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1BA" w:rsidRPr="003463ED" w:rsidRDefault="00DE11BA" w:rsidP="00DE11BA">
      <w:pPr>
        <w:spacing w:before="73"/>
        <w:ind w:right="134"/>
        <w:jc w:val="right"/>
        <w:rPr>
          <w:sz w:val="24"/>
        </w:rPr>
      </w:pPr>
      <w:r w:rsidRPr="003463ED">
        <w:rPr>
          <w:sz w:val="24"/>
        </w:rPr>
        <w:t>Приложение</w:t>
      </w:r>
      <w:r w:rsidRPr="003463ED">
        <w:rPr>
          <w:spacing w:val="-3"/>
          <w:sz w:val="24"/>
        </w:rPr>
        <w:t xml:space="preserve"> </w:t>
      </w:r>
      <w:r>
        <w:rPr>
          <w:spacing w:val="-3"/>
          <w:sz w:val="24"/>
        </w:rPr>
        <w:t>2</w:t>
      </w:r>
    </w:p>
    <w:p w:rsidR="00DE11BA" w:rsidRPr="001F1BC5" w:rsidRDefault="00DE11BA" w:rsidP="00DE11BA">
      <w:pPr>
        <w:jc w:val="right"/>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rPr>
          <w:sz w:val="20"/>
          <w:szCs w:val="26"/>
        </w:rPr>
      </w:pPr>
    </w:p>
    <w:p w:rsidR="00DE11BA" w:rsidRPr="001F1BC5" w:rsidRDefault="00DE11BA" w:rsidP="00DE11BA">
      <w:pPr>
        <w:spacing w:before="1"/>
        <w:rPr>
          <w:sz w:val="16"/>
          <w:szCs w:val="26"/>
        </w:rPr>
      </w:pPr>
    </w:p>
    <w:p w:rsidR="00DE11BA" w:rsidRPr="003463ED" w:rsidRDefault="00DE11BA" w:rsidP="00DE11BA">
      <w:pPr>
        <w:spacing w:before="86"/>
        <w:ind w:right="1495"/>
        <w:jc w:val="center"/>
        <w:rPr>
          <w:b/>
          <w:sz w:val="32"/>
        </w:rPr>
      </w:pPr>
      <w:r w:rsidRPr="003463ED">
        <w:rPr>
          <w:b/>
          <w:sz w:val="32"/>
        </w:rPr>
        <w:t>РАБОЧАЯ</w:t>
      </w:r>
      <w:r w:rsidRPr="003463ED">
        <w:rPr>
          <w:b/>
          <w:spacing w:val="-2"/>
          <w:sz w:val="32"/>
        </w:rPr>
        <w:t xml:space="preserve"> </w:t>
      </w:r>
      <w:r w:rsidRPr="003463ED">
        <w:rPr>
          <w:b/>
          <w:sz w:val="32"/>
        </w:rPr>
        <w:t>ПРОГРАММА</w:t>
      </w:r>
    </w:p>
    <w:p w:rsidR="00DE11BA" w:rsidRPr="003463ED" w:rsidRDefault="00DE11BA" w:rsidP="00DE11BA">
      <w:pPr>
        <w:spacing w:before="184"/>
        <w:ind w:right="1494"/>
        <w:jc w:val="center"/>
        <w:rPr>
          <w:b/>
          <w:sz w:val="32"/>
        </w:rPr>
      </w:pPr>
      <w:r w:rsidRPr="003463ED">
        <w:rPr>
          <w:b/>
          <w:sz w:val="32"/>
        </w:rPr>
        <w:t>учебного</w:t>
      </w:r>
      <w:r w:rsidRPr="003463ED">
        <w:rPr>
          <w:b/>
          <w:spacing w:val="-8"/>
          <w:sz w:val="32"/>
        </w:rPr>
        <w:t xml:space="preserve"> </w:t>
      </w:r>
      <w:r w:rsidRPr="003463ED">
        <w:rPr>
          <w:b/>
          <w:sz w:val="32"/>
        </w:rPr>
        <w:t>предмета</w:t>
      </w:r>
    </w:p>
    <w:p w:rsidR="00DE11BA" w:rsidRPr="003463ED" w:rsidRDefault="00DE11BA" w:rsidP="00DE11BA">
      <w:pPr>
        <w:spacing w:before="184"/>
        <w:ind w:right="1496"/>
        <w:jc w:val="center"/>
        <w:rPr>
          <w:b/>
          <w:sz w:val="32"/>
        </w:rPr>
      </w:pPr>
      <w:r w:rsidRPr="003463ED">
        <w:rPr>
          <w:b/>
          <w:sz w:val="32"/>
        </w:rPr>
        <w:t>«Русский</w:t>
      </w:r>
      <w:r w:rsidRPr="003463ED">
        <w:rPr>
          <w:b/>
          <w:spacing w:val="-2"/>
          <w:sz w:val="32"/>
        </w:rPr>
        <w:t xml:space="preserve"> </w:t>
      </w:r>
      <w:r w:rsidRPr="003463ED">
        <w:rPr>
          <w:b/>
          <w:sz w:val="32"/>
        </w:rPr>
        <w:t>язык»</w:t>
      </w:r>
    </w:p>
    <w:p w:rsidR="00DE11BA" w:rsidRPr="003463ED" w:rsidRDefault="00DE11BA" w:rsidP="00DE11BA">
      <w:pPr>
        <w:spacing w:before="184"/>
        <w:ind w:right="1496"/>
        <w:jc w:val="center"/>
        <w:rPr>
          <w:b/>
          <w:sz w:val="32"/>
        </w:rPr>
      </w:pPr>
      <w:r w:rsidRPr="003463ED">
        <w:rPr>
          <w:b/>
          <w:sz w:val="32"/>
        </w:rPr>
        <w:t>Срок</w:t>
      </w:r>
      <w:r w:rsidRPr="003463ED">
        <w:rPr>
          <w:b/>
          <w:spacing w:val="-4"/>
          <w:sz w:val="32"/>
        </w:rPr>
        <w:t xml:space="preserve"> </w:t>
      </w:r>
      <w:r w:rsidRPr="003463ED">
        <w:rPr>
          <w:b/>
          <w:sz w:val="32"/>
        </w:rPr>
        <w:t>освоения</w:t>
      </w:r>
      <w:r w:rsidRPr="003463ED">
        <w:rPr>
          <w:b/>
          <w:spacing w:val="-3"/>
          <w:sz w:val="32"/>
        </w:rPr>
        <w:t xml:space="preserve"> </w:t>
      </w:r>
      <w:r w:rsidRPr="003463ED">
        <w:rPr>
          <w:b/>
          <w:sz w:val="32"/>
        </w:rPr>
        <w:t>программы:</w:t>
      </w:r>
      <w:r w:rsidRPr="003463ED">
        <w:rPr>
          <w:b/>
          <w:spacing w:val="-3"/>
          <w:sz w:val="32"/>
        </w:rPr>
        <w:t xml:space="preserve"> </w:t>
      </w:r>
      <w:r w:rsidRPr="003463ED">
        <w:rPr>
          <w:b/>
          <w:sz w:val="32"/>
        </w:rPr>
        <w:t>4</w:t>
      </w:r>
      <w:r w:rsidRPr="003463ED">
        <w:rPr>
          <w:b/>
          <w:spacing w:val="1"/>
          <w:sz w:val="32"/>
        </w:rPr>
        <w:t xml:space="preserve"> </w:t>
      </w:r>
      <w:r w:rsidRPr="003463ED">
        <w:rPr>
          <w:b/>
          <w:sz w:val="32"/>
        </w:rPr>
        <w:t>года</w:t>
      </w:r>
      <w:r w:rsidRPr="003463ED">
        <w:rPr>
          <w:b/>
          <w:spacing w:val="-2"/>
          <w:sz w:val="32"/>
        </w:rPr>
        <w:t xml:space="preserve"> </w:t>
      </w:r>
      <w:r w:rsidRPr="003463ED">
        <w:rPr>
          <w:b/>
          <w:sz w:val="32"/>
        </w:rPr>
        <w:t>(1</w:t>
      </w:r>
      <w:r w:rsidRPr="003463ED">
        <w:rPr>
          <w:b/>
          <w:spacing w:val="-3"/>
          <w:sz w:val="32"/>
        </w:rPr>
        <w:t xml:space="preserve"> </w:t>
      </w:r>
      <w:r w:rsidRPr="003463ED">
        <w:rPr>
          <w:b/>
          <w:sz w:val="32"/>
        </w:rPr>
        <w:t>-</w:t>
      </w:r>
      <w:r w:rsidRPr="003463ED">
        <w:rPr>
          <w:b/>
          <w:spacing w:val="-4"/>
          <w:sz w:val="32"/>
        </w:rPr>
        <w:t xml:space="preserve"> </w:t>
      </w:r>
      <w:r w:rsidRPr="003463ED">
        <w:rPr>
          <w:b/>
          <w:sz w:val="32"/>
        </w:rPr>
        <w:t>4</w:t>
      </w:r>
      <w:r w:rsidRPr="003463ED">
        <w:rPr>
          <w:b/>
          <w:spacing w:val="-3"/>
          <w:sz w:val="32"/>
        </w:rPr>
        <w:t xml:space="preserve"> </w:t>
      </w:r>
      <w:r w:rsidRPr="003463ED">
        <w:rPr>
          <w:b/>
          <w:sz w:val="32"/>
        </w:rPr>
        <w:t>классы)</w:t>
      </w:r>
    </w:p>
    <w:p w:rsidR="00DE11BA" w:rsidRPr="001F1BC5" w:rsidRDefault="00DE11BA" w:rsidP="00DE11BA">
      <w:pPr>
        <w:jc w:val="center"/>
        <w:rPr>
          <w:sz w:val="32"/>
        </w:rPr>
        <w:sectPr w:rsidR="00DE11BA" w:rsidRPr="001F1BC5">
          <w:footerReference w:type="default" r:id="rId5"/>
          <w:pgSz w:w="11910" w:h="16840"/>
          <w:pgMar w:top="1040" w:right="740" w:bottom="280" w:left="1060" w:header="0" w:footer="0" w:gutter="0"/>
          <w:cols w:space="720"/>
        </w:sectPr>
      </w:pPr>
    </w:p>
    <w:p w:rsidR="00DE11BA" w:rsidRPr="001F1BC5" w:rsidRDefault="00DE11BA" w:rsidP="00DE11BA">
      <w:pPr>
        <w:spacing w:before="73"/>
        <w:ind w:right="1493"/>
        <w:jc w:val="center"/>
        <w:rPr>
          <w:b/>
          <w:sz w:val="24"/>
        </w:rPr>
      </w:pPr>
      <w:r w:rsidRPr="001F1BC5">
        <w:rPr>
          <w:b/>
          <w:sz w:val="24"/>
        </w:rPr>
        <w:lastRenderedPageBreak/>
        <w:t>СОДЕРЖАНИЕ</w:t>
      </w:r>
    </w:p>
    <w:p w:rsidR="00DE11BA" w:rsidRPr="001F1BC5" w:rsidRDefault="00DE11BA" w:rsidP="00DE11BA">
      <w:pPr>
        <w:rPr>
          <w:b/>
          <w:sz w:val="20"/>
          <w:szCs w:val="26"/>
        </w:rPr>
      </w:pPr>
    </w:p>
    <w:p w:rsidR="00DE11BA" w:rsidRPr="001F1BC5" w:rsidRDefault="00DE11BA" w:rsidP="00DE11BA">
      <w:pPr>
        <w:spacing w:before="5"/>
        <w:rPr>
          <w:b/>
          <w:sz w:val="11"/>
          <w:szCs w:val="26"/>
        </w:rPr>
      </w:pPr>
    </w:p>
    <w:tbl>
      <w:tblPr>
        <w:tblStyle w:val="TableNormal1"/>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9"/>
        <w:gridCol w:w="2977"/>
      </w:tblGrid>
      <w:tr w:rsidR="00DE11BA" w:rsidRPr="001F1BC5" w:rsidTr="00EF0B46">
        <w:trPr>
          <w:trHeight w:val="534"/>
        </w:trPr>
        <w:tc>
          <w:tcPr>
            <w:tcW w:w="6659" w:type="dxa"/>
          </w:tcPr>
          <w:p w:rsidR="00DE11BA" w:rsidRPr="001F1BC5" w:rsidRDefault="00DE11BA" w:rsidP="00EF0B46">
            <w:pPr>
              <w:spacing w:line="298" w:lineRule="exact"/>
              <w:rPr>
                <w:b/>
                <w:sz w:val="26"/>
              </w:rPr>
            </w:pPr>
            <w:r w:rsidRPr="001F1BC5">
              <w:rPr>
                <w:b/>
                <w:sz w:val="26"/>
              </w:rPr>
              <w:t>Наименование</w:t>
            </w:r>
            <w:r w:rsidRPr="001F1BC5">
              <w:rPr>
                <w:b/>
                <w:spacing w:val="-5"/>
                <w:sz w:val="26"/>
              </w:rPr>
              <w:t xml:space="preserve"> </w:t>
            </w:r>
            <w:r w:rsidRPr="001F1BC5">
              <w:rPr>
                <w:b/>
                <w:sz w:val="26"/>
              </w:rPr>
              <w:t>раздела</w:t>
            </w:r>
          </w:p>
        </w:tc>
        <w:tc>
          <w:tcPr>
            <w:tcW w:w="2977" w:type="dxa"/>
          </w:tcPr>
          <w:p w:rsidR="00DE11BA" w:rsidRPr="001F1BC5" w:rsidRDefault="00DE11BA" w:rsidP="00EF0B46">
            <w:pPr>
              <w:spacing w:line="298" w:lineRule="exact"/>
              <w:ind w:right="1072"/>
              <w:jc w:val="center"/>
              <w:rPr>
                <w:b/>
                <w:sz w:val="26"/>
              </w:rPr>
            </w:pPr>
            <w:r w:rsidRPr="001F1BC5">
              <w:rPr>
                <w:b/>
                <w:sz w:val="26"/>
              </w:rPr>
              <w:t>№</w:t>
            </w:r>
            <w:r w:rsidRPr="001F1BC5">
              <w:rPr>
                <w:b/>
                <w:spacing w:val="-1"/>
                <w:sz w:val="26"/>
              </w:rPr>
              <w:t xml:space="preserve"> </w:t>
            </w:r>
            <w:r w:rsidRPr="001F1BC5">
              <w:rPr>
                <w:b/>
                <w:sz w:val="26"/>
              </w:rPr>
              <w:t>стр.</w:t>
            </w:r>
          </w:p>
        </w:tc>
      </w:tr>
      <w:tr w:rsidR="00DE11BA" w:rsidRPr="001F1BC5" w:rsidTr="00EF0B46">
        <w:trPr>
          <w:trHeight w:val="537"/>
        </w:trPr>
        <w:tc>
          <w:tcPr>
            <w:tcW w:w="6659" w:type="dxa"/>
          </w:tcPr>
          <w:p w:rsidR="00DE11BA" w:rsidRPr="001F1BC5" w:rsidRDefault="00DE11BA" w:rsidP="00EF0B46">
            <w:pPr>
              <w:spacing w:before="2"/>
              <w:rPr>
                <w:b/>
                <w:sz w:val="26"/>
              </w:rPr>
            </w:pPr>
            <w:r w:rsidRPr="001F1BC5">
              <w:rPr>
                <w:b/>
                <w:sz w:val="26"/>
              </w:rPr>
              <w:t>1.Пояснительная</w:t>
            </w:r>
            <w:r w:rsidRPr="001F1BC5">
              <w:rPr>
                <w:b/>
                <w:spacing w:val="2"/>
                <w:sz w:val="26"/>
              </w:rPr>
              <w:t xml:space="preserve"> </w:t>
            </w:r>
            <w:r w:rsidRPr="001F1BC5">
              <w:rPr>
                <w:b/>
                <w:sz w:val="26"/>
              </w:rPr>
              <w:t>записка</w:t>
            </w:r>
          </w:p>
        </w:tc>
        <w:tc>
          <w:tcPr>
            <w:tcW w:w="2977" w:type="dxa"/>
          </w:tcPr>
          <w:p w:rsidR="00DE11BA" w:rsidRPr="001F1BC5" w:rsidRDefault="00DE11BA" w:rsidP="00EF0B46">
            <w:pPr>
              <w:spacing w:before="2"/>
              <w:ind w:right="1068"/>
              <w:jc w:val="center"/>
              <w:rPr>
                <w:sz w:val="26"/>
              </w:rPr>
            </w:pPr>
            <w:r w:rsidRPr="001F1BC5">
              <w:rPr>
                <w:sz w:val="26"/>
              </w:rPr>
              <w:t>стр.</w:t>
            </w:r>
            <w:r w:rsidRPr="001F1BC5">
              <w:rPr>
                <w:spacing w:val="-2"/>
                <w:sz w:val="26"/>
              </w:rPr>
              <w:t xml:space="preserve"> </w:t>
            </w:r>
            <w:r w:rsidRPr="001F1BC5">
              <w:rPr>
                <w:sz w:val="26"/>
              </w:rPr>
              <w:t>3</w:t>
            </w:r>
          </w:p>
        </w:tc>
      </w:tr>
      <w:tr w:rsidR="00DE11BA" w:rsidRPr="001F1BC5" w:rsidTr="00EF0B46">
        <w:trPr>
          <w:trHeight w:val="578"/>
        </w:trPr>
        <w:tc>
          <w:tcPr>
            <w:tcW w:w="6659" w:type="dxa"/>
          </w:tcPr>
          <w:p w:rsidR="00DE11BA" w:rsidRPr="00DE11BA" w:rsidRDefault="00DE11BA" w:rsidP="00EF0B46">
            <w:pPr>
              <w:spacing w:line="298" w:lineRule="exact"/>
              <w:rPr>
                <w:b/>
                <w:sz w:val="26"/>
                <w:lang w:val="ru-RU"/>
              </w:rPr>
            </w:pPr>
            <w:r w:rsidRPr="00DE11BA">
              <w:rPr>
                <w:b/>
                <w:sz w:val="26"/>
                <w:lang w:val="ru-RU"/>
              </w:rPr>
              <w:t>2.Содержание</w:t>
            </w:r>
            <w:r w:rsidRPr="00DE11BA">
              <w:rPr>
                <w:b/>
                <w:spacing w:val="-1"/>
                <w:sz w:val="26"/>
                <w:lang w:val="ru-RU"/>
              </w:rPr>
              <w:t xml:space="preserve"> </w:t>
            </w:r>
            <w:r w:rsidRPr="00DE11BA">
              <w:rPr>
                <w:b/>
                <w:sz w:val="26"/>
                <w:lang w:val="ru-RU"/>
              </w:rPr>
              <w:t>учебного предмета «Русский</w:t>
            </w:r>
            <w:r w:rsidRPr="00DE11BA">
              <w:rPr>
                <w:b/>
                <w:spacing w:val="1"/>
                <w:sz w:val="26"/>
                <w:lang w:val="ru-RU"/>
              </w:rPr>
              <w:t xml:space="preserve"> </w:t>
            </w:r>
            <w:r w:rsidRPr="00DE11BA">
              <w:rPr>
                <w:b/>
                <w:sz w:val="26"/>
                <w:lang w:val="ru-RU"/>
              </w:rPr>
              <w:t>язык»</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6</w:t>
            </w:r>
          </w:p>
        </w:tc>
      </w:tr>
      <w:tr w:rsidR="00DE11BA" w:rsidRPr="001F1BC5" w:rsidTr="00EF0B46">
        <w:trPr>
          <w:trHeight w:val="534"/>
        </w:trPr>
        <w:tc>
          <w:tcPr>
            <w:tcW w:w="6659" w:type="dxa"/>
          </w:tcPr>
          <w:p w:rsidR="00DE11BA" w:rsidRPr="001F1BC5" w:rsidRDefault="00DE11BA" w:rsidP="00EF0B46">
            <w:pPr>
              <w:spacing w:line="298" w:lineRule="exact"/>
              <w:ind w:right="2427"/>
              <w:jc w:val="center"/>
              <w:rPr>
                <w:b/>
                <w:sz w:val="26"/>
              </w:rPr>
            </w:pPr>
            <w:r w:rsidRPr="001F1BC5">
              <w:rPr>
                <w:b/>
                <w:sz w:val="26"/>
              </w:rPr>
              <w:t>1</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6</w:t>
            </w:r>
          </w:p>
        </w:tc>
      </w:tr>
      <w:tr w:rsidR="00DE11BA" w:rsidRPr="001F1BC5" w:rsidTr="00EF0B46">
        <w:trPr>
          <w:trHeight w:val="537"/>
        </w:trPr>
        <w:tc>
          <w:tcPr>
            <w:tcW w:w="6659" w:type="dxa"/>
          </w:tcPr>
          <w:p w:rsidR="00DE11BA" w:rsidRPr="001F1BC5" w:rsidRDefault="00DE11BA" w:rsidP="00EF0B46">
            <w:pPr>
              <w:spacing w:line="298" w:lineRule="exact"/>
              <w:ind w:right="2427"/>
              <w:jc w:val="center"/>
              <w:rPr>
                <w:b/>
                <w:sz w:val="26"/>
              </w:rPr>
            </w:pPr>
            <w:r w:rsidRPr="001F1BC5">
              <w:rPr>
                <w:b/>
                <w:sz w:val="26"/>
              </w:rPr>
              <w:t>2</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9</w:t>
            </w:r>
          </w:p>
        </w:tc>
      </w:tr>
      <w:tr w:rsidR="00DE11BA" w:rsidRPr="001F1BC5" w:rsidTr="00EF0B46">
        <w:trPr>
          <w:trHeight w:val="575"/>
        </w:trPr>
        <w:tc>
          <w:tcPr>
            <w:tcW w:w="6659" w:type="dxa"/>
          </w:tcPr>
          <w:p w:rsidR="00DE11BA" w:rsidRPr="001F1BC5" w:rsidRDefault="00DE11BA" w:rsidP="00EF0B46">
            <w:pPr>
              <w:spacing w:line="298" w:lineRule="exact"/>
              <w:ind w:right="2427"/>
              <w:jc w:val="center"/>
              <w:rPr>
                <w:b/>
                <w:sz w:val="26"/>
              </w:rPr>
            </w:pPr>
            <w:r w:rsidRPr="001F1BC5">
              <w:rPr>
                <w:b/>
                <w:sz w:val="26"/>
              </w:rPr>
              <w:t>3</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13</w:t>
            </w:r>
          </w:p>
        </w:tc>
      </w:tr>
      <w:tr w:rsidR="00DE11BA" w:rsidRPr="001F1BC5" w:rsidTr="00EF0B46">
        <w:trPr>
          <w:trHeight w:val="537"/>
        </w:trPr>
        <w:tc>
          <w:tcPr>
            <w:tcW w:w="6659" w:type="dxa"/>
          </w:tcPr>
          <w:p w:rsidR="00DE11BA" w:rsidRPr="001F1BC5" w:rsidRDefault="00DE11BA" w:rsidP="00EF0B46">
            <w:pPr>
              <w:spacing w:line="298" w:lineRule="exact"/>
              <w:ind w:right="2427"/>
              <w:jc w:val="center"/>
              <w:rPr>
                <w:b/>
                <w:sz w:val="26"/>
              </w:rPr>
            </w:pPr>
            <w:r w:rsidRPr="001F1BC5">
              <w:rPr>
                <w:b/>
                <w:sz w:val="26"/>
              </w:rPr>
              <w:t>4</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3"/>
                <w:sz w:val="26"/>
              </w:rPr>
              <w:t xml:space="preserve"> </w:t>
            </w:r>
            <w:r w:rsidRPr="001F1BC5">
              <w:rPr>
                <w:sz w:val="26"/>
              </w:rPr>
              <w:t>17</w:t>
            </w:r>
          </w:p>
        </w:tc>
      </w:tr>
      <w:tr w:rsidR="00DE11BA" w:rsidRPr="001F1BC5" w:rsidTr="00EF0B46">
        <w:trPr>
          <w:trHeight w:val="1122"/>
        </w:trPr>
        <w:tc>
          <w:tcPr>
            <w:tcW w:w="6659" w:type="dxa"/>
          </w:tcPr>
          <w:p w:rsidR="00DE11BA" w:rsidRPr="00DE11BA" w:rsidRDefault="00DE11BA" w:rsidP="00EF0B46">
            <w:pPr>
              <w:spacing w:line="259" w:lineRule="auto"/>
              <w:ind w:right="99"/>
              <w:jc w:val="both"/>
              <w:rPr>
                <w:b/>
                <w:sz w:val="26"/>
                <w:lang w:val="ru-RU"/>
              </w:rPr>
            </w:pPr>
            <w:r w:rsidRPr="00DE11BA">
              <w:rPr>
                <w:b/>
                <w:sz w:val="26"/>
                <w:lang w:val="ru-RU"/>
              </w:rPr>
              <w:t>3. Планируемые</w:t>
            </w:r>
            <w:r w:rsidRPr="00DE11BA">
              <w:rPr>
                <w:b/>
                <w:spacing w:val="1"/>
                <w:sz w:val="26"/>
                <w:lang w:val="ru-RU"/>
              </w:rPr>
              <w:t xml:space="preserve"> </w:t>
            </w:r>
            <w:r w:rsidRPr="00DE11BA">
              <w:rPr>
                <w:b/>
                <w:sz w:val="26"/>
                <w:lang w:val="ru-RU"/>
              </w:rPr>
              <w:t>результаты</w:t>
            </w:r>
            <w:r w:rsidRPr="00DE11BA">
              <w:rPr>
                <w:b/>
                <w:spacing w:val="1"/>
                <w:sz w:val="26"/>
                <w:lang w:val="ru-RU"/>
              </w:rPr>
              <w:t xml:space="preserve"> </w:t>
            </w:r>
            <w:r w:rsidRPr="00DE11BA">
              <w:rPr>
                <w:b/>
                <w:sz w:val="26"/>
                <w:lang w:val="ru-RU"/>
              </w:rPr>
              <w:t>освоения</w:t>
            </w:r>
            <w:r w:rsidRPr="00DE11BA">
              <w:rPr>
                <w:b/>
                <w:spacing w:val="1"/>
                <w:sz w:val="26"/>
                <w:lang w:val="ru-RU"/>
              </w:rPr>
              <w:t xml:space="preserve"> </w:t>
            </w:r>
            <w:r w:rsidRPr="00DE11BA">
              <w:rPr>
                <w:b/>
                <w:sz w:val="26"/>
                <w:lang w:val="ru-RU"/>
              </w:rPr>
              <w:t>программы</w:t>
            </w:r>
            <w:r w:rsidRPr="00DE11BA">
              <w:rPr>
                <w:b/>
                <w:spacing w:val="1"/>
                <w:sz w:val="26"/>
                <w:lang w:val="ru-RU"/>
              </w:rPr>
              <w:t xml:space="preserve"> </w:t>
            </w:r>
            <w:r w:rsidRPr="00DE11BA">
              <w:rPr>
                <w:b/>
                <w:sz w:val="26"/>
                <w:lang w:val="ru-RU"/>
              </w:rPr>
              <w:t>учебного</w:t>
            </w:r>
            <w:r w:rsidRPr="00DE11BA">
              <w:rPr>
                <w:b/>
                <w:spacing w:val="1"/>
                <w:sz w:val="26"/>
                <w:lang w:val="ru-RU"/>
              </w:rPr>
              <w:t xml:space="preserve"> </w:t>
            </w:r>
            <w:r w:rsidRPr="00DE11BA">
              <w:rPr>
                <w:b/>
                <w:sz w:val="26"/>
                <w:lang w:val="ru-RU"/>
              </w:rPr>
              <w:t>предмета</w:t>
            </w:r>
            <w:r w:rsidRPr="00DE11BA">
              <w:rPr>
                <w:b/>
                <w:spacing w:val="1"/>
                <w:sz w:val="26"/>
                <w:lang w:val="ru-RU"/>
              </w:rPr>
              <w:t xml:space="preserve"> </w:t>
            </w:r>
            <w:r w:rsidRPr="00DE11BA">
              <w:rPr>
                <w:b/>
                <w:sz w:val="26"/>
                <w:lang w:val="ru-RU"/>
              </w:rPr>
              <w:t>«Русский</w:t>
            </w:r>
            <w:r w:rsidRPr="00DE11BA">
              <w:rPr>
                <w:b/>
                <w:spacing w:val="1"/>
                <w:sz w:val="26"/>
                <w:lang w:val="ru-RU"/>
              </w:rPr>
              <w:t xml:space="preserve"> </w:t>
            </w:r>
            <w:r w:rsidRPr="00DE11BA">
              <w:rPr>
                <w:b/>
                <w:sz w:val="26"/>
                <w:lang w:val="ru-RU"/>
              </w:rPr>
              <w:t>язык»</w:t>
            </w:r>
            <w:r w:rsidRPr="00DE11BA">
              <w:rPr>
                <w:b/>
                <w:spacing w:val="1"/>
                <w:sz w:val="26"/>
                <w:lang w:val="ru-RU"/>
              </w:rPr>
              <w:t xml:space="preserve"> </w:t>
            </w:r>
            <w:r w:rsidRPr="00DE11BA">
              <w:rPr>
                <w:b/>
                <w:sz w:val="26"/>
                <w:lang w:val="ru-RU"/>
              </w:rPr>
              <w:t>на</w:t>
            </w:r>
            <w:r w:rsidRPr="00DE11BA">
              <w:rPr>
                <w:b/>
                <w:spacing w:val="1"/>
                <w:sz w:val="26"/>
                <w:lang w:val="ru-RU"/>
              </w:rPr>
              <w:t xml:space="preserve"> </w:t>
            </w:r>
            <w:r w:rsidRPr="00DE11BA">
              <w:rPr>
                <w:b/>
                <w:sz w:val="26"/>
                <w:lang w:val="ru-RU"/>
              </w:rPr>
              <w:t>уровне</w:t>
            </w:r>
            <w:r w:rsidRPr="00DE11BA">
              <w:rPr>
                <w:b/>
                <w:spacing w:val="-62"/>
                <w:sz w:val="26"/>
                <w:lang w:val="ru-RU"/>
              </w:rPr>
              <w:t xml:space="preserve"> </w:t>
            </w:r>
            <w:r w:rsidRPr="00DE11BA">
              <w:rPr>
                <w:b/>
                <w:sz w:val="26"/>
                <w:lang w:val="ru-RU"/>
              </w:rPr>
              <w:t>начального</w:t>
            </w:r>
            <w:r w:rsidRPr="00DE11BA">
              <w:rPr>
                <w:b/>
                <w:spacing w:val="-2"/>
                <w:sz w:val="26"/>
                <w:lang w:val="ru-RU"/>
              </w:rPr>
              <w:t xml:space="preserve"> </w:t>
            </w:r>
            <w:r w:rsidRPr="00DE11BA">
              <w:rPr>
                <w:b/>
                <w:sz w:val="26"/>
                <w:lang w:val="ru-RU"/>
              </w:rPr>
              <w:t>общего</w:t>
            </w:r>
            <w:r w:rsidRPr="00DE11BA">
              <w:rPr>
                <w:b/>
                <w:spacing w:val="1"/>
                <w:sz w:val="26"/>
                <w:lang w:val="ru-RU"/>
              </w:rPr>
              <w:t xml:space="preserve"> </w:t>
            </w:r>
            <w:r w:rsidRPr="00DE11BA">
              <w:rPr>
                <w:b/>
                <w:sz w:val="26"/>
                <w:lang w:val="ru-RU"/>
              </w:rPr>
              <w:t>образования</w:t>
            </w:r>
          </w:p>
        </w:tc>
        <w:tc>
          <w:tcPr>
            <w:tcW w:w="2977" w:type="dxa"/>
          </w:tcPr>
          <w:p w:rsidR="00DE11BA" w:rsidRPr="001F1BC5" w:rsidRDefault="00DE11BA" w:rsidP="00EF0B46">
            <w:pPr>
              <w:spacing w:line="298" w:lineRule="exact"/>
              <w:ind w:right="1071"/>
              <w:jc w:val="center"/>
              <w:rPr>
                <w:sz w:val="26"/>
              </w:rPr>
            </w:pPr>
            <w:r w:rsidRPr="001F1BC5">
              <w:rPr>
                <w:sz w:val="26"/>
              </w:rPr>
              <w:t>стр.20</w:t>
            </w:r>
          </w:p>
        </w:tc>
      </w:tr>
      <w:tr w:rsidR="00DE11BA" w:rsidRPr="001F1BC5" w:rsidTr="00EF0B46">
        <w:trPr>
          <w:trHeight w:val="577"/>
        </w:trPr>
        <w:tc>
          <w:tcPr>
            <w:tcW w:w="6659" w:type="dxa"/>
          </w:tcPr>
          <w:p w:rsidR="00DE11BA" w:rsidRPr="001F1BC5" w:rsidRDefault="00DE11BA" w:rsidP="00EF0B46">
            <w:pPr>
              <w:spacing w:line="298" w:lineRule="exact"/>
              <w:rPr>
                <w:b/>
                <w:sz w:val="26"/>
              </w:rPr>
            </w:pPr>
            <w:r w:rsidRPr="001F1BC5">
              <w:rPr>
                <w:b/>
                <w:sz w:val="26"/>
              </w:rPr>
              <w:t>Личностные</w:t>
            </w:r>
            <w:r w:rsidRPr="001F1BC5">
              <w:rPr>
                <w:b/>
                <w:spacing w:val="-4"/>
                <w:sz w:val="26"/>
              </w:rPr>
              <w:t xml:space="preserve"> </w:t>
            </w:r>
            <w:r w:rsidRPr="001F1BC5">
              <w:rPr>
                <w:b/>
                <w:sz w:val="26"/>
              </w:rPr>
              <w:t>результаты</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20</w:t>
            </w:r>
          </w:p>
        </w:tc>
      </w:tr>
      <w:tr w:rsidR="00DE11BA" w:rsidRPr="001F1BC5" w:rsidTr="00EF0B46">
        <w:trPr>
          <w:trHeight w:val="534"/>
        </w:trPr>
        <w:tc>
          <w:tcPr>
            <w:tcW w:w="6659" w:type="dxa"/>
          </w:tcPr>
          <w:p w:rsidR="00DE11BA" w:rsidRPr="001F1BC5" w:rsidRDefault="00DE11BA" w:rsidP="00EF0B46">
            <w:pPr>
              <w:spacing w:line="298" w:lineRule="exact"/>
              <w:rPr>
                <w:b/>
                <w:sz w:val="26"/>
              </w:rPr>
            </w:pPr>
            <w:r w:rsidRPr="001F1BC5">
              <w:rPr>
                <w:b/>
                <w:sz w:val="26"/>
              </w:rPr>
              <w:t>Метапредметные</w:t>
            </w:r>
            <w:r w:rsidRPr="001F1BC5">
              <w:rPr>
                <w:b/>
                <w:spacing w:val="-5"/>
                <w:sz w:val="26"/>
              </w:rPr>
              <w:t xml:space="preserve"> </w:t>
            </w:r>
            <w:r w:rsidRPr="001F1BC5">
              <w:rPr>
                <w:b/>
                <w:sz w:val="26"/>
              </w:rPr>
              <w:t>результаты</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21</w:t>
            </w:r>
          </w:p>
        </w:tc>
      </w:tr>
      <w:tr w:rsidR="00DE11BA" w:rsidRPr="001F1BC5" w:rsidTr="00EF0B46">
        <w:trPr>
          <w:trHeight w:val="537"/>
        </w:trPr>
        <w:tc>
          <w:tcPr>
            <w:tcW w:w="6659" w:type="dxa"/>
          </w:tcPr>
          <w:p w:rsidR="00DE11BA" w:rsidRPr="001F1BC5" w:rsidRDefault="00DE11BA" w:rsidP="00EF0B46">
            <w:pPr>
              <w:spacing w:line="298" w:lineRule="exact"/>
              <w:rPr>
                <w:b/>
                <w:sz w:val="26"/>
              </w:rPr>
            </w:pPr>
            <w:r w:rsidRPr="001F1BC5">
              <w:rPr>
                <w:b/>
                <w:sz w:val="26"/>
              </w:rPr>
              <w:t>Предметные</w:t>
            </w:r>
            <w:r w:rsidRPr="001F1BC5">
              <w:rPr>
                <w:b/>
                <w:spacing w:val="-5"/>
                <w:sz w:val="26"/>
              </w:rPr>
              <w:t xml:space="preserve"> </w:t>
            </w:r>
            <w:r w:rsidRPr="001F1BC5">
              <w:rPr>
                <w:b/>
                <w:sz w:val="26"/>
              </w:rPr>
              <w:t>результаты</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24</w:t>
            </w:r>
          </w:p>
        </w:tc>
      </w:tr>
      <w:tr w:rsidR="00DE11BA" w:rsidRPr="001F1BC5" w:rsidTr="00EF0B46">
        <w:trPr>
          <w:trHeight w:val="575"/>
        </w:trPr>
        <w:tc>
          <w:tcPr>
            <w:tcW w:w="6659" w:type="dxa"/>
          </w:tcPr>
          <w:p w:rsidR="00DE11BA" w:rsidRPr="001F1BC5" w:rsidRDefault="00DE11BA" w:rsidP="00EF0B46">
            <w:pPr>
              <w:spacing w:line="298" w:lineRule="exact"/>
              <w:ind w:right="2427"/>
              <w:jc w:val="center"/>
              <w:rPr>
                <w:b/>
                <w:sz w:val="26"/>
              </w:rPr>
            </w:pPr>
            <w:r w:rsidRPr="001F1BC5">
              <w:rPr>
                <w:b/>
                <w:sz w:val="26"/>
              </w:rPr>
              <w:t>1</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24</w:t>
            </w:r>
          </w:p>
        </w:tc>
      </w:tr>
      <w:tr w:rsidR="00DE11BA" w:rsidRPr="001F1BC5" w:rsidTr="00EF0B46">
        <w:trPr>
          <w:trHeight w:val="537"/>
        </w:trPr>
        <w:tc>
          <w:tcPr>
            <w:tcW w:w="6659" w:type="dxa"/>
          </w:tcPr>
          <w:p w:rsidR="00DE11BA" w:rsidRPr="001F1BC5" w:rsidRDefault="00DE11BA" w:rsidP="00EF0B46">
            <w:pPr>
              <w:ind w:right="2427"/>
              <w:jc w:val="center"/>
              <w:rPr>
                <w:b/>
                <w:sz w:val="26"/>
              </w:rPr>
            </w:pPr>
            <w:r w:rsidRPr="001F1BC5">
              <w:rPr>
                <w:b/>
                <w:sz w:val="26"/>
              </w:rPr>
              <w:t>2</w:t>
            </w:r>
            <w:r w:rsidRPr="001F1BC5">
              <w:rPr>
                <w:b/>
                <w:spacing w:val="-5"/>
                <w:sz w:val="26"/>
              </w:rPr>
              <w:t xml:space="preserve"> </w:t>
            </w:r>
            <w:r w:rsidRPr="001F1BC5">
              <w:rPr>
                <w:b/>
                <w:sz w:val="26"/>
              </w:rPr>
              <w:t>класс</w:t>
            </w:r>
          </w:p>
        </w:tc>
        <w:tc>
          <w:tcPr>
            <w:tcW w:w="2977" w:type="dxa"/>
          </w:tcPr>
          <w:p w:rsidR="00DE11BA" w:rsidRPr="001F1BC5" w:rsidRDefault="00DE11BA" w:rsidP="00EF0B46">
            <w:pPr>
              <w:ind w:right="1069"/>
              <w:jc w:val="center"/>
              <w:rPr>
                <w:sz w:val="26"/>
              </w:rPr>
            </w:pPr>
            <w:r w:rsidRPr="001F1BC5">
              <w:rPr>
                <w:sz w:val="26"/>
              </w:rPr>
              <w:t>стр.</w:t>
            </w:r>
            <w:r w:rsidRPr="001F1BC5">
              <w:rPr>
                <w:spacing w:val="-2"/>
                <w:sz w:val="26"/>
              </w:rPr>
              <w:t xml:space="preserve"> </w:t>
            </w:r>
            <w:r w:rsidRPr="001F1BC5">
              <w:rPr>
                <w:sz w:val="26"/>
              </w:rPr>
              <w:t>25</w:t>
            </w:r>
          </w:p>
        </w:tc>
      </w:tr>
      <w:tr w:rsidR="00DE11BA" w:rsidRPr="001F1BC5" w:rsidTr="00EF0B46">
        <w:trPr>
          <w:trHeight w:val="575"/>
        </w:trPr>
        <w:tc>
          <w:tcPr>
            <w:tcW w:w="6659" w:type="dxa"/>
          </w:tcPr>
          <w:p w:rsidR="00DE11BA" w:rsidRPr="001F1BC5" w:rsidRDefault="00DE11BA" w:rsidP="00EF0B46">
            <w:pPr>
              <w:spacing w:line="298" w:lineRule="exact"/>
              <w:ind w:right="2427"/>
              <w:jc w:val="center"/>
              <w:rPr>
                <w:b/>
                <w:sz w:val="26"/>
              </w:rPr>
            </w:pPr>
            <w:r w:rsidRPr="001F1BC5">
              <w:rPr>
                <w:b/>
                <w:sz w:val="26"/>
              </w:rPr>
              <w:t>3</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26</w:t>
            </w:r>
          </w:p>
        </w:tc>
      </w:tr>
      <w:tr w:rsidR="00DE11BA" w:rsidRPr="001F1BC5" w:rsidTr="00EF0B46">
        <w:trPr>
          <w:trHeight w:val="537"/>
        </w:trPr>
        <w:tc>
          <w:tcPr>
            <w:tcW w:w="6659" w:type="dxa"/>
          </w:tcPr>
          <w:p w:rsidR="00DE11BA" w:rsidRPr="001F1BC5" w:rsidRDefault="00DE11BA" w:rsidP="00EF0B46">
            <w:pPr>
              <w:spacing w:before="2"/>
              <w:ind w:right="2427"/>
              <w:jc w:val="center"/>
              <w:rPr>
                <w:b/>
                <w:sz w:val="26"/>
              </w:rPr>
            </w:pPr>
            <w:r w:rsidRPr="001F1BC5">
              <w:rPr>
                <w:b/>
                <w:sz w:val="26"/>
              </w:rPr>
              <w:t>4</w:t>
            </w:r>
            <w:r w:rsidRPr="001F1BC5">
              <w:rPr>
                <w:b/>
                <w:spacing w:val="-5"/>
                <w:sz w:val="26"/>
              </w:rPr>
              <w:t xml:space="preserve"> </w:t>
            </w:r>
            <w:r w:rsidRPr="001F1BC5">
              <w:rPr>
                <w:b/>
                <w:sz w:val="26"/>
              </w:rPr>
              <w:t>класс</w:t>
            </w:r>
          </w:p>
        </w:tc>
        <w:tc>
          <w:tcPr>
            <w:tcW w:w="2977" w:type="dxa"/>
          </w:tcPr>
          <w:p w:rsidR="00DE11BA" w:rsidRPr="001F1BC5" w:rsidRDefault="00DE11BA" w:rsidP="00EF0B46">
            <w:pPr>
              <w:spacing w:before="2"/>
              <w:ind w:right="1069"/>
              <w:jc w:val="center"/>
              <w:rPr>
                <w:sz w:val="26"/>
              </w:rPr>
            </w:pPr>
            <w:r w:rsidRPr="001F1BC5">
              <w:rPr>
                <w:sz w:val="26"/>
              </w:rPr>
              <w:t>стр.</w:t>
            </w:r>
            <w:r w:rsidRPr="001F1BC5">
              <w:rPr>
                <w:spacing w:val="-2"/>
                <w:sz w:val="26"/>
              </w:rPr>
              <w:t xml:space="preserve"> </w:t>
            </w:r>
            <w:r w:rsidRPr="001F1BC5">
              <w:rPr>
                <w:sz w:val="26"/>
              </w:rPr>
              <w:t>27</w:t>
            </w:r>
          </w:p>
        </w:tc>
      </w:tr>
      <w:tr w:rsidR="00DE11BA" w:rsidRPr="001F1BC5" w:rsidTr="00EF0B46">
        <w:trPr>
          <w:trHeight w:val="534"/>
        </w:trPr>
        <w:tc>
          <w:tcPr>
            <w:tcW w:w="6659" w:type="dxa"/>
          </w:tcPr>
          <w:p w:rsidR="00DE11BA" w:rsidRPr="001F1BC5" w:rsidRDefault="00DE11BA" w:rsidP="00EF0B46">
            <w:pPr>
              <w:spacing w:line="298" w:lineRule="exact"/>
              <w:rPr>
                <w:b/>
                <w:sz w:val="26"/>
              </w:rPr>
            </w:pPr>
            <w:r w:rsidRPr="001F1BC5">
              <w:rPr>
                <w:b/>
                <w:sz w:val="26"/>
              </w:rPr>
              <w:t>4.Тематическое</w:t>
            </w:r>
            <w:r w:rsidRPr="001F1BC5">
              <w:rPr>
                <w:b/>
                <w:spacing w:val="-2"/>
                <w:sz w:val="26"/>
              </w:rPr>
              <w:t xml:space="preserve"> </w:t>
            </w:r>
            <w:r w:rsidRPr="001F1BC5">
              <w:rPr>
                <w:b/>
                <w:sz w:val="26"/>
              </w:rPr>
              <w:t>планирование</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30</w:t>
            </w:r>
          </w:p>
        </w:tc>
      </w:tr>
      <w:tr w:rsidR="00DE11BA" w:rsidRPr="001F1BC5" w:rsidTr="00EF0B46">
        <w:trPr>
          <w:trHeight w:val="578"/>
        </w:trPr>
        <w:tc>
          <w:tcPr>
            <w:tcW w:w="6659" w:type="dxa"/>
          </w:tcPr>
          <w:p w:rsidR="00DE11BA" w:rsidRPr="001F1BC5" w:rsidRDefault="00DE11BA" w:rsidP="00EF0B46">
            <w:pPr>
              <w:spacing w:before="2"/>
              <w:ind w:right="2427"/>
              <w:jc w:val="center"/>
              <w:rPr>
                <w:b/>
                <w:sz w:val="26"/>
              </w:rPr>
            </w:pPr>
            <w:r w:rsidRPr="001F1BC5">
              <w:rPr>
                <w:b/>
                <w:sz w:val="26"/>
              </w:rPr>
              <w:t>1</w:t>
            </w:r>
            <w:r w:rsidRPr="001F1BC5">
              <w:rPr>
                <w:b/>
                <w:spacing w:val="-3"/>
                <w:sz w:val="26"/>
              </w:rPr>
              <w:t xml:space="preserve"> </w:t>
            </w:r>
            <w:r w:rsidRPr="001F1BC5">
              <w:rPr>
                <w:b/>
                <w:sz w:val="26"/>
              </w:rPr>
              <w:t>класс</w:t>
            </w:r>
            <w:r w:rsidRPr="001F1BC5">
              <w:rPr>
                <w:b/>
                <w:spacing w:val="-4"/>
                <w:sz w:val="26"/>
              </w:rPr>
              <w:t xml:space="preserve"> </w:t>
            </w:r>
            <w:r w:rsidRPr="001F1BC5">
              <w:rPr>
                <w:b/>
                <w:sz w:val="26"/>
              </w:rPr>
              <w:t>(132</w:t>
            </w:r>
            <w:r w:rsidRPr="001F1BC5">
              <w:rPr>
                <w:b/>
                <w:spacing w:val="-1"/>
                <w:sz w:val="26"/>
              </w:rPr>
              <w:t xml:space="preserve"> </w:t>
            </w:r>
            <w:r w:rsidRPr="001F1BC5">
              <w:rPr>
                <w:b/>
                <w:sz w:val="26"/>
              </w:rPr>
              <w:t>ч.)</w:t>
            </w:r>
          </w:p>
        </w:tc>
        <w:tc>
          <w:tcPr>
            <w:tcW w:w="2977" w:type="dxa"/>
          </w:tcPr>
          <w:p w:rsidR="00DE11BA" w:rsidRPr="001F1BC5" w:rsidRDefault="00DE11BA" w:rsidP="00EF0B46">
            <w:pPr>
              <w:spacing w:before="2"/>
              <w:ind w:right="1069"/>
              <w:jc w:val="center"/>
              <w:rPr>
                <w:sz w:val="26"/>
              </w:rPr>
            </w:pPr>
            <w:r w:rsidRPr="001F1BC5">
              <w:rPr>
                <w:sz w:val="26"/>
              </w:rPr>
              <w:t>стр.</w:t>
            </w:r>
            <w:r w:rsidRPr="001F1BC5">
              <w:rPr>
                <w:spacing w:val="-2"/>
                <w:sz w:val="26"/>
              </w:rPr>
              <w:t xml:space="preserve"> </w:t>
            </w:r>
            <w:r w:rsidRPr="001F1BC5">
              <w:rPr>
                <w:sz w:val="26"/>
              </w:rPr>
              <w:t>30</w:t>
            </w:r>
          </w:p>
        </w:tc>
      </w:tr>
      <w:tr w:rsidR="00DE11BA" w:rsidRPr="001F1BC5" w:rsidTr="00EF0B46">
        <w:trPr>
          <w:trHeight w:val="534"/>
        </w:trPr>
        <w:tc>
          <w:tcPr>
            <w:tcW w:w="6659" w:type="dxa"/>
          </w:tcPr>
          <w:p w:rsidR="00DE11BA" w:rsidRPr="001F1BC5" w:rsidRDefault="00DE11BA" w:rsidP="00EF0B46">
            <w:pPr>
              <w:spacing w:line="298" w:lineRule="exact"/>
              <w:ind w:right="2427"/>
              <w:jc w:val="center"/>
              <w:rPr>
                <w:b/>
                <w:sz w:val="26"/>
              </w:rPr>
            </w:pPr>
            <w:r w:rsidRPr="001F1BC5">
              <w:rPr>
                <w:b/>
                <w:sz w:val="26"/>
              </w:rPr>
              <w:t>2</w:t>
            </w:r>
            <w:r w:rsidRPr="001F1BC5">
              <w:rPr>
                <w:b/>
                <w:spacing w:val="-3"/>
                <w:sz w:val="26"/>
              </w:rPr>
              <w:t xml:space="preserve"> </w:t>
            </w:r>
            <w:r w:rsidRPr="001F1BC5">
              <w:rPr>
                <w:b/>
                <w:sz w:val="26"/>
              </w:rPr>
              <w:t>класс</w:t>
            </w:r>
            <w:r w:rsidRPr="001F1BC5">
              <w:rPr>
                <w:b/>
                <w:spacing w:val="-4"/>
                <w:sz w:val="26"/>
              </w:rPr>
              <w:t xml:space="preserve"> </w:t>
            </w:r>
            <w:r>
              <w:rPr>
                <w:b/>
                <w:sz w:val="26"/>
              </w:rPr>
              <w:t>(136</w:t>
            </w:r>
            <w:r w:rsidRPr="001F1BC5">
              <w:rPr>
                <w:b/>
                <w:spacing w:val="-1"/>
                <w:sz w:val="26"/>
              </w:rPr>
              <w:t xml:space="preserve"> </w:t>
            </w:r>
            <w:r w:rsidRPr="001F1BC5">
              <w:rPr>
                <w:b/>
                <w:sz w:val="26"/>
              </w:rPr>
              <w:t>ч.)</w:t>
            </w:r>
          </w:p>
        </w:tc>
        <w:tc>
          <w:tcPr>
            <w:tcW w:w="2977" w:type="dxa"/>
          </w:tcPr>
          <w:p w:rsidR="00DE11BA" w:rsidRPr="001F1BC5" w:rsidRDefault="00DE11BA" w:rsidP="00EF0B46">
            <w:pPr>
              <w:spacing w:line="298" w:lineRule="exact"/>
              <w:ind w:right="1069"/>
              <w:jc w:val="center"/>
              <w:rPr>
                <w:sz w:val="26"/>
              </w:rPr>
            </w:pPr>
            <w:r w:rsidRPr="001F1BC5">
              <w:rPr>
                <w:sz w:val="26"/>
              </w:rPr>
              <w:t>стр.</w:t>
            </w:r>
            <w:r w:rsidRPr="001F1BC5">
              <w:rPr>
                <w:spacing w:val="-2"/>
                <w:sz w:val="26"/>
              </w:rPr>
              <w:t xml:space="preserve"> </w:t>
            </w:r>
            <w:r w:rsidRPr="001F1BC5">
              <w:rPr>
                <w:sz w:val="26"/>
              </w:rPr>
              <w:t>44</w:t>
            </w:r>
          </w:p>
        </w:tc>
      </w:tr>
      <w:tr w:rsidR="00DE11BA" w:rsidRPr="001F1BC5" w:rsidTr="00EF0B46">
        <w:trPr>
          <w:trHeight w:val="537"/>
        </w:trPr>
        <w:tc>
          <w:tcPr>
            <w:tcW w:w="6659" w:type="dxa"/>
          </w:tcPr>
          <w:p w:rsidR="00DE11BA" w:rsidRPr="001F1BC5" w:rsidRDefault="00DE11BA" w:rsidP="00EF0B46">
            <w:pPr>
              <w:spacing w:before="2"/>
              <w:ind w:right="2427"/>
              <w:jc w:val="center"/>
              <w:rPr>
                <w:b/>
                <w:sz w:val="26"/>
              </w:rPr>
            </w:pPr>
            <w:r w:rsidRPr="001F1BC5">
              <w:rPr>
                <w:b/>
                <w:sz w:val="26"/>
              </w:rPr>
              <w:t>3</w:t>
            </w:r>
            <w:r w:rsidRPr="001F1BC5">
              <w:rPr>
                <w:b/>
                <w:spacing w:val="-3"/>
                <w:sz w:val="26"/>
              </w:rPr>
              <w:t xml:space="preserve"> </w:t>
            </w:r>
            <w:r w:rsidRPr="001F1BC5">
              <w:rPr>
                <w:b/>
                <w:sz w:val="26"/>
              </w:rPr>
              <w:t>класс</w:t>
            </w:r>
            <w:r w:rsidRPr="001F1BC5">
              <w:rPr>
                <w:b/>
                <w:spacing w:val="-4"/>
                <w:sz w:val="26"/>
              </w:rPr>
              <w:t xml:space="preserve"> </w:t>
            </w:r>
            <w:r>
              <w:rPr>
                <w:b/>
                <w:sz w:val="26"/>
              </w:rPr>
              <w:t>(136</w:t>
            </w:r>
            <w:r w:rsidRPr="001F1BC5">
              <w:rPr>
                <w:b/>
                <w:spacing w:val="-1"/>
                <w:sz w:val="26"/>
              </w:rPr>
              <w:t xml:space="preserve"> </w:t>
            </w:r>
            <w:r w:rsidRPr="001F1BC5">
              <w:rPr>
                <w:b/>
                <w:sz w:val="26"/>
              </w:rPr>
              <w:t>ч.)</w:t>
            </w:r>
          </w:p>
        </w:tc>
        <w:tc>
          <w:tcPr>
            <w:tcW w:w="2977" w:type="dxa"/>
          </w:tcPr>
          <w:p w:rsidR="00DE11BA" w:rsidRPr="001F1BC5" w:rsidRDefault="00DE11BA" w:rsidP="00EF0B46">
            <w:pPr>
              <w:spacing w:before="2"/>
              <w:ind w:right="1069"/>
              <w:jc w:val="center"/>
              <w:rPr>
                <w:sz w:val="26"/>
              </w:rPr>
            </w:pPr>
            <w:r w:rsidRPr="001F1BC5">
              <w:rPr>
                <w:sz w:val="26"/>
              </w:rPr>
              <w:t>стр.</w:t>
            </w:r>
            <w:r w:rsidRPr="001F1BC5">
              <w:rPr>
                <w:spacing w:val="-2"/>
                <w:sz w:val="26"/>
              </w:rPr>
              <w:t xml:space="preserve"> </w:t>
            </w:r>
            <w:r w:rsidRPr="001F1BC5">
              <w:rPr>
                <w:sz w:val="26"/>
              </w:rPr>
              <w:t>63</w:t>
            </w:r>
          </w:p>
        </w:tc>
      </w:tr>
      <w:tr w:rsidR="00DE11BA" w:rsidRPr="001F1BC5" w:rsidTr="00EF0B46">
        <w:trPr>
          <w:trHeight w:val="578"/>
        </w:trPr>
        <w:tc>
          <w:tcPr>
            <w:tcW w:w="6659" w:type="dxa"/>
          </w:tcPr>
          <w:p w:rsidR="00DE11BA" w:rsidRPr="001F1BC5" w:rsidRDefault="00DE11BA" w:rsidP="00EF0B46">
            <w:pPr>
              <w:ind w:right="2427"/>
              <w:jc w:val="center"/>
              <w:rPr>
                <w:b/>
                <w:sz w:val="26"/>
              </w:rPr>
            </w:pPr>
            <w:r w:rsidRPr="001F1BC5">
              <w:rPr>
                <w:b/>
                <w:sz w:val="26"/>
              </w:rPr>
              <w:t>4</w:t>
            </w:r>
            <w:r w:rsidRPr="001F1BC5">
              <w:rPr>
                <w:b/>
                <w:spacing w:val="-3"/>
                <w:sz w:val="26"/>
              </w:rPr>
              <w:t xml:space="preserve"> </w:t>
            </w:r>
            <w:r w:rsidRPr="001F1BC5">
              <w:rPr>
                <w:b/>
                <w:sz w:val="26"/>
              </w:rPr>
              <w:t>класс</w:t>
            </w:r>
            <w:r w:rsidRPr="001F1BC5">
              <w:rPr>
                <w:b/>
                <w:spacing w:val="-4"/>
                <w:sz w:val="26"/>
              </w:rPr>
              <w:t xml:space="preserve"> </w:t>
            </w:r>
            <w:r w:rsidRPr="001F1BC5">
              <w:rPr>
                <w:b/>
                <w:sz w:val="26"/>
              </w:rPr>
              <w:t>(136</w:t>
            </w:r>
            <w:r w:rsidRPr="001F1BC5">
              <w:rPr>
                <w:b/>
                <w:spacing w:val="-1"/>
                <w:sz w:val="26"/>
              </w:rPr>
              <w:t xml:space="preserve"> </w:t>
            </w:r>
            <w:r w:rsidRPr="001F1BC5">
              <w:rPr>
                <w:b/>
                <w:sz w:val="26"/>
              </w:rPr>
              <w:t>ч.)</w:t>
            </w:r>
          </w:p>
        </w:tc>
        <w:tc>
          <w:tcPr>
            <w:tcW w:w="2977" w:type="dxa"/>
          </w:tcPr>
          <w:p w:rsidR="00DE11BA" w:rsidRPr="001F1BC5" w:rsidRDefault="00DE11BA" w:rsidP="00EF0B46">
            <w:pPr>
              <w:ind w:right="1069"/>
              <w:jc w:val="center"/>
              <w:rPr>
                <w:sz w:val="26"/>
              </w:rPr>
            </w:pPr>
            <w:r w:rsidRPr="001F1BC5">
              <w:rPr>
                <w:sz w:val="26"/>
              </w:rPr>
              <w:t>стр.</w:t>
            </w:r>
            <w:r w:rsidRPr="001F1BC5">
              <w:rPr>
                <w:spacing w:val="-2"/>
                <w:sz w:val="26"/>
              </w:rPr>
              <w:t xml:space="preserve"> </w:t>
            </w:r>
            <w:r w:rsidRPr="001F1BC5">
              <w:rPr>
                <w:sz w:val="26"/>
              </w:rPr>
              <w:t>77</w:t>
            </w:r>
          </w:p>
        </w:tc>
      </w:tr>
    </w:tbl>
    <w:p w:rsidR="00DE11BA" w:rsidRPr="001F1BC5" w:rsidRDefault="00DE11BA" w:rsidP="00DE11BA">
      <w:pPr>
        <w:jc w:val="center"/>
        <w:rPr>
          <w:sz w:val="26"/>
        </w:rPr>
        <w:sectPr w:rsidR="00DE11BA" w:rsidRPr="001F1BC5">
          <w:footerReference w:type="default" r:id="rId6"/>
          <w:pgSz w:w="11910" w:h="16840"/>
          <w:pgMar w:top="1040" w:right="740" w:bottom="1200" w:left="1060" w:header="0" w:footer="1000" w:gutter="0"/>
          <w:pgNumType w:start="2"/>
          <w:cols w:space="720"/>
        </w:sectPr>
      </w:pPr>
    </w:p>
    <w:p w:rsidR="00DE11BA" w:rsidRPr="003463ED" w:rsidRDefault="00DE11BA" w:rsidP="00DE11BA">
      <w:pPr>
        <w:spacing w:before="73"/>
        <w:rPr>
          <w:b/>
          <w:sz w:val="24"/>
        </w:rPr>
      </w:pPr>
      <w:r w:rsidRPr="003463ED">
        <w:rPr>
          <w:b/>
          <w:sz w:val="24"/>
        </w:rPr>
        <w:lastRenderedPageBreak/>
        <w:t xml:space="preserve">                               </w:t>
      </w:r>
      <w:r>
        <w:rPr>
          <w:b/>
          <w:sz w:val="24"/>
        </w:rPr>
        <w:t xml:space="preserve">                    </w:t>
      </w:r>
      <w:r w:rsidRPr="003463ED">
        <w:rPr>
          <w:b/>
          <w:sz w:val="24"/>
        </w:rPr>
        <w:t xml:space="preserve">  ПОЯСНИТЕЛЬНАЯ</w:t>
      </w:r>
      <w:r w:rsidRPr="003463ED">
        <w:rPr>
          <w:b/>
          <w:spacing w:val="-2"/>
          <w:sz w:val="24"/>
        </w:rPr>
        <w:t xml:space="preserve"> </w:t>
      </w:r>
      <w:r w:rsidRPr="003463ED">
        <w:rPr>
          <w:b/>
          <w:sz w:val="24"/>
        </w:rPr>
        <w:t>ЗАПИСКА</w:t>
      </w:r>
    </w:p>
    <w:p w:rsidR="00DE11BA" w:rsidRPr="001F1BC5" w:rsidRDefault="00DE11BA" w:rsidP="00DE11BA">
      <w:pPr>
        <w:spacing w:before="7"/>
        <w:ind w:left="-993" w:firstLine="851"/>
        <w:jc w:val="center"/>
        <w:rPr>
          <w:b/>
          <w:sz w:val="16"/>
          <w:szCs w:val="26"/>
        </w:rPr>
      </w:pPr>
    </w:p>
    <w:p w:rsidR="00DE11BA" w:rsidRPr="001F1BC5" w:rsidRDefault="00DE11BA" w:rsidP="00DE11BA">
      <w:pPr>
        <w:spacing w:before="89"/>
        <w:ind w:right="106"/>
        <w:jc w:val="both"/>
        <w:rPr>
          <w:sz w:val="26"/>
          <w:szCs w:val="26"/>
        </w:rPr>
      </w:pPr>
      <w:r w:rsidRPr="001F1BC5">
        <w:rPr>
          <w:sz w:val="26"/>
          <w:szCs w:val="26"/>
        </w:rPr>
        <w:t>Рабочая программа учебного предмета «Русский язык» на уровне начального</w:t>
      </w:r>
      <w:r w:rsidRPr="001F1BC5">
        <w:rPr>
          <w:spacing w:val="1"/>
          <w:sz w:val="26"/>
          <w:szCs w:val="26"/>
        </w:rPr>
        <w:t xml:space="preserve"> </w:t>
      </w:r>
      <w:r w:rsidRPr="001F1BC5">
        <w:rPr>
          <w:sz w:val="26"/>
          <w:szCs w:val="26"/>
        </w:rPr>
        <w:t>общего</w:t>
      </w:r>
      <w:r w:rsidRPr="001F1BC5">
        <w:rPr>
          <w:spacing w:val="1"/>
          <w:sz w:val="26"/>
          <w:szCs w:val="26"/>
        </w:rPr>
        <w:t xml:space="preserve"> </w:t>
      </w:r>
      <w:r w:rsidRPr="001F1BC5">
        <w:rPr>
          <w:sz w:val="26"/>
          <w:szCs w:val="26"/>
        </w:rPr>
        <w:t>образования</w:t>
      </w:r>
      <w:r w:rsidRPr="001F1BC5">
        <w:rPr>
          <w:spacing w:val="1"/>
          <w:sz w:val="26"/>
          <w:szCs w:val="26"/>
        </w:rPr>
        <w:t xml:space="preserve"> </w:t>
      </w:r>
      <w:r w:rsidRPr="001F1BC5">
        <w:rPr>
          <w:sz w:val="26"/>
          <w:szCs w:val="26"/>
        </w:rPr>
        <w:t>составлена</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соответствии</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требованиями,</w:t>
      </w:r>
      <w:r w:rsidRPr="001F1BC5">
        <w:rPr>
          <w:spacing w:val="1"/>
          <w:sz w:val="26"/>
          <w:szCs w:val="26"/>
        </w:rPr>
        <w:t xml:space="preserve"> </w:t>
      </w:r>
      <w:r w:rsidRPr="001F1BC5">
        <w:rPr>
          <w:sz w:val="26"/>
          <w:szCs w:val="26"/>
        </w:rPr>
        <w:t>утверждёнными</w:t>
      </w:r>
      <w:r w:rsidRPr="001F1BC5">
        <w:rPr>
          <w:spacing w:val="1"/>
          <w:sz w:val="26"/>
          <w:szCs w:val="26"/>
        </w:rPr>
        <w:t xml:space="preserve"> </w:t>
      </w:r>
      <w:r w:rsidRPr="001F1BC5">
        <w:rPr>
          <w:sz w:val="26"/>
          <w:szCs w:val="26"/>
        </w:rPr>
        <w:t>Федеральным</w:t>
      </w:r>
      <w:r w:rsidRPr="001F1BC5">
        <w:rPr>
          <w:spacing w:val="1"/>
          <w:sz w:val="26"/>
          <w:szCs w:val="26"/>
        </w:rPr>
        <w:t xml:space="preserve"> </w:t>
      </w:r>
      <w:r w:rsidRPr="001F1BC5">
        <w:rPr>
          <w:sz w:val="26"/>
          <w:szCs w:val="26"/>
        </w:rPr>
        <w:t>государственным</w:t>
      </w:r>
      <w:r w:rsidRPr="001F1BC5">
        <w:rPr>
          <w:spacing w:val="1"/>
          <w:sz w:val="26"/>
          <w:szCs w:val="26"/>
        </w:rPr>
        <w:t xml:space="preserve"> </w:t>
      </w:r>
      <w:r w:rsidRPr="001F1BC5">
        <w:rPr>
          <w:sz w:val="26"/>
          <w:szCs w:val="26"/>
        </w:rPr>
        <w:t>образовательным</w:t>
      </w:r>
      <w:r w:rsidRPr="001F1BC5">
        <w:rPr>
          <w:spacing w:val="1"/>
          <w:sz w:val="26"/>
          <w:szCs w:val="26"/>
        </w:rPr>
        <w:t xml:space="preserve"> </w:t>
      </w:r>
      <w:r w:rsidRPr="001F1BC5">
        <w:rPr>
          <w:sz w:val="26"/>
          <w:szCs w:val="26"/>
        </w:rPr>
        <w:t>стандартом</w:t>
      </w:r>
      <w:r w:rsidRPr="001F1BC5">
        <w:rPr>
          <w:spacing w:val="1"/>
          <w:sz w:val="26"/>
          <w:szCs w:val="26"/>
        </w:rPr>
        <w:t xml:space="preserve"> </w:t>
      </w:r>
      <w:r w:rsidRPr="001F1BC5">
        <w:rPr>
          <w:sz w:val="26"/>
          <w:szCs w:val="26"/>
        </w:rPr>
        <w:t>начального</w:t>
      </w:r>
      <w:r w:rsidRPr="001F1BC5">
        <w:rPr>
          <w:spacing w:val="1"/>
          <w:sz w:val="26"/>
          <w:szCs w:val="26"/>
        </w:rPr>
        <w:t xml:space="preserve"> </w:t>
      </w:r>
      <w:r w:rsidRPr="001F1BC5">
        <w:rPr>
          <w:sz w:val="26"/>
          <w:szCs w:val="26"/>
        </w:rPr>
        <w:t>общего</w:t>
      </w:r>
      <w:r w:rsidRPr="001F1BC5">
        <w:rPr>
          <w:spacing w:val="-62"/>
          <w:sz w:val="26"/>
          <w:szCs w:val="26"/>
        </w:rPr>
        <w:t xml:space="preserve"> </w:t>
      </w:r>
      <w:r w:rsidRPr="001F1BC5">
        <w:rPr>
          <w:sz w:val="26"/>
          <w:szCs w:val="26"/>
        </w:rPr>
        <w:t>образования.</w:t>
      </w:r>
    </w:p>
    <w:p w:rsidR="00DE11BA" w:rsidRPr="001F1BC5" w:rsidRDefault="00DE11BA" w:rsidP="00DE11BA">
      <w:pPr>
        <w:ind w:right="106"/>
        <w:jc w:val="both"/>
        <w:rPr>
          <w:sz w:val="26"/>
          <w:szCs w:val="26"/>
        </w:rPr>
      </w:pPr>
      <w:r w:rsidRPr="001F1BC5">
        <w:rPr>
          <w:sz w:val="26"/>
          <w:szCs w:val="26"/>
        </w:rPr>
        <w:t>Рабочая программа учебного предмета «Русский язык» для учащихся 1-4 классов</w:t>
      </w:r>
      <w:r w:rsidRPr="001F1BC5">
        <w:rPr>
          <w:spacing w:val="-62"/>
          <w:sz w:val="26"/>
          <w:szCs w:val="26"/>
        </w:rPr>
        <w:t xml:space="preserve"> </w:t>
      </w:r>
      <w:r w:rsidRPr="001F1BC5">
        <w:rPr>
          <w:sz w:val="26"/>
          <w:szCs w:val="26"/>
        </w:rPr>
        <w:t>разработана</w:t>
      </w:r>
      <w:r w:rsidRPr="001F1BC5">
        <w:rPr>
          <w:spacing w:val="-3"/>
          <w:sz w:val="26"/>
          <w:szCs w:val="26"/>
        </w:rPr>
        <w:t xml:space="preserve"> </w:t>
      </w:r>
      <w:r w:rsidRPr="001F1BC5">
        <w:rPr>
          <w:sz w:val="26"/>
          <w:szCs w:val="26"/>
        </w:rPr>
        <w:t>на основании</w:t>
      </w:r>
      <w:r w:rsidRPr="001F1BC5">
        <w:rPr>
          <w:spacing w:val="-3"/>
          <w:sz w:val="26"/>
          <w:szCs w:val="26"/>
        </w:rPr>
        <w:t xml:space="preserve"> </w:t>
      </w:r>
      <w:r w:rsidRPr="001F1BC5">
        <w:rPr>
          <w:sz w:val="26"/>
          <w:szCs w:val="26"/>
        </w:rPr>
        <w:t>следующих</w:t>
      </w:r>
      <w:r w:rsidRPr="001F1BC5">
        <w:rPr>
          <w:spacing w:val="-3"/>
          <w:sz w:val="26"/>
          <w:szCs w:val="26"/>
        </w:rPr>
        <w:t xml:space="preserve"> </w:t>
      </w:r>
      <w:r w:rsidRPr="001F1BC5">
        <w:rPr>
          <w:sz w:val="26"/>
          <w:szCs w:val="26"/>
        </w:rPr>
        <w:t>нормативно-правовых</w:t>
      </w:r>
      <w:r w:rsidRPr="001F1BC5">
        <w:rPr>
          <w:spacing w:val="-3"/>
          <w:sz w:val="26"/>
          <w:szCs w:val="26"/>
        </w:rPr>
        <w:t xml:space="preserve"> </w:t>
      </w:r>
      <w:r w:rsidRPr="001F1BC5">
        <w:rPr>
          <w:sz w:val="26"/>
          <w:szCs w:val="26"/>
        </w:rPr>
        <w:t>документов</w:t>
      </w:r>
      <w:r w:rsidRPr="001F1BC5">
        <w:rPr>
          <w:spacing w:val="-3"/>
          <w:sz w:val="26"/>
          <w:szCs w:val="26"/>
        </w:rPr>
        <w:t xml:space="preserve"> </w:t>
      </w:r>
      <w:r w:rsidRPr="001F1BC5">
        <w:rPr>
          <w:sz w:val="26"/>
          <w:szCs w:val="26"/>
        </w:rPr>
        <w:t>и материалов:</w:t>
      </w:r>
    </w:p>
    <w:p w:rsidR="00DE11BA" w:rsidRPr="001F1BC5" w:rsidRDefault="00DE11BA" w:rsidP="00DE11BA">
      <w:pPr>
        <w:numPr>
          <w:ilvl w:val="0"/>
          <w:numId w:val="5"/>
        </w:numPr>
        <w:tabs>
          <w:tab w:val="left" w:pos="645"/>
        </w:tabs>
        <w:ind w:right="110"/>
        <w:jc w:val="both"/>
        <w:rPr>
          <w:sz w:val="26"/>
        </w:rPr>
      </w:pPr>
      <w:r w:rsidRPr="001F1BC5">
        <w:rPr>
          <w:sz w:val="26"/>
        </w:rPr>
        <w:t>Федерального закона "Об образовании в Российской Федерации" от 29.12.2013 №</w:t>
      </w:r>
      <w:r w:rsidRPr="001F1BC5">
        <w:rPr>
          <w:spacing w:val="1"/>
          <w:sz w:val="26"/>
        </w:rPr>
        <w:t xml:space="preserve"> </w:t>
      </w:r>
      <w:r w:rsidRPr="001F1BC5">
        <w:rPr>
          <w:sz w:val="26"/>
        </w:rPr>
        <w:t>273-ФЗ</w:t>
      </w:r>
      <w:r w:rsidRPr="001F1BC5">
        <w:rPr>
          <w:spacing w:val="-1"/>
          <w:sz w:val="26"/>
        </w:rPr>
        <w:t xml:space="preserve"> </w:t>
      </w:r>
      <w:r w:rsidRPr="001F1BC5">
        <w:rPr>
          <w:sz w:val="26"/>
        </w:rPr>
        <w:t>(п.6</w:t>
      </w:r>
      <w:r w:rsidRPr="001F1BC5">
        <w:rPr>
          <w:spacing w:val="-1"/>
          <w:sz w:val="26"/>
        </w:rPr>
        <w:t xml:space="preserve"> </w:t>
      </w:r>
      <w:r w:rsidRPr="001F1BC5">
        <w:rPr>
          <w:sz w:val="26"/>
        </w:rPr>
        <w:t>ст.28);</w:t>
      </w:r>
    </w:p>
    <w:p w:rsidR="00DE11BA" w:rsidRPr="001F1BC5" w:rsidRDefault="00DE11BA" w:rsidP="00DE11BA">
      <w:pPr>
        <w:numPr>
          <w:ilvl w:val="0"/>
          <w:numId w:val="5"/>
        </w:numPr>
        <w:tabs>
          <w:tab w:val="left" w:pos="645"/>
        </w:tabs>
        <w:spacing w:before="1"/>
        <w:ind w:right="112"/>
        <w:jc w:val="both"/>
        <w:rPr>
          <w:sz w:val="26"/>
        </w:rPr>
      </w:pPr>
      <w:r w:rsidRPr="001F1BC5">
        <w:rPr>
          <w:sz w:val="26"/>
        </w:rPr>
        <w:t>Федерального</w:t>
      </w:r>
      <w:r w:rsidRPr="001F1BC5">
        <w:rPr>
          <w:spacing w:val="1"/>
          <w:sz w:val="26"/>
        </w:rPr>
        <w:t xml:space="preserve"> </w:t>
      </w:r>
      <w:r w:rsidRPr="001F1BC5">
        <w:rPr>
          <w:sz w:val="26"/>
        </w:rPr>
        <w:t>государственного</w:t>
      </w:r>
      <w:r w:rsidRPr="001F1BC5">
        <w:rPr>
          <w:spacing w:val="1"/>
          <w:sz w:val="26"/>
        </w:rPr>
        <w:t xml:space="preserve"> </w:t>
      </w:r>
      <w:r w:rsidRPr="001F1BC5">
        <w:rPr>
          <w:sz w:val="26"/>
        </w:rPr>
        <w:t>образовательного</w:t>
      </w:r>
      <w:r w:rsidRPr="001F1BC5">
        <w:rPr>
          <w:spacing w:val="1"/>
          <w:sz w:val="26"/>
        </w:rPr>
        <w:t xml:space="preserve"> </w:t>
      </w:r>
      <w:r w:rsidRPr="001F1BC5">
        <w:rPr>
          <w:sz w:val="26"/>
        </w:rPr>
        <w:t>стандарта</w:t>
      </w:r>
      <w:r w:rsidRPr="001F1BC5">
        <w:rPr>
          <w:spacing w:val="1"/>
          <w:sz w:val="26"/>
        </w:rPr>
        <w:t xml:space="preserve"> </w:t>
      </w:r>
      <w:r w:rsidRPr="001F1BC5">
        <w:rPr>
          <w:sz w:val="26"/>
        </w:rPr>
        <w:t>начального</w:t>
      </w:r>
      <w:r w:rsidRPr="001F1BC5">
        <w:rPr>
          <w:spacing w:val="1"/>
          <w:sz w:val="26"/>
        </w:rPr>
        <w:t xml:space="preserve"> </w:t>
      </w:r>
      <w:r w:rsidRPr="001F1BC5">
        <w:rPr>
          <w:sz w:val="26"/>
        </w:rPr>
        <w:t>общего</w:t>
      </w:r>
      <w:r w:rsidRPr="001F1BC5">
        <w:rPr>
          <w:spacing w:val="-62"/>
          <w:sz w:val="26"/>
        </w:rPr>
        <w:t xml:space="preserve"> </w:t>
      </w:r>
      <w:r w:rsidRPr="001F1BC5">
        <w:rPr>
          <w:sz w:val="26"/>
        </w:rPr>
        <w:t>образования</w:t>
      </w:r>
      <w:r w:rsidRPr="001F1BC5">
        <w:rPr>
          <w:spacing w:val="8"/>
          <w:sz w:val="26"/>
        </w:rPr>
        <w:t xml:space="preserve"> </w:t>
      </w:r>
      <w:r w:rsidRPr="001F1BC5">
        <w:rPr>
          <w:sz w:val="26"/>
        </w:rPr>
        <w:t>(приказ</w:t>
      </w:r>
      <w:r w:rsidRPr="001F1BC5">
        <w:rPr>
          <w:spacing w:val="10"/>
          <w:sz w:val="26"/>
        </w:rPr>
        <w:t xml:space="preserve"> </w:t>
      </w:r>
      <w:r w:rsidRPr="001F1BC5">
        <w:rPr>
          <w:sz w:val="26"/>
        </w:rPr>
        <w:t>Министерства</w:t>
      </w:r>
      <w:r w:rsidRPr="001F1BC5">
        <w:rPr>
          <w:spacing w:val="8"/>
          <w:sz w:val="26"/>
        </w:rPr>
        <w:t xml:space="preserve"> </w:t>
      </w:r>
      <w:r w:rsidRPr="001F1BC5">
        <w:rPr>
          <w:sz w:val="26"/>
        </w:rPr>
        <w:t>просвещения</w:t>
      </w:r>
      <w:r w:rsidRPr="001F1BC5">
        <w:rPr>
          <w:spacing w:val="8"/>
          <w:sz w:val="26"/>
        </w:rPr>
        <w:t xml:space="preserve"> </w:t>
      </w:r>
      <w:r w:rsidRPr="001F1BC5">
        <w:rPr>
          <w:sz w:val="26"/>
        </w:rPr>
        <w:t>Российской</w:t>
      </w:r>
      <w:r w:rsidRPr="001F1BC5">
        <w:rPr>
          <w:spacing w:val="11"/>
          <w:sz w:val="26"/>
        </w:rPr>
        <w:t xml:space="preserve"> </w:t>
      </w:r>
      <w:r w:rsidRPr="001F1BC5">
        <w:rPr>
          <w:sz w:val="26"/>
        </w:rPr>
        <w:t>Федерации</w:t>
      </w:r>
      <w:r w:rsidRPr="001F1BC5">
        <w:rPr>
          <w:spacing w:val="8"/>
          <w:sz w:val="26"/>
        </w:rPr>
        <w:t xml:space="preserve"> </w:t>
      </w:r>
      <w:r w:rsidRPr="001F1BC5">
        <w:rPr>
          <w:sz w:val="26"/>
        </w:rPr>
        <w:t>от</w:t>
      </w:r>
      <w:r w:rsidRPr="001F1BC5">
        <w:rPr>
          <w:spacing w:val="9"/>
          <w:sz w:val="26"/>
        </w:rPr>
        <w:t xml:space="preserve"> </w:t>
      </w:r>
      <w:r w:rsidRPr="001F1BC5">
        <w:rPr>
          <w:sz w:val="26"/>
        </w:rPr>
        <w:t>31</w:t>
      </w:r>
      <w:r w:rsidRPr="001F1BC5">
        <w:rPr>
          <w:spacing w:val="10"/>
          <w:sz w:val="26"/>
        </w:rPr>
        <w:t xml:space="preserve"> </w:t>
      </w:r>
      <w:r w:rsidRPr="001F1BC5">
        <w:rPr>
          <w:sz w:val="26"/>
        </w:rPr>
        <w:t>05</w:t>
      </w:r>
      <w:r w:rsidRPr="001F1BC5">
        <w:rPr>
          <w:spacing w:val="10"/>
          <w:sz w:val="26"/>
        </w:rPr>
        <w:t xml:space="preserve"> </w:t>
      </w:r>
      <w:r w:rsidRPr="001F1BC5">
        <w:rPr>
          <w:sz w:val="26"/>
        </w:rPr>
        <w:t>2021</w:t>
      </w:r>
      <w:r w:rsidRPr="001F1BC5">
        <w:rPr>
          <w:spacing w:val="-63"/>
          <w:sz w:val="26"/>
        </w:rPr>
        <w:t xml:space="preserve"> </w:t>
      </w:r>
      <w:r w:rsidRPr="001F1BC5">
        <w:rPr>
          <w:sz w:val="26"/>
        </w:rPr>
        <w:t>г</w:t>
      </w:r>
      <w:r w:rsidRPr="001F1BC5">
        <w:rPr>
          <w:spacing w:val="-2"/>
          <w:sz w:val="26"/>
        </w:rPr>
        <w:t xml:space="preserve"> </w:t>
      </w:r>
      <w:r w:rsidRPr="001F1BC5">
        <w:rPr>
          <w:sz w:val="26"/>
        </w:rPr>
        <w:t>№286;</w:t>
      </w:r>
    </w:p>
    <w:p w:rsidR="00DE11BA" w:rsidRPr="001F1BC5" w:rsidRDefault="00DE11BA" w:rsidP="00DE11BA">
      <w:pPr>
        <w:numPr>
          <w:ilvl w:val="0"/>
          <w:numId w:val="5"/>
        </w:numPr>
        <w:tabs>
          <w:tab w:val="left" w:pos="645"/>
        </w:tabs>
        <w:ind w:right="109"/>
        <w:jc w:val="both"/>
        <w:rPr>
          <w:sz w:val="26"/>
        </w:rPr>
      </w:pPr>
      <w:r w:rsidRPr="001F1BC5">
        <w:rPr>
          <w:sz w:val="26"/>
        </w:rPr>
        <w:t>примерной</w:t>
      </w:r>
      <w:r w:rsidRPr="001F1BC5">
        <w:rPr>
          <w:spacing w:val="1"/>
          <w:sz w:val="26"/>
        </w:rPr>
        <w:t xml:space="preserve"> </w:t>
      </w:r>
      <w:r w:rsidRPr="001F1BC5">
        <w:rPr>
          <w:sz w:val="26"/>
        </w:rPr>
        <w:t>рабочей</w:t>
      </w:r>
      <w:r w:rsidRPr="001F1BC5">
        <w:rPr>
          <w:spacing w:val="1"/>
          <w:sz w:val="26"/>
        </w:rPr>
        <w:t xml:space="preserve"> </w:t>
      </w:r>
      <w:r w:rsidRPr="001F1BC5">
        <w:rPr>
          <w:sz w:val="26"/>
        </w:rPr>
        <w:t>программы</w:t>
      </w:r>
      <w:r w:rsidRPr="001F1BC5">
        <w:rPr>
          <w:spacing w:val="1"/>
          <w:sz w:val="26"/>
        </w:rPr>
        <w:t xml:space="preserve"> </w:t>
      </w:r>
      <w:r w:rsidRPr="001F1BC5">
        <w:rPr>
          <w:sz w:val="26"/>
        </w:rPr>
        <w:t>по</w:t>
      </w:r>
      <w:r w:rsidRPr="001F1BC5">
        <w:rPr>
          <w:spacing w:val="1"/>
          <w:sz w:val="26"/>
        </w:rPr>
        <w:t xml:space="preserve"> </w:t>
      </w:r>
      <w:r w:rsidRPr="001F1BC5">
        <w:rPr>
          <w:sz w:val="26"/>
        </w:rPr>
        <w:t>русскому</w:t>
      </w:r>
      <w:r w:rsidRPr="001F1BC5">
        <w:rPr>
          <w:spacing w:val="1"/>
          <w:sz w:val="26"/>
        </w:rPr>
        <w:t xml:space="preserve"> </w:t>
      </w:r>
      <w:r w:rsidRPr="001F1BC5">
        <w:rPr>
          <w:sz w:val="26"/>
        </w:rPr>
        <w:t>языку</w:t>
      </w:r>
      <w:r w:rsidRPr="001F1BC5">
        <w:rPr>
          <w:spacing w:val="1"/>
          <w:sz w:val="26"/>
        </w:rPr>
        <w:t xml:space="preserve"> </w:t>
      </w:r>
      <w:r w:rsidRPr="001F1BC5">
        <w:rPr>
          <w:sz w:val="26"/>
        </w:rPr>
        <w:t>авторов</w:t>
      </w:r>
      <w:r w:rsidRPr="001F1BC5">
        <w:rPr>
          <w:spacing w:val="1"/>
          <w:sz w:val="26"/>
        </w:rPr>
        <w:t xml:space="preserve"> </w:t>
      </w:r>
      <w:r w:rsidRPr="001F1BC5">
        <w:rPr>
          <w:sz w:val="26"/>
        </w:rPr>
        <w:t>Канакиной</w:t>
      </w:r>
      <w:r w:rsidRPr="001F1BC5">
        <w:rPr>
          <w:spacing w:val="1"/>
          <w:sz w:val="26"/>
        </w:rPr>
        <w:t xml:space="preserve"> </w:t>
      </w:r>
      <w:r w:rsidRPr="001F1BC5">
        <w:rPr>
          <w:sz w:val="26"/>
        </w:rPr>
        <w:t>В.П.,</w:t>
      </w:r>
      <w:r w:rsidRPr="001F1BC5">
        <w:rPr>
          <w:spacing w:val="1"/>
          <w:sz w:val="26"/>
        </w:rPr>
        <w:t xml:space="preserve"> </w:t>
      </w:r>
      <w:r w:rsidRPr="001F1BC5">
        <w:rPr>
          <w:sz w:val="26"/>
        </w:rPr>
        <w:t>Горецкого В.Г.</w:t>
      </w:r>
      <w:r w:rsidRPr="001F1BC5">
        <w:rPr>
          <w:spacing w:val="-1"/>
          <w:sz w:val="26"/>
        </w:rPr>
        <w:t xml:space="preserve"> </w:t>
      </w:r>
      <w:r w:rsidRPr="001F1BC5">
        <w:rPr>
          <w:sz w:val="26"/>
        </w:rPr>
        <w:t>1-4</w:t>
      </w:r>
      <w:r w:rsidRPr="001F1BC5">
        <w:rPr>
          <w:spacing w:val="-1"/>
          <w:sz w:val="26"/>
        </w:rPr>
        <w:t xml:space="preserve"> </w:t>
      </w:r>
      <w:r w:rsidRPr="001F1BC5">
        <w:rPr>
          <w:sz w:val="26"/>
        </w:rPr>
        <w:t>классы.</w:t>
      </w:r>
      <w:r w:rsidRPr="001F1BC5">
        <w:rPr>
          <w:spacing w:val="1"/>
          <w:sz w:val="26"/>
        </w:rPr>
        <w:t xml:space="preserve"> </w:t>
      </w:r>
      <w:r w:rsidRPr="001F1BC5">
        <w:rPr>
          <w:sz w:val="26"/>
        </w:rPr>
        <w:t>–</w:t>
      </w:r>
      <w:r w:rsidRPr="001F1BC5">
        <w:rPr>
          <w:spacing w:val="-2"/>
          <w:sz w:val="26"/>
        </w:rPr>
        <w:t xml:space="preserve"> </w:t>
      </w:r>
      <w:r w:rsidRPr="001F1BC5">
        <w:rPr>
          <w:sz w:val="26"/>
        </w:rPr>
        <w:t>М.:</w:t>
      </w:r>
      <w:r w:rsidRPr="001F1BC5">
        <w:rPr>
          <w:spacing w:val="-1"/>
          <w:sz w:val="26"/>
        </w:rPr>
        <w:t xml:space="preserve"> </w:t>
      </w:r>
      <w:r w:rsidRPr="001F1BC5">
        <w:rPr>
          <w:sz w:val="26"/>
        </w:rPr>
        <w:t>Просвещение.2019</w:t>
      </w:r>
      <w:r w:rsidRPr="001F1BC5">
        <w:rPr>
          <w:spacing w:val="-1"/>
          <w:sz w:val="26"/>
        </w:rPr>
        <w:t xml:space="preserve"> </w:t>
      </w:r>
      <w:r w:rsidRPr="001F1BC5">
        <w:rPr>
          <w:sz w:val="26"/>
        </w:rPr>
        <w:t>г.</w:t>
      </w:r>
    </w:p>
    <w:p w:rsidR="00DE11BA" w:rsidRPr="001F1BC5" w:rsidRDefault="00DE11BA" w:rsidP="00DE11BA">
      <w:pPr>
        <w:numPr>
          <w:ilvl w:val="0"/>
          <w:numId w:val="5"/>
        </w:numPr>
        <w:tabs>
          <w:tab w:val="left" w:pos="645"/>
        </w:tabs>
        <w:ind w:right="101"/>
        <w:jc w:val="both"/>
        <w:rPr>
          <w:sz w:val="26"/>
        </w:rPr>
      </w:pPr>
      <w:r w:rsidRPr="001F1BC5">
        <w:rPr>
          <w:sz w:val="26"/>
        </w:rPr>
        <w:t>Примерной рабочей программы по русскому языку на уровне начального общего</w:t>
      </w:r>
      <w:r w:rsidRPr="001F1BC5">
        <w:rPr>
          <w:spacing w:val="1"/>
          <w:sz w:val="26"/>
        </w:rPr>
        <w:t xml:space="preserve"> </w:t>
      </w:r>
      <w:r w:rsidRPr="001F1BC5">
        <w:rPr>
          <w:sz w:val="26"/>
        </w:rPr>
        <w:t>образования для 1-4 классов общеобразовательных организаций (одобрена решением</w:t>
      </w:r>
      <w:r w:rsidRPr="001F1BC5">
        <w:rPr>
          <w:spacing w:val="1"/>
          <w:sz w:val="26"/>
        </w:rPr>
        <w:t xml:space="preserve"> </w:t>
      </w:r>
      <w:r w:rsidRPr="001F1BC5">
        <w:rPr>
          <w:sz w:val="26"/>
        </w:rPr>
        <w:t>федерального учебно-методического объединения по общему образованию протокол</w:t>
      </w:r>
      <w:r w:rsidRPr="001F1BC5">
        <w:rPr>
          <w:spacing w:val="1"/>
          <w:sz w:val="26"/>
        </w:rPr>
        <w:t xml:space="preserve"> </w:t>
      </w:r>
      <w:r w:rsidRPr="001F1BC5">
        <w:rPr>
          <w:sz w:val="26"/>
        </w:rPr>
        <w:t>3/21</w:t>
      </w:r>
      <w:r w:rsidRPr="001F1BC5">
        <w:rPr>
          <w:spacing w:val="-2"/>
          <w:sz w:val="26"/>
        </w:rPr>
        <w:t xml:space="preserve"> </w:t>
      </w:r>
      <w:r w:rsidRPr="001F1BC5">
        <w:rPr>
          <w:sz w:val="26"/>
        </w:rPr>
        <w:t>от</w:t>
      </w:r>
      <w:r w:rsidRPr="001F1BC5">
        <w:rPr>
          <w:spacing w:val="-1"/>
          <w:sz w:val="26"/>
        </w:rPr>
        <w:t xml:space="preserve"> </w:t>
      </w:r>
      <w:r w:rsidRPr="001F1BC5">
        <w:rPr>
          <w:sz w:val="26"/>
        </w:rPr>
        <w:t>27.09.2021</w:t>
      </w:r>
      <w:r w:rsidRPr="001F1BC5">
        <w:rPr>
          <w:spacing w:val="-1"/>
          <w:sz w:val="26"/>
        </w:rPr>
        <w:t xml:space="preserve"> </w:t>
      </w:r>
      <w:r w:rsidRPr="001F1BC5">
        <w:rPr>
          <w:sz w:val="26"/>
        </w:rPr>
        <w:t>г.).</w:t>
      </w:r>
    </w:p>
    <w:p w:rsidR="00DE11BA" w:rsidRPr="001F1BC5" w:rsidRDefault="00DE11BA" w:rsidP="00DE11BA">
      <w:pPr>
        <w:numPr>
          <w:ilvl w:val="0"/>
          <w:numId w:val="5"/>
        </w:numPr>
        <w:tabs>
          <w:tab w:val="left" w:pos="501"/>
        </w:tabs>
        <w:spacing w:line="298" w:lineRule="exact"/>
        <w:ind w:left="500" w:hanging="284"/>
        <w:jc w:val="both"/>
        <w:rPr>
          <w:sz w:val="26"/>
        </w:rPr>
      </w:pPr>
      <w:r w:rsidRPr="001F1BC5">
        <w:rPr>
          <w:sz w:val="26"/>
        </w:rPr>
        <w:t>Учебный</w:t>
      </w:r>
      <w:r w:rsidRPr="001F1BC5">
        <w:rPr>
          <w:spacing w:val="-4"/>
          <w:sz w:val="26"/>
        </w:rPr>
        <w:t xml:space="preserve"> </w:t>
      </w:r>
      <w:r w:rsidRPr="001F1BC5">
        <w:rPr>
          <w:sz w:val="26"/>
        </w:rPr>
        <w:t>план</w:t>
      </w:r>
      <w:r w:rsidRPr="001F1BC5">
        <w:rPr>
          <w:spacing w:val="-1"/>
          <w:sz w:val="26"/>
        </w:rPr>
        <w:t xml:space="preserve"> </w:t>
      </w:r>
      <w:r>
        <w:rPr>
          <w:sz w:val="26"/>
        </w:rPr>
        <w:t>МБОУ «СОШ№33</w:t>
      </w:r>
      <w:r w:rsidRPr="001F1BC5">
        <w:rPr>
          <w:sz w:val="26"/>
        </w:rPr>
        <w:t>»</w:t>
      </w:r>
      <w:r w:rsidRPr="001F1BC5">
        <w:rPr>
          <w:spacing w:val="-3"/>
          <w:sz w:val="26"/>
        </w:rPr>
        <w:t xml:space="preserve"> </w:t>
      </w:r>
      <w:r w:rsidRPr="001F1BC5">
        <w:rPr>
          <w:sz w:val="26"/>
        </w:rPr>
        <w:t>г.</w:t>
      </w:r>
      <w:r w:rsidRPr="001F1BC5">
        <w:rPr>
          <w:spacing w:val="-4"/>
          <w:sz w:val="26"/>
        </w:rPr>
        <w:t xml:space="preserve"> </w:t>
      </w:r>
      <w:r w:rsidRPr="001F1BC5">
        <w:rPr>
          <w:sz w:val="26"/>
        </w:rPr>
        <w:t>Грозного;</w:t>
      </w:r>
    </w:p>
    <w:p w:rsidR="00DE11BA" w:rsidRPr="001F1BC5" w:rsidRDefault="00DE11BA" w:rsidP="00DE11BA">
      <w:pPr>
        <w:numPr>
          <w:ilvl w:val="0"/>
          <w:numId w:val="5"/>
        </w:numPr>
        <w:tabs>
          <w:tab w:val="left" w:pos="501"/>
        </w:tabs>
        <w:spacing w:line="298" w:lineRule="exact"/>
        <w:ind w:left="500" w:hanging="284"/>
        <w:jc w:val="both"/>
        <w:rPr>
          <w:sz w:val="26"/>
        </w:rPr>
      </w:pPr>
      <w:r w:rsidRPr="001F1BC5">
        <w:rPr>
          <w:sz w:val="26"/>
        </w:rPr>
        <w:t>Положение</w:t>
      </w:r>
      <w:r w:rsidRPr="001F1BC5">
        <w:rPr>
          <w:spacing w:val="-5"/>
          <w:sz w:val="26"/>
        </w:rPr>
        <w:t xml:space="preserve"> </w:t>
      </w:r>
      <w:r w:rsidRPr="001F1BC5">
        <w:rPr>
          <w:sz w:val="26"/>
        </w:rPr>
        <w:t>о</w:t>
      </w:r>
      <w:r w:rsidRPr="001F1BC5">
        <w:rPr>
          <w:spacing w:val="-5"/>
          <w:sz w:val="26"/>
        </w:rPr>
        <w:t xml:space="preserve"> </w:t>
      </w:r>
      <w:r w:rsidRPr="001F1BC5">
        <w:rPr>
          <w:sz w:val="26"/>
        </w:rPr>
        <w:t>рабочей</w:t>
      </w:r>
      <w:r w:rsidRPr="001F1BC5">
        <w:rPr>
          <w:spacing w:val="-2"/>
          <w:sz w:val="26"/>
        </w:rPr>
        <w:t xml:space="preserve"> </w:t>
      </w:r>
      <w:r w:rsidRPr="001F1BC5">
        <w:rPr>
          <w:sz w:val="26"/>
        </w:rPr>
        <w:t>программе МБОУ</w:t>
      </w:r>
      <w:r w:rsidRPr="001F1BC5">
        <w:rPr>
          <w:spacing w:val="-3"/>
          <w:sz w:val="26"/>
        </w:rPr>
        <w:t xml:space="preserve"> </w:t>
      </w:r>
      <w:r>
        <w:rPr>
          <w:sz w:val="26"/>
        </w:rPr>
        <w:t>«СОШ№33</w:t>
      </w:r>
      <w:r w:rsidRPr="001F1BC5">
        <w:rPr>
          <w:sz w:val="26"/>
        </w:rPr>
        <w:t>»</w:t>
      </w:r>
      <w:r w:rsidRPr="001F1BC5">
        <w:rPr>
          <w:spacing w:val="-3"/>
          <w:sz w:val="26"/>
        </w:rPr>
        <w:t xml:space="preserve"> </w:t>
      </w:r>
      <w:r w:rsidRPr="001F1BC5">
        <w:rPr>
          <w:sz w:val="26"/>
        </w:rPr>
        <w:t>г.</w:t>
      </w:r>
      <w:r w:rsidRPr="001F1BC5">
        <w:rPr>
          <w:spacing w:val="-3"/>
          <w:sz w:val="26"/>
        </w:rPr>
        <w:t xml:space="preserve"> </w:t>
      </w:r>
      <w:r w:rsidRPr="001F1BC5">
        <w:rPr>
          <w:sz w:val="26"/>
        </w:rPr>
        <w:t>Грозного.</w:t>
      </w:r>
    </w:p>
    <w:p w:rsidR="00DE11BA" w:rsidRPr="001F1BC5" w:rsidRDefault="00DE11BA" w:rsidP="00DE11BA">
      <w:pPr>
        <w:spacing w:before="1"/>
        <w:ind w:right="104"/>
        <w:jc w:val="both"/>
        <w:rPr>
          <w:sz w:val="26"/>
          <w:szCs w:val="26"/>
        </w:rPr>
      </w:pPr>
      <w:r w:rsidRPr="001F1BC5">
        <w:rPr>
          <w:sz w:val="26"/>
          <w:szCs w:val="26"/>
        </w:rPr>
        <w:t>Русский язык является основой</w:t>
      </w:r>
      <w:r w:rsidRPr="001F1BC5">
        <w:rPr>
          <w:spacing w:val="1"/>
          <w:sz w:val="26"/>
          <w:szCs w:val="26"/>
        </w:rPr>
        <w:t xml:space="preserve"> </w:t>
      </w:r>
      <w:r w:rsidRPr="001F1BC5">
        <w:rPr>
          <w:sz w:val="26"/>
          <w:szCs w:val="26"/>
        </w:rPr>
        <w:t>всего процесса обучения в начальной</w:t>
      </w:r>
      <w:r w:rsidRPr="001F1BC5">
        <w:rPr>
          <w:spacing w:val="1"/>
          <w:sz w:val="26"/>
          <w:szCs w:val="26"/>
        </w:rPr>
        <w:t xml:space="preserve"> </w:t>
      </w:r>
      <w:r w:rsidRPr="001F1BC5">
        <w:rPr>
          <w:sz w:val="26"/>
          <w:szCs w:val="26"/>
        </w:rPr>
        <w:t>школе,</w:t>
      </w:r>
      <w:r w:rsidRPr="001F1BC5">
        <w:rPr>
          <w:spacing w:val="1"/>
          <w:sz w:val="26"/>
          <w:szCs w:val="26"/>
        </w:rPr>
        <w:t xml:space="preserve"> </w:t>
      </w:r>
      <w:r w:rsidRPr="001F1BC5">
        <w:rPr>
          <w:sz w:val="26"/>
          <w:szCs w:val="26"/>
        </w:rPr>
        <w:t>успехи в его изучении во многом определяют результаты обучающихся по другим</w:t>
      </w:r>
      <w:r w:rsidRPr="001F1BC5">
        <w:rPr>
          <w:spacing w:val="1"/>
          <w:sz w:val="26"/>
          <w:szCs w:val="26"/>
        </w:rPr>
        <w:t xml:space="preserve"> </w:t>
      </w:r>
      <w:r w:rsidRPr="001F1BC5">
        <w:rPr>
          <w:sz w:val="26"/>
          <w:szCs w:val="26"/>
        </w:rPr>
        <w:t>предметам.</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средство</w:t>
      </w:r>
      <w:r w:rsidRPr="001F1BC5">
        <w:rPr>
          <w:spacing w:val="1"/>
          <w:sz w:val="26"/>
          <w:szCs w:val="26"/>
        </w:rPr>
        <w:t xml:space="preserve"> </w:t>
      </w:r>
      <w:r w:rsidRPr="001F1BC5">
        <w:rPr>
          <w:sz w:val="26"/>
          <w:szCs w:val="26"/>
        </w:rPr>
        <w:t>познания</w:t>
      </w:r>
      <w:r w:rsidRPr="001F1BC5">
        <w:rPr>
          <w:spacing w:val="1"/>
          <w:sz w:val="26"/>
          <w:szCs w:val="26"/>
        </w:rPr>
        <w:t xml:space="preserve"> </w:t>
      </w:r>
      <w:r w:rsidRPr="001F1BC5">
        <w:rPr>
          <w:sz w:val="26"/>
          <w:szCs w:val="26"/>
        </w:rPr>
        <w:t>действительности</w:t>
      </w:r>
      <w:r w:rsidRPr="001F1BC5">
        <w:rPr>
          <w:spacing w:val="1"/>
          <w:sz w:val="26"/>
          <w:szCs w:val="26"/>
        </w:rPr>
        <w:t xml:space="preserve"> </w:t>
      </w:r>
      <w:r w:rsidRPr="001F1BC5">
        <w:rPr>
          <w:sz w:val="26"/>
          <w:szCs w:val="26"/>
        </w:rPr>
        <w:t>обеспечивает</w:t>
      </w:r>
      <w:r w:rsidRPr="001F1BC5">
        <w:rPr>
          <w:spacing w:val="1"/>
          <w:sz w:val="26"/>
          <w:szCs w:val="26"/>
        </w:rPr>
        <w:t xml:space="preserve"> </w:t>
      </w:r>
      <w:r w:rsidRPr="001F1BC5">
        <w:rPr>
          <w:sz w:val="26"/>
          <w:szCs w:val="26"/>
        </w:rPr>
        <w:t>развитие</w:t>
      </w:r>
      <w:r w:rsidRPr="001F1BC5">
        <w:rPr>
          <w:spacing w:val="1"/>
          <w:sz w:val="26"/>
          <w:szCs w:val="26"/>
        </w:rPr>
        <w:t xml:space="preserve"> </w:t>
      </w:r>
      <w:r w:rsidRPr="001F1BC5">
        <w:rPr>
          <w:sz w:val="26"/>
          <w:szCs w:val="26"/>
        </w:rPr>
        <w:t>интеллектуальных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творческих</w:t>
      </w:r>
      <w:r w:rsidRPr="001F1BC5">
        <w:rPr>
          <w:spacing w:val="1"/>
          <w:sz w:val="26"/>
          <w:szCs w:val="26"/>
        </w:rPr>
        <w:t xml:space="preserve"> </w:t>
      </w:r>
      <w:r w:rsidRPr="001F1BC5">
        <w:rPr>
          <w:sz w:val="26"/>
          <w:szCs w:val="26"/>
        </w:rPr>
        <w:t>способностей</w:t>
      </w:r>
      <w:r w:rsidRPr="001F1BC5">
        <w:rPr>
          <w:spacing w:val="1"/>
          <w:sz w:val="26"/>
          <w:szCs w:val="26"/>
        </w:rPr>
        <w:t xml:space="preserve"> </w:t>
      </w:r>
      <w:r w:rsidRPr="001F1BC5">
        <w:rPr>
          <w:sz w:val="26"/>
          <w:szCs w:val="26"/>
        </w:rPr>
        <w:t>младших</w:t>
      </w:r>
      <w:r w:rsidRPr="001F1BC5">
        <w:rPr>
          <w:spacing w:val="1"/>
          <w:sz w:val="26"/>
          <w:szCs w:val="26"/>
        </w:rPr>
        <w:t xml:space="preserve"> </w:t>
      </w:r>
      <w:r w:rsidRPr="001F1BC5">
        <w:rPr>
          <w:sz w:val="26"/>
          <w:szCs w:val="26"/>
        </w:rPr>
        <w:t>школьников,</w:t>
      </w:r>
      <w:r w:rsidRPr="001F1BC5">
        <w:rPr>
          <w:spacing w:val="1"/>
          <w:sz w:val="26"/>
          <w:szCs w:val="26"/>
        </w:rPr>
        <w:t xml:space="preserve"> </w:t>
      </w:r>
      <w:r w:rsidRPr="001F1BC5">
        <w:rPr>
          <w:sz w:val="26"/>
          <w:szCs w:val="26"/>
        </w:rPr>
        <w:t>формирует умения извлекать и анализировать информацию</w:t>
      </w:r>
      <w:r w:rsidRPr="001F1BC5">
        <w:rPr>
          <w:spacing w:val="1"/>
          <w:sz w:val="26"/>
          <w:szCs w:val="26"/>
        </w:rPr>
        <w:t xml:space="preserve"> </w:t>
      </w:r>
      <w:r w:rsidRPr="001F1BC5">
        <w:rPr>
          <w:sz w:val="26"/>
          <w:szCs w:val="26"/>
        </w:rPr>
        <w:t>из</w:t>
      </w:r>
      <w:r w:rsidRPr="001F1BC5">
        <w:rPr>
          <w:spacing w:val="1"/>
          <w:sz w:val="26"/>
          <w:szCs w:val="26"/>
        </w:rPr>
        <w:t xml:space="preserve"> </w:t>
      </w:r>
      <w:r w:rsidRPr="001F1BC5">
        <w:rPr>
          <w:sz w:val="26"/>
          <w:szCs w:val="26"/>
        </w:rPr>
        <w:t>различных</w:t>
      </w:r>
      <w:r w:rsidRPr="001F1BC5">
        <w:rPr>
          <w:spacing w:val="1"/>
          <w:sz w:val="26"/>
          <w:szCs w:val="26"/>
        </w:rPr>
        <w:t xml:space="preserve"> </w:t>
      </w:r>
      <w:r w:rsidRPr="001F1BC5">
        <w:rPr>
          <w:sz w:val="26"/>
          <w:szCs w:val="26"/>
        </w:rPr>
        <w:t>текстов,</w:t>
      </w:r>
      <w:r w:rsidRPr="001F1BC5">
        <w:rPr>
          <w:spacing w:val="1"/>
          <w:sz w:val="26"/>
          <w:szCs w:val="26"/>
        </w:rPr>
        <w:t xml:space="preserve"> </w:t>
      </w:r>
      <w:r w:rsidRPr="001F1BC5">
        <w:rPr>
          <w:sz w:val="26"/>
          <w:szCs w:val="26"/>
        </w:rPr>
        <w:t>навыки</w:t>
      </w:r>
      <w:r w:rsidRPr="001F1BC5">
        <w:rPr>
          <w:spacing w:val="51"/>
          <w:sz w:val="26"/>
          <w:szCs w:val="26"/>
        </w:rPr>
        <w:t xml:space="preserve"> </w:t>
      </w:r>
      <w:r w:rsidRPr="001F1BC5">
        <w:rPr>
          <w:sz w:val="26"/>
          <w:szCs w:val="26"/>
        </w:rPr>
        <w:t>самостоятельной</w:t>
      </w:r>
      <w:r w:rsidRPr="001F1BC5">
        <w:rPr>
          <w:spacing w:val="-3"/>
          <w:sz w:val="26"/>
          <w:szCs w:val="26"/>
        </w:rPr>
        <w:t xml:space="preserve"> </w:t>
      </w:r>
      <w:r w:rsidRPr="001F1BC5">
        <w:rPr>
          <w:sz w:val="26"/>
          <w:szCs w:val="26"/>
        </w:rPr>
        <w:t>учебной</w:t>
      </w:r>
      <w:r w:rsidRPr="001F1BC5">
        <w:rPr>
          <w:spacing w:val="-1"/>
          <w:sz w:val="26"/>
          <w:szCs w:val="26"/>
        </w:rPr>
        <w:t xml:space="preserve"> </w:t>
      </w:r>
      <w:r w:rsidRPr="001F1BC5">
        <w:rPr>
          <w:sz w:val="26"/>
          <w:szCs w:val="26"/>
        </w:rPr>
        <w:t>деятельности.</w:t>
      </w:r>
    </w:p>
    <w:p w:rsidR="00DE11BA" w:rsidRPr="001F1BC5" w:rsidRDefault="00DE11BA" w:rsidP="00DE11BA">
      <w:pPr>
        <w:ind w:right="103"/>
        <w:jc w:val="both"/>
        <w:rPr>
          <w:sz w:val="26"/>
          <w:szCs w:val="26"/>
        </w:rPr>
      </w:pPr>
      <w:r w:rsidRPr="001F1BC5">
        <w:rPr>
          <w:sz w:val="26"/>
          <w:szCs w:val="26"/>
        </w:rPr>
        <w:t>Предмет</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обладает</w:t>
      </w:r>
      <w:r w:rsidRPr="001F1BC5">
        <w:rPr>
          <w:spacing w:val="1"/>
          <w:sz w:val="26"/>
          <w:szCs w:val="26"/>
        </w:rPr>
        <w:t xml:space="preserve"> </w:t>
      </w:r>
      <w:r w:rsidRPr="001F1BC5">
        <w:rPr>
          <w:sz w:val="26"/>
          <w:szCs w:val="26"/>
        </w:rPr>
        <w:t>значительным</w:t>
      </w:r>
      <w:r w:rsidRPr="001F1BC5">
        <w:rPr>
          <w:spacing w:val="1"/>
          <w:sz w:val="26"/>
          <w:szCs w:val="26"/>
        </w:rPr>
        <w:t xml:space="preserve"> </w:t>
      </w:r>
      <w:r w:rsidRPr="001F1BC5">
        <w:rPr>
          <w:sz w:val="26"/>
          <w:szCs w:val="26"/>
        </w:rPr>
        <w:t>потенциалом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развитии</w:t>
      </w:r>
      <w:r w:rsidRPr="001F1BC5">
        <w:rPr>
          <w:spacing w:val="1"/>
          <w:sz w:val="26"/>
          <w:szCs w:val="26"/>
        </w:rPr>
        <w:t xml:space="preserve"> </w:t>
      </w:r>
      <w:r w:rsidRPr="001F1BC5">
        <w:rPr>
          <w:sz w:val="26"/>
          <w:szCs w:val="26"/>
        </w:rPr>
        <w:t>функциональной грамотности младших школьников, особенно таких её компонентов,</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языковая,</w:t>
      </w:r>
      <w:r w:rsidRPr="001F1BC5">
        <w:rPr>
          <w:spacing w:val="1"/>
          <w:sz w:val="26"/>
          <w:szCs w:val="26"/>
        </w:rPr>
        <w:t xml:space="preserve"> </w:t>
      </w:r>
      <w:r w:rsidRPr="001F1BC5">
        <w:rPr>
          <w:sz w:val="26"/>
          <w:szCs w:val="26"/>
        </w:rPr>
        <w:t>коммуникативная,</w:t>
      </w:r>
      <w:r w:rsidRPr="001F1BC5">
        <w:rPr>
          <w:spacing w:val="1"/>
          <w:sz w:val="26"/>
          <w:szCs w:val="26"/>
        </w:rPr>
        <w:t xml:space="preserve"> </w:t>
      </w:r>
      <w:r w:rsidRPr="001F1BC5">
        <w:rPr>
          <w:sz w:val="26"/>
          <w:szCs w:val="26"/>
        </w:rPr>
        <w:t>читательская,</w:t>
      </w:r>
      <w:r w:rsidRPr="001F1BC5">
        <w:rPr>
          <w:spacing w:val="1"/>
          <w:sz w:val="26"/>
          <w:szCs w:val="26"/>
        </w:rPr>
        <w:t xml:space="preserve"> </w:t>
      </w:r>
      <w:r w:rsidRPr="001F1BC5">
        <w:rPr>
          <w:sz w:val="26"/>
          <w:szCs w:val="26"/>
        </w:rPr>
        <w:t>общекультурная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социальная</w:t>
      </w:r>
      <w:r w:rsidRPr="001F1BC5">
        <w:rPr>
          <w:spacing w:val="1"/>
          <w:sz w:val="26"/>
          <w:szCs w:val="26"/>
        </w:rPr>
        <w:t xml:space="preserve"> </w:t>
      </w:r>
      <w:r w:rsidRPr="001F1BC5">
        <w:rPr>
          <w:sz w:val="26"/>
          <w:szCs w:val="26"/>
        </w:rPr>
        <w:t>грамотность.</w:t>
      </w:r>
      <w:r w:rsidRPr="001F1BC5">
        <w:rPr>
          <w:spacing w:val="1"/>
          <w:sz w:val="26"/>
          <w:szCs w:val="26"/>
        </w:rPr>
        <w:t xml:space="preserve"> </w:t>
      </w:r>
      <w:r w:rsidRPr="001F1BC5">
        <w:rPr>
          <w:sz w:val="26"/>
          <w:szCs w:val="26"/>
        </w:rPr>
        <w:t>Первичное</w:t>
      </w:r>
      <w:r w:rsidRPr="001F1BC5">
        <w:rPr>
          <w:spacing w:val="1"/>
          <w:sz w:val="26"/>
          <w:szCs w:val="26"/>
        </w:rPr>
        <w:t xml:space="preserve"> </w:t>
      </w:r>
      <w:r w:rsidRPr="001F1BC5">
        <w:rPr>
          <w:sz w:val="26"/>
          <w:szCs w:val="26"/>
        </w:rPr>
        <w:t>знакомство</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системой</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богатством</w:t>
      </w:r>
      <w:r w:rsidRPr="001F1BC5">
        <w:rPr>
          <w:spacing w:val="1"/>
          <w:sz w:val="26"/>
          <w:szCs w:val="26"/>
        </w:rPr>
        <w:t xml:space="preserve"> </w:t>
      </w:r>
      <w:r w:rsidRPr="001F1BC5">
        <w:rPr>
          <w:sz w:val="26"/>
          <w:szCs w:val="26"/>
        </w:rPr>
        <w:t>его</w:t>
      </w:r>
      <w:r w:rsidRPr="001F1BC5">
        <w:rPr>
          <w:spacing w:val="1"/>
          <w:sz w:val="26"/>
          <w:szCs w:val="26"/>
        </w:rPr>
        <w:t xml:space="preserve"> </w:t>
      </w:r>
      <w:r w:rsidRPr="001F1BC5">
        <w:rPr>
          <w:sz w:val="26"/>
          <w:szCs w:val="26"/>
        </w:rPr>
        <w:t>выразительных возможностей, развитие умения правильно и эффективно использовать</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различных</w:t>
      </w:r>
      <w:r w:rsidRPr="001F1BC5">
        <w:rPr>
          <w:spacing w:val="1"/>
          <w:sz w:val="26"/>
          <w:szCs w:val="26"/>
        </w:rPr>
        <w:t xml:space="preserve"> </w:t>
      </w:r>
      <w:r w:rsidRPr="001F1BC5">
        <w:rPr>
          <w:sz w:val="26"/>
          <w:szCs w:val="26"/>
        </w:rPr>
        <w:t>сферах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ситуациях</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способствуют</w:t>
      </w:r>
      <w:r w:rsidRPr="001F1BC5">
        <w:rPr>
          <w:spacing w:val="1"/>
          <w:sz w:val="26"/>
          <w:szCs w:val="26"/>
        </w:rPr>
        <w:t xml:space="preserve"> </w:t>
      </w:r>
      <w:r w:rsidRPr="001F1BC5">
        <w:rPr>
          <w:sz w:val="26"/>
          <w:szCs w:val="26"/>
        </w:rPr>
        <w:t>успешной</w:t>
      </w:r>
      <w:r w:rsidRPr="001F1BC5">
        <w:rPr>
          <w:spacing w:val="1"/>
          <w:sz w:val="26"/>
          <w:szCs w:val="26"/>
        </w:rPr>
        <w:t xml:space="preserve"> </w:t>
      </w:r>
      <w:r w:rsidRPr="001F1BC5">
        <w:rPr>
          <w:sz w:val="26"/>
          <w:szCs w:val="26"/>
        </w:rPr>
        <w:t>социализации младшего школьника.</w:t>
      </w:r>
      <w:r w:rsidRPr="001F1BC5">
        <w:rPr>
          <w:spacing w:val="1"/>
          <w:sz w:val="26"/>
          <w:szCs w:val="26"/>
        </w:rPr>
        <w:t xml:space="preserve"> </w:t>
      </w:r>
      <w:r w:rsidRPr="001F1BC5">
        <w:rPr>
          <w:sz w:val="26"/>
          <w:szCs w:val="26"/>
        </w:rPr>
        <w:t>Русский язык, выполняя свои базовые функции</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выражения</w:t>
      </w:r>
      <w:r w:rsidRPr="001F1BC5">
        <w:rPr>
          <w:spacing w:val="1"/>
          <w:sz w:val="26"/>
          <w:szCs w:val="26"/>
        </w:rPr>
        <w:t xml:space="preserve"> </w:t>
      </w:r>
      <w:r w:rsidRPr="001F1BC5">
        <w:rPr>
          <w:sz w:val="26"/>
          <w:szCs w:val="26"/>
        </w:rPr>
        <w:t>мысли,</w:t>
      </w:r>
      <w:r w:rsidRPr="001F1BC5">
        <w:rPr>
          <w:spacing w:val="1"/>
          <w:sz w:val="26"/>
          <w:szCs w:val="26"/>
        </w:rPr>
        <w:t xml:space="preserve"> </w:t>
      </w:r>
      <w:r w:rsidRPr="001F1BC5">
        <w:rPr>
          <w:sz w:val="26"/>
          <w:szCs w:val="26"/>
        </w:rPr>
        <w:t>обеспечивает</w:t>
      </w:r>
      <w:r w:rsidRPr="001F1BC5">
        <w:rPr>
          <w:spacing w:val="1"/>
          <w:sz w:val="26"/>
          <w:szCs w:val="26"/>
        </w:rPr>
        <w:t xml:space="preserve"> </w:t>
      </w:r>
      <w:r w:rsidRPr="001F1BC5">
        <w:rPr>
          <w:sz w:val="26"/>
          <w:szCs w:val="26"/>
        </w:rPr>
        <w:t>межличностное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социальное</w:t>
      </w:r>
      <w:r w:rsidRPr="001F1BC5">
        <w:rPr>
          <w:spacing w:val="1"/>
          <w:sz w:val="26"/>
          <w:szCs w:val="26"/>
        </w:rPr>
        <w:t xml:space="preserve"> </w:t>
      </w:r>
      <w:r w:rsidRPr="001F1BC5">
        <w:rPr>
          <w:sz w:val="26"/>
          <w:szCs w:val="26"/>
        </w:rPr>
        <w:t>взаимодействие, участвует в формировании самосознания и мировоззрения личности,</w:t>
      </w:r>
      <w:r w:rsidRPr="001F1BC5">
        <w:rPr>
          <w:spacing w:val="1"/>
          <w:sz w:val="26"/>
          <w:szCs w:val="26"/>
        </w:rPr>
        <w:t xml:space="preserve"> </w:t>
      </w:r>
      <w:r w:rsidRPr="001F1BC5">
        <w:rPr>
          <w:sz w:val="26"/>
          <w:szCs w:val="26"/>
        </w:rPr>
        <w:t>является</w:t>
      </w:r>
      <w:r w:rsidRPr="001F1BC5">
        <w:rPr>
          <w:spacing w:val="1"/>
          <w:sz w:val="26"/>
          <w:szCs w:val="26"/>
        </w:rPr>
        <w:t xml:space="preserve"> </w:t>
      </w:r>
      <w:r w:rsidRPr="001F1BC5">
        <w:rPr>
          <w:sz w:val="26"/>
          <w:szCs w:val="26"/>
        </w:rPr>
        <w:t>важнейшим</w:t>
      </w:r>
      <w:r w:rsidRPr="001F1BC5">
        <w:rPr>
          <w:spacing w:val="1"/>
          <w:sz w:val="26"/>
          <w:szCs w:val="26"/>
        </w:rPr>
        <w:t xml:space="preserve"> </w:t>
      </w:r>
      <w:r w:rsidRPr="001F1BC5">
        <w:rPr>
          <w:sz w:val="26"/>
          <w:szCs w:val="26"/>
        </w:rPr>
        <w:t>средством</w:t>
      </w:r>
      <w:r w:rsidRPr="001F1BC5">
        <w:rPr>
          <w:spacing w:val="1"/>
          <w:sz w:val="26"/>
          <w:szCs w:val="26"/>
        </w:rPr>
        <w:t xml:space="preserve"> </w:t>
      </w:r>
      <w:r w:rsidRPr="001F1BC5">
        <w:rPr>
          <w:sz w:val="26"/>
          <w:szCs w:val="26"/>
        </w:rPr>
        <w:t>хранения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передачи</w:t>
      </w:r>
      <w:r w:rsidRPr="001F1BC5">
        <w:rPr>
          <w:spacing w:val="1"/>
          <w:sz w:val="26"/>
          <w:szCs w:val="26"/>
        </w:rPr>
        <w:t xml:space="preserve"> </w:t>
      </w:r>
      <w:r w:rsidRPr="001F1BC5">
        <w:rPr>
          <w:sz w:val="26"/>
          <w:szCs w:val="26"/>
        </w:rPr>
        <w:t>информации,</w:t>
      </w:r>
      <w:r w:rsidRPr="001F1BC5">
        <w:rPr>
          <w:spacing w:val="1"/>
          <w:sz w:val="26"/>
          <w:szCs w:val="26"/>
        </w:rPr>
        <w:t xml:space="preserve"> </w:t>
      </w:r>
      <w:r w:rsidRPr="001F1BC5">
        <w:rPr>
          <w:sz w:val="26"/>
          <w:szCs w:val="26"/>
        </w:rPr>
        <w:t>культурных</w:t>
      </w:r>
      <w:r w:rsidRPr="001F1BC5">
        <w:rPr>
          <w:spacing w:val="-62"/>
          <w:sz w:val="26"/>
          <w:szCs w:val="26"/>
        </w:rPr>
        <w:t xml:space="preserve"> </w:t>
      </w:r>
      <w:r w:rsidRPr="001F1BC5">
        <w:rPr>
          <w:sz w:val="26"/>
          <w:szCs w:val="26"/>
        </w:rPr>
        <w:t>традиций,</w:t>
      </w:r>
      <w:r w:rsidRPr="001F1BC5">
        <w:rPr>
          <w:spacing w:val="1"/>
          <w:sz w:val="26"/>
          <w:szCs w:val="26"/>
        </w:rPr>
        <w:t xml:space="preserve"> </w:t>
      </w:r>
      <w:r w:rsidRPr="001F1BC5">
        <w:rPr>
          <w:sz w:val="26"/>
          <w:szCs w:val="26"/>
        </w:rPr>
        <w:t>истории</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народа</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других</w:t>
      </w:r>
      <w:r w:rsidRPr="001F1BC5">
        <w:rPr>
          <w:spacing w:val="1"/>
          <w:sz w:val="26"/>
          <w:szCs w:val="26"/>
        </w:rPr>
        <w:t xml:space="preserve"> </w:t>
      </w:r>
      <w:r w:rsidRPr="001F1BC5">
        <w:rPr>
          <w:sz w:val="26"/>
          <w:szCs w:val="26"/>
        </w:rPr>
        <w:t>народов</w:t>
      </w:r>
      <w:r w:rsidRPr="001F1BC5">
        <w:rPr>
          <w:spacing w:val="1"/>
          <w:sz w:val="26"/>
          <w:szCs w:val="26"/>
        </w:rPr>
        <w:t xml:space="preserve"> </w:t>
      </w:r>
      <w:r w:rsidRPr="001F1BC5">
        <w:rPr>
          <w:sz w:val="26"/>
          <w:szCs w:val="26"/>
        </w:rPr>
        <w:t>России. Свободное владение</w:t>
      </w:r>
      <w:r w:rsidRPr="001F1BC5">
        <w:rPr>
          <w:spacing w:val="1"/>
          <w:sz w:val="26"/>
          <w:szCs w:val="26"/>
        </w:rPr>
        <w:t xml:space="preserve"> </w:t>
      </w:r>
      <w:r w:rsidRPr="001F1BC5">
        <w:rPr>
          <w:sz w:val="26"/>
          <w:szCs w:val="26"/>
        </w:rPr>
        <w:t>языком,</w:t>
      </w:r>
      <w:r w:rsidRPr="001F1BC5">
        <w:rPr>
          <w:spacing w:val="1"/>
          <w:sz w:val="26"/>
          <w:szCs w:val="26"/>
        </w:rPr>
        <w:t xml:space="preserve"> </w:t>
      </w:r>
      <w:r w:rsidRPr="001F1BC5">
        <w:rPr>
          <w:sz w:val="26"/>
          <w:szCs w:val="26"/>
        </w:rPr>
        <w:t>умение</w:t>
      </w:r>
      <w:r w:rsidRPr="001F1BC5">
        <w:rPr>
          <w:spacing w:val="1"/>
          <w:sz w:val="26"/>
          <w:szCs w:val="26"/>
        </w:rPr>
        <w:t xml:space="preserve"> </w:t>
      </w:r>
      <w:r w:rsidRPr="001F1BC5">
        <w:rPr>
          <w:sz w:val="26"/>
          <w:szCs w:val="26"/>
        </w:rPr>
        <w:t>выбирать</w:t>
      </w:r>
      <w:r w:rsidRPr="001F1BC5">
        <w:rPr>
          <w:spacing w:val="1"/>
          <w:sz w:val="26"/>
          <w:szCs w:val="26"/>
        </w:rPr>
        <w:t xml:space="preserve"> </w:t>
      </w:r>
      <w:r w:rsidRPr="001F1BC5">
        <w:rPr>
          <w:sz w:val="26"/>
          <w:szCs w:val="26"/>
        </w:rPr>
        <w:t>нужные</w:t>
      </w:r>
      <w:r w:rsidRPr="001F1BC5">
        <w:rPr>
          <w:spacing w:val="1"/>
          <w:sz w:val="26"/>
          <w:szCs w:val="26"/>
        </w:rPr>
        <w:t xml:space="preserve"> </w:t>
      </w:r>
      <w:r w:rsidRPr="001F1BC5">
        <w:rPr>
          <w:sz w:val="26"/>
          <w:szCs w:val="26"/>
        </w:rPr>
        <w:t>языковые</w:t>
      </w:r>
      <w:r w:rsidRPr="001F1BC5">
        <w:rPr>
          <w:spacing w:val="1"/>
          <w:sz w:val="26"/>
          <w:szCs w:val="26"/>
        </w:rPr>
        <w:t xml:space="preserve"> </w:t>
      </w:r>
      <w:r w:rsidRPr="001F1BC5">
        <w:rPr>
          <w:sz w:val="26"/>
          <w:szCs w:val="26"/>
        </w:rPr>
        <w:t>средства</w:t>
      </w:r>
      <w:r w:rsidRPr="001F1BC5">
        <w:rPr>
          <w:spacing w:val="1"/>
          <w:sz w:val="26"/>
          <w:szCs w:val="26"/>
        </w:rPr>
        <w:t xml:space="preserve"> </w:t>
      </w:r>
      <w:r w:rsidRPr="001F1BC5">
        <w:rPr>
          <w:sz w:val="26"/>
          <w:szCs w:val="26"/>
        </w:rPr>
        <w:t>во</w:t>
      </w:r>
      <w:r w:rsidRPr="001F1BC5">
        <w:rPr>
          <w:spacing w:val="1"/>
          <w:sz w:val="26"/>
          <w:szCs w:val="26"/>
        </w:rPr>
        <w:t xml:space="preserve"> </w:t>
      </w:r>
      <w:r w:rsidRPr="001F1BC5">
        <w:rPr>
          <w:sz w:val="26"/>
          <w:szCs w:val="26"/>
        </w:rPr>
        <w:t>многом</w:t>
      </w:r>
      <w:r w:rsidRPr="001F1BC5">
        <w:rPr>
          <w:spacing w:val="1"/>
          <w:sz w:val="26"/>
          <w:szCs w:val="26"/>
        </w:rPr>
        <w:t xml:space="preserve"> </w:t>
      </w:r>
      <w:r w:rsidRPr="001F1BC5">
        <w:rPr>
          <w:sz w:val="26"/>
          <w:szCs w:val="26"/>
        </w:rPr>
        <w:t>определяют</w:t>
      </w:r>
      <w:r w:rsidRPr="001F1BC5">
        <w:rPr>
          <w:spacing w:val="1"/>
          <w:sz w:val="26"/>
          <w:szCs w:val="26"/>
        </w:rPr>
        <w:t xml:space="preserve"> </w:t>
      </w:r>
      <w:r w:rsidRPr="001F1BC5">
        <w:rPr>
          <w:sz w:val="26"/>
          <w:szCs w:val="26"/>
        </w:rPr>
        <w:t>возможность адекватного самовыражения взглядов, мыслей, чувств, проявления себя в</w:t>
      </w:r>
      <w:r w:rsidRPr="001F1BC5">
        <w:rPr>
          <w:spacing w:val="1"/>
          <w:sz w:val="26"/>
          <w:szCs w:val="26"/>
        </w:rPr>
        <w:t xml:space="preserve"> </w:t>
      </w:r>
      <w:r w:rsidRPr="001F1BC5">
        <w:rPr>
          <w:sz w:val="26"/>
          <w:szCs w:val="26"/>
        </w:rPr>
        <w:t>различных</w:t>
      </w:r>
      <w:r w:rsidRPr="001F1BC5">
        <w:rPr>
          <w:spacing w:val="-2"/>
          <w:sz w:val="26"/>
          <w:szCs w:val="26"/>
        </w:rPr>
        <w:t xml:space="preserve"> </w:t>
      </w:r>
      <w:r w:rsidRPr="001F1BC5">
        <w:rPr>
          <w:sz w:val="26"/>
          <w:szCs w:val="26"/>
        </w:rPr>
        <w:t>жизненно</w:t>
      </w:r>
      <w:r w:rsidRPr="001F1BC5">
        <w:rPr>
          <w:spacing w:val="2"/>
          <w:sz w:val="26"/>
          <w:szCs w:val="26"/>
        </w:rPr>
        <w:t xml:space="preserve"> </w:t>
      </w:r>
      <w:r w:rsidRPr="001F1BC5">
        <w:rPr>
          <w:sz w:val="26"/>
          <w:szCs w:val="26"/>
        </w:rPr>
        <w:t>важных</w:t>
      </w:r>
      <w:r w:rsidRPr="001F1BC5">
        <w:rPr>
          <w:spacing w:val="-2"/>
          <w:sz w:val="26"/>
          <w:szCs w:val="26"/>
        </w:rPr>
        <w:t xml:space="preserve"> </w:t>
      </w:r>
      <w:r w:rsidRPr="001F1BC5">
        <w:rPr>
          <w:sz w:val="26"/>
          <w:szCs w:val="26"/>
        </w:rPr>
        <w:t>для человека</w:t>
      </w:r>
      <w:r w:rsidRPr="001F1BC5">
        <w:rPr>
          <w:spacing w:val="2"/>
          <w:sz w:val="26"/>
          <w:szCs w:val="26"/>
        </w:rPr>
        <w:t xml:space="preserve"> </w:t>
      </w:r>
      <w:r w:rsidRPr="001F1BC5">
        <w:rPr>
          <w:sz w:val="26"/>
          <w:szCs w:val="26"/>
        </w:rPr>
        <w:t>областях.</w:t>
      </w:r>
    </w:p>
    <w:p w:rsidR="00DE11BA" w:rsidRPr="001F1BC5" w:rsidRDefault="00DE11BA" w:rsidP="00DE11BA">
      <w:pPr>
        <w:ind w:right="103"/>
        <w:jc w:val="both"/>
        <w:rPr>
          <w:sz w:val="26"/>
          <w:szCs w:val="26"/>
        </w:rPr>
      </w:pPr>
      <w:r w:rsidRPr="001F1BC5">
        <w:rPr>
          <w:sz w:val="26"/>
          <w:szCs w:val="26"/>
        </w:rPr>
        <w:t>Изучение</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обладает</w:t>
      </w:r>
      <w:r w:rsidRPr="001F1BC5">
        <w:rPr>
          <w:spacing w:val="1"/>
          <w:sz w:val="26"/>
          <w:szCs w:val="26"/>
        </w:rPr>
        <w:t xml:space="preserve"> </w:t>
      </w:r>
      <w:r w:rsidRPr="001F1BC5">
        <w:rPr>
          <w:sz w:val="26"/>
          <w:szCs w:val="26"/>
        </w:rPr>
        <w:t>огромным</w:t>
      </w:r>
      <w:r w:rsidRPr="001F1BC5">
        <w:rPr>
          <w:spacing w:val="1"/>
          <w:sz w:val="26"/>
          <w:szCs w:val="26"/>
        </w:rPr>
        <w:t xml:space="preserve"> </w:t>
      </w:r>
      <w:r w:rsidRPr="001F1BC5">
        <w:rPr>
          <w:sz w:val="26"/>
          <w:szCs w:val="26"/>
        </w:rPr>
        <w:t>потенциалом</w:t>
      </w:r>
      <w:r w:rsidRPr="001F1BC5">
        <w:rPr>
          <w:spacing w:val="1"/>
          <w:sz w:val="26"/>
          <w:szCs w:val="26"/>
        </w:rPr>
        <w:t xml:space="preserve"> </w:t>
      </w:r>
      <w:r w:rsidRPr="001F1BC5">
        <w:rPr>
          <w:sz w:val="26"/>
          <w:szCs w:val="26"/>
        </w:rPr>
        <w:t>присвоения</w:t>
      </w:r>
      <w:r w:rsidRPr="001F1BC5">
        <w:rPr>
          <w:spacing w:val="1"/>
          <w:sz w:val="26"/>
          <w:szCs w:val="26"/>
        </w:rPr>
        <w:t xml:space="preserve"> </w:t>
      </w:r>
      <w:r w:rsidRPr="001F1BC5">
        <w:rPr>
          <w:sz w:val="26"/>
          <w:szCs w:val="26"/>
        </w:rPr>
        <w:t>традиционных</w:t>
      </w:r>
      <w:r w:rsidRPr="001F1BC5">
        <w:rPr>
          <w:spacing w:val="1"/>
          <w:sz w:val="26"/>
          <w:szCs w:val="26"/>
        </w:rPr>
        <w:t xml:space="preserve"> </w:t>
      </w:r>
      <w:r w:rsidRPr="001F1BC5">
        <w:rPr>
          <w:sz w:val="26"/>
          <w:szCs w:val="26"/>
        </w:rPr>
        <w:t>социокультурных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духовно</w:t>
      </w:r>
      <w:r w:rsidRPr="001F1BC5">
        <w:rPr>
          <w:spacing w:val="1"/>
          <w:sz w:val="26"/>
          <w:szCs w:val="26"/>
        </w:rPr>
        <w:t xml:space="preserve"> </w:t>
      </w:r>
      <w:r w:rsidRPr="001F1BC5">
        <w:rPr>
          <w:sz w:val="26"/>
          <w:szCs w:val="26"/>
        </w:rPr>
        <w:t>­</w:t>
      </w:r>
      <w:r w:rsidRPr="001F1BC5">
        <w:rPr>
          <w:spacing w:val="1"/>
          <w:sz w:val="26"/>
          <w:szCs w:val="26"/>
        </w:rPr>
        <w:t xml:space="preserve"> </w:t>
      </w:r>
      <w:r w:rsidRPr="001F1BC5">
        <w:rPr>
          <w:sz w:val="26"/>
          <w:szCs w:val="26"/>
        </w:rPr>
        <w:t>нравственных</w:t>
      </w:r>
      <w:r w:rsidRPr="001F1BC5">
        <w:rPr>
          <w:spacing w:val="1"/>
          <w:sz w:val="26"/>
          <w:szCs w:val="26"/>
        </w:rPr>
        <w:t xml:space="preserve"> </w:t>
      </w:r>
      <w:r w:rsidRPr="001F1BC5">
        <w:rPr>
          <w:sz w:val="26"/>
          <w:szCs w:val="26"/>
        </w:rPr>
        <w:t>ценностей,</w:t>
      </w:r>
      <w:r w:rsidRPr="001F1BC5">
        <w:rPr>
          <w:spacing w:val="1"/>
          <w:sz w:val="26"/>
          <w:szCs w:val="26"/>
        </w:rPr>
        <w:t xml:space="preserve"> </w:t>
      </w:r>
      <w:r w:rsidRPr="001F1BC5">
        <w:rPr>
          <w:sz w:val="26"/>
          <w:szCs w:val="26"/>
        </w:rPr>
        <w:t>принятых</w:t>
      </w:r>
      <w:r w:rsidRPr="001F1BC5">
        <w:rPr>
          <w:spacing w:val="1"/>
          <w:sz w:val="26"/>
          <w:szCs w:val="26"/>
        </w:rPr>
        <w:t xml:space="preserve"> </w:t>
      </w:r>
      <w:r w:rsidRPr="001F1BC5">
        <w:rPr>
          <w:sz w:val="26"/>
          <w:szCs w:val="26"/>
        </w:rPr>
        <w:t>в</w:t>
      </w:r>
      <w:r w:rsidRPr="001F1BC5">
        <w:rPr>
          <w:spacing w:val="-62"/>
          <w:sz w:val="26"/>
          <w:szCs w:val="26"/>
        </w:rPr>
        <w:t xml:space="preserve"> </w:t>
      </w:r>
      <w:r w:rsidRPr="001F1BC5">
        <w:rPr>
          <w:sz w:val="26"/>
          <w:szCs w:val="26"/>
        </w:rPr>
        <w:t>обществе</w:t>
      </w:r>
      <w:r w:rsidRPr="001F1BC5">
        <w:rPr>
          <w:spacing w:val="1"/>
          <w:sz w:val="26"/>
          <w:szCs w:val="26"/>
        </w:rPr>
        <w:t xml:space="preserve"> </w:t>
      </w:r>
      <w:r w:rsidRPr="001F1BC5">
        <w:rPr>
          <w:sz w:val="26"/>
          <w:szCs w:val="26"/>
        </w:rPr>
        <w:t>правил</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норм</w:t>
      </w:r>
      <w:r w:rsidRPr="001F1BC5">
        <w:rPr>
          <w:spacing w:val="1"/>
          <w:sz w:val="26"/>
          <w:szCs w:val="26"/>
        </w:rPr>
        <w:t xml:space="preserve"> </w:t>
      </w:r>
      <w:r w:rsidRPr="001F1BC5">
        <w:rPr>
          <w:sz w:val="26"/>
          <w:szCs w:val="26"/>
        </w:rPr>
        <w:t>поведения,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том</w:t>
      </w:r>
      <w:r w:rsidRPr="001F1BC5">
        <w:rPr>
          <w:spacing w:val="1"/>
          <w:sz w:val="26"/>
          <w:szCs w:val="26"/>
        </w:rPr>
        <w:t xml:space="preserve"> </w:t>
      </w:r>
      <w:r w:rsidRPr="001F1BC5">
        <w:rPr>
          <w:sz w:val="26"/>
          <w:szCs w:val="26"/>
        </w:rPr>
        <w:t>числе</w:t>
      </w:r>
      <w:r w:rsidRPr="001F1BC5">
        <w:rPr>
          <w:spacing w:val="1"/>
          <w:sz w:val="26"/>
          <w:szCs w:val="26"/>
        </w:rPr>
        <w:t xml:space="preserve"> </w:t>
      </w:r>
      <w:r w:rsidRPr="001F1BC5">
        <w:rPr>
          <w:sz w:val="26"/>
          <w:szCs w:val="26"/>
        </w:rPr>
        <w:t>речевого,</w:t>
      </w:r>
      <w:r w:rsidRPr="001F1BC5">
        <w:rPr>
          <w:spacing w:val="1"/>
          <w:sz w:val="26"/>
          <w:szCs w:val="26"/>
        </w:rPr>
        <w:t xml:space="preserve"> </w:t>
      </w:r>
      <w:r w:rsidRPr="001F1BC5">
        <w:rPr>
          <w:sz w:val="26"/>
          <w:szCs w:val="26"/>
        </w:rPr>
        <w:t>что</w:t>
      </w:r>
      <w:r w:rsidRPr="001F1BC5">
        <w:rPr>
          <w:spacing w:val="1"/>
          <w:sz w:val="26"/>
          <w:szCs w:val="26"/>
        </w:rPr>
        <w:t xml:space="preserve"> </w:t>
      </w:r>
      <w:r w:rsidRPr="001F1BC5">
        <w:rPr>
          <w:sz w:val="26"/>
          <w:szCs w:val="26"/>
        </w:rPr>
        <w:t>способствует</w:t>
      </w:r>
      <w:r w:rsidRPr="001F1BC5">
        <w:rPr>
          <w:spacing w:val="-62"/>
          <w:sz w:val="26"/>
          <w:szCs w:val="26"/>
        </w:rPr>
        <w:t xml:space="preserve"> </w:t>
      </w:r>
      <w:r w:rsidRPr="001F1BC5">
        <w:rPr>
          <w:sz w:val="26"/>
          <w:szCs w:val="26"/>
        </w:rPr>
        <w:t>формированию</w:t>
      </w:r>
      <w:r w:rsidRPr="001F1BC5">
        <w:rPr>
          <w:spacing w:val="1"/>
          <w:sz w:val="26"/>
          <w:szCs w:val="26"/>
        </w:rPr>
        <w:t xml:space="preserve"> </w:t>
      </w:r>
      <w:r w:rsidRPr="001F1BC5">
        <w:rPr>
          <w:sz w:val="26"/>
          <w:szCs w:val="26"/>
        </w:rPr>
        <w:t>внутренней</w:t>
      </w:r>
      <w:r w:rsidRPr="001F1BC5">
        <w:rPr>
          <w:spacing w:val="1"/>
          <w:sz w:val="26"/>
          <w:szCs w:val="26"/>
        </w:rPr>
        <w:t xml:space="preserve"> </w:t>
      </w:r>
      <w:r w:rsidRPr="001F1BC5">
        <w:rPr>
          <w:sz w:val="26"/>
          <w:szCs w:val="26"/>
        </w:rPr>
        <w:t>позиции</w:t>
      </w:r>
      <w:r w:rsidRPr="001F1BC5">
        <w:rPr>
          <w:spacing w:val="1"/>
          <w:sz w:val="26"/>
          <w:szCs w:val="26"/>
        </w:rPr>
        <w:t xml:space="preserve"> </w:t>
      </w:r>
      <w:r w:rsidRPr="001F1BC5">
        <w:rPr>
          <w:sz w:val="26"/>
          <w:szCs w:val="26"/>
        </w:rPr>
        <w:t>личности.</w:t>
      </w:r>
      <w:r w:rsidRPr="001F1BC5">
        <w:rPr>
          <w:spacing w:val="1"/>
          <w:sz w:val="26"/>
          <w:szCs w:val="26"/>
        </w:rPr>
        <w:t xml:space="preserve"> </w:t>
      </w:r>
      <w:r w:rsidRPr="001F1BC5">
        <w:rPr>
          <w:sz w:val="26"/>
          <w:szCs w:val="26"/>
        </w:rPr>
        <w:t>Личностные</w:t>
      </w:r>
      <w:r w:rsidRPr="001F1BC5">
        <w:rPr>
          <w:spacing w:val="1"/>
          <w:sz w:val="26"/>
          <w:szCs w:val="26"/>
        </w:rPr>
        <w:t xml:space="preserve"> </w:t>
      </w:r>
      <w:r w:rsidRPr="001F1BC5">
        <w:rPr>
          <w:sz w:val="26"/>
          <w:szCs w:val="26"/>
        </w:rPr>
        <w:t>достижения</w:t>
      </w:r>
      <w:r w:rsidRPr="001F1BC5">
        <w:rPr>
          <w:spacing w:val="1"/>
          <w:sz w:val="26"/>
          <w:szCs w:val="26"/>
        </w:rPr>
        <w:t xml:space="preserve"> </w:t>
      </w:r>
      <w:r w:rsidRPr="001F1BC5">
        <w:rPr>
          <w:sz w:val="26"/>
          <w:szCs w:val="26"/>
        </w:rPr>
        <w:t>младшего</w:t>
      </w:r>
      <w:r w:rsidRPr="001F1BC5">
        <w:rPr>
          <w:spacing w:val="1"/>
          <w:sz w:val="26"/>
          <w:szCs w:val="26"/>
        </w:rPr>
        <w:t xml:space="preserve"> </w:t>
      </w:r>
      <w:r w:rsidRPr="001F1BC5">
        <w:rPr>
          <w:sz w:val="26"/>
          <w:szCs w:val="26"/>
        </w:rPr>
        <w:t>школьника непосредственно связаны с осознанием языка как явления национальной</w:t>
      </w:r>
      <w:r w:rsidRPr="001F1BC5">
        <w:rPr>
          <w:spacing w:val="1"/>
          <w:sz w:val="26"/>
          <w:szCs w:val="26"/>
        </w:rPr>
        <w:t xml:space="preserve"> </w:t>
      </w:r>
      <w:r w:rsidRPr="001F1BC5">
        <w:rPr>
          <w:sz w:val="26"/>
          <w:szCs w:val="26"/>
        </w:rPr>
        <w:t>культуры, пониманием связи языка и мировоззрения народа. Значимыми личностными</w:t>
      </w:r>
      <w:r w:rsidRPr="001F1BC5">
        <w:rPr>
          <w:spacing w:val="1"/>
          <w:sz w:val="26"/>
          <w:szCs w:val="26"/>
        </w:rPr>
        <w:t xml:space="preserve"> </w:t>
      </w:r>
      <w:r w:rsidRPr="001F1BC5">
        <w:rPr>
          <w:sz w:val="26"/>
          <w:szCs w:val="26"/>
        </w:rPr>
        <w:t>результатами</w:t>
      </w:r>
      <w:r w:rsidRPr="001F1BC5">
        <w:rPr>
          <w:spacing w:val="49"/>
          <w:sz w:val="26"/>
          <w:szCs w:val="26"/>
        </w:rPr>
        <w:t xml:space="preserve"> </w:t>
      </w:r>
      <w:r w:rsidRPr="001F1BC5">
        <w:rPr>
          <w:sz w:val="26"/>
          <w:szCs w:val="26"/>
        </w:rPr>
        <w:t>являются</w:t>
      </w:r>
      <w:r w:rsidRPr="001F1BC5">
        <w:rPr>
          <w:spacing w:val="53"/>
          <w:sz w:val="26"/>
          <w:szCs w:val="26"/>
        </w:rPr>
        <w:t xml:space="preserve"> </w:t>
      </w:r>
      <w:r w:rsidRPr="001F1BC5">
        <w:rPr>
          <w:sz w:val="26"/>
          <w:szCs w:val="26"/>
        </w:rPr>
        <w:t>развитие</w:t>
      </w:r>
      <w:r w:rsidRPr="001F1BC5">
        <w:rPr>
          <w:spacing w:val="51"/>
          <w:sz w:val="26"/>
          <w:szCs w:val="26"/>
        </w:rPr>
        <w:t xml:space="preserve"> </w:t>
      </w:r>
      <w:r w:rsidRPr="001F1BC5">
        <w:rPr>
          <w:sz w:val="26"/>
          <w:szCs w:val="26"/>
        </w:rPr>
        <w:t>устойчивого</w:t>
      </w:r>
      <w:r w:rsidRPr="001F1BC5">
        <w:rPr>
          <w:spacing w:val="51"/>
          <w:sz w:val="26"/>
          <w:szCs w:val="26"/>
        </w:rPr>
        <w:t xml:space="preserve"> </w:t>
      </w:r>
      <w:r w:rsidRPr="001F1BC5">
        <w:rPr>
          <w:sz w:val="26"/>
          <w:szCs w:val="26"/>
        </w:rPr>
        <w:t>познавательного</w:t>
      </w:r>
      <w:r w:rsidRPr="001F1BC5">
        <w:rPr>
          <w:spacing w:val="51"/>
          <w:sz w:val="26"/>
          <w:szCs w:val="26"/>
        </w:rPr>
        <w:t xml:space="preserve"> </w:t>
      </w:r>
      <w:r w:rsidRPr="001F1BC5">
        <w:rPr>
          <w:sz w:val="26"/>
          <w:szCs w:val="26"/>
        </w:rPr>
        <w:t>интереса</w:t>
      </w:r>
      <w:r w:rsidRPr="001F1BC5">
        <w:rPr>
          <w:spacing w:val="53"/>
          <w:sz w:val="26"/>
          <w:szCs w:val="26"/>
        </w:rPr>
        <w:t xml:space="preserve"> </w:t>
      </w:r>
      <w:r w:rsidRPr="001F1BC5">
        <w:rPr>
          <w:sz w:val="26"/>
          <w:szCs w:val="26"/>
        </w:rPr>
        <w:t>к</w:t>
      </w:r>
      <w:r w:rsidRPr="001F1BC5">
        <w:rPr>
          <w:spacing w:val="53"/>
          <w:sz w:val="26"/>
          <w:szCs w:val="26"/>
        </w:rPr>
        <w:t xml:space="preserve"> </w:t>
      </w:r>
      <w:r w:rsidRPr="001F1BC5">
        <w:rPr>
          <w:sz w:val="26"/>
          <w:szCs w:val="26"/>
        </w:rPr>
        <w:t>изучению</w:t>
      </w:r>
    </w:p>
    <w:p w:rsidR="00DE11BA" w:rsidRPr="001F1BC5" w:rsidRDefault="00DE11BA" w:rsidP="00DE11BA">
      <w:pPr>
        <w:jc w:val="both"/>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3"/>
        <w:jc w:val="both"/>
        <w:rPr>
          <w:sz w:val="26"/>
          <w:szCs w:val="26"/>
        </w:rPr>
      </w:pPr>
      <w:r w:rsidRPr="001F1BC5">
        <w:rPr>
          <w:sz w:val="26"/>
          <w:szCs w:val="26"/>
        </w:rPr>
        <w:lastRenderedPageBreak/>
        <w:t>русского языка, формирование ответственности за сохранение чистоты русского языка.</w:t>
      </w:r>
      <w:r w:rsidRPr="001F1BC5">
        <w:rPr>
          <w:spacing w:val="-62"/>
          <w:sz w:val="26"/>
          <w:szCs w:val="26"/>
        </w:rPr>
        <w:t xml:space="preserve"> </w:t>
      </w:r>
      <w:r w:rsidRPr="001F1BC5">
        <w:rPr>
          <w:sz w:val="26"/>
          <w:szCs w:val="26"/>
        </w:rPr>
        <w:t>Достижение этих личностных результатов — длительный процесс, разворачивающийся</w:t>
      </w:r>
      <w:r w:rsidRPr="001F1BC5">
        <w:rPr>
          <w:spacing w:val="-62"/>
          <w:sz w:val="26"/>
          <w:szCs w:val="26"/>
        </w:rPr>
        <w:t xml:space="preserve"> </w:t>
      </w:r>
      <w:r w:rsidRPr="001F1BC5">
        <w:rPr>
          <w:sz w:val="26"/>
          <w:szCs w:val="26"/>
        </w:rPr>
        <w:t>на</w:t>
      </w:r>
      <w:r w:rsidRPr="001F1BC5">
        <w:rPr>
          <w:spacing w:val="-6"/>
          <w:sz w:val="26"/>
          <w:szCs w:val="26"/>
        </w:rPr>
        <w:t xml:space="preserve"> </w:t>
      </w:r>
      <w:r w:rsidRPr="001F1BC5">
        <w:rPr>
          <w:sz w:val="26"/>
          <w:szCs w:val="26"/>
        </w:rPr>
        <w:t>протяжении</w:t>
      </w:r>
      <w:r w:rsidRPr="001F1BC5">
        <w:rPr>
          <w:spacing w:val="-4"/>
          <w:sz w:val="26"/>
          <w:szCs w:val="26"/>
        </w:rPr>
        <w:t xml:space="preserve"> </w:t>
      </w:r>
      <w:r w:rsidRPr="001F1BC5">
        <w:rPr>
          <w:sz w:val="26"/>
          <w:szCs w:val="26"/>
        </w:rPr>
        <w:t>изучения</w:t>
      </w:r>
      <w:r w:rsidRPr="001F1BC5">
        <w:rPr>
          <w:spacing w:val="-3"/>
          <w:sz w:val="26"/>
          <w:szCs w:val="26"/>
        </w:rPr>
        <w:t xml:space="preserve"> </w:t>
      </w:r>
      <w:r w:rsidRPr="001F1BC5">
        <w:rPr>
          <w:sz w:val="26"/>
          <w:szCs w:val="26"/>
        </w:rPr>
        <w:t>содержания</w:t>
      </w:r>
      <w:r w:rsidRPr="001F1BC5">
        <w:rPr>
          <w:spacing w:val="-5"/>
          <w:sz w:val="26"/>
          <w:szCs w:val="26"/>
        </w:rPr>
        <w:t xml:space="preserve"> </w:t>
      </w:r>
      <w:r w:rsidRPr="001F1BC5">
        <w:rPr>
          <w:sz w:val="26"/>
          <w:szCs w:val="26"/>
        </w:rPr>
        <w:t>предмета.</w:t>
      </w:r>
    </w:p>
    <w:p w:rsidR="00DE11BA" w:rsidRPr="001F1BC5" w:rsidRDefault="00DE11BA" w:rsidP="00DE11BA">
      <w:pPr>
        <w:spacing w:before="1"/>
        <w:ind w:right="104"/>
        <w:jc w:val="both"/>
        <w:rPr>
          <w:sz w:val="26"/>
          <w:szCs w:val="26"/>
        </w:rPr>
      </w:pPr>
      <w:r w:rsidRPr="001F1BC5">
        <w:rPr>
          <w:sz w:val="26"/>
          <w:szCs w:val="26"/>
        </w:rPr>
        <w:t>В начальной школе изучение русского языка имеет особое значение в развитии</w:t>
      </w:r>
      <w:r w:rsidRPr="001F1BC5">
        <w:rPr>
          <w:spacing w:val="1"/>
          <w:sz w:val="26"/>
          <w:szCs w:val="26"/>
        </w:rPr>
        <w:t xml:space="preserve"> </w:t>
      </w:r>
      <w:r w:rsidRPr="001F1BC5">
        <w:rPr>
          <w:sz w:val="26"/>
          <w:szCs w:val="26"/>
        </w:rPr>
        <w:t>младшего школьника.</w:t>
      </w:r>
      <w:r w:rsidRPr="001F1BC5">
        <w:rPr>
          <w:spacing w:val="1"/>
          <w:sz w:val="26"/>
          <w:szCs w:val="26"/>
        </w:rPr>
        <w:t xml:space="preserve"> </w:t>
      </w:r>
      <w:r w:rsidRPr="001F1BC5">
        <w:rPr>
          <w:sz w:val="26"/>
          <w:szCs w:val="26"/>
        </w:rPr>
        <w:t>Приобретённые им</w:t>
      </w:r>
      <w:r w:rsidRPr="001F1BC5">
        <w:rPr>
          <w:spacing w:val="1"/>
          <w:sz w:val="26"/>
          <w:szCs w:val="26"/>
        </w:rPr>
        <w:t xml:space="preserve"> </w:t>
      </w:r>
      <w:r w:rsidRPr="001F1BC5">
        <w:rPr>
          <w:sz w:val="26"/>
          <w:szCs w:val="26"/>
        </w:rPr>
        <w:t>знания,</w:t>
      </w:r>
      <w:r w:rsidRPr="001F1BC5">
        <w:rPr>
          <w:spacing w:val="1"/>
          <w:sz w:val="26"/>
          <w:szCs w:val="26"/>
        </w:rPr>
        <w:t xml:space="preserve"> </w:t>
      </w:r>
      <w:r w:rsidRPr="001F1BC5">
        <w:rPr>
          <w:sz w:val="26"/>
          <w:szCs w:val="26"/>
        </w:rPr>
        <w:t>опыт</w:t>
      </w:r>
      <w:r w:rsidRPr="001F1BC5">
        <w:rPr>
          <w:spacing w:val="1"/>
          <w:sz w:val="26"/>
          <w:szCs w:val="26"/>
        </w:rPr>
        <w:t xml:space="preserve"> </w:t>
      </w:r>
      <w:r w:rsidRPr="001F1BC5">
        <w:rPr>
          <w:sz w:val="26"/>
          <w:szCs w:val="26"/>
        </w:rPr>
        <w:t>выполнения</w:t>
      </w:r>
      <w:r w:rsidRPr="001F1BC5">
        <w:rPr>
          <w:spacing w:val="1"/>
          <w:sz w:val="26"/>
          <w:szCs w:val="26"/>
        </w:rPr>
        <w:t xml:space="preserve"> </w:t>
      </w:r>
      <w:r w:rsidRPr="001F1BC5">
        <w:rPr>
          <w:sz w:val="26"/>
          <w:szCs w:val="26"/>
        </w:rPr>
        <w:t>предметных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универсальных действий на материале русского языка станут фундаментом обучения в</w:t>
      </w:r>
      <w:r w:rsidRPr="001F1BC5">
        <w:rPr>
          <w:spacing w:val="1"/>
          <w:sz w:val="26"/>
          <w:szCs w:val="26"/>
        </w:rPr>
        <w:t xml:space="preserve"> </w:t>
      </w:r>
      <w:r w:rsidRPr="001F1BC5">
        <w:rPr>
          <w:sz w:val="26"/>
          <w:szCs w:val="26"/>
        </w:rPr>
        <w:t>основном</w:t>
      </w:r>
      <w:r w:rsidRPr="001F1BC5">
        <w:rPr>
          <w:spacing w:val="-2"/>
          <w:sz w:val="26"/>
          <w:szCs w:val="26"/>
        </w:rPr>
        <w:t xml:space="preserve"> </w:t>
      </w:r>
      <w:r w:rsidRPr="001F1BC5">
        <w:rPr>
          <w:sz w:val="26"/>
          <w:szCs w:val="26"/>
        </w:rPr>
        <w:t>звене</w:t>
      </w:r>
      <w:r w:rsidRPr="001F1BC5">
        <w:rPr>
          <w:spacing w:val="2"/>
          <w:sz w:val="26"/>
          <w:szCs w:val="26"/>
        </w:rPr>
        <w:t xml:space="preserve"> </w:t>
      </w:r>
      <w:r w:rsidRPr="001F1BC5">
        <w:rPr>
          <w:sz w:val="26"/>
          <w:szCs w:val="26"/>
        </w:rPr>
        <w:t>школы,</w:t>
      </w:r>
      <w:r w:rsidRPr="001F1BC5">
        <w:rPr>
          <w:spacing w:val="-1"/>
          <w:sz w:val="26"/>
          <w:szCs w:val="26"/>
        </w:rPr>
        <w:t xml:space="preserve"> </w:t>
      </w:r>
      <w:r w:rsidRPr="001F1BC5">
        <w:rPr>
          <w:sz w:val="26"/>
          <w:szCs w:val="26"/>
        </w:rPr>
        <w:t>а</w:t>
      </w:r>
      <w:r w:rsidRPr="001F1BC5">
        <w:rPr>
          <w:spacing w:val="-2"/>
          <w:sz w:val="26"/>
          <w:szCs w:val="26"/>
        </w:rPr>
        <w:t xml:space="preserve"> </w:t>
      </w:r>
      <w:r w:rsidRPr="001F1BC5">
        <w:rPr>
          <w:sz w:val="26"/>
          <w:szCs w:val="26"/>
        </w:rPr>
        <w:t>также</w:t>
      </w:r>
      <w:r w:rsidRPr="001F1BC5">
        <w:rPr>
          <w:spacing w:val="-1"/>
          <w:sz w:val="26"/>
          <w:szCs w:val="26"/>
        </w:rPr>
        <w:t xml:space="preserve"> </w:t>
      </w:r>
      <w:r w:rsidRPr="001F1BC5">
        <w:rPr>
          <w:sz w:val="26"/>
          <w:szCs w:val="26"/>
        </w:rPr>
        <w:t>будут</w:t>
      </w:r>
      <w:r w:rsidRPr="001F1BC5">
        <w:rPr>
          <w:spacing w:val="-1"/>
          <w:sz w:val="26"/>
          <w:szCs w:val="26"/>
        </w:rPr>
        <w:t xml:space="preserve"> </w:t>
      </w:r>
      <w:r w:rsidRPr="001F1BC5">
        <w:rPr>
          <w:sz w:val="26"/>
          <w:szCs w:val="26"/>
        </w:rPr>
        <w:t>востребованы</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жизни.</w:t>
      </w:r>
    </w:p>
    <w:p w:rsidR="00DE11BA" w:rsidRPr="001F1BC5" w:rsidRDefault="00DE11BA" w:rsidP="00DE11BA">
      <w:pPr>
        <w:ind w:right="104"/>
        <w:jc w:val="both"/>
        <w:rPr>
          <w:sz w:val="26"/>
          <w:szCs w:val="26"/>
        </w:rPr>
      </w:pPr>
      <w:r w:rsidRPr="001F1BC5">
        <w:rPr>
          <w:sz w:val="26"/>
          <w:szCs w:val="26"/>
        </w:rPr>
        <w:t>Изучение</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начальной</w:t>
      </w:r>
      <w:r w:rsidRPr="001F1BC5">
        <w:rPr>
          <w:spacing w:val="1"/>
          <w:sz w:val="26"/>
          <w:szCs w:val="26"/>
        </w:rPr>
        <w:t xml:space="preserve"> </w:t>
      </w:r>
      <w:r w:rsidRPr="001F1BC5">
        <w:rPr>
          <w:sz w:val="26"/>
          <w:szCs w:val="26"/>
        </w:rPr>
        <w:t>школе</w:t>
      </w:r>
      <w:r w:rsidRPr="001F1BC5">
        <w:rPr>
          <w:spacing w:val="1"/>
          <w:sz w:val="26"/>
          <w:szCs w:val="26"/>
        </w:rPr>
        <w:t xml:space="preserve"> </w:t>
      </w:r>
      <w:r w:rsidRPr="001F1BC5">
        <w:rPr>
          <w:sz w:val="26"/>
          <w:szCs w:val="26"/>
        </w:rPr>
        <w:t>направлено</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достижение</w:t>
      </w:r>
      <w:r w:rsidRPr="001F1BC5">
        <w:rPr>
          <w:spacing w:val="1"/>
          <w:sz w:val="26"/>
          <w:szCs w:val="26"/>
        </w:rPr>
        <w:t xml:space="preserve"> </w:t>
      </w:r>
      <w:r w:rsidRPr="001F1BC5">
        <w:rPr>
          <w:sz w:val="26"/>
          <w:szCs w:val="26"/>
        </w:rPr>
        <w:t>следующих</w:t>
      </w:r>
      <w:r w:rsidRPr="001F1BC5">
        <w:rPr>
          <w:spacing w:val="-2"/>
          <w:sz w:val="26"/>
          <w:szCs w:val="26"/>
        </w:rPr>
        <w:t xml:space="preserve"> </w:t>
      </w:r>
      <w:r w:rsidRPr="001F1BC5">
        <w:rPr>
          <w:sz w:val="26"/>
          <w:szCs w:val="26"/>
        </w:rPr>
        <w:t>целей:</w:t>
      </w:r>
    </w:p>
    <w:p w:rsidR="00DE11BA" w:rsidRPr="001F1BC5" w:rsidRDefault="00DE11BA" w:rsidP="00DE11BA">
      <w:pPr>
        <w:numPr>
          <w:ilvl w:val="0"/>
          <w:numId w:val="5"/>
        </w:numPr>
        <w:tabs>
          <w:tab w:val="left" w:pos="645"/>
        </w:tabs>
        <w:ind w:right="106"/>
        <w:jc w:val="both"/>
        <w:rPr>
          <w:sz w:val="26"/>
        </w:rPr>
      </w:pPr>
      <w:r w:rsidRPr="001F1BC5">
        <w:rPr>
          <w:sz w:val="26"/>
        </w:rPr>
        <w:t>приобретение</w:t>
      </w:r>
      <w:r w:rsidRPr="001F1BC5">
        <w:rPr>
          <w:spacing w:val="1"/>
          <w:sz w:val="26"/>
        </w:rPr>
        <w:t xml:space="preserve"> </w:t>
      </w:r>
      <w:r w:rsidRPr="001F1BC5">
        <w:rPr>
          <w:sz w:val="26"/>
        </w:rPr>
        <w:t>младшими</w:t>
      </w:r>
      <w:r w:rsidRPr="001F1BC5">
        <w:rPr>
          <w:spacing w:val="1"/>
          <w:sz w:val="26"/>
        </w:rPr>
        <w:t xml:space="preserve"> </w:t>
      </w:r>
      <w:r w:rsidRPr="001F1BC5">
        <w:rPr>
          <w:sz w:val="26"/>
        </w:rPr>
        <w:t>школьниками</w:t>
      </w:r>
      <w:r w:rsidRPr="001F1BC5">
        <w:rPr>
          <w:spacing w:val="1"/>
          <w:sz w:val="26"/>
        </w:rPr>
        <w:t xml:space="preserve"> </w:t>
      </w:r>
      <w:r w:rsidRPr="001F1BC5">
        <w:rPr>
          <w:sz w:val="26"/>
        </w:rPr>
        <w:t>первоначальных</w:t>
      </w:r>
      <w:r w:rsidRPr="001F1BC5">
        <w:rPr>
          <w:spacing w:val="1"/>
          <w:sz w:val="26"/>
        </w:rPr>
        <w:t xml:space="preserve"> </w:t>
      </w:r>
      <w:r w:rsidRPr="001F1BC5">
        <w:rPr>
          <w:sz w:val="26"/>
        </w:rPr>
        <w:t>представлений</w:t>
      </w:r>
      <w:r w:rsidRPr="001F1BC5">
        <w:rPr>
          <w:spacing w:val="1"/>
          <w:sz w:val="26"/>
        </w:rPr>
        <w:t xml:space="preserve"> </w:t>
      </w:r>
      <w:r w:rsidRPr="001F1BC5">
        <w:rPr>
          <w:sz w:val="26"/>
        </w:rPr>
        <w:t>о</w:t>
      </w:r>
      <w:r w:rsidRPr="001F1BC5">
        <w:rPr>
          <w:spacing w:val="1"/>
          <w:sz w:val="26"/>
        </w:rPr>
        <w:t xml:space="preserve"> </w:t>
      </w:r>
      <w:r w:rsidRPr="001F1BC5">
        <w:rPr>
          <w:sz w:val="26"/>
        </w:rPr>
        <w:t>многообразии языков и культур на территории Российской Федерации, о языке как</w:t>
      </w:r>
      <w:r w:rsidRPr="001F1BC5">
        <w:rPr>
          <w:spacing w:val="1"/>
          <w:sz w:val="26"/>
        </w:rPr>
        <w:t xml:space="preserve"> </w:t>
      </w:r>
      <w:r w:rsidRPr="001F1BC5">
        <w:rPr>
          <w:sz w:val="26"/>
        </w:rPr>
        <w:t>одной</w:t>
      </w:r>
      <w:r w:rsidRPr="001F1BC5">
        <w:rPr>
          <w:spacing w:val="-1"/>
          <w:sz w:val="26"/>
        </w:rPr>
        <w:t xml:space="preserve"> </w:t>
      </w:r>
      <w:r w:rsidRPr="001F1BC5">
        <w:rPr>
          <w:sz w:val="26"/>
        </w:rPr>
        <w:t>из</w:t>
      </w:r>
      <w:r w:rsidRPr="001F1BC5">
        <w:rPr>
          <w:spacing w:val="-1"/>
          <w:sz w:val="26"/>
        </w:rPr>
        <w:t xml:space="preserve"> </w:t>
      </w:r>
      <w:r w:rsidRPr="001F1BC5">
        <w:rPr>
          <w:sz w:val="26"/>
        </w:rPr>
        <w:t>главных</w:t>
      </w:r>
      <w:r w:rsidRPr="001F1BC5">
        <w:rPr>
          <w:spacing w:val="-1"/>
          <w:sz w:val="26"/>
        </w:rPr>
        <w:t xml:space="preserve"> </w:t>
      </w:r>
      <w:r w:rsidRPr="001F1BC5">
        <w:rPr>
          <w:sz w:val="26"/>
        </w:rPr>
        <w:t>духовно</w:t>
      </w:r>
      <w:r w:rsidRPr="001F1BC5">
        <w:rPr>
          <w:spacing w:val="1"/>
          <w:sz w:val="26"/>
        </w:rPr>
        <w:t xml:space="preserve"> </w:t>
      </w:r>
      <w:r w:rsidRPr="001F1BC5">
        <w:rPr>
          <w:sz w:val="26"/>
        </w:rPr>
        <w:t>­</w:t>
      </w:r>
      <w:r w:rsidRPr="001F1BC5">
        <w:rPr>
          <w:spacing w:val="-1"/>
          <w:sz w:val="26"/>
        </w:rPr>
        <w:t xml:space="preserve"> </w:t>
      </w:r>
      <w:r w:rsidRPr="001F1BC5">
        <w:rPr>
          <w:sz w:val="26"/>
        </w:rPr>
        <w:t>нравственных ценностей</w:t>
      </w:r>
      <w:r w:rsidRPr="001F1BC5">
        <w:rPr>
          <w:spacing w:val="-1"/>
          <w:sz w:val="26"/>
        </w:rPr>
        <w:t xml:space="preserve"> </w:t>
      </w:r>
      <w:r w:rsidRPr="001F1BC5">
        <w:rPr>
          <w:sz w:val="26"/>
        </w:rPr>
        <w:t>народа;</w:t>
      </w:r>
    </w:p>
    <w:p w:rsidR="00DE11BA" w:rsidRPr="001F1BC5" w:rsidRDefault="00DE11BA" w:rsidP="00DE11BA">
      <w:pPr>
        <w:numPr>
          <w:ilvl w:val="0"/>
          <w:numId w:val="5"/>
        </w:numPr>
        <w:tabs>
          <w:tab w:val="left" w:pos="645"/>
        </w:tabs>
        <w:ind w:right="109"/>
        <w:jc w:val="both"/>
        <w:rPr>
          <w:sz w:val="26"/>
        </w:rPr>
      </w:pPr>
      <w:r w:rsidRPr="001F1BC5">
        <w:rPr>
          <w:sz w:val="26"/>
        </w:rPr>
        <w:t>понимание</w:t>
      </w:r>
      <w:r w:rsidRPr="001F1BC5">
        <w:rPr>
          <w:spacing w:val="1"/>
          <w:sz w:val="26"/>
        </w:rPr>
        <w:t xml:space="preserve"> </w:t>
      </w:r>
      <w:r w:rsidRPr="001F1BC5">
        <w:rPr>
          <w:sz w:val="26"/>
        </w:rPr>
        <w:t>роли</w:t>
      </w:r>
      <w:r w:rsidRPr="001F1BC5">
        <w:rPr>
          <w:spacing w:val="1"/>
          <w:sz w:val="26"/>
        </w:rPr>
        <w:t xml:space="preserve"> </w:t>
      </w:r>
      <w:r w:rsidRPr="001F1BC5">
        <w:rPr>
          <w:sz w:val="26"/>
        </w:rPr>
        <w:t>языка</w:t>
      </w:r>
      <w:r w:rsidRPr="001F1BC5">
        <w:rPr>
          <w:spacing w:val="1"/>
          <w:sz w:val="26"/>
        </w:rPr>
        <w:t xml:space="preserve"> </w:t>
      </w:r>
      <w:r w:rsidRPr="001F1BC5">
        <w:rPr>
          <w:sz w:val="26"/>
        </w:rPr>
        <w:t>как</w:t>
      </w:r>
      <w:r w:rsidRPr="001F1BC5">
        <w:rPr>
          <w:spacing w:val="1"/>
          <w:sz w:val="26"/>
        </w:rPr>
        <w:t xml:space="preserve"> </w:t>
      </w:r>
      <w:r w:rsidRPr="001F1BC5">
        <w:rPr>
          <w:sz w:val="26"/>
        </w:rPr>
        <w:t>основного</w:t>
      </w:r>
      <w:r w:rsidRPr="001F1BC5">
        <w:rPr>
          <w:spacing w:val="1"/>
          <w:sz w:val="26"/>
        </w:rPr>
        <w:t xml:space="preserve"> </w:t>
      </w:r>
      <w:r w:rsidRPr="001F1BC5">
        <w:rPr>
          <w:sz w:val="26"/>
        </w:rPr>
        <w:t>средства</w:t>
      </w:r>
      <w:r w:rsidRPr="001F1BC5">
        <w:rPr>
          <w:spacing w:val="1"/>
          <w:sz w:val="26"/>
        </w:rPr>
        <w:t xml:space="preserve"> </w:t>
      </w:r>
      <w:r w:rsidRPr="001F1BC5">
        <w:rPr>
          <w:sz w:val="26"/>
        </w:rPr>
        <w:t>общения;</w:t>
      </w:r>
      <w:r w:rsidRPr="001F1BC5">
        <w:rPr>
          <w:spacing w:val="1"/>
          <w:sz w:val="26"/>
        </w:rPr>
        <w:t xml:space="preserve"> </w:t>
      </w:r>
      <w:r w:rsidRPr="001F1BC5">
        <w:rPr>
          <w:sz w:val="26"/>
        </w:rPr>
        <w:t>осознание</w:t>
      </w:r>
      <w:r w:rsidRPr="001F1BC5">
        <w:rPr>
          <w:spacing w:val="1"/>
          <w:sz w:val="26"/>
        </w:rPr>
        <w:t xml:space="preserve"> </w:t>
      </w:r>
      <w:r w:rsidRPr="001F1BC5">
        <w:rPr>
          <w:sz w:val="26"/>
        </w:rPr>
        <w:t>значения</w:t>
      </w:r>
      <w:r w:rsidRPr="001F1BC5">
        <w:rPr>
          <w:spacing w:val="1"/>
          <w:sz w:val="26"/>
        </w:rPr>
        <w:t xml:space="preserve"> </w:t>
      </w:r>
      <w:r w:rsidRPr="001F1BC5">
        <w:rPr>
          <w:sz w:val="26"/>
        </w:rPr>
        <w:t>русского</w:t>
      </w:r>
      <w:r w:rsidRPr="001F1BC5">
        <w:rPr>
          <w:spacing w:val="-2"/>
          <w:sz w:val="26"/>
        </w:rPr>
        <w:t xml:space="preserve"> </w:t>
      </w:r>
      <w:r w:rsidRPr="001F1BC5">
        <w:rPr>
          <w:sz w:val="26"/>
        </w:rPr>
        <w:t>языка</w:t>
      </w:r>
      <w:r w:rsidRPr="001F1BC5">
        <w:rPr>
          <w:spacing w:val="-3"/>
          <w:sz w:val="26"/>
        </w:rPr>
        <w:t xml:space="preserve"> </w:t>
      </w:r>
      <w:r w:rsidRPr="001F1BC5">
        <w:rPr>
          <w:sz w:val="26"/>
        </w:rPr>
        <w:t>как</w:t>
      </w:r>
      <w:r w:rsidRPr="001F1BC5">
        <w:rPr>
          <w:spacing w:val="-3"/>
          <w:sz w:val="26"/>
        </w:rPr>
        <w:t xml:space="preserve"> </w:t>
      </w:r>
      <w:r w:rsidRPr="001F1BC5">
        <w:rPr>
          <w:sz w:val="26"/>
        </w:rPr>
        <w:t>государственного</w:t>
      </w:r>
      <w:r w:rsidRPr="001F1BC5">
        <w:rPr>
          <w:spacing w:val="-3"/>
          <w:sz w:val="26"/>
        </w:rPr>
        <w:t xml:space="preserve"> </w:t>
      </w:r>
      <w:r w:rsidRPr="001F1BC5">
        <w:rPr>
          <w:sz w:val="26"/>
        </w:rPr>
        <w:t>языка</w:t>
      </w:r>
      <w:r w:rsidRPr="001F1BC5">
        <w:rPr>
          <w:spacing w:val="-3"/>
          <w:sz w:val="26"/>
        </w:rPr>
        <w:t xml:space="preserve"> </w:t>
      </w:r>
      <w:r w:rsidRPr="001F1BC5">
        <w:rPr>
          <w:sz w:val="26"/>
        </w:rPr>
        <w:t>Российской</w:t>
      </w:r>
      <w:r w:rsidRPr="001F1BC5">
        <w:rPr>
          <w:spacing w:val="-3"/>
          <w:sz w:val="26"/>
        </w:rPr>
        <w:t xml:space="preserve"> </w:t>
      </w:r>
      <w:r w:rsidRPr="001F1BC5">
        <w:rPr>
          <w:sz w:val="26"/>
        </w:rPr>
        <w:t>Федерации;</w:t>
      </w:r>
    </w:p>
    <w:p w:rsidR="00DE11BA" w:rsidRPr="001F1BC5" w:rsidRDefault="00DE11BA" w:rsidP="00DE11BA">
      <w:pPr>
        <w:numPr>
          <w:ilvl w:val="0"/>
          <w:numId w:val="5"/>
        </w:numPr>
        <w:tabs>
          <w:tab w:val="left" w:pos="645"/>
        </w:tabs>
        <w:ind w:left="644"/>
        <w:jc w:val="both"/>
        <w:rPr>
          <w:sz w:val="26"/>
        </w:rPr>
      </w:pPr>
      <w:r w:rsidRPr="001F1BC5">
        <w:rPr>
          <w:sz w:val="26"/>
        </w:rPr>
        <w:t>понимание</w:t>
      </w:r>
      <w:r w:rsidRPr="001F1BC5">
        <w:rPr>
          <w:spacing w:val="-5"/>
          <w:sz w:val="26"/>
        </w:rPr>
        <w:t xml:space="preserve"> </w:t>
      </w:r>
      <w:r w:rsidRPr="001F1BC5">
        <w:rPr>
          <w:sz w:val="26"/>
        </w:rPr>
        <w:t>роли</w:t>
      </w:r>
      <w:r w:rsidRPr="001F1BC5">
        <w:rPr>
          <w:spacing w:val="-1"/>
          <w:sz w:val="26"/>
        </w:rPr>
        <w:t xml:space="preserve"> </w:t>
      </w:r>
      <w:r w:rsidRPr="001F1BC5">
        <w:rPr>
          <w:sz w:val="26"/>
        </w:rPr>
        <w:t>русского</w:t>
      </w:r>
      <w:r w:rsidRPr="001F1BC5">
        <w:rPr>
          <w:spacing w:val="-4"/>
          <w:sz w:val="26"/>
        </w:rPr>
        <w:t xml:space="preserve"> </w:t>
      </w:r>
      <w:r w:rsidRPr="001F1BC5">
        <w:rPr>
          <w:sz w:val="26"/>
        </w:rPr>
        <w:t>языка</w:t>
      </w:r>
      <w:r w:rsidRPr="001F1BC5">
        <w:rPr>
          <w:spacing w:val="-4"/>
          <w:sz w:val="26"/>
        </w:rPr>
        <w:t xml:space="preserve"> </w:t>
      </w:r>
      <w:r w:rsidRPr="001F1BC5">
        <w:rPr>
          <w:sz w:val="26"/>
        </w:rPr>
        <w:t>как</w:t>
      </w:r>
      <w:r w:rsidRPr="001F1BC5">
        <w:rPr>
          <w:spacing w:val="-3"/>
          <w:sz w:val="26"/>
        </w:rPr>
        <w:t xml:space="preserve"> </w:t>
      </w:r>
      <w:r w:rsidRPr="001F1BC5">
        <w:rPr>
          <w:sz w:val="26"/>
        </w:rPr>
        <w:t>языка</w:t>
      </w:r>
      <w:r w:rsidRPr="001F1BC5">
        <w:rPr>
          <w:spacing w:val="-6"/>
          <w:sz w:val="26"/>
        </w:rPr>
        <w:t xml:space="preserve"> </w:t>
      </w:r>
      <w:r w:rsidRPr="001F1BC5">
        <w:rPr>
          <w:sz w:val="26"/>
        </w:rPr>
        <w:t>межнационального</w:t>
      </w:r>
      <w:r w:rsidRPr="001F1BC5">
        <w:rPr>
          <w:spacing w:val="-5"/>
          <w:sz w:val="26"/>
        </w:rPr>
        <w:t xml:space="preserve"> </w:t>
      </w:r>
      <w:r w:rsidRPr="001F1BC5">
        <w:rPr>
          <w:sz w:val="26"/>
        </w:rPr>
        <w:t>общения;</w:t>
      </w:r>
    </w:p>
    <w:p w:rsidR="00DE11BA" w:rsidRPr="001F1BC5" w:rsidRDefault="00DE11BA" w:rsidP="00DE11BA">
      <w:pPr>
        <w:numPr>
          <w:ilvl w:val="0"/>
          <w:numId w:val="5"/>
        </w:numPr>
        <w:tabs>
          <w:tab w:val="left" w:pos="645"/>
        </w:tabs>
        <w:spacing w:before="1"/>
        <w:ind w:right="113"/>
        <w:jc w:val="both"/>
        <w:rPr>
          <w:sz w:val="26"/>
        </w:rPr>
      </w:pPr>
      <w:r w:rsidRPr="001F1BC5">
        <w:rPr>
          <w:sz w:val="26"/>
        </w:rPr>
        <w:t>осознание правильной устной и письменной речи как показателя общей культуры</w:t>
      </w:r>
      <w:r w:rsidRPr="001F1BC5">
        <w:rPr>
          <w:spacing w:val="1"/>
          <w:sz w:val="26"/>
        </w:rPr>
        <w:t xml:space="preserve"> </w:t>
      </w:r>
      <w:r w:rsidRPr="001F1BC5">
        <w:rPr>
          <w:sz w:val="26"/>
        </w:rPr>
        <w:t>человека;</w:t>
      </w:r>
    </w:p>
    <w:p w:rsidR="00DE11BA" w:rsidRPr="001F1BC5" w:rsidRDefault="00DE11BA" w:rsidP="00DE11BA">
      <w:pPr>
        <w:numPr>
          <w:ilvl w:val="0"/>
          <w:numId w:val="5"/>
        </w:numPr>
        <w:tabs>
          <w:tab w:val="left" w:pos="645"/>
        </w:tabs>
        <w:ind w:right="109"/>
        <w:jc w:val="both"/>
        <w:rPr>
          <w:sz w:val="26"/>
        </w:rPr>
      </w:pPr>
      <w:r w:rsidRPr="001F1BC5">
        <w:rPr>
          <w:sz w:val="26"/>
        </w:rPr>
        <w:t>овладение</w:t>
      </w:r>
      <w:r w:rsidRPr="001F1BC5">
        <w:rPr>
          <w:spacing w:val="1"/>
          <w:sz w:val="26"/>
        </w:rPr>
        <w:t xml:space="preserve"> </w:t>
      </w:r>
      <w:r w:rsidRPr="001F1BC5">
        <w:rPr>
          <w:sz w:val="26"/>
        </w:rPr>
        <w:t>основными</w:t>
      </w:r>
      <w:r w:rsidRPr="001F1BC5">
        <w:rPr>
          <w:spacing w:val="1"/>
          <w:sz w:val="26"/>
        </w:rPr>
        <w:t xml:space="preserve"> </w:t>
      </w:r>
      <w:r w:rsidRPr="001F1BC5">
        <w:rPr>
          <w:sz w:val="26"/>
        </w:rPr>
        <w:t>видами</w:t>
      </w:r>
      <w:r w:rsidRPr="001F1BC5">
        <w:rPr>
          <w:spacing w:val="1"/>
          <w:sz w:val="26"/>
        </w:rPr>
        <w:t xml:space="preserve"> </w:t>
      </w:r>
      <w:r w:rsidRPr="001F1BC5">
        <w:rPr>
          <w:sz w:val="26"/>
        </w:rPr>
        <w:t>речевой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первоначальных</w:t>
      </w:r>
      <w:r w:rsidRPr="001F1BC5">
        <w:rPr>
          <w:spacing w:val="-62"/>
          <w:sz w:val="26"/>
        </w:rPr>
        <w:t xml:space="preserve"> </w:t>
      </w:r>
      <w:r w:rsidRPr="001F1BC5">
        <w:rPr>
          <w:sz w:val="26"/>
        </w:rPr>
        <w:t>представлений о нормах современного русского литературного языка: аудированием,</w:t>
      </w:r>
      <w:r w:rsidRPr="001F1BC5">
        <w:rPr>
          <w:spacing w:val="1"/>
          <w:sz w:val="26"/>
        </w:rPr>
        <w:t xml:space="preserve"> </w:t>
      </w:r>
      <w:r w:rsidRPr="001F1BC5">
        <w:rPr>
          <w:sz w:val="26"/>
        </w:rPr>
        <w:t>говорением,</w:t>
      </w:r>
      <w:r w:rsidRPr="001F1BC5">
        <w:rPr>
          <w:spacing w:val="-2"/>
          <w:sz w:val="26"/>
        </w:rPr>
        <w:t xml:space="preserve"> </w:t>
      </w:r>
      <w:r w:rsidRPr="001F1BC5">
        <w:rPr>
          <w:sz w:val="26"/>
        </w:rPr>
        <w:t>чтением,</w:t>
      </w:r>
      <w:r w:rsidRPr="001F1BC5">
        <w:rPr>
          <w:spacing w:val="-6"/>
          <w:sz w:val="26"/>
        </w:rPr>
        <w:t xml:space="preserve"> </w:t>
      </w:r>
      <w:r w:rsidRPr="001F1BC5">
        <w:rPr>
          <w:sz w:val="26"/>
        </w:rPr>
        <w:t>письмом;</w:t>
      </w:r>
    </w:p>
    <w:p w:rsidR="00DE11BA" w:rsidRPr="001F1BC5" w:rsidRDefault="00DE11BA" w:rsidP="00DE11BA">
      <w:pPr>
        <w:numPr>
          <w:ilvl w:val="0"/>
          <w:numId w:val="5"/>
        </w:numPr>
        <w:tabs>
          <w:tab w:val="left" w:pos="645"/>
        </w:tabs>
        <w:ind w:right="105"/>
        <w:jc w:val="both"/>
        <w:rPr>
          <w:sz w:val="26"/>
        </w:rPr>
      </w:pPr>
      <w:r w:rsidRPr="001F1BC5">
        <w:rPr>
          <w:sz w:val="26"/>
        </w:rPr>
        <w:t>овладение</w:t>
      </w:r>
      <w:r w:rsidRPr="001F1BC5">
        <w:rPr>
          <w:spacing w:val="1"/>
          <w:sz w:val="26"/>
        </w:rPr>
        <w:t xml:space="preserve"> </w:t>
      </w:r>
      <w:r w:rsidRPr="001F1BC5">
        <w:rPr>
          <w:sz w:val="26"/>
        </w:rPr>
        <w:t>первоначальными</w:t>
      </w:r>
      <w:r w:rsidRPr="001F1BC5">
        <w:rPr>
          <w:spacing w:val="1"/>
          <w:sz w:val="26"/>
        </w:rPr>
        <w:t xml:space="preserve"> </w:t>
      </w:r>
      <w:r w:rsidRPr="001F1BC5">
        <w:rPr>
          <w:sz w:val="26"/>
        </w:rPr>
        <w:t>научными</w:t>
      </w:r>
      <w:r w:rsidRPr="001F1BC5">
        <w:rPr>
          <w:spacing w:val="1"/>
          <w:sz w:val="26"/>
        </w:rPr>
        <w:t xml:space="preserve"> </w:t>
      </w:r>
      <w:r w:rsidRPr="001F1BC5">
        <w:rPr>
          <w:sz w:val="26"/>
        </w:rPr>
        <w:t>представлениями</w:t>
      </w:r>
      <w:r w:rsidRPr="001F1BC5">
        <w:rPr>
          <w:spacing w:val="1"/>
          <w:sz w:val="26"/>
        </w:rPr>
        <w:t xml:space="preserve"> </w:t>
      </w:r>
      <w:r w:rsidRPr="001F1BC5">
        <w:rPr>
          <w:sz w:val="26"/>
        </w:rPr>
        <w:t>о</w:t>
      </w:r>
      <w:r w:rsidRPr="001F1BC5">
        <w:rPr>
          <w:spacing w:val="1"/>
          <w:sz w:val="26"/>
        </w:rPr>
        <w:t xml:space="preserve"> </w:t>
      </w:r>
      <w:r w:rsidRPr="001F1BC5">
        <w:rPr>
          <w:sz w:val="26"/>
        </w:rPr>
        <w:t>системе</w:t>
      </w:r>
      <w:r w:rsidRPr="001F1BC5">
        <w:rPr>
          <w:spacing w:val="65"/>
          <w:sz w:val="26"/>
        </w:rPr>
        <w:t xml:space="preserve"> </w:t>
      </w:r>
      <w:r w:rsidRPr="001F1BC5">
        <w:rPr>
          <w:sz w:val="26"/>
        </w:rPr>
        <w:t>русского</w:t>
      </w:r>
      <w:r w:rsidRPr="001F1BC5">
        <w:rPr>
          <w:spacing w:val="1"/>
          <w:sz w:val="26"/>
        </w:rPr>
        <w:t xml:space="preserve"> </w:t>
      </w:r>
      <w:r w:rsidRPr="001F1BC5">
        <w:rPr>
          <w:sz w:val="26"/>
        </w:rPr>
        <w:t>языка:</w:t>
      </w:r>
      <w:r w:rsidRPr="001F1BC5">
        <w:rPr>
          <w:spacing w:val="-2"/>
          <w:sz w:val="26"/>
        </w:rPr>
        <w:t xml:space="preserve"> </w:t>
      </w:r>
      <w:r w:rsidRPr="001F1BC5">
        <w:rPr>
          <w:sz w:val="26"/>
        </w:rPr>
        <w:t>фонетике,</w:t>
      </w:r>
      <w:r w:rsidRPr="001F1BC5">
        <w:rPr>
          <w:spacing w:val="-2"/>
          <w:sz w:val="26"/>
        </w:rPr>
        <w:t xml:space="preserve"> </w:t>
      </w:r>
      <w:r w:rsidRPr="001F1BC5">
        <w:rPr>
          <w:sz w:val="26"/>
        </w:rPr>
        <w:t>графике,</w:t>
      </w:r>
      <w:r w:rsidRPr="001F1BC5">
        <w:rPr>
          <w:spacing w:val="-1"/>
          <w:sz w:val="26"/>
        </w:rPr>
        <w:t xml:space="preserve"> </w:t>
      </w:r>
      <w:r w:rsidRPr="001F1BC5">
        <w:rPr>
          <w:sz w:val="26"/>
        </w:rPr>
        <w:t>лексике,</w:t>
      </w:r>
      <w:r w:rsidRPr="001F1BC5">
        <w:rPr>
          <w:spacing w:val="-2"/>
          <w:sz w:val="26"/>
        </w:rPr>
        <w:t xml:space="preserve"> </w:t>
      </w:r>
      <w:r w:rsidRPr="001F1BC5">
        <w:rPr>
          <w:sz w:val="26"/>
        </w:rPr>
        <w:t>морфемике,</w:t>
      </w:r>
      <w:r w:rsidRPr="001F1BC5">
        <w:rPr>
          <w:spacing w:val="-5"/>
          <w:sz w:val="26"/>
        </w:rPr>
        <w:t xml:space="preserve"> </w:t>
      </w:r>
      <w:r w:rsidRPr="001F1BC5">
        <w:rPr>
          <w:sz w:val="26"/>
        </w:rPr>
        <w:t>морфологии</w:t>
      </w:r>
      <w:r w:rsidRPr="001F1BC5">
        <w:rPr>
          <w:spacing w:val="-8"/>
          <w:sz w:val="26"/>
        </w:rPr>
        <w:t xml:space="preserve"> </w:t>
      </w:r>
      <w:r w:rsidRPr="001F1BC5">
        <w:rPr>
          <w:sz w:val="26"/>
        </w:rPr>
        <w:t>и</w:t>
      </w:r>
      <w:r w:rsidRPr="001F1BC5">
        <w:rPr>
          <w:spacing w:val="-5"/>
          <w:sz w:val="26"/>
        </w:rPr>
        <w:t xml:space="preserve"> </w:t>
      </w:r>
      <w:r w:rsidRPr="001F1BC5">
        <w:rPr>
          <w:sz w:val="26"/>
        </w:rPr>
        <w:t>синтаксисе;</w:t>
      </w:r>
    </w:p>
    <w:p w:rsidR="00DE11BA" w:rsidRPr="001F1BC5" w:rsidRDefault="00DE11BA" w:rsidP="00DE11BA">
      <w:pPr>
        <w:numPr>
          <w:ilvl w:val="0"/>
          <w:numId w:val="5"/>
        </w:numPr>
        <w:tabs>
          <w:tab w:val="left" w:pos="645"/>
        </w:tabs>
        <w:ind w:right="108"/>
        <w:jc w:val="both"/>
        <w:rPr>
          <w:sz w:val="26"/>
        </w:rPr>
      </w:pPr>
      <w:r w:rsidRPr="001F1BC5">
        <w:rPr>
          <w:sz w:val="26"/>
        </w:rPr>
        <w:t>об основных единицах языка, их признаках и особенностях употребления в речи;</w:t>
      </w:r>
      <w:r w:rsidRPr="001F1BC5">
        <w:rPr>
          <w:spacing w:val="1"/>
          <w:sz w:val="26"/>
        </w:rPr>
        <w:t xml:space="preserve"> </w:t>
      </w:r>
      <w:r w:rsidRPr="001F1BC5">
        <w:rPr>
          <w:sz w:val="26"/>
        </w:rPr>
        <w:t>использование</w:t>
      </w:r>
      <w:r w:rsidRPr="001F1BC5">
        <w:rPr>
          <w:spacing w:val="1"/>
          <w:sz w:val="26"/>
        </w:rPr>
        <w:t xml:space="preserve"> </w:t>
      </w:r>
      <w:r w:rsidRPr="001F1BC5">
        <w:rPr>
          <w:sz w:val="26"/>
        </w:rPr>
        <w:t>в</w:t>
      </w:r>
      <w:r w:rsidRPr="001F1BC5">
        <w:rPr>
          <w:spacing w:val="1"/>
          <w:sz w:val="26"/>
        </w:rPr>
        <w:t xml:space="preserve"> </w:t>
      </w:r>
      <w:r w:rsidRPr="001F1BC5">
        <w:rPr>
          <w:sz w:val="26"/>
        </w:rPr>
        <w:t>речевой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норм</w:t>
      </w:r>
      <w:r w:rsidRPr="001F1BC5">
        <w:rPr>
          <w:spacing w:val="1"/>
          <w:sz w:val="26"/>
        </w:rPr>
        <w:t xml:space="preserve"> </w:t>
      </w:r>
      <w:r w:rsidRPr="001F1BC5">
        <w:rPr>
          <w:sz w:val="26"/>
        </w:rPr>
        <w:t>современного</w:t>
      </w:r>
      <w:r w:rsidRPr="001F1BC5">
        <w:rPr>
          <w:spacing w:val="1"/>
          <w:sz w:val="26"/>
        </w:rPr>
        <w:t xml:space="preserve"> </w:t>
      </w:r>
      <w:r w:rsidRPr="001F1BC5">
        <w:rPr>
          <w:sz w:val="26"/>
        </w:rPr>
        <w:t>русского</w:t>
      </w:r>
      <w:r w:rsidRPr="001F1BC5">
        <w:rPr>
          <w:spacing w:val="1"/>
          <w:sz w:val="26"/>
        </w:rPr>
        <w:t xml:space="preserve"> </w:t>
      </w:r>
      <w:r w:rsidRPr="001F1BC5">
        <w:rPr>
          <w:sz w:val="26"/>
        </w:rPr>
        <w:t>литературного</w:t>
      </w:r>
      <w:r w:rsidRPr="001F1BC5">
        <w:rPr>
          <w:spacing w:val="-62"/>
          <w:sz w:val="26"/>
        </w:rPr>
        <w:t xml:space="preserve"> </w:t>
      </w:r>
      <w:r w:rsidRPr="001F1BC5">
        <w:rPr>
          <w:sz w:val="26"/>
        </w:rPr>
        <w:t>языка</w:t>
      </w:r>
      <w:r w:rsidRPr="001F1BC5">
        <w:rPr>
          <w:spacing w:val="1"/>
          <w:sz w:val="26"/>
        </w:rPr>
        <w:t xml:space="preserve"> </w:t>
      </w:r>
      <w:r w:rsidRPr="001F1BC5">
        <w:rPr>
          <w:sz w:val="26"/>
        </w:rPr>
        <w:t>(орфоэпических,</w:t>
      </w:r>
      <w:r w:rsidRPr="001F1BC5">
        <w:rPr>
          <w:spacing w:val="1"/>
          <w:sz w:val="26"/>
        </w:rPr>
        <w:t xml:space="preserve"> </w:t>
      </w:r>
      <w:r w:rsidRPr="001F1BC5">
        <w:rPr>
          <w:sz w:val="26"/>
        </w:rPr>
        <w:t>лексических,</w:t>
      </w:r>
      <w:r w:rsidRPr="001F1BC5">
        <w:rPr>
          <w:spacing w:val="1"/>
          <w:sz w:val="26"/>
        </w:rPr>
        <w:t xml:space="preserve"> </w:t>
      </w:r>
      <w:r w:rsidRPr="001F1BC5">
        <w:rPr>
          <w:sz w:val="26"/>
        </w:rPr>
        <w:t>грамматических,</w:t>
      </w:r>
      <w:r w:rsidRPr="001F1BC5">
        <w:rPr>
          <w:spacing w:val="1"/>
          <w:sz w:val="26"/>
        </w:rPr>
        <w:t xml:space="preserve"> </w:t>
      </w:r>
      <w:r w:rsidRPr="001F1BC5">
        <w:rPr>
          <w:sz w:val="26"/>
        </w:rPr>
        <w:t>орфографических,</w:t>
      </w:r>
      <w:r w:rsidRPr="001F1BC5">
        <w:rPr>
          <w:spacing w:val="1"/>
          <w:sz w:val="26"/>
        </w:rPr>
        <w:t xml:space="preserve"> </w:t>
      </w:r>
      <w:r w:rsidRPr="001F1BC5">
        <w:rPr>
          <w:sz w:val="26"/>
        </w:rPr>
        <w:t>пунктуационных)</w:t>
      </w:r>
      <w:r w:rsidRPr="001F1BC5">
        <w:rPr>
          <w:spacing w:val="-2"/>
          <w:sz w:val="26"/>
        </w:rPr>
        <w:t xml:space="preserve"> </w:t>
      </w:r>
      <w:r w:rsidRPr="001F1BC5">
        <w:rPr>
          <w:sz w:val="26"/>
        </w:rPr>
        <w:t>и</w:t>
      </w:r>
      <w:r w:rsidRPr="001F1BC5">
        <w:rPr>
          <w:spacing w:val="-1"/>
          <w:sz w:val="26"/>
        </w:rPr>
        <w:t xml:space="preserve"> </w:t>
      </w:r>
      <w:r w:rsidRPr="001F1BC5">
        <w:rPr>
          <w:sz w:val="26"/>
        </w:rPr>
        <w:t>речевого</w:t>
      </w:r>
      <w:r w:rsidRPr="001F1BC5">
        <w:rPr>
          <w:spacing w:val="-1"/>
          <w:sz w:val="26"/>
        </w:rPr>
        <w:t xml:space="preserve"> </w:t>
      </w:r>
      <w:r w:rsidRPr="001F1BC5">
        <w:rPr>
          <w:sz w:val="26"/>
        </w:rPr>
        <w:t>этикета;</w:t>
      </w:r>
    </w:p>
    <w:p w:rsidR="00DE11BA" w:rsidRPr="001F1BC5" w:rsidRDefault="00DE11BA" w:rsidP="00DE11BA">
      <w:pPr>
        <w:numPr>
          <w:ilvl w:val="0"/>
          <w:numId w:val="5"/>
        </w:numPr>
        <w:tabs>
          <w:tab w:val="left" w:pos="645"/>
        </w:tabs>
        <w:ind w:right="113"/>
        <w:jc w:val="both"/>
        <w:rPr>
          <w:sz w:val="26"/>
        </w:rPr>
      </w:pPr>
      <w:r w:rsidRPr="001F1BC5">
        <w:rPr>
          <w:sz w:val="26"/>
        </w:rPr>
        <w:t>развитие функциональной грамотности,</w:t>
      </w:r>
      <w:r w:rsidRPr="001F1BC5">
        <w:rPr>
          <w:spacing w:val="1"/>
          <w:sz w:val="26"/>
        </w:rPr>
        <w:t xml:space="preserve"> </w:t>
      </w:r>
      <w:r w:rsidRPr="001F1BC5">
        <w:rPr>
          <w:sz w:val="26"/>
        </w:rPr>
        <w:t>готовности</w:t>
      </w:r>
      <w:r w:rsidRPr="001F1BC5">
        <w:rPr>
          <w:spacing w:val="65"/>
          <w:sz w:val="26"/>
        </w:rPr>
        <w:t xml:space="preserve"> </w:t>
      </w:r>
      <w:r w:rsidRPr="001F1BC5">
        <w:rPr>
          <w:sz w:val="26"/>
        </w:rPr>
        <w:t>к успешному взаимодействию</w:t>
      </w:r>
      <w:r w:rsidRPr="001F1BC5">
        <w:rPr>
          <w:spacing w:val="-62"/>
          <w:sz w:val="26"/>
        </w:rPr>
        <w:t xml:space="preserve"> </w:t>
      </w:r>
      <w:r w:rsidRPr="001F1BC5">
        <w:rPr>
          <w:sz w:val="26"/>
        </w:rPr>
        <w:t>с</w:t>
      </w:r>
      <w:r w:rsidRPr="001F1BC5">
        <w:rPr>
          <w:spacing w:val="-2"/>
          <w:sz w:val="26"/>
        </w:rPr>
        <w:t xml:space="preserve"> </w:t>
      </w:r>
      <w:r w:rsidRPr="001F1BC5">
        <w:rPr>
          <w:sz w:val="26"/>
        </w:rPr>
        <w:t>изменяющимся</w:t>
      </w:r>
      <w:r w:rsidRPr="001F1BC5">
        <w:rPr>
          <w:spacing w:val="1"/>
          <w:sz w:val="26"/>
        </w:rPr>
        <w:t xml:space="preserve"> </w:t>
      </w:r>
      <w:r w:rsidRPr="001F1BC5">
        <w:rPr>
          <w:sz w:val="26"/>
        </w:rPr>
        <w:t>миром</w:t>
      </w:r>
      <w:r w:rsidRPr="001F1BC5">
        <w:rPr>
          <w:spacing w:val="-1"/>
          <w:sz w:val="26"/>
        </w:rPr>
        <w:t xml:space="preserve"> </w:t>
      </w:r>
      <w:r w:rsidRPr="001F1BC5">
        <w:rPr>
          <w:sz w:val="26"/>
        </w:rPr>
        <w:t>и</w:t>
      </w:r>
      <w:r w:rsidRPr="001F1BC5">
        <w:rPr>
          <w:spacing w:val="-2"/>
          <w:sz w:val="26"/>
        </w:rPr>
        <w:t xml:space="preserve"> </w:t>
      </w:r>
      <w:r w:rsidRPr="001F1BC5">
        <w:rPr>
          <w:sz w:val="26"/>
        </w:rPr>
        <w:t>дальнейшему</w:t>
      </w:r>
      <w:r w:rsidRPr="001F1BC5">
        <w:rPr>
          <w:spacing w:val="-2"/>
          <w:sz w:val="26"/>
        </w:rPr>
        <w:t xml:space="preserve"> </w:t>
      </w:r>
      <w:r w:rsidRPr="001F1BC5">
        <w:rPr>
          <w:sz w:val="26"/>
        </w:rPr>
        <w:t>успешному</w:t>
      </w:r>
      <w:r w:rsidRPr="001F1BC5">
        <w:rPr>
          <w:spacing w:val="1"/>
          <w:sz w:val="26"/>
        </w:rPr>
        <w:t xml:space="preserve"> </w:t>
      </w:r>
      <w:r w:rsidRPr="001F1BC5">
        <w:rPr>
          <w:sz w:val="26"/>
        </w:rPr>
        <w:t>образованию.</w:t>
      </w:r>
    </w:p>
    <w:p w:rsidR="00DE11BA" w:rsidRPr="001F1BC5" w:rsidRDefault="00DE11BA" w:rsidP="00DE11BA">
      <w:pPr>
        <w:ind w:right="107"/>
        <w:jc w:val="both"/>
        <w:rPr>
          <w:sz w:val="26"/>
          <w:szCs w:val="26"/>
        </w:rPr>
      </w:pPr>
      <w:r w:rsidRPr="001F1BC5">
        <w:rPr>
          <w:sz w:val="26"/>
          <w:szCs w:val="26"/>
        </w:rPr>
        <w:t>Примерная</w:t>
      </w:r>
      <w:r w:rsidRPr="001F1BC5">
        <w:rPr>
          <w:spacing w:val="1"/>
          <w:sz w:val="26"/>
          <w:szCs w:val="26"/>
        </w:rPr>
        <w:t xml:space="preserve"> </w:t>
      </w:r>
      <w:r w:rsidRPr="001F1BC5">
        <w:rPr>
          <w:sz w:val="26"/>
          <w:szCs w:val="26"/>
        </w:rPr>
        <w:t>рабочая</w:t>
      </w:r>
      <w:r w:rsidRPr="001F1BC5">
        <w:rPr>
          <w:spacing w:val="1"/>
          <w:sz w:val="26"/>
          <w:szCs w:val="26"/>
        </w:rPr>
        <w:t xml:space="preserve"> </w:t>
      </w:r>
      <w:r w:rsidRPr="001F1BC5">
        <w:rPr>
          <w:sz w:val="26"/>
          <w:szCs w:val="26"/>
        </w:rPr>
        <w:t>программа</w:t>
      </w:r>
      <w:r w:rsidRPr="001F1BC5">
        <w:rPr>
          <w:spacing w:val="1"/>
          <w:sz w:val="26"/>
          <w:szCs w:val="26"/>
        </w:rPr>
        <w:t xml:space="preserve"> </w:t>
      </w:r>
      <w:r w:rsidRPr="001F1BC5">
        <w:rPr>
          <w:sz w:val="26"/>
          <w:szCs w:val="26"/>
        </w:rPr>
        <w:t>разработана</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целью</w:t>
      </w:r>
      <w:r w:rsidRPr="001F1BC5">
        <w:rPr>
          <w:spacing w:val="1"/>
          <w:sz w:val="26"/>
          <w:szCs w:val="26"/>
        </w:rPr>
        <w:t xml:space="preserve"> </w:t>
      </w:r>
      <w:r w:rsidRPr="001F1BC5">
        <w:rPr>
          <w:sz w:val="26"/>
          <w:szCs w:val="26"/>
        </w:rPr>
        <w:t>оказания</w:t>
      </w:r>
      <w:r w:rsidRPr="001F1BC5">
        <w:rPr>
          <w:spacing w:val="1"/>
          <w:sz w:val="26"/>
          <w:szCs w:val="26"/>
        </w:rPr>
        <w:t xml:space="preserve"> </w:t>
      </w:r>
      <w:r w:rsidRPr="001F1BC5">
        <w:rPr>
          <w:sz w:val="26"/>
          <w:szCs w:val="26"/>
        </w:rPr>
        <w:t>методической</w:t>
      </w:r>
      <w:r w:rsidRPr="001F1BC5">
        <w:rPr>
          <w:spacing w:val="1"/>
          <w:sz w:val="26"/>
          <w:szCs w:val="26"/>
        </w:rPr>
        <w:t xml:space="preserve"> </w:t>
      </w:r>
      <w:r w:rsidRPr="001F1BC5">
        <w:rPr>
          <w:sz w:val="26"/>
          <w:szCs w:val="26"/>
        </w:rPr>
        <w:t>помощи</w:t>
      </w:r>
      <w:r w:rsidRPr="001F1BC5">
        <w:rPr>
          <w:spacing w:val="1"/>
          <w:sz w:val="26"/>
          <w:szCs w:val="26"/>
        </w:rPr>
        <w:t xml:space="preserve"> </w:t>
      </w:r>
      <w:r w:rsidRPr="001F1BC5">
        <w:rPr>
          <w:sz w:val="26"/>
          <w:szCs w:val="26"/>
        </w:rPr>
        <w:t>учителю</w:t>
      </w:r>
      <w:r w:rsidRPr="001F1BC5">
        <w:rPr>
          <w:spacing w:val="1"/>
          <w:sz w:val="26"/>
          <w:szCs w:val="26"/>
        </w:rPr>
        <w:t xml:space="preserve"> </w:t>
      </w:r>
      <w:r w:rsidRPr="001F1BC5">
        <w:rPr>
          <w:sz w:val="26"/>
          <w:szCs w:val="26"/>
        </w:rPr>
        <w:t>начальных</w:t>
      </w:r>
      <w:r w:rsidRPr="001F1BC5">
        <w:rPr>
          <w:spacing w:val="1"/>
          <w:sz w:val="26"/>
          <w:szCs w:val="26"/>
        </w:rPr>
        <w:t xml:space="preserve"> </w:t>
      </w:r>
      <w:r w:rsidRPr="001F1BC5">
        <w:rPr>
          <w:sz w:val="26"/>
          <w:szCs w:val="26"/>
        </w:rPr>
        <w:t>классов</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создании</w:t>
      </w:r>
      <w:r w:rsidRPr="001F1BC5">
        <w:rPr>
          <w:spacing w:val="1"/>
          <w:sz w:val="26"/>
          <w:szCs w:val="26"/>
        </w:rPr>
        <w:t xml:space="preserve"> </w:t>
      </w:r>
      <w:r w:rsidRPr="001F1BC5">
        <w:rPr>
          <w:sz w:val="26"/>
          <w:szCs w:val="26"/>
        </w:rPr>
        <w:t>рабочей</w:t>
      </w:r>
      <w:r w:rsidRPr="001F1BC5">
        <w:rPr>
          <w:spacing w:val="1"/>
          <w:sz w:val="26"/>
          <w:szCs w:val="26"/>
        </w:rPr>
        <w:t xml:space="preserve"> </w:t>
      </w:r>
      <w:r w:rsidRPr="001F1BC5">
        <w:rPr>
          <w:sz w:val="26"/>
          <w:szCs w:val="26"/>
        </w:rPr>
        <w:t>программы</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учебному</w:t>
      </w:r>
      <w:r w:rsidRPr="001F1BC5">
        <w:rPr>
          <w:spacing w:val="1"/>
          <w:sz w:val="26"/>
          <w:szCs w:val="26"/>
        </w:rPr>
        <w:t xml:space="preserve"> </w:t>
      </w:r>
      <w:r w:rsidRPr="001F1BC5">
        <w:rPr>
          <w:sz w:val="26"/>
          <w:szCs w:val="26"/>
        </w:rPr>
        <w:t>предмету «Русский язык», ориентированной на современные тенденции в школьном</w:t>
      </w:r>
      <w:r w:rsidRPr="001F1BC5">
        <w:rPr>
          <w:spacing w:val="1"/>
          <w:sz w:val="26"/>
          <w:szCs w:val="26"/>
        </w:rPr>
        <w:t xml:space="preserve"> </w:t>
      </w:r>
      <w:r w:rsidRPr="001F1BC5">
        <w:rPr>
          <w:sz w:val="26"/>
          <w:szCs w:val="26"/>
        </w:rPr>
        <w:t>образовании</w:t>
      </w:r>
      <w:r w:rsidRPr="001F1BC5">
        <w:rPr>
          <w:spacing w:val="-2"/>
          <w:sz w:val="26"/>
          <w:szCs w:val="26"/>
        </w:rPr>
        <w:t xml:space="preserve"> </w:t>
      </w:r>
      <w:r w:rsidRPr="001F1BC5">
        <w:rPr>
          <w:sz w:val="26"/>
          <w:szCs w:val="26"/>
        </w:rPr>
        <w:t>и активные</w:t>
      </w:r>
      <w:r w:rsidRPr="001F1BC5">
        <w:rPr>
          <w:spacing w:val="-1"/>
          <w:sz w:val="26"/>
          <w:szCs w:val="26"/>
        </w:rPr>
        <w:t xml:space="preserve"> </w:t>
      </w:r>
      <w:r w:rsidRPr="001F1BC5">
        <w:rPr>
          <w:sz w:val="26"/>
          <w:szCs w:val="26"/>
        </w:rPr>
        <w:t>методики</w:t>
      </w:r>
      <w:r w:rsidRPr="001F1BC5">
        <w:rPr>
          <w:spacing w:val="-1"/>
          <w:sz w:val="26"/>
          <w:szCs w:val="26"/>
        </w:rPr>
        <w:t xml:space="preserve"> </w:t>
      </w:r>
      <w:r w:rsidRPr="001F1BC5">
        <w:rPr>
          <w:sz w:val="26"/>
          <w:szCs w:val="26"/>
        </w:rPr>
        <w:t>обучения.</w:t>
      </w:r>
    </w:p>
    <w:p w:rsidR="00DE11BA" w:rsidRPr="001F1BC5" w:rsidRDefault="00DE11BA" w:rsidP="00DE11BA">
      <w:pPr>
        <w:spacing w:line="298" w:lineRule="exact"/>
        <w:jc w:val="both"/>
        <w:rPr>
          <w:i/>
          <w:sz w:val="26"/>
        </w:rPr>
      </w:pPr>
      <w:r w:rsidRPr="001F1BC5">
        <w:rPr>
          <w:i/>
          <w:sz w:val="26"/>
        </w:rPr>
        <w:t>Примерная</w:t>
      </w:r>
      <w:r w:rsidRPr="001F1BC5">
        <w:rPr>
          <w:i/>
          <w:spacing w:val="-2"/>
          <w:sz w:val="26"/>
        </w:rPr>
        <w:t xml:space="preserve"> </w:t>
      </w:r>
      <w:r w:rsidRPr="001F1BC5">
        <w:rPr>
          <w:i/>
          <w:sz w:val="26"/>
        </w:rPr>
        <w:t>рабочая</w:t>
      </w:r>
      <w:r w:rsidRPr="001F1BC5">
        <w:rPr>
          <w:i/>
          <w:spacing w:val="-4"/>
          <w:sz w:val="26"/>
        </w:rPr>
        <w:t xml:space="preserve"> </w:t>
      </w:r>
      <w:r w:rsidRPr="001F1BC5">
        <w:rPr>
          <w:i/>
          <w:sz w:val="26"/>
        </w:rPr>
        <w:t>программа</w:t>
      </w:r>
      <w:r w:rsidRPr="001F1BC5">
        <w:rPr>
          <w:i/>
          <w:spacing w:val="-2"/>
          <w:sz w:val="26"/>
        </w:rPr>
        <w:t xml:space="preserve"> </w:t>
      </w:r>
      <w:r w:rsidRPr="001F1BC5">
        <w:rPr>
          <w:i/>
          <w:sz w:val="26"/>
        </w:rPr>
        <w:t>позволит</w:t>
      </w:r>
      <w:r w:rsidRPr="001F1BC5">
        <w:rPr>
          <w:i/>
          <w:spacing w:val="-4"/>
          <w:sz w:val="26"/>
        </w:rPr>
        <w:t xml:space="preserve"> </w:t>
      </w:r>
      <w:r w:rsidRPr="001F1BC5">
        <w:rPr>
          <w:i/>
          <w:sz w:val="26"/>
        </w:rPr>
        <w:t>учителю:</w:t>
      </w:r>
    </w:p>
    <w:p w:rsidR="00DE11BA" w:rsidRPr="001F1BC5" w:rsidRDefault="00DE11BA" w:rsidP="00DE11BA">
      <w:pPr>
        <w:numPr>
          <w:ilvl w:val="0"/>
          <w:numId w:val="5"/>
        </w:numPr>
        <w:tabs>
          <w:tab w:val="left" w:pos="645"/>
        </w:tabs>
        <w:spacing w:before="1"/>
        <w:ind w:right="104"/>
        <w:jc w:val="both"/>
        <w:rPr>
          <w:sz w:val="26"/>
        </w:rPr>
      </w:pPr>
      <w:r w:rsidRPr="001F1BC5">
        <w:rPr>
          <w:sz w:val="26"/>
        </w:rPr>
        <w:t>реализовать</w:t>
      </w:r>
      <w:r w:rsidRPr="001F1BC5">
        <w:rPr>
          <w:spacing w:val="1"/>
          <w:sz w:val="26"/>
        </w:rPr>
        <w:t xml:space="preserve"> </w:t>
      </w:r>
      <w:r w:rsidRPr="001F1BC5">
        <w:rPr>
          <w:sz w:val="26"/>
        </w:rPr>
        <w:t>в</w:t>
      </w:r>
      <w:r w:rsidRPr="001F1BC5">
        <w:rPr>
          <w:spacing w:val="1"/>
          <w:sz w:val="26"/>
        </w:rPr>
        <w:t xml:space="preserve"> </w:t>
      </w:r>
      <w:r w:rsidRPr="001F1BC5">
        <w:rPr>
          <w:sz w:val="26"/>
        </w:rPr>
        <w:t>процессе</w:t>
      </w:r>
      <w:r w:rsidRPr="001F1BC5">
        <w:rPr>
          <w:spacing w:val="1"/>
          <w:sz w:val="26"/>
        </w:rPr>
        <w:t xml:space="preserve"> </w:t>
      </w:r>
      <w:r w:rsidRPr="001F1BC5">
        <w:rPr>
          <w:sz w:val="26"/>
        </w:rPr>
        <w:t>преподавания</w:t>
      </w:r>
      <w:r w:rsidRPr="001F1BC5">
        <w:rPr>
          <w:spacing w:val="1"/>
          <w:sz w:val="26"/>
        </w:rPr>
        <w:t xml:space="preserve"> </w:t>
      </w:r>
      <w:r w:rsidRPr="001F1BC5">
        <w:rPr>
          <w:sz w:val="26"/>
        </w:rPr>
        <w:t>русского</w:t>
      </w:r>
      <w:r w:rsidRPr="001F1BC5">
        <w:rPr>
          <w:spacing w:val="1"/>
          <w:sz w:val="26"/>
        </w:rPr>
        <w:t xml:space="preserve"> </w:t>
      </w:r>
      <w:r w:rsidRPr="001F1BC5">
        <w:rPr>
          <w:sz w:val="26"/>
        </w:rPr>
        <w:t>языка</w:t>
      </w:r>
      <w:r w:rsidRPr="001F1BC5">
        <w:rPr>
          <w:spacing w:val="1"/>
          <w:sz w:val="26"/>
        </w:rPr>
        <w:t xml:space="preserve"> </w:t>
      </w:r>
      <w:r w:rsidRPr="001F1BC5">
        <w:rPr>
          <w:sz w:val="26"/>
        </w:rPr>
        <w:t>современные</w:t>
      </w:r>
      <w:r w:rsidRPr="001F1BC5">
        <w:rPr>
          <w:spacing w:val="1"/>
          <w:sz w:val="26"/>
        </w:rPr>
        <w:t xml:space="preserve"> </w:t>
      </w:r>
      <w:r w:rsidRPr="001F1BC5">
        <w:rPr>
          <w:sz w:val="26"/>
        </w:rPr>
        <w:t>подходы</w:t>
      </w:r>
      <w:r w:rsidRPr="001F1BC5">
        <w:rPr>
          <w:spacing w:val="1"/>
          <w:sz w:val="26"/>
        </w:rPr>
        <w:t xml:space="preserve"> </w:t>
      </w:r>
      <w:r w:rsidRPr="001F1BC5">
        <w:rPr>
          <w:sz w:val="26"/>
        </w:rPr>
        <w:t>к</w:t>
      </w:r>
      <w:r w:rsidRPr="001F1BC5">
        <w:rPr>
          <w:spacing w:val="1"/>
          <w:sz w:val="26"/>
        </w:rPr>
        <w:t xml:space="preserve"> </w:t>
      </w:r>
      <w:r w:rsidRPr="001F1BC5">
        <w:rPr>
          <w:sz w:val="26"/>
        </w:rPr>
        <w:t>достижению</w:t>
      </w:r>
      <w:r w:rsidRPr="001F1BC5">
        <w:rPr>
          <w:spacing w:val="1"/>
          <w:sz w:val="26"/>
        </w:rPr>
        <w:t xml:space="preserve"> </w:t>
      </w:r>
      <w:r w:rsidRPr="001F1BC5">
        <w:rPr>
          <w:sz w:val="26"/>
        </w:rPr>
        <w:t>личностных,</w:t>
      </w:r>
      <w:r w:rsidRPr="001F1BC5">
        <w:rPr>
          <w:spacing w:val="1"/>
          <w:sz w:val="26"/>
        </w:rPr>
        <w:t xml:space="preserve"> </w:t>
      </w:r>
      <w:r w:rsidRPr="001F1BC5">
        <w:rPr>
          <w:sz w:val="26"/>
        </w:rPr>
        <w:t>метапредметных</w:t>
      </w:r>
      <w:r w:rsidRPr="001F1BC5">
        <w:rPr>
          <w:spacing w:val="1"/>
          <w:sz w:val="26"/>
        </w:rPr>
        <w:t xml:space="preserve"> </w:t>
      </w:r>
      <w:r w:rsidRPr="001F1BC5">
        <w:rPr>
          <w:sz w:val="26"/>
        </w:rPr>
        <w:t>и</w:t>
      </w:r>
      <w:r w:rsidRPr="001F1BC5">
        <w:rPr>
          <w:spacing w:val="1"/>
          <w:sz w:val="26"/>
        </w:rPr>
        <w:t xml:space="preserve"> </w:t>
      </w:r>
      <w:r w:rsidRPr="001F1BC5">
        <w:rPr>
          <w:sz w:val="26"/>
        </w:rPr>
        <w:t>предметных</w:t>
      </w:r>
      <w:r w:rsidRPr="001F1BC5">
        <w:rPr>
          <w:spacing w:val="1"/>
          <w:sz w:val="26"/>
        </w:rPr>
        <w:t xml:space="preserve"> </w:t>
      </w:r>
      <w:r w:rsidRPr="001F1BC5">
        <w:rPr>
          <w:sz w:val="26"/>
        </w:rPr>
        <w:t>результатов</w:t>
      </w:r>
      <w:r w:rsidRPr="001F1BC5">
        <w:rPr>
          <w:spacing w:val="1"/>
          <w:sz w:val="26"/>
        </w:rPr>
        <w:t xml:space="preserve"> </w:t>
      </w:r>
      <w:r w:rsidRPr="001F1BC5">
        <w:rPr>
          <w:sz w:val="26"/>
        </w:rPr>
        <w:t>обучения,</w:t>
      </w:r>
      <w:r w:rsidRPr="001F1BC5">
        <w:rPr>
          <w:spacing w:val="1"/>
          <w:sz w:val="26"/>
        </w:rPr>
        <w:t xml:space="preserve"> </w:t>
      </w:r>
      <w:r w:rsidRPr="001F1BC5">
        <w:rPr>
          <w:sz w:val="26"/>
        </w:rPr>
        <w:t>сформулированных</w:t>
      </w:r>
      <w:r w:rsidRPr="001F1BC5">
        <w:rPr>
          <w:spacing w:val="-2"/>
          <w:sz w:val="26"/>
        </w:rPr>
        <w:t xml:space="preserve"> </w:t>
      </w:r>
      <w:r w:rsidRPr="001F1BC5">
        <w:rPr>
          <w:sz w:val="26"/>
        </w:rPr>
        <w:t>в</w:t>
      </w:r>
      <w:r w:rsidRPr="001F1BC5">
        <w:rPr>
          <w:spacing w:val="1"/>
          <w:sz w:val="26"/>
        </w:rPr>
        <w:t xml:space="preserve"> </w:t>
      </w:r>
      <w:r w:rsidRPr="001F1BC5">
        <w:rPr>
          <w:sz w:val="26"/>
        </w:rPr>
        <w:t>ФГОС</w:t>
      </w:r>
      <w:r w:rsidRPr="001F1BC5">
        <w:rPr>
          <w:spacing w:val="-1"/>
          <w:sz w:val="26"/>
        </w:rPr>
        <w:t xml:space="preserve"> </w:t>
      </w:r>
      <w:r w:rsidRPr="001F1BC5">
        <w:rPr>
          <w:sz w:val="26"/>
        </w:rPr>
        <w:t>НОО;</w:t>
      </w:r>
    </w:p>
    <w:p w:rsidR="00DE11BA" w:rsidRPr="001F1BC5" w:rsidRDefault="00DE11BA" w:rsidP="00DE11BA">
      <w:pPr>
        <w:numPr>
          <w:ilvl w:val="0"/>
          <w:numId w:val="5"/>
        </w:numPr>
        <w:tabs>
          <w:tab w:val="left" w:pos="645"/>
        </w:tabs>
        <w:ind w:right="106"/>
        <w:jc w:val="both"/>
        <w:rPr>
          <w:sz w:val="26"/>
        </w:rPr>
      </w:pPr>
      <w:r w:rsidRPr="001F1BC5">
        <w:rPr>
          <w:sz w:val="26"/>
        </w:rPr>
        <w:t>определить и структурировать планируемые результаты обучения и содержание</w:t>
      </w:r>
      <w:r w:rsidRPr="001F1BC5">
        <w:rPr>
          <w:spacing w:val="1"/>
          <w:sz w:val="26"/>
        </w:rPr>
        <w:t xml:space="preserve"> </w:t>
      </w:r>
      <w:r w:rsidRPr="001F1BC5">
        <w:rPr>
          <w:sz w:val="26"/>
        </w:rPr>
        <w:t>учебного предмета «Русский язык» по годам обучения в соответствии с ФГОС НОО,</w:t>
      </w:r>
      <w:r w:rsidRPr="001F1BC5">
        <w:rPr>
          <w:spacing w:val="1"/>
          <w:sz w:val="26"/>
        </w:rPr>
        <w:t xml:space="preserve"> </w:t>
      </w:r>
      <w:r w:rsidRPr="001F1BC5">
        <w:rPr>
          <w:sz w:val="26"/>
        </w:rPr>
        <w:t>Примерной основной образовательной программой начального общего образования,</w:t>
      </w:r>
      <w:r w:rsidRPr="001F1BC5">
        <w:rPr>
          <w:spacing w:val="1"/>
          <w:sz w:val="26"/>
        </w:rPr>
        <w:t xml:space="preserve"> </w:t>
      </w:r>
      <w:r w:rsidRPr="001F1BC5">
        <w:rPr>
          <w:sz w:val="26"/>
        </w:rPr>
        <w:t>Примерной</w:t>
      </w:r>
      <w:r w:rsidRPr="001F1BC5">
        <w:rPr>
          <w:spacing w:val="-1"/>
          <w:sz w:val="26"/>
        </w:rPr>
        <w:t xml:space="preserve"> </w:t>
      </w:r>
      <w:r w:rsidRPr="001F1BC5">
        <w:rPr>
          <w:sz w:val="26"/>
        </w:rPr>
        <w:t>программой</w:t>
      </w:r>
      <w:r w:rsidRPr="001F1BC5">
        <w:rPr>
          <w:spacing w:val="-1"/>
          <w:sz w:val="26"/>
        </w:rPr>
        <w:t xml:space="preserve"> </w:t>
      </w:r>
      <w:r w:rsidRPr="001F1BC5">
        <w:rPr>
          <w:sz w:val="26"/>
        </w:rPr>
        <w:t>воспитания;</w:t>
      </w:r>
    </w:p>
    <w:p w:rsidR="00DE11BA" w:rsidRPr="001F1BC5" w:rsidRDefault="00DE11BA" w:rsidP="00DE11BA">
      <w:pPr>
        <w:numPr>
          <w:ilvl w:val="0"/>
          <w:numId w:val="5"/>
        </w:numPr>
        <w:tabs>
          <w:tab w:val="left" w:pos="645"/>
        </w:tabs>
        <w:ind w:right="109"/>
        <w:jc w:val="both"/>
        <w:rPr>
          <w:sz w:val="26"/>
        </w:rPr>
      </w:pPr>
      <w:r w:rsidRPr="001F1BC5">
        <w:rPr>
          <w:sz w:val="26"/>
        </w:rPr>
        <w:t>разработать</w:t>
      </w:r>
      <w:r w:rsidRPr="001F1BC5">
        <w:rPr>
          <w:spacing w:val="1"/>
          <w:sz w:val="26"/>
        </w:rPr>
        <w:t xml:space="preserve"> </w:t>
      </w:r>
      <w:r w:rsidRPr="001F1BC5">
        <w:rPr>
          <w:sz w:val="26"/>
        </w:rPr>
        <w:t>календарно</w:t>
      </w:r>
      <w:r w:rsidRPr="001F1BC5">
        <w:rPr>
          <w:spacing w:val="1"/>
          <w:sz w:val="26"/>
        </w:rPr>
        <w:t xml:space="preserve"> </w:t>
      </w:r>
      <w:r w:rsidRPr="001F1BC5">
        <w:rPr>
          <w:sz w:val="26"/>
        </w:rPr>
        <w:t>­</w:t>
      </w:r>
      <w:r w:rsidRPr="001F1BC5">
        <w:rPr>
          <w:spacing w:val="1"/>
          <w:sz w:val="26"/>
        </w:rPr>
        <w:t xml:space="preserve"> </w:t>
      </w:r>
      <w:r w:rsidRPr="001F1BC5">
        <w:rPr>
          <w:sz w:val="26"/>
        </w:rPr>
        <w:t>тематическое</w:t>
      </w:r>
      <w:r w:rsidRPr="001F1BC5">
        <w:rPr>
          <w:spacing w:val="1"/>
          <w:sz w:val="26"/>
        </w:rPr>
        <w:t xml:space="preserve"> </w:t>
      </w:r>
      <w:r w:rsidRPr="001F1BC5">
        <w:rPr>
          <w:sz w:val="26"/>
        </w:rPr>
        <w:t>планирование</w:t>
      </w:r>
      <w:r w:rsidRPr="001F1BC5">
        <w:rPr>
          <w:spacing w:val="1"/>
          <w:sz w:val="26"/>
        </w:rPr>
        <w:t xml:space="preserve"> </w:t>
      </w:r>
      <w:r w:rsidRPr="001F1BC5">
        <w:rPr>
          <w:sz w:val="26"/>
        </w:rPr>
        <w:t>с</w:t>
      </w:r>
      <w:r w:rsidRPr="001F1BC5">
        <w:rPr>
          <w:spacing w:val="1"/>
          <w:sz w:val="26"/>
        </w:rPr>
        <w:t xml:space="preserve"> </w:t>
      </w:r>
      <w:r w:rsidRPr="001F1BC5">
        <w:rPr>
          <w:sz w:val="26"/>
        </w:rPr>
        <w:t>учётом</w:t>
      </w:r>
      <w:r w:rsidRPr="001F1BC5">
        <w:rPr>
          <w:spacing w:val="1"/>
          <w:sz w:val="26"/>
        </w:rPr>
        <w:t xml:space="preserve"> </w:t>
      </w:r>
      <w:r w:rsidRPr="001F1BC5">
        <w:rPr>
          <w:sz w:val="26"/>
        </w:rPr>
        <w:t>особенностей</w:t>
      </w:r>
      <w:r w:rsidRPr="001F1BC5">
        <w:rPr>
          <w:spacing w:val="1"/>
          <w:sz w:val="26"/>
        </w:rPr>
        <w:t xml:space="preserve"> </w:t>
      </w:r>
      <w:r w:rsidRPr="001F1BC5">
        <w:rPr>
          <w:sz w:val="26"/>
        </w:rPr>
        <w:t>конкретного класса, используя рекомендованное примерное распределение учебного</w:t>
      </w:r>
      <w:r w:rsidRPr="001F1BC5">
        <w:rPr>
          <w:spacing w:val="1"/>
          <w:sz w:val="26"/>
        </w:rPr>
        <w:t xml:space="preserve"> </w:t>
      </w:r>
      <w:r w:rsidRPr="001F1BC5">
        <w:rPr>
          <w:sz w:val="26"/>
        </w:rPr>
        <w:t>времени на изучение определённого раздела/темы, а также предложенные основные</w:t>
      </w:r>
      <w:r w:rsidRPr="001F1BC5">
        <w:rPr>
          <w:spacing w:val="1"/>
          <w:sz w:val="26"/>
        </w:rPr>
        <w:t xml:space="preserve"> </w:t>
      </w:r>
      <w:r w:rsidRPr="001F1BC5">
        <w:rPr>
          <w:sz w:val="26"/>
        </w:rPr>
        <w:t>виды</w:t>
      </w:r>
      <w:r w:rsidRPr="001F1BC5">
        <w:rPr>
          <w:spacing w:val="-1"/>
          <w:sz w:val="26"/>
        </w:rPr>
        <w:t xml:space="preserve"> </w:t>
      </w:r>
      <w:r w:rsidRPr="001F1BC5">
        <w:rPr>
          <w:sz w:val="26"/>
        </w:rPr>
        <w:t>учебной</w:t>
      </w:r>
      <w:r w:rsidRPr="001F1BC5">
        <w:rPr>
          <w:spacing w:val="-1"/>
          <w:sz w:val="26"/>
        </w:rPr>
        <w:t xml:space="preserve"> </w:t>
      </w:r>
      <w:r w:rsidRPr="001F1BC5">
        <w:rPr>
          <w:sz w:val="26"/>
        </w:rPr>
        <w:t>деятельности</w:t>
      </w:r>
      <w:r w:rsidRPr="001F1BC5">
        <w:rPr>
          <w:spacing w:val="-2"/>
          <w:sz w:val="26"/>
        </w:rPr>
        <w:t xml:space="preserve"> </w:t>
      </w:r>
      <w:r w:rsidRPr="001F1BC5">
        <w:rPr>
          <w:sz w:val="26"/>
        </w:rPr>
        <w:t>для</w:t>
      </w:r>
      <w:r w:rsidRPr="001F1BC5">
        <w:rPr>
          <w:spacing w:val="-1"/>
          <w:sz w:val="26"/>
        </w:rPr>
        <w:t xml:space="preserve"> </w:t>
      </w:r>
      <w:r w:rsidRPr="001F1BC5">
        <w:rPr>
          <w:sz w:val="26"/>
        </w:rPr>
        <w:t>освоения учебного</w:t>
      </w:r>
      <w:r w:rsidRPr="001F1BC5">
        <w:rPr>
          <w:spacing w:val="-2"/>
          <w:sz w:val="26"/>
        </w:rPr>
        <w:t xml:space="preserve"> </w:t>
      </w:r>
      <w:r w:rsidRPr="001F1BC5">
        <w:rPr>
          <w:sz w:val="26"/>
        </w:rPr>
        <w:t>материала</w:t>
      </w:r>
      <w:r w:rsidRPr="001F1BC5">
        <w:rPr>
          <w:spacing w:val="-2"/>
          <w:sz w:val="26"/>
        </w:rPr>
        <w:t xml:space="preserve"> </w:t>
      </w:r>
      <w:r w:rsidRPr="001F1BC5">
        <w:rPr>
          <w:sz w:val="26"/>
        </w:rPr>
        <w:t>разделов/тем</w:t>
      </w:r>
      <w:r w:rsidRPr="001F1BC5">
        <w:rPr>
          <w:spacing w:val="-11"/>
          <w:sz w:val="26"/>
        </w:rPr>
        <w:t xml:space="preserve"> </w:t>
      </w:r>
      <w:r w:rsidRPr="001F1BC5">
        <w:rPr>
          <w:sz w:val="26"/>
        </w:rPr>
        <w:t>курса.</w:t>
      </w:r>
    </w:p>
    <w:p w:rsidR="00DE11BA" w:rsidRPr="001F1BC5" w:rsidRDefault="00DE11BA" w:rsidP="00DE11BA">
      <w:pPr>
        <w:ind w:right="103"/>
        <w:jc w:val="both"/>
        <w:rPr>
          <w:sz w:val="26"/>
          <w:szCs w:val="26"/>
        </w:rPr>
      </w:pPr>
      <w:r w:rsidRPr="001F1BC5">
        <w:rPr>
          <w:sz w:val="26"/>
          <w:szCs w:val="26"/>
        </w:rPr>
        <w:t>В программе определяются цели изучения учебного предмета «Русский язык» на</w:t>
      </w:r>
      <w:r w:rsidRPr="001F1BC5">
        <w:rPr>
          <w:spacing w:val="1"/>
          <w:sz w:val="26"/>
          <w:szCs w:val="26"/>
        </w:rPr>
        <w:t xml:space="preserve"> </w:t>
      </w:r>
      <w:r w:rsidRPr="001F1BC5">
        <w:rPr>
          <w:sz w:val="26"/>
          <w:szCs w:val="26"/>
        </w:rPr>
        <w:t>уровне начального общего образования, планируемые результаты освоения младшими</w:t>
      </w:r>
      <w:r w:rsidRPr="001F1BC5">
        <w:rPr>
          <w:spacing w:val="1"/>
          <w:sz w:val="26"/>
          <w:szCs w:val="26"/>
        </w:rPr>
        <w:t xml:space="preserve"> </w:t>
      </w:r>
      <w:r w:rsidRPr="001F1BC5">
        <w:rPr>
          <w:sz w:val="26"/>
          <w:szCs w:val="26"/>
        </w:rPr>
        <w:t>школьниками</w:t>
      </w:r>
      <w:r w:rsidRPr="001F1BC5">
        <w:rPr>
          <w:spacing w:val="1"/>
          <w:sz w:val="26"/>
          <w:szCs w:val="26"/>
        </w:rPr>
        <w:t xml:space="preserve"> </w:t>
      </w:r>
      <w:r w:rsidRPr="001F1BC5">
        <w:rPr>
          <w:sz w:val="26"/>
          <w:szCs w:val="26"/>
        </w:rPr>
        <w:t>предмета «Русский язык»: личностные, метапредметные, предметные.</w:t>
      </w:r>
      <w:r w:rsidRPr="001F1BC5">
        <w:rPr>
          <w:spacing w:val="1"/>
          <w:sz w:val="26"/>
          <w:szCs w:val="26"/>
        </w:rPr>
        <w:t xml:space="preserve"> </w:t>
      </w:r>
      <w:r w:rsidRPr="001F1BC5">
        <w:rPr>
          <w:sz w:val="26"/>
          <w:szCs w:val="26"/>
        </w:rPr>
        <w:t>Личностные</w:t>
      </w:r>
      <w:r w:rsidRPr="001F1BC5">
        <w:rPr>
          <w:spacing w:val="34"/>
          <w:sz w:val="26"/>
          <w:szCs w:val="26"/>
        </w:rPr>
        <w:t xml:space="preserve"> </w:t>
      </w:r>
      <w:r w:rsidRPr="001F1BC5">
        <w:rPr>
          <w:sz w:val="26"/>
          <w:szCs w:val="26"/>
        </w:rPr>
        <w:t>и</w:t>
      </w:r>
      <w:r w:rsidRPr="001F1BC5">
        <w:rPr>
          <w:spacing w:val="36"/>
          <w:sz w:val="26"/>
          <w:szCs w:val="26"/>
        </w:rPr>
        <w:t xml:space="preserve"> </w:t>
      </w:r>
      <w:r w:rsidRPr="001F1BC5">
        <w:rPr>
          <w:sz w:val="26"/>
          <w:szCs w:val="26"/>
        </w:rPr>
        <w:t>метапредметные</w:t>
      </w:r>
      <w:r w:rsidRPr="001F1BC5">
        <w:rPr>
          <w:spacing w:val="36"/>
          <w:sz w:val="26"/>
          <w:szCs w:val="26"/>
        </w:rPr>
        <w:t xml:space="preserve"> </w:t>
      </w:r>
      <w:r w:rsidRPr="001F1BC5">
        <w:rPr>
          <w:sz w:val="26"/>
          <w:szCs w:val="26"/>
        </w:rPr>
        <w:t>результаты</w:t>
      </w:r>
      <w:r w:rsidRPr="001F1BC5">
        <w:rPr>
          <w:spacing w:val="34"/>
          <w:sz w:val="26"/>
          <w:szCs w:val="26"/>
        </w:rPr>
        <w:t xml:space="preserve"> </w:t>
      </w:r>
      <w:r w:rsidRPr="001F1BC5">
        <w:rPr>
          <w:sz w:val="26"/>
          <w:szCs w:val="26"/>
        </w:rPr>
        <w:t>представлены</w:t>
      </w:r>
      <w:r w:rsidRPr="001F1BC5">
        <w:rPr>
          <w:spacing w:val="34"/>
          <w:sz w:val="26"/>
          <w:szCs w:val="26"/>
        </w:rPr>
        <w:t xml:space="preserve"> </w:t>
      </w:r>
      <w:r w:rsidRPr="001F1BC5">
        <w:rPr>
          <w:sz w:val="26"/>
          <w:szCs w:val="26"/>
        </w:rPr>
        <w:t>с</w:t>
      </w:r>
      <w:r w:rsidRPr="001F1BC5">
        <w:rPr>
          <w:spacing w:val="36"/>
          <w:sz w:val="26"/>
          <w:szCs w:val="26"/>
        </w:rPr>
        <w:t xml:space="preserve"> </w:t>
      </w:r>
      <w:r w:rsidRPr="001F1BC5">
        <w:rPr>
          <w:sz w:val="26"/>
          <w:szCs w:val="26"/>
        </w:rPr>
        <w:t>учётом</w:t>
      </w:r>
      <w:r w:rsidRPr="001F1BC5">
        <w:rPr>
          <w:spacing w:val="35"/>
          <w:sz w:val="26"/>
          <w:szCs w:val="26"/>
        </w:rPr>
        <w:t xml:space="preserve"> </w:t>
      </w:r>
      <w:r w:rsidRPr="001F1BC5">
        <w:rPr>
          <w:sz w:val="26"/>
          <w:szCs w:val="26"/>
        </w:rPr>
        <w:t>методических</w:t>
      </w:r>
    </w:p>
    <w:p w:rsidR="00DE11BA" w:rsidRPr="001F1BC5" w:rsidRDefault="00DE11BA" w:rsidP="00DE11BA">
      <w:pPr>
        <w:jc w:val="both"/>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4"/>
        <w:jc w:val="both"/>
        <w:rPr>
          <w:sz w:val="26"/>
          <w:szCs w:val="26"/>
        </w:rPr>
      </w:pPr>
      <w:r w:rsidRPr="001F1BC5">
        <w:rPr>
          <w:sz w:val="26"/>
          <w:szCs w:val="26"/>
        </w:rPr>
        <w:lastRenderedPageBreak/>
        <w:t>традиций и особенностей</w:t>
      </w:r>
      <w:r w:rsidRPr="001F1BC5">
        <w:rPr>
          <w:spacing w:val="1"/>
          <w:sz w:val="26"/>
          <w:szCs w:val="26"/>
        </w:rPr>
        <w:t xml:space="preserve"> </w:t>
      </w:r>
      <w:r w:rsidRPr="001F1BC5">
        <w:rPr>
          <w:sz w:val="26"/>
          <w:szCs w:val="26"/>
        </w:rPr>
        <w:t>преподавания</w:t>
      </w:r>
      <w:r w:rsidRPr="001F1BC5">
        <w:rPr>
          <w:spacing w:val="1"/>
          <w:sz w:val="26"/>
          <w:szCs w:val="26"/>
        </w:rPr>
        <w:t xml:space="preserve"> </w:t>
      </w:r>
      <w:r w:rsidRPr="001F1BC5">
        <w:rPr>
          <w:sz w:val="26"/>
          <w:szCs w:val="26"/>
        </w:rPr>
        <w:t>русского</w:t>
      </w:r>
      <w:r w:rsidRPr="001F1BC5">
        <w:rPr>
          <w:spacing w:val="-13"/>
          <w:sz w:val="26"/>
          <w:szCs w:val="26"/>
        </w:rPr>
        <w:t xml:space="preserve"> </w:t>
      </w:r>
      <w:r w:rsidRPr="001F1BC5">
        <w:rPr>
          <w:sz w:val="26"/>
          <w:szCs w:val="26"/>
        </w:rPr>
        <w:t>языка</w:t>
      </w:r>
      <w:r w:rsidRPr="001F1BC5">
        <w:rPr>
          <w:spacing w:val="-14"/>
          <w:sz w:val="26"/>
          <w:szCs w:val="26"/>
        </w:rPr>
        <w:t xml:space="preserve"> </w:t>
      </w:r>
      <w:r w:rsidRPr="001F1BC5">
        <w:rPr>
          <w:sz w:val="26"/>
          <w:szCs w:val="26"/>
        </w:rPr>
        <w:t>в</w:t>
      </w:r>
      <w:r w:rsidRPr="001F1BC5">
        <w:rPr>
          <w:spacing w:val="-16"/>
          <w:sz w:val="26"/>
          <w:szCs w:val="26"/>
        </w:rPr>
        <w:t xml:space="preserve"> </w:t>
      </w:r>
      <w:r w:rsidRPr="001F1BC5">
        <w:rPr>
          <w:sz w:val="26"/>
          <w:szCs w:val="26"/>
        </w:rPr>
        <w:t>начальной</w:t>
      </w:r>
      <w:r w:rsidRPr="001F1BC5">
        <w:rPr>
          <w:spacing w:val="-14"/>
          <w:sz w:val="26"/>
          <w:szCs w:val="26"/>
        </w:rPr>
        <w:t xml:space="preserve"> </w:t>
      </w:r>
      <w:r w:rsidRPr="001F1BC5">
        <w:rPr>
          <w:sz w:val="26"/>
          <w:szCs w:val="26"/>
        </w:rPr>
        <w:t>школе</w:t>
      </w:r>
      <w:r w:rsidRPr="001F1BC5">
        <w:rPr>
          <w:spacing w:val="-5"/>
          <w:sz w:val="26"/>
          <w:szCs w:val="26"/>
        </w:rPr>
        <w:t xml:space="preserve"> </w:t>
      </w:r>
      <w:r w:rsidRPr="001F1BC5">
        <w:rPr>
          <w:sz w:val="26"/>
          <w:szCs w:val="26"/>
        </w:rPr>
        <w:t>Предметные</w:t>
      </w:r>
      <w:r w:rsidRPr="001F1BC5">
        <w:rPr>
          <w:spacing w:val="-63"/>
          <w:sz w:val="26"/>
          <w:szCs w:val="26"/>
        </w:rPr>
        <w:t xml:space="preserve"> </w:t>
      </w:r>
      <w:r w:rsidRPr="001F1BC5">
        <w:rPr>
          <w:sz w:val="26"/>
          <w:szCs w:val="26"/>
        </w:rPr>
        <w:t>планируемые</w:t>
      </w:r>
      <w:r w:rsidRPr="001F1BC5">
        <w:rPr>
          <w:spacing w:val="1"/>
          <w:sz w:val="26"/>
          <w:szCs w:val="26"/>
        </w:rPr>
        <w:t xml:space="preserve"> </w:t>
      </w:r>
      <w:r w:rsidRPr="001F1BC5">
        <w:rPr>
          <w:sz w:val="26"/>
          <w:szCs w:val="26"/>
        </w:rPr>
        <w:t>результаты</w:t>
      </w:r>
      <w:r w:rsidRPr="001F1BC5">
        <w:rPr>
          <w:spacing w:val="1"/>
          <w:sz w:val="26"/>
          <w:szCs w:val="26"/>
        </w:rPr>
        <w:t xml:space="preserve"> </w:t>
      </w:r>
      <w:r w:rsidRPr="001F1BC5">
        <w:rPr>
          <w:sz w:val="26"/>
          <w:szCs w:val="26"/>
        </w:rPr>
        <w:t>освоения</w:t>
      </w:r>
      <w:r w:rsidRPr="001F1BC5">
        <w:rPr>
          <w:spacing w:val="1"/>
          <w:sz w:val="26"/>
          <w:szCs w:val="26"/>
        </w:rPr>
        <w:t xml:space="preserve"> </w:t>
      </w:r>
      <w:r w:rsidRPr="001F1BC5">
        <w:rPr>
          <w:sz w:val="26"/>
          <w:szCs w:val="26"/>
        </w:rPr>
        <w:t>программы</w:t>
      </w:r>
      <w:r w:rsidRPr="001F1BC5">
        <w:rPr>
          <w:spacing w:val="1"/>
          <w:sz w:val="26"/>
          <w:szCs w:val="26"/>
        </w:rPr>
        <w:t xml:space="preserve"> </w:t>
      </w:r>
      <w:r w:rsidRPr="001F1BC5">
        <w:rPr>
          <w:sz w:val="26"/>
          <w:szCs w:val="26"/>
        </w:rPr>
        <w:t>даны</w:t>
      </w:r>
      <w:r w:rsidRPr="001F1BC5">
        <w:rPr>
          <w:spacing w:val="1"/>
          <w:sz w:val="26"/>
          <w:szCs w:val="26"/>
        </w:rPr>
        <w:t xml:space="preserve"> </w:t>
      </w:r>
      <w:r w:rsidRPr="001F1BC5">
        <w:rPr>
          <w:sz w:val="26"/>
          <w:szCs w:val="26"/>
        </w:rPr>
        <w:t>для</w:t>
      </w:r>
      <w:r w:rsidRPr="001F1BC5">
        <w:rPr>
          <w:spacing w:val="1"/>
          <w:sz w:val="26"/>
          <w:szCs w:val="26"/>
        </w:rPr>
        <w:t xml:space="preserve"> </w:t>
      </w:r>
      <w:r w:rsidRPr="001F1BC5">
        <w:rPr>
          <w:sz w:val="26"/>
          <w:szCs w:val="26"/>
        </w:rPr>
        <w:t>каждого</w:t>
      </w:r>
      <w:r w:rsidRPr="001F1BC5">
        <w:rPr>
          <w:spacing w:val="1"/>
          <w:sz w:val="26"/>
          <w:szCs w:val="26"/>
        </w:rPr>
        <w:t xml:space="preserve"> </w:t>
      </w:r>
      <w:r w:rsidRPr="001F1BC5">
        <w:rPr>
          <w:sz w:val="26"/>
          <w:szCs w:val="26"/>
        </w:rPr>
        <w:t>года</w:t>
      </w:r>
      <w:r w:rsidRPr="001F1BC5">
        <w:rPr>
          <w:spacing w:val="1"/>
          <w:sz w:val="26"/>
          <w:szCs w:val="26"/>
        </w:rPr>
        <w:t xml:space="preserve"> </w:t>
      </w:r>
      <w:r w:rsidRPr="001F1BC5">
        <w:rPr>
          <w:sz w:val="26"/>
          <w:szCs w:val="26"/>
        </w:rPr>
        <w:t>изучения</w:t>
      </w:r>
      <w:r w:rsidRPr="001F1BC5">
        <w:rPr>
          <w:spacing w:val="1"/>
          <w:sz w:val="26"/>
          <w:szCs w:val="26"/>
        </w:rPr>
        <w:t xml:space="preserve"> </w:t>
      </w:r>
      <w:r w:rsidRPr="001F1BC5">
        <w:rPr>
          <w:sz w:val="26"/>
          <w:szCs w:val="26"/>
        </w:rPr>
        <w:t>предмета «Русский язык».</w:t>
      </w:r>
    </w:p>
    <w:p w:rsidR="00DE11BA" w:rsidRPr="001F1BC5" w:rsidRDefault="00DE11BA" w:rsidP="00DE11BA">
      <w:pPr>
        <w:spacing w:before="1"/>
        <w:ind w:right="104"/>
        <w:jc w:val="both"/>
        <w:rPr>
          <w:sz w:val="26"/>
          <w:szCs w:val="26"/>
        </w:rPr>
      </w:pPr>
      <w:r w:rsidRPr="001F1BC5">
        <w:rPr>
          <w:sz w:val="26"/>
          <w:szCs w:val="26"/>
        </w:rPr>
        <w:t>Программа устанавливает распределение учебного материала по классам, даёт</w:t>
      </w:r>
      <w:r w:rsidRPr="001F1BC5">
        <w:rPr>
          <w:spacing w:val="1"/>
          <w:sz w:val="26"/>
          <w:szCs w:val="26"/>
        </w:rPr>
        <w:t xml:space="preserve"> </w:t>
      </w:r>
      <w:r w:rsidRPr="001F1BC5">
        <w:rPr>
          <w:sz w:val="26"/>
          <w:szCs w:val="26"/>
        </w:rPr>
        <w:t>примерный</w:t>
      </w:r>
      <w:r w:rsidRPr="001F1BC5">
        <w:rPr>
          <w:spacing w:val="1"/>
          <w:sz w:val="26"/>
          <w:szCs w:val="26"/>
        </w:rPr>
        <w:t xml:space="preserve"> </w:t>
      </w:r>
      <w:r w:rsidRPr="001F1BC5">
        <w:rPr>
          <w:sz w:val="26"/>
          <w:szCs w:val="26"/>
        </w:rPr>
        <w:t>объём</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часов</w:t>
      </w:r>
      <w:r w:rsidRPr="001F1BC5">
        <w:rPr>
          <w:spacing w:val="1"/>
          <w:sz w:val="26"/>
          <w:szCs w:val="26"/>
        </w:rPr>
        <w:t xml:space="preserve"> </w:t>
      </w:r>
      <w:r w:rsidRPr="001F1BC5">
        <w:rPr>
          <w:sz w:val="26"/>
          <w:szCs w:val="26"/>
        </w:rPr>
        <w:t>для</w:t>
      </w:r>
      <w:r w:rsidRPr="001F1BC5">
        <w:rPr>
          <w:spacing w:val="1"/>
          <w:sz w:val="26"/>
          <w:szCs w:val="26"/>
        </w:rPr>
        <w:t xml:space="preserve"> </w:t>
      </w:r>
      <w:r w:rsidRPr="001F1BC5">
        <w:rPr>
          <w:sz w:val="26"/>
          <w:szCs w:val="26"/>
        </w:rPr>
        <w:t>изучения</w:t>
      </w:r>
      <w:r w:rsidRPr="001F1BC5">
        <w:rPr>
          <w:spacing w:val="1"/>
          <w:sz w:val="26"/>
          <w:szCs w:val="26"/>
        </w:rPr>
        <w:t xml:space="preserve"> </w:t>
      </w:r>
      <w:r w:rsidRPr="001F1BC5">
        <w:rPr>
          <w:sz w:val="26"/>
          <w:szCs w:val="26"/>
        </w:rPr>
        <w:t>разделов</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тем</w:t>
      </w:r>
      <w:r w:rsidRPr="001F1BC5">
        <w:rPr>
          <w:spacing w:val="1"/>
          <w:sz w:val="26"/>
          <w:szCs w:val="26"/>
        </w:rPr>
        <w:t xml:space="preserve"> </w:t>
      </w:r>
      <w:r w:rsidRPr="001F1BC5">
        <w:rPr>
          <w:sz w:val="26"/>
          <w:szCs w:val="26"/>
        </w:rPr>
        <w:t>курса,</w:t>
      </w:r>
      <w:r w:rsidRPr="001F1BC5">
        <w:rPr>
          <w:spacing w:val="1"/>
          <w:sz w:val="26"/>
          <w:szCs w:val="26"/>
        </w:rPr>
        <w:t xml:space="preserve"> </w:t>
      </w:r>
      <w:r w:rsidRPr="001F1BC5">
        <w:rPr>
          <w:sz w:val="26"/>
          <w:szCs w:val="26"/>
        </w:rPr>
        <w:t>а</w:t>
      </w:r>
      <w:r w:rsidRPr="001F1BC5">
        <w:rPr>
          <w:spacing w:val="1"/>
          <w:sz w:val="26"/>
          <w:szCs w:val="26"/>
        </w:rPr>
        <w:t xml:space="preserve"> </w:t>
      </w:r>
      <w:r w:rsidRPr="001F1BC5">
        <w:rPr>
          <w:sz w:val="26"/>
          <w:szCs w:val="26"/>
        </w:rPr>
        <w:t>также</w:t>
      </w:r>
      <w:r w:rsidRPr="001F1BC5">
        <w:rPr>
          <w:spacing w:val="1"/>
          <w:sz w:val="26"/>
          <w:szCs w:val="26"/>
        </w:rPr>
        <w:t xml:space="preserve"> </w:t>
      </w:r>
      <w:r w:rsidRPr="001F1BC5">
        <w:rPr>
          <w:sz w:val="26"/>
          <w:szCs w:val="26"/>
        </w:rPr>
        <w:t>рекомендуемую</w:t>
      </w:r>
      <w:r w:rsidRPr="001F1BC5">
        <w:rPr>
          <w:spacing w:val="1"/>
          <w:sz w:val="26"/>
          <w:szCs w:val="26"/>
        </w:rPr>
        <w:t xml:space="preserve"> </w:t>
      </w:r>
      <w:r w:rsidRPr="001F1BC5">
        <w:rPr>
          <w:sz w:val="26"/>
          <w:szCs w:val="26"/>
        </w:rPr>
        <w:t>последовательность</w:t>
      </w:r>
      <w:r w:rsidRPr="001F1BC5">
        <w:rPr>
          <w:spacing w:val="1"/>
          <w:sz w:val="26"/>
          <w:szCs w:val="26"/>
        </w:rPr>
        <w:t xml:space="preserve"> </w:t>
      </w:r>
      <w:r w:rsidRPr="001F1BC5">
        <w:rPr>
          <w:sz w:val="26"/>
          <w:szCs w:val="26"/>
        </w:rPr>
        <w:t>изучения</w:t>
      </w:r>
      <w:r w:rsidRPr="001F1BC5">
        <w:rPr>
          <w:spacing w:val="1"/>
          <w:sz w:val="26"/>
          <w:szCs w:val="26"/>
        </w:rPr>
        <w:t xml:space="preserve"> </w:t>
      </w:r>
      <w:r w:rsidRPr="001F1BC5">
        <w:rPr>
          <w:sz w:val="26"/>
          <w:szCs w:val="26"/>
        </w:rPr>
        <w:t>тем,</w:t>
      </w:r>
      <w:r w:rsidRPr="001F1BC5">
        <w:rPr>
          <w:spacing w:val="1"/>
          <w:sz w:val="26"/>
          <w:szCs w:val="26"/>
        </w:rPr>
        <w:t xml:space="preserve"> </w:t>
      </w:r>
      <w:r w:rsidRPr="001F1BC5">
        <w:rPr>
          <w:sz w:val="26"/>
          <w:szCs w:val="26"/>
        </w:rPr>
        <w:t>основанную</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логике</w:t>
      </w:r>
      <w:r w:rsidRPr="001F1BC5">
        <w:rPr>
          <w:spacing w:val="1"/>
          <w:sz w:val="26"/>
          <w:szCs w:val="26"/>
        </w:rPr>
        <w:t xml:space="preserve"> </w:t>
      </w:r>
      <w:r w:rsidRPr="001F1BC5">
        <w:rPr>
          <w:sz w:val="26"/>
          <w:szCs w:val="26"/>
        </w:rPr>
        <w:t>развития</w:t>
      </w:r>
      <w:r w:rsidRPr="001F1BC5">
        <w:rPr>
          <w:spacing w:val="-62"/>
          <w:sz w:val="26"/>
          <w:szCs w:val="26"/>
        </w:rPr>
        <w:t xml:space="preserve"> </w:t>
      </w:r>
      <w:r w:rsidRPr="001F1BC5">
        <w:rPr>
          <w:sz w:val="26"/>
          <w:szCs w:val="26"/>
        </w:rPr>
        <w:t>предметного</w:t>
      </w:r>
      <w:r w:rsidRPr="001F1BC5">
        <w:rPr>
          <w:spacing w:val="1"/>
          <w:sz w:val="26"/>
          <w:szCs w:val="26"/>
        </w:rPr>
        <w:t xml:space="preserve"> </w:t>
      </w:r>
      <w:r w:rsidRPr="001F1BC5">
        <w:rPr>
          <w:sz w:val="26"/>
          <w:szCs w:val="26"/>
        </w:rPr>
        <w:t>содержания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учёте</w:t>
      </w:r>
      <w:r w:rsidRPr="001F1BC5">
        <w:rPr>
          <w:spacing w:val="1"/>
          <w:sz w:val="26"/>
          <w:szCs w:val="26"/>
        </w:rPr>
        <w:t xml:space="preserve"> </w:t>
      </w:r>
      <w:r w:rsidRPr="001F1BC5">
        <w:rPr>
          <w:sz w:val="26"/>
          <w:szCs w:val="26"/>
        </w:rPr>
        <w:t>психологических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возрастных</w:t>
      </w:r>
      <w:r w:rsidRPr="001F1BC5">
        <w:rPr>
          <w:spacing w:val="66"/>
          <w:sz w:val="26"/>
          <w:szCs w:val="26"/>
        </w:rPr>
        <w:t xml:space="preserve"> </w:t>
      </w:r>
      <w:r w:rsidRPr="001F1BC5">
        <w:rPr>
          <w:sz w:val="26"/>
          <w:szCs w:val="26"/>
        </w:rPr>
        <w:t>особенностей</w:t>
      </w:r>
      <w:r w:rsidRPr="001F1BC5">
        <w:rPr>
          <w:spacing w:val="1"/>
          <w:sz w:val="26"/>
          <w:szCs w:val="26"/>
        </w:rPr>
        <w:t xml:space="preserve"> </w:t>
      </w:r>
      <w:r w:rsidRPr="001F1BC5">
        <w:rPr>
          <w:sz w:val="26"/>
          <w:szCs w:val="26"/>
        </w:rPr>
        <w:t>младших</w:t>
      </w:r>
      <w:r w:rsidRPr="001F1BC5">
        <w:rPr>
          <w:spacing w:val="1"/>
          <w:sz w:val="26"/>
          <w:szCs w:val="26"/>
        </w:rPr>
        <w:t xml:space="preserve"> </w:t>
      </w:r>
      <w:r w:rsidRPr="001F1BC5">
        <w:rPr>
          <w:sz w:val="26"/>
          <w:szCs w:val="26"/>
        </w:rPr>
        <w:t>школьников.</w:t>
      </w:r>
    </w:p>
    <w:p w:rsidR="00DE11BA" w:rsidRPr="001F1BC5" w:rsidRDefault="00DE11BA" w:rsidP="00DE11BA">
      <w:pPr>
        <w:spacing w:before="1"/>
        <w:ind w:right="104"/>
        <w:jc w:val="both"/>
        <w:rPr>
          <w:sz w:val="26"/>
          <w:szCs w:val="26"/>
        </w:rPr>
      </w:pPr>
      <w:r w:rsidRPr="001F1BC5">
        <w:rPr>
          <w:sz w:val="26"/>
          <w:szCs w:val="26"/>
        </w:rPr>
        <w:t>Примерная рабочая программа не ограничивает творческую инициативу учителя</w:t>
      </w:r>
      <w:r w:rsidRPr="001F1BC5">
        <w:rPr>
          <w:spacing w:val="1"/>
          <w:sz w:val="26"/>
          <w:szCs w:val="26"/>
        </w:rPr>
        <w:t xml:space="preserve"> </w:t>
      </w:r>
      <w:r w:rsidRPr="001F1BC5">
        <w:rPr>
          <w:sz w:val="26"/>
          <w:szCs w:val="26"/>
        </w:rPr>
        <w:t>и предоставляет возможности для реализации</w:t>
      </w:r>
      <w:r w:rsidRPr="001F1BC5">
        <w:rPr>
          <w:spacing w:val="1"/>
          <w:sz w:val="26"/>
          <w:szCs w:val="26"/>
        </w:rPr>
        <w:t xml:space="preserve"> </w:t>
      </w:r>
      <w:r w:rsidRPr="001F1BC5">
        <w:rPr>
          <w:sz w:val="26"/>
          <w:szCs w:val="26"/>
        </w:rPr>
        <w:t>различных</w:t>
      </w:r>
      <w:r w:rsidRPr="001F1BC5">
        <w:rPr>
          <w:spacing w:val="1"/>
          <w:sz w:val="26"/>
          <w:szCs w:val="26"/>
        </w:rPr>
        <w:t xml:space="preserve"> </w:t>
      </w:r>
      <w:r w:rsidRPr="001F1BC5">
        <w:rPr>
          <w:sz w:val="26"/>
          <w:szCs w:val="26"/>
        </w:rPr>
        <w:t>методических</w:t>
      </w:r>
      <w:r w:rsidRPr="001F1BC5">
        <w:rPr>
          <w:spacing w:val="1"/>
          <w:sz w:val="26"/>
          <w:szCs w:val="26"/>
        </w:rPr>
        <w:t xml:space="preserve"> </w:t>
      </w:r>
      <w:r w:rsidRPr="001F1BC5">
        <w:rPr>
          <w:sz w:val="26"/>
          <w:szCs w:val="26"/>
        </w:rPr>
        <w:t>подходов</w:t>
      </w:r>
      <w:r w:rsidRPr="001F1BC5">
        <w:rPr>
          <w:spacing w:val="1"/>
          <w:sz w:val="26"/>
          <w:szCs w:val="26"/>
        </w:rPr>
        <w:t xml:space="preserve"> </w:t>
      </w:r>
      <w:r w:rsidRPr="001F1BC5">
        <w:rPr>
          <w:sz w:val="26"/>
          <w:szCs w:val="26"/>
        </w:rPr>
        <w:t>к</w:t>
      </w:r>
      <w:r w:rsidRPr="001F1BC5">
        <w:rPr>
          <w:spacing w:val="1"/>
          <w:sz w:val="26"/>
          <w:szCs w:val="26"/>
        </w:rPr>
        <w:t xml:space="preserve"> </w:t>
      </w:r>
      <w:r w:rsidRPr="001F1BC5">
        <w:rPr>
          <w:sz w:val="26"/>
          <w:szCs w:val="26"/>
        </w:rPr>
        <w:t>преподаванию</w:t>
      </w:r>
      <w:r w:rsidRPr="001F1BC5">
        <w:rPr>
          <w:spacing w:val="1"/>
          <w:sz w:val="26"/>
          <w:szCs w:val="26"/>
        </w:rPr>
        <w:t xml:space="preserve"> </w:t>
      </w:r>
      <w:r w:rsidRPr="001F1BC5">
        <w:rPr>
          <w:sz w:val="26"/>
          <w:szCs w:val="26"/>
        </w:rPr>
        <w:t>учебного</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при</w:t>
      </w:r>
      <w:r w:rsidRPr="001F1BC5">
        <w:rPr>
          <w:spacing w:val="1"/>
          <w:sz w:val="26"/>
          <w:szCs w:val="26"/>
        </w:rPr>
        <w:t xml:space="preserve"> </w:t>
      </w:r>
      <w:r w:rsidRPr="001F1BC5">
        <w:rPr>
          <w:sz w:val="26"/>
          <w:szCs w:val="26"/>
        </w:rPr>
        <w:t>условии</w:t>
      </w:r>
      <w:r w:rsidRPr="001F1BC5">
        <w:rPr>
          <w:spacing w:val="1"/>
          <w:sz w:val="26"/>
          <w:szCs w:val="26"/>
        </w:rPr>
        <w:t xml:space="preserve"> </w:t>
      </w:r>
      <w:r w:rsidRPr="001F1BC5">
        <w:rPr>
          <w:sz w:val="26"/>
          <w:szCs w:val="26"/>
        </w:rPr>
        <w:t>сохранения</w:t>
      </w:r>
      <w:r w:rsidRPr="001F1BC5">
        <w:rPr>
          <w:spacing w:val="-62"/>
          <w:sz w:val="26"/>
          <w:szCs w:val="26"/>
        </w:rPr>
        <w:t xml:space="preserve"> </w:t>
      </w:r>
      <w:r w:rsidRPr="001F1BC5">
        <w:rPr>
          <w:sz w:val="26"/>
          <w:szCs w:val="26"/>
        </w:rPr>
        <w:t>обязательной</w:t>
      </w:r>
      <w:r w:rsidRPr="001F1BC5">
        <w:rPr>
          <w:spacing w:val="1"/>
          <w:sz w:val="26"/>
          <w:szCs w:val="26"/>
        </w:rPr>
        <w:t xml:space="preserve"> </w:t>
      </w:r>
      <w:r w:rsidRPr="001F1BC5">
        <w:rPr>
          <w:sz w:val="26"/>
          <w:szCs w:val="26"/>
        </w:rPr>
        <w:t>части</w:t>
      </w:r>
      <w:r w:rsidRPr="001F1BC5">
        <w:rPr>
          <w:spacing w:val="-1"/>
          <w:sz w:val="26"/>
          <w:szCs w:val="26"/>
        </w:rPr>
        <w:t xml:space="preserve"> </w:t>
      </w:r>
      <w:r w:rsidRPr="001F1BC5">
        <w:rPr>
          <w:sz w:val="26"/>
          <w:szCs w:val="26"/>
        </w:rPr>
        <w:t>содержания</w:t>
      </w:r>
      <w:r w:rsidRPr="001F1BC5">
        <w:rPr>
          <w:spacing w:val="-1"/>
          <w:sz w:val="26"/>
          <w:szCs w:val="26"/>
        </w:rPr>
        <w:t xml:space="preserve"> </w:t>
      </w:r>
      <w:r w:rsidRPr="001F1BC5">
        <w:rPr>
          <w:sz w:val="26"/>
          <w:szCs w:val="26"/>
        </w:rPr>
        <w:t>курса.</w:t>
      </w:r>
    </w:p>
    <w:p w:rsidR="00DE11BA" w:rsidRPr="001F1BC5" w:rsidRDefault="00DE11BA" w:rsidP="00DE11BA">
      <w:pPr>
        <w:ind w:right="103"/>
        <w:jc w:val="both"/>
        <w:rPr>
          <w:sz w:val="26"/>
          <w:szCs w:val="26"/>
        </w:rPr>
      </w:pPr>
      <w:r w:rsidRPr="001F1BC5">
        <w:rPr>
          <w:sz w:val="26"/>
          <w:szCs w:val="26"/>
        </w:rPr>
        <w:t>Содержание</w:t>
      </w:r>
      <w:r w:rsidRPr="001F1BC5">
        <w:rPr>
          <w:spacing w:val="1"/>
          <w:sz w:val="26"/>
          <w:szCs w:val="26"/>
        </w:rPr>
        <w:t xml:space="preserve"> </w:t>
      </w:r>
      <w:r w:rsidRPr="001F1BC5">
        <w:rPr>
          <w:sz w:val="26"/>
          <w:szCs w:val="26"/>
        </w:rPr>
        <w:t>рабочей</w:t>
      </w:r>
      <w:r w:rsidRPr="001F1BC5">
        <w:rPr>
          <w:spacing w:val="1"/>
          <w:sz w:val="26"/>
          <w:szCs w:val="26"/>
        </w:rPr>
        <w:t xml:space="preserve"> </w:t>
      </w:r>
      <w:r w:rsidRPr="001F1BC5">
        <w:rPr>
          <w:sz w:val="26"/>
          <w:szCs w:val="26"/>
        </w:rPr>
        <w:t>программы</w:t>
      </w:r>
      <w:r w:rsidRPr="001F1BC5">
        <w:rPr>
          <w:spacing w:val="1"/>
          <w:sz w:val="26"/>
          <w:szCs w:val="26"/>
        </w:rPr>
        <w:t xml:space="preserve"> </w:t>
      </w:r>
      <w:r w:rsidRPr="001F1BC5">
        <w:rPr>
          <w:sz w:val="26"/>
          <w:szCs w:val="26"/>
        </w:rPr>
        <w:t>составлено</w:t>
      </w:r>
      <w:r w:rsidRPr="001F1BC5">
        <w:rPr>
          <w:spacing w:val="1"/>
          <w:sz w:val="26"/>
          <w:szCs w:val="26"/>
        </w:rPr>
        <w:t xml:space="preserve"> </w:t>
      </w:r>
      <w:r w:rsidRPr="001F1BC5">
        <w:rPr>
          <w:sz w:val="26"/>
          <w:szCs w:val="26"/>
        </w:rPr>
        <w:t>таким</w:t>
      </w:r>
      <w:r w:rsidRPr="001F1BC5">
        <w:rPr>
          <w:spacing w:val="1"/>
          <w:sz w:val="26"/>
          <w:szCs w:val="26"/>
        </w:rPr>
        <w:t xml:space="preserve"> </w:t>
      </w:r>
      <w:r w:rsidRPr="001F1BC5">
        <w:rPr>
          <w:sz w:val="26"/>
          <w:szCs w:val="26"/>
        </w:rPr>
        <w:t>образом,</w:t>
      </w:r>
      <w:r w:rsidRPr="001F1BC5">
        <w:rPr>
          <w:spacing w:val="1"/>
          <w:sz w:val="26"/>
          <w:szCs w:val="26"/>
        </w:rPr>
        <w:t xml:space="preserve"> </w:t>
      </w:r>
      <w:r w:rsidRPr="001F1BC5">
        <w:rPr>
          <w:sz w:val="26"/>
          <w:szCs w:val="26"/>
        </w:rPr>
        <w:t>что</w:t>
      </w:r>
      <w:r w:rsidRPr="001F1BC5">
        <w:rPr>
          <w:spacing w:val="1"/>
          <w:sz w:val="26"/>
          <w:szCs w:val="26"/>
        </w:rPr>
        <w:t xml:space="preserve"> </w:t>
      </w:r>
      <w:r w:rsidRPr="001F1BC5">
        <w:rPr>
          <w:sz w:val="26"/>
          <w:szCs w:val="26"/>
        </w:rPr>
        <w:t>достижение</w:t>
      </w:r>
      <w:r w:rsidRPr="001F1BC5">
        <w:rPr>
          <w:spacing w:val="1"/>
          <w:sz w:val="26"/>
          <w:szCs w:val="26"/>
        </w:rPr>
        <w:t xml:space="preserve"> </w:t>
      </w:r>
      <w:r w:rsidRPr="001F1BC5">
        <w:rPr>
          <w:sz w:val="26"/>
          <w:szCs w:val="26"/>
        </w:rPr>
        <w:t>младшими</w:t>
      </w:r>
      <w:r w:rsidRPr="001F1BC5">
        <w:rPr>
          <w:spacing w:val="1"/>
          <w:sz w:val="26"/>
          <w:szCs w:val="26"/>
        </w:rPr>
        <w:t xml:space="preserve"> </w:t>
      </w:r>
      <w:r w:rsidRPr="001F1BC5">
        <w:rPr>
          <w:sz w:val="26"/>
          <w:szCs w:val="26"/>
        </w:rPr>
        <w:t>школьниками</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личностных,</w:t>
      </w:r>
      <w:r w:rsidRPr="001F1BC5">
        <w:rPr>
          <w:spacing w:val="1"/>
          <w:sz w:val="26"/>
          <w:szCs w:val="26"/>
        </w:rPr>
        <w:t xml:space="preserve"> </w:t>
      </w:r>
      <w:r w:rsidRPr="001F1BC5">
        <w:rPr>
          <w:sz w:val="26"/>
          <w:szCs w:val="26"/>
        </w:rPr>
        <w:t>так</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метапредметных</w:t>
      </w:r>
      <w:r w:rsidRPr="001F1BC5">
        <w:rPr>
          <w:spacing w:val="1"/>
          <w:sz w:val="26"/>
          <w:szCs w:val="26"/>
        </w:rPr>
        <w:t xml:space="preserve"> </w:t>
      </w:r>
      <w:r w:rsidRPr="001F1BC5">
        <w:rPr>
          <w:sz w:val="26"/>
          <w:szCs w:val="26"/>
        </w:rPr>
        <w:t>результатов</w:t>
      </w:r>
      <w:r w:rsidRPr="001F1BC5">
        <w:rPr>
          <w:spacing w:val="1"/>
          <w:sz w:val="26"/>
          <w:szCs w:val="26"/>
        </w:rPr>
        <w:t xml:space="preserve"> </w:t>
      </w:r>
      <w:r w:rsidRPr="001F1BC5">
        <w:rPr>
          <w:sz w:val="26"/>
          <w:szCs w:val="26"/>
        </w:rPr>
        <w:t>обеспечивает</w:t>
      </w:r>
      <w:r w:rsidRPr="001F1BC5">
        <w:rPr>
          <w:spacing w:val="-10"/>
          <w:sz w:val="26"/>
          <w:szCs w:val="26"/>
        </w:rPr>
        <w:t xml:space="preserve"> </w:t>
      </w:r>
      <w:r w:rsidRPr="001F1BC5">
        <w:rPr>
          <w:sz w:val="26"/>
          <w:szCs w:val="26"/>
        </w:rPr>
        <w:t>преемственность</w:t>
      </w:r>
      <w:r w:rsidRPr="001F1BC5">
        <w:rPr>
          <w:spacing w:val="7"/>
          <w:sz w:val="26"/>
          <w:szCs w:val="26"/>
        </w:rPr>
        <w:t xml:space="preserve"> </w:t>
      </w:r>
      <w:r w:rsidRPr="001F1BC5">
        <w:rPr>
          <w:sz w:val="26"/>
          <w:szCs w:val="26"/>
        </w:rPr>
        <w:t>и</w:t>
      </w:r>
      <w:r w:rsidRPr="001F1BC5">
        <w:rPr>
          <w:spacing w:val="-7"/>
          <w:sz w:val="26"/>
          <w:szCs w:val="26"/>
        </w:rPr>
        <w:t xml:space="preserve"> </w:t>
      </w:r>
      <w:r w:rsidRPr="001F1BC5">
        <w:rPr>
          <w:sz w:val="26"/>
          <w:szCs w:val="26"/>
        </w:rPr>
        <w:t>перспективность</w:t>
      </w:r>
      <w:r w:rsidRPr="001F1BC5">
        <w:rPr>
          <w:spacing w:val="-6"/>
          <w:sz w:val="26"/>
          <w:szCs w:val="26"/>
        </w:rPr>
        <w:t xml:space="preserve"> </w:t>
      </w:r>
      <w:r w:rsidRPr="001F1BC5">
        <w:rPr>
          <w:sz w:val="26"/>
          <w:szCs w:val="26"/>
        </w:rPr>
        <w:t>в</w:t>
      </w:r>
      <w:r w:rsidRPr="001F1BC5">
        <w:rPr>
          <w:spacing w:val="-7"/>
          <w:sz w:val="26"/>
          <w:szCs w:val="26"/>
        </w:rPr>
        <w:t xml:space="preserve"> </w:t>
      </w:r>
      <w:r w:rsidRPr="001F1BC5">
        <w:rPr>
          <w:sz w:val="26"/>
          <w:szCs w:val="26"/>
        </w:rPr>
        <w:t>освоении</w:t>
      </w:r>
      <w:r w:rsidRPr="001F1BC5">
        <w:rPr>
          <w:spacing w:val="-9"/>
          <w:sz w:val="26"/>
          <w:szCs w:val="26"/>
        </w:rPr>
        <w:t xml:space="preserve"> </w:t>
      </w:r>
      <w:r w:rsidRPr="001F1BC5">
        <w:rPr>
          <w:sz w:val="26"/>
          <w:szCs w:val="26"/>
        </w:rPr>
        <w:t>областей</w:t>
      </w:r>
      <w:r w:rsidRPr="001F1BC5">
        <w:rPr>
          <w:spacing w:val="-8"/>
          <w:sz w:val="26"/>
          <w:szCs w:val="26"/>
        </w:rPr>
        <w:t xml:space="preserve"> </w:t>
      </w:r>
      <w:r w:rsidRPr="001F1BC5">
        <w:rPr>
          <w:sz w:val="26"/>
          <w:szCs w:val="26"/>
        </w:rPr>
        <w:t>знаний,</w:t>
      </w:r>
      <w:r w:rsidRPr="001F1BC5">
        <w:rPr>
          <w:spacing w:val="-7"/>
          <w:sz w:val="26"/>
          <w:szCs w:val="26"/>
        </w:rPr>
        <w:t xml:space="preserve"> </w:t>
      </w:r>
      <w:r w:rsidRPr="001F1BC5">
        <w:rPr>
          <w:sz w:val="26"/>
          <w:szCs w:val="26"/>
        </w:rPr>
        <w:t>которые</w:t>
      </w:r>
      <w:r w:rsidRPr="001F1BC5">
        <w:rPr>
          <w:spacing w:val="-63"/>
          <w:sz w:val="26"/>
          <w:szCs w:val="26"/>
        </w:rPr>
        <w:t xml:space="preserve"> </w:t>
      </w:r>
      <w:r w:rsidRPr="001F1BC5">
        <w:rPr>
          <w:sz w:val="26"/>
          <w:szCs w:val="26"/>
        </w:rPr>
        <w:t>отражают</w:t>
      </w:r>
      <w:r w:rsidRPr="001F1BC5">
        <w:rPr>
          <w:spacing w:val="1"/>
          <w:sz w:val="26"/>
          <w:szCs w:val="26"/>
        </w:rPr>
        <w:t xml:space="preserve"> </w:t>
      </w:r>
      <w:r w:rsidRPr="001F1BC5">
        <w:rPr>
          <w:sz w:val="26"/>
          <w:szCs w:val="26"/>
        </w:rPr>
        <w:t>ведущие</w:t>
      </w:r>
      <w:r w:rsidRPr="001F1BC5">
        <w:rPr>
          <w:spacing w:val="1"/>
          <w:sz w:val="26"/>
          <w:szCs w:val="26"/>
        </w:rPr>
        <w:t xml:space="preserve"> </w:t>
      </w:r>
      <w:r w:rsidRPr="001F1BC5">
        <w:rPr>
          <w:sz w:val="26"/>
          <w:szCs w:val="26"/>
        </w:rPr>
        <w:t>идеи</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предметов</w:t>
      </w:r>
      <w:r w:rsidRPr="001F1BC5">
        <w:rPr>
          <w:spacing w:val="1"/>
          <w:sz w:val="26"/>
          <w:szCs w:val="26"/>
        </w:rPr>
        <w:t xml:space="preserve"> </w:t>
      </w:r>
      <w:r w:rsidRPr="001F1BC5">
        <w:rPr>
          <w:sz w:val="26"/>
          <w:szCs w:val="26"/>
        </w:rPr>
        <w:t>основной</w:t>
      </w:r>
      <w:r w:rsidRPr="001F1BC5">
        <w:rPr>
          <w:spacing w:val="1"/>
          <w:sz w:val="26"/>
          <w:szCs w:val="26"/>
        </w:rPr>
        <w:t xml:space="preserve"> </w:t>
      </w:r>
      <w:r w:rsidRPr="001F1BC5">
        <w:rPr>
          <w:sz w:val="26"/>
          <w:szCs w:val="26"/>
        </w:rPr>
        <w:t>школы</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подчёркивают</w:t>
      </w:r>
      <w:r w:rsidRPr="001F1BC5">
        <w:rPr>
          <w:spacing w:val="1"/>
          <w:sz w:val="26"/>
          <w:szCs w:val="26"/>
        </w:rPr>
        <w:t xml:space="preserve"> </w:t>
      </w:r>
      <w:r w:rsidRPr="001F1BC5">
        <w:rPr>
          <w:sz w:val="26"/>
          <w:szCs w:val="26"/>
        </w:rPr>
        <w:t>пропедевтическое значение этапа начального образования, формирование готовности</w:t>
      </w:r>
      <w:r w:rsidRPr="001F1BC5">
        <w:rPr>
          <w:spacing w:val="1"/>
          <w:sz w:val="26"/>
          <w:szCs w:val="26"/>
        </w:rPr>
        <w:t xml:space="preserve"> </w:t>
      </w:r>
      <w:r w:rsidRPr="001F1BC5">
        <w:rPr>
          <w:sz w:val="26"/>
          <w:szCs w:val="26"/>
        </w:rPr>
        <w:t>младшего</w:t>
      </w:r>
      <w:r w:rsidRPr="001F1BC5">
        <w:rPr>
          <w:spacing w:val="-2"/>
          <w:sz w:val="26"/>
          <w:szCs w:val="26"/>
        </w:rPr>
        <w:t xml:space="preserve"> </w:t>
      </w:r>
      <w:r w:rsidRPr="001F1BC5">
        <w:rPr>
          <w:sz w:val="26"/>
          <w:szCs w:val="26"/>
        </w:rPr>
        <w:t>школьника</w:t>
      </w:r>
      <w:r w:rsidRPr="001F1BC5">
        <w:rPr>
          <w:spacing w:val="2"/>
          <w:sz w:val="26"/>
          <w:szCs w:val="26"/>
        </w:rPr>
        <w:t xml:space="preserve"> </w:t>
      </w:r>
      <w:r w:rsidRPr="001F1BC5">
        <w:rPr>
          <w:sz w:val="26"/>
          <w:szCs w:val="26"/>
        </w:rPr>
        <w:t>к дальнейшему</w:t>
      </w:r>
      <w:r w:rsidRPr="001F1BC5">
        <w:rPr>
          <w:spacing w:val="-10"/>
          <w:sz w:val="26"/>
          <w:szCs w:val="26"/>
        </w:rPr>
        <w:t xml:space="preserve"> </w:t>
      </w:r>
      <w:r w:rsidRPr="001F1BC5">
        <w:rPr>
          <w:sz w:val="26"/>
          <w:szCs w:val="26"/>
        </w:rPr>
        <w:t>обучению.</w:t>
      </w:r>
    </w:p>
    <w:p w:rsidR="00DE11BA" w:rsidRPr="001F1BC5" w:rsidRDefault="00DE11BA" w:rsidP="00DE11BA">
      <w:pPr>
        <w:ind w:right="102"/>
        <w:jc w:val="both"/>
        <w:rPr>
          <w:sz w:val="26"/>
          <w:szCs w:val="26"/>
        </w:rPr>
      </w:pPr>
      <w:r w:rsidRPr="001F1BC5">
        <w:rPr>
          <w:sz w:val="26"/>
          <w:szCs w:val="26"/>
        </w:rPr>
        <w:t>Центральной</w:t>
      </w:r>
      <w:r w:rsidRPr="001F1BC5">
        <w:rPr>
          <w:spacing w:val="1"/>
          <w:sz w:val="26"/>
          <w:szCs w:val="26"/>
        </w:rPr>
        <w:t xml:space="preserve"> </w:t>
      </w:r>
      <w:r w:rsidRPr="001F1BC5">
        <w:rPr>
          <w:sz w:val="26"/>
          <w:szCs w:val="26"/>
        </w:rPr>
        <w:t>идеей</w:t>
      </w:r>
      <w:r w:rsidRPr="001F1BC5">
        <w:rPr>
          <w:spacing w:val="1"/>
          <w:sz w:val="26"/>
          <w:szCs w:val="26"/>
        </w:rPr>
        <w:t xml:space="preserve"> </w:t>
      </w:r>
      <w:r w:rsidRPr="001F1BC5">
        <w:rPr>
          <w:sz w:val="26"/>
          <w:szCs w:val="26"/>
        </w:rPr>
        <w:t>конструирования</w:t>
      </w:r>
      <w:r w:rsidRPr="001F1BC5">
        <w:rPr>
          <w:spacing w:val="1"/>
          <w:sz w:val="26"/>
          <w:szCs w:val="26"/>
        </w:rPr>
        <w:t xml:space="preserve"> </w:t>
      </w:r>
      <w:r w:rsidRPr="001F1BC5">
        <w:rPr>
          <w:sz w:val="26"/>
          <w:szCs w:val="26"/>
        </w:rPr>
        <w:t>содержания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планируемых</w:t>
      </w:r>
      <w:r w:rsidRPr="001F1BC5">
        <w:rPr>
          <w:spacing w:val="1"/>
          <w:sz w:val="26"/>
          <w:szCs w:val="26"/>
        </w:rPr>
        <w:t xml:space="preserve"> </w:t>
      </w:r>
      <w:r w:rsidRPr="001F1BC5">
        <w:rPr>
          <w:sz w:val="26"/>
          <w:szCs w:val="26"/>
        </w:rPr>
        <w:t>результатов</w:t>
      </w:r>
      <w:r w:rsidRPr="001F1BC5">
        <w:rPr>
          <w:spacing w:val="1"/>
          <w:sz w:val="26"/>
          <w:szCs w:val="26"/>
        </w:rPr>
        <w:t xml:space="preserve"> </w:t>
      </w:r>
      <w:r w:rsidRPr="001F1BC5">
        <w:rPr>
          <w:sz w:val="26"/>
          <w:szCs w:val="26"/>
        </w:rPr>
        <w:t>обучения является признание равной значимости работы по изучению системы языка и</w:t>
      </w:r>
      <w:r w:rsidRPr="001F1BC5">
        <w:rPr>
          <w:spacing w:val="-62"/>
          <w:sz w:val="26"/>
          <w:szCs w:val="26"/>
        </w:rPr>
        <w:t xml:space="preserve"> </w:t>
      </w:r>
      <w:r w:rsidRPr="001F1BC5">
        <w:rPr>
          <w:sz w:val="26"/>
          <w:szCs w:val="26"/>
        </w:rPr>
        <w:t>работы</w:t>
      </w:r>
      <w:r w:rsidRPr="001F1BC5">
        <w:rPr>
          <w:spacing w:val="-5"/>
          <w:sz w:val="26"/>
          <w:szCs w:val="26"/>
        </w:rPr>
        <w:t xml:space="preserve"> </w:t>
      </w:r>
      <w:r w:rsidRPr="001F1BC5">
        <w:rPr>
          <w:sz w:val="26"/>
          <w:szCs w:val="26"/>
        </w:rPr>
        <w:t>по</w:t>
      </w:r>
      <w:r w:rsidRPr="001F1BC5">
        <w:rPr>
          <w:spacing w:val="-5"/>
          <w:sz w:val="26"/>
          <w:szCs w:val="26"/>
        </w:rPr>
        <w:t xml:space="preserve"> </w:t>
      </w:r>
      <w:r w:rsidRPr="001F1BC5">
        <w:rPr>
          <w:sz w:val="26"/>
          <w:szCs w:val="26"/>
        </w:rPr>
        <w:t>совершенствованию</w:t>
      </w:r>
      <w:r w:rsidRPr="001F1BC5">
        <w:rPr>
          <w:spacing w:val="-14"/>
          <w:sz w:val="26"/>
          <w:szCs w:val="26"/>
        </w:rPr>
        <w:t xml:space="preserve"> </w:t>
      </w:r>
      <w:r w:rsidRPr="001F1BC5">
        <w:rPr>
          <w:sz w:val="26"/>
          <w:szCs w:val="26"/>
        </w:rPr>
        <w:t>речи</w:t>
      </w:r>
      <w:r w:rsidRPr="001F1BC5">
        <w:rPr>
          <w:spacing w:val="-14"/>
          <w:sz w:val="26"/>
          <w:szCs w:val="26"/>
        </w:rPr>
        <w:t xml:space="preserve"> </w:t>
      </w:r>
      <w:r w:rsidRPr="001F1BC5">
        <w:rPr>
          <w:sz w:val="26"/>
          <w:szCs w:val="26"/>
        </w:rPr>
        <w:t>младших</w:t>
      </w:r>
      <w:r w:rsidRPr="001F1BC5">
        <w:rPr>
          <w:spacing w:val="-15"/>
          <w:sz w:val="26"/>
          <w:szCs w:val="26"/>
        </w:rPr>
        <w:t xml:space="preserve"> </w:t>
      </w:r>
      <w:r w:rsidRPr="001F1BC5">
        <w:rPr>
          <w:sz w:val="26"/>
          <w:szCs w:val="26"/>
        </w:rPr>
        <w:t>школьников.</w:t>
      </w:r>
      <w:r w:rsidRPr="001F1BC5">
        <w:rPr>
          <w:spacing w:val="20"/>
          <w:sz w:val="26"/>
          <w:szCs w:val="26"/>
        </w:rPr>
        <w:t xml:space="preserve"> </w:t>
      </w:r>
      <w:r w:rsidRPr="001F1BC5">
        <w:rPr>
          <w:sz w:val="26"/>
          <w:szCs w:val="26"/>
        </w:rPr>
        <w:t>Языковой</w:t>
      </w:r>
      <w:r w:rsidRPr="001F1BC5">
        <w:rPr>
          <w:spacing w:val="-12"/>
          <w:sz w:val="26"/>
          <w:szCs w:val="26"/>
        </w:rPr>
        <w:t xml:space="preserve"> </w:t>
      </w:r>
      <w:r w:rsidRPr="001F1BC5">
        <w:rPr>
          <w:sz w:val="26"/>
          <w:szCs w:val="26"/>
        </w:rPr>
        <w:t>материал</w:t>
      </w:r>
      <w:r w:rsidRPr="001F1BC5">
        <w:rPr>
          <w:spacing w:val="-5"/>
          <w:sz w:val="26"/>
          <w:szCs w:val="26"/>
        </w:rPr>
        <w:t xml:space="preserve"> </w:t>
      </w:r>
      <w:r w:rsidRPr="001F1BC5">
        <w:rPr>
          <w:sz w:val="26"/>
          <w:szCs w:val="26"/>
        </w:rPr>
        <w:t>призван</w:t>
      </w:r>
      <w:r w:rsidRPr="001F1BC5">
        <w:rPr>
          <w:spacing w:val="-63"/>
          <w:sz w:val="26"/>
          <w:szCs w:val="26"/>
        </w:rPr>
        <w:t xml:space="preserve"> </w:t>
      </w:r>
      <w:r w:rsidRPr="001F1BC5">
        <w:rPr>
          <w:sz w:val="26"/>
          <w:szCs w:val="26"/>
        </w:rPr>
        <w:t>сформировать</w:t>
      </w:r>
      <w:r w:rsidRPr="001F1BC5">
        <w:rPr>
          <w:spacing w:val="1"/>
          <w:sz w:val="26"/>
          <w:szCs w:val="26"/>
        </w:rPr>
        <w:t xml:space="preserve"> </w:t>
      </w:r>
      <w:r w:rsidRPr="001F1BC5">
        <w:rPr>
          <w:sz w:val="26"/>
          <w:szCs w:val="26"/>
        </w:rPr>
        <w:t>первоначальные</w:t>
      </w:r>
      <w:r w:rsidRPr="001F1BC5">
        <w:rPr>
          <w:spacing w:val="1"/>
          <w:sz w:val="26"/>
          <w:szCs w:val="26"/>
        </w:rPr>
        <w:t xml:space="preserve"> </w:t>
      </w:r>
      <w:r w:rsidRPr="001F1BC5">
        <w:rPr>
          <w:sz w:val="26"/>
          <w:szCs w:val="26"/>
        </w:rPr>
        <w:t>представления</w:t>
      </w:r>
      <w:r w:rsidRPr="001F1BC5">
        <w:rPr>
          <w:spacing w:val="1"/>
          <w:sz w:val="26"/>
          <w:szCs w:val="26"/>
        </w:rPr>
        <w:t xml:space="preserve"> </w:t>
      </w:r>
      <w:r w:rsidRPr="001F1BC5">
        <w:rPr>
          <w:sz w:val="26"/>
          <w:szCs w:val="26"/>
        </w:rPr>
        <w:t>о</w:t>
      </w:r>
      <w:r w:rsidRPr="001F1BC5">
        <w:rPr>
          <w:spacing w:val="1"/>
          <w:sz w:val="26"/>
          <w:szCs w:val="26"/>
        </w:rPr>
        <w:t xml:space="preserve"> </w:t>
      </w:r>
      <w:r w:rsidRPr="001F1BC5">
        <w:rPr>
          <w:sz w:val="26"/>
          <w:szCs w:val="26"/>
        </w:rPr>
        <w:t>структуре</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способствовать</w:t>
      </w:r>
      <w:r w:rsidRPr="001F1BC5">
        <w:rPr>
          <w:spacing w:val="1"/>
          <w:sz w:val="26"/>
          <w:szCs w:val="26"/>
        </w:rPr>
        <w:t xml:space="preserve"> </w:t>
      </w:r>
      <w:r w:rsidRPr="001F1BC5">
        <w:rPr>
          <w:sz w:val="26"/>
          <w:szCs w:val="26"/>
        </w:rPr>
        <w:t>усвоению</w:t>
      </w:r>
      <w:r w:rsidRPr="001F1BC5">
        <w:rPr>
          <w:spacing w:val="1"/>
          <w:sz w:val="26"/>
          <w:szCs w:val="26"/>
        </w:rPr>
        <w:t xml:space="preserve"> </w:t>
      </w:r>
      <w:r w:rsidRPr="001F1BC5">
        <w:rPr>
          <w:sz w:val="26"/>
          <w:szCs w:val="26"/>
        </w:rPr>
        <w:t>норм</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литературного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орфографических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пунктуационных правил.</w:t>
      </w:r>
      <w:r w:rsidRPr="001F1BC5">
        <w:rPr>
          <w:spacing w:val="1"/>
          <w:sz w:val="26"/>
          <w:szCs w:val="26"/>
        </w:rPr>
        <w:t xml:space="preserve"> </w:t>
      </w:r>
      <w:r w:rsidRPr="001F1BC5">
        <w:rPr>
          <w:sz w:val="26"/>
          <w:szCs w:val="26"/>
        </w:rPr>
        <w:t>Развитие устной и письменной речи младших школьников</w:t>
      </w:r>
      <w:r w:rsidRPr="001F1BC5">
        <w:rPr>
          <w:spacing w:val="1"/>
          <w:sz w:val="26"/>
          <w:szCs w:val="26"/>
        </w:rPr>
        <w:t xml:space="preserve"> </w:t>
      </w:r>
      <w:r w:rsidRPr="001F1BC5">
        <w:rPr>
          <w:sz w:val="26"/>
          <w:szCs w:val="26"/>
        </w:rPr>
        <w:t>направлено</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решение</w:t>
      </w:r>
      <w:r w:rsidRPr="001F1BC5">
        <w:rPr>
          <w:spacing w:val="1"/>
          <w:sz w:val="26"/>
          <w:szCs w:val="26"/>
        </w:rPr>
        <w:t xml:space="preserve"> </w:t>
      </w:r>
      <w:r w:rsidRPr="001F1BC5">
        <w:rPr>
          <w:sz w:val="26"/>
          <w:szCs w:val="26"/>
        </w:rPr>
        <w:t>практической</w:t>
      </w:r>
      <w:r w:rsidRPr="001F1BC5">
        <w:rPr>
          <w:spacing w:val="1"/>
          <w:sz w:val="26"/>
          <w:szCs w:val="26"/>
        </w:rPr>
        <w:t xml:space="preserve"> </w:t>
      </w:r>
      <w:r w:rsidRPr="001F1BC5">
        <w:rPr>
          <w:sz w:val="26"/>
          <w:szCs w:val="26"/>
        </w:rPr>
        <w:t>задачи</w:t>
      </w:r>
      <w:r w:rsidRPr="001F1BC5">
        <w:rPr>
          <w:spacing w:val="1"/>
          <w:sz w:val="26"/>
          <w:szCs w:val="26"/>
        </w:rPr>
        <w:t xml:space="preserve"> </w:t>
      </w:r>
      <w:r w:rsidRPr="001F1BC5">
        <w:rPr>
          <w:sz w:val="26"/>
          <w:szCs w:val="26"/>
        </w:rPr>
        <w:t>развития</w:t>
      </w:r>
      <w:r w:rsidRPr="001F1BC5">
        <w:rPr>
          <w:spacing w:val="1"/>
          <w:sz w:val="26"/>
          <w:szCs w:val="26"/>
        </w:rPr>
        <w:t xml:space="preserve"> </w:t>
      </w:r>
      <w:r w:rsidRPr="001F1BC5">
        <w:rPr>
          <w:sz w:val="26"/>
          <w:szCs w:val="26"/>
        </w:rPr>
        <w:t>всех</w:t>
      </w:r>
      <w:r w:rsidRPr="001F1BC5">
        <w:rPr>
          <w:spacing w:val="1"/>
          <w:sz w:val="26"/>
          <w:szCs w:val="26"/>
        </w:rPr>
        <w:t xml:space="preserve"> </w:t>
      </w:r>
      <w:r w:rsidRPr="001F1BC5">
        <w:rPr>
          <w:sz w:val="26"/>
          <w:szCs w:val="26"/>
        </w:rPr>
        <w:t>видов</w:t>
      </w:r>
      <w:r w:rsidRPr="001F1BC5">
        <w:rPr>
          <w:spacing w:val="1"/>
          <w:sz w:val="26"/>
          <w:szCs w:val="26"/>
        </w:rPr>
        <w:t xml:space="preserve"> </w:t>
      </w:r>
      <w:r w:rsidRPr="001F1BC5">
        <w:rPr>
          <w:sz w:val="26"/>
          <w:szCs w:val="26"/>
        </w:rPr>
        <w:t>речевой</w:t>
      </w:r>
      <w:r w:rsidRPr="001F1BC5">
        <w:rPr>
          <w:spacing w:val="1"/>
          <w:sz w:val="26"/>
          <w:szCs w:val="26"/>
        </w:rPr>
        <w:t xml:space="preserve"> </w:t>
      </w:r>
      <w:r w:rsidRPr="001F1BC5">
        <w:rPr>
          <w:sz w:val="26"/>
          <w:szCs w:val="26"/>
        </w:rPr>
        <w:t>деятельности,</w:t>
      </w:r>
      <w:r w:rsidRPr="001F1BC5">
        <w:rPr>
          <w:spacing w:val="1"/>
          <w:sz w:val="26"/>
          <w:szCs w:val="26"/>
        </w:rPr>
        <w:t xml:space="preserve"> </w:t>
      </w:r>
      <w:r w:rsidRPr="001F1BC5">
        <w:rPr>
          <w:sz w:val="26"/>
          <w:szCs w:val="26"/>
        </w:rPr>
        <w:t>отработку</w:t>
      </w:r>
      <w:r w:rsidRPr="001F1BC5">
        <w:rPr>
          <w:spacing w:val="1"/>
          <w:sz w:val="26"/>
          <w:szCs w:val="26"/>
        </w:rPr>
        <w:t xml:space="preserve"> </w:t>
      </w:r>
      <w:r w:rsidRPr="001F1BC5">
        <w:rPr>
          <w:sz w:val="26"/>
          <w:szCs w:val="26"/>
        </w:rPr>
        <w:t>навыков</w:t>
      </w:r>
      <w:r w:rsidRPr="001F1BC5">
        <w:rPr>
          <w:spacing w:val="1"/>
          <w:sz w:val="26"/>
          <w:szCs w:val="26"/>
        </w:rPr>
        <w:t xml:space="preserve"> </w:t>
      </w:r>
      <w:r w:rsidRPr="001F1BC5">
        <w:rPr>
          <w:sz w:val="26"/>
          <w:szCs w:val="26"/>
        </w:rPr>
        <w:t>использования</w:t>
      </w:r>
      <w:r w:rsidRPr="001F1BC5">
        <w:rPr>
          <w:spacing w:val="1"/>
          <w:sz w:val="26"/>
          <w:szCs w:val="26"/>
        </w:rPr>
        <w:t xml:space="preserve"> </w:t>
      </w:r>
      <w:r w:rsidRPr="001F1BC5">
        <w:rPr>
          <w:sz w:val="26"/>
          <w:szCs w:val="26"/>
        </w:rPr>
        <w:t>усвоенных</w:t>
      </w:r>
      <w:r w:rsidRPr="001F1BC5">
        <w:rPr>
          <w:spacing w:val="1"/>
          <w:sz w:val="26"/>
          <w:szCs w:val="26"/>
        </w:rPr>
        <w:t xml:space="preserve"> </w:t>
      </w:r>
      <w:r w:rsidRPr="001F1BC5">
        <w:rPr>
          <w:sz w:val="26"/>
          <w:szCs w:val="26"/>
        </w:rPr>
        <w:t>норм</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литературного языка, речевых норм и правил речевого этикета в процессе устного и</w:t>
      </w:r>
      <w:r w:rsidRPr="001F1BC5">
        <w:rPr>
          <w:spacing w:val="1"/>
          <w:sz w:val="26"/>
          <w:szCs w:val="26"/>
        </w:rPr>
        <w:t xml:space="preserve"> </w:t>
      </w:r>
      <w:r w:rsidRPr="001F1BC5">
        <w:rPr>
          <w:sz w:val="26"/>
          <w:szCs w:val="26"/>
        </w:rPr>
        <w:t>письменного</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Ряд</w:t>
      </w:r>
      <w:r w:rsidRPr="001F1BC5">
        <w:rPr>
          <w:spacing w:val="1"/>
          <w:sz w:val="26"/>
          <w:szCs w:val="26"/>
        </w:rPr>
        <w:t xml:space="preserve"> </w:t>
      </w:r>
      <w:r w:rsidRPr="001F1BC5">
        <w:rPr>
          <w:sz w:val="26"/>
          <w:szCs w:val="26"/>
        </w:rPr>
        <w:t>задач</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совершенствованию</w:t>
      </w:r>
      <w:r w:rsidRPr="001F1BC5">
        <w:rPr>
          <w:spacing w:val="1"/>
          <w:sz w:val="26"/>
          <w:szCs w:val="26"/>
        </w:rPr>
        <w:t xml:space="preserve"> </w:t>
      </w:r>
      <w:r w:rsidRPr="001F1BC5">
        <w:rPr>
          <w:sz w:val="26"/>
          <w:szCs w:val="26"/>
        </w:rPr>
        <w:t>речевой</w:t>
      </w:r>
      <w:r w:rsidRPr="001F1BC5">
        <w:rPr>
          <w:spacing w:val="1"/>
          <w:sz w:val="26"/>
          <w:szCs w:val="26"/>
        </w:rPr>
        <w:t xml:space="preserve"> </w:t>
      </w:r>
      <w:r w:rsidRPr="001F1BC5">
        <w:rPr>
          <w:sz w:val="26"/>
          <w:szCs w:val="26"/>
        </w:rPr>
        <w:t>деятельности</w:t>
      </w:r>
      <w:r w:rsidRPr="001F1BC5">
        <w:rPr>
          <w:spacing w:val="-62"/>
          <w:sz w:val="26"/>
          <w:szCs w:val="26"/>
        </w:rPr>
        <w:t xml:space="preserve"> </w:t>
      </w:r>
      <w:r w:rsidRPr="001F1BC5">
        <w:rPr>
          <w:w w:val="95"/>
          <w:sz w:val="26"/>
          <w:szCs w:val="26"/>
        </w:rPr>
        <w:t>решаются</w:t>
      </w:r>
      <w:r w:rsidRPr="001F1BC5">
        <w:rPr>
          <w:spacing w:val="-7"/>
          <w:w w:val="95"/>
          <w:sz w:val="26"/>
          <w:szCs w:val="26"/>
        </w:rPr>
        <w:t xml:space="preserve"> </w:t>
      </w:r>
      <w:r w:rsidRPr="001F1BC5">
        <w:rPr>
          <w:w w:val="95"/>
          <w:sz w:val="26"/>
          <w:szCs w:val="26"/>
        </w:rPr>
        <w:t>совместно</w:t>
      </w:r>
      <w:r w:rsidRPr="001F1BC5">
        <w:rPr>
          <w:spacing w:val="-5"/>
          <w:w w:val="95"/>
          <w:sz w:val="26"/>
          <w:szCs w:val="26"/>
        </w:rPr>
        <w:t xml:space="preserve"> </w:t>
      </w:r>
      <w:r w:rsidRPr="001F1BC5">
        <w:rPr>
          <w:w w:val="95"/>
          <w:sz w:val="26"/>
          <w:szCs w:val="26"/>
        </w:rPr>
        <w:t>с</w:t>
      </w:r>
      <w:r w:rsidRPr="001F1BC5">
        <w:rPr>
          <w:spacing w:val="-8"/>
          <w:w w:val="95"/>
          <w:sz w:val="26"/>
          <w:szCs w:val="26"/>
        </w:rPr>
        <w:t xml:space="preserve"> </w:t>
      </w:r>
      <w:r w:rsidRPr="001F1BC5">
        <w:rPr>
          <w:w w:val="95"/>
          <w:sz w:val="26"/>
          <w:szCs w:val="26"/>
        </w:rPr>
        <w:t>учебным</w:t>
      </w:r>
      <w:r w:rsidRPr="001F1BC5">
        <w:rPr>
          <w:spacing w:val="-8"/>
          <w:w w:val="95"/>
          <w:sz w:val="26"/>
          <w:szCs w:val="26"/>
        </w:rPr>
        <w:t xml:space="preserve"> </w:t>
      </w:r>
      <w:r w:rsidRPr="001F1BC5">
        <w:rPr>
          <w:w w:val="95"/>
          <w:sz w:val="26"/>
          <w:szCs w:val="26"/>
        </w:rPr>
        <w:t>предметом</w:t>
      </w:r>
      <w:r w:rsidRPr="001F1BC5">
        <w:rPr>
          <w:spacing w:val="-3"/>
          <w:w w:val="95"/>
          <w:sz w:val="26"/>
          <w:szCs w:val="26"/>
        </w:rPr>
        <w:t xml:space="preserve"> </w:t>
      </w:r>
      <w:r w:rsidRPr="001F1BC5">
        <w:rPr>
          <w:w w:val="95"/>
          <w:sz w:val="26"/>
          <w:szCs w:val="26"/>
        </w:rPr>
        <w:t>«Литературное</w:t>
      </w:r>
      <w:r w:rsidRPr="001F1BC5">
        <w:rPr>
          <w:spacing w:val="4"/>
          <w:w w:val="95"/>
          <w:sz w:val="26"/>
          <w:szCs w:val="26"/>
        </w:rPr>
        <w:t xml:space="preserve"> </w:t>
      </w:r>
      <w:r w:rsidRPr="001F1BC5">
        <w:rPr>
          <w:w w:val="95"/>
          <w:sz w:val="26"/>
          <w:szCs w:val="26"/>
        </w:rPr>
        <w:t>чтение».</w:t>
      </w:r>
    </w:p>
    <w:p w:rsidR="00DE11BA" w:rsidRPr="001F1BC5" w:rsidRDefault="00DE11BA" w:rsidP="00DE11BA">
      <w:pPr>
        <w:spacing w:before="10"/>
        <w:rPr>
          <w:sz w:val="25"/>
          <w:szCs w:val="26"/>
        </w:rPr>
      </w:pPr>
    </w:p>
    <w:p w:rsidR="00DE11BA" w:rsidRPr="001F1BC5" w:rsidRDefault="00DE11BA" w:rsidP="00DE11BA">
      <w:pPr>
        <w:spacing w:before="1"/>
        <w:rPr>
          <w:sz w:val="26"/>
          <w:szCs w:val="26"/>
        </w:rPr>
      </w:pPr>
      <w:r w:rsidRPr="001F1BC5">
        <w:rPr>
          <w:sz w:val="26"/>
          <w:szCs w:val="26"/>
        </w:rPr>
        <w:t>Общее</w:t>
      </w:r>
      <w:r w:rsidRPr="001F1BC5">
        <w:rPr>
          <w:spacing w:val="-3"/>
          <w:sz w:val="26"/>
          <w:szCs w:val="26"/>
        </w:rPr>
        <w:t xml:space="preserve"> </w:t>
      </w:r>
      <w:r w:rsidRPr="001F1BC5">
        <w:rPr>
          <w:sz w:val="26"/>
          <w:szCs w:val="26"/>
        </w:rPr>
        <w:t>число</w:t>
      </w:r>
      <w:r w:rsidRPr="001F1BC5">
        <w:rPr>
          <w:spacing w:val="-1"/>
          <w:sz w:val="26"/>
          <w:szCs w:val="26"/>
        </w:rPr>
        <w:t xml:space="preserve"> </w:t>
      </w:r>
      <w:r w:rsidRPr="001F1BC5">
        <w:rPr>
          <w:sz w:val="26"/>
          <w:szCs w:val="26"/>
        </w:rPr>
        <w:t>часов,</w:t>
      </w:r>
      <w:r w:rsidRPr="001F1BC5">
        <w:rPr>
          <w:spacing w:val="-1"/>
          <w:sz w:val="26"/>
          <w:szCs w:val="26"/>
        </w:rPr>
        <w:t xml:space="preserve"> </w:t>
      </w:r>
      <w:r w:rsidRPr="001F1BC5">
        <w:rPr>
          <w:sz w:val="26"/>
          <w:szCs w:val="26"/>
        </w:rPr>
        <w:t>отведённых</w:t>
      </w:r>
      <w:r w:rsidRPr="001F1BC5">
        <w:rPr>
          <w:spacing w:val="-3"/>
          <w:sz w:val="26"/>
          <w:szCs w:val="26"/>
        </w:rPr>
        <w:t xml:space="preserve"> </w:t>
      </w:r>
      <w:r w:rsidRPr="001F1BC5">
        <w:rPr>
          <w:sz w:val="26"/>
          <w:szCs w:val="26"/>
        </w:rPr>
        <w:t>на</w:t>
      </w:r>
      <w:r w:rsidRPr="001F1BC5">
        <w:rPr>
          <w:spacing w:val="-1"/>
          <w:sz w:val="26"/>
          <w:szCs w:val="26"/>
        </w:rPr>
        <w:t xml:space="preserve"> </w:t>
      </w:r>
      <w:r w:rsidRPr="001F1BC5">
        <w:rPr>
          <w:sz w:val="26"/>
          <w:szCs w:val="26"/>
        </w:rPr>
        <w:t>изучение</w:t>
      </w:r>
      <w:r w:rsidRPr="001F1BC5">
        <w:rPr>
          <w:spacing w:val="-3"/>
          <w:sz w:val="26"/>
          <w:szCs w:val="26"/>
        </w:rPr>
        <w:t xml:space="preserve"> </w:t>
      </w:r>
      <w:r w:rsidRPr="001F1BC5">
        <w:rPr>
          <w:sz w:val="26"/>
          <w:szCs w:val="26"/>
        </w:rPr>
        <w:t>«Русского</w:t>
      </w:r>
      <w:r w:rsidRPr="001F1BC5">
        <w:rPr>
          <w:spacing w:val="-4"/>
          <w:sz w:val="26"/>
          <w:szCs w:val="26"/>
        </w:rPr>
        <w:t xml:space="preserve"> </w:t>
      </w:r>
      <w:r w:rsidRPr="001F1BC5">
        <w:rPr>
          <w:sz w:val="26"/>
          <w:szCs w:val="26"/>
        </w:rPr>
        <w:t>языка»,</w:t>
      </w:r>
      <w:r w:rsidRPr="001F1BC5">
        <w:rPr>
          <w:spacing w:val="-2"/>
          <w:sz w:val="26"/>
          <w:szCs w:val="26"/>
        </w:rPr>
        <w:t xml:space="preserve"> </w:t>
      </w:r>
      <w:r w:rsidRPr="001F1BC5">
        <w:rPr>
          <w:sz w:val="26"/>
          <w:szCs w:val="26"/>
        </w:rPr>
        <w:t>-</w:t>
      </w:r>
      <w:r w:rsidRPr="001F1BC5">
        <w:rPr>
          <w:spacing w:val="-4"/>
          <w:sz w:val="26"/>
          <w:szCs w:val="26"/>
        </w:rPr>
        <w:t xml:space="preserve"> </w:t>
      </w:r>
      <w:r>
        <w:rPr>
          <w:spacing w:val="-4"/>
          <w:sz w:val="26"/>
          <w:szCs w:val="26"/>
        </w:rPr>
        <w:t xml:space="preserve">540 </w:t>
      </w:r>
      <w:r w:rsidRPr="001F1BC5">
        <w:rPr>
          <w:sz w:val="26"/>
          <w:szCs w:val="26"/>
        </w:rPr>
        <w:t>часов:</w:t>
      </w:r>
    </w:p>
    <w:p w:rsidR="00DE11BA" w:rsidRPr="001F1BC5" w:rsidRDefault="00DE11BA" w:rsidP="00DE11BA">
      <w:pPr>
        <w:numPr>
          <w:ilvl w:val="0"/>
          <w:numId w:val="7"/>
        </w:numPr>
        <w:tabs>
          <w:tab w:val="left" w:pos="434"/>
        </w:tabs>
        <w:spacing w:before="1" w:line="298" w:lineRule="exact"/>
        <w:ind w:left="433" w:hanging="217"/>
        <w:rPr>
          <w:sz w:val="26"/>
        </w:rPr>
      </w:pPr>
      <w:r w:rsidRPr="001F1BC5">
        <w:rPr>
          <w:sz w:val="26"/>
        </w:rPr>
        <w:t>в</w:t>
      </w:r>
      <w:r w:rsidRPr="001F1BC5">
        <w:rPr>
          <w:spacing w:val="-3"/>
          <w:sz w:val="26"/>
        </w:rPr>
        <w:t xml:space="preserve"> </w:t>
      </w:r>
      <w:r w:rsidRPr="001F1BC5">
        <w:rPr>
          <w:sz w:val="26"/>
        </w:rPr>
        <w:t>1</w:t>
      </w:r>
      <w:r w:rsidRPr="001F1BC5">
        <w:rPr>
          <w:spacing w:val="-3"/>
          <w:sz w:val="26"/>
        </w:rPr>
        <w:t xml:space="preserve"> </w:t>
      </w:r>
      <w:r w:rsidRPr="001F1BC5">
        <w:rPr>
          <w:sz w:val="26"/>
        </w:rPr>
        <w:t>классе</w:t>
      </w:r>
      <w:r w:rsidRPr="001F1BC5">
        <w:rPr>
          <w:spacing w:val="-1"/>
          <w:sz w:val="26"/>
        </w:rPr>
        <w:t xml:space="preserve"> </w:t>
      </w:r>
      <w:r w:rsidRPr="001F1BC5">
        <w:rPr>
          <w:sz w:val="26"/>
        </w:rPr>
        <w:t>-</w:t>
      </w:r>
      <w:r w:rsidRPr="001F1BC5">
        <w:rPr>
          <w:spacing w:val="-3"/>
          <w:sz w:val="26"/>
        </w:rPr>
        <w:t xml:space="preserve"> </w:t>
      </w:r>
      <w:r w:rsidRPr="001F1BC5">
        <w:rPr>
          <w:sz w:val="26"/>
        </w:rPr>
        <w:t>132</w:t>
      </w:r>
      <w:r w:rsidRPr="001F1BC5">
        <w:rPr>
          <w:spacing w:val="-2"/>
          <w:sz w:val="26"/>
        </w:rPr>
        <w:t xml:space="preserve"> </w:t>
      </w:r>
      <w:r w:rsidRPr="001F1BC5">
        <w:rPr>
          <w:sz w:val="26"/>
        </w:rPr>
        <w:t>часа</w:t>
      </w:r>
      <w:r w:rsidRPr="001F1BC5">
        <w:rPr>
          <w:spacing w:val="-3"/>
          <w:sz w:val="26"/>
        </w:rPr>
        <w:t xml:space="preserve"> </w:t>
      </w:r>
      <w:r w:rsidRPr="001F1BC5">
        <w:rPr>
          <w:sz w:val="26"/>
        </w:rPr>
        <w:t>(33</w:t>
      </w:r>
      <w:r w:rsidRPr="001F1BC5">
        <w:rPr>
          <w:spacing w:val="-2"/>
          <w:sz w:val="26"/>
        </w:rPr>
        <w:t xml:space="preserve"> </w:t>
      </w:r>
      <w:r w:rsidRPr="001F1BC5">
        <w:rPr>
          <w:sz w:val="26"/>
        </w:rPr>
        <w:t>учебные</w:t>
      </w:r>
      <w:r w:rsidRPr="001F1BC5">
        <w:rPr>
          <w:spacing w:val="-3"/>
          <w:sz w:val="26"/>
        </w:rPr>
        <w:t xml:space="preserve"> </w:t>
      </w:r>
      <w:r w:rsidRPr="001F1BC5">
        <w:rPr>
          <w:sz w:val="26"/>
        </w:rPr>
        <w:t>недели</w:t>
      </w:r>
      <w:r w:rsidRPr="001F1BC5">
        <w:rPr>
          <w:spacing w:val="4"/>
          <w:sz w:val="26"/>
        </w:rPr>
        <w:t xml:space="preserve"> </w:t>
      </w:r>
      <w:r w:rsidRPr="001F1BC5">
        <w:rPr>
          <w:sz w:val="26"/>
        </w:rPr>
        <w:t>-</w:t>
      </w:r>
      <w:r w:rsidRPr="001F1BC5">
        <w:rPr>
          <w:spacing w:val="-3"/>
          <w:sz w:val="26"/>
        </w:rPr>
        <w:t xml:space="preserve"> </w:t>
      </w:r>
      <w:r w:rsidRPr="001F1BC5">
        <w:rPr>
          <w:sz w:val="26"/>
        </w:rPr>
        <w:t>по</w:t>
      </w:r>
      <w:r w:rsidRPr="001F1BC5">
        <w:rPr>
          <w:spacing w:val="-2"/>
          <w:sz w:val="26"/>
        </w:rPr>
        <w:t xml:space="preserve"> </w:t>
      </w:r>
      <w:r w:rsidRPr="001F1BC5">
        <w:rPr>
          <w:sz w:val="26"/>
        </w:rPr>
        <w:t>4</w:t>
      </w:r>
      <w:r w:rsidRPr="001F1BC5">
        <w:rPr>
          <w:spacing w:val="-2"/>
          <w:sz w:val="26"/>
        </w:rPr>
        <w:t xml:space="preserve"> </w:t>
      </w:r>
      <w:r w:rsidRPr="001F1BC5">
        <w:rPr>
          <w:sz w:val="26"/>
        </w:rPr>
        <w:t>часа в</w:t>
      </w:r>
      <w:r w:rsidRPr="001F1BC5">
        <w:rPr>
          <w:spacing w:val="-2"/>
          <w:sz w:val="26"/>
        </w:rPr>
        <w:t xml:space="preserve"> </w:t>
      </w:r>
      <w:r w:rsidRPr="001F1BC5">
        <w:rPr>
          <w:sz w:val="26"/>
        </w:rPr>
        <w:t>неделю);</w:t>
      </w:r>
    </w:p>
    <w:p w:rsidR="00DE11BA" w:rsidRPr="001F1BC5" w:rsidRDefault="00DE11BA" w:rsidP="00DE11BA">
      <w:pPr>
        <w:numPr>
          <w:ilvl w:val="0"/>
          <w:numId w:val="7"/>
        </w:numPr>
        <w:tabs>
          <w:tab w:val="left" w:pos="369"/>
        </w:tabs>
        <w:spacing w:line="298" w:lineRule="exact"/>
        <w:ind w:left="368" w:hanging="152"/>
        <w:rPr>
          <w:sz w:val="26"/>
        </w:rPr>
      </w:pPr>
      <w:r w:rsidRPr="001F1BC5">
        <w:rPr>
          <w:sz w:val="26"/>
        </w:rPr>
        <w:t>во</w:t>
      </w:r>
      <w:r w:rsidRPr="001F1BC5">
        <w:rPr>
          <w:spacing w:val="-3"/>
          <w:sz w:val="26"/>
        </w:rPr>
        <w:t xml:space="preserve"> </w:t>
      </w:r>
      <w:r w:rsidRPr="001F1BC5">
        <w:rPr>
          <w:sz w:val="26"/>
        </w:rPr>
        <w:t>2</w:t>
      </w:r>
      <w:r w:rsidRPr="001F1BC5">
        <w:rPr>
          <w:spacing w:val="-2"/>
          <w:sz w:val="26"/>
        </w:rPr>
        <w:t xml:space="preserve"> </w:t>
      </w:r>
      <w:r w:rsidRPr="001F1BC5">
        <w:rPr>
          <w:sz w:val="26"/>
        </w:rPr>
        <w:t>-</w:t>
      </w:r>
      <w:r w:rsidRPr="001F1BC5">
        <w:rPr>
          <w:spacing w:val="-3"/>
          <w:sz w:val="26"/>
        </w:rPr>
        <w:t xml:space="preserve"> </w:t>
      </w:r>
      <w:r>
        <w:rPr>
          <w:sz w:val="26"/>
        </w:rPr>
        <w:t>4</w:t>
      </w:r>
      <w:r w:rsidRPr="001F1BC5">
        <w:rPr>
          <w:spacing w:val="-2"/>
          <w:sz w:val="26"/>
        </w:rPr>
        <w:t xml:space="preserve"> </w:t>
      </w:r>
      <w:r w:rsidRPr="001F1BC5">
        <w:rPr>
          <w:sz w:val="26"/>
        </w:rPr>
        <w:t>классах</w:t>
      </w:r>
      <w:r w:rsidRPr="001F1BC5">
        <w:rPr>
          <w:spacing w:val="2"/>
          <w:sz w:val="26"/>
        </w:rPr>
        <w:t xml:space="preserve"> </w:t>
      </w:r>
      <w:r w:rsidRPr="001F1BC5">
        <w:rPr>
          <w:sz w:val="26"/>
        </w:rPr>
        <w:t>-</w:t>
      </w:r>
      <w:r w:rsidRPr="001F1BC5">
        <w:rPr>
          <w:spacing w:val="-3"/>
          <w:sz w:val="26"/>
        </w:rPr>
        <w:t xml:space="preserve"> </w:t>
      </w:r>
      <w:r w:rsidRPr="001F1BC5">
        <w:rPr>
          <w:sz w:val="26"/>
        </w:rPr>
        <w:t>по</w:t>
      </w:r>
      <w:r w:rsidRPr="001F1BC5">
        <w:rPr>
          <w:spacing w:val="1"/>
          <w:sz w:val="26"/>
        </w:rPr>
        <w:t xml:space="preserve"> </w:t>
      </w:r>
      <w:r>
        <w:rPr>
          <w:sz w:val="26"/>
        </w:rPr>
        <w:t>136</w:t>
      </w:r>
      <w:r w:rsidRPr="001F1BC5">
        <w:rPr>
          <w:spacing w:val="-2"/>
          <w:sz w:val="26"/>
        </w:rPr>
        <w:t xml:space="preserve"> </w:t>
      </w:r>
      <w:r w:rsidRPr="001F1BC5">
        <w:rPr>
          <w:sz w:val="26"/>
        </w:rPr>
        <w:t>часов</w:t>
      </w:r>
      <w:r w:rsidRPr="001F1BC5">
        <w:rPr>
          <w:spacing w:val="-3"/>
          <w:sz w:val="26"/>
        </w:rPr>
        <w:t xml:space="preserve"> </w:t>
      </w:r>
      <w:r w:rsidRPr="001F1BC5">
        <w:rPr>
          <w:sz w:val="26"/>
        </w:rPr>
        <w:t>(34</w:t>
      </w:r>
      <w:r w:rsidRPr="001F1BC5">
        <w:rPr>
          <w:spacing w:val="-2"/>
          <w:sz w:val="26"/>
        </w:rPr>
        <w:t xml:space="preserve"> </w:t>
      </w:r>
      <w:r w:rsidRPr="001F1BC5">
        <w:rPr>
          <w:sz w:val="26"/>
        </w:rPr>
        <w:t>учебные</w:t>
      </w:r>
      <w:r w:rsidRPr="001F1BC5">
        <w:rPr>
          <w:spacing w:val="-2"/>
          <w:sz w:val="26"/>
        </w:rPr>
        <w:t xml:space="preserve"> </w:t>
      </w:r>
      <w:r w:rsidRPr="001F1BC5">
        <w:rPr>
          <w:sz w:val="26"/>
        </w:rPr>
        <w:t>недели</w:t>
      </w:r>
      <w:r w:rsidRPr="001F1BC5">
        <w:rPr>
          <w:spacing w:val="1"/>
          <w:sz w:val="26"/>
        </w:rPr>
        <w:t xml:space="preserve"> </w:t>
      </w:r>
      <w:r w:rsidRPr="001F1BC5">
        <w:rPr>
          <w:sz w:val="26"/>
        </w:rPr>
        <w:t>–</w:t>
      </w:r>
      <w:r w:rsidRPr="001F1BC5">
        <w:rPr>
          <w:spacing w:val="-2"/>
          <w:sz w:val="26"/>
        </w:rPr>
        <w:t xml:space="preserve"> </w:t>
      </w:r>
      <w:r w:rsidRPr="001F1BC5">
        <w:rPr>
          <w:sz w:val="26"/>
        </w:rPr>
        <w:t>по</w:t>
      </w:r>
      <w:r w:rsidRPr="001F1BC5">
        <w:rPr>
          <w:spacing w:val="-2"/>
          <w:sz w:val="26"/>
        </w:rPr>
        <w:t xml:space="preserve"> </w:t>
      </w:r>
      <w:r>
        <w:rPr>
          <w:sz w:val="26"/>
        </w:rPr>
        <w:t>4</w:t>
      </w:r>
      <w:r w:rsidRPr="001F1BC5">
        <w:rPr>
          <w:sz w:val="26"/>
        </w:rPr>
        <w:t xml:space="preserve"> часов</w:t>
      </w:r>
      <w:r w:rsidRPr="001F1BC5">
        <w:rPr>
          <w:spacing w:val="1"/>
          <w:sz w:val="26"/>
        </w:rPr>
        <w:t xml:space="preserve"> </w:t>
      </w:r>
      <w:r w:rsidRPr="001F1BC5">
        <w:rPr>
          <w:sz w:val="26"/>
        </w:rPr>
        <w:t>в</w:t>
      </w:r>
      <w:r w:rsidRPr="001F1BC5">
        <w:rPr>
          <w:spacing w:val="-3"/>
          <w:sz w:val="26"/>
        </w:rPr>
        <w:t xml:space="preserve"> </w:t>
      </w:r>
      <w:r w:rsidRPr="001F1BC5">
        <w:rPr>
          <w:sz w:val="26"/>
        </w:rPr>
        <w:t>неделю).</w:t>
      </w:r>
    </w:p>
    <w:p w:rsidR="00DE11BA" w:rsidRPr="001F1BC5" w:rsidRDefault="00DE11BA" w:rsidP="00DE11BA">
      <w:pPr>
        <w:rPr>
          <w:sz w:val="28"/>
          <w:szCs w:val="26"/>
        </w:rPr>
      </w:pPr>
    </w:p>
    <w:p w:rsidR="00DE11BA" w:rsidRPr="001F1BC5" w:rsidRDefault="00DE11BA" w:rsidP="00DE11BA">
      <w:pPr>
        <w:rPr>
          <w:sz w:val="24"/>
          <w:szCs w:val="26"/>
        </w:rPr>
      </w:pPr>
    </w:p>
    <w:p w:rsidR="00DE11BA" w:rsidRPr="003463ED" w:rsidRDefault="00DE11BA" w:rsidP="00DE11BA">
      <w:pPr>
        <w:tabs>
          <w:tab w:val="left" w:pos="938"/>
        </w:tabs>
        <w:ind w:left="3261"/>
        <w:outlineLvl w:val="1"/>
        <w:rPr>
          <w:b/>
          <w:bCs/>
          <w:sz w:val="26"/>
          <w:szCs w:val="26"/>
        </w:rPr>
      </w:pPr>
      <w:r w:rsidRPr="003463ED">
        <w:rPr>
          <w:b/>
          <w:bCs/>
          <w:sz w:val="26"/>
          <w:szCs w:val="26"/>
        </w:rPr>
        <w:t>СОДЕРЖАНИЕ</w:t>
      </w:r>
      <w:r w:rsidRPr="003463ED">
        <w:rPr>
          <w:b/>
          <w:bCs/>
          <w:spacing w:val="-5"/>
          <w:sz w:val="26"/>
          <w:szCs w:val="26"/>
        </w:rPr>
        <w:t xml:space="preserve"> </w:t>
      </w:r>
      <w:r w:rsidRPr="003463ED">
        <w:rPr>
          <w:b/>
          <w:bCs/>
          <w:sz w:val="26"/>
          <w:szCs w:val="26"/>
        </w:rPr>
        <w:t>ОБУЧЕНИЯ</w:t>
      </w:r>
    </w:p>
    <w:p w:rsidR="00DE11BA" w:rsidRPr="001F1BC5" w:rsidRDefault="00DE11BA" w:rsidP="00DE11BA">
      <w:pPr>
        <w:spacing w:before="4"/>
        <w:rPr>
          <w:b/>
          <w:sz w:val="18"/>
          <w:szCs w:val="26"/>
        </w:rPr>
      </w:pPr>
    </w:p>
    <w:p w:rsidR="00DE11BA" w:rsidRPr="003463ED" w:rsidRDefault="00DE11BA" w:rsidP="00DE11BA">
      <w:pPr>
        <w:numPr>
          <w:ilvl w:val="0"/>
          <w:numId w:val="4"/>
        </w:numPr>
        <w:tabs>
          <w:tab w:val="left" w:pos="412"/>
        </w:tabs>
        <w:spacing w:before="88"/>
        <w:rPr>
          <w:b/>
          <w:sz w:val="26"/>
        </w:rPr>
      </w:pPr>
      <w:r w:rsidRPr="003463ED">
        <w:rPr>
          <w:b/>
          <w:sz w:val="26"/>
        </w:rPr>
        <w:t>КЛАСС</w:t>
      </w:r>
    </w:p>
    <w:p w:rsidR="00DE11BA" w:rsidRPr="003463ED" w:rsidRDefault="00DE11BA" w:rsidP="00DE11BA">
      <w:pPr>
        <w:spacing w:before="4"/>
        <w:rPr>
          <w:b/>
          <w:sz w:val="18"/>
          <w:szCs w:val="26"/>
        </w:rPr>
      </w:pPr>
    </w:p>
    <w:p w:rsidR="00DE11BA" w:rsidRPr="003463ED" w:rsidRDefault="00DE11BA" w:rsidP="00DE11BA">
      <w:pPr>
        <w:spacing w:before="88"/>
        <w:outlineLvl w:val="2"/>
        <w:rPr>
          <w:b/>
          <w:bCs/>
          <w:i/>
          <w:iCs/>
          <w:sz w:val="26"/>
          <w:szCs w:val="26"/>
        </w:rPr>
      </w:pPr>
      <w:r w:rsidRPr="003463ED">
        <w:rPr>
          <w:b/>
          <w:bCs/>
          <w:i/>
          <w:iCs/>
          <w:sz w:val="26"/>
          <w:szCs w:val="26"/>
        </w:rPr>
        <w:t>Обучение</w:t>
      </w:r>
      <w:r w:rsidRPr="003463ED">
        <w:rPr>
          <w:b/>
          <w:bCs/>
          <w:i/>
          <w:iCs/>
          <w:spacing w:val="-6"/>
          <w:sz w:val="26"/>
          <w:szCs w:val="26"/>
        </w:rPr>
        <w:t xml:space="preserve"> </w:t>
      </w:r>
      <w:r w:rsidRPr="003463ED">
        <w:rPr>
          <w:b/>
          <w:bCs/>
          <w:i/>
          <w:iCs/>
          <w:sz w:val="26"/>
          <w:szCs w:val="26"/>
        </w:rPr>
        <w:t>грамоте</w:t>
      </w:r>
    </w:p>
    <w:p w:rsidR="00DE11BA" w:rsidRPr="001F1BC5" w:rsidRDefault="00DE11BA" w:rsidP="00DE11BA">
      <w:pPr>
        <w:spacing w:before="1" w:line="298" w:lineRule="exact"/>
        <w:rPr>
          <w:i/>
          <w:sz w:val="26"/>
        </w:rPr>
      </w:pPr>
      <w:r w:rsidRPr="001F1BC5">
        <w:rPr>
          <w:i/>
          <w:sz w:val="26"/>
        </w:rPr>
        <w:t>Развитие речи</w:t>
      </w:r>
    </w:p>
    <w:p w:rsidR="00DE11BA" w:rsidRPr="001F1BC5" w:rsidRDefault="00DE11BA" w:rsidP="00DE11BA">
      <w:pPr>
        <w:tabs>
          <w:tab w:val="left" w:pos="2366"/>
          <w:tab w:val="left" w:pos="3823"/>
          <w:tab w:val="left" w:pos="5121"/>
          <w:tab w:val="left" w:pos="7553"/>
          <w:tab w:val="left" w:pos="8865"/>
          <w:tab w:val="left" w:pos="9356"/>
        </w:tabs>
        <w:ind w:right="110"/>
        <w:rPr>
          <w:sz w:val="26"/>
          <w:szCs w:val="26"/>
        </w:rPr>
      </w:pPr>
      <w:r w:rsidRPr="001F1BC5">
        <w:rPr>
          <w:sz w:val="26"/>
          <w:szCs w:val="26"/>
        </w:rPr>
        <w:t>Составление</w:t>
      </w:r>
      <w:r w:rsidRPr="001F1BC5">
        <w:rPr>
          <w:sz w:val="26"/>
          <w:szCs w:val="26"/>
        </w:rPr>
        <w:tab/>
        <w:t>небольших</w:t>
      </w:r>
      <w:r w:rsidRPr="001F1BC5">
        <w:rPr>
          <w:sz w:val="26"/>
          <w:szCs w:val="26"/>
        </w:rPr>
        <w:tab/>
        <w:t>рассказов</w:t>
      </w:r>
      <w:r w:rsidRPr="001F1BC5">
        <w:rPr>
          <w:sz w:val="26"/>
          <w:szCs w:val="26"/>
        </w:rPr>
        <w:tab/>
        <w:t>повествовательного</w:t>
      </w:r>
      <w:r w:rsidRPr="001F1BC5">
        <w:rPr>
          <w:sz w:val="26"/>
          <w:szCs w:val="26"/>
        </w:rPr>
        <w:tab/>
        <w:t>характера</w:t>
      </w:r>
      <w:r w:rsidRPr="001F1BC5">
        <w:rPr>
          <w:sz w:val="26"/>
          <w:szCs w:val="26"/>
        </w:rPr>
        <w:tab/>
        <w:t>по</w:t>
      </w:r>
      <w:r w:rsidRPr="001F1BC5">
        <w:rPr>
          <w:sz w:val="26"/>
          <w:szCs w:val="26"/>
        </w:rPr>
        <w:tab/>
      </w:r>
      <w:r w:rsidRPr="001F1BC5">
        <w:rPr>
          <w:spacing w:val="-1"/>
          <w:sz w:val="26"/>
          <w:szCs w:val="26"/>
        </w:rPr>
        <w:t>серии</w:t>
      </w:r>
      <w:r w:rsidRPr="001F1BC5">
        <w:rPr>
          <w:spacing w:val="-62"/>
          <w:sz w:val="26"/>
          <w:szCs w:val="26"/>
        </w:rPr>
        <w:t xml:space="preserve"> </w:t>
      </w:r>
      <w:r w:rsidRPr="001F1BC5">
        <w:rPr>
          <w:sz w:val="26"/>
          <w:szCs w:val="26"/>
        </w:rPr>
        <w:t>сюжетных</w:t>
      </w:r>
      <w:r w:rsidRPr="001F1BC5">
        <w:rPr>
          <w:spacing w:val="-2"/>
          <w:sz w:val="26"/>
          <w:szCs w:val="26"/>
        </w:rPr>
        <w:t xml:space="preserve"> </w:t>
      </w:r>
      <w:r w:rsidRPr="001F1BC5">
        <w:rPr>
          <w:sz w:val="26"/>
          <w:szCs w:val="26"/>
        </w:rPr>
        <w:t>картинок, материалам</w:t>
      </w:r>
      <w:r w:rsidRPr="001F1BC5">
        <w:rPr>
          <w:spacing w:val="-1"/>
          <w:sz w:val="26"/>
          <w:szCs w:val="26"/>
        </w:rPr>
        <w:t xml:space="preserve"> </w:t>
      </w:r>
      <w:r w:rsidRPr="001F1BC5">
        <w:rPr>
          <w:sz w:val="26"/>
          <w:szCs w:val="26"/>
        </w:rPr>
        <w:t>собственных</w:t>
      </w:r>
      <w:r w:rsidRPr="001F1BC5">
        <w:rPr>
          <w:spacing w:val="-2"/>
          <w:sz w:val="26"/>
          <w:szCs w:val="26"/>
        </w:rPr>
        <w:t xml:space="preserve"> </w:t>
      </w:r>
      <w:r w:rsidRPr="001F1BC5">
        <w:rPr>
          <w:sz w:val="26"/>
          <w:szCs w:val="26"/>
        </w:rPr>
        <w:t>игр,</w:t>
      </w:r>
      <w:r w:rsidRPr="001F1BC5">
        <w:rPr>
          <w:spacing w:val="-1"/>
          <w:sz w:val="26"/>
          <w:szCs w:val="26"/>
        </w:rPr>
        <w:t xml:space="preserve"> </w:t>
      </w:r>
      <w:r w:rsidRPr="001F1BC5">
        <w:rPr>
          <w:sz w:val="26"/>
          <w:szCs w:val="26"/>
        </w:rPr>
        <w:t>занятий,</w:t>
      </w:r>
      <w:r w:rsidRPr="001F1BC5">
        <w:rPr>
          <w:spacing w:val="-2"/>
          <w:sz w:val="26"/>
          <w:szCs w:val="26"/>
        </w:rPr>
        <w:t xml:space="preserve"> </w:t>
      </w:r>
      <w:r w:rsidRPr="001F1BC5">
        <w:rPr>
          <w:sz w:val="26"/>
          <w:szCs w:val="26"/>
        </w:rPr>
        <w:t>наблюдений.</w:t>
      </w:r>
    </w:p>
    <w:p w:rsidR="00DE11BA" w:rsidRPr="001F1BC5" w:rsidRDefault="00DE11BA" w:rsidP="00DE11BA">
      <w:pPr>
        <w:spacing w:line="299" w:lineRule="exact"/>
        <w:rPr>
          <w:sz w:val="26"/>
          <w:szCs w:val="26"/>
        </w:rPr>
      </w:pPr>
      <w:r w:rsidRPr="001F1BC5">
        <w:rPr>
          <w:sz w:val="26"/>
          <w:szCs w:val="26"/>
        </w:rPr>
        <w:t>Понимание</w:t>
      </w:r>
      <w:r w:rsidRPr="001F1BC5">
        <w:rPr>
          <w:spacing w:val="-4"/>
          <w:sz w:val="26"/>
          <w:szCs w:val="26"/>
        </w:rPr>
        <w:t xml:space="preserve"> </w:t>
      </w:r>
      <w:r w:rsidRPr="001F1BC5">
        <w:rPr>
          <w:sz w:val="26"/>
          <w:szCs w:val="26"/>
        </w:rPr>
        <w:t>текста</w:t>
      </w:r>
      <w:r w:rsidRPr="001F1BC5">
        <w:rPr>
          <w:spacing w:val="-3"/>
          <w:sz w:val="26"/>
          <w:szCs w:val="26"/>
        </w:rPr>
        <w:t xml:space="preserve"> </w:t>
      </w:r>
      <w:r w:rsidRPr="001F1BC5">
        <w:rPr>
          <w:sz w:val="26"/>
          <w:szCs w:val="26"/>
        </w:rPr>
        <w:t>при</w:t>
      </w:r>
      <w:r w:rsidRPr="001F1BC5">
        <w:rPr>
          <w:spacing w:val="-3"/>
          <w:sz w:val="26"/>
          <w:szCs w:val="26"/>
        </w:rPr>
        <w:t xml:space="preserve"> </w:t>
      </w:r>
      <w:r w:rsidRPr="001F1BC5">
        <w:rPr>
          <w:sz w:val="26"/>
          <w:szCs w:val="26"/>
        </w:rPr>
        <w:t>его</w:t>
      </w:r>
      <w:r w:rsidRPr="001F1BC5">
        <w:rPr>
          <w:spacing w:val="-3"/>
          <w:sz w:val="26"/>
          <w:szCs w:val="26"/>
        </w:rPr>
        <w:t xml:space="preserve"> </w:t>
      </w:r>
      <w:r w:rsidRPr="001F1BC5">
        <w:rPr>
          <w:sz w:val="26"/>
          <w:szCs w:val="26"/>
        </w:rPr>
        <w:t>прослушивании</w:t>
      </w:r>
      <w:r w:rsidRPr="001F1BC5">
        <w:rPr>
          <w:spacing w:val="-3"/>
          <w:sz w:val="26"/>
          <w:szCs w:val="26"/>
        </w:rPr>
        <w:t xml:space="preserve"> </w:t>
      </w:r>
      <w:r w:rsidRPr="001F1BC5">
        <w:rPr>
          <w:sz w:val="26"/>
          <w:szCs w:val="26"/>
        </w:rPr>
        <w:t>и</w:t>
      </w:r>
      <w:r w:rsidRPr="001F1BC5">
        <w:rPr>
          <w:spacing w:val="-3"/>
          <w:sz w:val="26"/>
          <w:szCs w:val="26"/>
        </w:rPr>
        <w:t xml:space="preserve"> </w:t>
      </w:r>
      <w:r w:rsidRPr="001F1BC5">
        <w:rPr>
          <w:sz w:val="26"/>
          <w:szCs w:val="26"/>
        </w:rPr>
        <w:t>при</w:t>
      </w:r>
      <w:r w:rsidRPr="001F1BC5">
        <w:rPr>
          <w:spacing w:val="-2"/>
          <w:sz w:val="26"/>
          <w:szCs w:val="26"/>
        </w:rPr>
        <w:t xml:space="preserve"> </w:t>
      </w:r>
      <w:r w:rsidRPr="001F1BC5">
        <w:rPr>
          <w:sz w:val="26"/>
          <w:szCs w:val="26"/>
        </w:rPr>
        <w:t>самостоятельном</w:t>
      </w:r>
      <w:r w:rsidRPr="001F1BC5">
        <w:rPr>
          <w:spacing w:val="-2"/>
          <w:sz w:val="26"/>
          <w:szCs w:val="26"/>
        </w:rPr>
        <w:t xml:space="preserve"> </w:t>
      </w:r>
      <w:r w:rsidRPr="001F1BC5">
        <w:rPr>
          <w:sz w:val="26"/>
          <w:szCs w:val="26"/>
        </w:rPr>
        <w:t>чтении</w:t>
      </w:r>
      <w:r w:rsidRPr="001F1BC5">
        <w:rPr>
          <w:spacing w:val="-2"/>
          <w:sz w:val="26"/>
          <w:szCs w:val="26"/>
        </w:rPr>
        <w:t xml:space="preserve"> </w:t>
      </w:r>
      <w:r w:rsidRPr="001F1BC5">
        <w:rPr>
          <w:sz w:val="26"/>
          <w:szCs w:val="26"/>
        </w:rPr>
        <w:t>вслух.</w:t>
      </w:r>
    </w:p>
    <w:p w:rsidR="00DE11BA" w:rsidRPr="001F1BC5" w:rsidRDefault="00DE11BA" w:rsidP="00DE11BA">
      <w:pPr>
        <w:spacing w:before="1" w:line="298" w:lineRule="exact"/>
        <w:rPr>
          <w:i/>
          <w:sz w:val="26"/>
        </w:rPr>
      </w:pPr>
      <w:r w:rsidRPr="001F1BC5">
        <w:rPr>
          <w:i/>
          <w:sz w:val="26"/>
        </w:rPr>
        <w:t>Слово</w:t>
      </w:r>
      <w:r w:rsidRPr="001F1BC5">
        <w:rPr>
          <w:i/>
          <w:spacing w:val="-3"/>
          <w:sz w:val="26"/>
        </w:rPr>
        <w:t xml:space="preserve"> </w:t>
      </w:r>
      <w:r w:rsidRPr="001F1BC5">
        <w:rPr>
          <w:i/>
          <w:sz w:val="26"/>
        </w:rPr>
        <w:t>и</w:t>
      </w:r>
      <w:r w:rsidRPr="001F1BC5">
        <w:rPr>
          <w:i/>
          <w:spacing w:val="-3"/>
          <w:sz w:val="26"/>
        </w:rPr>
        <w:t xml:space="preserve"> </w:t>
      </w:r>
      <w:r w:rsidRPr="001F1BC5">
        <w:rPr>
          <w:i/>
          <w:sz w:val="26"/>
        </w:rPr>
        <w:t>предложение</w:t>
      </w:r>
    </w:p>
    <w:p w:rsidR="00DE11BA" w:rsidRPr="001F1BC5" w:rsidRDefault="00DE11BA" w:rsidP="00DE11BA">
      <w:pPr>
        <w:rPr>
          <w:sz w:val="26"/>
          <w:szCs w:val="26"/>
        </w:rPr>
      </w:pPr>
      <w:r w:rsidRPr="001F1BC5">
        <w:rPr>
          <w:sz w:val="26"/>
          <w:szCs w:val="26"/>
        </w:rPr>
        <w:t>Различение</w:t>
      </w:r>
      <w:r w:rsidRPr="001F1BC5">
        <w:rPr>
          <w:spacing w:val="31"/>
          <w:sz w:val="26"/>
          <w:szCs w:val="26"/>
        </w:rPr>
        <w:t xml:space="preserve"> </w:t>
      </w:r>
      <w:r w:rsidRPr="001F1BC5">
        <w:rPr>
          <w:sz w:val="26"/>
          <w:szCs w:val="26"/>
        </w:rPr>
        <w:t>слова</w:t>
      </w:r>
      <w:r w:rsidRPr="001F1BC5">
        <w:rPr>
          <w:spacing w:val="31"/>
          <w:sz w:val="26"/>
          <w:szCs w:val="26"/>
        </w:rPr>
        <w:t xml:space="preserve"> </w:t>
      </w:r>
      <w:r w:rsidRPr="001F1BC5">
        <w:rPr>
          <w:sz w:val="26"/>
          <w:szCs w:val="26"/>
        </w:rPr>
        <w:t>и</w:t>
      </w:r>
      <w:r w:rsidRPr="001F1BC5">
        <w:rPr>
          <w:spacing w:val="31"/>
          <w:sz w:val="26"/>
          <w:szCs w:val="26"/>
        </w:rPr>
        <w:t xml:space="preserve"> </w:t>
      </w:r>
      <w:r w:rsidRPr="001F1BC5">
        <w:rPr>
          <w:sz w:val="26"/>
          <w:szCs w:val="26"/>
        </w:rPr>
        <w:t>предложения.</w:t>
      </w:r>
      <w:r w:rsidRPr="001F1BC5">
        <w:rPr>
          <w:spacing w:val="32"/>
          <w:sz w:val="26"/>
          <w:szCs w:val="26"/>
        </w:rPr>
        <w:t xml:space="preserve"> </w:t>
      </w:r>
      <w:r w:rsidRPr="001F1BC5">
        <w:rPr>
          <w:sz w:val="26"/>
          <w:szCs w:val="26"/>
        </w:rPr>
        <w:t>Работа</w:t>
      </w:r>
      <w:r w:rsidRPr="001F1BC5">
        <w:rPr>
          <w:spacing w:val="31"/>
          <w:sz w:val="26"/>
          <w:szCs w:val="26"/>
        </w:rPr>
        <w:t xml:space="preserve"> </w:t>
      </w:r>
      <w:r w:rsidRPr="001F1BC5">
        <w:rPr>
          <w:sz w:val="26"/>
          <w:szCs w:val="26"/>
        </w:rPr>
        <w:t>с</w:t>
      </w:r>
      <w:r w:rsidRPr="001F1BC5">
        <w:rPr>
          <w:spacing w:val="31"/>
          <w:sz w:val="26"/>
          <w:szCs w:val="26"/>
        </w:rPr>
        <w:t xml:space="preserve"> </w:t>
      </w:r>
      <w:r w:rsidRPr="001F1BC5">
        <w:rPr>
          <w:sz w:val="26"/>
          <w:szCs w:val="26"/>
        </w:rPr>
        <w:t>предложением:</w:t>
      </w:r>
      <w:r w:rsidRPr="001F1BC5">
        <w:rPr>
          <w:spacing w:val="31"/>
          <w:sz w:val="26"/>
          <w:szCs w:val="26"/>
        </w:rPr>
        <w:t xml:space="preserve"> </w:t>
      </w:r>
      <w:r w:rsidRPr="001F1BC5">
        <w:rPr>
          <w:sz w:val="26"/>
          <w:szCs w:val="26"/>
        </w:rPr>
        <w:t>выделение</w:t>
      </w:r>
      <w:r w:rsidRPr="001F1BC5">
        <w:rPr>
          <w:spacing w:val="31"/>
          <w:sz w:val="26"/>
          <w:szCs w:val="26"/>
        </w:rPr>
        <w:t xml:space="preserve"> </w:t>
      </w:r>
      <w:r w:rsidRPr="001F1BC5">
        <w:rPr>
          <w:sz w:val="26"/>
          <w:szCs w:val="26"/>
        </w:rPr>
        <w:t>слов,</w:t>
      </w:r>
      <w:r w:rsidRPr="001F1BC5">
        <w:rPr>
          <w:spacing w:val="-62"/>
          <w:sz w:val="26"/>
          <w:szCs w:val="26"/>
        </w:rPr>
        <w:t xml:space="preserve"> </w:t>
      </w:r>
      <w:r w:rsidRPr="001F1BC5">
        <w:rPr>
          <w:sz w:val="26"/>
          <w:szCs w:val="26"/>
        </w:rPr>
        <w:t>изменение</w:t>
      </w:r>
      <w:r w:rsidRPr="001F1BC5">
        <w:rPr>
          <w:spacing w:val="-2"/>
          <w:sz w:val="26"/>
          <w:szCs w:val="26"/>
        </w:rPr>
        <w:t xml:space="preserve"> </w:t>
      </w:r>
      <w:r w:rsidRPr="001F1BC5">
        <w:rPr>
          <w:sz w:val="26"/>
          <w:szCs w:val="26"/>
        </w:rPr>
        <w:t>их</w:t>
      </w:r>
      <w:r w:rsidRPr="001F1BC5">
        <w:rPr>
          <w:spacing w:val="-1"/>
          <w:sz w:val="26"/>
          <w:szCs w:val="26"/>
        </w:rPr>
        <w:t xml:space="preserve"> </w:t>
      </w:r>
      <w:r w:rsidRPr="001F1BC5">
        <w:rPr>
          <w:sz w:val="26"/>
          <w:szCs w:val="26"/>
        </w:rPr>
        <w:t>порядка.</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rPr>
          <w:sz w:val="26"/>
          <w:szCs w:val="26"/>
        </w:rPr>
      </w:pPr>
      <w:r w:rsidRPr="001F1BC5">
        <w:rPr>
          <w:sz w:val="26"/>
          <w:szCs w:val="26"/>
        </w:rPr>
        <w:lastRenderedPageBreak/>
        <w:t>Восприятие</w:t>
      </w:r>
      <w:r w:rsidRPr="001F1BC5">
        <w:rPr>
          <w:spacing w:val="12"/>
          <w:sz w:val="26"/>
          <w:szCs w:val="26"/>
        </w:rPr>
        <w:t xml:space="preserve"> </w:t>
      </w:r>
      <w:r w:rsidRPr="001F1BC5">
        <w:rPr>
          <w:sz w:val="26"/>
          <w:szCs w:val="26"/>
        </w:rPr>
        <w:t>слова</w:t>
      </w:r>
      <w:r w:rsidRPr="001F1BC5">
        <w:rPr>
          <w:spacing w:val="11"/>
          <w:sz w:val="26"/>
          <w:szCs w:val="26"/>
        </w:rPr>
        <w:t xml:space="preserve"> </w:t>
      </w:r>
      <w:r w:rsidRPr="001F1BC5">
        <w:rPr>
          <w:sz w:val="26"/>
          <w:szCs w:val="26"/>
        </w:rPr>
        <w:t>как</w:t>
      </w:r>
      <w:r w:rsidRPr="001F1BC5">
        <w:rPr>
          <w:spacing w:val="13"/>
          <w:sz w:val="26"/>
          <w:szCs w:val="26"/>
        </w:rPr>
        <w:t xml:space="preserve"> </w:t>
      </w:r>
      <w:r w:rsidRPr="001F1BC5">
        <w:rPr>
          <w:sz w:val="26"/>
          <w:szCs w:val="26"/>
        </w:rPr>
        <w:t>объекта</w:t>
      </w:r>
      <w:r w:rsidRPr="001F1BC5">
        <w:rPr>
          <w:spacing w:val="12"/>
          <w:sz w:val="26"/>
          <w:szCs w:val="26"/>
        </w:rPr>
        <w:t xml:space="preserve"> </w:t>
      </w:r>
      <w:r w:rsidRPr="001F1BC5">
        <w:rPr>
          <w:sz w:val="26"/>
          <w:szCs w:val="26"/>
        </w:rPr>
        <w:t>изучения,</w:t>
      </w:r>
      <w:r w:rsidRPr="001F1BC5">
        <w:rPr>
          <w:spacing w:val="12"/>
          <w:sz w:val="26"/>
          <w:szCs w:val="26"/>
        </w:rPr>
        <w:t xml:space="preserve"> </w:t>
      </w:r>
      <w:r w:rsidRPr="001F1BC5">
        <w:rPr>
          <w:sz w:val="26"/>
          <w:szCs w:val="26"/>
        </w:rPr>
        <w:t>материала</w:t>
      </w:r>
      <w:r w:rsidRPr="001F1BC5">
        <w:rPr>
          <w:spacing w:val="12"/>
          <w:sz w:val="26"/>
          <w:szCs w:val="26"/>
        </w:rPr>
        <w:t xml:space="preserve"> </w:t>
      </w:r>
      <w:r w:rsidRPr="001F1BC5">
        <w:rPr>
          <w:sz w:val="26"/>
          <w:szCs w:val="26"/>
        </w:rPr>
        <w:t>для</w:t>
      </w:r>
      <w:r w:rsidRPr="001F1BC5">
        <w:rPr>
          <w:spacing w:val="16"/>
          <w:sz w:val="26"/>
          <w:szCs w:val="26"/>
        </w:rPr>
        <w:t xml:space="preserve"> </w:t>
      </w:r>
      <w:r w:rsidRPr="001F1BC5">
        <w:rPr>
          <w:sz w:val="26"/>
          <w:szCs w:val="26"/>
        </w:rPr>
        <w:t>анализа.</w:t>
      </w:r>
      <w:r w:rsidRPr="001F1BC5">
        <w:rPr>
          <w:spacing w:val="12"/>
          <w:sz w:val="26"/>
          <w:szCs w:val="26"/>
        </w:rPr>
        <w:t xml:space="preserve"> </w:t>
      </w:r>
      <w:r w:rsidRPr="001F1BC5">
        <w:rPr>
          <w:sz w:val="26"/>
          <w:szCs w:val="26"/>
        </w:rPr>
        <w:t>Наблюдение</w:t>
      </w:r>
      <w:r w:rsidRPr="001F1BC5">
        <w:rPr>
          <w:spacing w:val="16"/>
          <w:sz w:val="26"/>
          <w:szCs w:val="26"/>
        </w:rPr>
        <w:t xml:space="preserve"> </w:t>
      </w:r>
      <w:r w:rsidRPr="001F1BC5">
        <w:rPr>
          <w:sz w:val="26"/>
          <w:szCs w:val="26"/>
        </w:rPr>
        <w:t>над</w:t>
      </w:r>
      <w:r w:rsidRPr="001F1BC5">
        <w:rPr>
          <w:spacing w:val="-62"/>
          <w:sz w:val="26"/>
          <w:szCs w:val="26"/>
        </w:rPr>
        <w:t xml:space="preserve"> </w:t>
      </w:r>
      <w:r w:rsidRPr="001F1BC5">
        <w:rPr>
          <w:sz w:val="26"/>
          <w:szCs w:val="26"/>
        </w:rPr>
        <w:t>значением</w:t>
      </w:r>
      <w:r w:rsidRPr="001F1BC5">
        <w:rPr>
          <w:spacing w:val="-2"/>
          <w:sz w:val="26"/>
          <w:szCs w:val="26"/>
        </w:rPr>
        <w:t xml:space="preserve"> </w:t>
      </w:r>
      <w:r w:rsidRPr="001F1BC5">
        <w:rPr>
          <w:sz w:val="26"/>
          <w:szCs w:val="26"/>
        </w:rPr>
        <w:t>слова.</w:t>
      </w:r>
    </w:p>
    <w:p w:rsidR="00DE11BA" w:rsidRPr="001F1BC5" w:rsidRDefault="00DE11BA" w:rsidP="00DE11BA">
      <w:pPr>
        <w:rPr>
          <w:i/>
          <w:sz w:val="26"/>
        </w:rPr>
      </w:pPr>
      <w:r w:rsidRPr="001F1BC5">
        <w:rPr>
          <w:i/>
          <w:sz w:val="26"/>
        </w:rPr>
        <w:t>Фонетика</w:t>
      </w:r>
    </w:p>
    <w:p w:rsidR="00DE11BA" w:rsidRPr="001F1BC5" w:rsidRDefault="00DE11BA" w:rsidP="00DE11BA">
      <w:pPr>
        <w:spacing w:before="1"/>
        <w:ind w:right="104"/>
        <w:jc w:val="both"/>
        <w:rPr>
          <w:sz w:val="26"/>
          <w:szCs w:val="26"/>
        </w:rPr>
      </w:pPr>
      <w:r w:rsidRPr="001F1BC5">
        <w:rPr>
          <w:sz w:val="26"/>
          <w:szCs w:val="26"/>
        </w:rPr>
        <w:t>Звуки</w:t>
      </w:r>
      <w:r w:rsidRPr="001F1BC5">
        <w:rPr>
          <w:spacing w:val="1"/>
          <w:sz w:val="26"/>
          <w:szCs w:val="26"/>
        </w:rPr>
        <w:t xml:space="preserve"> </w:t>
      </w:r>
      <w:r w:rsidRPr="001F1BC5">
        <w:rPr>
          <w:sz w:val="26"/>
          <w:szCs w:val="26"/>
        </w:rPr>
        <w:t>речи.</w:t>
      </w:r>
      <w:r w:rsidRPr="001F1BC5">
        <w:rPr>
          <w:spacing w:val="1"/>
          <w:sz w:val="26"/>
          <w:szCs w:val="26"/>
        </w:rPr>
        <w:t xml:space="preserve"> </w:t>
      </w:r>
      <w:r w:rsidRPr="001F1BC5">
        <w:rPr>
          <w:sz w:val="26"/>
          <w:szCs w:val="26"/>
        </w:rPr>
        <w:t>Единство</w:t>
      </w:r>
      <w:r w:rsidRPr="001F1BC5">
        <w:rPr>
          <w:spacing w:val="1"/>
          <w:sz w:val="26"/>
          <w:szCs w:val="26"/>
        </w:rPr>
        <w:t xml:space="preserve"> </w:t>
      </w:r>
      <w:r w:rsidRPr="001F1BC5">
        <w:rPr>
          <w:sz w:val="26"/>
          <w:szCs w:val="26"/>
        </w:rPr>
        <w:t>звукового</w:t>
      </w:r>
      <w:r w:rsidRPr="001F1BC5">
        <w:rPr>
          <w:spacing w:val="1"/>
          <w:sz w:val="26"/>
          <w:szCs w:val="26"/>
        </w:rPr>
        <w:t xml:space="preserve"> </w:t>
      </w:r>
      <w:r w:rsidRPr="001F1BC5">
        <w:rPr>
          <w:sz w:val="26"/>
          <w:szCs w:val="26"/>
        </w:rPr>
        <w:t>состава</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его</w:t>
      </w:r>
      <w:r w:rsidRPr="001F1BC5">
        <w:rPr>
          <w:spacing w:val="1"/>
          <w:sz w:val="26"/>
          <w:szCs w:val="26"/>
        </w:rPr>
        <w:t xml:space="preserve"> </w:t>
      </w:r>
      <w:r w:rsidRPr="001F1BC5">
        <w:rPr>
          <w:sz w:val="26"/>
          <w:szCs w:val="26"/>
        </w:rPr>
        <w:t>значения.</w:t>
      </w:r>
      <w:r w:rsidRPr="001F1BC5">
        <w:rPr>
          <w:spacing w:val="1"/>
          <w:sz w:val="26"/>
          <w:szCs w:val="26"/>
        </w:rPr>
        <w:t xml:space="preserve"> </w:t>
      </w:r>
      <w:r w:rsidRPr="001F1BC5">
        <w:rPr>
          <w:sz w:val="26"/>
          <w:szCs w:val="26"/>
        </w:rPr>
        <w:t>Установление</w:t>
      </w:r>
      <w:r w:rsidRPr="001F1BC5">
        <w:rPr>
          <w:spacing w:val="1"/>
          <w:sz w:val="26"/>
          <w:szCs w:val="26"/>
        </w:rPr>
        <w:t xml:space="preserve"> </w:t>
      </w:r>
      <w:r w:rsidRPr="001F1BC5">
        <w:rPr>
          <w:sz w:val="26"/>
          <w:szCs w:val="26"/>
        </w:rPr>
        <w:t>последовательности</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слове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количества</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Сопоставление</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различающихся одним или несколькими звуками. Звуковой анализ слова, работа со</w:t>
      </w:r>
      <w:r w:rsidRPr="001F1BC5">
        <w:rPr>
          <w:spacing w:val="1"/>
          <w:sz w:val="26"/>
          <w:szCs w:val="26"/>
        </w:rPr>
        <w:t xml:space="preserve"> </w:t>
      </w:r>
      <w:r w:rsidRPr="001F1BC5">
        <w:rPr>
          <w:sz w:val="26"/>
          <w:szCs w:val="26"/>
        </w:rPr>
        <w:t>звуковыми</w:t>
      </w:r>
      <w:r w:rsidRPr="001F1BC5">
        <w:rPr>
          <w:spacing w:val="1"/>
          <w:sz w:val="26"/>
          <w:szCs w:val="26"/>
        </w:rPr>
        <w:t xml:space="preserve"> </w:t>
      </w:r>
      <w:r w:rsidRPr="001F1BC5">
        <w:rPr>
          <w:sz w:val="26"/>
          <w:szCs w:val="26"/>
        </w:rPr>
        <w:t>моделями:</w:t>
      </w:r>
      <w:r w:rsidRPr="001F1BC5">
        <w:rPr>
          <w:spacing w:val="1"/>
          <w:sz w:val="26"/>
          <w:szCs w:val="26"/>
        </w:rPr>
        <w:t xml:space="preserve"> </w:t>
      </w:r>
      <w:r w:rsidRPr="001F1BC5">
        <w:rPr>
          <w:sz w:val="26"/>
          <w:szCs w:val="26"/>
        </w:rPr>
        <w:t>построение</w:t>
      </w:r>
      <w:r w:rsidRPr="001F1BC5">
        <w:rPr>
          <w:spacing w:val="1"/>
          <w:sz w:val="26"/>
          <w:szCs w:val="26"/>
        </w:rPr>
        <w:t xml:space="preserve"> </w:t>
      </w:r>
      <w:r w:rsidRPr="001F1BC5">
        <w:rPr>
          <w:sz w:val="26"/>
          <w:szCs w:val="26"/>
        </w:rPr>
        <w:t>модели</w:t>
      </w:r>
      <w:r w:rsidRPr="001F1BC5">
        <w:rPr>
          <w:spacing w:val="1"/>
          <w:sz w:val="26"/>
          <w:szCs w:val="26"/>
        </w:rPr>
        <w:t xml:space="preserve"> </w:t>
      </w:r>
      <w:r w:rsidRPr="001F1BC5">
        <w:rPr>
          <w:sz w:val="26"/>
          <w:szCs w:val="26"/>
        </w:rPr>
        <w:t>звукового</w:t>
      </w:r>
      <w:r w:rsidRPr="001F1BC5">
        <w:rPr>
          <w:spacing w:val="1"/>
          <w:sz w:val="26"/>
          <w:szCs w:val="26"/>
        </w:rPr>
        <w:t xml:space="preserve"> </w:t>
      </w:r>
      <w:r w:rsidRPr="001F1BC5">
        <w:rPr>
          <w:sz w:val="26"/>
          <w:szCs w:val="26"/>
        </w:rPr>
        <w:t>состава</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подбор</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соответствующих</w:t>
      </w:r>
      <w:r w:rsidRPr="001F1BC5">
        <w:rPr>
          <w:spacing w:val="-2"/>
          <w:sz w:val="26"/>
          <w:szCs w:val="26"/>
        </w:rPr>
        <w:t xml:space="preserve"> </w:t>
      </w:r>
      <w:r w:rsidRPr="001F1BC5">
        <w:rPr>
          <w:sz w:val="26"/>
          <w:szCs w:val="26"/>
        </w:rPr>
        <w:t>заданной</w:t>
      </w:r>
      <w:r w:rsidRPr="001F1BC5">
        <w:rPr>
          <w:spacing w:val="-1"/>
          <w:sz w:val="26"/>
          <w:szCs w:val="26"/>
        </w:rPr>
        <w:t xml:space="preserve"> </w:t>
      </w:r>
      <w:r w:rsidRPr="001F1BC5">
        <w:rPr>
          <w:sz w:val="26"/>
          <w:szCs w:val="26"/>
        </w:rPr>
        <w:t>модели.</w:t>
      </w:r>
    </w:p>
    <w:p w:rsidR="00DE11BA" w:rsidRPr="001F1BC5" w:rsidRDefault="00DE11BA" w:rsidP="00DE11BA">
      <w:pPr>
        <w:spacing w:before="1"/>
        <w:ind w:right="112"/>
        <w:jc w:val="both"/>
        <w:rPr>
          <w:sz w:val="26"/>
          <w:szCs w:val="26"/>
        </w:rPr>
      </w:pPr>
      <w:r w:rsidRPr="001F1BC5">
        <w:rPr>
          <w:sz w:val="26"/>
          <w:szCs w:val="26"/>
        </w:rPr>
        <w:t>Различение</w:t>
      </w:r>
      <w:r w:rsidRPr="001F1BC5">
        <w:rPr>
          <w:spacing w:val="1"/>
          <w:sz w:val="26"/>
          <w:szCs w:val="26"/>
        </w:rPr>
        <w:t xml:space="preserve"> </w:t>
      </w:r>
      <w:r w:rsidRPr="001F1BC5">
        <w:rPr>
          <w:sz w:val="26"/>
          <w:szCs w:val="26"/>
        </w:rPr>
        <w:t>гласных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согласных</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гласных</w:t>
      </w:r>
      <w:r w:rsidRPr="001F1BC5">
        <w:rPr>
          <w:spacing w:val="1"/>
          <w:sz w:val="26"/>
          <w:szCs w:val="26"/>
        </w:rPr>
        <w:t xml:space="preserve"> </w:t>
      </w:r>
      <w:r w:rsidRPr="001F1BC5">
        <w:rPr>
          <w:sz w:val="26"/>
          <w:szCs w:val="26"/>
        </w:rPr>
        <w:t>ударных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безударных,</w:t>
      </w:r>
      <w:r w:rsidRPr="001F1BC5">
        <w:rPr>
          <w:spacing w:val="-62"/>
          <w:sz w:val="26"/>
          <w:szCs w:val="26"/>
        </w:rPr>
        <w:t xml:space="preserve"> </w:t>
      </w:r>
      <w:r w:rsidRPr="001F1BC5">
        <w:rPr>
          <w:sz w:val="26"/>
          <w:szCs w:val="26"/>
        </w:rPr>
        <w:t>согласных</w:t>
      </w:r>
      <w:r w:rsidRPr="001F1BC5">
        <w:rPr>
          <w:spacing w:val="-2"/>
          <w:sz w:val="26"/>
          <w:szCs w:val="26"/>
        </w:rPr>
        <w:t xml:space="preserve"> </w:t>
      </w:r>
      <w:r w:rsidRPr="001F1BC5">
        <w:rPr>
          <w:sz w:val="26"/>
          <w:szCs w:val="26"/>
        </w:rPr>
        <w:t>твёрдых</w:t>
      </w:r>
      <w:r w:rsidRPr="001F1BC5">
        <w:rPr>
          <w:spacing w:val="-1"/>
          <w:sz w:val="26"/>
          <w:szCs w:val="26"/>
        </w:rPr>
        <w:t xml:space="preserve"> </w:t>
      </w:r>
      <w:r w:rsidRPr="001F1BC5">
        <w:rPr>
          <w:sz w:val="26"/>
          <w:szCs w:val="26"/>
        </w:rPr>
        <w:t>и</w:t>
      </w:r>
      <w:r w:rsidRPr="001F1BC5">
        <w:rPr>
          <w:spacing w:val="2"/>
          <w:sz w:val="26"/>
          <w:szCs w:val="26"/>
        </w:rPr>
        <w:t xml:space="preserve"> </w:t>
      </w:r>
      <w:r w:rsidRPr="001F1BC5">
        <w:rPr>
          <w:sz w:val="26"/>
          <w:szCs w:val="26"/>
        </w:rPr>
        <w:t>мягких,</w:t>
      </w:r>
      <w:r w:rsidRPr="001F1BC5">
        <w:rPr>
          <w:spacing w:val="-1"/>
          <w:sz w:val="26"/>
          <w:szCs w:val="26"/>
        </w:rPr>
        <w:t xml:space="preserve"> </w:t>
      </w:r>
      <w:r w:rsidRPr="001F1BC5">
        <w:rPr>
          <w:sz w:val="26"/>
          <w:szCs w:val="26"/>
        </w:rPr>
        <w:t>звонких</w:t>
      </w:r>
      <w:r w:rsidRPr="001F1BC5">
        <w:rPr>
          <w:spacing w:val="-1"/>
          <w:sz w:val="26"/>
          <w:szCs w:val="26"/>
        </w:rPr>
        <w:t xml:space="preserve"> </w:t>
      </w:r>
      <w:r w:rsidRPr="001F1BC5">
        <w:rPr>
          <w:sz w:val="26"/>
          <w:szCs w:val="26"/>
        </w:rPr>
        <w:t>и глухих.</w:t>
      </w:r>
    </w:p>
    <w:p w:rsidR="00DE11BA" w:rsidRPr="001F1BC5" w:rsidRDefault="00DE11BA" w:rsidP="00DE11BA">
      <w:pPr>
        <w:spacing w:line="298" w:lineRule="exact"/>
        <w:jc w:val="both"/>
        <w:rPr>
          <w:sz w:val="26"/>
          <w:szCs w:val="26"/>
        </w:rPr>
      </w:pPr>
      <w:r w:rsidRPr="001F1BC5">
        <w:rPr>
          <w:sz w:val="26"/>
          <w:szCs w:val="26"/>
        </w:rPr>
        <w:t>Определение</w:t>
      </w:r>
      <w:r w:rsidRPr="001F1BC5">
        <w:rPr>
          <w:spacing w:val="-4"/>
          <w:sz w:val="26"/>
          <w:szCs w:val="26"/>
        </w:rPr>
        <w:t xml:space="preserve"> </w:t>
      </w:r>
      <w:r w:rsidRPr="001F1BC5">
        <w:rPr>
          <w:sz w:val="26"/>
          <w:szCs w:val="26"/>
        </w:rPr>
        <w:t>места</w:t>
      </w:r>
      <w:r w:rsidRPr="001F1BC5">
        <w:rPr>
          <w:spacing w:val="-5"/>
          <w:sz w:val="26"/>
          <w:szCs w:val="26"/>
        </w:rPr>
        <w:t xml:space="preserve"> </w:t>
      </w:r>
      <w:r w:rsidRPr="001F1BC5">
        <w:rPr>
          <w:sz w:val="26"/>
          <w:szCs w:val="26"/>
        </w:rPr>
        <w:t>ударения</w:t>
      </w:r>
    </w:p>
    <w:p w:rsidR="00DE11BA" w:rsidRPr="001F1BC5" w:rsidRDefault="00DE11BA" w:rsidP="00DE11BA">
      <w:pPr>
        <w:ind w:right="103"/>
        <w:jc w:val="both"/>
        <w:rPr>
          <w:sz w:val="26"/>
          <w:szCs w:val="26"/>
        </w:rPr>
      </w:pPr>
      <w:r w:rsidRPr="001F1BC5">
        <w:rPr>
          <w:sz w:val="26"/>
          <w:szCs w:val="26"/>
        </w:rPr>
        <w:t>Слог</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минимальная</w:t>
      </w:r>
      <w:r w:rsidRPr="001F1BC5">
        <w:rPr>
          <w:spacing w:val="1"/>
          <w:sz w:val="26"/>
          <w:szCs w:val="26"/>
        </w:rPr>
        <w:t xml:space="preserve"> </w:t>
      </w:r>
      <w:r w:rsidRPr="001F1BC5">
        <w:rPr>
          <w:sz w:val="26"/>
          <w:szCs w:val="26"/>
        </w:rPr>
        <w:t>произносительная</w:t>
      </w:r>
      <w:r w:rsidRPr="001F1BC5">
        <w:rPr>
          <w:spacing w:val="1"/>
          <w:sz w:val="26"/>
          <w:szCs w:val="26"/>
        </w:rPr>
        <w:t xml:space="preserve"> </w:t>
      </w:r>
      <w:r w:rsidRPr="001F1BC5">
        <w:rPr>
          <w:sz w:val="26"/>
          <w:szCs w:val="26"/>
        </w:rPr>
        <w:t>единица.</w:t>
      </w:r>
      <w:r w:rsidRPr="001F1BC5">
        <w:rPr>
          <w:spacing w:val="1"/>
          <w:sz w:val="26"/>
          <w:szCs w:val="26"/>
        </w:rPr>
        <w:t xml:space="preserve"> </w:t>
      </w:r>
      <w:r w:rsidRPr="001F1BC5">
        <w:rPr>
          <w:sz w:val="26"/>
          <w:szCs w:val="26"/>
        </w:rPr>
        <w:t>Количество</w:t>
      </w:r>
      <w:r w:rsidRPr="001F1BC5">
        <w:rPr>
          <w:spacing w:val="1"/>
          <w:sz w:val="26"/>
          <w:szCs w:val="26"/>
        </w:rPr>
        <w:t xml:space="preserve"> </w:t>
      </w:r>
      <w:r w:rsidRPr="001F1BC5">
        <w:rPr>
          <w:sz w:val="26"/>
          <w:szCs w:val="26"/>
        </w:rPr>
        <w:t>слогов</w:t>
      </w:r>
      <w:r w:rsidRPr="001F1BC5">
        <w:rPr>
          <w:spacing w:val="1"/>
          <w:sz w:val="26"/>
          <w:szCs w:val="26"/>
        </w:rPr>
        <w:t xml:space="preserve"> </w:t>
      </w:r>
      <w:r w:rsidRPr="001F1BC5">
        <w:rPr>
          <w:sz w:val="26"/>
          <w:szCs w:val="26"/>
        </w:rPr>
        <w:t>в</w:t>
      </w:r>
      <w:r w:rsidRPr="001F1BC5">
        <w:rPr>
          <w:spacing w:val="66"/>
          <w:sz w:val="26"/>
          <w:szCs w:val="26"/>
        </w:rPr>
        <w:t xml:space="preserve"> </w:t>
      </w:r>
      <w:r w:rsidRPr="001F1BC5">
        <w:rPr>
          <w:sz w:val="26"/>
          <w:szCs w:val="26"/>
        </w:rPr>
        <w:t>слове.</w:t>
      </w:r>
      <w:r w:rsidRPr="001F1BC5">
        <w:rPr>
          <w:spacing w:val="1"/>
          <w:sz w:val="26"/>
          <w:szCs w:val="26"/>
        </w:rPr>
        <w:t xml:space="preserve"> </w:t>
      </w:r>
      <w:r w:rsidRPr="001F1BC5">
        <w:rPr>
          <w:sz w:val="26"/>
          <w:szCs w:val="26"/>
        </w:rPr>
        <w:t>Ударный</w:t>
      </w:r>
      <w:r w:rsidRPr="001F1BC5">
        <w:rPr>
          <w:spacing w:val="-2"/>
          <w:sz w:val="26"/>
          <w:szCs w:val="26"/>
        </w:rPr>
        <w:t xml:space="preserve"> </w:t>
      </w:r>
      <w:r w:rsidRPr="001F1BC5">
        <w:rPr>
          <w:sz w:val="26"/>
          <w:szCs w:val="26"/>
        </w:rPr>
        <w:t>слог.</w:t>
      </w:r>
      <w:r w:rsidRPr="001F1BC5">
        <w:rPr>
          <w:spacing w:val="-1"/>
          <w:sz w:val="26"/>
          <w:szCs w:val="26"/>
        </w:rPr>
        <w:t xml:space="preserve"> </w:t>
      </w:r>
      <w:r w:rsidRPr="001F1BC5">
        <w:rPr>
          <w:sz w:val="26"/>
          <w:szCs w:val="26"/>
        </w:rPr>
        <w:t>Графика</w:t>
      </w:r>
    </w:p>
    <w:p w:rsidR="00DE11BA" w:rsidRPr="001F1BC5" w:rsidRDefault="00DE11BA" w:rsidP="00DE11BA">
      <w:pPr>
        <w:spacing w:before="1"/>
        <w:ind w:right="106"/>
        <w:jc w:val="both"/>
        <w:rPr>
          <w:sz w:val="26"/>
          <w:szCs w:val="26"/>
        </w:rPr>
      </w:pPr>
      <w:r w:rsidRPr="001F1BC5">
        <w:rPr>
          <w:sz w:val="26"/>
          <w:szCs w:val="26"/>
        </w:rPr>
        <w:t>Различение звука и буквы: буква как знак звука. Слоговой принцип русской графики.</w:t>
      </w:r>
      <w:r w:rsidRPr="001F1BC5">
        <w:rPr>
          <w:spacing w:val="1"/>
          <w:sz w:val="26"/>
          <w:szCs w:val="26"/>
        </w:rPr>
        <w:t xml:space="preserve"> </w:t>
      </w:r>
      <w:r w:rsidRPr="001F1BC5">
        <w:rPr>
          <w:sz w:val="26"/>
          <w:szCs w:val="26"/>
        </w:rPr>
        <w:t>Буквы гласных как показатель твёрдости — мягкости согласных звуков. Функции букв</w:t>
      </w:r>
      <w:r w:rsidRPr="001F1BC5">
        <w:rPr>
          <w:spacing w:val="1"/>
          <w:sz w:val="26"/>
          <w:szCs w:val="26"/>
        </w:rPr>
        <w:t xml:space="preserve"> </w:t>
      </w:r>
      <w:r w:rsidRPr="001F1BC5">
        <w:rPr>
          <w:sz w:val="26"/>
          <w:szCs w:val="26"/>
        </w:rPr>
        <w:t>е, ё, ю, я. Мягкий знак как показатель мягкости предшествующего согласного звука в</w:t>
      </w:r>
      <w:r w:rsidRPr="001F1BC5">
        <w:rPr>
          <w:spacing w:val="1"/>
          <w:sz w:val="26"/>
          <w:szCs w:val="26"/>
        </w:rPr>
        <w:t xml:space="preserve"> </w:t>
      </w:r>
      <w:r w:rsidRPr="001F1BC5">
        <w:rPr>
          <w:sz w:val="26"/>
          <w:szCs w:val="26"/>
        </w:rPr>
        <w:t>конце</w:t>
      </w:r>
      <w:r w:rsidRPr="001F1BC5">
        <w:rPr>
          <w:spacing w:val="-2"/>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Последовательность</w:t>
      </w:r>
      <w:r w:rsidRPr="001F1BC5">
        <w:rPr>
          <w:spacing w:val="-2"/>
          <w:sz w:val="26"/>
          <w:szCs w:val="26"/>
        </w:rPr>
        <w:t xml:space="preserve"> </w:t>
      </w:r>
      <w:r w:rsidRPr="001F1BC5">
        <w:rPr>
          <w:sz w:val="26"/>
          <w:szCs w:val="26"/>
        </w:rPr>
        <w:t>букв</w:t>
      </w:r>
      <w:r w:rsidRPr="001F1BC5">
        <w:rPr>
          <w:spacing w:val="-1"/>
          <w:sz w:val="26"/>
          <w:szCs w:val="26"/>
        </w:rPr>
        <w:t xml:space="preserve"> </w:t>
      </w:r>
      <w:r w:rsidRPr="001F1BC5">
        <w:rPr>
          <w:sz w:val="26"/>
          <w:szCs w:val="26"/>
        </w:rPr>
        <w:t>в</w:t>
      </w:r>
      <w:r w:rsidRPr="001F1BC5">
        <w:rPr>
          <w:spacing w:val="-2"/>
          <w:sz w:val="26"/>
          <w:szCs w:val="26"/>
        </w:rPr>
        <w:t xml:space="preserve"> </w:t>
      </w:r>
      <w:r w:rsidRPr="001F1BC5">
        <w:rPr>
          <w:sz w:val="26"/>
          <w:szCs w:val="26"/>
        </w:rPr>
        <w:t>русском</w:t>
      </w:r>
      <w:r w:rsidRPr="001F1BC5">
        <w:rPr>
          <w:spacing w:val="-1"/>
          <w:sz w:val="26"/>
          <w:szCs w:val="26"/>
        </w:rPr>
        <w:t xml:space="preserve"> </w:t>
      </w:r>
      <w:r w:rsidRPr="001F1BC5">
        <w:rPr>
          <w:sz w:val="26"/>
          <w:szCs w:val="26"/>
        </w:rPr>
        <w:t>алфавите.</w:t>
      </w:r>
    </w:p>
    <w:p w:rsidR="00DE11BA" w:rsidRPr="001F1BC5" w:rsidRDefault="00DE11BA" w:rsidP="00DE11BA">
      <w:pPr>
        <w:spacing w:line="298" w:lineRule="exact"/>
        <w:rPr>
          <w:sz w:val="26"/>
          <w:szCs w:val="26"/>
        </w:rPr>
      </w:pPr>
      <w:r w:rsidRPr="001F1BC5">
        <w:rPr>
          <w:sz w:val="26"/>
          <w:szCs w:val="26"/>
        </w:rPr>
        <w:t>Чтение</w:t>
      </w:r>
    </w:p>
    <w:p w:rsidR="00DE11BA" w:rsidRPr="001F1BC5" w:rsidRDefault="00DE11BA" w:rsidP="00DE11BA">
      <w:pPr>
        <w:ind w:right="106"/>
        <w:jc w:val="both"/>
        <w:rPr>
          <w:sz w:val="26"/>
          <w:szCs w:val="26"/>
        </w:rPr>
      </w:pPr>
      <w:r w:rsidRPr="001F1BC5">
        <w:rPr>
          <w:sz w:val="26"/>
          <w:szCs w:val="26"/>
        </w:rPr>
        <w:t>Слоговое чтение (ориентация на букву, обозначающую гласный звук).</w:t>
      </w:r>
      <w:r w:rsidRPr="001F1BC5">
        <w:rPr>
          <w:spacing w:val="1"/>
          <w:sz w:val="26"/>
          <w:szCs w:val="26"/>
        </w:rPr>
        <w:t xml:space="preserve"> </w:t>
      </w:r>
      <w:r w:rsidRPr="001F1BC5">
        <w:rPr>
          <w:sz w:val="26"/>
          <w:szCs w:val="26"/>
        </w:rPr>
        <w:t>Плавное</w:t>
      </w:r>
      <w:r w:rsidRPr="001F1BC5">
        <w:rPr>
          <w:spacing w:val="1"/>
          <w:sz w:val="26"/>
          <w:szCs w:val="26"/>
        </w:rPr>
        <w:t xml:space="preserve"> </w:t>
      </w:r>
      <w:r w:rsidRPr="001F1BC5">
        <w:rPr>
          <w:sz w:val="26"/>
          <w:szCs w:val="26"/>
        </w:rPr>
        <w:t>слоговое</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целыми</w:t>
      </w:r>
      <w:r w:rsidRPr="001F1BC5">
        <w:rPr>
          <w:spacing w:val="1"/>
          <w:sz w:val="26"/>
          <w:szCs w:val="26"/>
        </w:rPr>
        <w:t xml:space="preserve"> </w:t>
      </w:r>
      <w:r w:rsidRPr="001F1BC5">
        <w:rPr>
          <w:sz w:val="26"/>
          <w:szCs w:val="26"/>
        </w:rPr>
        <w:t>словами</w:t>
      </w:r>
      <w:r w:rsidRPr="001F1BC5">
        <w:rPr>
          <w:spacing w:val="1"/>
          <w:sz w:val="26"/>
          <w:szCs w:val="26"/>
        </w:rPr>
        <w:t xml:space="preserve"> </w:t>
      </w:r>
      <w:r w:rsidRPr="001F1BC5">
        <w:rPr>
          <w:sz w:val="26"/>
          <w:szCs w:val="26"/>
        </w:rPr>
        <w:t>со</w:t>
      </w:r>
      <w:r w:rsidRPr="001F1BC5">
        <w:rPr>
          <w:spacing w:val="1"/>
          <w:sz w:val="26"/>
          <w:szCs w:val="26"/>
        </w:rPr>
        <w:t xml:space="preserve"> </w:t>
      </w:r>
      <w:r w:rsidRPr="001F1BC5">
        <w:rPr>
          <w:sz w:val="26"/>
          <w:szCs w:val="26"/>
        </w:rPr>
        <w:t>скоростью,</w:t>
      </w:r>
      <w:r w:rsidRPr="001F1BC5">
        <w:rPr>
          <w:spacing w:val="1"/>
          <w:sz w:val="26"/>
          <w:szCs w:val="26"/>
        </w:rPr>
        <w:t xml:space="preserve"> </w:t>
      </w:r>
      <w:r w:rsidRPr="001F1BC5">
        <w:rPr>
          <w:sz w:val="26"/>
          <w:szCs w:val="26"/>
        </w:rPr>
        <w:t>соответствующей</w:t>
      </w:r>
      <w:r w:rsidRPr="001F1BC5">
        <w:rPr>
          <w:spacing w:val="1"/>
          <w:sz w:val="26"/>
          <w:szCs w:val="26"/>
        </w:rPr>
        <w:t xml:space="preserve"> </w:t>
      </w:r>
      <w:r w:rsidRPr="001F1BC5">
        <w:rPr>
          <w:sz w:val="26"/>
          <w:szCs w:val="26"/>
        </w:rPr>
        <w:t>индивидуальному темпу. Чтение с интонациями и паузами в соответствии со знаками</w:t>
      </w:r>
      <w:r w:rsidRPr="001F1BC5">
        <w:rPr>
          <w:spacing w:val="1"/>
          <w:sz w:val="26"/>
          <w:szCs w:val="26"/>
        </w:rPr>
        <w:t xml:space="preserve"> </w:t>
      </w:r>
      <w:r w:rsidRPr="001F1BC5">
        <w:rPr>
          <w:sz w:val="26"/>
          <w:szCs w:val="26"/>
        </w:rPr>
        <w:t>препинания. Осознанное чтение слов, словосочетаний, предложений. Выразительное</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материале</w:t>
      </w:r>
      <w:r w:rsidRPr="001F1BC5">
        <w:rPr>
          <w:spacing w:val="1"/>
          <w:sz w:val="26"/>
          <w:szCs w:val="26"/>
        </w:rPr>
        <w:t xml:space="preserve"> </w:t>
      </w:r>
      <w:r w:rsidRPr="001F1BC5">
        <w:rPr>
          <w:sz w:val="26"/>
          <w:szCs w:val="26"/>
        </w:rPr>
        <w:t>небольших</w:t>
      </w:r>
      <w:r w:rsidRPr="001F1BC5">
        <w:rPr>
          <w:spacing w:val="-1"/>
          <w:sz w:val="26"/>
          <w:szCs w:val="26"/>
        </w:rPr>
        <w:t xml:space="preserve"> </w:t>
      </w:r>
      <w:r w:rsidRPr="001F1BC5">
        <w:rPr>
          <w:sz w:val="26"/>
          <w:szCs w:val="26"/>
        </w:rPr>
        <w:t>прозаических</w:t>
      </w:r>
      <w:r w:rsidRPr="001F1BC5">
        <w:rPr>
          <w:spacing w:val="-2"/>
          <w:sz w:val="26"/>
          <w:szCs w:val="26"/>
        </w:rPr>
        <w:t xml:space="preserve"> </w:t>
      </w:r>
      <w:r w:rsidRPr="001F1BC5">
        <w:rPr>
          <w:sz w:val="26"/>
          <w:szCs w:val="26"/>
        </w:rPr>
        <w:t>текстов</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стихотворений.</w:t>
      </w:r>
    </w:p>
    <w:p w:rsidR="00DE11BA" w:rsidRPr="001F1BC5" w:rsidRDefault="00DE11BA" w:rsidP="00DE11BA">
      <w:pPr>
        <w:ind w:right="111"/>
        <w:jc w:val="both"/>
        <w:rPr>
          <w:sz w:val="26"/>
          <w:szCs w:val="26"/>
        </w:rPr>
      </w:pPr>
      <w:r w:rsidRPr="001F1BC5">
        <w:rPr>
          <w:sz w:val="26"/>
          <w:szCs w:val="26"/>
        </w:rPr>
        <w:t>Орфоэпическое чтение (при переходе к чтению целыми словами) Орфографическое</w:t>
      </w:r>
      <w:r w:rsidRPr="001F1BC5">
        <w:rPr>
          <w:spacing w:val="-62"/>
          <w:sz w:val="26"/>
          <w:szCs w:val="26"/>
        </w:rPr>
        <w:t xml:space="preserve"> </w:t>
      </w:r>
      <w:r w:rsidRPr="001F1BC5">
        <w:rPr>
          <w:sz w:val="26"/>
          <w:szCs w:val="26"/>
        </w:rPr>
        <w:t>чтение (проговаривание) как средство самоконтроля при письме под диктовку и при</w:t>
      </w:r>
      <w:r w:rsidRPr="001F1BC5">
        <w:rPr>
          <w:spacing w:val="1"/>
          <w:sz w:val="26"/>
          <w:szCs w:val="26"/>
        </w:rPr>
        <w:t xml:space="preserve"> </w:t>
      </w:r>
      <w:r w:rsidRPr="001F1BC5">
        <w:rPr>
          <w:sz w:val="26"/>
          <w:szCs w:val="26"/>
        </w:rPr>
        <w:t>списывании</w:t>
      </w:r>
    </w:p>
    <w:p w:rsidR="00DE11BA" w:rsidRPr="001F1BC5" w:rsidRDefault="00DE11BA" w:rsidP="00DE11BA">
      <w:pPr>
        <w:rPr>
          <w:sz w:val="26"/>
          <w:szCs w:val="26"/>
        </w:rPr>
      </w:pPr>
      <w:r w:rsidRPr="001F1BC5">
        <w:rPr>
          <w:sz w:val="26"/>
          <w:szCs w:val="26"/>
        </w:rPr>
        <w:t>Письмо</w:t>
      </w:r>
    </w:p>
    <w:p w:rsidR="00DE11BA" w:rsidRPr="001F1BC5" w:rsidRDefault="00DE11BA" w:rsidP="00DE11BA">
      <w:pPr>
        <w:spacing w:before="2"/>
        <w:rPr>
          <w:sz w:val="26"/>
          <w:szCs w:val="26"/>
        </w:rPr>
      </w:pPr>
      <w:r w:rsidRPr="001F1BC5">
        <w:rPr>
          <w:sz w:val="26"/>
          <w:szCs w:val="26"/>
        </w:rPr>
        <w:t>Ориентация</w:t>
      </w:r>
      <w:r w:rsidRPr="001F1BC5">
        <w:rPr>
          <w:spacing w:val="45"/>
          <w:sz w:val="26"/>
          <w:szCs w:val="26"/>
        </w:rPr>
        <w:t xml:space="preserve"> </w:t>
      </w:r>
      <w:r w:rsidRPr="001F1BC5">
        <w:rPr>
          <w:sz w:val="26"/>
          <w:szCs w:val="26"/>
        </w:rPr>
        <w:t>на</w:t>
      </w:r>
      <w:r w:rsidRPr="001F1BC5">
        <w:rPr>
          <w:spacing w:val="47"/>
          <w:sz w:val="26"/>
          <w:szCs w:val="26"/>
        </w:rPr>
        <w:t xml:space="preserve"> </w:t>
      </w:r>
      <w:r w:rsidRPr="001F1BC5">
        <w:rPr>
          <w:sz w:val="26"/>
          <w:szCs w:val="26"/>
        </w:rPr>
        <w:t>пространстве</w:t>
      </w:r>
      <w:r w:rsidRPr="001F1BC5">
        <w:rPr>
          <w:spacing w:val="45"/>
          <w:sz w:val="26"/>
          <w:szCs w:val="26"/>
        </w:rPr>
        <w:t xml:space="preserve"> </w:t>
      </w:r>
      <w:r w:rsidRPr="001F1BC5">
        <w:rPr>
          <w:sz w:val="26"/>
          <w:szCs w:val="26"/>
        </w:rPr>
        <w:t>листа</w:t>
      </w:r>
      <w:r w:rsidRPr="001F1BC5">
        <w:rPr>
          <w:spacing w:val="46"/>
          <w:sz w:val="26"/>
          <w:szCs w:val="26"/>
        </w:rPr>
        <w:t xml:space="preserve"> </w:t>
      </w:r>
      <w:r w:rsidRPr="001F1BC5">
        <w:rPr>
          <w:sz w:val="26"/>
          <w:szCs w:val="26"/>
        </w:rPr>
        <w:t>в</w:t>
      </w:r>
      <w:r w:rsidRPr="001F1BC5">
        <w:rPr>
          <w:spacing w:val="47"/>
          <w:sz w:val="26"/>
          <w:szCs w:val="26"/>
        </w:rPr>
        <w:t xml:space="preserve"> </w:t>
      </w:r>
      <w:r w:rsidRPr="001F1BC5">
        <w:rPr>
          <w:sz w:val="26"/>
          <w:szCs w:val="26"/>
        </w:rPr>
        <w:t>тетради</w:t>
      </w:r>
      <w:r w:rsidRPr="001F1BC5">
        <w:rPr>
          <w:spacing w:val="46"/>
          <w:sz w:val="26"/>
          <w:szCs w:val="26"/>
        </w:rPr>
        <w:t xml:space="preserve"> </w:t>
      </w:r>
      <w:r w:rsidRPr="001F1BC5">
        <w:rPr>
          <w:sz w:val="26"/>
          <w:szCs w:val="26"/>
        </w:rPr>
        <w:t>и</w:t>
      </w:r>
      <w:r w:rsidRPr="001F1BC5">
        <w:rPr>
          <w:spacing w:val="44"/>
          <w:sz w:val="26"/>
          <w:szCs w:val="26"/>
        </w:rPr>
        <w:t xml:space="preserve"> </w:t>
      </w:r>
      <w:r w:rsidRPr="001F1BC5">
        <w:rPr>
          <w:sz w:val="26"/>
          <w:szCs w:val="26"/>
        </w:rPr>
        <w:t>на</w:t>
      </w:r>
      <w:r w:rsidRPr="001F1BC5">
        <w:rPr>
          <w:spacing w:val="47"/>
          <w:sz w:val="26"/>
          <w:szCs w:val="26"/>
        </w:rPr>
        <w:t xml:space="preserve"> </w:t>
      </w:r>
      <w:r w:rsidRPr="001F1BC5">
        <w:rPr>
          <w:sz w:val="26"/>
          <w:szCs w:val="26"/>
        </w:rPr>
        <w:t>пространстве</w:t>
      </w:r>
      <w:r w:rsidRPr="001F1BC5">
        <w:rPr>
          <w:spacing w:val="46"/>
          <w:sz w:val="26"/>
          <w:szCs w:val="26"/>
        </w:rPr>
        <w:t xml:space="preserve"> </w:t>
      </w:r>
      <w:r w:rsidRPr="001F1BC5">
        <w:rPr>
          <w:sz w:val="26"/>
          <w:szCs w:val="26"/>
        </w:rPr>
        <w:t>классной</w:t>
      </w:r>
      <w:r w:rsidRPr="001F1BC5">
        <w:rPr>
          <w:spacing w:val="45"/>
          <w:sz w:val="26"/>
          <w:szCs w:val="26"/>
        </w:rPr>
        <w:t xml:space="preserve"> </w:t>
      </w:r>
      <w:r w:rsidRPr="001F1BC5">
        <w:rPr>
          <w:sz w:val="26"/>
          <w:szCs w:val="26"/>
        </w:rPr>
        <w:t>доски</w:t>
      </w:r>
      <w:r w:rsidRPr="001F1BC5">
        <w:rPr>
          <w:spacing w:val="-62"/>
          <w:sz w:val="26"/>
          <w:szCs w:val="26"/>
        </w:rPr>
        <w:t xml:space="preserve"> </w:t>
      </w:r>
      <w:r w:rsidRPr="001F1BC5">
        <w:rPr>
          <w:sz w:val="26"/>
          <w:szCs w:val="26"/>
        </w:rPr>
        <w:t>Гигиенические</w:t>
      </w:r>
      <w:r w:rsidRPr="001F1BC5">
        <w:rPr>
          <w:spacing w:val="-2"/>
          <w:sz w:val="26"/>
          <w:szCs w:val="26"/>
        </w:rPr>
        <w:t xml:space="preserve"> </w:t>
      </w:r>
      <w:r w:rsidRPr="001F1BC5">
        <w:rPr>
          <w:sz w:val="26"/>
          <w:szCs w:val="26"/>
        </w:rPr>
        <w:t>требования,</w:t>
      </w:r>
      <w:r w:rsidRPr="001F1BC5">
        <w:rPr>
          <w:spacing w:val="-2"/>
          <w:sz w:val="26"/>
          <w:szCs w:val="26"/>
        </w:rPr>
        <w:t xml:space="preserve"> </w:t>
      </w:r>
      <w:r w:rsidRPr="001F1BC5">
        <w:rPr>
          <w:sz w:val="26"/>
          <w:szCs w:val="26"/>
        </w:rPr>
        <w:t>которые</w:t>
      </w:r>
      <w:r w:rsidRPr="001F1BC5">
        <w:rPr>
          <w:spacing w:val="-2"/>
          <w:sz w:val="26"/>
          <w:szCs w:val="26"/>
        </w:rPr>
        <w:t xml:space="preserve"> </w:t>
      </w:r>
      <w:r w:rsidRPr="001F1BC5">
        <w:rPr>
          <w:sz w:val="26"/>
          <w:szCs w:val="26"/>
        </w:rPr>
        <w:t>необходимо</w:t>
      </w:r>
      <w:r w:rsidRPr="001F1BC5">
        <w:rPr>
          <w:spacing w:val="-2"/>
          <w:sz w:val="26"/>
          <w:szCs w:val="26"/>
        </w:rPr>
        <w:t xml:space="preserve"> </w:t>
      </w:r>
      <w:r w:rsidRPr="001F1BC5">
        <w:rPr>
          <w:sz w:val="26"/>
          <w:szCs w:val="26"/>
        </w:rPr>
        <w:t>соблюдать во</w:t>
      </w:r>
      <w:r w:rsidRPr="001F1BC5">
        <w:rPr>
          <w:spacing w:val="-2"/>
          <w:sz w:val="26"/>
          <w:szCs w:val="26"/>
        </w:rPr>
        <w:t xml:space="preserve"> </w:t>
      </w:r>
      <w:r w:rsidRPr="001F1BC5">
        <w:rPr>
          <w:sz w:val="26"/>
          <w:szCs w:val="26"/>
        </w:rPr>
        <w:t>время</w:t>
      </w:r>
      <w:r w:rsidRPr="001F1BC5">
        <w:rPr>
          <w:spacing w:val="-2"/>
          <w:sz w:val="26"/>
          <w:szCs w:val="26"/>
        </w:rPr>
        <w:t xml:space="preserve"> </w:t>
      </w:r>
      <w:r w:rsidRPr="001F1BC5">
        <w:rPr>
          <w:sz w:val="26"/>
          <w:szCs w:val="26"/>
        </w:rPr>
        <w:t>письма</w:t>
      </w:r>
    </w:p>
    <w:p w:rsidR="00DE11BA" w:rsidRPr="001F1BC5" w:rsidRDefault="00DE11BA" w:rsidP="00DE11BA">
      <w:pPr>
        <w:ind w:right="108"/>
        <w:jc w:val="both"/>
        <w:rPr>
          <w:sz w:val="26"/>
          <w:szCs w:val="26"/>
        </w:rPr>
      </w:pPr>
      <w:r w:rsidRPr="001F1BC5">
        <w:rPr>
          <w:sz w:val="26"/>
          <w:szCs w:val="26"/>
        </w:rPr>
        <w:t>Начертание письменных прописных и строчных букв Письмо букв, буквосочетаний,</w:t>
      </w:r>
      <w:r w:rsidRPr="001F1BC5">
        <w:rPr>
          <w:spacing w:val="1"/>
          <w:sz w:val="26"/>
          <w:szCs w:val="26"/>
        </w:rPr>
        <w:t xml:space="preserve"> </w:t>
      </w:r>
      <w:r w:rsidRPr="001F1BC5">
        <w:rPr>
          <w:sz w:val="26"/>
          <w:szCs w:val="26"/>
        </w:rPr>
        <w:t>слогов, слов, предложений с соблюдением гигиенических норм. Письмо разборчивым,</w:t>
      </w:r>
      <w:r w:rsidRPr="001F1BC5">
        <w:rPr>
          <w:spacing w:val="1"/>
          <w:sz w:val="26"/>
          <w:szCs w:val="26"/>
        </w:rPr>
        <w:t xml:space="preserve"> </w:t>
      </w:r>
      <w:r w:rsidRPr="001F1BC5">
        <w:rPr>
          <w:sz w:val="26"/>
          <w:szCs w:val="26"/>
        </w:rPr>
        <w:t>аккуратным почерком. Письмо под диктовку слов и предложений, написание которых</w:t>
      </w:r>
      <w:r w:rsidRPr="001F1BC5">
        <w:rPr>
          <w:spacing w:val="1"/>
          <w:sz w:val="26"/>
          <w:szCs w:val="26"/>
        </w:rPr>
        <w:t xml:space="preserve"> </w:t>
      </w:r>
      <w:r w:rsidRPr="001F1BC5">
        <w:rPr>
          <w:sz w:val="26"/>
          <w:szCs w:val="26"/>
        </w:rPr>
        <w:t>не</w:t>
      </w:r>
      <w:r w:rsidRPr="001F1BC5">
        <w:rPr>
          <w:spacing w:val="1"/>
          <w:sz w:val="26"/>
          <w:szCs w:val="26"/>
        </w:rPr>
        <w:t xml:space="preserve"> </w:t>
      </w:r>
      <w:r w:rsidRPr="001F1BC5">
        <w:rPr>
          <w:sz w:val="26"/>
          <w:szCs w:val="26"/>
        </w:rPr>
        <w:t>расходится</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их</w:t>
      </w:r>
      <w:r w:rsidRPr="001F1BC5">
        <w:rPr>
          <w:spacing w:val="1"/>
          <w:sz w:val="26"/>
          <w:szCs w:val="26"/>
        </w:rPr>
        <w:t xml:space="preserve"> </w:t>
      </w:r>
      <w:r w:rsidRPr="001F1BC5">
        <w:rPr>
          <w:sz w:val="26"/>
          <w:szCs w:val="26"/>
        </w:rPr>
        <w:t>произношением.</w:t>
      </w:r>
      <w:r w:rsidRPr="001F1BC5">
        <w:rPr>
          <w:spacing w:val="1"/>
          <w:sz w:val="26"/>
          <w:szCs w:val="26"/>
        </w:rPr>
        <w:t xml:space="preserve"> </w:t>
      </w:r>
      <w:r w:rsidRPr="001F1BC5">
        <w:rPr>
          <w:sz w:val="26"/>
          <w:szCs w:val="26"/>
        </w:rPr>
        <w:t>Приёмы</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последовательность</w:t>
      </w:r>
      <w:r w:rsidRPr="001F1BC5">
        <w:rPr>
          <w:spacing w:val="1"/>
          <w:sz w:val="26"/>
          <w:szCs w:val="26"/>
        </w:rPr>
        <w:t xml:space="preserve"> </w:t>
      </w:r>
      <w:r w:rsidRPr="001F1BC5">
        <w:rPr>
          <w:sz w:val="26"/>
          <w:szCs w:val="26"/>
        </w:rPr>
        <w:t>правильного</w:t>
      </w:r>
      <w:r w:rsidRPr="001F1BC5">
        <w:rPr>
          <w:spacing w:val="1"/>
          <w:sz w:val="26"/>
          <w:szCs w:val="26"/>
        </w:rPr>
        <w:t xml:space="preserve"> </w:t>
      </w:r>
      <w:r w:rsidRPr="001F1BC5">
        <w:rPr>
          <w:sz w:val="26"/>
          <w:szCs w:val="26"/>
        </w:rPr>
        <w:t>списывания</w:t>
      </w:r>
      <w:r w:rsidRPr="001F1BC5">
        <w:rPr>
          <w:spacing w:val="-2"/>
          <w:sz w:val="26"/>
          <w:szCs w:val="26"/>
        </w:rPr>
        <w:t xml:space="preserve"> </w:t>
      </w:r>
      <w:r w:rsidRPr="001F1BC5">
        <w:rPr>
          <w:sz w:val="26"/>
          <w:szCs w:val="26"/>
        </w:rPr>
        <w:t>текста.</w:t>
      </w:r>
    </w:p>
    <w:p w:rsidR="00DE11BA" w:rsidRPr="001F1BC5" w:rsidRDefault="00DE11BA" w:rsidP="00DE11BA">
      <w:pPr>
        <w:ind w:right="111"/>
        <w:jc w:val="both"/>
        <w:rPr>
          <w:sz w:val="26"/>
          <w:szCs w:val="26"/>
        </w:rPr>
      </w:pPr>
      <w:r w:rsidRPr="001F1BC5">
        <w:rPr>
          <w:sz w:val="26"/>
          <w:szCs w:val="26"/>
        </w:rPr>
        <w:t>Функция</w:t>
      </w:r>
      <w:r w:rsidRPr="001F1BC5">
        <w:rPr>
          <w:spacing w:val="1"/>
          <w:sz w:val="26"/>
          <w:szCs w:val="26"/>
        </w:rPr>
        <w:t xml:space="preserve"> </w:t>
      </w:r>
      <w:r w:rsidRPr="001F1BC5">
        <w:rPr>
          <w:sz w:val="26"/>
          <w:szCs w:val="26"/>
        </w:rPr>
        <w:t>небуквенных</w:t>
      </w:r>
      <w:r w:rsidRPr="001F1BC5">
        <w:rPr>
          <w:spacing w:val="1"/>
          <w:sz w:val="26"/>
          <w:szCs w:val="26"/>
        </w:rPr>
        <w:t xml:space="preserve"> </w:t>
      </w:r>
      <w:r w:rsidRPr="001F1BC5">
        <w:rPr>
          <w:sz w:val="26"/>
          <w:szCs w:val="26"/>
        </w:rPr>
        <w:t>графических</w:t>
      </w:r>
      <w:r w:rsidRPr="001F1BC5">
        <w:rPr>
          <w:spacing w:val="1"/>
          <w:sz w:val="26"/>
          <w:szCs w:val="26"/>
        </w:rPr>
        <w:t xml:space="preserve"> </w:t>
      </w:r>
      <w:r w:rsidRPr="001F1BC5">
        <w:rPr>
          <w:sz w:val="26"/>
          <w:szCs w:val="26"/>
        </w:rPr>
        <w:t>средств:</w:t>
      </w:r>
      <w:r w:rsidRPr="001F1BC5">
        <w:rPr>
          <w:spacing w:val="1"/>
          <w:sz w:val="26"/>
          <w:szCs w:val="26"/>
        </w:rPr>
        <w:t xml:space="preserve"> </w:t>
      </w:r>
      <w:r w:rsidRPr="001F1BC5">
        <w:rPr>
          <w:sz w:val="26"/>
          <w:szCs w:val="26"/>
        </w:rPr>
        <w:t>пробела</w:t>
      </w:r>
      <w:r w:rsidRPr="001F1BC5">
        <w:rPr>
          <w:spacing w:val="1"/>
          <w:sz w:val="26"/>
          <w:szCs w:val="26"/>
        </w:rPr>
        <w:t xml:space="preserve"> </w:t>
      </w:r>
      <w:r w:rsidRPr="001F1BC5">
        <w:rPr>
          <w:sz w:val="26"/>
          <w:szCs w:val="26"/>
        </w:rPr>
        <w:t>между</w:t>
      </w:r>
      <w:r w:rsidRPr="001F1BC5">
        <w:rPr>
          <w:spacing w:val="1"/>
          <w:sz w:val="26"/>
          <w:szCs w:val="26"/>
        </w:rPr>
        <w:t xml:space="preserve"> </w:t>
      </w:r>
      <w:r w:rsidRPr="001F1BC5">
        <w:rPr>
          <w:sz w:val="26"/>
          <w:szCs w:val="26"/>
        </w:rPr>
        <w:t>словами,</w:t>
      </w:r>
      <w:r w:rsidRPr="001F1BC5">
        <w:rPr>
          <w:spacing w:val="1"/>
          <w:sz w:val="26"/>
          <w:szCs w:val="26"/>
        </w:rPr>
        <w:t xml:space="preserve"> </w:t>
      </w:r>
      <w:r w:rsidRPr="001F1BC5">
        <w:rPr>
          <w:sz w:val="26"/>
          <w:szCs w:val="26"/>
        </w:rPr>
        <w:t>знака</w:t>
      </w:r>
      <w:r w:rsidRPr="001F1BC5">
        <w:rPr>
          <w:spacing w:val="1"/>
          <w:sz w:val="26"/>
          <w:szCs w:val="26"/>
        </w:rPr>
        <w:t xml:space="preserve"> </w:t>
      </w:r>
      <w:r w:rsidRPr="001F1BC5">
        <w:rPr>
          <w:sz w:val="26"/>
          <w:szCs w:val="26"/>
        </w:rPr>
        <w:t>переноса.</w:t>
      </w:r>
    </w:p>
    <w:p w:rsidR="00DE11BA" w:rsidRPr="001F1BC5" w:rsidRDefault="00DE11BA" w:rsidP="00DE11BA">
      <w:pPr>
        <w:spacing w:line="298" w:lineRule="exact"/>
        <w:jc w:val="both"/>
        <w:rPr>
          <w:sz w:val="26"/>
          <w:szCs w:val="26"/>
        </w:rPr>
      </w:pPr>
      <w:r w:rsidRPr="001F1BC5">
        <w:rPr>
          <w:sz w:val="26"/>
          <w:szCs w:val="26"/>
        </w:rPr>
        <w:t>Орфография</w:t>
      </w:r>
      <w:r w:rsidRPr="001F1BC5">
        <w:rPr>
          <w:spacing w:val="-4"/>
          <w:sz w:val="26"/>
          <w:szCs w:val="26"/>
        </w:rPr>
        <w:t xml:space="preserve"> </w:t>
      </w:r>
      <w:r w:rsidRPr="001F1BC5">
        <w:rPr>
          <w:sz w:val="26"/>
          <w:szCs w:val="26"/>
        </w:rPr>
        <w:t>и</w:t>
      </w:r>
      <w:r w:rsidRPr="001F1BC5">
        <w:rPr>
          <w:spacing w:val="-4"/>
          <w:sz w:val="26"/>
          <w:szCs w:val="26"/>
        </w:rPr>
        <w:t xml:space="preserve"> </w:t>
      </w:r>
      <w:r w:rsidRPr="001F1BC5">
        <w:rPr>
          <w:sz w:val="26"/>
          <w:szCs w:val="26"/>
        </w:rPr>
        <w:t>пунктуация</w:t>
      </w:r>
    </w:p>
    <w:p w:rsidR="00DE11BA" w:rsidRPr="001F1BC5" w:rsidRDefault="00DE11BA" w:rsidP="00DE11BA">
      <w:pPr>
        <w:ind w:right="108"/>
        <w:jc w:val="both"/>
        <w:rPr>
          <w:sz w:val="26"/>
          <w:szCs w:val="26"/>
        </w:rPr>
      </w:pPr>
      <w:r w:rsidRPr="001F1BC5">
        <w:rPr>
          <w:sz w:val="26"/>
          <w:szCs w:val="26"/>
        </w:rPr>
        <w:t>Правила</w:t>
      </w:r>
      <w:r w:rsidRPr="001F1BC5">
        <w:rPr>
          <w:spacing w:val="1"/>
          <w:sz w:val="26"/>
          <w:szCs w:val="26"/>
        </w:rPr>
        <w:t xml:space="preserve"> </w:t>
      </w:r>
      <w:r w:rsidRPr="001F1BC5">
        <w:rPr>
          <w:sz w:val="26"/>
          <w:szCs w:val="26"/>
        </w:rPr>
        <w:t>правописания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их</w:t>
      </w:r>
      <w:r w:rsidRPr="001F1BC5">
        <w:rPr>
          <w:spacing w:val="1"/>
          <w:sz w:val="26"/>
          <w:szCs w:val="26"/>
        </w:rPr>
        <w:t xml:space="preserve"> </w:t>
      </w:r>
      <w:r w:rsidRPr="001F1BC5">
        <w:rPr>
          <w:sz w:val="26"/>
          <w:szCs w:val="26"/>
        </w:rPr>
        <w:t>применение:</w:t>
      </w:r>
      <w:r w:rsidRPr="001F1BC5">
        <w:rPr>
          <w:spacing w:val="1"/>
          <w:sz w:val="26"/>
          <w:szCs w:val="26"/>
        </w:rPr>
        <w:t xml:space="preserve"> </w:t>
      </w:r>
      <w:r w:rsidRPr="001F1BC5">
        <w:rPr>
          <w:sz w:val="26"/>
          <w:szCs w:val="26"/>
        </w:rPr>
        <w:t>раздельное</w:t>
      </w:r>
      <w:r w:rsidRPr="001F1BC5">
        <w:rPr>
          <w:spacing w:val="1"/>
          <w:sz w:val="26"/>
          <w:szCs w:val="26"/>
        </w:rPr>
        <w:t xml:space="preserve"> </w:t>
      </w:r>
      <w:r w:rsidRPr="001F1BC5">
        <w:rPr>
          <w:sz w:val="26"/>
          <w:szCs w:val="26"/>
        </w:rPr>
        <w:t>написание</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обозначение</w:t>
      </w:r>
      <w:r w:rsidRPr="001F1BC5">
        <w:rPr>
          <w:spacing w:val="1"/>
          <w:sz w:val="26"/>
          <w:szCs w:val="26"/>
        </w:rPr>
        <w:t xml:space="preserve"> </w:t>
      </w:r>
      <w:r w:rsidRPr="001F1BC5">
        <w:rPr>
          <w:sz w:val="26"/>
          <w:szCs w:val="26"/>
        </w:rPr>
        <w:t>гласных после шипящих в сочетаниях жи, ши (в положении под ударением), ча, ща, чу,</w:t>
      </w:r>
      <w:r w:rsidRPr="001F1BC5">
        <w:rPr>
          <w:spacing w:val="-62"/>
          <w:sz w:val="26"/>
          <w:szCs w:val="26"/>
        </w:rPr>
        <w:t xml:space="preserve"> </w:t>
      </w:r>
      <w:r w:rsidRPr="001F1BC5">
        <w:rPr>
          <w:sz w:val="26"/>
          <w:szCs w:val="26"/>
        </w:rPr>
        <w:t>щу; прописная буква</w:t>
      </w:r>
      <w:r w:rsidRPr="001F1BC5">
        <w:rPr>
          <w:spacing w:val="1"/>
          <w:sz w:val="26"/>
          <w:szCs w:val="26"/>
        </w:rPr>
        <w:t xml:space="preserve"> </w:t>
      </w:r>
      <w:r w:rsidRPr="001F1BC5">
        <w:rPr>
          <w:sz w:val="26"/>
          <w:szCs w:val="26"/>
        </w:rPr>
        <w:t>в начале предложения,</w:t>
      </w:r>
      <w:r w:rsidRPr="001F1BC5">
        <w:rPr>
          <w:spacing w:val="1"/>
          <w:sz w:val="26"/>
          <w:szCs w:val="26"/>
        </w:rPr>
        <w:t xml:space="preserve"> </w:t>
      </w:r>
      <w:r w:rsidRPr="001F1BC5">
        <w:rPr>
          <w:sz w:val="26"/>
          <w:szCs w:val="26"/>
        </w:rPr>
        <w:t>в именах собственных (имена людей,</w:t>
      </w:r>
      <w:r w:rsidRPr="001F1BC5">
        <w:rPr>
          <w:spacing w:val="1"/>
          <w:sz w:val="26"/>
          <w:szCs w:val="26"/>
        </w:rPr>
        <w:t xml:space="preserve"> </w:t>
      </w:r>
      <w:r w:rsidRPr="001F1BC5">
        <w:rPr>
          <w:sz w:val="26"/>
          <w:szCs w:val="26"/>
        </w:rPr>
        <w:t>клички</w:t>
      </w:r>
      <w:r w:rsidRPr="001F1BC5">
        <w:rPr>
          <w:spacing w:val="10"/>
          <w:sz w:val="26"/>
          <w:szCs w:val="26"/>
        </w:rPr>
        <w:t xml:space="preserve"> </w:t>
      </w:r>
      <w:r w:rsidRPr="001F1BC5">
        <w:rPr>
          <w:sz w:val="26"/>
          <w:szCs w:val="26"/>
        </w:rPr>
        <w:t>животных);</w:t>
      </w:r>
      <w:r w:rsidRPr="001F1BC5">
        <w:rPr>
          <w:spacing w:val="10"/>
          <w:sz w:val="26"/>
          <w:szCs w:val="26"/>
        </w:rPr>
        <w:t xml:space="preserve"> </w:t>
      </w:r>
      <w:r w:rsidRPr="001F1BC5">
        <w:rPr>
          <w:sz w:val="26"/>
          <w:szCs w:val="26"/>
        </w:rPr>
        <w:t>перенос</w:t>
      </w:r>
      <w:r w:rsidRPr="001F1BC5">
        <w:rPr>
          <w:spacing w:val="13"/>
          <w:sz w:val="26"/>
          <w:szCs w:val="26"/>
        </w:rPr>
        <w:t xml:space="preserve"> </w:t>
      </w:r>
      <w:r w:rsidRPr="001F1BC5">
        <w:rPr>
          <w:sz w:val="26"/>
          <w:szCs w:val="26"/>
        </w:rPr>
        <w:t>слов</w:t>
      </w:r>
      <w:r w:rsidRPr="001F1BC5">
        <w:rPr>
          <w:spacing w:val="11"/>
          <w:sz w:val="26"/>
          <w:szCs w:val="26"/>
        </w:rPr>
        <w:t xml:space="preserve"> </w:t>
      </w:r>
      <w:r w:rsidRPr="001F1BC5">
        <w:rPr>
          <w:sz w:val="26"/>
          <w:szCs w:val="26"/>
        </w:rPr>
        <w:t>по</w:t>
      </w:r>
      <w:r w:rsidRPr="001F1BC5">
        <w:rPr>
          <w:spacing w:val="10"/>
          <w:sz w:val="26"/>
          <w:szCs w:val="26"/>
        </w:rPr>
        <w:t xml:space="preserve"> </w:t>
      </w:r>
      <w:r w:rsidRPr="001F1BC5">
        <w:rPr>
          <w:sz w:val="26"/>
          <w:szCs w:val="26"/>
        </w:rPr>
        <w:t>слогам</w:t>
      </w:r>
      <w:r w:rsidRPr="001F1BC5">
        <w:rPr>
          <w:spacing w:val="9"/>
          <w:sz w:val="26"/>
          <w:szCs w:val="26"/>
        </w:rPr>
        <w:t xml:space="preserve"> </w:t>
      </w:r>
      <w:r w:rsidRPr="001F1BC5">
        <w:rPr>
          <w:sz w:val="26"/>
          <w:szCs w:val="26"/>
        </w:rPr>
        <w:t>без</w:t>
      </w:r>
      <w:r w:rsidRPr="001F1BC5">
        <w:rPr>
          <w:spacing w:val="10"/>
          <w:sz w:val="26"/>
          <w:szCs w:val="26"/>
        </w:rPr>
        <w:t xml:space="preserve"> </w:t>
      </w:r>
      <w:r w:rsidRPr="001F1BC5">
        <w:rPr>
          <w:sz w:val="26"/>
          <w:szCs w:val="26"/>
        </w:rPr>
        <w:t>стечения</w:t>
      </w:r>
      <w:r w:rsidRPr="001F1BC5">
        <w:rPr>
          <w:spacing w:val="11"/>
          <w:sz w:val="26"/>
          <w:szCs w:val="26"/>
        </w:rPr>
        <w:t xml:space="preserve"> </w:t>
      </w:r>
      <w:r w:rsidRPr="001F1BC5">
        <w:rPr>
          <w:sz w:val="26"/>
          <w:szCs w:val="26"/>
        </w:rPr>
        <w:t>согласных;</w:t>
      </w:r>
      <w:r w:rsidRPr="001F1BC5">
        <w:rPr>
          <w:spacing w:val="9"/>
          <w:sz w:val="26"/>
          <w:szCs w:val="26"/>
        </w:rPr>
        <w:t xml:space="preserve"> </w:t>
      </w:r>
      <w:r w:rsidRPr="001F1BC5">
        <w:rPr>
          <w:sz w:val="26"/>
          <w:szCs w:val="26"/>
        </w:rPr>
        <w:t>знаки</w:t>
      </w:r>
      <w:r w:rsidRPr="001F1BC5">
        <w:rPr>
          <w:spacing w:val="10"/>
          <w:sz w:val="26"/>
          <w:szCs w:val="26"/>
        </w:rPr>
        <w:t xml:space="preserve"> </w:t>
      </w:r>
      <w:r w:rsidRPr="001F1BC5">
        <w:rPr>
          <w:sz w:val="26"/>
          <w:szCs w:val="26"/>
        </w:rPr>
        <w:t>препинания</w:t>
      </w:r>
      <w:r w:rsidRPr="001F1BC5">
        <w:rPr>
          <w:spacing w:val="-62"/>
          <w:sz w:val="26"/>
          <w:szCs w:val="26"/>
        </w:rPr>
        <w:t xml:space="preserve"> </w:t>
      </w:r>
      <w:r w:rsidRPr="001F1BC5">
        <w:rPr>
          <w:sz w:val="26"/>
          <w:szCs w:val="26"/>
        </w:rPr>
        <w:t>в</w:t>
      </w:r>
      <w:r w:rsidRPr="001F1BC5">
        <w:rPr>
          <w:spacing w:val="-2"/>
          <w:sz w:val="26"/>
          <w:szCs w:val="26"/>
        </w:rPr>
        <w:t xml:space="preserve"> </w:t>
      </w:r>
      <w:r w:rsidRPr="001F1BC5">
        <w:rPr>
          <w:sz w:val="26"/>
          <w:szCs w:val="26"/>
        </w:rPr>
        <w:t>конце</w:t>
      </w:r>
      <w:r w:rsidRPr="001F1BC5">
        <w:rPr>
          <w:spacing w:val="-1"/>
          <w:sz w:val="26"/>
          <w:szCs w:val="26"/>
        </w:rPr>
        <w:t xml:space="preserve"> </w:t>
      </w:r>
      <w:r w:rsidRPr="001F1BC5">
        <w:rPr>
          <w:sz w:val="26"/>
          <w:szCs w:val="26"/>
        </w:rPr>
        <w:t>предложения.</w:t>
      </w:r>
    </w:p>
    <w:p w:rsidR="00DE11BA" w:rsidRPr="001F1BC5" w:rsidRDefault="00DE11BA" w:rsidP="00DE11BA">
      <w:pPr>
        <w:spacing w:before="1"/>
        <w:rPr>
          <w:sz w:val="26"/>
          <w:szCs w:val="26"/>
        </w:rPr>
      </w:pPr>
    </w:p>
    <w:p w:rsidR="00DE11BA" w:rsidRPr="003463ED" w:rsidRDefault="00DE11BA" w:rsidP="00DE11BA">
      <w:pPr>
        <w:ind w:right="7022"/>
        <w:outlineLvl w:val="2"/>
        <w:rPr>
          <w:b/>
          <w:bCs/>
          <w:i/>
          <w:iCs/>
          <w:sz w:val="26"/>
          <w:szCs w:val="26"/>
        </w:rPr>
      </w:pPr>
      <w:r w:rsidRPr="003463ED">
        <w:rPr>
          <w:b/>
          <w:bCs/>
          <w:i/>
          <w:iCs/>
          <w:sz w:val="26"/>
          <w:szCs w:val="26"/>
        </w:rPr>
        <w:t>Систематический курс</w:t>
      </w:r>
      <w:r w:rsidRPr="003463ED">
        <w:rPr>
          <w:b/>
          <w:bCs/>
          <w:i/>
          <w:iCs/>
          <w:spacing w:val="1"/>
          <w:sz w:val="26"/>
          <w:szCs w:val="26"/>
        </w:rPr>
        <w:t xml:space="preserve"> </w:t>
      </w:r>
      <w:r w:rsidRPr="003463ED">
        <w:rPr>
          <w:b/>
          <w:bCs/>
          <w:i/>
          <w:iCs/>
          <w:sz w:val="26"/>
          <w:szCs w:val="26"/>
        </w:rPr>
        <w:t>Общие</w:t>
      </w:r>
      <w:r w:rsidRPr="003463ED">
        <w:rPr>
          <w:b/>
          <w:bCs/>
          <w:i/>
          <w:iCs/>
          <w:spacing w:val="-4"/>
          <w:sz w:val="26"/>
          <w:szCs w:val="26"/>
        </w:rPr>
        <w:t xml:space="preserve"> </w:t>
      </w:r>
      <w:r w:rsidRPr="003463ED">
        <w:rPr>
          <w:b/>
          <w:bCs/>
          <w:i/>
          <w:iCs/>
          <w:sz w:val="26"/>
          <w:szCs w:val="26"/>
        </w:rPr>
        <w:t>сведения</w:t>
      </w:r>
      <w:r w:rsidRPr="003463ED">
        <w:rPr>
          <w:b/>
          <w:bCs/>
          <w:i/>
          <w:iCs/>
          <w:spacing w:val="-3"/>
          <w:sz w:val="26"/>
          <w:szCs w:val="26"/>
        </w:rPr>
        <w:t xml:space="preserve"> </w:t>
      </w:r>
      <w:r w:rsidRPr="003463ED">
        <w:rPr>
          <w:b/>
          <w:bCs/>
          <w:i/>
          <w:iCs/>
          <w:sz w:val="26"/>
          <w:szCs w:val="26"/>
        </w:rPr>
        <w:t>о</w:t>
      </w:r>
      <w:r w:rsidRPr="003463ED">
        <w:rPr>
          <w:b/>
          <w:bCs/>
          <w:i/>
          <w:iCs/>
          <w:spacing w:val="-4"/>
          <w:sz w:val="26"/>
          <w:szCs w:val="26"/>
        </w:rPr>
        <w:t xml:space="preserve"> </w:t>
      </w:r>
      <w:r w:rsidRPr="003463ED">
        <w:rPr>
          <w:b/>
          <w:bCs/>
          <w:i/>
          <w:iCs/>
          <w:sz w:val="26"/>
          <w:szCs w:val="26"/>
        </w:rPr>
        <w:t>языке.</w:t>
      </w:r>
    </w:p>
    <w:p w:rsidR="00DE11BA" w:rsidRPr="001F1BC5" w:rsidRDefault="00DE11BA" w:rsidP="00DE11BA">
      <w:pPr>
        <w:spacing w:line="298" w:lineRule="exact"/>
        <w:rPr>
          <w:sz w:val="26"/>
          <w:szCs w:val="26"/>
        </w:rPr>
      </w:pPr>
      <w:r w:rsidRPr="001F1BC5">
        <w:rPr>
          <w:sz w:val="26"/>
          <w:szCs w:val="26"/>
        </w:rPr>
        <w:t>Язык</w:t>
      </w:r>
      <w:r w:rsidRPr="001F1BC5">
        <w:rPr>
          <w:spacing w:val="-2"/>
          <w:sz w:val="26"/>
          <w:szCs w:val="26"/>
        </w:rPr>
        <w:t xml:space="preserve"> </w:t>
      </w:r>
      <w:r w:rsidRPr="001F1BC5">
        <w:rPr>
          <w:sz w:val="26"/>
          <w:szCs w:val="26"/>
        </w:rPr>
        <w:t>как</w:t>
      </w:r>
      <w:r w:rsidRPr="001F1BC5">
        <w:rPr>
          <w:spacing w:val="-2"/>
          <w:sz w:val="26"/>
          <w:szCs w:val="26"/>
        </w:rPr>
        <w:t xml:space="preserve"> </w:t>
      </w:r>
      <w:r w:rsidRPr="001F1BC5">
        <w:rPr>
          <w:sz w:val="26"/>
          <w:szCs w:val="26"/>
        </w:rPr>
        <w:t>основное</w:t>
      </w:r>
      <w:r w:rsidRPr="001F1BC5">
        <w:rPr>
          <w:spacing w:val="-3"/>
          <w:sz w:val="26"/>
          <w:szCs w:val="26"/>
        </w:rPr>
        <w:t xml:space="preserve"> </w:t>
      </w:r>
      <w:r w:rsidRPr="001F1BC5">
        <w:rPr>
          <w:sz w:val="26"/>
          <w:szCs w:val="26"/>
        </w:rPr>
        <w:t>средство</w:t>
      </w:r>
      <w:r w:rsidRPr="001F1BC5">
        <w:rPr>
          <w:spacing w:val="1"/>
          <w:sz w:val="26"/>
          <w:szCs w:val="26"/>
        </w:rPr>
        <w:t xml:space="preserve"> </w:t>
      </w:r>
      <w:r w:rsidRPr="001F1BC5">
        <w:rPr>
          <w:sz w:val="26"/>
          <w:szCs w:val="26"/>
        </w:rPr>
        <w:t>человеческого</w:t>
      </w:r>
      <w:r w:rsidRPr="001F1BC5">
        <w:rPr>
          <w:spacing w:val="-3"/>
          <w:sz w:val="26"/>
          <w:szCs w:val="26"/>
        </w:rPr>
        <w:t xml:space="preserve"> </w:t>
      </w:r>
      <w:r w:rsidRPr="001F1BC5">
        <w:rPr>
          <w:sz w:val="26"/>
          <w:szCs w:val="26"/>
        </w:rPr>
        <w:t>общения.</w:t>
      </w:r>
      <w:r w:rsidRPr="001F1BC5">
        <w:rPr>
          <w:spacing w:val="-3"/>
          <w:sz w:val="26"/>
          <w:szCs w:val="26"/>
        </w:rPr>
        <w:t xml:space="preserve"> </w:t>
      </w:r>
      <w:r w:rsidRPr="001F1BC5">
        <w:rPr>
          <w:sz w:val="26"/>
          <w:szCs w:val="26"/>
        </w:rPr>
        <w:t>Цели</w:t>
      </w:r>
      <w:r w:rsidRPr="001F1BC5">
        <w:rPr>
          <w:spacing w:val="-1"/>
          <w:sz w:val="26"/>
          <w:szCs w:val="26"/>
        </w:rPr>
        <w:t xml:space="preserve"> </w:t>
      </w:r>
      <w:r w:rsidRPr="001F1BC5">
        <w:rPr>
          <w:sz w:val="26"/>
          <w:szCs w:val="26"/>
        </w:rPr>
        <w:t>и ситуации</w:t>
      </w:r>
      <w:r w:rsidRPr="001F1BC5">
        <w:rPr>
          <w:spacing w:val="-2"/>
          <w:sz w:val="26"/>
          <w:szCs w:val="26"/>
        </w:rPr>
        <w:t xml:space="preserve"> </w:t>
      </w:r>
      <w:r w:rsidRPr="001F1BC5">
        <w:rPr>
          <w:sz w:val="26"/>
          <w:szCs w:val="26"/>
        </w:rPr>
        <w:t>общения.</w:t>
      </w:r>
    </w:p>
    <w:p w:rsidR="00DE11BA" w:rsidRPr="001F1BC5" w:rsidRDefault="00DE11BA" w:rsidP="00DE11BA">
      <w:pPr>
        <w:spacing w:line="298" w:lineRule="exact"/>
        <w:rPr>
          <w:sz w:val="26"/>
          <w:szCs w:val="26"/>
        </w:rPr>
      </w:pPr>
      <w:r w:rsidRPr="001F1BC5">
        <w:rPr>
          <w:sz w:val="26"/>
          <w:szCs w:val="26"/>
        </w:rPr>
        <w:t>Фонетика</w:t>
      </w:r>
    </w:p>
    <w:p w:rsidR="00DE11BA" w:rsidRPr="001F1BC5" w:rsidRDefault="00DE11BA" w:rsidP="00DE11BA">
      <w:pPr>
        <w:spacing w:line="298" w:lineRule="exact"/>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3"/>
        <w:jc w:val="both"/>
        <w:rPr>
          <w:sz w:val="26"/>
          <w:szCs w:val="26"/>
        </w:rPr>
      </w:pPr>
      <w:r w:rsidRPr="001F1BC5">
        <w:rPr>
          <w:sz w:val="26"/>
          <w:szCs w:val="26"/>
        </w:rPr>
        <w:lastRenderedPageBreak/>
        <w:t>Звуки речи. Гласные и согласные звуки, их различение. Ударение в слове. Гласные</w:t>
      </w:r>
      <w:r w:rsidRPr="001F1BC5">
        <w:rPr>
          <w:spacing w:val="1"/>
          <w:sz w:val="26"/>
          <w:szCs w:val="26"/>
        </w:rPr>
        <w:t xml:space="preserve"> </w:t>
      </w:r>
      <w:r w:rsidRPr="001F1BC5">
        <w:rPr>
          <w:sz w:val="26"/>
          <w:szCs w:val="26"/>
        </w:rPr>
        <w:t>ударные и безударные. Твёрдые и мягкие согласные звуки, их различение. Звонкие и</w:t>
      </w:r>
      <w:r w:rsidRPr="001F1BC5">
        <w:rPr>
          <w:spacing w:val="1"/>
          <w:sz w:val="26"/>
          <w:szCs w:val="26"/>
        </w:rPr>
        <w:t xml:space="preserve"> </w:t>
      </w:r>
      <w:r w:rsidRPr="001F1BC5">
        <w:rPr>
          <w:sz w:val="26"/>
          <w:szCs w:val="26"/>
        </w:rPr>
        <w:t>глухие</w:t>
      </w:r>
      <w:r w:rsidRPr="001F1BC5">
        <w:rPr>
          <w:spacing w:val="1"/>
          <w:sz w:val="26"/>
          <w:szCs w:val="26"/>
        </w:rPr>
        <w:t xml:space="preserve"> </w:t>
      </w:r>
      <w:r w:rsidRPr="001F1BC5">
        <w:rPr>
          <w:sz w:val="26"/>
          <w:szCs w:val="26"/>
        </w:rPr>
        <w:t>согласные</w:t>
      </w:r>
      <w:r w:rsidRPr="001F1BC5">
        <w:rPr>
          <w:spacing w:val="1"/>
          <w:sz w:val="26"/>
          <w:szCs w:val="26"/>
        </w:rPr>
        <w:t xml:space="preserve"> </w:t>
      </w:r>
      <w:r w:rsidRPr="001F1BC5">
        <w:rPr>
          <w:sz w:val="26"/>
          <w:szCs w:val="26"/>
        </w:rPr>
        <w:t>звуки,</w:t>
      </w:r>
      <w:r w:rsidRPr="001F1BC5">
        <w:rPr>
          <w:spacing w:val="1"/>
          <w:sz w:val="26"/>
          <w:szCs w:val="26"/>
        </w:rPr>
        <w:t xml:space="preserve"> </w:t>
      </w:r>
      <w:r w:rsidRPr="001F1BC5">
        <w:rPr>
          <w:sz w:val="26"/>
          <w:szCs w:val="26"/>
        </w:rPr>
        <w:t>их</w:t>
      </w:r>
      <w:r w:rsidRPr="001F1BC5">
        <w:rPr>
          <w:spacing w:val="1"/>
          <w:sz w:val="26"/>
          <w:szCs w:val="26"/>
        </w:rPr>
        <w:t xml:space="preserve"> </w:t>
      </w:r>
      <w:r w:rsidRPr="001F1BC5">
        <w:rPr>
          <w:sz w:val="26"/>
          <w:szCs w:val="26"/>
        </w:rPr>
        <w:t>различение</w:t>
      </w:r>
      <w:r w:rsidRPr="001F1BC5">
        <w:rPr>
          <w:spacing w:val="1"/>
          <w:sz w:val="26"/>
          <w:szCs w:val="26"/>
        </w:rPr>
        <w:t xml:space="preserve"> </w:t>
      </w:r>
      <w:r w:rsidRPr="001F1BC5">
        <w:rPr>
          <w:sz w:val="26"/>
          <w:szCs w:val="26"/>
        </w:rPr>
        <w:t>Согласный</w:t>
      </w:r>
      <w:r w:rsidRPr="001F1BC5">
        <w:rPr>
          <w:spacing w:val="1"/>
          <w:sz w:val="26"/>
          <w:szCs w:val="26"/>
        </w:rPr>
        <w:t xml:space="preserve"> </w:t>
      </w:r>
      <w:r w:rsidRPr="001F1BC5">
        <w:rPr>
          <w:sz w:val="26"/>
          <w:szCs w:val="26"/>
        </w:rPr>
        <w:t>звук</w:t>
      </w:r>
      <w:r w:rsidRPr="001F1BC5">
        <w:rPr>
          <w:spacing w:val="1"/>
          <w:sz w:val="26"/>
          <w:szCs w:val="26"/>
        </w:rPr>
        <w:t xml:space="preserve"> </w:t>
      </w:r>
      <w:r w:rsidRPr="001F1BC5">
        <w:rPr>
          <w:sz w:val="26"/>
          <w:szCs w:val="26"/>
        </w:rPr>
        <w:t>[й’]</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гласный</w:t>
      </w:r>
      <w:r w:rsidRPr="001F1BC5">
        <w:rPr>
          <w:spacing w:val="1"/>
          <w:sz w:val="26"/>
          <w:szCs w:val="26"/>
        </w:rPr>
        <w:t xml:space="preserve"> </w:t>
      </w:r>
      <w:r w:rsidRPr="001F1BC5">
        <w:rPr>
          <w:sz w:val="26"/>
          <w:szCs w:val="26"/>
        </w:rPr>
        <w:t>звук</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Шипящие</w:t>
      </w:r>
      <w:r w:rsidRPr="001F1BC5">
        <w:rPr>
          <w:spacing w:val="-2"/>
          <w:sz w:val="26"/>
          <w:szCs w:val="26"/>
        </w:rPr>
        <w:t xml:space="preserve"> </w:t>
      </w:r>
      <w:r w:rsidRPr="001F1BC5">
        <w:rPr>
          <w:sz w:val="26"/>
          <w:szCs w:val="26"/>
        </w:rPr>
        <w:t>[ж],</w:t>
      </w:r>
      <w:r w:rsidRPr="001F1BC5">
        <w:rPr>
          <w:spacing w:val="-1"/>
          <w:sz w:val="26"/>
          <w:szCs w:val="26"/>
        </w:rPr>
        <w:t xml:space="preserve"> </w:t>
      </w:r>
      <w:r w:rsidRPr="001F1BC5">
        <w:rPr>
          <w:sz w:val="26"/>
          <w:szCs w:val="26"/>
        </w:rPr>
        <w:t>[ш],</w:t>
      </w:r>
      <w:r w:rsidRPr="001F1BC5">
        <w:rPr>
          <w:spacing w:val="-1"/>
          <w:sz w:val="26"/>
          <w:szCs w:val="26"/>
        </w:rPr>
        <w:t xml:space="preserve"> </w:t>
      </w:r>
      <w:r w:rsidRPr="001F1BC5">
        <w:rPr>
          <w:sz w:val="26"/>
          <w:szCs w:val="26"/>
        </w:rPr>
        <w:t>[ч’],</w:t>
      </w:r>
      <w:r w:rsidRPr="001F1BC5">
        <w:rPr>
          <w:spacing w:val="-1"/>
          <w:sz w:val="26"/>
          <w:szCs w:val="26"/>
        </w:rPr>
        <w:t xml:space="preserve"> </w:t>
      </w:r>
      <w:r w:rsidRPr="001F1BC5">
        <w:rPr>
          <w:sz w:val="26"/>
          <w:szCs w:val="26"/>
        </w:rPr>
        <w:t>[щ’].</w:t>
      </w:r>
    </w:p>
    <w:p w:rsidR="00DE11BA" w:rsidRPr="001F1BC5" w:rsidRDefault="00DE11BA" w:rsidP="00DE11BA">
      <w:pPr>
        <w:ind w:right="110"/>
        <w:rPr>
          <w:sz w:val="26"/>
          <w:szCs w:val="26"/>
        </w:rPr>
      </w:pPr>
      <w:r w:rsidRPr="001F1BC5">
        <w:rPr>
          <w:sz w:val="26"/>
          <w:szCs w:val="26"/>
        </w:rPr>
        <w:t>Слог.</w:t>
      </w:r>
      <w:r w:rsidRPr="001F1BC5">
        <w:rPr>
          <w:spacing w:val="2"/>
          <w:sz w:val="26"/>
          <w:szCs w:val="26"/>
        </w:rPr>
        <w:t xml:space="preserve"> </w:t>
      </w:r>
      <w:r w:rsidRPr="001F1BC5">
        <w:rPr>
          <w:sz w:val="26"/>
          <w:szCs w:val="26"/>
        </w:rPr>
        <w:t>Количество</w:t>
      </w:r>
      <w:r w:rsidRPr="001F1BC5">
        <w:rPr>
          <w:spacing w:val="3"/>
          <w:sz w:val="26"/>
          <w:szCs w:val="26"/>
        </w:rPr>
        <w:t xml:space="preserve"> </w:t>
      </w:r>
      <w:r w:rsidRPr="001F1BC5">
        <w:rPr>
          <w:sz w:val="26"/>
          <w:szCs w:val="26"/>
        </w:rPr>
        <w:t>слогов</w:t>
      </w:r>
      <w:r w:rsidRPr="001F1BC5">
        <w:rPr>
          <w:spacing w:val="2"/>
          <w:sz w:val="26"/>
          <w:szCs w:val="26"/>
        </w:rPr>
        <w:t xml:space="preserve"> </w:t>
      </w:r>
      <w:r w:rsidRPr="001F1BC5">
        <w:rPr>
          <w:sz w:val="26"/>
          <w:szCs w:val="26"/>
        </w:rPr>
        <w:t>в</w:t>
      </w:r>
      <w:r w:rsidRPr="001F1BC5">
        <w:rPr>
          <w:spacing w:val="3"/>
          <w:sz w:val="26"/>
          <w:szCs w:val="26"/>
        </w:rPr>
        <w:t xml:space="preserve"> </w:t>
      </w:r>
      <w:r w:rsidRPr="001F1BC5">
        <w:rPr>
          <w:sz w:val="26"/>
          <w:szCs w:val="26"/>
        </w:rPr>
        <w:t>слове.</w:t>
      </w:r>
      <w:r w:rsidRPr="001F1BC5">
        <w:rPr>
          <w:spacing w:val="3"/>
          <w:sz w:val="26"/>
          <w:szCs w:val="26"/>
        </w:rPr>
        <w:t xml:space="preserve"> </w:t>
      </w:r>
      <w:r w:rsidRPr="001F1BC5">
        <w:rPr>
          <w:sz w:val="26"/>
          <w:szCs w:val="26"/>
        </w:rPr>
        <w:t>Ударный</w:t>
      </w:r>
      <w:r w:rsidRPr="001F1BC5">
        <w:rPr>
          <w:spacing w:val="3"/>
          <w:sz w:val="26"/>
          <w:szCs w:val="26"/>
        </w:rPr>
        <w:t xml:space="preserve"> </w:t>
      </w:r>
      <w:r w:rsidRPr="001F1BC5">
        <w:rPr>
          <w:sz w:val="26"/>
          <w:szCs w:val="26"/>
        </w:rPr>
        <w:t>слог.</w:t>
      </w:r>
      <w:r w:rsidRPr="001F1BC5">
        <w:rPr>
          <w:spacing w:val="2"/>
          <w:sz w:val="26"/>
          <w:szCs w:val="26"/>
        </w:rPr>
        <w:t xml:space="preserve"> </w:t>
      </w:r>
      <w:r w:rsidRPr="001F1BC5">
        <w:rPr>
          <w:sz w:val="26"/>
          <w:szCs w:val="26"/>
        </w:rPr>
        <w:t>Деление</w:t>
      </w:r>
      <w:r w:rsidRPr="001F1BC5">
        <w:rPr>
          <w:spacing w:val="3"/>
          <w:sz w:val="26"/>
          <w:szCs w:val="26"/>
        </w:rPr>
        <w:t xml:space="preserve"> </w:t>
      </w:r>
      <w:r w:rsidRPr="001F1BC5">
        <w:rPr>
          <w:sz w:val="26"/>
          <w:szCs w:val="26"/>
        </w:rPr>
        <w:t>слов</w:t>
      </w:r>
      <w:r w:rsidRPr="001F1BC5">
        <w:rPr>
          <w:spacing w:val="3"/>
          <w:sz w:val="26"/>
          <w:szCs w:val="26"/>
        </w:rPr>
        <w:t xml:space="preserve"> </w:t>
      </w:r>
      <w:r w:rsidRPr="001F1BC5">
        <w:rPr>
          <w:sz w:val="26"/>
          <w:szCs w:val="26"/>
        </w:rPr>
        <w:t>на</w:t>
      </w:r>
      <w:r w:rsidRPr="001F1BC5">
        <w:rPr>
          <w:spacing w:val="3"/>
          <w:sz w:val="26"/>
          <w:szCs w:val="26"/>
        </w:rPr>
        <w:t xml:space="preserve"> </w:t>
      </w:r>
      <w:r w:rsidRPr="001F1BC5">
        <w:rPr>
          <w:sz w:val="26"/>
          <w:szCs w:val="26"/>
        </w:rPr>
        <w:t>слоги</w:t>
      </w:r>
      <w:r w:rsidRPr="001F1BC5">
        <w:rPr>
          <w:spacing w:val="3"/>
          <w:sz w:val="26"/>
          <w:szCs w:val="26"/>
        </w:rPr>
        <w:t xml:space="preserve"> </w:t>
      </w:r>
      <w:r w:rsidRPr="001F1BC5">
        <w:rPr>
          <w:sz w:val="26"/>
          <w:szCs w:val="26"/>
        </w:rPr>
        <w:t>(простые</w:t>
      </w:r>
      <w:r w:rsidRPr="001F1BC5">
        <w:rPr>
          <w:spacing w:val="-62"/>
          <w:sz w:val="26"/>
          <w:szCs w:val="26"/>
        </w:rPr>
        <w:t xml:space="preserve"> </w:t>
      </w:r>
      <w:r w:rsidRPr="001F1BC5">
        <w:rPr>
          <w:sz w:val="26"/>
          <w:szCs w:val="26"/>
        </w:rPr>
        <w:t>случаи,</w:t>
      </w:r>
      <w:r w:rsidRPr="001F1BC5">
        <w:rPr>
          <w:spacing w:val="-2"/>
          <w:sz w:val="26"/>
          <w:szCs w:val="26"/>
        </w:rPr>
        <w:t xml:space="preserve"> </w:t>
      </w:r>
      <w:r w:rsidRPr="001F1BC5">
        <w:rPr>
          <w:sz w:val="26"/>
          <w:szCs w:val="26"/>
        </w:rPr>
        <w:t>без стечения</w:t>
      </w:r>
      <w:r w:rsidRPr="001F1BC5">
        <w:rPr>
          <w:spacing w:val="2"/>
          <w:sz w:val="26"/>
          <w:szCs w:val="26"/>
        </w:rPr>
        <w:t xml:space="preserve"> </w:t>
      </w:r>
      <w:r w:rsidRPr="001F1BC5">
        <w:rPr>
          <w:sz w:val="26"/>
          <w:szCs w:val="26"/>
        </w:rPr>
        <w:t>согласных).</w:t>
      </w:r>
    </w:p>
    <w:p w:rsidR="00DE11BA" w:rsidRPr="001F1BC5" w:rsidRDefault="00DE11BA" w:rsidP="00DE11BA">
      <w:pPr>
        <w:spacing w:before="2" w:line="298" w:lineRule="exact"/>
        <w:rPr>
          <w:sz w:val="26"/>
          <w:szCs w:val="26"/>
        </w:rPr>
      </w:pPr>
      <w:r w:rsidRPr="001F1BC5">
        <w:rPr>
          <w:sz w:val="26"/>
          <w:szCs w:val="26"/>
        </w:rPr>
        <w:t>Графика</w:t>
      </w:r>
    </w:p>
    <w:p w:rsidR="00DE11BA" w:rsidRPr="001F1BC5" w:rsidRDefault="00DE11BA" w:rsidP="00DE11BA">
      <w:pPr>
        <w:ind w:right="109"/>
        <w:jc w:val="both"/>
        <w:rPr>
          <w:sz w:val="26"/>
          <w:szCs w:val="26"/>
        </w:rPr>
      </w:pPr>
      <w:r w:rsidRPr="001F1BC5">
        <w:rPr>
          <w:sz w:val="26"/>
          <w:szCs w:val="26"/>
        </w:rPr>
        <w:t>Звук</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буква.</w:t>
      </w:r>
      <w:r w:rsidRPr="001F1BC5">
        <w:rPr>
          <w:spacing w:val="1"/>
          <w:sz w:val="26"/>
          <w:szCs w:val="26"/>
        </w:rPr>
        <w:t xml:space="preserve"> </w:t>
      </w:r>
      <w:r w:rsidRPr="001F1BC5">
        <w:rPr>
          <w:sz w:val="26"/>
          <w:szCs w:val="26"/>
        </w:rPr>
        <w:t>Различение</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букв.</w:t>
      </w:r>
      <w:r w:rsidRPr="001F1BC5">
        <w:rPr>
          <w:spacing w:val="1"/>
          <w:sz w:val="26"/>
          <w:szCs w:val="26"/>
        </w:rPr>
        <w:t xml:space="preserve"> </w:t>
      </w:r>
      <w:r w:rsidRPr="001F1BC5">
        <w:rPr>
          <w:sz w:val="26"/>
          <w:szCs w:val="26"/>
        </w:rPr>
        <w:t>Обозначение</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письме</w:t>
      </w:r>
      <w:r w:rsidRPr="001F1BC5">
        <w:rPr>
          <w:spacing w:val="1"/>
          <w:sz w:val="26"/>
          <w:szCs w:val="26"/>
        </w:rPr>
        <w:t xml:space="preserve"> </w:t>
      </w:r>
      <w:r w:rsidRPr="001F1BC5">
        <w:rPr>
          <w:sz w:val="26"/>
          <w:szCs w:val="26"/>
        </w:rPr>
        <w:t>твёрдости</w:t>
      </w:r>
      <w:r w:rsidRPr="001F1BC5">
        <w:rPr>
          <w:spacing w:val="1"/>
          <w:sz w:val="26"/>
          <w:szCs w:val="26"/>
        </w:rPr>
        <w:t xml:space="preserve"> </w:t>
      </w:r>
      <w:r w:rsidRPr="001F1BC5">
        <w:rPr>
          <w:sz w:val="26"/>
          <w:szCs w:val="26"/>
        </w:rPr>
        <w:t xml:space="preserve">согласных звуков </w:t>
      </w:r>
      <w:proofErr w:type="gramStart"/>
      <w:r w:rsidRPr="001F1BC5">
        <w:rPr>
          <w:sz w:val="26"/>
          <w:szCs w:val="26"/>
        </w:rPr>
        <w:t>буквами</w:t>
      </w:r>
      <w:proofErr w:type="gramEnd"/>
      <w:r w:rsidRPr="001F1BC5">
        <w:rPr>
          <w:sz w:val="26"/>
          <w:szCs w:val="26"/>
        </w:rPr>
        <w:t xml:space="preserve"> а, о, у, ы, э;</w:t>
      </w:r>
      <w:r w:rsidRPr="001F1BC5">
        <w:rPr>
          <w:spacing w:val="1"/>
          <w:sz w:val="26"/>
          <w:szCs w:val="26"/>
        </w:rPr>
        <w:t xml:space="preserve"> </w:t>
      </w:r>
      <w:r w:rsidRPr="001F1BC5">
        <w:rPr>
          <w:sz w:val="26"/>
          <w:szCs w:val="26"/>
        </w:rPr>
        <w:t>слова с буквой</w:t>
      </w:r>
      <w:r w:rsidRPr="001F1BC5">
        <w:rPr>
          <w:spacing w:val="1"/>
          <w:sz w:val="26"/>
          <w:szCs w:val="26"/>
        </w:rPr>
        <w:t xml:space="preserve"> </w:t>
      </w:r>
      <w:r w:rsidRPr="001F1BC5">
        <w:rPr>
          <w:sz w:val="26"/>
          <w:szCs w:val="26"/>
        </w:rPr>
        <w:t>э. Обозначение на письме</w:t>
      </w:r>
      <w:r w:rsidRPr="001F1BC5">
        <w:rPr>
          <w:spacing w:val="1"/>
          <w:sz w:val="26"/>
          <w:szCs w:val="26"/>
        </w:rPr>
        <w:t xml:space="preserve"> </w:t>
      </w:r>
      <w:r w:rsidRPr="001F1BC5">
        <w:rPr>
          <w:sz w:val="26"/>
          <w:szCs w:val="26"/>
        </w:rPr>
        <w:t>мягкости согласных звуков буквами е, ё, ю, я, и. Функции букв е, ё, ю, я. Мягкий знак</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показатель</w:t>
      </w:r>
      <w:r w:rsidRPr="001F1BC5">
        <w:rPr>
          <w:spacing w:val="-1"/>
          <w:sz w:val="26"/>
          <w:szCs w:val="26"/>
        </w:rPr>
        <w:t xml:space="preserve"> </w:t>
      </w:r>
      <w:r w:rsidRPr="001F1BC5">
        <w:rPr>
          <w:sz w:val="26"/>
          <w:szCs w:val="26"/>
        </w:rPr>
        <w:t>мягкости</w:t>
      </w:r>
      <w:r w:rsidRPr="001F1BC5">
        <w:rPr>
          <w:spacing w:val="-2"/>
          <w:sz w:val="26"/>
          <w:szCs w:val="26"/>
        </w:rPr>
        <w:t xml:space="preserve"> </w:t>
      </w:r>
      <w:r w:rsidRPr="001F1BC5">
        <w:rPr>
          <w:sz w:val="26"/>
          <w:szCs w:val="26"/>
        </w:rPr>
        <w:t>предшествующего</w:t>
      </w:r>
      <w:r w:rsidRPr="001F1BC5">
        <w:rPr>
          <w:spacing w:val="-1"/>
          <w:sz w:val="26"/>
          <w:szCs w:val="26"/>
        </w:rPr>
        <w:t xml:space="preserve"> </w:t>
      </w:r>
      <w:r w:rsidRPr="001F1BC5">
        <w:rPr>
          <w:sz w:val="26"/>
          <w:szCs w:val="26"/>
        </w:rPr>
        <w:t>согласного</w:t>
      </w:r>
      <w:r w:rsidRPr="001F1BC5">
        <w:rPr>
          <w:spacing w:val="-2"/>
          <w:sz w:val="26"/>
          <w:szCs w:val="26"/>
        </w:rPr>
        <w:t xml:space="preserve"> </w:t>
      </w:r>
      <w:r w:rsidRPr="001F1BC5">
        <w:rPr>
          <w:sz w:val="26"/>
          <w:szCs w:val="26"/>
        </w:rPr>
        <w:t>звука</w:t>
      </w:r>
      <w:r w:rsidRPr="001F1BC5">
        <w:rPr>
          <w:spacing w:val="-1"/>
          <w:sz w:val="26"/>
          <w:szCs w:val="26"/>
        </w:rPr>
        <w:t xml:space="preserve"> </w:t>
      </w:r>
      <w:r w:rsidRPr="001F1BC5">
        <w:rPr>
          <w:sz w:val="26"/>
          <w:szCs w:val="26"/>
        </w:rPr>
        <w:t>в</w:t>
      </w:r>
      <w:r w:rsidRPr="001F1BC5">
        <w:rPr>
          <w:spacing w:val="-2"/>
          <w:sz w:val="26"/>
          <w:szCs w:val="26"/>
        </w:rPr>
        <w:t xml:space="preserve"> </w:t>
      </w:r>
      <w:r w:rsidRPr="001F1BC5">
        <w:rPr>
          <w:sz w:val="26"/>
          <w:szCs w:val="26"/>
        </w:rPr>
        <w:t>конце</w:t>
      </w:r>
      <w:r w:rsidRPr="001F1BC5">
        <w:rPr>
          <w:spacing w:val="-1"/>
          <w:sz w:val="26"/>
          <w:szCs w:val="26"/>
        </w:rPr>
        <w:t xml:space="preserve"> </w:t>
      </w:r>
      <w:r w:rsidRPr="001F1BC5">
        <w:rPr>
          <w:sz w:val="26"/>
          <w:szCs w:val="26"/>
        </w:rPr>
        <w:t>слова.</w:t>
      </w:r>
    </w:p>
    <w:p w:rsidR="00DE11BA" w:rsidRPr="001F1BC5" w:rsidRDefault="00DE11BA" w:rsidP="00DE11BA">
      <w:pPr>
        <w:ind w:right="113"/>
        <w:jc w:val="both"/>
        <w:rPr>
          <w:sz w:val="26"/>
          <w:szCs w:val="26"/>
        </w:rPr>
      </w:pPr>
      <w:r w:rsidRPr="001F1BC5">
        <w:rPr>
          <w:sz w:val="26"/>
          <w:szCs w:val="26"/>
        </w:rPr>
        <w:t>Установление соотношения звукового и буквенного состава слова в словах типа стол,</w:t>
      </w:r>
      <w:r w:rsidRPr="001F1BC5">
        <w:rPr>
          <w:spacing w:val="1"/>
          <w:sz w:val="26"/>
          <w:szCs w:val="26"/>
        </w:rPr>
        <w:t xml:space="preserve"> </w:t>
      </w:r>
      <w:r w:rsidRPr="001F1BC5">
        <w:rPr>
          <w:sz w:val="26"/>
          <w:szCs w:val="26"/>
        </w:rPr>
        <w:t>конь.</w:t>
      </w:r>
    </w:p>
    <w:p w:rsidR="00DE11BA" w:rsidRPr="001F1BC5" w:rsidRDefault="00DE11BA" w:rsidP="00DE11BA">
      <w:pPr>
        <w:spacing w:before="1" w:line="299" w:lineRule="exact"/>
        <w:jc w:val="both"/>
        <w:rPr>
          <w:sz w:val="26"/>
          <w:szCs w:val="26"/>
        </w:rPr>
      </w:pPr>
      <w:r w:rsidRPr="001F1BC5">
        <w:rPr>
          <w:sz w:val="26"/>
          <w:szCs w:val="26"/>
        </w:rPr>
        <w:t>Небуквенные</w:t>
      </w:r>
      <w:r w:rsidRPr="001F1BC5">
        <w:rPr>
          <w:spacing w:val="-2"/>
          <w:sz w:val="26"/>
          <w:szCs w:val="26"/>
        </w:rPr>
        <w:t xml:space="preserve"> </w:t>
      </w:r>
      <w:r w:rsidRPr="001F1BC5">
        <w:rPr>
          <w:sz w:val="26"/>
          <w:szCs w:val="26"/>
        </w:rPr>
        <w:t>графические</w:t>
      </w:r>
      <w:r w:rsidRPr="001F1BC5">
        <w:rPr>
          <w:spacing w:val="-4"/>
          <w:sz w:val="26"/>
          <w:szCs w:val="26"/>
        </w:rPr>
        <w:t xml:space="preserve"> </w:t>
      </w:r>
      <w:r w:rsidRPr="001F1BC5">
        <w:rPr>
          <w:sz w:val="26"/>
          <w:szCs w:val="26"/>
        </w:rPr>
        <w:t>средства:</w:t>
      </w:r>
      <w:r w:rsidRPr="001F1BC5">
        <w:rPr>
          <w:spacing w:val="-5"/>
          <w:sz w:val="26"/>
          <w:szCs w:val="26"/>
        </w:rPr>
        <w:t xml:space="preserve"> </w:t>
      </w:r>
      <w:r w:rsidRPr="001F1BC5">
        <w:rPr>
          <w:sz w:val="26"/>
          <w:szCs w:val="26"/>
        </w:rPr>
        <w:t>пробел</w:t>
      </w:r>
      <w:r w:rsidRPr="001F1BC5">
        <w:rPr>
          <w:spacing w:val="-4"/>
          <w:sz w:val="26"/>
          <w:szCs w:val="26"/>
        </w:rPr>
        <w:t xml:space="preserve"> </w:t>
      </w:r>
      <w:r w:rsidRPr="001F1BC5">
        <w:rPr>
          <w:sz w:val="26"/>
          <w:szCs w:val="26"/>
        </w:rPr>
        <w:t>между</w:t>
      </w:r>
      <w:r w:rsidRPr="001F1BC5">
        <w:rPr>
          <w:spacing w:val="-2"/>
          <w:sz w:val="26"/>
          <w:szCs w:val="26"/>
        </w:rPr>
        <w:t xml:space="preserve"> </w:t>
      </w:r>
      <w:r w:rsidRPr="001F1BC5">
        <w:rPr>
          <w:sz w:val="26"/>
          <w:szCs w:val="26"/>
        </w:rPr>
        <w:t>словами,</w:t>
      </w:r>
      <w:r w:rsidRPr="001F1BC5">
        <w:rPr>
          <w:spacing w:val="-4"/>
          <w:sz w:val="26"/>
          <w:szCs w:val="26"/>
        </w:rPr>
        <w:t xml:space="preserve"> </w:t>
      </w:r>
      <w:r w:rsidRPr="001F1BC5">
        <w:rPr>
          <w:sz w:val="26"/>
          <w:szCs w:val="26"/>
        </w:rPr>
        <w:t>знак</w:t>
      </w:r>
      <w:r w:rsidRPr="001F1BC5">
        <w:rPr>
          <w:spacing w:val="-2"/>
          <w:sz w:val="26"/>
          <w:szCs w:val="26"/>
        </w:rPr>
        <w:t xml:space="preserve"> </w:t>
      </w:r>
      <w:r w:rsidRPr="001F1BC5">
        <w:rPr>
          <w:sz w:val="26"/>
          <w:szCs w:val="26"/>
        </w:rPr>
        <w:t>переноса.</w:t>
      </w:r>
    </w:p>
    <w:p w:rsidR="00DE11BA" w:rsidRPr="001F1BC5" w:rsidRDefault="00DE11BA" w:rsidP="00DE11BA">
      <w:pPr>
        <w:rPr>
          <w:sz w:val="26"/>
          <w:szCs w:val="26"/>
        </w:rPr>
      </w:pPr>
      <w:r w:rsidRPr="001F1BC5">
        <w:rPr>
          <w:sz w:val="26"/>
          <w:szCs w:val="26"/>
        </w:rPr>
        <w:t>Русский</w:t>
      </w:r>
      <w:r w:rsidRPr="001F1BC5">
        <w:rPr>
          <w:spacing w:val="43"/>
          <w:sz w:val="26"/>
          <w:szCs w:val="26"/>
        </w:rPr>
        <w:t xml:space="preserve"> </w:t>
      </w:r>
      <w:r w:rsidRPr="001F1BC5">
        <w:rPr>
          <w:sz w:val="26"/>
          <w:szCs w:val="26"/>
        </w:rPr>
        <w:t>алфавит:</w:t>
      </w:r>
      <w:r w:rsidRPr="001F1BC5">
        <w:rPr>
          <w:spacing w:val="43"/>
          <w:sz w:val="26"/>
          <w:szCs w:val="26"/>
        </w:rPr>
        <w:t xml:space="preserve"> </w:t>
      </w:r>
      <w:r w:rsidRPr="001F1BC5">
        <w:rPr>
          <w:sz w:val="26"/>
          <w:szCs w:val="26"/>
        </w:rPr>
        <w:t>правильное</w:t>
      </w:r>
      <w:r w:rsidRPr="001F1BC5">
        <w:rPr>
          <w:spacing w:val="43"/>
          <w:sz w:val="26"/>
          <w:szCs w:val="26"/>
        </w:rPr>
        <w:t xml:space="preserve"> </w:t>
      </w:r>
      <w:r w:rsidRPr="001F1BC5">
        <w:rPr>
          <w:sz w:val="26"/>
          <w:szCs w:val="26"/>
        </w:rPr>
        <w:t>название</w:t>
      </w:r>
      <w:r w:rsidRPr="001F1BC5">
        <w:rPr>
          <w:spacing w:val="44"/>
          <w:sz w:val="26"/>
          <w:szCs w:val="26"/>
        </w:rPr>
        <w:t xml:space="preserve"> </w:t>
      </w:r>
      <w:r w:rsidRPr="001F1BC5">
        <w:rPr>
          <w:sz w:val="26"/>
          <w:szCs w:val="26"/>
        </w:rPr>
        <w:t>букв,</w:t>
      </w:r>
      <w:r w:rsidRPr="001F1BC5">
        <w:rPr>
          <w:spacing w:val="44"/>
          <w:sz w:val="26"/>
          <w:szCs w:val="26"/>
        </w:rPr>
        <w:t xml:space="preserve"> </w:t>
      </w:r>
      <w:r w:rsidRPr="001F1BC5">
        <w:rPr>
          <w:sz w:val="26"/>
          <w:szCs w:val="26"/>
        </w:rPr>
        <w:t>их</w:t>
      </w:r>
      <w:r w:rsidRPr="001F1BC5">
        <w:rPr>
          <w:spacing w:val="43"/>
          <w:sz w:val="26"/>
          <w:szCs w:val="26"/>
        </w:rPr>
        <w:t xml:space="preserve"> </w:t>
      </w:r>
      <w:r w:rsidRPr="001F1BC5">
        <w:rPr>
          <w:sz w:val="26"/>
          <w:szCs w:val="26"/>
        </w:rPr>
        <w:t>последовательность.</w:t>
      </w:r>
      <w:r w:rsidRPr="001F1BC5">
        <w:rPr>
          <w:spacing w:val="46"/>
          <w:sz w:val="26"/>
          <w:szCs w:val="26"/>
        </w:rPr>
        <w:t xml:space="preserve"> </w:t>
      </w:r>
      <w:r w:rsidRPr="001F1BC5">
        <w:rPr>
          <w:sz w:val="26"/>
          <w:szCs w:val="26"/>
        </w:rPr>
        <w:t>Использование</w:t>
      </w:r>
      <w:r w:rsidRPr="001F1BC5">
        <w:rPr>
          <w:spacing w:val="-62"/>
          <w:sz w:val="26"/>
          <w:szCs w:val="26"/>
        </w:rPr>
        <w:t xml:space="preserve"> </w:t>
      </w:r>
      <w:r w:rsidRPr="001F1BC5">
        <w:rPr>
          <w:sz w:val="26"/>
          <w:szCs w:val="26"/>
        </w:rPr>
        <w:t>алфавита</w:t>
      </w:r>
      <w:r w:rsidRPr="001F1BC5">
        <w:rPr>
          <w:spacing w:val="-2"/>
          <w:sz w:val="26"/>
          <w:szCs w:val="26"/>
        </w:rPr>
        <w:t xml:space="preserve"> </w:t>
      </w:r>
      <w:r w:rsidRPr="001F1BC5">
        <w:rPr>
          <w:sz w:val="26"/>
          <w:szCs w:val="26"/>
        </w:rPr>
        <w:t>для</w:t>
      </w:r>
      <w:r w:rsidRPr="001F1BC5">
        <w:rPr>
          <w:spacing w:val="-1"/>
          <w:sz w:val="26"/>
          <w:szCs w:val="26"/>
        </w:rPr>
        <w:t xml:space="preserve"> </w:t>
      </w:r>
      <w:r w:rsidRPr="001F1BC5">
        <w:rPr>
          <w:sz w:val="26"/>
          <w:szCs w:val="26"/>
        </w:rPr>
        <w:t>упорядочения</w:t>
      </w:r>
      <w:r w:rsidRPr="001F1BC5">
        <w:rPr>
          <w:spacing w:val="-1"/>
          <w:sz w:val="26"/>
          <w:szCs w:val="26"/>
        </w:rPr>
        <w:t xml:space="preserve"> </w:t>
      </w:r>
      <w:r w:rsidRPr="001F1BC5">
        <w:rPr>
          <w:sz w:val="26"/>
          <w:szCs w:val="26"/>
        </w:rPr>
        <w:t>списка</w:t>
      </w:r>
      <w:r w:rsidRPr="001F1BC5">
        <w:rPr>
          <w:spacing w:val="-1"/>
          <w:sz w:val="26"/>
          <w:szCs w:val="26"/>
        </w:rPr>
        <w:t xml:space="preserve"> </w:t>
      </w:r>
      <w:r w:rsidRPr="001F1BC5">
        <w:rPr>
          <w:sz w:val="26"/>
          <w:szCs w:val="26"/>
        </w:rPr>
        <w:t>слов.</w:t>
      </w:r>
    </w:p>
    <w:p w:rsidR="00DE11BA" w:rsidRPr="001F1BC5" w:rsidRDefault="00DE11BA" w:rsidP="00DE11BA">
      <w:pPr>
        <w:spacing w:line="299" w:lineRule="exact"/>
        <w:rPr>
          <w:sz w:val="26"/>
          <w:szCs w:val="26"/>
        </w:rPr>
      </w:pPr>
      <w:r w:rsidRPr="001F1BC5">
        <w:rPr>
          <w:sz w:val="26"/>
          <w:szCs w:val="26"/>
        </w:rPr>
        <w:t>Орфоэпия</w:t>
      </w:r>
    </w:p>
    <w:p w:rsidR="00DE11BA" w:rsidRPr="001F1BC5" w:rsidRDefault="00DE11BA" w:rsidP="00DE11BA">
      <w:pPr>
        <w:ind w:right="106"/>
        <w:jc w:val="both"/>
        <w:rPr>
          <w:sz w:val="26"/>
          <w:szCs w:val="26"/>
        </w:rPr>
      </w:pPr>
      <w:r w:rsidRPr="001F1BC5">
        <w:rPr>
          <w:sz w:val="26"/>
          <w:szCs w:val="26"/>
        </w:rPr>
        <w:t>Произношение звуков и сочетаний звуков, ударение в словах в соответствии с</w:t>
      </w:r>
      <w:r w:rsidRPr="001F1BC5">
        <w:rPr>
          <w:spacing w:val="1"/>
          <w:sz w:val="26"/>
          <w:szCs w:val="26"/>
        </w:rPr>
        <w:t xml:space="preserve"> </w:t>
      </w:r>
      <w:r w:rsidRPr="001F1BC5">
        <w:rPr>
          <w:sz w:val="26"/>
          <w:szCs w:val="26"/>
        </w:rPr>
        <w:t>нормами современного русского литературного языка (на ограниченном перечне слов,</w:t>
      </w:r>
      <w:r w:rsidRPr="001F1BC5">
        <w:rPr>
          <w:spacing w:val="1"/>
          <w:sz w:val="26"/>
          <w:szCs w:val="26"/>
        </w:rPr>
        <w:t xml:space="preserve"> </w:t>
      </w:r>
      <w:r w:rsidRPr="001F1BC5">
        <w:rPr>
          <w:sz w:val="26"/>
          <w:szCs w:val="26"/>
        </w:rPr>
        <w:t>отрабатываемом</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учебнике)</w:t>
      </w:r>
    </w:p>
    <w:p w:rsidR="00DE11BA" w:rsidRPr="001F1BC5" w:rsidRDefault="00DE11BA" w:rsidP="00DE11BA">
      <w:pPr>
        <w:spacing w:before="1" w:line="298" w:lineRule="exact"/>
        <w:rPr>
          <w:sz w:val="26"/>
          <w:szCs w:val="26"/>
        </w:rPr>
      </w:pPr>
      <w:r w:rsidRPr="001F1BC5">
        <w:rPr>
          <w:sz w:val="26"/>
          <w:szCs w:val="26"/>
        </w:rPr>
        <w:t>Лексика</w:t>
      </w:r>
    </w:p>
    <w:p w:rsidR="00DE11BA" w:rsidRPr="001F1BC5" w:rsidRDefault="00DE11BA" w:rsidP="00DE11BA">
      <w:pPr>
        <w:spacing w:line="298" w:lineRule="exact"/>
        <w:rPr>
          <w:sz w:val="26"/>
          <w:szCs w:val="26"/>
        </w:rPr>
      </w:pPr>
      <w:r w:rsidRPr="001F1BC5">
        <w:rPr>
          <w:sz w:val="26"/>
          <w:szCs w:val="26"/>
        </w:rPr>
        <w:t>Слово</w:t>
      </w:r>
      <w:r w:rsidRPr="001F1BC5">
        <w:rPr>
          <w:spacing w:val="-4"/>
          <w:sz w:val="26"/>
          <w:szCs w:val="26"/>
        </w:rPr>
        <w:t xml:space="preserve"> </w:t>
      </w:r>
      <w:r w:rsidRPr="001F1BC5">
        <w:rPr>
          <w:sz w:val="26"/>
          <w:szCs w:val="26"/>
        </w:rPr>
        <w:t>как</w:t>
      </w:r>
      <w:r w:rsidRPr="001F1BC5">
        <w:rPr>
          <w:spacing w:val="-3"/>
          <w:sz w:val="26"/>
          <w:szCs w:val="26"/>
        </w:rPr>
        <w:t xml:space="preserve"> </w:t>
      </w:r>
      <w:r w:rsidRPr="001F1BC5">
        <w:rPr>
          <w:sz w:val="26"/>
          <w:szCs w:val="26"/>
        </w:rPr>
        <w:t>единица</w:t>
      </w:r>
      <w:r w:rsidRPr="001F1BC5">
        <w:rPr>
          <w:spacing w:val="-4"/>
          <w:sz w:val="26"/>
          <w:szCs w:val="26"/>
        </w:rPr>
        <w:t xml:space="preserve"> </w:t>
      </w:r>
      <w:r w:rsidRPr="001F1BC5">
        <w:rPr>
          <w:sz w:val="26"/>
          <w:szCs w:val="26"/>
        </w:rPr>
        <w:t>языка</w:t>
      </w:r>
      <w:r w:rsidRPr="001F1BC5">
        <w:rPr>
          <w:spacing w:val="-3"/>
          <w:sz w:val="26"/>
          <w:szCs w:val="26"/>
        </w:rPr>
        <w:t xml:space="preserve"> </w:t>
      </w:r>
      <w:r w:rsidRPr="001F1BC5">
        <w:rPr>
          <w:sz w:val="26"/>
          <w:szCs w:val="26"/>
        </w:rPr>
        <w:t>(ознакомление).</w:t>
      </w:r>
    </w:p>
    <w:p w:rsidR="00DE11BA" w:rsidRPr="001F1BC5" w:rsidRDefault="00DE11BA" w:rsidP="00DE11BA">
      <w:pPr>
        <w:spacing w:before="1"/>
        <w:ind w:right="312"/>
        <w:rPr>
          <w:sz w:val="26"/>
          <w:szCs w:val="26"/>
        </w:rPr>
      </w:pPr>
      <w:r w:rsidRPr="001F1BC5">
        <w:rPr>
          <w:sz w:val="26"/>
          <w:szCs w:val="26"/>
        </w:rPr>
        <w:t>Слово как название предмета, признака предмета, действия предмета (ознакомление).</w:t>
      </w:r>
      <w:r w:rsidRPr="001F1BC5">
        <w:rPr>
          <w:spacing w:val="-63"/>
          <w:sz w:val="26"/>
          <w:szCs w:val="26"/>
        </w:rPr>
        <w:t xml:space="preserve"> </w:t>
      </w:r>
      <w:r w:rsidRPr="001F1BC5">
        <w:rPr>
          <w:sz w:val="26"/>
          <w:szCs w:val="26"/>
        </w:rPr>
        <w:t>Выявление</w:t>
      </w:r>
      <w:r w:rsidRPr="001F1BC5">
        <w:rPr>
          <w:spacing w:val="-2"/>
          <w:sz w:val="26"/>
          <w:szCs w:val="26"/>
        </w:rPr>
        <w:t xml:space="preserve"> </w:t>
      </w:r>
      <w:r w:rsidRPr="001F1BC5">
        <w:rPr>
          <w:sz w:val="26"/>
          <w:szCs w:val="26"/>
        </w:rPr>
        <w:t>слов,</w:t>
      </w:r>
      <w:r w:rsidRPr="001F1BC5">
        <w:rPr>
          <w:spacing w:val="-1"/>
          <w:sz w:val="26"/>
          <w:szCs w:val="26"/>
        </w:rPr>
        <w:t xml:space="preserve"> </w:t>
      </w:r>
      <w:r w:rsidRPr="001F1BC5">
        <w:rPr>
          <w:sz w:val="26"/>
          <w:szCs w:val="26"/>
        </w:rPr>
        <w:t>значение</w:t>
      </w:r>
      <w:r w:rsidRPr="001F1BC5">
        <w:rPr>
          <w:spacing w:val="-1"/>
          <w:sz w:val="26"/>
          <w:szCs w:val="26"/>
        </w:rPr>
        <w:t xml:space="preserve"> </w:t>
      </w:r>
      <w:r w:rsidRPr="001F1BC5">
        <w:rPr>
          <w:sz w:val="26"/>
          <w:szCs w:val="26"/>
        </w:rPr>
        <w:t>которых</w:t>
      </w:r>
      <w:r w:rsidRPr="001F1BC5">
        <w:rPr>
          <w:spacing w:val="-2"/>
          <w:sz w:val="26"/>
          <w:szCs w:val="26"/>
        </w:rPr>
        <w:t xml:space="preserve"> </w:t>
      </w:r>
      <w:r w:rsidRPr="001F1BC5">
        <w:rPr>
          <w:sz w:val="26"/>
          <w:szCs w:val="26"/>
        </w:rPr>
        <w:t>требует</w:t>
      </w:r>
      <w:r w:rsidRPr="001F1BC5">
        <w:rPr>
          <w:spacing w:val="1"/>
          <w:sz w:val="26"/>
          <w:szCs w:val="26"/>
        </w:rPr>
        <w:t xml:space="preserve"> </w:t>
      </w:r>
      <w:r w:rsidRPr="001F1BC5">
        <w:rPr>
          <w:sz w:val="26"/>
          <w:szCs w:val="26"/>
        </w:rPr>
        <w:t>уточнения.</w:t>
      </w:r>
    </w:p>
    <w:p w:rsidR="00DE11BA" w:rsidRPr="001F1BC5" w:rsidRDefault="00DE11BA" w:rsidP="00DE11BA">
      <w:pPr>
        <w:spacing w:line="298" w:lineRule="exact"/>
        <w:rPr>
          <w:sz w:val="26"/>
          <w:szCs w:val="26"/>
        </w:rPr>
      </w:pPr>
      <w:r w:rsidRPr="001F1BC5">
        <w:rPr>
          <w:sz w:val="26"/>
          <w:szCs w:val="26"/>
        </w:rPr>
        <w:t>Синтаксис</w:t>
      </w:r>
    </w:p>
    <w:p w:rsidR="00DE11BA" w:rsidRPr="001F1BC5" w:rsidRDefault="00DE11BA" w:rsidP="00DE11BA">
      <w:pPr>
        <w:spacing w:line="298" w:lineRule="exact"/>
        <w:rPr>
          <w:sz w:val="26"/>
          <w:szCs w:val="26"/>
        </w:rPr>
      </w:pPr>
      <w:r w:rsidRPr="001F1BC5">
        <w:rPr>
          <w:sz w:val="26"/>
          <w:szCs w:val="26"/>
        </w:rPr>
        <w:t>Предложение</w:t>
      </w:r>
      <w:r w:rsidRPr="001F1BC5">
        <w:rPr>
          <w:spacing w:val="-4"/>
          <w:sz w:val="26"/>
          <w:szCs w:val="26"/>
        </w:rPr>
        <w:t xml:space="preserve"> </w:t>
      </w:r>
      <w:r w:rsidRPr="001F1BC5">
        <w:rPr>
          <w:sz w:val="26"/>
          <w:szCs w:val="26"/>
        </w:rPr>
        <w:t>как</w:t>
      </w:r>
      <w:r w:rsidRPr="001F1BC5">
        <w:rPr>
          <w:spacing w:val="-5"/>
          <w:sz w:val="26"/>
          <w:szCs w:val="26"/>
        </w:rPr>
        <w:t xml:space="preserve"> </w:t>
      </w:r>
      <w:r w:rsidRPr="001F1BC5">
        <w:rPr>
          <w:sz w:val="26"/>
          <w:szCs w:val="26"/>
        </w:rPr>
        <w:t>единица</w:t>
      </w:r>
      <w:r w:rsidRPr="001F1BC5">
        <w:rPr>
          <w:spacing w:val="-6"/>
          <w:sz w:val="26"/>
          <w:szCs w:val="26"/>
        </w:rPr>
        <w:t xml:space="preserve"> </w:t>
      </w:r>
      <w:r w:rsidRPr="001F1BC5">
        <w:rPr>
          <w:sz w:val="26"/>
          <w:szCs w:val="26"/>
        </w:rPr>
        <w:t>языка</w:t>
      </w:r>
      <w:r w:rsidRPr="001F1BC5">
        <w:rPr>
          <w:spacing w:val="-7"/>
          <w:sz w:val="26"/>
          <w:szCs w:val="26"/>
        </w:rPr>
        <w:t xml:space="preserve"> </w:t>
      </w:r>
      <w:r w:rsidRPr="001F1BC5">
        <w:rPr>
          <w:sz w:val="26"/>
          <w:szCs w:val="26"/>
        </w:rPr>
        <w:t>(ознакомление).</w:t>
      </w:r>
    </w:p>
    <w:p w:rsidR="00DE11BA" w:rsidRPr="001F1BC5" w:rsidRDefault="00DE11BA" w:rsidP="00DE11BA">
      <w:pPr>
        <w:spacing w:before="1"/>
        <w:ind w:right="110"/>
        <w:rPr>
          <w:sz w:val="26"/>
          <w:szCs w:val="26"/>
        </w:rPr>
      </w:pPr>
      <w:r w:rsidRPr="001F1BC5">
        <w:rPr>
          <w:sz w:val="26"/>
          <w:szCs w:val="26"/>
        </w:rPr>
        <w:t>Слово,</w:t>
      </w:r>
      <w:r w:rsidRPr="001F1BC5">
        <w:rPr>
          <w:spacing w:val="53"/>
          <w:sz w:val="26"/>
          <w:szCs w:val="26"/>
        </w:rPr>
        <w:t xml:space="preserve"> </w:t>
      </w:r>
      <w:r w:rsidRPr="001F1BC5">
        <w:rPr>
          <w:sz w:val="26"/>
          <w:szCs w:val="26"/>
        </w:rPr>
        <w:t>предложение</w:t>
      </w:r>
      <w:r w:rsidRPr="001F1BC5">
        <w:rPr>
          <w:spacing w:val="56"/>
          <w:sz w:val="26"/>
          <w:szCs w:val="26"/>
        </w:rPr>
        <w:t xml:space="preserve"> </w:t>
      </w:r>
      <w:r w:rsidRPr="001F1BC5">
        <w:rPr>
          <w:sz w:val="26"/>
          <w:szCs w:val="26"/>
        </w:rPr>
        <w:t>(наблюдение</w:t>
      </w:r>
      <w:r w:rsidRPr="001F1BC5">
        <w:rPr>
          <w:spacing w:val="52"/>
          <w:sz w:val="26"/>
          <w:szCs w:val="26"/>
        </w:rPr>
        <w:t xml:space="preserve"> </w:t>
      </w:r>
      <w:r w:rsidRPr="001F1BC5">
        <w:rPr>
          <w:sz w:val="26"/>
          <w:szCs w:val="26"/>
        </w:rPr>
        <w:t>над</w:t>
      </w:r>
      <w:r w:rsidRPr="001F1BC5">
        <w:rPr>
          <w:spacing w:val="54"/>
          <w:sz w:val="26"/>
          <w:szCs w:val="26"/>
        </w:rPr>
        <w:t xml:space="preserve"> </w:t>
      </w:r>
      <w:r w:rsidRPr="001F1BC5">
        <w:rPr>
          <w:sz w:val="26"/>
          <w:szCs w:val="26"/>
        </w:rPr>
        <w:t>сходством</w:t>
      </w:r>
      <w:r w:rsidRPr="001F1BC5">
        <w:rPr>
          <w:spacing w:val="53"/>
          <w:sz w:val="26"/>
          <w:szCs w:val="26"/>
        </w:rPr>
        <w:t xml:space="preserve"> </w:t>
      </w:r>
      <w:r w:rsidRPr="001F1BC5">
        <w:rPr>
          <w:sz w:val="26"/>
          <w:szCs w:val="26"/>
        </w:rPr>
        <w:t>и</w:t>
      </w:r>
      <w:r w:rsidRPr="001F1BC5">
        <w:rPr>
          <w:spacing w:val="55"/>
          <w:sz w:val="26"/>
          <w:szCs w:val="26"/>
        </w:rPr>
        <w:t xml:space="preserve"> </w:t>
      </w:r>
      <w:r w:rsidRPr="001F1BC5">
        <w:rPr>
          <w:sz w:val="26"/>
          <w:szCs w:val="26"/>
        </w:rPr>
        <w:t>различием).</w:t>
      </w:r>
      <w:r w:rsidRPr="001F1BC5">
        <w:rPr>
          <w:spacing w:val="53"/>
          <w:sz w:val="26"/>
          <w:szCs w:val="26"/>
        </w:rPr>
        <w:t xml:space="preserve"> </w:t>
      </w:r>
      <w:r w:rsidRPr="001F1BC5">
        <w:rPr>
          <w:sz w:val="26"/>
          <w:szCs w:val="26"/>
        </w:rPr>
        <w:t>Установление</w:t>
      </w:r>
      <w:r w:rsidRPr="001F1BC5">
        <w:rPr>
          <w:spacing w:val="54"/>
          <w:sz w:val="26"/>
          <w:szCs w:val="26"/>
        </w:rPr>
        <w:t xml:space="preserve"> </w:t>
      </w:r>
      <w:r w:rsidRPr="001F1BC5">
        <w:rPr>
          <w:sz w:val="26"/>
          <w:szCs w:val="26"/>
        </w:rPr>
        <w:t>связи</w:t>
      </w:r>
      <w:r w:rsidRPr="001F1BC5">
        <w:rPr>
          <w:spacing w:val="-62"/>
          <w:sz w:val="26"/>
          <w:szCs w:val="26"/>
        </w:rPr>
        <w:t xml:space="preserve"> </w:t>
      </w:r>
      <w:r w:rsidRPr="001F1BC5">
        <w:rPr>
          <w:sz w:val="26"/>
          <w:szCs w:val="26"/>
        </w:rPr>
        <w:t>слов</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предложении при помощи</w:t>
      </w:r>
      <w:r w:rsidRPr="001F1BC5">
        <w:rPr>
          <w:spacing w:val="-1"/>
          <w:sz w:val="26"/>
          <w:szCs w:val="26"/>
        </w:rPr>
        <w:t xml:space="preserve"> </w:t>
      </w:r>
      <w:r w:rsidRPr="001F1BC5">
        <w:rPr>
          <w:sz w:val="26"/>
          <w:szCs w:val="26"/>
        </w:rPr>
        <w:t>смысловых вопросов.</w:t>
      </w:r>
    </w:p>
    <w:p w:rsidR="00DE11BA" w:rsidRPr="001F1BC5" w:rsidRDefault="00DE11BA" w:rsidP="00DE11BA">
      <w:pPr>
        <w:rPr>
          <w:sz w:val="26"/>
          <w:szCs w:val="26"/>
        </w:rPr>
      </w:pPr>
      <w:r w:rsidRPr="001F1BC5">
        <w:rPr>
          <w:sz w:val="26"/>
          <w:szCs w:val="26"/>
        </w:rPr>
        <w:t>Восстановление</w:t>
      </w:r>
      <w:r w:rsidRPr="001F1BC5">
        <w:rPr>
          <w:spacing w:val="8"/>
          <w:sz w:val="26"/>
          <w:szCs w:val="26"/>
        </w:rPr>
        <w:t xml:space="preserve"> </w:t>
      </w:r>
      <w:r w:rsidRPr="001F1BC5">
        <w:rPr>
          <w:sz w:val="26"/>
          <w:szCs w:val="26"/>
        </w:rPr>
        <w:t>деформированных</w:t>
      </w:r>
      <w:r w:rsidRPr="001F1BC5">
        <w:rPr>
          <w:spacing w:val="9"/>
          <w:sz w:val="26"/>
          <w:szCs w:val="26"/>
        </w:rPr>
        <w:t xml:space="preserve"> </w:t>
      </w:r>
      <w:r w:rsidRPr="001F1BC5">
        <w:rPr>
          <w:sz w:val="26"/>
          <w:szCs w:val="26"/>
        </w:rPr>
        <w:t>предложений.</w:t>
      </w:r>
      <w:r w:rsidRPr="001F1BC5">
        <w:rPr>
          <w:spacing w:val="8"/>
          <w:sz w:val="26"/>
          <w:szCs w:val="26"/>
        </w:rPr>
        <w:t xml:space="preserve"> </w:t>
      </w:r>
      <w:r w:rsidRPr="001F1BC5">
        <w:rPr>
          <w:sz w:val="26"/>
          <w:szCs w:val="26"/>
        </w:rPr>
        <w:t>Составление</w:t>
      </w:r>
      <w:r w:rsidRPr="001F1BC5">
        <w:rPr>
          <w:spacing w:val="9"/>
          <w:sz w:val="26"/>
          <w:szCs w:val="26"/>
        </w:rPr>
        <w:t xml:space="preserve"> </w:t>
      </w:r>
      <w:r w:rsidRPr="001F1BC5">
        <w:rPr>
          <w:sz w:val="26"/>
          <w:szCs w:val="26"/>
        </w:rPr>
        <w:t>предложений</w:t>
      </w:r>
      <w:r w:rsidRPr="001F1BC5">
        <w:rPr>
          <w:spacing w:val="9"/>
          <w:sz w:val="26"/>
          <w:szCs w:val="26"/>
        </w:rPr>
        <w:t xml:space="preserve"> </w:t>
      </w:r>
      <w:r w:rsidRPr="001F1BC5">
        <w:rPr>
          <w:sz w:val="26"/>
          <w:szCs w:val="26"/>
        </w:rPr>
        <w:t>из</w:t>
      </w:r>
      <w:r w:rsidRPr="001F1BC5">
        <w:rPr>
          <w:spacing w:val="9"/>
          <w:sz w:val="26"/>
          <w:szCs w:val="26"/>
        </w:rPr>
        <w:t xml:space="preserve"> </w:t>
      </w:r>
      <w:r w:rsidRPr="001F1BC5">
        <w:rPr>
          <w:sz w:val="26"/>
          <w:szCs w:val="26"/>
        </w:rPr>
        <w:t>набора</w:t>
      </w:r>
      <w:r w:rsidRPr="001F1BC5">
        <w:rPr>
          <w:spacing w:val="-62"/>
          <w:sz w:val="26"/>
          <w:szCs w:val="26"/>
        </w:rPr>
        <w:t xml:space="preserve"> </w:t>
      </w:r>
      <w:r w:rsidRPr="001F1BC5">
        <w:rPr>
          <w:sz w:val="26"/>
          <w:szCs w:val="26"/>
        </w:rPr>
        <w:t>форм</w:t>
      </w:r>
      <w:r w:rsidRPr="001F1BC5">
        <w:rPr>
          <w:spacing w:val="-2"/>
          <w:sz w:val="26"/>
          <w:szCs w:val="26"/>
        </w:rPr>
        <w:t xml:space="preserve"> </w:t>
      </w:r>
      <w:r w:rsidRPr="001F1BC5">
        <w:rPr>
          <w:sz w:val="26"/>
          <w:szCs w:val="26"/>
        </w:rPr>
        <w:t>слов.</w:t>
      </w:r>
    </w:p>
    <w:p w:rsidR="00DE11BA" w:rsidRPr="001F1BC5" w:rsidRDefault="00DE11BA" w:rsidP="00DE11BA">
      <w:pPr>
        <w:rPr>
          <w:sz w:val="26"/>
          <w:szCs w:val="26"/>
        </w:rPr>
      </w:pPr>
    </w:p>
    <w:p w:rsidR="00DE11BA" w:rsidRPr="001F1BC5" w:rsidRDefault="00DE11BA" w:rsidP="00DE11BA">
      <w:pPr>
        <w:spacing w:before="1" w:line="298" w:lineRule="exact"/>
        <w:outlineLvl w:val="2"/>
        <w:rPr>
          <w:b/>
          <w:bCs/>
          <w:i/>
          <w:iCs/>
          <w:sz w:val="26"/>
          <w:szCs w:val="26"/>
        </w:rPr>
      </w:pPr>
      <w:r w:rsidRPr="001F1BC5">
        <w:rPr>
          <w:b/>
          <w:bCs/>
          <w:i/>
          <w:iCs/>
          <w:sz w:val="26"/>
          <w:szCs w:val="26"/>
          <w:u w:val="thick"/>
        </w:rPr>
        <w:t>Орфография</w:t>
      </w:r>
      <w:r w:rsidRPr="001F1BC5">
        <w:rPr>
          <w:b/>
          <w:bCs/>
          <w:i/>
          <w:iCs/>
          <w:spacing w:val="-6"/>
          <w:sz w:val="26"/>
          <w:szCs w:val="26"/>
          <w:u w:val="thick"/>
        </w:rPr>
        <w:t xml:space="preserve"> </w:t>
      </w:r>
      <w:r w:rsidRPr="001F1BC5">
        <w:rPr>
          <w:b/>
          <w:bCs/>
          <w:i/>
          <w:iCs/>
          <w:sz w:val="26"/>
          <w:szCs w:val="26"/>
          <w:u w:val="thick"/>
        </w:rPr>
        <w:t>и</w:t>
      </w:r>
      <w:r w:rsidRPr="001F1BC5">
        <w:rPr>
          <w:b/>
          <w:bCs/>
          <w:i/>
          <w:iCs/>
          <w:spacing w:val="-4"/>
          <w:sz w:val="26"/>
          <w:szCs w:val="26"/>
          <w:u w:val="thick"/>
        </w:rPr>
        <w:t xml:space="preserve"> </w:t>
      </w:r>
      <w:r w:rsidRPr="001F1BC5">
        <w:rPr>
          <w:b/>
          <w:bCs/>
          <w:i/>
          <w:iCs/>
          <w:sz w:val="26"/>
          <w:szCs w:val="26"/>
          <w:u w:val="thick"/>
        </w:rPr>
        <w:t>пунктуация</w:t>
      </w:r>
    </w:p>
    <w:p w:rsidR="00DE11BA" w:rsidRPr="001F1BC5" w:rsidRDefault="00DE11BA" w:rsidP="00DE11BA">
      <w:pPr>
        <w:spacing w:line="298" w:lineRule="exact"/>
        <w:rPr>
          <w:sz w:val="26"/>
          <w:szCs w:val="26"/>
        </w:rPr>
      </w:pPr>
      <w:r w:rsidRPr="001F1BC5">
        <w:rPr>
          <w:sz w:val="26"/>
          <w:szCs w:val="26"/>
        </w:rPr>
        <w:t>Правила</w:t>
      </w:r>
      <w:r w:rsidRPr="001F1BC5">
        <w:rPr>
          <w:spacing w:val="-5"/>
          <w:sz w:val="26"/>
          <w:szCs w:val="26"/>
        </w:rPr>
        <w:t xml:space="preserve"> </w:t>
      </w:r>
      <w:r w:rsidRPr="001F1BC5">
        <w:rPr>
          <w:sz w:val="26"/>
          <w:szCs w:val="26"/>
        </w:rPr>
        <w:t>правописания</w:t>
      </w:r>
      <w:r w:rsidRPr="001F1BC5">
        <w:rPr>
          <w:spacing w:val="-5"/>
          <w:sz w:val="26"/>
          <w:szCs w:val="26"/>
        </w:rPr>
        <w:t xml:space="preserve"> </w:t>
      </w:r>
      <w:r w:rsidRPr="001F1BC5">
        <w:rPr>
          <w:sz w:val="26"/>
          <w:szCs w:val="26"/>
        </w:rPr>
        <w:t>и</w:t>
      </w:r>
      <w:r w:rsidRPr="001F1BC5">
        <w:rPr>
          <w:spacing w:val="-4"/>
          <w:sz w:val="26"/>
          <w:szCs w:val="26"/>
        </w:rPr>
        <w:t xml:space="preserve"> </w:t>
      </w:r>
      <w:r w:rsidRPr="001F1BC5">
        <w:rPr>
          <w:sz w:val="26"/>
          <w:szCs w:val="26"/>
        </w:rPr>
        <w:t>их</w:t>
      </w:r>
      <w:r w:rsidRPr="001F1BC5">
        <w:rPr>
          <w:spacing w:val="-5"/>
          <w:sz w:val="26"/>
          <w:szCs w:val="26"/>
        </w:rPr>
        <w:t xml:space="preserve"> </w:t>
      </w:r>
      <w:r w:rsidRPr="001F1BC5">
        <w:rPr>
          <w:sz w:val="26"/>
          <w:szCs w:val="26"/>
        </w:rPr>
        <w:t>применение:</w:t>
      </w:r>
    </w:p>
    <w:p w:rsidR="00DE11BA" w:rsidRPr="001F1BC5" w:rsidRDefault="00DE11BA" w:rsidP="00DE11BA">
      <w:pPr>
        <w:numPr>
          <w:ilvl w:val="0"/>
          <w:numId w:val="5"/>
        </w:numPr>
        <w:tabs>
          <w:tab w:val="left" w:pos="501"/>
        </w:tabs>
        <w:spacing w:before="1"/>
        <w:ind w:left="500" w:hanging="284"/>
        <w:rPr>
          <w:sz w:val="26"/>
        </w:rPr>
      </w:pPr>
      <w:r w:rsidRPr="001F1BC5">
        <w:rPr>
          <w:sz w:val="26"/>
        </w:rPr>
        <w:t>раздельное</w:t>
      </w:r>
      <w:r w:rsidRPr="001F1BC5">
        <w:rPr>
          <w:spacing w:val="-4"/>
          <w:sz w:val="26"/>
        </w:rPr>
        <w:t xml:space="preserve"> </w:t>
      </w:r>
      <w:r w:rsidRPr="001F1BC5">
        <w:rPr>
          <w:sz w:val="26"/>
        </w:rPr>
        <w:t>написание слов</w:t>
      </w:r>
      <w:r w:rsidRPr="001F1BC5">
        <w:rPr>
          <w:spacing w:val="-3"/>
          <w:sz w:val="26"/>
        </w:rPr>
        <w:t xml:space="preserve"> </w:t>
      </w:r>
      <w:r w:rsidRPr="001F1BC5">
        <w:rPr>
          <w:sz w:val="26"/>
        </w:rPr>
        <w:t>в</w:t>
      </w:r>
      <w:r w:rsidRPr="001F1BC5">
        <w:rPr>
          <w:spacing w:val="-4"/>
          <w:sz w:val="26"/>
        </w:rPr>
        <w:t xml:space="preserve"> </w:t>
      </w:r>
      <w:r w:rsidRPr="001F1BC5">
        <w:rPr>
          <w:sz w:val="26"/>
        </w:rPr>
        <w:t>предложении;</w:t>
      </w:r>
    </w:p>
    <w:p w:rsidR="00DE11BA" w:rsidRPr="001F1BC5" w:rsidRDefault="00DE11BA" w:rsidP="00DE11BA">
      <w:pPr>
        <w:numPr>
          <w:ilvl w:val="0"/>
          <w:numId w:val="5"/>
        </w:numPr>
        <w:tabs>
          <w:tab w:val="left" w:pos="501"/>
        </w:tabs>
        <w:spacing w:before="1"/>
        <w:ind w:right="112"/>
        <w:rPr>
          <w:sz w:val="26"/>
        </w:rPr>
      </w:pPr>
      <w:r w:rsidRPr="001F1BC5">
        <w:rPr>
          <w:sz w:val="26"/>
        </w:rPr>
        <w:t>прописная</w:t>
      </w:r>
      <w:r w:rsidRPr="001F1BC5">
        <w:rPr>
          <w:spacing w:val="25"/>
          <w:sz w:val="26"/>
        </w:rPr>
        <w:t xml:space="preserve"> </w:t>
      </w:r>
      <w:r w:rsidRPr="001F1BC5">
        <w:rPr>
          <w:sz w:val="26"/>
        </w:rPr>
        <w:t>буква</w:t>
      </w:r>
      <w:r w:rsidRPr="001F1BC5">
        <w:rPr>
          <w:spacing w:val="25"/>
          <w:sz w:val="26"/>
        </w:rPr>
        <w:t xml:space="preserve"> </w:t>
      </w:r>
      <w:r w:rsidRPr="001F1BC5">
        <w:rPr>
          <w:sz w:val="26"/>
        </w:rPr>
        <w:t>в</w:t>
      </w:r>
      <w:r w:rsidRPr="001F1BC5">
        <w:rPr>
          <w:spacing w:val="25"/>
          <w:sz w:val="26"/>
        </w:rPr>
        <w:t xml:space="preserve"> </w:t>
      </w:r>
      <w:r w:rsidRPr="001F1BC5">
        <w:rPr>
          <w:sz w:val="26"/>
        </w:rPr>
        <w:t>начале</w:t>
      </w:r>
      <w:r w:rsidRPr="001F1BC5">
        <w:rPr>
          <w:spacing w:val="25"/>
          <w:sz w:val="26"/>
        </w:rPr>
        <w:t xml:space="preserve"> </w:t>
      </w:r>
      <w:r w:rsidRPr="001F1BC5">
        <w:rPr>
          <w:sz w:val="26"/>
        </w:rPr>
        <w:t>предложения</w:t>
      </w:r>
      <w:r w:rsidRPr="001F1BC5">
        <w:rPr>
          <w:spacing w:val="27"/>
          <w:sz w:val="26"/>
        </w:rPr>
        <w:t xml:space="preserve"> </w:t>
      </w:r>
      <w:r w:rsidRPr="001F1BC5">
        <w:rPr>
          <w:sz w:val="26"/>
        </w:rPr>
        <w:t>и</w:t>
      </w:r>
      <w:r w:rsidRPr="001F1BC5">
        <w:rPr>
          <w:spacing w:val="25"/>
          <w:sz w:val="26"/>
        </w:rPr>
        <w:t xml:space="preserve"> </w:t>
      </w:r>
      <w:r w:rsidRPr="001F1BC5">
        <w:rPr>
          <w:sz w:val="26"/>
        </w:rPr>
        <w:t>в</w:t>
      </w:r>
      <w:r w:rsidRPr="001F1BC5">
        <w:rPr>
          <w:spacing w:val="25"/>
          <w:sz w:val="26"/>
        </w:rPr>
        <w:t xml:space="preserve"> </w:t>
      </w:r>
      <w:r w:rsidRPr="001F1BC5">
        <w:rPr>
          <w:sz w:val="26"/>
        </w:rPr>
        <w:t>именах</w:t>
      </w:r>
      <w:r w:rsidRPr="001F1BC5">
        <w:rPr>
          <w:spacing w:val="25"/>
          <w:sz w:val="26"/>
        </w:rPr>
        <w:t xml:space="preserve"> </w:t>
      </w:r>
      <w:r w:rsidRPr="001F1BC5">
        <w:rPr>
          <w:sz w:val="26"/>
        </w:rPr>
        <w:t>собственных:</w:t>
      </w:r>
      <w:r w:rsidRPr="001F1BC5">
        <w:rPr>
          <w:spacing w:val="25"/>
          <w:sz w:val="26"/>
        </w:rPr>
        <w:t xml:space="preserve"> </w:t>
      </w:r>
      <w:r w:rsidRPr="001F1BC5">
        <w:rPr>
          <w:sz w:val="26"/>
        </w:rPr>
        <w:t>в</w:t>
      </w:r>
      <w:r w:rsidRPr="001F1BC5">
        <w:rPr>
          <w:spacing w:val="25"/>
          <w:sz w:val="26"/>
        </w:rPr>
        <w:t xml:space="preserve"> </w:t>
      </w:r>
      <w:r w:rsidRPr="001F1BC5">
        <w:rPr>
          <w:sz w:val="26"/>
        </w:rPr>
        <w:t>именах</w:t>
      </w:r>
      <w:r w:rsidRPr="001F1BC5">
        <w:rPr>
          <w:spacing w:val="25"/>
          <w:sz w:val="26"/>
        </w:rPr>
        <w:t xml:space="preserve"> </w:t>
      </w:r>
      <w:r w:rsidRPr="001F1BC5">
        <w:rPr>
          <w:sz w:val="26"/>
        </w:rPr>
        <w:t>и</w:t>
      </w:r>
      <w:r w:rsidRPr="001F1BC5">
        <w:rPr>
          <w:spacing w:val="-62"/>
          <w:sz w:val="26"/>
        </w:rPr>
        <w:t xml:space="preserve"> </w:t>
      </w:r>
      <w:r w:rsidRPr="001F1BC5">
        <w:rPr>
          <w:sz w:val="26"/>
        </w:rPr>
        <w:t>фамилиях</w:t>
      </w:r>
      <w:r w:rsidRPr="001F1BC5">
        <w:rPr>
          <w:spacing w:val="-2"/>
          <w:sz w:val="26"/>
        </w:rPr>
        <w:t xml:space="preserve"> </w:t>
      </w:r>
      <w:r w:rsidRPr="001F1BC5">
        <w:rPr>
          <w:sz w:val="26"/>
        </w:rPr>
        <w:t>людей,</w:t>
      </w:r>
      <w:r w:rsidRPr="001F1BC5">
        <w:rPr>
          <w:spacing w:val="-1"/>
          <w:sz w:val="26"/>
        </w:rPr>
        <w:t xml:space="preserve"> </w:t>
      </w:r>
      <w:r w:rsidRPr="001F1BC5">
        <w:rPr>
          <w:sz w:val="26"/>
        </w:rPr>
        <w:t>кличках</w:t>
      </w:r>
      <w:r w:rsidRPr="001F1BC5">
        <w:rPr>
          <w:spacing w:val="-1"/>
          <w:sz w:val="26"/>
        </w:rPr>
        <w:t xml:space="preserve"> </w:t>
      </w:r>
      <w:r w:rsidRPr="001F1BC5">
        <w:rPr>
          <w:sz w:val="26"/>
        </w:rPr>
        <w:t>животных;</w:t>
      </w:r>
    </w:p>
    <w:p w:rsidR="00DE11BA" w:rsidRPr="001F1BC5" w:rsidRDefault="00DE11BA" w:rsidP="00DE11BA">
      <w:pPr>
        <w:numPr>
          <w:ilvl w:val="0"/>
          <w:numId w:val="5"/>
        </w:numPr>
        <w:tabs>
          <w:tab w:val="left" w:pos="501"/>
        </w:tabs>
        <w:spacing w:line="298" w:lineRule="exact"/>
        <w:ind w:left="500" w:hanging="284"/>
        <w:rPr>
          <w:sz w:val="26"/>
        </w:rPr>
      </w:pPr>
      <w:r w:rsidRPr="001F1BC5">
        <w:rPr>
          <w:sz w:val="26"/>
        </w:rPr>
        <w:t>перенос</w:t>
      </w:r>
      <w:r w:rsidRPr="001F1BC5">
        <w:rPr>
          <w:spacing w:val="-4"/>
          <w:sz w:val="26"/>
        </w:rPr>
        <w:t xml:space="preserve"> </w:t>
      </w:r>
      <w:r w:rsidRPr="001F1BC5">
        <w:rPr>
          <w:sz w:val="26"/>
        </w:rPr>
        <w:t>слов</w:t>
      </w:r>
      <w:r w:rsidRPr="001F1BC5">
        <w:rPr>
          <w:spacing w:val="-3"/>
          <w:sz w:val="26"/>
        </w:rPr>
        <w:t xml:space="preserve"> </w:t>
      </w:r>
      <w:r w:rsidRPr="001F1BC5">
        <w:rPr>
          <w:sz w:val="26"/>
        </w:rPr>
        <w:t>(без</w:t>
      </w:r>
      <w:r w:rsidRPr="001F1BC5">
        <w:rPr>
          <w:spacing w:val="-2"/>
          <w:sz w:val="26"/>
        </w:rPr>
        <w:t xml:space="preserve"> </w:t>
      </w:r>
      <w:r w:rsidRPr="001F1BC5">
        <w:rPr>
          <w:sz w:val="26"/>
        </w:rPr>
        <w:t>учёта</w:t>
      </w:r>
      <w:r w:rsidRPr="001F1BC5">
        <w:rPr>
          <w:spacing w:val="-3"/>
          <w:sz w:val="26"/>
        </w:rPr>
        <w:t xml:space="preserve"> </w:t>
      </w:r>
      <w:r w:rsidRPr="001F1BC5">
        <w:rPr>
          <w:sz w:val="26"/>
        </w:rPr>
        <w:t>морфемного</w:t>
      </w:r>
      <w:r w:rsidRPr="001F1BC5">
        <w:rPr>
          <w:spacing w:val="-2"/>
          <w:sz w:val="26"/>
        </w:rPr>
        <w:t xml:space="preserve"> </w:t>
      </w:r>
      <w:r w:rsidRPr="001F1BC5">
        <w:rPr>
          <w:sz w:val="26"/>
        </w:rPr>
        <w:t>членения</w:t>
      </w:r>
      <w:r w:rsidRPr="001F1BC5">
        <w:rPr>
          <w:spacing w:val="-3"/>
          <w:sz w:val="26"/>
        </w:rPr>
        <w:t xml:space="preserve"> </w:t>
      </w:r>
      <w:r w:rsidRPr="001F1BC5">
        <w:rPr>
          <w:sz w:val="26"/>
        </w:rPr>
        <w:t>слова);</w:t>
      </w:r>
    </w:p>
    <w:p w:rsidR="00DE11BA" w:rsidRPr="001F1BC5" w:rsidRDefault="00DE11BA" w:rsidP="00DE11BA">
      <w:pPr>
        <w:numPr>
          <w:ilvl w:val="0"/>
          <w:numId w:val="5"/>
        </w:numPr>
        <w:tabs>
          <w:tab w:val="left" w:pos="501"/>
        </w:tabs>
        <w:ind w:right="114"/>
        <w:rPr>
          <w:sz w:val="26"/>
        </w:rPr>
      </w:pPr>
      <w:r w:rsidRPr="001F1BC5">
        <w:rPr>
          <w:sz w:val="26"/>
        </w:rPr>
        <w:t>гласные</w:t>
      </w:r>
      <w:r w:rsidRPr="001F1BC5">
        <w:rPr>
          <w:spacing w:val="8"/>
          <w:sz w:val="26"/>
        </w:rPr>
        <w:t xml:space="preserve"> </w:t>
      </w:r>
      <w:r w:rsidRPr="001F1BC5">
        <w:rPr>
          <w:sz w:val="26"/>
        </w:rPr>
        <w:t>после</w:t>
      </w:r>
      <w:r w:rsidRPr="001F1BC5">
        <w:rPr>
          <w:spacing w:val="11"/>
          <w:sz w:val="26"/>
        </w:rPr>
        <w:t xml:space="preserve"> </w:t>
      </w:r>
      <w:r w:rsidRPr="001F1BC5">
        <w:rPr>
          <w:sz w:val="26"/>
        </w:rPr>
        <w:t>шипящих</w:t>
      </w:r>
      <w:r w:rsidRPr="001F1BC5">
        <w:rPr>
          <w:spacing w:val="8"/>
          <w:sz w:val="26"/>
        </w:rPr>
        <w:t xml:space="preserve"> </w:t>
      </w:r>
      <w:r w:rsidRPr="001F1BC5">
        <w:rPr>
          <w:sz w:val="26"/>
        </w:rPr>
        <w:t>в</w:t>
      </w:r>
      <w:r w:rsidRPr="001F1BC5">
        <w:rPr>
          <w:spacing w:val="11"/>
          <w:sz w:val="26"/>
        </w:rPr>
        <w:t xml:space="preserve"> </w:t>
      </w:r>
      <w:r w:rsidRPr="001F1BC5">
        <w:rPr>
          <w:sz w:val="26"/>
        </w:rPr>
        <w:t>сочетаниях</w:t>
      </w:r>
      <w:r w:rsidRPr="001F1BC5">
        <w:rPr>
          <w:spacing w:val="8"/>
          <w:sz w:val="26"/>
        </w:rPr>
        <w:t xml:space="preserve"> </w:t>
      </w:r>
      <w:r w:rsidRPr="001F1BC5">
        <w:rPr>
          <w:sz w:val="26"/>
        </w:rPr>
        <w:t>жи,</w:t>
      </w:r>
      <w:r w:rsidRPr="001F1BC5">
        <w:rPr>
          <w:spacing w:val="9"/>
          <w:sz w:val="26"/>
        </w:rPr>
        <w:t xml:space="preserve"> </w:t>
      </w:r>
      <w:r w:rsidRPr="001F1BC5">
        <w:rPr>
          <w:sz w:val="26"/>
        </w:rPr>
        <w:t>ши</w:t>
      </w:r>
      <w:r w:rsidRPr="001F1BC5">
        <w:rPr>
          <w:spacing w:val="9"/>
          <w:sz w:val="26"/>
        </w:rPr>
        <w:t xml:space="preserve"> </w:t>
      </w:r>
      <w:r w:rsidRPr="001F1BC5">
        <w:rPr>
          <w:sz w:val="26"/>
        </w:rPr>
        <w:t>(в</w:t>
      </w:r>
      <w:r w:rsidRPr="001F1BC5">
        <w:rPr>
          <w:spacing w:val="10"/>
          <w:sz w:val="26"/>
        </w:rPr>
        <w:t xml:space="preserve"> </w:t>
      </w:r>
      <w:r w:rsidRPr="001F1BC5">
        <w:rPr>
          <w:sz w:val="26"/>
        </w:rPr>
        <w:t>положении</w:t>
      </w:r>
      <w:r w:rsidRPr="001F1BC5">
        <w:rPr>
          <w:spacing w:val="9"/>
          <w:sz w:val="26"/>
        </w:rPr>
        <w:t xml:space="preserve"> </w:t>
      </w:r>
      <w:r w:rsidRPr="001F1BC5">
        <w:rPr>
          <w:sz w:val="26"/>
        </w:rPr>
        <w:t>под</w:t>
      </w:r>
      <w:r w:rsidRPr="001F1BC5">
        <w:rPr>
          <w:spacing w:val="8"/>
          <w:sz w:val="26"/>
        </w:rPr>
        <w:t xml:space="preserve"> </w:t>
      </w:r>
      <w:r w:rsidRPr="001F1BC5">
        <w:rPr>
          <w:sz w:val="26"/>
        </w:rPr>
        <w:t>ударением),</w:t>
      </w:r>
      <w:r w:rsidRPr="001F1BC5">
        <w:rPr>
          <w:spacing w:val="12"/>
          <w:sz w:val="26"/>
        </w:rPr>
        <w:t xml:space="preserve"> </w:t>
      </w:r>
      <w:r w:rsidRPr="001F1BC5">
        <w:rPr>
          <w:sz w:val="26"/>
        </w:rPr>
        <w:t>ча,</w:t>
      </w:r>
      <w:r w:rsidRPr="001F1BC5">
        <w:rPr>
          <w:spacing w:val="11"/>
          <w:sz w:val="26"/>
        </w:rPr>
        <w:t xml:space="preserve"> </w:t>
      </w:r>
      <w:r w:rsidRPr="001F1BC5">
        <w:rPr>
          <w:sz w:val="26"/>
        </w:rPr>
        <w:t>ща,</w:t>
      </w:r>
      <w:r w:rsidRPr="001F1BC5">
        <w:rPr>
          <w:spacing w:val="-62"/>
          <w:sz w:val="26"/>
        </w:rPr>
        <w:t xml:space="preserve"> </w:t>
      </w:r>
      <w:r w:rsidRPr="001F1BC5">
        <w:rPr>
          <w:sz w:val="26"/>
        </w:rPr>
        <w:t>чу,</w:t>
      </w:r>
      <w:r w:rsidRPr="001F1BC5">
        <w:rPr>
          <w:spacing w:val="-2"/>
          <w:sz w:val="26"/>
        </w:rPr>
        <w:t xml:space="preserve"> </w:t>
      </w:r>
      <w:r w:rsidRPr="001F1BC5">
        <w:rPr>
          <w:sz w:val="26"/>
        </w:rPr>
        <w:t>щу;</w:t>
      </w:r>
    </w:p>
    <w:p w:rsidR="00DE11BA" w:rsidRPr="001F1BC5" w:rsidRDefault="00DE11BA" w:rsidP="00DE11BA">
      <w:pPr>
        <w:numPr>
          <w:ilvl w:val="0"/>
          <w:numId w:val="5"/>
        </w:numPr>
        <w:tabs>
          <w:tab w:val="left" w:pos="501"/>
        </w:tabs>
        <w:spacing w:line="299" w:lineRule="exact"/>
        <w:ind w:left="500" w:hanging="284"/>
        <w:rPr>
          <w:sz w:val="26"/>
        </w:rPr>
      </w:pPr>
      <w:r w:rsidRPr="001F1BC5">
        <w:rPr>
          <w:sz w:val="26"/>
        </w:rPr>
        <w:t>сочетания</w:t>
      </w:r>
      <w:r w:rsidRPr="001F1BC5">
        <w:rPr>
          <w:spacing w:val="-1"/>
          <w:sz w:val="26"/>
        </w:rPr>
        <w:t xml:space="preserve"> </w:t>
      </w:r>
      <w:r w:rsidRPr="001F1BC5">
        <w:rPr>
          <w:sz w:val="26"/>
        </w:rPr>
        <w:t>чк,</w:t>
      </w:r>
      <w:r w:rsidRPr="001F1BC5">
        <w:rPr>
          <w:spacing w:val="-4"/>
          <w:sz w:val="26"/>
        </w:rPr>
        <w:t xml:space="preserve"> </w:t>
      </w:r>
      <w:r w:rsidRPr="001F1BC5">
        <w:rPr>
          <w:sz w:val="26"/>
        </w:rPr>
        <w:t>чн;</w:t>
      </w:r>
    </w:p>
    <w:p w:rsidR="00DE11BA" w:rsidRPr="001F1BC5" w:rsidRDefault="00DE11BA" w:rsidP="00DE11BA">
      <w:pPr>
        <w:numPr>
          <w:ilvl w:val="0"/>
          <w:numId w:val="5"/>
        </w:numPr>
        <w:tabs>
          <w:tab w:val="left" w:pos="501"/>
        </w:tabs>
        <w:spacing w:before="1"/>
        <w:ind w:right="112"/>
        <w:rPr>
          <w:sz w:val="26"/>
        </w:rPr>
      </w:pPr>
      <w:r w:rsidRPr="001F1BC5">
        <w:rPr>
          <w:sz w:val="26"/>
        </w:rPr>
        <w:t>слова с непроверяемыми гласными и согласными (перечень слов в орфографическом</w:t>
      </w:r>
      <w:r w:rsidRPr="001F1BC5">
        <w:rPr>
          <w:spacing w:val="-62"/>
          <w:sz w:val="26"/>
        </w:rPr>
        <w:t xml:space="preserve"> </w:t>
      </w:r>
      <w:r w:rsidRPr="001F1BC5">
        <w:rPr>
          <w:sz w:val="26"/>
        </w:rPr>
        <w:t>словаре</w:t>
      </w:r>
      <w:r w:rsidRPr="001F1BC5">
        <w:rPr>
          <w:spacing w:val="-1"/>
          <w:sz w:val="26"/>
        </w:rPr>
        <w:t xml:space="preserve"> </w:t>
      </w:r>
      <w:r w:rsidRPr="001F1BC5">
        <w:rPr>
          <w:sz w:val="26"/>
        </w:rPr>
        <w:t>учебника);</w:t>
      </w:r>
    </w:p>
    <w:p w:rsidR="00DE11BA" w:rsidRPr="001F1BC5" w:rsidRDefault="00DE11BA" w:rsidP="00DE11BA">
      <w:pPr>
        <w:numPr>
          <w:ilvl w:val="0"/>
          <w:numId w:val="5"/>
        </w:numPr>
        <w:tabs>
          <w:tab w:val="left" w:pos="501"/>
        </w:tabs>
        <w:ind w:right="111"/>
        <w:rPr>
          <w:sz w:val="26"/>
        </w:rPr>
      </w:pPr>
      <w:r w:rsidRPr="001F1BC5">
        <w:rPr>
          <w:sz w:val="26"/>
        </w:rPr>
        <w:t>знаки</w:t>
      </w:r>
      <w:r w:rsidRPr="001F1BC5">
        <w:rPr>
          <w:spacing w:val="9"/>
          <w:sz w:val="26"/>
        </w:rPr>
        <w:t xml:space="preserve"> </w:t>
      </w:r>
      <w:r w:rsidRPr="001F1BC5">
        <w:rPr>
          <w:sz w:val="26"/>
        </w:rPr>
        <w:t>препинания</w:t>
      </w:r>
      <w:r w:rsidRPr="001F1BC5">
        <w:rPr>
          <w:spacing w:val="10"/>
          <w:sz w:val="26"/>
        </w:rPr>
        <w:t xml:space="preserve"> </w:t>
      </w:r>
      <w:r w:rsidRPr="001F1BC5">
        <w:rPr>
          <w:sz w:val="26"/>
        </w:rPr>
        <w:t>в</w:t>
      </w:r>
      <w:r w:rsidRPr="001F1BC5">
        <w:rPr>
          <w:spacing w:val="9"/>
          <w:sz w:val="26"/>
        </w:rPr>
        <w:t xml:space="preserve"> </w:t>
      </w:r>
      <w:r w:rsidRPr="001F1BC5">
        <w:rPr>
          <w:sz w:val="26"/>
        </w:rPr>
        <w:t>конце</w:t>
      </w:r>
      <w:r w:rsidRPr="001F1BC5">
        <w:rPr>
          <w:spacing w:val="10"/>
          <w:sz w:val="26"/>
        </w:rPr>
        <w:t xml:space="preserve"> </w:t>
      </w:r>
      <w:r w:rsidRPr="001F1BC5">
        <w:rPr>
          <w:sz w:val="26"/>
        </w:rPr>
        <w:t>предложения:</w:t>
      </w:r>
      <w:r w:rsidRPr="001F1BC5">
        <w:rPr>
          <w:spacing w:val="13"/>
          <w:sz w:val="26"/>
        </w:rPr>
        <w:t xml:space="preserve"> </w:t>
      </w:r>
      <w:r w:rsidRPr="001F1BC5">
        <w:rPr>
          <w:sz w:val="26"/>
        </w:rPr>
        <w:t>точка,</w:t>
      </w:r>
      <w:r w:rsidRPr="001F1BC5">
        <w:rPr>
          <w:spacing w:val="10"/>
          <w:sz w:val="26"/>
        </w:rPr>
        <w:t xml:space="preserve"> </w:t>
      </w:r>
      <w:r w:rsidRPr="001F1BC5">
        <w:rPr>
          <w:sz w:val="26"/>
        </w:rPr>
        <w:t>вопросительный</w:t>
      </w:r>
      <w:r w:rsidRPr="001F1BC5">
        <w:rPr>
          <w:spacing w:val="10"/>
          <w:sz w:val="26"/>
        </w:rPr>
        <w:t xml:space="preserve"> </w:t>
      </w:r>
      <w:r w:rsidRPr="001F1BC5">
        <w:rPr>
          <w:sz w:val="26"/>
        </w:rPr>
        <w:t>и</w:t>
      </w:r>
      <w:r w:rsidRPr="001F1BC5">
        <w:rPr>
          <w:spacing w:val="9"/>
          <w:sz w:val="26"/>
        </w:rPr>
        <w:t xml:space="preserve"> </w:t>
      </w:r>
      <w:r w:rsidRPr="001F1BC5">
        <w:rPr>
          <w:sz w:val="26"/>
        </w:rPr>
        <w:t>восклицательный</w:t>
      </w:r>
      <w:r w:rsidRPr="001F1BC5">
        <w:rPr>
          <w:spacing w:val="-62"/>
          <w:sz w:val="26"/>
        </w:rPr>
        <w:t xml:space="preserve"> </w:t>
      </w:r>
      <w:r w:rsidRPr="001F1BC5">
        <w:rPr>
          <w:sz w:val="26"/>
        </w:rPr>
        <w:t>знаки.</w:t>
      </w:r>
    </w:p>
    <w:p w:rsidR="00DE11BA" w:rsidRPr="001F1BC5" w:rsidRDefault="00DE11BA" w:rsidP="00DE11BA">
      <w:pPr>
        <w:rPr>
          <w:sz w:val="26"/>
          <w:szCs w:val="26"/>
        </w:rPr>
      </w:pPr>
    </w:p>
    <w:p w:rsidR="00DE11BA" w:rsidRPr="001F1BC5" w:rsidRDefault="00DE11BA" w:rsidP="00DE11BA">
      <w:pPr>
        <w:ind w:right="6288"/>
        <w:outlineLvl w:val="2"/>
        <w:rPr>
          <w:b/>
          <w:bCs/>
          <w:i/>
          <w:iCs/>
          <w:sz w:val="26"/>
          <w:szCs w:val="26"/>
        </w:rPr>
      </w:pPr>
      <w:r w:rsidRPr="001F1BC5">
        <w:rPr>
          <w:b/>
          <w:bCs/>
          <w:i/>
          <w:iCs/>
          <w:sz w:val="26"/>
          <w:szCs w:val="26"/>
          <w:u w:val="thick"/>
        </w:rPr>
        <w:t>Алгоритм списывания текста</w:t>
      </w:r>
      <w:r w:rsidRPr="001F1BC5">
        <w:rPr>
          <w:b/>
          <w:bCs/>
          <w:i/>
          <w:iCs/>
          <w:spacing w:val="-62"/>
          <w:sz w:val="26"/>
          <w:szCs w:val="26"/>
        </w:rPr>
        <w:t xml:space="preserve"> </w:t>
      </w:r>
      <w:r w:rsidRPr="001F1BC5">
        <w:rPr>
          <w:b/>
          <w:bCs/>
          <w:i/>
          <w:iCs/>
          <w:sz w:val="26"/>
          <w:szCs w:val="26"/>
          <w:u w:val="thick"/>
        </w:rPr>
        <w:t>Развитие</w:t>
      </w:r>
      <w:r w:rsidRPr="001F1BC5">
        <w:rPr>
          <w:b/>
          <w:bCs/>
          <w:i/>
          <w:iCs/>
          <w:spacing w:val="-2"/>
          <w:sz w:val="26"/>
          <w:szCs w:val="26"/>
          <w:u w:val="thick"/>
        </w:rPr>
        <w:t xml:space="preserve"> </w:t>
      </w:r>
      <w:r w:rsidRPr="001F1BC5">
        <w:rPr>
          <w:b/>
          <w:bCs/>
          <w:i/>
          <w:iCs/>
          <w:sz w:val="26"/>
          <w:szCs w:val="26"/>
          <w:u w:val="thick"/>
        </w:rPr>
        <w:t>речи</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14"/>
        <w:jc w:val="both"/>
        <w:rPr>
          <w:sz w:val="26"/>
          <w:szCs w:val="26"/>
        </w:rPr>
      </w:pPr>
      <w:r w:rsidRPr="001F1BC5">
        <w:rPr>
          <w:sz w:val="26"/>
          <w:szCs w:val="26"/>
        </w:rPr>
        <w:lastRenderedPageBreak/>
        <w:t>Речь</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основная</w:t>
      </w:r>
      <w:r w:rsidRPr="001F1BC5">
        <w:rPr>
          <w:spacing w:val="1"/>
          <w:sz w:val="26"/>
          <w:szCs w:val="26"/>
        </w:rPr>
        <w:t xml:space="preserve"> </w:t>
      </w:r>
      <w:r w:rsidRPr="001F1BC5">
        <w:rPr>
          <w:sz w:val="26"/>
          <w:szCs w:val="26"/>
        </w:rPr>
        <w:t>форма</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между</w:t>
      </w:r>
      <w:r w:rsidRPr="001F1BC5">
        <w:rPr>
          <w:spacing w:val="1"/>
          <w:sz w:val="26"/>
          <w:szCs w:val="26"/>
        </w:rPr>
        <w:t xml:space="preserve"> </w:t>
      </w:r>
      <w:r w:rsidRPr="001F1BC5">
        <w:rPr>
          <w:sz w:val="26"/>
          <w:szCs w:val="26"/>
        </w:rPr>
        <w:t>людьми.</w:t>
      </w:r>
      <w:r w:rsidRPr="001F1BC5">
        <w:rPr>
          <w:spacing w:val="1"/>
          <w:sz w:val="26"/>
          <w:szCs w:val="26"/>
        </w:rPr>
        <w:t xml:space="preserve"> </w:t>
      </w:r>
      <w:r w:rsidRPr="001F1BC5">
        <w:rPr>
          <w:sz w:val="26"/>
          <w:szCs w:val="26"/>
        </w:rPr>
        <w:t>Текст</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единица</w:t>
      </w:r>
      <w:r w:rsidRPr="001F1BC5">
        <w:rPr>
          <w:spacing w:val="1"/>
          <w:sz w:val="26"/>
          <w:szCs w:val="26"/>
        </w:rPr>
        <w:t xml:space="preserve"> </w:t>
      </w:r>
      <w:r w:rsidRPr="001F1BC5">
        <w:rPr>
          <w:sz w:val="26"/>
          <w:szCs w:val="26"/>
        </w:rPr>
        <w:t>речи</w:t>
      </w:r>
      <w:r w:rsidRPr="001F1BC5">
        <w:rPr>
          <w:spacing w:val="1"/>
          <w:sz w:val="26"/>
          <w:szCs w:val="26"/>
        </w:rPr>
        <w:t xml:space="preserve"> </w:t>
      </w:r>
      <w:r w:rsidRPr="001F1BC5">
        <w:rPr>
          <w:sz w:val="26"/>
          <w:szCs w:val="26"/>
        </w:rPr>
        <w:t>(ознакомление).</w:t>
      </w:r>
    </w:p>
    <w:p w:rsidR="00DE11BA" w:rsidRPr="001F1BC5" w:rsidRDefault="00DE11BA" w:rsidP="00DE11BA">
      <w:pPr>
        <w:ind w:right="109"/>
        <w:jc w:val="both"/>
        <w:rPr>
          <w:sz w:val="26"/>
          <w:szCs w:val="26"/>
        </w:rPr>
      </w:pPr>
      <w:r w:rsidRPr="001F1BC5">
        <w:rPr>
          <w:sz w:val="26"/>
          <w:szCs w:val="26"/>
        </w:rPr>
        <w:t>Ситуация общения: цель общения, с кем и где происходит общение. Ситуации</w:t>
      </w:r>
      <w:r w:rsidRPr="001F1BC5">
        <w:rPr>
          <w:spacing w:val="1"/>
          <w:sz w:val="26"/>
          <w:szCs w:val="26"/>
        </w:rPr>
        <w:t xml:space="preserve"> </w:t>
      </w:r>
      <w:r w:rsidRPr="001F1BC5">
        <w:rPr>
          <w:sz w:val="26"/>
          <w:szCs w:val="26"/>
        </w:rPr>
        <w:t>устного</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диалогов</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ролям,</w:t>
      </w:r>
      <w:r w:rsidRPr="001F1BC5">
        <w:rPr>
          <w:spacing w:val="1"/>
          <w:sz w:val="26"/>
          <w:szCs w:val="26"/>
        </w:rPr>
        <w:t xml:space="preserve"> </w:t>
      </w:r>
      <w:r w:rsidRPr="001F1BC5">
        <w:rPr>
          <w:sz w:val="26"/>
          <w:szCs w:val="26"/>
        </w:rPr>
        <w:t>просмотр</w:t>
      </w:r>
      <w:r w:rsidRPr="001F1BC5">
        <w:rPr>
          <w:spacing w:val="1"/>
          <w:sz w:val="26"/>
          <w:szCs w:val="26"/>
        </w:rPr>
        <w:t xml:space="preserve"> </w:t>
      </w:r>
      <w:r w:rsidRPr="001F1BC5">
        <w:rPr>
          <w:sz w:val="26"/>
          <w:szCs w:val="26"/>
        </w:rPr>
        <w:t>видеоматериалов,</w:t>
      </w:r>
      <w:r w:rsidRPr="001F1BC5">
        <w:rPr>
          <w:spacing w:val="1"/>
          <w:sz w:val="26"/>
          <w:szCs w:val="26"/>
        </w:rPr>
        <w:t xml:space="preserve"> </w:t>
      </w:r>
      <w:r w:rsidRPr="001F1BC5">
        <w:rPr>
          <w:sz w:val="26"/>
          <w:szCs w:val="26"/>
        </w:rPr>
        <w:t>прослушивание</w:t>
      </w:r>
      <w:r w:rsidRPr="001F1BC5">
        <w:rPr>
          <w:spacing w:val="1"/>
          <w:sz w:val="26"/>
          <w:szCs w:val="26"/>
        </w:rPr>
        <w:t xml:space="preserve"> </w:t>
      </w:r>
      <w:r w:rsidRPr="001F1BC5">
        <w:rPr>
          <w:sz w:val="26"/>
          <w:szCs w:val="26"/>
        </w:rPr>
        <w:t>аудиозаписи).</w:t>
      </w:r>
    </w:p>
    <w:p w:rsidR="00DE11BA" w:rsidRPr="001F1BC5" w:rsidRDefault="00DE11BA" w:rsidP="00DE11BA">
      <w:pPr>
        <w:spacing w:before="1"/>
        <w:ind w:right="109"/>
        <w:jc w:val="both"/>
        <w:rPr>
          <w:sz w:val="26"/>
          <w:szCs w:val="26"/>
        </w:rPr>
      </w:pPr>
      <w:r w:rsidRPr="001F1BC5">
        <w:rPr>
          <w:sz w:val="26"/>
          <w:szCs w:val="26"/>
        </w:rPr>
        <w:t>Нормы речевого этикета в ситуациях учебного и бытового общения (приветствие,</w:t>
      </w:r>
      <w:r w:rsidRPr="001F1BC5">
        <w:rPr>
          <w:spacing w:val="1"/>
          <w:sz w:val="26"/>
          <w:szCs w:val="26"/>
        </w:rPr>
        <w:t xml:space="preserve"> </w:t>
      </w:r>
      <w:r w:rsidRPr="001F1BC5">
        <w:rPr>
          <w:sz w:val="26"/>
          <w:szCs w:val="26"/>
        </w:rPr>
        <w:t>прощание,</w:t>
      </w:r>
      <w:r w:rsidRPr="001F1BC5">
        <w:rPr>
          <w:spacing w:val="-2"/>
          <w:sz w:val="26"/>
          <w:szCs w:val="26"/>
        </w:rPr>
        <w:t xml:space="preserve"> </w:t>
      </w:r>
      <w:r w:rsidRPr="001F1BC5">
        <w:rPr>
          <w:sz w:val="26"/>
          <w:szCs w:val="26"/>
        </w:rPr>
        <w:t>извинение,</w:t>
      </w:r>
      <w:r w:rsidRPr="001F1BC5">
        <w:rPr>
          <w:spacing w:val="1"/>
          <w:sz w:val="26"/>
          <w:szCs w:val="26"/>
        </w:rPr>
        <w:t xml:space="preserve"> </w:t>
      </w:r>
      <w:r w:rsidRPr="001F1BC5">
        <w:rPr>
          <w:sz w:val="26"/>
          <w:szCs w:val="26"/>
        </w:rPr>
        <w:t>благодарность,</w:t>
      </w:r>
      <w:r w:rsidRPr="001F1BC5">
        <w:rPr>
          <w:spacing w:val="1"/>
          <w:sz w:val="26"/>
          <w:szCs w:val="26"/>
        </w:rPr>
        <w:t xml:space="preserve"> </w:t>
      </w:r>
      <w:r w:rsidRPr="001F1BC5">
        <w:rPr>
          <w:sz w:val="26"/>
          <w:szCs w:val="26"/>
        </w:rPr>
        <w:t>обращение</w:t>
      </w:r>
      <w:r w:rsidRPr="001F1BC5">
        <w:rPr>
          <w:spacing w:val="-2"/>
          <w:sz w:val="26"/>
          <w:szCs w:val="26"/>
        </w:rPr>
        <w:t xml:space="preserve"> </w:t>
      </w:r>
      <w:r w:rsidRPr="001F1BC5">
        <w:rPr>
          <w:sz w:val="26"/>
          <w:szCs w:val="26"/>
        </w:rPr>
        <w:t>с</w:t>
      </w:r>
      <w:r w:rsidRPr="001F1BC5">
        <w:rPr>
          <w:spacing w:val="-1"/>
          <w:sz w:val="26"/>
          <w:szCs w:val="26"/>
        </w:rPr>
        <w:t xml:space="preserve"> </w:t>
      </w:r>
      <w:r w:rsidRPr="001F1BC5">
        <w:rPr>
          <w:sz w:val="26"/>
          <w:szCs w:val="26"/>
        </w:rPr>
        <w:t>просьбой)</w:t>
      </w:r>
    </w:p>
    <w:p w:rsidR="00DE11BA" w:rsidRPr="001F1BC5" w:rsidRDefault="00DE11BA" w:rsidP="00DE11BA">
      <w:pPr>
        <w:ind w:right="110"/>
        <w:jc w:val="both"/>
        <w:rPr>
          <w:sz w:val="26"/>
          <w:szCs w:val="26"/>
        </w:rPr>
      </w:pPr>
      <w:r w:rsidRPr="001F1BC5">
        <w:rPr>
          <w:sz w:val="26"/>
          <w:szCs w:val="26"/>
        </w:rPr>
        <w:t>Изучение</w:t>
      </w:r>
      <w:r w:rsidRPr="001F1BC5">
        <w:rPr>
          <w:spacing w:val="1"/>
          <w:sz w:val="26"/>
          <w:szCs w:val="26"/>
        </w:rPr>
        <w:t xml:space="preserve"> </w:t>
      </w:r>
      <w:r w:rsidRPr="001F1BC5">
        <w:rPr>
          <w:sz w:val="26"/>
          <w:szCs w:val="26"/>
        </w:rPr>
        <w:t>содержания</w:t>
      </w:r>
      <w:r w:rsidRPr="001F1BC5">
        <w:rPr>
          <w:spacing w:val="1"/>
          <w:sz w:val="26"/>
          <w:szCs w:val="26"/>
        </w:rPr>
        <w:t xml:space="preserve"> </w:t>
      </w:r>
      <w:r w:rsidRPr="001F1BC5">
        <w:rPr>
          <w:sz w:val="26"/>
          <w:szCs w:val="26"/>
        </w:rPr>
        <w:t>учебного</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первом</w:t>
      </w:r>
      <w:r w:rsidRPr="001F1BC5">
        <w:rPr>
          <w:spacing w:val="1"/>
          <w:sz w:val="26"/>
          <w:szCs w:val="26"/>
        </w:rPr>
        <w:t xml:space="preserve"> </w:t>
      </w:r>
      <w:r w:rsidRPr="001F1BC5">
        <w:rPr>
          <w:sz w:val="26"/>
          <w:szCs w:val="26"/>
        </w:rPr>
        <w:t>классе</w:t>
      </w:r>
      <w:r w:rsidRPr="001F1BC5">
        <w:rPr>
          <w:spacing w:val="1"/>
          <w:sz w:val="26"/>
          <w:szCs w:val="26"/>
        </w:rPr>
        <w:t xml:space="preserve"> </w:t>
      </w:r>
      <w:r w:rsidRPr="001F1BC5">
        <w:rPr>
          <w:sz w:val="26"/>
          <w:szCs w:val="26"/>
        </w:rPr>
        <w:t>способствует</w:t>
      </w:r>
      <w:r w:rsidRPr="001F1BC5">
        <w:rPr>
          <w:spacing w:val="1"/>
          <w:sz w:val="26"/>
          <w:szCs w:val="26"/>
        </w:rPr>
        <w:t xml:space="preserve"> </w:t>
      </w:r>
      <w:r w:rsidRPr="001F1BC5">
        <w:rPr>
          <w:sz w:val="26"/>
          <w:szCs w:val="26"/>
        </w:rPr>
        <w:t>освоению</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пропедевтическом</w:t>
      </w:r>
      <w:r w:rsidRPr="001F1BC5">
        <w:rPr>
          <w:spacing w:val="1"/>
          <w:sz w:val="26"/>
          <w:szCs w:val="26"/>
        </w:rPr>
        <w:t xml:space="preserve"> </w:t>
      </w:r>
      <w:r w:rsidRPr="001F1BC5">
        <w:rPr>
          <w:sz w:val="26"/>
          <w:szCs w:val="26"/>
        </w:rPr>
        <w:t>уровне</w:t>
      </w:r>
      <w:r w:rsidRPr="001F1BC5">
        <w:rPr>
          <w:spacing w:val="1"/>
          <w:sz w:val="26"/>
          <w:szCs w:val="26"/>
        </w:rPr>
        <w:t xml:space="preserve"> </w:t>
      </w:r>
      <w:r w:rsidRPr="001F1BC5">
        <w:rPr>
          <w:sz w:val="26"/>
          <w:szCs w:val="26"/>
        </w:rPr>
        <w:t>ряда</w:t>
      </w:r>
      <w:r w:rsidRPr="001F1BC5">
        <w:rPr>
          <w:spacing w:val="1"/>
          <w:sz w:val="26"/>
          <w:szCs w:val="26"/>
        </w:rPr>
        <w:t xml:space="preserve"> </w:t>
      </w:r>
      <w:r w:rsidRPr="001F1BC5">
        <w:rPr>
          <w:sz w:val="26"/>
          <w:szCs w:val="26"/>
        </w:rPr>
        <w:t>универсальных</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действий.</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Познавательные</w:t>
      </w:r>
      <w:r w:rsidRPr="003463ED">
        <w:rPr>
          <w:b/>
          <w:bCs/>
          <w:i/>
          <w:iCs/>
          <w:spacing w:val="-5"/>
          <w:sz w:val="26"/>
          <w:szCs w:val="26"/>
        </w:rPr>
        <w:t xml:space="preserve"> </w:t>
      </w:r>
      <w:r w:rsidRPr="003463ED">
        <w:rPr>
          <w:b/>
          <w:bCs/>
          <w:i/>
          <w:iCs/>
          <w:sz w:val="26"/>
          <w:szCs w:val="26"/>
        </w:rPr>
        <w:t>универсальные</w:t>
      </w:r>
      <w:r w:rsidRPr="003463ED">
        <w:rPr>
          <w:b/>
          <w:bCs/>
          <w:i/>
          <w:iCs/>
          <w:spacing w:val="-5"/>
          <w:sz w:val="26"/>
          <w:szCs w:val="26"/>
        </w:rPr>
        <w:t xml:space="preserve"> </w:t>
      </w:r>
      <w:r w:rsidRPr="003463ED">
        <w:rPr>
          <w:b/>
          <w:bCs/>
          <w:i/>
          <w:iCs/>
          <w:sz w:val="26"/>
          <w:szCs w:val="26"/>
        </w:rPr>
        <w:t>учебные</w:t>
      </w:r>
      <w:r w:rsidRPr="003463ED">
        <w:rPr>
          <w:b/>
          <w:bCs/>
          <w:i/>
          <w:iCs/>
          <w:spacing w:val="-2"/>
          <w:sz w:val="26"/>
          <w:szCs w:val="26"/>
        </w:rPr>
        <w:t xml:space="preserve"> </w:t>
      </w:r>
      <w:r w:rsidRPr="003463ED">
        <w:rPr>
          <w:b/>
          <w:bCs/>
          <w:i/>
          <w:iCs/>
          <w:sz w:val="26"/>
          <w:szCs w:val="26"/>
        </w:rPr>
        <w:t>действия:</w:t>
      </w:r>
    </w:p>
    <w:p w:rsidR="00DE11BA" w:rsidRPr="003463ED" w:rsidRDefault="00DE11BA" w:rsidP="00DE11BA">
      <w:pPr>
        <w:spacing w:before="1"/>
        <w:rPr>
          <w:b/>
          <w:i/>
          <w:sz w:val="26"/>
        </w:rPr>
      </w:pPr>
      <w:r w:rsidRPr="003463ED">
        <w:rPr>
          <w:b/>
          <w:i/>
          <w:sz w:val="26"/>
        </w:rPr>
        <w:t>Базовые</w:t>
      </w:r>
      <w:r w:rsidRPr="003463ED">
        <w:rPr>
          <w:b/>
          <w:i/>
          <w:spacing w:val="-3"/>
          <w:sz w:val="26"/>
        </w:rPr>
        <w:t xml:space="preserve"> </w:t>
      </w:r>
      <w:r w:rsidRPr="003463ED">
        <w:rPr>
          <w:b/>
          <w:i/>
          <w:sz w:val="26"/>
        </w:rPr>
        <w:t>логические</w:t>
      </w:r>
      <w:r w:rsidRPr="003463ED">
        <w:rPr>
          <w:b/>
          <w:i/>
          <w:spacing w:val="-2"/>
          <w:sz w:val="26"/>
        </w:rPr>
        <w:t xml:space="preserve"> </w:t>
      </w:r>
      <w:r w:rsidRPr="003463ED">
        <w:rPr>
          <w:b/>
          <w:i/>
          <w:sz w:val="26"/>
        </w:rPr>
        <w:t>действия:</w:t>
      </w:r>
    </w:p>
    <w:p w:rsidR="00DE11BA" w:rsidRPr="001F1BC5" w:rsidRDefault="00DE11BA" w:rsidP="00DE11BA">
      <w:pPr>
        <w:numPr>
          <w:ilvl w:val="0"/>
          <w:numId w:val="5"/>
        </w:numPr>
        <w:tabs>
          <w:tab w:val="left" w:pos="644"/>
          <w:tab w:val="left" w:pos="645"/>
        </w:tabs>
        <w:spacing w:before="1" w:line="299" w:lineRule="exact"/>
        <w:ind w:left="644"/>
        <w:rPr>
          <w:sz w:val="26"/>
        </w:rPr>
      </w:pPr>
      <w:r w:rsidRPr="001F1BC5">
        <w:rPr>
          <w:sz w:val="26"/>
        </w:rPr>
        <w:t>сравнивать</w:t>
      </w:r>
      <w:r w:rsidRPr="001F1BC5">
        <w:rPr>
          <w:spacing w:val="-2"/>
          <w:sz w:val="26"/>
        </w:rPr>
        <w:t xml:space="preserve"> </w:t>
      </w:r>
      <w:r w:rsidRPr="001F1BC5">
        <w:rPr>
          <w:sz w:val="26"/>
        </w:rPr>
        <w:t>звуки</w:t>
      </w:r>
      <w:r w:rsidRPr="001F1BC5">
        <w:rPr>
          <w:spacing w:val="-3"/>
          <w:sz w:val="26"/>
        </w:rPr>
        <w:t xml:space="preserve"> </w:t>
      </w:r>
      <w:r w:rsidRPr="001F1BC5">
        <w:rPr>
          <w:sz w:val="26"/>
        </w:rPr>
        <w:t>в</w:t>
      </w:r>
      <w:r w:rsidRPr="001F1BC5">
        <w:rPr>
          <w:spacing w:val="-4"/>
          <w:sz w:val="26"/>
        </w:rPr>
        <w:t xml:space="preserve"> </w:t>
      </w:r>
      <w:r w:rsidRPr="001F1BC5">
        <w:rPr>
          <w:sz w:val="26"/>
        </w:rPr>
        <w:t>соответствии</w:t>
      </w:r>
      <w:r w:rsidRPr="001F1BC5">
        <w:rPr>
          <w:spacing w:val="-3"/>
          <w:sz w:val="26"/>
        </w:rPr>
        <w:t xml:space="preserve"> </w:t>
      </w:r>
      <w:r w:rsidRPr="001F1BC5">
        <w:rPr>
          <w:sz w:val="26"/>
        </w:rPr>
        <w:t>с</w:t>
      </w:r>
      <w:r w:rsidRPr="001F1BC5">
        <w:rPr>
          <w:spacing w:val="-3"/>
          <w:sz w:val="26"/>
        </w:rPr>
        <w:t xml:space="preserve"> </w:t>
      </w:r>
      <w:r w:rsidRPr="001F1BC5">
        <w:rPr>
          <w:sz w:val="26"/>
        </w:rPr>
        <w:t>учебной</w:t>
      </w:r>
      <w:r w:rsidRPr="001F1BC5">
        <w:rPr>
          <w:spacing w:val="-1"/>
          <w:sz w:val="26"/>
        </w:rPr>
        <w:t xml:space="preserve"> </w:t>
      </w:r>
      <w:r w:rsidRPr="001F1BC5">
        <w:rPr>
          <w:sz w:val="26"/>
        </w:rPr>
        <w:t>задачей;</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сравнивать</w:t>
      </w:r>
      <w:r w:rsidRPr="001F1BC5">
        <w:rPr>
          <w:spacing w:val="-2"/>
          <w:sz w:val="26"/>
        </w:rPr>
        <w:t xml:space="preserve"> </w:t>
      </w:r>
      <w:r w:rsidRPr="001F1BC5">
        <w:rPr>
          <w:sz w:val="26"/>
        </w:rPr>
        <w:t>звуковой</w:t>
      </w:r>
      <w:r w:rsidRPr="001F1BC5">
        <w:rPr>
          <w:spacing w:val="-1"/>
          <w:sz w:val="26"/>
        </w:rPr>
        <w:t xml:space="preserve"> </w:t>
      </w:r>
      <w:r w:rsidRPr="001F1BC5">
        <w:rPr>
          <w:sz w:val="26"/>
        </w:rPr>
        <w:t>и</w:t>
      </w:r>
      <w:r w:rsidRPr="001F1BC5">
        <w:rPr>
          <w:spacing w:val="-3"/>
          <w:sz w:val="26"/>
        </w:rPr>
        <w:t xml:space="preserve"> </w:t>
      </w:r>
      <w:r w:rsidRPr="001F1BC5">
        <w:rPr>
          <w:sz w:val="26"/>
        </w:rPr>
        <w:t>буквенный</w:t>
      </w:r>
      <w:r w:rsidRPr="001F1BC5">
        <w:rPr>
          <w:spacing w:val="-4"/>
          <w:sz w:val="26"/>
        </w:rPr>
        <w:t xml:space="preserve"> </w:t>
      </w:r>
      <w:r w:rsidRPr="001F1BC5">
        <w:rPr>
          <w:sz w:val="26"/>
        </w:rPr>
        <w:t>состав</w:t>
      </w:r>
      <w:r w:rsidRPr="001F1BC5">
        <w:rPr>
          <w:spacing w:val="-3"/>
          <w:sz w:val="26"/>
        </w:rPr>
        <w:t xml:space="preserve"> </w:t>
      </w:r>
      <w:r w:rsidRPr="001F1BC5">
        <w:rPr>
          <w:sz w:val="26"/>
        </w:rPr>
        <w:t>слова</w:t>
      </w:r>
      <w:r w:rsidRPr="001F1BC5">
        <w:rPr>
          <w:spacing w:val="-4"/>
          <w:sz w:val="26"/>
        </w:rPr>
        <w:t xml:space="preserve"> </w:t>
      </w:r>
      <w:r w:rsidRPr="001F1BC5">
        <w:rPr>
          <w:sz w:val="26"/>
        </w:rPr>
        <w:t>в</w:t>
      </w:r>
      <w:r w:rsidRPr="001F1BC5">
        <w:rPr>
          <w:spacing w:val="-3"/>
          <w:sz w:val="26"/>
        </w:rPr>
        <w:t xml:space="preserve"> </w:t>
      </w:r>
      <w:r w:rsidRPr="001F1BC5">
        <w:rPr>
          <w:sz w:val="26"/>
        </w:rPr>
        <w:t>соответствии</w:t>
      </w:r>
      <w:r w:rsidRPr="001F1BC5">
        <w:rPr>
          <w:spacing w:val="-3"/>
          <w:sz w:val="26"/>
        </w:rPr>
        <w:t xml:space="preserve"> </w:t>
      </w:r>
      <w:r w:rsidRPr="001F1BC5">
        <w:rPr>
          <w:sz w:val="26"/>
        </w:rPr>
        <w:t>с</w:t>
      </w:r>
      <w:r w:rsidRPr="001F1BC5">
        <w:rPr>
          <w:spacing w:val="-1"/>
          <w:sz w:val="26"/>
        </w:rPr>
        <w:t xml:space="preserve"> </w:t>
      </w:r>
      <w:r w:rsidRPr="001F1BC5">
        <w:rPr>
          <w:sz w:val="26"/>
        </w:rPr>
        <w:t>учебной</w:t>
      </w:r>
      <w:r w:rsidRPr="001F1BC5">
        <w:rPr>
          <w:spacing w:val="-2"/>
          <w:sz w:val="26"/>
        </w:rPr>
        <w:t xml:space="preserve"> </w:t>
      </w:r>
      <w:r w:rsidRPr="001F1BC5">
        <w:rPr>
          <w:sz w:val="26"/>
        </w:rPr>
        <w:t>задачей;</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устанавливать</w:t>
      </w:r>
      <w:r w:rsidRPr="001F1BC5">
        <w:rPr>
          <w:spacing w:val="-5"/>
          <w:sz w:val="26"/>
        </w:rPr>
        <w:t xml:space="preserve"> </w:t>
      </w:r>
      <w:r w:rsidRPr="001F1BC5">
        <w:rPr>
          <w:sz w:val="26"/>
        </w:rPr>
        <w:t>основания</w:t>
      </w:r>
      <w:r w:rsidRPr="001F1BC5">
        <w:rPr>
          <w:spacing w:val="-3"/>
          <w:sz w:val="26"/>
        </w:rPr>
        <w:t xml:space="preserve"> </w:t>
      </w:r>
      <w:r w:rsidRPr="001F1BC5">
        <w:rPr>
          <w:sz w:val="26"/>
        </w:rPr>
        <w:t>для</w:t>
      </w:r>
      <w:r w:rsidRPr="001F1BC5">
        <w:rPr>
          <w:spacing w:val="-2"/>
          <w:sz w:val="26"/>
        </w:rPr>
        <w:t xml:space="preserve"> </w:t>
      </w:r>
      <w:r w:rsidRPr="001F1BC5">
        <w:rPr>
          <w:sz w:val="26"/>
        </w:rPr>
        <w:t>сравнения</w:t>
      </w:r>
      <w:r w:rsidRPr="001F1BC5">
        <w:rPr>
          <w:spacing w:val="-3"/>
          <w:sz w:val="26"/>
        </w:rPr>
        <w:t xml:space="preserve"> </w:t>
      </w:r>
      <w:r w:rsidRPr="001F1BC5">
        <w:rPr>
          <w:sz w:val="26"/>
        </w:rPr>
        <w:t>звуков,</w:t>
      </w:r>
      <w:r w:rsidRPr="001F1BC5">
        <w:rPr>
          <w:spacing w:val="-3"/>
          <w:sz w:val="26"/>
        </w:rPr>
        <w:t xml:space="preserve"> </w:t>
      </w:r>
      <w:r w:rsidRPr="001F1BC5">
        <w:rPr>
          <w:sz w:val="26"/>
        </w:rPr>
        <w:t>слов</w:t>
      </w:r>
      <w:r w:rsidRPr="001F1BC5">
        <w:rPr>
          <w:spacing w:val="-4"/>
          <w:sz w:val="26"/>
        </w:rPr>
        <w:t xml:space="preserve"> </w:t>
      </w:r>
      <w:r w:rsidRPr="001F1BC5">
        <w:rPr>
          <w:sz w:val="26"/>
        </w:rPr>
        <w:t>(на</w:t>
      </w:r>
      <w:r w:rsidRPr="001F1BC5">
        <w:rPr>
          <w:spacing w:val="-3"/>
          <w:sz w:val="26"/>
        </w:rPr>
        <w:t xml:space="preserve"> </w:t>
      </w:r>
      <w:r w:rsidRPr="001F1BC5">
        <w:rPr>
          <w:sz w:val="26"/>
        </w:rPr>
        <w:t>основе образца);</w:t>
      </w:r>
    </w:p>
    <w:p w:rsidR="00DE11BA" w:rsidRPr="001F1BC5" w:rsidRDefault="00DE11BA" w:rsidP="00DE11BA">
      <w:pPr>
        <w:numPr>
          <w:ilvl w:val="0"/>
          <w:numId w:val="5"/>
        </w:numPr>
        <w:tabs>
          <w:tab w:val="left" w:pos="645"/>
        </w:tabs>
        <w:ind w:right="114"/>
        <w:jc w:val="both"/>
        <w:rPr>
          <w:sz w:val="26"/>
        </w:rPr>
      </w:pPr>
      <w:r w:rsidRPr="001F1BC5">
        <w:rPr>
          <w:sz w:val="26"/>
        </w:rPr>
        <w:t>характеризовать</w:t>
      </w:r>
      <w:r w:rsidRPr="001F1BC5">
        <w:rPr>
          <w:spacing w:val="1"/>
          <w:sz w:val="26"/>
        </w:rPr>
        <w:t xml:space="preserve"> </w:t>
      </w:r>
      <w:r w:rsidRPr="001F1BC5">
        <w:rPr>
          <w:sz w:val="26"/>
        </w:rPr>
        <w:t>звуки</w:t>
      </w:r>
      <w:r w:rsidRPr="001F1BC5">
        <w:rPr>
          <w:spacing w:val="1"/>
          <w:sz w:val="26"/>
        </w:rPr>
        <w:t xml:space="preserve"> </w:t>
      </w:r>
      <w:r w:rsidRPr="001F1BC5">
        <w:rPr>
          <w:sz w:val="26"/>
        </w:rPr>
        <w:t>по</w:t>
      </w:r>
      <w:r w:rsidRPr="001F1BC5">
        <w:rPr>
          <w:spacing w:val="1"/>
          <w:sz w:val="26"/>
        </w:rPr>
        <w:t xml:space="preserve"> </w:t>
      </w:r>
      <w:r w:rsidRPr="001F1BC5">
        <w:rPr>
          <w:sz w:val="26"/>
        </w:rPr>
        <w:t>заданным</w:t>
      </w:r>
      <w:r w:rsidRPr="001F1BC5">
        <w:rPr>
          <w:spacing w:val="1"/>
          <w:sz w:val="26"/>
        </w:rPr>
        <w:t xml:space="preserve"> </w:t>
      </w:r>
      <w:r w:rsidRPr="001F1BC5">
        <w:rPr>
          <w:sz w:val="26"/>
        </w:rPr>
        <w:t>признакам;</w:t>
      </w:r>
      <w:r w:rsidRPr="001F1BC5">
        <w:rPr>
          <w:spacing w:val="1"/>
          <w:sz w:val="26"/>
        </w:rPr>
        <w:t xml:space="preserve"> </w:t>
      </w:r>
      <w:r w:rsidRPr="001F1BC5">
        <w:rPr>
          <w:sz w:val="26"/>
        </w:rPr>
        <w:t>приводить</w:t>
      </w:r>
      <w:r w:rsidRPr="001F1BC5">
        <w:rPr>
          <w:spacing w:val="1"/>
          <w:sz w:val="26"/>
        </w:rPr>
        <w:t xml:space="preserve"> </w:t>
      </w:r>
      <w:r w:rsidRPr="001F1BC5">
        <w:rPr>
          <w:sz w:val="26"/>
        </w:rPr>
        <w:t>примеры</w:t>
      </w:r>
      <w:r w:rsidRPr="001F1BC5">
        <w:rPr>
          <w:spacing w:val="1"/>
          <w:sz w:val="26"/>
        </w:rPr>
        <w:t xml:space="preserve"> </w:t>
      </w:r>
      <w:r w:rsidRPr="001F1BC5">
        <w:rPr>
          <w:sz w:val="26"/>
        </w:rPr>
        <w:t>гласных</w:t>
      </w:r>
      <w:r w:rsidRPr="001F1BC5">
        <w:rPr>
          <w:spacing w:val="1"/>
          <w:sz w:val="26"/>
        </w:rPr>
        <w:t xml:space="preserve"> </w:t>
      </w:r>
      <w:r w:rsidRPr="001F1BC5">
        <w:rPr>
          <w:sz w:val="26"/>
        </w:rPr>
        <w:t>звуков; твёрдых согласных, мягких согласных, звонких согласных, глухих согласных</w:t>
      </w:r>
      <w:r w:rsidRPr="001F1BC5">
        <w:rPr>
          <w:spacing w:val="1"/>
          <w:sz w:val="26"/>
        </w:rPr>
        <w:t xml:space="preserve"> </w:t>
      </w:r>
      <w:r w:rsidRPr="001F1BC5">
        <w:rPr>
          <w:sz w:val="26"/>
        </w:rPr>
        <w:t>звуков;</w:t>
      </w:r>
      <w:r w:rsidRPr="001F1BC5">
        <w:rPr>
          <w:spacing w:val="-2"/>
          <w:sz w:val="26"/>
        </w:rPr>
        <w:t xml:space="preserve"> </w:t>
      </w:r>
      <w:r w:rsidRPr="001F1BC5">
        <w:rPr>
          <w:sz w:val="26"/>
        </w:rPr>
        <w:t>слов</w:t>
      </w:r>
      <w:r w:rsidRPr="001F1BC5">
        <w:rPr>
          <w:spacing w:val="-1"/>
          <w:sz w:val="26"/>
        </w:rPr>
        <w:t xml:space="preserve"> </w:t>
      </w:r>
      <w:r w:rsidRPr="001F1BC5">
        <w:rPr>
          <w:sz w:val="26"/>
        </w:rPr>
        <w:t>с</w:t>
      </w:r>
      <w:r w:rsidRPr="001F1BC5">
        <w:rPr>
          <w:spacing w:val="-1"/>
          <w:sz w:val="26"/>
        </w:rPr>
        <w:t xml:space="preserve"> </w:t>
      </w:r>
      <w:r w:rsidRPr="001F1BC5">
        <w:rPr>
          <w:sz w:val="26"/>
        </w:rPr>
        <w:t>заданным</w:t>
      </w:r>
      <w:r w:rsidRPr="001F1BC5">
        <w:rPr>
          <w:spacing w:val="-1"/>
          <w:sz w:val="26"/>
        </w:rPr>
        <w:t xml:space="preserve"> </w:t>
      </w:r>
      <w:r w:rsidRPr="001F1BC5">
        <w:rPr>
          <w:sz w:val="26"/>
        </w:rPr>
        <w:t>звуком.</w:t>
      </w:r>
    </w:p>
    <w:p w:rsidR="00DE11BA" w:rsidRPr="001F1BC5" w:rsidRDefault="00DE11BA" w:rsidP="00DE11BA">
      <w:pPr>
        <w:spacing w:before="1"/>
        <w:rPr>
          <w:sz w:val="26"/>
          <w:szCs w:val="26"/>
        </w:rPr>
      </w:pPr>
    </w:p>
    <w:p w:rsidR="00DE11BA" w:rsidRPr="003463ED" w:rsidRDefault="00DE11BA" w:rsidP="00DE11BA">
      <w:pPr>
        <w:spacing w:line="298" w:lineRule="exact"/>
        <w:outlineLvl w:val="2"/>
        <w:rPr>
          <w:b/>
          <w:bCs/>
          <w:i/>
          <w:iCs/>
          <w:sz w:val="26"/>
          <w:szCs w:val="26"/>
        </w:rPr>
      </w:pPr>
      <w:r w:rsidRPr="003463ED">
        <w:rPr>
          <w:b/>
          <w:bCs/>
          <w:i/>
          <w:iCs/>
          <w:sz w:val="26"/>
          <w:szCs w:val="26"/>
        </w:rPr>
        <w:t>Базовые</w:t>
      </w:r>
      <w:r w:rsidRPr="003463ED">
        <w:rPr>
          <w:b/>
          <w:bCs/>
          <w:i/>
          <w:iCs/>
          <w:spacing w:val="-5"/>
          <w:sz w:val="26"/>
          <w:szCs w:val="26"/>
        </w:rPr>
        <w:t xml:space="preserve"> </w:t>
      </w:r>
      <w:r w:rsidRPr="003463ED">
        <w:rPr>
          <w:b/>
          <w:bCs/>
          <w:i/>
          <w:iCs/>
          <w:sz w:val="26"/>
          <w:szCs w:val="26"/>
        </w:rPr>
        <w:t>исследовательские</w:t>
      </w:r>
      <w:r w:rsidRPr="003463ED">
        <w:rPr>
          <w:b/>
          <w:bCs/>
          <w:i/>
          <w:iCs/>
          <w:spacing w:val="-3"/>
          <w:sz w:val="26"/>
          <w:szCs w:val="26"/>
        </w:rPr>
        <w:t xml:space="preserve"> </w:t>
      </w:r>
      <w:r w:rsidRPr="003463ED">
        <w:rPr>
          <w:b/>
          <w:bCs/>
          <w:i/>
          <w:iCs/>
          <w:sz w:val="26"/>
          <w:szCs w:val="26"/>
        </w:rPr>
        <w:t>действия:</w:t>
      </w:r>
    </w:p>
    <w:p w:rsidR="00DE11BA" w:rsidRPr="001F1BC5" w:rsidRDefault="00DE11BA" w:rsidP="00DE11BA">
      <w:pPr>
        <w:numPr>
          <w:ilvl w:val="0"/>
          <w:numId w:val="5"/>
        </w:numPr>
        <w:tabs>
          <w:tab w:val="left" w:pos="644"/>
          <w:tab w:val="left" w:pos="645"/>
        </w:tabs>
        <w:ind w:right="114"/>
        <w:rPr>
          <w:sz w:val="26"/>
        </w:rPr>
      </w:pPr>
      <w:r w:rsidRPr="001F1BC5">
        <w:rPr>
          <w:sz w:val="26"/>
        </w:rPr>
        <w:t>проводить</w:t>
      </w:r>
      <w:r w:rsidRPr="001F1BC5">
        <w:rPr>
          <w:spacing w:val="29"/>
          <w:sz w:val="26"/>
        </w:rPr>
        <w:t xml:space="preserve"> </w:t>
      </w:r>
      <w:r w:rsidRPr="001F1BC5">
        <w:rPr>
          <w:sz w:val="26"/>
        </w:rPr>
        <w:t>изменения</w:t>
      </w:r>
      <w:r w:rsidRPr="001F1BC5">
        <w:rPr>
          <w:spacing w:val="31"/>
          <w:sz w:val="26"/>
        </w:rPr>
        <w:t xml:space="preserve"> </w:t>
      </w:r>
      <w:r w:rsidRPr="001F1BC5">
        <w:rPr>
          <w:sz w:val="26"/>
        </w:rPr>
        <w:t>звуковой</w:t>
      </w:r>
      <w:r w:rsidRPr="001F1BC5">
        <w:rPr>
          <w:spacing w:val="30"/>
          <w:sz w:val="26"/>
        </w:rPr>
        <w:t xml:space="preserve"> </w:t>
      </w:r>
      <w:r w:rsidRPr="001F1BC5">
        <w:rPr>
          <w:sz w:val="26"/>
        </w:rPr>
        <w:t>модели</w:t>
      </w:r>
      <w:r w:rsidRPr="001F1BC5">
        <w:rPr>
          <w:spacing w:val="32"/>
          <w:sz w:val="26"/>
        </w:rPr>
        <w:t xml:space="preserve"> </w:t>
      </w:r>
      <w:r w:rsidRPr="001F1BC5">
        <w:rPr>
          <w:sz w:val="26"/>
        </w:rPr>
        <w:t>по</w:t>
      </w:r>
      <w:r w:rsidRPr="001F1BC5">
        <w:rPr>
          <w:spacing w:val="30"/>
          <w:sz w:val="26"/>
        </w:rPr>
        <w:t xml:space="preserve"> </w:t>
      </w:r>
      <w:r w:rsidRPr="001F1BC5">
        <w:rPr>
          <w:sz w:val="26"/>
        </w:rPr>
        <w:t>предложенному</w:t>
      </w:r>
      <w:r w:rsidRPr="001F1BC5">
        <w:rPr>
          <w:spacing w:val="31"/>
          <w:sz w:val="26"/>
        </w:rPr>
        <w:t xml:space="preserve"> </w:t>
      </w:r>
      <w:r w:rsidRPr="001F1BC5">
        <w:rPr>
          <w:sz w:val="26"/>
        </w:rPr>
        <w:t>учителем</w:t>
      </w:r>
      <w:r w:rsidRPr="001F1BC5">
        <w:rPr>
          <w:spacing w:val="29"/>
          <w:sz w:val="26"/>
        </w:rPr>
        <w:t xml:space="preserve"> </w:t>
      </w:r>
      <w:r w:rsidRPr="001F1BC5">
        <w:rPr>
          <w:sz w:val="26"/>
        </w:rPr>
        <w:t>правилу,</w:t>
      </w:r>
      <w:r w:rsidRPr="001F1BC5">
        <w:rPr>
          <w:spacing w:val="-62"/>
          <w:sz w:val="26"/>
        </w:rPr>
        <w:t xml:space="preserve"> </w:t>
      </w:r>
      <w:r w:rsidRPr="001F1BC5">
        <w:rPr>
          <w:sz w:val="26"/>
        </w:rPr>
        <w:t>подбирать</w:t>
      </w:r>
      <w:r w:rsidRPr="001F1BC5">
        <w:rPr>
          <w:spacing w:val="-1"/>
          <w:sz w:val="26"/>
        </w:rPr>
        <w:t xml:space="preserve"> </w:t>
      </w:r>
      <w:r w:rsidRPr="001F1BC5">
        <w:rPr>
          <w:sz w:val="26"/>
        </w:rPr>
        <w:t>слова</w:t>
      </w:r>
      <w:r w:rsidRPr="001F1BC5">
        <w:rPr>
          <w:spacing w:val="-1"/>
          <w:sz w:val="26"/>
        </w:rPr>
        <w:t xml:space="preserve"> </w:t>
      </w:r>
      <w:r w:rsidRPr="001F1BC5">
        <w:rPr>
          <w:sz w:val="26"/>
        </w:rPr>
        <w:t>к</w:t>
      </w:r>
      <w:r w:rsidRPr="001F1BC5">
        <w:rPr>
          <w:spacing w:val="1"/>
          <w:sz w:val="26"/>
        </w:rPr>
        <w:t xml:space="preserve"> </w:t>
      </w:r>
      <w:r w:rsidRPr="001F1BC5">
        <w:rPr>
          <w:sz w:val="26"/>
        </w:rPr>
        <w:t>модели;</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формулировать</w:t>
      </w:r>
      <w:r w:rsidRPr="001F1BC5">
        <w:rPr>
          <w:spacing w:val="-4"/>
          <w:sz w:val="26"/>
        </w:rPr>
        <w:t xml:space="preserve"> </w:t>
      </w:r>
      <w:r w:rsidRPr="001F1BC5">
        <w:rPr>
          <w:sz w:val="26"/>
        </w:rPr>
        <w:t>выводы</w:t>
      </w:r>
      <w:r w:rsidRPr="001F1BC5">
        <w:rPr>
          <w:spacing w:val="-2"/>
          <w:sz w:val="26"/>
        </w:rPr>
        <w:t xml:space="preserve"> </w:t>
      </w:r>
      <w:r w:rsidRPr="001F1BC5">
        <w:rPr>
          <w:sz w:val="26"/>
        </w:rPr>
        <w:t>о</w:t>
      </w:r>
      <w:r w:rsidRPr="001F1BC5">
        <w:rPr>
          <w:spacing w:val="-3"/>
          <w:sz w:val="26"/>
        </w:rPr>
        <w:t xml:space="preserve"> </w:t>
      </w:r>
      <w:r w:rsidRPr="001F1BC5">
        <w:rPr>
          <w:sz w:val="26"/>
        </w:rPr>
        <w:t>соответствии</w:t>
      </w:r>
      <w:r w:rsidRPr="001F1BC5">
        <w:rPr>
          <w:spacing w:val="-2"/>
          <w:sz w:val="26"/>
        </w:rPr>
        <w:t xml:space="preserve"> </w:t>
      </w:r>
      <w:r w:rsidRPr="001F1BC5">
        <w:rPr>
          <w:sz w:val="26"/>
        </w:rPr>
        <w:t>звукового</w:t>
      </w:r>
      <w:r w:rsidRPr="001F1BC5">
        <w:rPr>
          <w:spacing w:val="-3"/>
          <w:sz w:val="26"/>
        </w:rPr>
        <w:t xml:space="preserve"> </w:t>
      </w:r>
      <w:r w:rsidRPr="001F1BC5">
        <w:rPr>
          <w:sz w:val="26"/>
        </w:rPr>
        <w:t>и</w:t>
      </w:r>
      <w:r w:rsidRPr="001F1BC5">
        <w:rPr>
          <w:spacing w:val="-3"/>
          <w:sz w:val="26"/>
        </w:rPr>
        <w:t xml:space="preserve"> </w:t>
      </w:r>
      <w:r w:rsidRPr="001F1BC5">
        <w:rPr>
          <w:sz w:val="26"/>
        </w:rPr>
        <w:t>буквенного</w:t>
      </w:r>
      <w:r w:rsidRPr="001F1BC5">
        <w:rPr>
          <w:spacing w:val="-2"/>
          <w:sz w:val="26"/>
        </w:rPr>
        <w:t xml:space="preserve"> </w:t>
      </w:r>
      <w:r w:rsidRPr="001F1BC5">
        <w:rPr>
          <w:sz w:val="26"/>
        </w:rPr>
        <w:t>состава</w:t>
      </w:r>
      <w:r w:rsidRPr="001F1BC5">
        <w:rPr>
          <w:spacing w:val="-3"/>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before="1"/>
        <w:ind w:left="644"/>
        <w:rPr>
          <w:sz w:val="26"/>
        </w:rPr>
      </w:pPr>
      <w:r w:rsidRPr="001F1BC5">
        <w:rPr>
          <w:sz w:val="26"/>
        </w:rPr>
        <w:t>использовать</w:t>
      </w:r>
      <w:r w:rsidRPr="001F1BC5">
        <w:rPr>
          <w:spacing w:val="-3"/>
          <w:sz w:val="26"/>
        </w:rPr>
        <w:t xml:space="preserve"> </w:t>
      </w:r>
      <w:r w:rsidRPr="001F1BC5">
        <w:rPr>
          <w:sz w:val="26"/>
        </w:rPr>
        <w:t>алфавит</w:t>
      </w:r>
      <w:r w:rsidRPr="001F1BC5">
        <w:rPr>
          <w:spacing w:val="-1"/>
          <w:sz w:val="26"/>
        </w:rPr>
        <w:t xml:space="preserve"> </w:t>
      </w:r>
      <w:r w:rsidRPr="001F1BC5">
        <w:rPr>
          <w:sz w:val="26"/>
        </w:rPr>
        <w:t>для самостоятельного</w:t>
      </w:r>
      <w:r w:rsidRPr="001F1BC5">
        <w:rPr>
          <w:spacing w:val="-2"/>
          <w:sz w:val="26"/>
        </w:rPr>
        <w:t xml:space="preserve"> </w:t>
      </w:r>
      <w:r w:rsidRPr="001F1BC5">
        <w:rPr>
          <w:sz w:val="26"/>
        </w:rPr>
        <w:t>упорядочивания</w:t>
      </w:r>
      <w:r w:rsidRPr="001F1BC5">
        <w:rPr>
          <w:spacing w:val="-3"/>
          <w:sz w:val="26"/>
        </w:rPr>
        <w:t xml:space="preserve"> </w:t>
      </w:r>
      <w:r w:rsidRPr="001F1BC5">
        <w:rPr>
          <w:sz w:val="26"/>
        </w:rPr>
        <w:t>списка</w:t>
      </w:r>
      <w:r w:rsidRPr="001F1BC5">
        <w:rPr>
          <w:spacing w:val="-3"/>
          <w:sz w:val="26"/>
        </w:rPr>
        <w:t xml:space="preserve"> </w:t>
      </w:r>
      <w:r w:rsidRPr="001F1BC5">
        <w:rPr>
          <w:sz w:val="26"/>
        </w:rPr>
        <w:t>слов.</w:t>
      </w:r>
    </w:p>
    <w:p w:rsidR="00DE11BA" w:rsidRPr="001F1BC5" w:rsidRDefault="00DE11BA" w:rsidP="00DE11BA">
      <w:pPr>
        <w:spacing w:before="11"/>
        <w:rPr>
          <w:sz w:val="25"/>
          <w:szCs w:val="26"/>
        </w:rPr>
      </w:pPr>
    </w:p>
    <w:p w:rsidR="00DE11BA" w:rsidRPr="003463ED" w:rsidRDefault="00DE11BA" w:rsidP="00DE11BA">
      <w:pPr>
        <w:outlineLvl w:val="2"/>
        <w:rPr>
          <w:b/>
          <w:bCs/>
          <w:i/>
          <w:iCs/>
          <w:sz w:val="26"/>
          <w:szCs w:val="26"/>
        </w:rPr>
      </w:pPr>
      <w:r w:rsidRPr="003463ED">
        <w:rPr>
          <w:b/>
          <w:bCs/>
          <w:i/>
          <w:iCs/>
          <w:sz w:val="26"/>
          <w:szCs w:val="26"/>
        </w:rPr>
        <w:t>Работа</w:t>
      </w:r>
      <w:r w:rsidRPr="003463ED">
        <w:rPr>
          <w:b/>
          <w:bCs/>
          <w:i/>
          <w:iCs/>
          <w:spacing w:val="-5"/>
          <w:sz w:val="26"/>
          <w:szCs w:val="26"/>
        </w:rPr>
        <w:t xml:space="preserve"> </w:t>
      </w:r>
      <w:r w:rsidRPr="003463ED">
        <w:rPr>
          <w:b/>
          <w:bCs/>
          <w:i/>
          <w:iCs/>
          <w:sz w:val="26"/>
          <w:szCs w:val="26"/>
        </w:rPr>
        <w:t>с</w:t>
      </w:r>
      <w:r w:rsidRPr="003463ED">
        <w:rPr>
          <w:b/>
          <w:bCs/>
          <w:i/>
          <w:iCs/>
          <w:spacing w:val="-2"/>
          <w:sz w:val="26"/>
          <w:szCs w:val="26"/>
        </w:rPr>
        <w:t xml:space="preserve"> </w:t>
      </w:r>
      <w:r w:rsidRPr="003463ED">
        <w:rPr>
          <w:b/>
          <w:bCs/>
          <w:i/>
          <w:iCs/>
          <w:sz w:val="26"/>
          <w:szCs w:val="26"/>
        </w:rPr>
        <w:t>информацией:</w:t>
      </w:r>
    </w:p>
    <w:p w:rsidR="00DE11BA" w:rsidRPr="001F1BC5" w:rsidRDefault="00DE11BA" w:rsidP="00DE11BA">
      <w:pPr>
        <w:numPr>
          <w:ilvl w:val="0"/>
          <w:numId w:val="5"/>
        </w:numPr>
        <w:tabs>
          <w:tab w:val="left" w:pos="501"/>
        </w:tabs>
        <w:spacing w:before="1"/>
        <w:ind w:right="112"/>
        <w:jc w:val="both"/>
        <w:rPr>
          <w:sz w:val="26"/>
        </w:rPr>
      </w:pPr>
      <w:r w:rsidRPr="001F1BC5">
        <w:rPr>
          <w:sz w:val="26"/>
        </w:rPr>
        <w:t>выбирать</w:t>
      </w:r>
      <w:r w:rsidRPr="001F1BC5">
        <w:rPr>
          <w:spacing w:val="1"/>
          <w:sz w:val="26"/>
        </w:rPr>
        <w:t xml:space="preserve"> </w:t>
      </w:r>
      <w:r w:rsidRPr="001F1BC5">
        <w:rPr>
          <w:sz w:val="26"/>
        </w:rPr>
        <w:t>источник</w:t>
      </w:r>
      <w:r w:rsidRPr="001F1BC5">
        <w:rPr>
          <w:spacing w:val="1"/>
          <w:sz w:val="26"/>
        </w:rPr>
        <w:t xml:space="preserve"> </w:t>
      </w:r>
      <w:r w:rsidRPr="001F1BC5">
        <w:rPr>
          <w:sz w:val="26"/>
        </w:rPr>
        <w:t>получения</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уточнять</w:t>
      </w:r>
      <w:r w:rsidRPr="001F1BC5">
        <w:rPr>
          <w:spacing w:val="1"/>
          <w:sz w:val="26"/>
        </w:rPr>
        <w:t xml:space="preserve"> </w:t>
      </w:r>
      <w:r w:rsidRPr="001F1BC5">
        <w:rPr>
          <w:sz w:val="26"/>
        </w:rPr>
        <w:t>написание</w:t>
      </w:r>
      <w:r w:rsidRPr="001F1BC5">
        <w:rPr>
          <w:spacing w:val="1"/>
          <w:sz w:val="26"/>
        </w:rPr>
        <w:t xml:space="preserve"> </w:t>
      </w:r>
      <w:r w:rsidRPr="001F1BC5">
        <w:rPr>
          <w:sz w:val="26"/>
        </w:rPr>
        <w:t>слова</w:t>
      </w:r>
      <w:r w:rsidRPr="001F1BC5">
        <w:rPr>
          <w:spacing w:val="1"/>
          <w:sz w:val="26"/>
        </w:rPr>
        <w:t xml:space="preserve"> </w:t>
      </w:r>
      <w:r w:rsidRPr="001F1BC5">
        <w:rPr>
          <w:sz w:val="26"/>
        </w:rPr>
        <w:t>по</w:t>
      </w:r>
      <w:r w:rsidRPr="001F1BC5">
        <w:rPr>
          <w:spacing w:val="1"/>
          <w:sz w:val="26"/>
        </w:rPr>
        <w:t xml:space="preserve"> </w:t>
      </w:r>
      <w:r w:rsidRPr="001F1BC5">
        <w:rPr>
          <w:sz w:val="26"/>
        </w:rPr>
        <w:t>орфографическому</w:t>
      </w:r>
      <w:r w:rsidRPr="001F1BC5">
        <w:rPr>
          <w:spacing w:val="1"/>
          <w:sz w:val="26"/>
        </w:rPr>
        <w:t xml:space="preserve"> </w:t>
      </w:r>
      <w:r w:rsidRPr="001F1BC5">
        <w:rPr>
          <w:sz w:val="26"/>
        </w:rPr>
        <w:t>словарику</w:t>
      </w:r>
      <w:r w:rsidRPr="001F1BC5">
        <w:rPr>
          <w:spacing w:val="1"/>
          <w:sz w:val="26"/>
        </w:rPr>
        <w:t xml:space="preserve"> </w:t>
      </w:r>
      <w:r w:rsidRPr="001F1BC5">
        <w:rPr>
          <w:sz w:val="26"/>
        </w:rPr>
        <w:t>учебника;</w:t>
      </w:r>
      <w:r w:rsidRPr="001F1BC5">
        <w:rPr>
          <w:spacing w:val="1"/>
          <w:sz w:val="26"/>
        </w:rPr>
        <w:t xml:space="preserve"> </w:t>
      </w:r>
      <w:r w:rsidRPr="001F1BC5">
        <w:rPr>
          <w:sz w:val="26"/>
        </w:rPr>
        <w:t>место</w:t>
      </w:r>
      <w:r w:rsidRPr="001F1BC5">
        <w:rPr>
          <w:spacing w:val="1"/>
          <w:sz w:val="26"/>
        </w:rPr>
        <w:t xml:space="preserve"> </w:t>
      </w:r>
      <w:r w:rsidRPr="001F1BC5">
        <w:rPr>
          <w:sz w:val="26"/>
        </w:rPr>
        <w:t>ударения</w:t>
      </w:r>
      <w:r w:rsidRPr="001F1BC5">
        <w:rPr>
          <w:spacing w:val="1"/>
          <w:sz w:val="26"/>
        </w:rPr>
        <w:t xml:space="preserve"> </w:t>
      </w:r>
      <w:r w:rsidRPr="001F1BC5">
        <w:rPr>
          <w:sz w:val="26"/>
        </w:rPr>
        <w:t>в</w:t>
      </w:r>
      <w:r w:rsidRPr="001F1BC5">
        <w:rPr>
          <w:spacing w:val="1"/>
          <w:sz w:val="26"/>
        </w:rPr>
        <w:t xml:space="preserve"> </w:t>
      </w:r>
      <w:r w:rsidRPr="001F1BC5">
        <w:rPr>
          <w:sz w:val="26"/>
        </w:rPr>
        <w:t>слове</w:t>
      </w:r>
      <w:r w:rsidRPr="001F1BC5">
        <w:rPr>
          <w:spacing w:val="1"/>
          <w:sz w:val="26"/>
        </w:rPr>
        <w:t xml:space="preserve"> </w:t>
      </w:r>
      <w:r w:rsidRPr="001F1BC5">
        <w:rPr>
          <w:sz w:val="26"/>
        </w:rPr>
        <w:t>по</w:t>
      </w:r>
      <w:r w:rsidRPr="001F1BC5">
        <w:rPr>
          <w:spacing w:val="1"/>
          <w:sz w:val="26"/>
        </w:rPr>
        <w:t xml:space="preserve"> </w:t>
      </w:r>
      <w:r w:rsidRPr="001F1BC5">
        <w:rPr>
          <w:sz w:val="26"/>
        </w:rPr>
        <w:t>перечню</w:t>
      </w:r>
      <w:r w:rsidRPr="001F1BC5">
        <w:rPr>
          <w:spacing w:val="1"/>
          <w:sz w:val="26"/>
        </w:rPr>
        <w:t xml:space="preserve"> </w:t>
      </w:r>
      <w:r w:rsidRPr="001F1BC5">
        <w:rPr>
          <w:sz w:val="26"/>
        </w:rPr>
        <w:t>слов,</w:t>
      </w:r>
      <w:r w:rsidRPr="001F1BC5">
        <w:rPr>
          <w:spacing w:val="-62"/>
          <w:sz w:val="26"/>
        </w:rPr>
        <w:t xml:space="preserve"> </w:t>
      </w:r>
      <w:r w:rsidRPr="001F1BC5">
        <w:rPr>
          <w:sz w:val="26"/>
        </w:rPr>
        <w:t>отрабатываемых</w:t>
      </w:r>
      <w:r w:rsidRPr="001F1BC5">
        <w:rPr>
          <w:spacing w:val="-2"/>
          <w:sz w:val="26"/>
        </w:rPr>
        <w:t xml:space="preserve"> </w:t>
      </w:r>
      <w:r w:rsidRPr="001F1BC5">
        <w:rPr>
          <w:sz w:val="26"/>
        </w:rPr>
        <w:t>в</w:t>
      </w:r>
      <w:r w:rsidRPr="001F1BC5">
        <w:rPr>
          <w:spacing w:val="-1"/>
          <w:sz w:val="26"/>
        </w:rPr>
        <w:t xml:space="preserve"> </w:t>
      </w:r>
      <w:r w:rsidRPr="001F1BC5">
        <w:rPr>
          <w:sz w:val="26"/>
        </w:rPr>
        <w:t>учебнике;</w:t>
      </w:r>
    </w:p>
    <w:p w:rsidR="00DE11BA" w:rsidRPr="001F1BC5" w:rsidRDefault="00DE11BA" w:rsidP="00DE11BA">
      <w:pPr>
        <w:numPr>
          <w:ilvl w:val="0"/>
          <w:numId w:val="5"/>
        </w:numPr>
        <w:tabs>
          <w:tab w:val="left" w:pos="501"/>
        </w:tabs>
        <w:spacing w:line="297" w:lineRule="exact"/>
        <w:ind w:left="500" w:hanging="284"/>
        <w:jc w:val="both"/>
        <w:rPr>
          <w:sz w:val="26"/>
        </w:rPr>
      </w:pPr>
      <w:r w:rsidRPr="001F1BC5">
        <w:rPr>
          <w:sz w:val="26"/>
        </w:rPr>
        <w:t>анализировать</w:t>
      </w:r>
      <w:r w:rsidRPr="001F1BC5">
        <w:rPr>
          <w:spacing w:val="-3"/>
          <w:sz w:val="26"/>
        </w:rPr>
        <w:t xml:space="preserve"> </w:t>
      </w:r>
      <w:r w:rsidRPr="001F1BC5">
        <w:rPr>
          <w:sz w:val="26"/>
        </w:rPr>
        <w:t>графическую</w:t>
      </w:r>
      <w:r w:rsidRPr="001F1BC5">
        <w:rPr>
          <w:spacing w:val="-3"/>
          <w:sz w:val="26"/>
        </w:rPr>
        <w:t xml:space="preserve"> </w:t>
      </w:r>
      <w:r w:rsidRPr="001F1BC5">
        <w:rPr>
          <w:sz w:val="26"/>
        </w:rPr>
        <w:t>информацию</w:t>
      </w:r>
      <w:r w:rsidRPr="001F1BC5">
        <w:rPr>
          <w:spacing w:val="1"/>
          <w:sz w:val="26"/>
        </w:rPr>
        <w:t xml:space="preserve"> </w:t>
      </w:r>
      <w:r w:rsidRPr="001F1BC5">
        <w:rPr>
          <w:sz w:val="26"/>
        </w:rPr>
        <w:t>—</w:t>
      </w:r>
      <w:r w:rsidRPr="001F1BC5">
        <w:rPr>
          <w:spacing w:val="-4"/>
          <w:sz w:val="26"/>
        </w:rPr>
        <w:t xml:space="preserve"> </w:t>
      </w:r>
      <w:r w:rsidRPr="001F1BC5">
        <w:rPr>
          <w:sz w:val="26"/>
        </w:rPr>
        <w:t>модели</w:t>
      </w:r>
      <w:r w:rsidRPr="001F1BC5">
        <w:rPr>
          <w:spacing w:val="-3"/>
          <w:sz w:val="26"/>
        </w:rPr>
        <w:t xml:space="preserve"> </w:t>
      </w:r>
      <w:r w:rsidRPr="001F1BC5">
        <w:rPr>
          <w:sz w:val="26"/>
        </w:rPr>
        <w:t>звукового</w:t>
      </w:r>
      <w:r w:rsidRPr="001F1BC5">
        <w:rPr>
          <w:spacing w:val="-2"/>
          <w:sz w:val="26"/>
        </w:rPr>
        <w:t xml:space="preserve"> </w:t>
      </w:r>
      <w:r w:rsidRPr="001F1BC5">
        <w:rPr>
          <w:sz w:val="26"/>
        </w:rPr>
        <w:t>состава</w:t>
      </w:r>
      <w:r w:rsidRPr="001F1BC5">
        <w:rPr>
          <w:spacing w:val="-4"/>
          <w:sz w:val="26"/>
        </w:rPr>
        <w:t xml:space="preserve"> </w:t>
      </w:r>
      <w:r w:rsidRPr="001F1BC5">
        <w:rPr>
          <w:sz w:val="26"/>
        </w:rPr>
        <w:t>слова;</w:t>
      </w:r>
    </w:p>
    <w:p w:rsidR="00DE11BA" w:rsidRPr="001F1BC5" w:rsidRDefault="00DE11BA" w:rsidP="00DE11BA">
      <w:pPr>
        <w:numPr>
          <w:ilvl w:val="0"/>
          <w:numId w:val="5"/>
        </w:numPr>
        <w:tabs>
          <w:tab w:val="left" w:pos="566"/>
        </w:tabs>
        <w:spacing w:before="1"/>
        <w:ind w:left="565" w:hanging="349"/>
        <w:jc w:val="both"/>
        <w:rPr>
          <w:sz w:val="26"/>
        </w:rPr>
      </w:pPr>
      <w:r w:rsidRPr="001F1BC5">
        <w:rPr>
          <w:sz w:val="26"/>
        </w:rPr>
        <w:t>самостоятельно</w:t>
      </w:r>
      <w:r w:rsidRPr="001F1BC5">
        <w:rPr>
          <w:spacing w:val="-1"/>
          <w:sz w:val="26"/>
        </w:rPr>
        <w:t xml:space="preserve"> </w:t>
      </w:r>
      <w:r w:rsidRPr="001F1BC5">
        <w:rPr>
          <w:sz w:val="26"/>
        </w:rPr>
        <w:t>создавать</w:t>
      </w:r>
      <w:r w:rsidRPr="001F1BC5">
        <w:rPr>
          <w:spacing w:val="-1"/>
          <w:sz w:val="26"/>
        </w:rPr>
        <w:t xml:space="preserve"> </w:t>
      </w:r>
      <w:r w:rsidRPr="001F1BC5">
        <w:rPr>
          <w:sz w:val="26"/>
        </w:rPr>
        <w:t>модели</w:t>
      </w:r>
      <w:r w:rsidRPr="001F1BC5">
        <w:rPr>
          <w:spacing w:val="-3"/>
          <w:sz w:val="26"/>
        </w:rPr>
        <w:t xml:space="preserve"> </w:t>
      </w:r>
      <w:r w:rsidRPr="001F1BC5">
        <w:rPr>
          <w:sz w:val="26"/>
        </w:rPr>
        <w:t>звукового</w:t>
      </w:r>
      <w:r w:rsidRPr="001F1BC5">
        <w:rPr>
          <w:spacing w:val="-3"/>
          <w:sz w:val="26"/>
        </w:rPr>
        <w:t xml:space="preserve"> </w:t>
      </w:r>
      <w:r w:rsidRPr="001F1BC5">
        <w:rPr>
          <w:sz w:val="26"/>
        </w:rPr>
        <w:t>состава</w:t>
      </w:r>
      <w:r w:rsidRPr="001F1BC5">
        <w:rPr>
          <w:spacing w:val="-4"/>
          <w:sz w:val="26"/>
        </w:rPr>
        <w:t xml:space="preserve"> </w:t>
      </w:r>
      <w:r w:rsidRPr="001F1BC5">
        <w:rPr>
          <w:sz w:val="26"/>
        </w:rPr>
        <w:t>слова.</w:t>
      </w:r>
    </w:p>
    <w:p w:rsidR="00DE11BA" w:rsidRPr="001F1BC5" w:rsidRDefault="00DE11BA" w:rsidP="00DE11BA">
      <w:pPr>
        <w:rPr>
          <w:sz w:val="26"/>
          <w:szCs w:val="26"/>
        </w:rPr>
      </w:pPr>
    </w:p>
    <w:p w:rsidR="00DE11BA" w:rsidRPr="003463ED" w:rsidRDefault="00DE11BA" w:rsidP="00DE11BA">
      <w:pPr>
        <w:outlineLvl w:val="2"/>
        <w:rPr>
          <w:b/>
          <w:bCs/>
          <w:i/>
          <w:iCs/>
          <w:sz w:val="26"/>
          <w:szCs w:val="26"/>
        </w:rPr>
      </w:pPr>
      <w:r w:rsidRPr="003463ED">
        <w:rPr>
          <w:b/>
          <w:bCs/>
          <w:i/>
          <w:iCs/>
          <w:sz w:val="26"/>
          <w:szCs w:val="26"/>
        </w:rPr>
        <w:t>Коммуникативные</w:t>
      </w:r>
      <w:r w:rsidRPr="003463ED">
        <w:rPr>
          <w:b/>
          <w:bCs/>
          <w:i/>
          <w:iCs/>
          <w:spacing w:val="-7"/>
          <w:sz w:val="26"/>
          <w:szCs w:val="26"/>
        </w:rPr>
        <w:t xml:space="preserve"> </w:t>
      </w:r>
      <w:r w:rsidRPr="003463ED">
        <w:rPr>
          <w:b/>
          <w:bCs/>
          <w:i/>
          <w:iCs/>
          <w:sz w:val="26"/>
          <w:szCs w:val="26"/>
        </w:rPr>
        <w:t>универсальные</w:t>
      </w:r>
      <w:r w:rsidRPr="003463ED">
        <w:rPr>
          <w:b/>
          <w:bCs/>
          <w:i/>
          <w:iCs/>
          <w:spacing w:val="-7"/>
          <w:sz w:val="26"/>
          <w:szCs w:val="26"/>
        </w:rPr>
        <w:t xml:space="preserve"> </w:t>
      </w:r>
      <w:r w:rsidRPr="003463ED">
        <w:rPr>
          <w:b/>
          <w:bCs/>
          <w:i/>
          <w:iCs/>
          <w:sz w:val="26"/>
          <w:szCs w:val="26"/>
        </w:rPr>
        <w:t>учебные</w:t>
      </w:r>
      <w:r w:rsidRPr="003463ED">
        <w:rPr>
          <w:b/>
          <w:bCs/>
          <w:i/>
          <w:iCs/>
          <w:spacing w:val="-7"/>
          <w:sz w:val="26"/>
          <w:szCs w:val="26"/>
        </w:rPr>
        <w:t xml:space="preserve"> </w:t>
      </w:r>
      <w:r w:rsidRPr="003463ED">
        <w:rPr>
          <w:b/>
          <w:bCs/>
          <w:i/>
          <w:iCs/>
          <w:sz w:val="26"/>
          <w:szCs w:val="26"/>
        </w:rPr>
        <w:t>действия:</w:t>
      </w:r>
    </w:p>
    <w:p w:rsidR="00DE11BA" w:rsidRPr="001F1BC5" w:rsidRDefault="00DE11BA" w:rsidP="00DE11BA">
      <w:pPr>
        <w:spacing w:before="1" w:line="298" w:lineRule="exact"/>
        <w:rPr>
          <w:sz w:val="26"/>
          <w:szCs w:val="26"/>
        </w:rPr>
      </w:pPr>
      <w:r w:rsidRPr="001F1BC5">
        <w:rPr>
          <w:sz w:val="26"/>
          <w:szCs w:val="26"/>
        </w:rPr>
        <w:t>Общение:</w:t>
      </w:r>
    </w:p>
    <w:p w:rsidR="00DE11BA" w:rsidRPr="001F1BC5" w:rsidRDefault="00DE11BA" w:rsidP="00DE11BA">
      <w:pPr>
        <w:numPr>
          <w:ilvl w:val="0"/>
          <w:numId w:val="5"/>
        </w:numPr>
        <w:tabs>
          <w:tab w:val="left" w:pos="644"/>
          <w:tab w:val="left" w:pos="645"/>
        </w:tabs>
        <w:ind w:right="114"/>
        <w:rPr>
          <w:sz w:val="26"/>
        </w:rPr>
      </w:pPr>
      <w:r w:rsidRPr="001F1BC5">
        <w:rPr>
          <w:sz w:val="26"/>
        </w:rPr>
        <w:t>воспринимать</w:t>
      </w:r>
      <w:r w:rsidRPr="001F1BC5">
        <w:rPr>
          <w:spacing w:val="31"/>
          <w:sz w:val="26"/>
        </w:rPr>
        <w:t xml:space="preserve"> </w:t>
      </w:r>
      <w:r w:rsidRPr="001F1BC5">
        <w:rPr>
          <w:sz w:val="26"/>
        </w:rPr>
        <w:t>суждения,</w:t>
      </w:r>
      <w:r w:rsidRPr="001F1BC5">
        <w:rPr>
          <w:spacing w:val="33"/>
          <w:sz w:val="26"/>
        </w:rPr>
        <w:t xml:space="preserve"> </w:t>
      </w:r>
      <w:r w:rsidRPr="001F1BC5">
        <w:rPr>
          <w:sz w:val="26"/>
        </w:rPr>
        <w:t>выражать</w:t>
      </w:r>
      <w:r w:rsidRPr="001F1BC5">
        <w:rPr>
          <w:spacing w:val="33"/>
          <w:sz w:val="26"/>
        </w:rPr>
        <w:t xml:space="preserve"> </w:t>
      </w:r>
      <w:r w:rsidRPr="001F1BC5">
        <w:rPr>
          <w:sz w:val="26"/>
        </w:rPr>
        <w:t>эмоции</w:t>
      </w:r>
      <w:r w:rsidRPr="001F1BC5">
        <w:rPr>
          <w:spacing w:val="33"/>
          <w:sz w:val="26"/>
        </w:rPr>
        <w:t xml:space="preserve"> </w:t>
      </w:r>
      <w:r w:rsidRPr="001F1BC5">
        <w:rPr>
          <w:sz w:val="26"/>
        </w:rPr>
        <w:t>в</w:t>
      </w:r>
      <w:r w:rsidRPr="001F1BC5">
        <w:rPr>
          <w:spacing w:val="32"/>
          <w:sz w:val="26"/>
        </w:rPr>
        <w:t xml:space="preserve"> </w:t>
      </w:r>
      <w:r w:rsidRPr="001F1BC5">
        <w:rPr>
          <w:sz w:val="26"/>
        </w:rPr>
        <w:t>соответствии</w:t>
      </w:r>
      <w:r w:rsidRPr="001F1BC5">
        <w:rPr>
          <w:spacing w:val="33"/>
          <w:sz w:val="26"/>
        </w:rPr>
        <w:t xml:space="preserve"> </w:t>
      </w:r>
      <w:r w:rsidRPr="001F1BC5">
        <w:rPr>
          <w:sz w:val="26"/>
        </w:rPr>
        <w:t>с</w:t>
      </w:r>
      <w:r w:rsidRPr="001F1BC5">
        <w:rPr>
          <w:spacing w:val="32"/>
          <w:sz w:val="26"/>
        </w:rPr>
        <w:t xml:space="preserve"> </w:t>
      </w:r>
      <w:r w:rsidRPr="001F1BC5">
        <w:rPr>
          <w:sz w:val="26"/>
        </w:rPr>
        <w:t>целями</w:t>
      </w:r>
      <w:r w:rsidRPr="001F1BC5">
        <w:rPr>
          <w:spacing w:val="33"/>
          <w:sz w:val="26"/>
        </w:rPr>
        <w:t xml:space="preserve"> </w:t>
      </w:r>
      <w:r w:rsidRPr="001F1BC5">
        <w:rPr>
          <w:sz w:val="26"/>
        </w:rPr>
        <w:t>и</w:t>
      </w:r>
      <w:r w:rsidRPr="001F1BC5">
        <w:rPr>
          <w:spacing w:val="33"/>
          <w:sz w:val="26"/>
        </w:rPr>
        <w:t xml:space="preserve"> </w:t>
      </w:r>
      <w:r w:rsidRPr="001F1BC5">
        <w:rPr>
          <w:sz w:val="26"/>
        </w:rPr>
        <w:t>условиями</w:t>
      </w:r>
      <w:r w:rsidRPr="001F1BC5">
        <w:rPr>
          <w:spacing w:val="-62"/>
          <w:sz w:val="26"/>
        </w:rPr>
        <w:t xml:space="preserve"> </w:t>
      </w:r>
      <w:r w:rsidRPr="001F1BC5">
        <w:rPr>
          <w:sz w:val="26"/>
        </w:rPr>
        <w:t>общения</w:t>
      </w:r>
      <w:r w:rsidRPr="001F1BC5">
        <w:rPr>
          <w:spacing w:val="-2"/>
          <w:sz w:val="26"/>
        </w:rPr>
        <w:t xml:space="preserve"> </w:t>
      </w:r>
      <w:r w:rsidRPr="001F1BC5">
        <w:rPr>
          <w:sz w:val="26"/>
        </w:rPr>
        <w:t>в знакомой</w:t>
      </w:r>
      <w:r w:rsidRPr="001F1BC5">
        <w:rPr>
          <w:spacing w:val="-1"/>
          <w:sz w:val="26"/>
        </w:rPr>
        <w:t xml:space="preserve"> </w:t>
      </w:r>
      <w:r w:rsidRPr="001F1BC5">
        <w:rPr>
          <w:sz w:val="26"/>
        </w:rPr>
        <w:t>среде;</w:t>
      </w:r>
    </w:p>
    <w:p w:rsidR="00DE11BA" w:rsidRPr="001F1BC5" w:rsidRDefault="00DE11BA" w:rsidP="00DE11BA">
      <w:pPr>
        <w:numPr>
          <w:ilvl w:val="0"/>
          <w:numId w:val="5"/>
        </w:numPr>
        <w:tabs>
          <w:tab w:val="left" w:pos="644"/>
          <w:tab w:val="left" w:pos="645"/>
        </w:tabs>
        <w:ind w:right="114"/>
        <w:rPr>
          <w:sz w:val="26"/>
        </w:rPr>
      </w:pPr>
      <w:r w:rsidRPr="001F1BC5">
        <w:rPr>
          <w:sz w:val="26"/>
        </w:rPr>
        <w:t>проявлять</w:t>
      </w:r>
      <w:r w:rsidRPr="001F1BC5">
        <w:rPr>
          <w:spacing w:val="4"/>
          <w:sz w:val="26"/>
        </w:rPr>
        <w:t xml:space="preserve"> </w:t>
      </w:r>
      <w:r w:rsidRPr="001F1BC5">
        <w:rPr>
          <w:sz w:val="26"/>
        </w:rPr>
        <w:t>уважительное</w:t>
      </w:r>
      <w:r w:rsidRPr="001F1BC5">
        <w:rPr>
          <w:spacing w:val="6"/>
          <w:sz w:val="26"/>
        </w:rPr>
        <w:t xml:space="preserve"> </w:t>
      </w:r>
      <w:r w:rsidRPr="001F1BC5">
        <w:rPr>
          <w:sz w:val="26"/>
        </w:rPr>
        <w:t>отношение</w:t>
      </w:r>
      <w:r w:rsidRPr="001F1BC5">
        <w:rPr>
          <w:spacing w:val="6"/>
          <w:sz w:val="26"/>
        </w:rPr>
        <w:t xml:space="preserve"> </w:t>
      </w:r>
      <w:r w:rsidRPr="001F1BC5">
        <w:rPr>
          <w:sz w:val="26"/>
        </w:rPr>
        <w:t>к</w:t>
      </w:r>
      <w:r w:rsidRPr="001F1BC5">
        <w:rPr>
          <w:spacing w:val="6"/>
          <w:sz w:val="26"/>
        </w:rPr>
        <w:t xml:space="preserve"> </w:t>
      </w:r>
      <w:r w:rsidRPr="001F1BC5">
        <w:rPr>
          <w:sz w:val="26"/>
        </w:rPr>
        <w:t>собеседнику,</w:t>
      </w:r>
      <w:r w:rsidRPr="001F1BC5">
        <w:rPr>
          <w:spacing w:val="6"/>
          <w:sz w:val="26"/>
        </w:rPr>
        <w:t xml:space="preserve"> </w:t>
      </w:r>
      <w:r w:rsidRPr="001F1BC5">
        <w:rPr>
          <w:sz w:val="26"/>
        </w:rPr>
        <w:t>соблюдать</w:t>
      </w:r>
      <w:r w:rsidRPr="001F1BC5">
        <w:rPr>
          <w:spacing w:val="5"/>
          <w:sz w:val="26"/>
        </w:rPr>
        <w:t xml:space="preserve"> </w:t>
      </w:r>
      <w:r w:rsidRPr="001F1BC5">
        <w:rPr>
          <w:sz w:val="26"/>
        </w:rPr>
        <w:t>в</w:t>
      </w:r>
      <w:r w:rsidRPr="001F1BC5">
        <w:rPr>
          <w:spacing w:val="7"/>
          <w:sz w:val="26"/>
        </w:rPr>
        <w:t xml:space="preserve"> </w:t>
      </w:r>
      <w:r w:rsidRPr="001F1BC5">
        <w:rPr>
          <w:sz w:val="26"/>
        </w:rPr>
        <w:t>процессе</w:t>
      </w:r>
      <w:r w:rsidRPr="001F1BC5">
        <w:rPr>
          <w:spacing w:val="6"/>
          <w:sz w:val="26"/>
        </w:rPr>
        <w:t xml:space="preserve"> </w:t>
      </w:r>
      <w:r w:rsidRPr="001F1BC5">
        <w:rPr>
          <w:sz w:val="26"/>
        </w:rPr>
        <w:t>общения</w:t>
      </w:r>
      <w:r w:rsidRPr="001F1BC5">
        <w:rPr>
          <w:spacing w:val="-62"/>
          <w:sz w:val="26"/>
        </w:rPr>
        <w:t xml:space="preserve"> </w:t>
      </w:r>
      <w:r w:rsidRPr="001F1BC5">
        <w:rPr>
          <w:sz w:val="26"/>
        </w:rPr>
        <w:t>нормы</w:t>
      </w:r>
      <w:r w:rsidRPr="001F1BC5">
        <w:rPr>
          <w:spacing w:val="-2"/>
          <w:sz w:val="26"/>
        </w:rPr>
        <w:t xml:space="preserve"> </w:t>
      </w:r>
      <w:r w:rsidRPr="001F1BC5">
        <w:rPr>
          <w:sz w:val="26"/>
        </w:rPr>
        <w:t>речевого</w:t>
      </w:r>
      <w:r w:rsidRPr="001F1BC5">
        <w:rPr>
          <w:spacing w:val="-1"/>
          <w:sz w:val="26"/>
        </w:rPr>
        <w:t xml:space="preserve"> </w:t>
      </w:r>
      <w:r w:rsidRPr="001F1BC5">
        <w:rPr>
          <w:sz w:val="26"/>
        </w:rPr>
        <w:t>этикета;</w:t>
      </w:r>
      <w:r w:rsidRPr="001F1BC5">
        <w:rPr>
          <w:spacing w:val="-2"/>
          <w:sz w:val="26"/>
        </w:rPr>
        <w:t xml:space="preserve"> </w:t>
      </w:r>
      <w:r w:rsidRPr="001F1BC5">
        <w:rPr>
          <w:sz w:val="26"/>
        </w:rPr>
        <w:t>соблюдать</w:t>
      </w:r>
      <w:r w:rsidRPr="001F1BC5">
        <w:rPr>
          <w:spacing w:val="-2"/>
          <w:sz w:val="26"/>
        </w:rPr>
        <w:t xml:space="preserve"> </w:t>
      </w:r>
      <w:r w:rsidRPr="001F1BC5">
        <w:rPr>
          <w:sz w:val="26"/>
        </w:rPr>
        <w:t>правила</w:t>
      </w:r>
      <w:r w:rsidRPr="001F1BC5">
        <w:rPr>
          <w:spacing w:val="-2"/>
          <w:sz w:val="26"/>
        </w:rPr>
        <w:t xml:space="preserve"> </w:t>
      </w:r>
      <w:r w:rsidRPr="001F1BC5">
        <w:rPr>
          <w:sz w:val="26"/>
        </w:rPr>
        <w:t>ведения диалога;</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воспринимать</w:t>
      </w:r>
      <w:r w:rsidRPr="001F1BC5">
        <w:rPr>
          <w:spacing w:val="-5"/>
          <w:sz w:val="26"/>
        </w:rPr>
        <w:t xml:space="preserve"> </w:t>
      </w:r>
      <w:r w:rsidRPr="001F1BC5">
        <w:rPr>
          <w:sz w:val="26"/>
        </w:rPr>
        <w:t>разные</w:t>
      </w:r>
      <w:r w:rsidRPr="001F1BC5">
        <w:rPr>
          <w:spacing w:val="-2"/>
          <w:sz w:val="26"/>
        </w:rPr>
        <w:t xml:space="preserve"> </w:t>
      </w:r>
      <w:r w:rsidRPr="001F1BC5">
        <w:rPr>
          <w:sz w:val="26"/>
        </w:rPr>
        <w:t>точки</w:t>
      </w:r>
      <w:r w:rsidRPr="001F1BC5">
        <w:rPr>
          <w:spacing w:val="-4"/>
          <w:sz w:val="26"/>
        </w:rPr>
        <w:t xml:space="preserve"> </w:t>
      </w:r>
      <w:r w:rsidRPr="001F1BC5">
        <w:rPr>
          <w:sz w:val="26"/>
        </w:rPr>
        <w:t>зрения;</w:t>
      </w:r>
    </w:p>
    <w:p w:rsidR="00DE11BA" w:rsidRPr="001F1BC5" w:rsidRDefault="00DE11BA" w:rsidP="00DE11BA">
      <w:pPr>
        <w:numPr>
          <w:ilvl w:val="0"/>
          <w:numId w:val="5"/>
        </w:numPr>
        <w:tabs>
          <w:tab w:val="left" w:pos="644"/>
          <w:tab w:val="left" w:pos="645"/>
        </w:tabs>
        <w:spacing w:before="1"/>
        <w:ind w:left="644"/>
        <w:rPr>
          <w:sz w:val="26"/>
        </w:rPr>
      </w:pPr>
      <w:r w:rsidRPr="001F1BC5">
        <w:rPr>
          <w:sz w:val="26"/>
        </w:rPr>
        <w:t>в</w:t>
      </w:r>
      <w:r w:rsidRPr="001F1BC5">
        <w:rPr>
          <w:spacing w:val="-3"/>
          <w:sz w:val="26"/>
        </w:rPr>
        <w:t xml:space="preserve"> </w:t>
      </w:r>
      <w:r w:rsidRPr="001F1BC5">
        <w:rPr>
          <w:sz w:val="26"/>
        </w:rPr>
        <w:t>процессе</w:t>
      </w:r>
      <w:r w:rsidRPr="001F1BC5">
        <w:rPr>
          <w:spacing w:val="-2"/>
          <w:sz w:val="26"/>
        </w:rPr>
        <w:t xml:space="preserve"> </w:t>
      </w:r>
      <w:r w:rsidRPr="001F1BC5">
        <w:rPr>
          <w:sz w:val="26"/>
        </w:rPr>
        <w:t>учебного</w:t>
      </w:r>
      <w:r w:rsidRPr="001F1BC5">
        <w:rPr>
          <w:spacing w:val="-1"/>
          <w:sz w:val="26"/>
        </w:rPr>
        <w:t xml:space="preserve"> </w:t>
      </w:r>
      <w:r w:rsidRPr="001F1BC5">
        <w:rPr>
          <w:sz w:val="26"/>
        </w:rPr>
        <w:t>диалога</w:t>
      </w:r>
      <w:r w:rsidRPr="001F1BC5">
        <w:rPr>
          <w:spacing w:val="-2"/>
          <w:sz w:val="26"/>
        </w:rPr>
        <w:t xml:space="preserve"> </w:t>
      </w:r>
      <w:r w:rsidRPr="001F1BC5">
        <w:rPr>
          <w:sz w:val="26"/>
        </w:rPr>
        <w:t>отвечать</w:t>
      </w:r>
      <w:r w:rsidRPr="001F1BC5">
        <w:rPr>
          <w:spacing w:val="-4"/>
          <w:sz w:val="26"/>
        </w:rPr>
        <w:t xml:space="preserve"> </w:t>
      </w:r>
      <w:r w:rsidRPr="001F1BC5">
        <w:rPr>
          <w:sz w:val="26"/>
        </w:rPr>
        <w:t>на вопросы по</w:t>
      </w:r>
      <w:r w:rsidRPr="001F1BC5">
        <w:rPr>
          <w:spacing w:val="-3"/>
          <w:sz w:val="26"/>
        </w:rPr>
        <w:t xml:space="preserve"> </w:t>
      </w:r>
      <w:r w:rsidRPr="001F1BC5">
        <w:rPr>
          <w:sz w:val="26"/>
        </w:rPr>
        <w:t>изученному</w:t>
      </w:r>
      <w:r w:rsidRPr="001F1BC5">
        <w:rPr>
          <w:spacing w:val="-2"/>
          <w:sz w:val="26"/>
        </w:rPr>
        <w:t xml:space="preserve"> </w:t>
      </w:r>
      <w:r w:rsidRPr="001F1BC5">
        <w:rPr>
          <w:sz w:val="26"/>
        </w:rPr>
        <w:t>материалу;</w:t>
      </w:r>
    </w:p>
    <w:p w:rsidR="00DE11BA" w:rsidRPr="001F1BC5" w:rsidRDefault="00DE11BA" w:rsidP="00DE11BA">
      <w:pPr>
        <w:numPr>
          <w:ilvl w:val="0"/>
          <w:numId w:val="5"/>
        </w:numPr>
        <w:tabs>
          <w:tab w:val="left" w:pos="644"/>
          <w:tab w:val="left" w:pos="645"/>
        </w:tabs>
        <w:spacing w:before="1"/>
        <w:ind w:right="115"/>
        <w:rPr>
          <w:sz w:val="26"/>
        </w:rPr>
      </w:pPr>
      <w:r w:rsidRPr="001F1BC5">
        <w:rPr>
          <w:sz w:val="26"/>
        </w:rPr>
        <w:t>строить</w:t>
      </w:r>
      <w:r w:rsidRPr="001F1BC5">
        <w:rPr>
          <w:spacing w:val="14"/>
          <w:sz w:val="26"/>
        </w:rPr>
        <w:t xml:space="preserve"> </w:t>
      </w:r>
      <w:r w:rsidRPr="001F1BC5">
        <w:rPr>
          <w:sz w:val="26"/>
        </w:rPr>
        <w:t>устное</w:t>
      </w:r>
      <w:r w:rsidRPr="001F1BC5">
        <w:rPr>
          <w:spacing w:val="17"/>
          <w:sz w:val="26"/>
        </w:rPr>
        <w:t xml:space="preserve"> </w:t>
      </w:r>
      <w:r w:rsidRPr="001F1BC5">
        <w:rPr>
          <w:sz w:val="26"/>
        </w:rPr>
        <w:t>речевое</w:t>
      </w:r>
      <w:r w:rsidRPr="001F1BC5">
        <w:rPr>
          <w:spacing w:val="14"/>
          <w:sz w:val="26"/>
        </w:rPr>
        <w:t xml:space="preserve"> </w:t>
      </w:r>
      <w:r w:rsidRPr="001F1BC5">
        <w:rPr>
          <w:sz w:val="26"/>
        </w:rPr>
        <w:t>высказывание</w:t>
      </w:r>
      <w:r w:rsidRPr="001F1BC5">
        <w:rPr>
          <w:spacing w:val="16"/>
          <w:sz w:val="26"/>
        </w:rPr>
        <w:t xml:space="preserve"> </w:t>
      </w:r>
      <w:r w:rsidRPr="001F1BC5">
        <w:rPr>
          <w:sz w:val="26"/>
        </w:rPr>
        <w:t>об</w:t>
      </w:r>
      <w:r w:rsidRPr="001F1BC5">
        <w:rPr>
          <w:spacing w:val="14"/>
          <w:sz w:val="26"/>
        </w:rPr>
        <w:t xml:space="preserve"> </w:t>
      </w:r>
      <w:r w:rsidRPr="001F1BC5">
        <w:rPr>
          <w:sz w:val="26"/>
        </w:rPr>
        <w:t>обозначении</w:t>
      </w:r>
      <w:r w:rsidRPr="001F1BC5">
        <w:rPr>
          <w:spacing w:val="15"/>
          <w:sz w:val="26"/>
        </w:rPr>
        <w:t xml:space="preserve"> </w:t>
      </w:r>
      <w:r w:rsidRPr="001F1BC5">
        <w:rPr>
          <w:sz w:val="26"/>
        </w:rPr>
        <w:t>звуков</w:t>
      </w:r>
      <w:r w:rsidRPr="001F1BC5">
        <w:rPr>
          <w:spacing w:val="15"/>
          <w:sz w:val="26"/>
        </w:rPr>
        <w:t xml:space="preserve"> </w:t>
      </w:r>
      <w:r w:rsidRPr="001F1BC5">
        <w:rPr>
          <w:sz w:val="26"/>
        </w:rPr>
        <w:t>буквами;</w:t>
      </w:r>
      <w:r w:rsidRPr="001F1BC5">
        <w:rPr>
          <w:spacing w:val="14"/>
          <w:sz w:val="26"/>
        </w:rPr>
        <w:t xml:space="preserve"> </w:t>
      </w:r>
      <w:r w:rsidRPr="001F1BC5">
        <w:rPr>
          <w:sz w:val="26"/>
        </w:rPr>
        <w:t>о</w:t>
      </w:r>
      <w:r w:rsidRPr="001F1BC5">
        <w:rPr>
          <w:spacing w:val="15"/>
          <w:sz w:val="26"/>
        </w:rPr>
        <w:t xml:space="preserve"> </w:t>
      </w:r>
      <w:r w:rsidRPr="001F1BC5">
        <w:rPr>
          <w:sz w:val="26"/>
        </w:rPr>
        <w:t>звуковом</w:t>
      </w:r>
      <w:r w:rsidRPr="001F1BC5">
        <w:rPr>
          <w:spacing w:val="-62"/>
          <w:sz w:val="26"/>
        </w:rPr>
        <w:t xml:space="preserve"> </w:t>
      </w:r>
      <w:r w:rsidRPr="001F1BC5">
        <w:rPr>
          <w:sz w:val="26"/>
        </w:rPr>
        <w:t>и</w:t>
      </w:r>
      <w:r w:rsidRPr="001F1BC5">
        <w:rPr>
          <w:spacing w:val="-2"/>
          <w:sz w:val="26"/>
        </w:rPr>
        <w:t xml:space="preserve"> </w:t>
      </w:r>
      <w:r w:rsidRPr="001F1BC5">
        <w:rPr>
          <w:sz w:val="26"/>
        </w:rPr>
        <w:t>буквенном</w:t>
      </w:r>
      <w:r w:rsidRPr="001F1BC5">
        <w:rPr>
          <w:spacing w:val="-1"/>
          <w:sz w:val="26"/>
        </w:rPr>
        <w:t xml:space="preserve"> </w:t>
      </w:r>
      <w:r w:rsidRPr="001F1BC5">
        <w:rPr>
          <w:sz w:val="26"/>
        </w:rPr>
        <w:t>составе</w:t>
      </w:r>
      <w:r w:rsidRPr="001F1BC5">
        <w:rPr>
          <w:spacing w:val="1"/>
          <w:sz w:val="26"/>
        </w:rPr>
        <w:t xml:space="preserve"> </w:t>
      </w:r>
      <w:r w:rsidRPr="001F1BC5">
        <w:rPr>
          <w:sz w:val="26"/>
        </w:rPr>
        <w:t>слова</w:t>
      </w:r>
    </w:p>
    <w:p w:rsidR="00DE11BA" w:rsidRPr="001F1BC5" w:rsidRDefault="00DE11BA" w:rsidP="00DE11BA">
      <w:pPr>
        <w:spacing w:before="9"/>
        <w:rPr>
          <w:sz w:val="25"/>
          <w:szCs w:val="26"/>
        </w:rPr>
      </w:pPr>
    </w:p>
    <w:p w:rsidR="00DE11BA" w:rsidRPr="003463ED" w:rsidRDefault="00DE11BA" w:rsidP="00DE11BA">
      <w:pPr>
        <w:outlineLvl w:val="2"/>
        <w:rPr>
          <w:b/>
          <w:bCs/>
          <w:i/>
          <w:iCs/>
          <w:sz w:val="26"/>
          <w:szCs w:val="26"/>
        </w:rPr>
      </w:pPr>
      <w:r w:rsidRPr="003463ED">
        <w:rPr>
          <w:b/>
          <w:bCs/>
          <w:i/>
          <w:iCs/>
          <w:sz w:val="26"/>
          <w:szCs w:val="26"/>
        </w:rPr>
        <w:t>Регулятивные</w:t>
      </w:r>
      <w:r w:rsidRPr="003463ED">
        <w:rPr>
          <w:b/>
          <w:bCs/>
          <w:i/>
          <w:iCs/>
          <w:spacing w:val="-4"/>
          <w:sz w:val="26"/>
          <w:szCs w:val="26"/>
        </w:rPr>
        <w:t xml:space="preserve"> </w:t>
      </w:r>
      <w:r w:rsidRPr="003463ED">
        <w:rPr>
          <w:b/>
          <w:bCs/>
          <w:i/>
          <w:iCs/>
          <w:sz w:val="26"/>
          <w:szCs w:val="26"/>
        </w:rPr>
        <w:t>универсальные</w:t>
      </w:r>
      <w:r w:rsidRPr="003463ED">
        <w:rPr>
          <w:b/>
          <w:bCs/>
          <w:i/>
          <w:iCs/>
          <w:spacing w:val="-4"/>
          <w:sz w:val="26"/>
          <w:szCs w:val="26"/>
        </w:rPr>
        <w:t xml:space="preserve"> </w:t>
      </w:r>
      <w:r w:rsidRPr="003463ED">
        <w:rPr>
          <w:b/>
          <w:bCs/>
          <w:i/>
          <w:iCs/>
          <w:sz w:val="26"/>
          <w:szCs w:val="26"/>
        </w:rPr>
        <w:t>учебные</w:t>
      </w:r>
      <w:r w:rsidRPr="003463ED">
        <w:rPr>
          <w:b/>
          <w:bCs/>
          <w:i/>
          <w:iCs/>
          <w:spacing w:val="-4"/>
          <w:sz w:val="26"/>
          <w:szCs w:val="26"/>
        </w:rPr>
        <w:t xml:space="preserve"> </w:t>
      </w:r>
      <w:r w:rsidRPr="003463ED">
        <w:rPr>
          <w:b/>
          <w:bCs/>
          <w:i/>
          <w:iCs/>
          <w:sz w:val="26"/>
          <w:szCs w:val="26"/>
        </w:rPr>
        <w:t>действия:</w:t>
      </w:r>
    </w:p>
    <w:p w:rsidR="00DE11BA" w:rsidRPr="001F1BC5" w:rsidRDefault="00DE11BA" w:rsidP="00DE11BA">
      <w:pPr>
        <w:spacing w:before="1" w:line="298" w:lineRule="exact"/>
        <w:rPr>
          <w:sz w:val="26"/>
          <w:szCs w:val="26"/>
        </w:rPr>
      </w:pPr>
      <w:r w:rsidRPr="001F1BC5">
        <w:rPr>
          <w:sz w:val="26"/>
          <w:szCs w:val="26"/>
        </w:rPr>
        <w:t>Самоорганизация:</w:t>
      </w:r>
    </w:p>
    <w:p w:rsidR="00DE11BA" w:rsidRPr="001F1BC5" w:rsidRDefault="00DE11BA" w:rsidP="00DE11BA">
      <w:pPr>
        <w:numPr>
          <w:ilvl w:val="0"/>
          <w:numId w:val="5"/>
        </w:numPr>
        <w:tabs>
          <w:tab w:val="left" w:pos="501"/>
        </w:tabs>
        <w:ind w:right="115"/>
        <w:rPr>
          <w:sz w:val="26"/>
        </w:rPr>
      </w:pPr>
      <w:r w:rsidRPr="001F1BC5">
        <w:rPr>
          <w:sz w:val="26"/>
        </w:rPr>
        <w:t>выстраивать</w:t>
      </w:r>
      <w:r w:rsidRPr="001F1BC5">
        <w:rPr>
          <w:spacing w:val="45"/>
          <w:sz w:val="26"/>
        </w:rPr>
        <w:t xml:space="preserve"> </w:t>
      </w:r>
      <w:r w:rsidRPr="001F1BC5">
        <w:rPr>
          <w:sz w:val="26"/>
        </w:rPr>
        <w:t>последовательность</w:t>
      </w:r>
      <w:r w:rsidRPr="001F1BC5">
        <w:rPr>
          <w:spacing w:val="44"/>
          <w:sz w:val="26"/>
        </w:rPr>
        <w:t xml:space="preserve"> </w:t>
      </w:r>
      <w:r w:rsidRPr="001F1BC5">
        <w:rPr>
          <w:sz w:val="26"/>
        </w:rPr>
        <w:t>учебных</w:t>
      </w:r>
      <w:r w:rsidRPr="001F1BC5">
        <w:rPr>
          <w:spacing w:val="45"/>
          <w:sz w:val="26"/>
        </w:rPr>
        <w:t xml:space="preserve"> </w:t>
      </w:r>
      <w:r w:rsidRPr="001F1BC5">
        <w:rPr>
          <w:sz w:val="26"/>
        </w:rPr>
        <w:t>операций</w:t>
      </w:r>
      <w:r w:rsidRPr="001F1BC5">
        <w:rPr>
          <w:spacing w:val="45"/>
          <w:sz w:val="26"/>
        </w:rPr>
        <w:t xml:space="preserve"> </w:t>
      </w:r>
      <w:r w:rsidRPr="001F1BC5">
        <w:rPr>
          <w:sz w:val="26"/>
        </w:rPr>
        <w:t>при</w:t>
      </w:r>
      <w:r w:rsidRPr="001F1BC5">
        <w:rPr>
          <w:spacing w:val="45"/>
          <w:sz w:val="26"/>
        </w:rPr>
        <w:t xml:space="preserve"> </w:t>
      </w:r>
      <w:r w:rsidRPr="001F1BC5">
        <w:rPr>
          <w:sz w:val="26"/>
        </w:rPr>
        <w:t>проведении</w:t>
      </w:r>
      <w:r w:rsidRPr="001F1BC5">
        <w:rPr>
          <w:spacing w:val="45"/>
          <w:sz w:val="26"/>
        </w:rPr>
        <w:t xml:space="preserve"> </w:t>
      </w:r>
      <w:r w:rsidRPr="001F1BC5">
        <w:rPr>
          <w:sz w:val="26"/>
        </w:rPr>
        <w:t>звукового</w:t>
      </w:r>
      <w:r w:rsidRPr="001F1BC5">
        <w:rPr>
          <w:spacing w:val="-62"/>
          <w:sz w:val="26"/>
        </w:rPr>
        <w:t xml:space="preserve"> </w:t>
      </w:r>
      <w:r w:rsidRPr="001F1BC5">
        <w:rPr>
          <w:sz w:val="26"/>
        </w:rPr>
        <w:t>анализа</w:t>
      </w:r>
      <w:r w:rsidRPr="001F1BC5">
        <w:rPr>
          <w:spacing w:val="-2"/>
          <w:sz w:val="26"/>
        </w:rPr>
        <w:t xml:space="preserve"> </w:t>
      </w:r>
      <w:r w:rsidRPr="001F1BC5">
        <w:rPr>
          <w:sz w:val="26"/>
        </w:rPr>
        <w:t>слова;</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01"/>
        </w:tabs>
        <w:spacing w:before="76"/>
        <w:ind w:left="500" w:hanging="284"/>
        <w:rPr>
          <w:sz w:val="26"/>
        </w:rPr>
      </w:pPr>
      <w:r w:rsidRPr="001F1BC5">
        <w:rPr>
          <w:sz w:val="26"/>
        </w:rPr>
        <w:lastRenderedPageBreak/>
        <w:t>выстраивать</w:t>
      </w:r>
      <w:r w:rsidRPr="001F1BC5">
        <w:rPr>
          <w:spacing w:val="-6"/>
          <w:sz w:val="26"/>
        </w:rPr>
        <w:t xml:space="preserve"> </w:t>
      </w:r>
      <w:r w:rsidRPr="001F1BC5">
        <w:rPr>
          <w:sz w:val="26"/>
        </w:rPr>
        <w:t>последовательность</w:t>
      </w:r>
      <w:r w:rsidRPr="001F1BC5">
        <w:rPr>
          <w:spacing w:val="-7"/>
          <w:sz w:val="26"/>
        </w:rPr>
        <w:t xml:space="preserve"> </w:t>
      </w:r>
      <w:r w:rsidRPr="001F1BC5">
        <w:rPr>
          <w:sz w:val="26"/>
        </w:rPr>
        <w:t>учебных</w:t>
      </w:r>
      <w:r w:rsidRPr="001F1BC5">
        <w:rPr>
          <w:spacing w:val="-4"/>
          <w:sz w:val="26"/>
        </w:rPr>
        <w:t xml:space="preserve"> </w:t>
      </w:r>
      <w:r w:rsidRPr="001F1BC5">
        <w:rPr>
          <w:sz w:val="26"/>
        </w:rPr>
        <w:t>операций</w:t>
      </w:r>
      <w:r w:rsidRPr="001F1BC5">
        <w:rPr>
          <w:spacing w:val="-4"/>
          <w:sz w:val="26"/>
        </w:rPr>
        <w:t xml:space="preserve"> </w:t>
      </w:r>
      <w:r w:rsidRPr="001F1BC5">
        <w:rPr>
          <w:sz w:val="26"/>
        </w:rPr>
        <w:t>при</w:t>
      </w:r>
      <w:r w:rsidRPr="001F1BC5">
        <w:rPr>
          <w:spacing w:val="-5"/>
          <w:sz w:val="26"/>
        </w:rPr>
        <w:t xml:space="preserve"> </w:t>
      </w:r>
      <w:r w:rsidRPr="001F1BC5">
        <w:rPr>
          <w:sz w:val="26"/>
        </w:rPr>
        <w:t>списывании;</w:t>
      </w:r>
    </w:p>
    <w:p w:rsidR="00DE11BA" w:rsidRPr="001F1BC5" w:rsidRDefault="00DE11BA" w:rsidP="00DE11BA">
      <w:pPr>
        <w:numPr>
          <w:ilvl w:val="0"/>
          <w:numId w:val="5"/>
        </w:numPr>
        <w:tabs>
          <w:tab w:val="left" w:pos="501"/>
        </w:tabs>
        <w:spacing w:before="1"/>
        <w:ind w:right="111"/>
        <w:rPr>
          <w:sz w:val="26"/>
        </w:rPr>
      </w:pPr>
      <w:r w:rsidRPr="001F1BC5">
        <w:rPr>
          <w:sz w:val="26"/>
        </w:rPr>
        <w:t>удерживать</w:t>
      </w:r>
      <w:r w:rsidRPr="001F1BC5">
        <w:rPr>
          <w:spacing w:val="50"/>
          <w:sz w:val="26"/>
        </w:rPr>
        <w:t xml:space="preserve"> </w:t>
      </w:r>
      <w:r w:rsidRPr="001F1BC5">
        <w:rPr>
          <w:sz w:val="26"/>
        </w:rPr>
        <w:t>учебную</w:t>
      </w:r>
      <w:r w:rsidRPr="001F1BC5">
        <w:rPr>
          <w:spacing w:val="52"/>
          <w:sz w:val="26"/>
        </w:rPr>
        <w:t xml:space="preserve"> </w:t>
      </w:r>
      <w:r w:rsidRPr="001F1BC5">
        <w:rPr>
          <w:sz w:val="26"/>
        </w:rPr>
        <w:t>задачу</w:t>
      </w:r>
      <w:r w:rsidRPr="001F1BC5">
        <w:rPr>
          <w:spacing w:val="48"/>
          <w:sz w:val="26"/>
        </w:rPr>
        <w:t xml:space="preserve"> </w:t>
      </w:r>
      <w:r w:rsidRPr="001F1BC5">
        <w:rPr>
          <w:sz w:val="26"/>
        </w:rPr>
        <w:t>при</w:t>
      </w:r>
      <w:r w:rsidRPr="001F1BC5">
        <w:rPr>
          <w:spacing w:val="48"/>
          <w:sz w:val="26"/>
        </w:rPr>
        <w:t xml:space="preserve"> </w:t>
      </w:r>
      <w:r w:rsidRPr="001F1BC5">
        <w:rPr>
          <w:sz w:val="26"/>
        </w:rPr>
        <w:t>проведении</w:t>
      </w:r>
      <w:r w:rsidRPr="001F1BC5">
        <w:rPr>
          <w:spacing w:val="49"/>
          <w:sz w:val="26"/>
        </w:rPr>
        <w:t xml:space="preserve"> </w:t>
      </w:r>
      <w:r w:rsidRPr="001F1BC5">
        <w:rPr>
          <w:sz w:val="26"/>
        </w:rPr>
        <w:t>звукового</w:t>
      </w:r>
      <w:r w:rsidRPr="001F1BC5">
        <w:rPr>
          <w:spacing w:val="50"/>
          <w:sz w:val="26"/>
        </w:rPr>
        <w:t xml:space="preserve"> </w:t>
      </w:r>
      <w:r w:rsidRPr="001F1BC5">
        <w:rPr>
          <w:sz w:val="26"/>
        </w:rPr>
        <w:t>анализа,</w:t>
      </w:r>
      <w:r w:rsidRPr="001F1BC5">
        <w:rPr>
          <w:spacing w:val="49"/>
          <w:sz w:val="26"/>
        </w:rPr>
        <w:t xml:space="preserve"> </w:t>
      </w:r>
      <w:r w:rsidRPr="001F1BC5">
        <w:rPr>
          <w:sz w:val="26"/>
        </w:rPr>
        <w:t>при</w:t>
      </w:r>
      <w:r w:rsidRPr="001F1BC5">
        <w:rPr>
          <w:spacing w:val="49"/>
          <w:sz w:val="26"/>
        </w:rPr>
        <w:t xml:space="preserve"> </w:t>
      </w:r>
      <w:r w:rsidRPr="001F1BC5">
        <w:rPr>
          <w:sz w:val="26"/>
        </w:rPr>
        <w:t>обозначении</w:t>
      </w:r>
      <w:r w:rsidRPr="001F1BC5">
        <w:rPr>
          <w:spacing w:val="-62"/>
          <w:sz w:val="26"/>
        </w:rPr>
        <w:t xml:space="preserve"> </w:t>
      </w:r>
      <w:r w:rsidRPr="001F1BC5">
        <w:rPr>
          <w:sz w:val="26"/>
        </w:rPr>
        <w:t>звуков</w:t>
      </w:r>
      <w:r w:rsidRPr="001F1BC5">
        <w:rPr>
          <w:spacing w:val="-2"/>
          <w:sz w:val="26"/>
        </w:rPr>
        <w:t xml:space="preserve"> </w:t>
      </w:r>
      <w:r w:rsidRPr="001F1BC5">
        <w:rPr>
          <w:sz w:val="26"/>
        </w:rPr>
        <w:t>буквами,</w:t>
      </w:r>
      <w:r w:rsidRPr="001F1BC5">
        <w:rPr>
          <w:spacing w:val="-2"/>
          <w:sz w:val="26"/>
        </w:rPr>
        <w:t xml:space="preserve"> </w:t>
      </w:r>
      <w:r w:rsidRPr="001F1BC5">
        <w:rPr>
          <w:sz w:val="26"/>
        </w:rPr>
        <w:t>при списывании</w:t>
      </w:r>
      <w:r w:rsidRPr="001F1BC5">
        <w:rPr>
          <w:spacing w:val="-2"/>
          <w:sz w:val="26"/>
        </w:rPr>
        <w:t xml:space="preserve"> </w:t>
      </w:r>
      <w:r w:rsidRPr="001F1BC5">
        <w:rPr>
          <w:sz w:val="26"/>
        </w:rPr>
        <w:t>текста,</w:t>
      </w:r>
      <w:r w:rsidRPr="001F1BC5">
        <w:rPr>
          <w:spacing w:val="-1"/>
          <w:sz w:val="26"/>
        </w:rPr>
        <w:t xml:space="preserve"> </w:t>
      </w:r>
      <w:r w:rsidRPr="001F1BC5">
        <w:rPr>
          <w:sz w:val="26"/>
        </w:rPr>
        <w:t>при</w:t>
      </w:r>
      <w:r w:rsidRPr="001F1BC5">
        <w:rPr>
          <w:spacing w:val="-2"/>
          <w:sz w:val="26"/>
        </w:rPr>
        <w:t xml:space="preserve"> </w:t>
      </w:r>
      <w:r w:rsidRPr="001F1BC5">
        <w:rPr>
          <w:sz w:val="26"/>
        </w:rPr>
        <w:t>письме</w:t>
      </w:r>
      <w:r w:rsidRPr="001F1BC5">
        <w:rPr>
          <w:spacing w:val="-2"/>
          <w:sz w:val="26"/>
        </w:rPr>
        <w:t xml:space="preserve"> </w:t>
      </w:r>
      <w:r w:rsidRPr="001F1BC5">
        <w:rPr>
          <w:sz w:val="26"/>
        </w:rPr>
        <w:t>под</w:t>
      </w:r>
      <w:r w:rsidRPr="001F1BC5">
        <w:rPr>
          <w:spacing w:val="-1"/>
          <w:sz w:val="26"/>
        </w:rPr>
        <w:t xml:space="preserve"> </w:t>
      </w:r>
      <w:r w:rsidRPr="001F1BC5">
        <w:rPr>
          <w:sz w:val="26"/>
        </w:rPr>
        <w:t>диктовку;</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Самоконтроль:</w:t>
      </w:r>
    </w:p>
    <w:p w:rsidR="00DE11BA" w:rsidRPr="001F1BC5" w:rsidRDefault="00DE11BA" w:rsidP="00DE11BA">
      <w:pPr>
        <w:numPr>
          <w:ilvl w:val="0"/>
          <w:numId w:val="5"/>
        </w:numPr>
        <w:tabs>
          <w:tab w:val="left" w:pos="644"/>
          <w:tab w:val="left" w:pos="645"/>
        </w:tabs>
        <w:spacing w:before="1"/>
        <w:ind w:right="111"/>
        <w:rPr>
          <w:sz w:val="26"/>
        </w:rPr>
      </w:pPr>
      <w:r w:rsidRPr="001F1BC5">
        <w:rPr>
          <w:sz w:val="26"/>
        </w:rPr>
        <w:t>находить</w:t>
      </w:r>
      <w:r w:rsidRPr="001F1BC5">
        <w:rPr>
          <w:spacing w:val="8"/>
          <w:sz w:val="26"/>
        </w:rPr>
        <w:t xml:space="preserve"> </w:t>
      </w:r>
      <w:r w:rsidRPr="001F1BC5">
        <w:rPr>
          <w:sz w:val="26"/>
        </w:rPr>
        <w:t>указанную</w:t>
      </w:r>
      <w:r w:rsidRPr="001F1BC5">
        <w:rPr>
          <w:spacing w:val="11"/>
          <w:sz w:val="26"/>
        </w:rPr>
        <w:t xml:space="preserve"> </w:t>
      </w:r>
      <w:r w:rsidRPr="001F1BC5">
        <w:rPr>
          <w:sz w:val="26"/>
        </w:rPr>
        <w:t>ошибку,</w:t>
      </w:r>
      <w:r w:rsidRPr="001F1BC5">
        <w:rPr>
          <w:spacing w:val="9"/>
          <w:sz w:val="26"/>
        </w:rPr>
        <w:t xml:space="preserve"> </w:t>
      </w:r>
      <w:r w:rsidRPr="001F1BC5">
        <w:rPr>
          <w:sz w:val="26"/>
        </w:rPr>
        <w:t>допущенную</w:t>
      </w:r>
      <w:r w:rsidRPr="001F1BC5">
        <w:rPr>
          <w:spacing w:val="12"/>
          <w:sz w:val="26"/>
        </w:rPr>
        <w:t xml:space="preserve"> </w:t>
      </w:r>
      <w:r w:rsidRPr="001F1BC5">
        <w:rPr>
          <w:sz w:val="26"/>
        </w:rPr>
        <w:t>при</w:t>
      </w:r>
      <w:r w:rsidRPr="001F1BC5">
        <w:rPr>
          <w:spacing w:val="9"/>
          <w:sz w:val="26"/>
        </w:rPr>
        <w:t xml:space="preserve"> </w:t>
      </w:r>
      <w:r w:rsidRPr="001F1BC5">
        <w:rPr>
          <w:sz w:val="26"/>
        </w:rPr>
        <w:t>проведении</w:t>
      </w:r>
      <w:r w:rsidRPr="001F1BC5">
        <w:rPr>
          <w:spacing w:val="9"/>
          <w:sz w:val="26"/>
        </w:rPr>
        <w:t xml:space="preserve"> </w:t>
      </w:r>
      <w:r w:rsidRPr="001F1BC5">
        <w:rPr>
          <w:sz w:val="26"/>
        </w:rPr>
        <w:t>звукового</w:t>
      </w:r>
      <w:r w:rsidRPr="001F1BC5">
        <w:rPr>
          <w:spacing w:val="9"/>
          <w:sz w:val="26"/>
        </w:rPr>
        <w:t xml:space="preserve"> </w:t>
      </w:r>
      <w:r w:rsidRPr="001F1BC5">
        <w:rPr>
          <w:sz w:val="26"/>
        </w:rPr>
        <w:t>анализа,</w:t>
      </w:r>
      <w:r w:rsidRPr="001F1BC5">
        <w:rPr>
          <w:spacing w:val="9"/>
          <w:sz w:val="26"/>
        </w:rPr>
        <w:t xml:space="preserve"> </w:t>
      </w:r>
      <w:r w:rsidRPr="001F1BC5">
        <w:rPr>
          <w:sz w:val="26"/>
        </w:rPr>
        <w:t>при</w:t>
      </w:r>
      <w:r w:rsidRPr="001F1BC5">
        <w:rPr>
          <w:spacing w:val="-62"/>
          <w:sz w:val="26"/>
        </w:rPr>
        <w:t xml:space="preserve"> </w:t>
      </w:r>
      <w:r w:rsidRPr="001F1BC5">
        <w:rPr>
          <w:sz w:val="26"/>
        </w:rPr>
        <w:t>письме</w:t>
      </w:r>
      <w:r w:rsidRPr="001F1BC5">
        <w:rPr>
          <w:spacing w:val="-2"/>
          <w:sz w:val="26"/>
        </w:rPr>
        <w:t xml:space="preserve"> </w:t>
      </w:r>
      <w:r w:rsidRPr="001F1BC5">
        <w:rPr>
          <w:sz w:val="26"/>
        </w:rPr>
        <w:t>под</w:t>
      </w:r>
      <w:r w:rsidRPr="001F1BC5">
        <w:rPr>
          <w:spacing w:val="1"/>
          <w:sz w:val="26"/>
        </w:rPr>
        <w:t xml:space="preserve"> </w:t>
      </w:r>
      <w:r w:rsidRPr="001F1BC5">
        <w:rPr>
          <w:sz w:val="26"/>
        </w:rPr>
        <w:t>диктовку</w:t>
      </w:r>
      <w:r w:rsidRPr="001F1BC5">
        <w:rPr>
          <w:spacing w:val="1"/>
          <w:sz w:val="26"/>
        </w:rPr>
        <w:t xml:space="preserve"> </w:t>
      </w:r>
      <w:r w:rsidRPr="001F1BC5">
        <w:rPr>
          <w:sz w:val="26"/>
        </w:rPr>
        <w:t>или</w:t>
      </w:r>
      <w:r w:rsidRPr="001F1BC5">
        <w:rPr>
          <w:spacing w:val="-2"/>
          <w:sz w:val="26"/>
        </w:rPr>
        <w:t xml:space="preserve"> </w:t>
      </w:r>
      <w:r w:rsidRPr="001F1BC5">
        <w:rPr>
          <w:sz w:val="26"/>
        </w:rPr>
        <w:t>списывании</w:t>
      </w:r>
      <w:r w:rsidRPr="001F1BC5">
        <w:rPr>
          <w:spacing w:val="-1"/>
          <w:sz w:val="26"/>
        </w:rPr>
        <w:t xml:space="preserve"> </w:t>
      </w:r>
      <w:r w:rsidRPr="001F1BC5">
        <w:rPr>
          <w:sz w:val="26"/>
        </w:rPr>
        <w:t>слов, предложений;</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оценивать</w:t>
      </w:r>
      <w:r w:rsidRPr="001F1BC5">
        <w:rPr>
          <w:spacing w:val="-5"/>
          <w:sz w:val="26"/>
        </w:rPr>
        <w:t xml:space="preserve"> </w:t>
      </w:r>
      <w:r w:rsidRPr="001F1BC5">
        <w:rPr>
          <w:sz w:val="26"/>
        </w:rPr>
        <w:t>правильность</w:t>
      </w:r>
      <w:r w:rsidRPr="001F1BC5">
        <w:rPr>
          <w:spacing w:val="-6"/>
          <w:sz w:val="26"/>
        </w:rPr>
        <w:t xml:space="preserve"> </w:t>
      </w:r>
      <w:r w:rsidRPr="001F1BC5">
        <w:rPr>
          <w:sz w:val="26"/>
        </w:rPr>
        <w:t>написания</w:t>
      </w:r>
      <w:r w:rsidRPr="001F1BC5">
        <w:rPr>
          <w:spacing w:val="-4"/>
          <w:sz w:val="26"/>
        </w:rPr>
        <w:t xml:space="preserve"> </w:t>
      </w:r>
      <w:r w:rsidRPr="001F1BC5">
        <w:rPr>
          <w:sz w:val="26"/>
        </w:rPr>
        <w:t>букв,</w:t>
      </w:r>
      <w:r w:rsidRPr="001F1BC5">
        <w:rPr>
          <w:spacing w:val="-4"/>
          <w:sz w:val="26"/>
        </w:rPr>
        <w:t xml:space="preserve"> </w:t>
      </w:r>
      <w:r w:rsidRPr="001F1BC5">
        <w:rPr>
          <w:sz w:val="26"/>
        </w:rPr>
        <w:t>соединений</w:t>
      </w:r>
      <w:r w:rsidRPr="001F1BC5">
        <w:rPr>
          <w:spacing w:val="-5"/>
          <w:sz w:val="26"/>
        </w:rPr>
        <w:t xml:space="preserve"> </w:t>
      </w:r>
      <w:r w:rsidRPr="001F1BC5">
        <w:rPr>
          <w:sz w:val="26"/>
        </w:rPr>
        <w:t>букв,</w:t>
      </w:r>
      <w:r w:rsidRPr="001F1BC5">
        <w:rPr>
          <w:spacing w:val="-5"/>
          <w:sz w:val="26"/>
        </w:rPr>
        <w:t xml:space="preserve"> </w:t>
      </w:r>
      <w:r w:rsidRPr="001F1BC5">
        <w:rPr>
          <w:sz w:val="26"/>
        </w:rPr>
        <w:t>слов,</w:t>
      </w:r>
      <w:r w:rsidRPr="001F1BC5">
        <w:rPr>
          <w:spacing w:val="-4"/>
          <w:sz w:val="26"/>
        </w:rPr>
        <w:t xml:space="preserve"> </w:t>
      </w:r>
      <w:r w:rsidRPr="001F1BC5">
        <w:rPr>
          <w:sz w:val="26"/>
        </w:rPr>
        <w:t>предложений.</w:t>
      </w:r>
    </w:p>
    <w:p w:rsidR="00DE11BA" w:rsidRPr="001F1BC5" w:rsidRDefault="00DE11BA" w:rsidP="00DE11BA">
      <w:pPr>
        <w:rPr>
          <w:sz w:val="26"/>
          <w:szCs w:val="26"/>
        </w:rPr>
      </w:pPr>
    </w:p>
    <w:p w:rsidR="00DE11BA" w:rsidRPr="003463ED" w:rsidRDefault="00DE11BA" w:rsidP="00DE11BA">
      <w:pPr>
        <w:outlineLvl w:val="2"/>
        <w:rPr>
          <w:b/>
          <w:bCs/>
          <w:i/>
          <w:iCs/>
          <w:sz w:val="26"/>
          <w:szCs w:val="26"/>
        </w:rPr>
      </w:pPr>
      <w:r w:rsidRPr="003463ED">
        <w:rPr>
          <w:b/>
          <w:bCs/>
          <w:i/>
          <w:iCs/>
          <w:sz w:val="26"/>
          <w:szCs w:val="26"/>
        </w:rPr>
        <w:t>Совместная</w:t>
      </w:r>
      <w:r w:rsidRPr="003463ED">
        <w:rPr>
          <w:b/>
          <w:bCs/>
          <w:i/>
          <w:iCs/>
          <w:spacing w:val="-6"/>
          <w:sz w:val="26"/>
          <w:szCs w:val="26"/>
        </w:rPr>
        <w:t xml:space="preserve"> </w:t>
      </w:r>
      <w:r w:rsidRPr="003463ED">
        <w:rPr>
          <w:b/>
          <w:bCs/>
          <w:i/>
          <w:iCs/>
          <w:sz w:val="26"/>
          <w:szCs w:val="26"/>
        </w:rPr>
        <w:t>деятельность:</w:t>
      </w:r>
    </w:p>
    <w:p w:rsidR="00DE11BA" w:rsidRPr="001F1BC5" w:rsidRDefault="00DE11BA" w:rsidP="00DE11BA">
      <w:pPr>
        <w:numPr>
          <w:ilvl w:val="0"/>
          <w:numId w:val="5"/>
        </w:numPr>
        <w:tabs>
          <w:tab w:val="left" w:pos="501"/>
        </w:tabs>
        <w:spacing w:before="1"/>
        <w:ind w:right="111"/>
        <w:jc w:val="both"/>
        <w:rPr>
          <w:sz w:val="26"/>
        </w:rPr>
      </w:pPr>
      <w:r w:rsidRPr="001F1BC5">
        <w:rPr>
          <w:sz w:val="26"/>
        </w:rPr>
        <w:t>принимать цель совместной деятельности, коллективно строить план действий по её</w:t>
      </w:r>
      <w:r w:rsidRPr="001F1BC5">
        <w:rPr>
          <w:spacing w:val="1"/>
          <w:sz w:val="26"/>
        </w:rPr>
        <w:t xml:space="preserve"> </w:t>
      </w:r>
      <w:r w:rsidRPr="001F1BC5">
        <w:rPr>
          <w:sz w:val="26"/>
        </w:rPr>
        <w:t>достижению,</w:t>
      </w:r>
      <w:r w:rsidRPr="001F1BC5">
        <w:rPr>
          <w:spacing w:val="1"/>
          <w:sz w:val="26"/>
        </w:rPr>
        <w:t xml:space="preserve"> </w:t>
      </w:r>
      <w:r w:rsidRPr="001F1BC5">
        <w:rPr>
          <w:sz w:val="26"/>
        </w:rPr>
        <w:t>распределять</w:t>
      </w:r>
      <w:r w:rsidRPr="001F1BC5">
        <w:rPr>
          <w:spacing w:val="1"/>
          <w:sz w:val="26"/>
        </w:rPr>
        <w:t xml:space="preserve"> </w:t>
      </w:r>
      <w:r w:rsidRPr="001F1BC5">
        <w:rPr>
          <w:sz w:val="26"/>
        </w:rPr>
        <w:t>роли,</w:t>
      </w:r>
      <w:r w:rsidRPr="001F1BC5">
        <w:rPr>
          <w:spacing w:val="1"/>
          <w:sz w:val="26"/>
        </w:rPr>
        <w:t xml:space="preserve"> </w:t>
      </w:r>
      <w:r w:rsidRPr="001F1BC5">
        <w:rPr>
          <w:sz w:val="26"/>
        </w:rPr>
        <w:t>договариваться,</w:t>
      </w:r>
      <w:r w:rsidRPr="001F1BC5">
        <w:rPr>
          <w:spacing w:val="1"/>
          <w:sz w:val="26"/>
        </w:rPr>
        <w:t xml:space="preserve"> </w:t>
      </w:r>
      <w:r w:rsidRPr="001F1BC5">
        <w:rPr>
          <w:sz w:val="26"/>
        </w:rPr>
        <w:t>учитывать</w:t>
      </w:r>
      <w:r w:rsidRPr="001F1BC5">
        <w:rPr>
          <w:spacing w:val="1"/>
          <w:sz w:val="26"/>
        </w:rPr>
        <w:t xml:space="preserve"> </w:t>
      </w:r>
      <w:r w:rsidRPr="001F1BC5">
        <w:rPr>
          <w:sz w:val="26"/>
        </w:rPr>
        <w:t>интересы</w:t>
      </w:r>
      <w:r w:rsidRPr="001F1BC5">
        <w:rPr>
          <w:spacing w:val="1"/>
          <w:sz w:val="26"/>
        </w:rPr>
        <w:t xml:space="preserve"> </w:t>
      </w:r>
      <w:r w:rsidRPr="001F1BC5">
        <w:rPr>
          <w:sz w:val="26"/>
        </w:rPr>
        <w:t>и</w:t>
      </w:r>
      <w:r w:rsidRPr="001F1BC5">
        <w:rPr>
          <w:spacing w:val="1"/>
          <w:sz w:val="26"/>
        </w:rPr>
        <w:t xml:space="preserve"> </w:t>
      </w:r>
      <w:r w:rsidRPr="001F1BC5">
        <w:rPr>
          <w:sz w:val="26"/>
        </w:rPr>
        <w:t>мнения</w:t>
      </w:r>
      <w:r w:rsidRPr="001F1BC5">
        <w:rPr>
          <w:spacing w:val="1"/>
          <w:sz w:val="26"/>
        </w:rPr>
        <w:t xml:space="preserve"> </w:t>
      </w:r>
      <w:r w:rsidRPr="001F1BC5">
        <w:rPr>
          <w:sz w:val="26"/>
        </w:rPr>
        <w:t>участников</w:t>
      </w:r>
      <w:r w:rsidRPr="001F1BC5">
        <w:rPr>
          <w:spacing w:val="-2"/>
          <w:sz w:val="26"/>
        </w:rPr>
        <w:t xml:space="preserve"> </w:t>
      </w:r>
      <w:r w:rsidRPr="001F1BC5">
        <w:rPr>
          <w:sz w:val="26"/>
        </w:rPr>
        <w:t>совместной</w:t>
      </w:r>
      <w:r w:rsidRPr="001F1BC5">
        <w:rPr>
          <w:spacing w:val="-1"/>
          <w:sz w:val="26"/>
        </w:rPr>
        <w:t xml:space="preserve"> </w:t>
      </w:r>
      <w:r w:rsidRPr="001F1BC5">
        <w:rPr>
          <w:sz w:val="26"/>
        </w:rPr>
        <w:t>работы;</w:t>
      </w:r>
    </w:p>
    <w:p w:rsidR="00DE11BA" w:rsidRPr="001F1BC5" w:rsidRDefault="00DE11BA" w:rsidP="00DE11BA">
      <w:pPr>
        <w:numPr>
          <w:ilvl w:val="0"/>
          <w:numId w:val="5"/>
        </w:numPr>
        <w:tabs>
          <w:tab w:val="left" w:pos="501"/>
        </w:tabs>
        <w:spacing w:before="1"/>
        <w:ind w:left="500" w:hanging="284"/>
        <w:jc w:val="both"/>
        <w:rPr>
          <w:sz w:val="26"/>
        </w:rPr>
      </w:pPr>
      <w:r w:rsidRPr="001F1BC5">
        <w:rPr>
          <w:sz w:val="26"/>
        </w:rPr>
        <w:t>ответственно</w:t>
      </w:r>
      <w:r w:rsidRPr="001F1BC5">
        <w:rPr>
          <w:spacing w:val="-4"/>
          <w:sz w:val="26"/>
        </w:rPr>
        <w:t xml:space="preserve"> </w:t>
      </w:r>
      <w:r w:rsidRPr="001F1BC5">
        <w:rPr>
          <w:sz w:val="26"/>
        </w:rPr>
        <w:t>выполнять</w:t>
      </w:r>
      <w:r w:rsidRPr="001F1BC5">
        <w:rPr>
          <w:spacing w:val="-3"/>
          <w:sz w:val="26"/>
        </w:rPr>
        <w:t xml:space="preserve"> </w:t>
      </w:r>
      <w:r w:rsidRPr="001F1BC5">
        <w:rPr>
          <w:sz w:val="26"/>
        </w:rPr>
        <w:t>свою часть</w:t>
      </w:r>
      <w:r w:rsidRPr="001F1BC5">
        <w:rPr>
          <w:spacing w:val="-3"/>
          <w:sz w:val="26"/>
        </w:rPr>
        <w:t xml:space="preserve"> </w:t>
      </w:r>
      <w:r w:rsidRPr="001F1BC5">
        <w:rPr>
          <w:sz w:val="26"/>
        </w:rPr>
        <w:t>работы.</w:t>
      </w:r>
    </w:p>
    <w:p w:rsidR="00DE11BA" w:rsidRPr="001F1BC5" w:rsidRDefault="00DE11BA" w:rsidP="00DE11BA">
      <w:pPr>
        <w:rPr>
          <w:sz w:val="26"/>
          <w:szCs w:val="26"/>
        </w:rPr>
      </w:pPr>
    </w:p>
    <w:p w:rsidR="00DE11BA" w:rsidRPr="003463ED" w:rsidRDefault="00DE11BA" w:rsidP="00DE11BA">
      <w:pPr>
        <w:numPr>
          <w:ilvl w:val="0"/>
          <w:numId w:val="4"/>
        </w:numPr>
        <w:tabs>
          <w:tab w:val="left" w:pos="412"/>
        </w:tabs>
        <w:outlineLvl w:val="1"/>
        <w:rPr>
          <w:b/>
          <w:bCs/>
          <w:sz w:val="26"/>
          <w:szCs w:val="26"/>
        </w:rPr>
      </w:pPr>
      <w:r w:rsidRPr="003463ED">
        <w:rPr>
          <w:b/>
          <w:bCs/>
          <w:sz w:val="26"/>
          <w:szCs w:val="26"/>
        </w:rPr>
        <w:t>КЛАСС</w:t>
      </w:r>
    </w:p>
    <w:p w:rsidR="00DE11BA" w:rsidRPr="001F1BC5" w:rsidRDefault="00DE11BA" w:rsidP="00DE11BA">
      <w:pPr>
        <w:spacing w:before="3"/>
        <w:rPr>
          <w:b/>
          <w:sz w:val="18"/>
          <w:szCs w:val="26"/>
        </w:rPr>
      </w:pPr>
    </w:p>
    <w:p w:rsidR="00DE11BA" w:rsidRPr="003463ED" w:rsidRDefault="00DE11BA" w:rsidP="00DE11BA">
      <w:pPr>
        <w:spacing w:before="89" w:line="298" w:lineRule="exact"/>
        <w:outlineLvl w:val="2"/>
        <w:rPr>
          <w:b/>
          <w:bCs/>
          <w:i/>
          <w:iCs/>
          <w:sz w:val="26"/>
          <w:szCs w:val="26"/>
        </w:rPr>
      </w:pPr>
      <w:r w:rsidRPr="003463ED">
        <w:rPr>
          <w:b/>
          <w:bCs/>
          <w:i/>
          <w:iCs/>
          <w:sz w:val="26"/>
          <w:szCs w:val="26"/>
        </w:rPr>
        <w:t>Общие</w:t>
      </w:r>
      <w:r w:rsidRPr="003463ED">
        <w:rPr>
          <w:b/>
          <w:bCs/>
          <w:i/>
          <w:iCs/>
          <w:spacing w:val="-4"/>
          <w:sz w:val="26"/>
          <w:szCs w:val="26"/>
        </w:rPr>
        <w:t xml:space="preserve"> </w:t>
      </w:r>
      <w:r w:rsidRPr="003463ED">
        <w:rPr>
          <w:b/>
          <w:bCs/>
          <w:i/>
          <w:iCs/>
          <w:sz w:val="26"/>
          <w:szCs w:val="26"/>
        </w:rPr>
        <w:t>сведения</w:t>
      </w:r>
      <w:r w:rsidRPr="003463ED">
        <w:rPr>
          <w:b/>
          <w:bCs/>
          <w:i/>
          <w:iCs/>
          <w:spacing w:val="-2"/>
          <w:sz w:val="26"/>
          <w:szCs w:val="26"/>
        </w:rPr>
        <w:t xml:space="preserve"> </w:t>
      </w:r>
      <w:r w:rsidRPr="003463ED">
        <w:rPr>
          <w:b/>
          <w:bCs/>
          <w:i/>
          <w:iCs/>
          <w:sz w:val="26"/>
          <w:szCs w:val="26"/>
        </w:rPr>
        <w:t>о</w:t>
      </w:r>
      <w:r w:rsidRPr="003463ED">
        <w:rPr>
          <w:b/>
          <w:bCs/>
          <w:i/>
          <w:iCs/>
          <w:spacing w:val="-3"/>
          <w:sz w:val="26"/>
          <w:szCs w:val="26"/>
        </w:rPr>
        <w:t xml:space="preserve"> </w:t>
      </w:r>
      <w:r w:rsidRPr="003463ED">
        <w:rPr>
          <w:b/>
          <w:bCs/>
          <w:i/>
          <w:iCs/>
          <w:sz w:val="26"/>
          <w:szCs w:val="26"/>
        </w:rPr>
        <w:t>языке</w:t>
      </w:r>
    </w:p>
    <w:p w:rsidR="00DE11BA" w:rsidRPr="001F1BC5" w:rsidRDefault="00DE11BA" w:rsidP="00DE11BA">
      <w:pPr>
        <w:ind w:right="111"/>
        <w:jc w:val="both"/>
        <w:rPr>
          <w:sz w:val="26"/>
          <w:szCs w:val="26"/>
        </w:rPr>
      </w:pPr>
      <w:r w:rsidRPr="001F1BC5">
        <w:rPr>
          <w:sz w:val="26"/>
          <w:szCs w:val="26"/>
        </w:rPr>
        <w:t>Язык</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основное</w:t>
      </w:r>
      <w:r w:rsidRPr="001F1BC5">
        <w:rPr>
          <w:spacing w:val="1"/>
          <w:sz w:val="26"/>
          <w:szCs w:val="26"/>
        </w:rPr>
        <w:t xml:space="preserve"> </w:t>
      </w:r>
      <w:r w:rsidRPr="001F1BC5">
        <w:rPr>
          <w:sz w:val="26"/>
          <w:szCs w:val="26"/>
        </w:rPr>
        <w:t>средство</w:t>
      </w:r>
      <w:r w:rsidRPr="001F1BC5">
        <w:rPr>
          <w:spacing w:val="1"/>
          <w:sz w:val="26"/>
          <w:szCs w:val="26"/>
        </w:rPr>
        <w:t xml:space="preserve"> </w:t>
      </w:r>
      <w:r w:rsidRPr="001F1BC5">
        <w:rPr>
          <w:sz w:val="26"/>
          <w:szCs w:val="26"/>
        </w:rPr>
        <w:t>человеческого</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явление</w:t>
      </w:r>
      <w:r w:rsidRPr="001F1BC5">
        <w:rPr>
          <w:spacing w:val="1"/>
          <w:sz w:val="26"/>
          <w:szCs w:val="26"/>
        </w:rPr>
        <w:t xml:space="preserve"> </w:t>
      </w:r>
      <w:r w:rsidRPr="001F1BC5">
        <w:rPr>
          <w:sz w:val="26"/>
          <w:szCs w:val="26"/>
        </w:rPr>
        <w:t>национальной</w:t>
      </w:r>
      <w:r w:rsidRPr="001F1BC5">
        <w:rPr>
          <w:spacing w:val="-62"/>
          <w:sz w:val="26"/>
          <w:szCs w:val="26"/>
        </w:rPr>
        <w:t xml:space="preserve"> </w:t>
      </w:r>
      <w:r w:rsidRPr="001F1BC5">
        <w:rPr>
          <w:sz w:val="26"/>
          <w:szCs w:val="26"/>
        </w:rPr>
        <w:t>культуры</w:t>
      </w:r>
      <w:r w:rsidRPr="001F1BC5">
        <w:rPr>
          <w:spacing w:val="1"/>
          <w:sz w:val="26"/>
          <w:szCs w:val="26"/>
        </w:rPr>
        <w:t xml:space="preserve"> </w:t>
      </w:r>
      <w:r w:rsidRPr="001F1BC5">
        <w:rPr>
          <w:sz w:val="26"/>
          <w:szCs w:val="26"/>
        </w:rPr>
        <w:t>Первоначальные</w:t>
      </w:r>
      <w:r w:rsidRPr="001F1BC5">
        <w:rPr>
          <w:spacing w:val="1"/>
          <w:sz w:val="26"/>
          <w:szCs w:val="26"/>
        </w:rPr>
        <w:t xml:space="preserve"> </w:t>
      </w:r>
      <w:r w:rsidRPr="001F1BC5">
        <w:rPr>
          <w:sz w:val="26"/>
          <w:szCs w:val="26"/>
        </w:rPr>
        <w:t>представления</w:t>
      </w:r>
      <w:r w:rsidRPr="001F1BC5">
        <w:rPr>
          <w:spacing w:val="1"/>
          <w:sz w:val="26"/>
          <w:szCs w:val="26"/>
        </w:rPr>
        <w:t xml:space="preserve"> </w:t>
      </w:r>
      <w:r w:rsidRPr="001F1BC5">
        <w:rPr>
          <w:sz w:val="26"/>
          <w:szCs w:val="26"/>
        </w:rPr>
        <w:t>о</w:t>
      </w:r>
      <w:r w:rsidRPr="001F1BC5">
        <w:rPr>
          <w:spacing w:val="1"/>
          <w:sz w:val="26"/>
          <w:szCs w:val="26"/>
        </w:rPr>
        <w:t xml:space="preserve"> </w:t>
      </w:r>
      <w:r w:rsidRPr="001F1BC5">
        <w:rPr>
          <w:sz w:val="26"/>
          <w:szCs w:val="26"/>
        </w:rPr>
        <w:t>многообразии</w:t>
      </w:r>
      <w:r w:rsidRPr="001F1BC5">
        <w:rPr>
          <w:spacing w:val="1"/>
          <w:sz w:val="26"/>
          <w:szCs w:val="26"/>
        </w:rPr>
        <w:t xml:space="preserve"> </w:t>
      </w:r>
      <w:r w:rsidRPr="001F1BC5">
        <w:rPr>
          <w:sz w:val="26"/>
          <w:szCs w:val="26"/>
        </w:rPr>
        <w:t>языкового</w:t>
      </w:r>
      <w:r w:rsidRPr="001F1BC5">
        <w:rPr>
          <w:spacing w:val="1"/>
          <w:sz w:val="26"/>
          <w:szCs w:val="26"/>
        </w:rPr>
        <w:t xml:space="preserve"> </w:t>
      </w:r>
      <w:r w:rsidRPr="001F1BC5">
        <w:rPr>
          <w:sz w:val="26"/>
          <w:szCs w:val="26"/>
        </w:rPr>
        <w:t>пространства</w:t>
      </w:r>
      <w:r w:rsidRPr="001F1BC5">
        <w:rPr>
          <w:spacing w:val="1"/>
          <w:sz w:val="26"/>
          <w:szCs w:val="26"/>
        </w:rPr>
        <w:t xml:space="preserve"> </w:t>
      </w:r>
      <w:r w:rsidRPr="001F1BC5">
        <w:rPr>
          <w:sz w:val="26"/>
          <w:szCs w:val="26"/>
        </w:rPr>
        <w:t>России</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мира</w:t>
      </w:r>
      <w:r w:rsidRPr="001F1BC5">
        <w:rPr>
          <w:spacing w:val="-2"/>
          <w:sz w:val="26"/>
          <w:szCs w:val="26"/>
        </w:rPr>
        <w:t xml:space="preserve"> </w:t>
      </w:r>
      <w:r w:rsidRPr="001F1BC5">
        <w:rPr>
          <w:sz w:val="26"/>
          <w:szCs w:val="26"/>
        </w:rPr>
        <w:t>Методы познания</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наблюдение,</w:t>
      </w:r>
      <w:r w:rsidRPr="001F1BC5">
        <w:rPr>
          <w:spacing w:val="-2"/>
          <w:sz w:val="26"/>
          <w:szCs w:val="26"/>
        </w:rPr>
        <w:t xml:space="preserve"> </w:t>
      </w:r>
      <w:r w:rsidRPr="001F1BC5">
        <w:rPr>
          <w:sz w:val="26"/>
          <w:szCs w:val="26"/>
        </w:rPr>
        <w:t>анализ</w:t>
      </w:r>
    </w:p>
    <w:p w:rsidR="00DE11BA" w:rsidRPr="001F1BC5" w:rsidRDefault="00DE11BA" w:rsidP="00DE11BA">
      <w:pPr>
        <w:jc w:val="both"/>
        <w:rPr>
          <w:sz w:val="26"/>
          <w:szCs w:val="26"/>
        </w:rPr>
      </w:pPr>
      <w:r w:rsidRPr="001F1BC5">
        <w:rPr>
          <w:sz w:val="26"/>
          <w:szCs w:val="26"/>
        </w:rPr>
        <w:t>Фонетика</w:t>
      </w:r>
      <w:r w:rsidRPr="001F1BC5">
        <w:rPr>
          <w:spacing w:val="-4"/>
          <w:sz w:val="26"/>
          <w:szCs w:val="26"/>
        </w:rPr>
        <w:t xml:space="preserve"> </w:t>
      </w:r>
      <w:r w:rsidRPr="001F1BC5">
        <w:rPr>
          <w:sz w:val="26"/>
          <w:szCs w:val="26"/>
        </w:rPr>
        <w:t>и</w:t>
      </w:r>
      <w:r w:rsidRPr="001F1BC5">
        <w:rPr>
          <w:spacing w:val="-4"/>
          <w:sz w:val="26"/>
          <w:szCs w:val="26"/>
        </w:rPr>
        <w:t xml:space="preserve"> </w:t>
      </w:r>
      <w:r w:rsidRPr="001F1BC5">
        <w:rPr>
          <w:sz w:val="26"/>
          <w:szCs w:val="26"/>
        </w:rPr>
        <w:t>графика</w:t>
      </w:r>
    </w:p>
    <w:p w:rsidR="00DE11BA" w:rsidRPr="001F1BC5" w:rsidRDefault="00DE11BA" w:rsidP="00DE11BA">
      <w:pPr>
        <w:spacing w:before="1"/>
        <w:ind w:right="108"/>
        <w:jc w:val="both"/>
        <w:rPr>
          <w:sz w:val="26"/>
          <w:szCs w:val="26"/>
        </w:rPr>
      </w:pPr>
      <w:r w:rsidRPr="001F1BC5">
        <w:rPr>
          <w:sz w:val="26"/>
          <w:szCs w:val="26"/>
        </w:rPr>
        <w:t>Смыслоразличительная функция звуков; различение звуков и букв; различение</w:t>
      </w:r>
      <w:r w:rsidRPr="001F1BC5">
        <w:rPr>
          <w:spacing w:val="1"/>
          <w:sz w:val="26"/>
          <w:szCs w:val="26"/>
        </w:rPr>
        <w:t xml:space="preserve"> </w:t>
      </w:r>
      <w:r w:rsidRPr="001F1BC5">
        <w:rPr>
          <w:sz w:val="26"/>
          <w:szCs w:val="26"/>
        </w:rPr>
        <w:t>ударных и безударных гласных звуков, твёрдых и мягких согласных звуков, звонких и</w:t>
      </w:r>
      <w:r w:rsidRPr="001F1BC5">
        <w:rPr>
          <w:spacing w:val="1"/>
          <w:sz w:val="26"/>
          <w:szCs w:val="26"/>
        </w:rPr>
        <w:t xml:space="preserve"> </w:t>
      </w:r>
      <w:r w:rsidRPr="001F1BC5">
        <w:rPr>
          <w:sz w:val="26"/>
          <w:szCs w:val="26"/>
        </w:rPr>
        <w:t>глухих согласных звуков; шипящие согласные звуки [ж], [ш], [ч’], [щ’]; обозначение на</w:t>
      </w:r>
      <w:r w:rsidRPr="001F1BC5">
        <w:rPr>
          <w:spacing w:val="-62"/>
          <w:sz w:val="26"/>
          <w:szCs w:val="26"/>
        </w:rPr>
        <w:t xml:space="preserve"> </w:t>
      </w:r>
      <w:r w:rsidRPr="001F1BC5">
        <w:rPr>
          <w:sz w:val="26"/>
          <w:szCs w:val="26"/>
        </w:rPr>
        <w:t>письме твёрдости и</w:t>
      </w:r>
      <w:r w:rsidRPr="001F1BC5">
        <w:rPr>
          <w:spacing w:val="1"/>
          <w:sz w:val="26"/>
          <w:szCs w:val="26"/>
        </w:rPr>
        <w:t xml:space="preserve"> </w:t>
      </w:r>
      <w:r w:rsidRPr="001F1BC5">
        <w:rPr>
          <w:sz w:val="26"/>
          <w:szCs w:val="26"/>
        </w:rPr>
        <w:t>мягкости</w:t>
      </w:r>
      <w:r w:rsidRPr="001F1BC5">
        <w:rPr>
          <w:spacing w:val="1"/>
          <w:sz w:val="26"/>
          <w:szCs w:val="26"/>
        </w:rPr>
        <w:t xml:space="preserve"> </w:t>
      </w:r>
      <w:r w:rsidRPr="001F1BC5">
        <w:rPr>
          <w:sz w:val="26"/>
          <w:szCs w:val="26"/>
        </w:rPr>
        <w:t>согласных</w:t>
      </w:r>
      <w:r w:rsidRPr="001F1BC5">
        <w:rPr>
          <w:spacing w:val="65"/>
          <w:sz w:val="26"/>
          <w:szCs w:val="26"/>
        </w:rPr>
        <w:t xml:space="preserve"> </w:t>
      </w:r>
      <w:r w:rsidRPr="001F1BC5">
        <w:rPr>
          <w:sz w:val="26"/>
          <w:szCs w:val="26"/>
        </w:rPr>
        <w:t>звуков, функции букв е, ё, ю, я; согласный</w:t>
      </w:r>
      <w:r w:rsidRPr="001F1BC5">
        <w:rPr>
          <w:spacing w:val="1"/>
          <w:sz w:val="26"/>
          <w:szCs w:val="26"/>
        </w:rPr>
        <w:t xml:space="preserve"> </w:t>
      </w:r>
      <w:r w:rsidRPr="001F1BC5">
        <w:rPr>
          <w:sz w:val="26"/>
          <w:szCs w:val="26"/>
        </w:rPr>
        <w:t>звук</w:t>
      </w:r>
      <w:r w:rsidRPr="001F1BC5">
        <w:rPr>
          <w:spacing w:val="-1"/>
          <w:sz w:val="26"/>
          <w:szCs w:val="26"/>
        </w:rPr>
        <w:t xml:space="preserve"> </w:t>
      </w:r>
      <w:r w:rsidRPr="001F1BC5">
        <w:rPr>
          <w:sz w:val="26"/>
          <w:szCs w:val="26"/>
        </w:rPr>
        <w:t>[й’]</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гласный</w:t>
      </w:r>
      <w:r w:rsidRPr="001F1BC5">
        <w:rPr>
          <w:spacing w:val="-2"/>
          <w:sz w:val="26"/>
          <w:szCs w:val="26"/>
        </w:rPr>
        <w:t xml:space="preserve"> </w:t>
      </w:r>
      <w:r w:rsidRPr="001F1BC5">
        <w:rPr>
          <w:sz w:val="26"/>
          <w:szCs w:val="26"/>
        </w:rPr>
        <w:t>звук [и]</w:t>
      </w:r>
      <w:r w:rsidRPr="001F1BC5">
        <w:rPr>
          <w:spacing w:val="-2"/>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изученного в</w:t>
      </w:r>
      <w:r w:rsidRPr="001F1BC5">
        <w:rPr>
          <w:spacing w:val="-1"/>
          <w:sz w:val="26"/>
          <w:szCs w:val="26"/>
        </w:rPr>
        <w:t xml:space="preserve"> </w:t>
      </w:r>
      <w:r w:rsidRPr="001F1BC5">
        <w:rPr>
          <w:sz w:val="26"/>
          <w:szCs w:val="26"/>
        </w:rPr>
        <w:t>1</w:t>
      </w:r>
      <w:r w:rsidRPr="001F1BC5">
        <w:rPr>
          <w:spacing w:val="-2"/>
          <w:sz w:val="26"/>
          <w:szCs w:val="26"/>
        </w:rPr>
        <w:t xml:space="preserve"> </w:t>
      </w:r>
      <w:r w:rsidRPr="001F1BC5">
        <w:rPr>
          <w:sz w:val="26"/>
          <w:szCs w:val="26"/>
        </w:rPr>
        <w:t>классе).</w:t>
      </w:r>
    </w:p>
    <w:p w:rsidR="00DE11BA" w:rsidRPr="001F1BC5" w:rsidRDefault="00DE11BA" w:rsidP="00DE11BA">
      <w:pPr>
        <w:ind w:right="2228"/>
        <w:jc w:val="both"/>
        <w:rPr>
          <w:sz w:val="26"/>
          <w:szCs w:val="26"/>
        </w:rPr>
      </w:pPr>
      <w:r w:rsidRPr="001F1BC5">
        <w:rPr>
          <w:sz w:val="26"/>
          <w:szCs w:val="26"/>
        </w:rPr>
        <w:t>Парные и непарные по твёрдости — мягкости согласные звуки.</w:t>
      </w:r>
      <w:r w:rsidRPr="001F1BC5">
        <w:rPr>
          <w:spacing w:val="-62"/>
          <w:sz w:val="26"/>
          <w:szCs w:val="26"/>
        </w:rPr>
        <w:t xml:space="preserve"> </w:t>
      </w:r>
      <w:r w:rsidRPr="001F1BC5">
        <w:rPr>
          <w:sz w:val="26"/>
          <w:szCs w:val="26"/>
        </w:rPr>
        <w:t>Парные</w:t>
      </w:r>
      <w:r w:rsidRPr="001F1BC5">
        <w:rPr>
          <w:spacing w:val="-4"/>
          <w:sz w:val="26"/>
          <w:szCs w:val="26"/>
        </w:rPr>
        <w:t xml:space="preserve"> </w:t>
      </w:r>
      <w:r w:rsidRPr="001F1BC5">
        <w:rPr>
          <w:sz w:val="26"/>
          <w:szCs w:val="26"/>
        </w:rPr>
        <w:t>и</w:t>
      </w:r>
      <w:r w:rsidRPr="001F1BC5">
        <w:rPr>
          <w:spacing w:val="-4"/>
          <w:sz w:val="26"/>
          <w:szCs w:val="26"/>
        </w:rPr>
        <w:t xml:space="preserve"> </w:t>
      </w:r>
      <w:r w:rsidRPr="001F1BC5">
        <w:rPr>
          <w:sz w:val="26"/>
          <w:szCs w:val="26"/>
        </w:rPr>
        <w:t>непарные</w:t>
      </w:r>
      <w:r w:rsidRPr="001F1BC5">
        <w:rPr>
          <w:spacing w:val="-4"/>
          <w:sz w:val="26"/>
          <w:szCs w:val="26"/>
        </w:rPr>
        <w:t xml:space="preserve"> </w:t>
      </w:r>
      <w:r w:rsidRPr="001F1BC5">
        <w:rPr>
          <w:sz w:val="26"/>
          <w:szCs w:val="26"/>
        </w:rPr>
        <w:t>по</w:t>
      </w:r>
      <w:r w:rsidRPr="001F1BC5">
        <w:rPr>
          <w:spacing w:val="-4"/>
          <w:sz w:val="26"/>
          <w:szCs w:val="26"/>
        </w:rPr>
        <w:t xml:space="preserve"> </w:t>
      </w:r>
      <w:r w:rsidRPr="001F1BC5">
        <w:rPr>
          <w:sz w:val="26"/>
          <w:szCs w:val="26"/>
        </w:rPr>
        <w:t>звонкости</w:t>
      </w:r>
      <w:r w:rsidRPr="001F1BC5">
        <w:rPr>
          <w:spacing w:val="-1"/>
          <w:sz w:val="26"/>
          <w:szCs w:val="26"/>
        </w:rPr>
        <w:t xml:space="preserve"> </w:t>
      </w:r>
      <w:r w:rsidRPr="001F1BC5">
        <w:rPr>
          <w:sz w:val="26"/>
          <w:szCs w:val="26"/>
        </w:rPr>
        <w:t>—</w:t>
      </w:r>
      <w:r w:rsidRPr="001F1BC5">
        <w:rPr>
          <w:spacing w:val="-4"/>
          <w:sz w:val="26"/>
          <w:szCs w:val="26"/>
        </w:rPr>
        <w:t xml:space="preserve"> </w:t>
      </w:r>
      <w:r w:rsidRPr="001F1BC5">
        <w:rPr>
          <w:sz w:val="26"/>
          <w:szCs w:val="26"/>
        </w:rPr>
        <w:t>глухости</w:t>
      </w:r>
      <w:r w:rsidRPr="001F1BC5">
        <w:rPr>
          <w:spacing w:val="-4"/>
          <w:sz w:val="26"/>
          <w:szCs w:val="26"/>
        </w:rPr>
        <w:t xml:space="preserve"> </w:t>
      </w:r>
      <w:r w:rsidRPr="001F1BC5">
        <w:rPr>
          <w:sz w:val="26"/>
          <w:szCs w:val="26"/>
        </w:rPr>
        <w:t>согласные</w:t>
      </w:r>
      <w:r w:rsidRPr="001F1BC5">
        <w:rPr>
          <w:spacing w:val="-4"/>
          <w:sz w:val="26"/>
          <w:szCs w:val="26"/>
        </w:rPr>
        <w:t xml:space="preserve"> </w:t>
      </w:r>
      <w:r w:rsidRPr="001F1BC5">
        <w:rPr>
          <w:sz w:val="26"/>
          <w:szCs w:val="26"/>
        </w:rPr>
        <w:t>звуки.</w:t>
      </w:r>
    </w:p>
    <w:p w:rsidR="00DE11BA" w:rsidRPr="001F1BC5" w:rsidRDefault="00DE11BA" w:rsidP="00DE11BA">
      <w:pPr>
        <w:rPr>
          <w:sz w:val="26"/>
          <w:szCs w:val="26"/>
        </w:rPr>
      </w:pPr>
      <w:r w:rsidRPr="001F1BC5">
        <w:rPr>
          <w:sz w:val="26"/>
          <w:szCs w:val="26"/>
        </w:rPr>
        <w:t>Качественная</w:t>
      </w:r>
      <w:r w:rsidRPr="001F1BC5">
        <w:rPr>
          <w:spacing w:val="33"/>
          <w:sz w:val="26"/>
          <w:szCs w:val="26"/>
        </w:rPr>
        <w:t xml:space="preserve"> </w:t>
      </w:r>
      <w:r w:rsidRPr="001F1BC5">
        <w:rPr>
          <w:sz w:val="26"/>
          <w:szCs w:val="26"/>
        </w:rPr>
        <w:t>характеристика</w:t>
      </w:r>
      <w:r w:rsidRPr="001F1BC5">
        <w:rPr>
          <w:spacing w:val="30"/>
          <w:sz w:val="26"/>
          <w:szCs w:val="26"/>
        </w:rPr>
        <w:t xml:space="preserve"> </w:t>
      </w:r>
      <w:r w:rsidRPr="001F1BC5">
        <w:rPr>
          <w:sz w:val="26"/>
          <w:szCs w:val="26"/>
        </w:rPr>
        <w:t>звука:</w:t>
      </w:r>
      <w:r w:rsidRPr="001F1BC5">
        <w:rPr>
          <w:spacing w:val="33"/>
          <w:sz w:val="26"/>
          <w:szCs w:val="26"/>
        </w:rPr>
        <w:t xml:space="preserve"> </w:t>
      </w:r>
      <w:r w:rsidRPr="001F1BC5">
        <w:rPr>
          <w:sz w:val="26"/>
          <w:szCs w:val="26"/>
        </w:rPr>
        <w:t>гласный</w:t>
      </w:r>
      <w:r w:rsidRPr="001F1BC5">
        <w:rPr>
          <w:spacing w:val="35"/>
          <w:sz w:val="26"/>
          <w:szCs w:val="26"/>
        </w:rPr>
        <w:t xml:space="preserve"> </w:t>
      </w:r>
      <w:r w:rsidRPr="001F1BC5">
        <w:rPr>
          <w:sz w:val="26"/>
          <w:szCs w:val="26"/>
        </w:rPr>
        <w:t>—</w:t>
      </w:r>
      <w:r w:rsidRPr="001F1BC5">
        <w:rPr>
          <w:spacing w:val="30"/>
          <w:sz w:val="26"/>
          <w:szCs w:val="26"/>
        </w:rPr>
        <w:t xml:space="preserve"> </w:t>
      </w:r>
      <w:r w:rsidRPr="001F1BC5">
        <w:rPr>
          <w:sz w:val="26"/>
          <w:szCs w:val="26"/>
        </w:rPr>
        <w:t>согласный;</w:t>
      </w:r>
      <w:r w:rsidRPr="001F1BC5">
        <w:rPr>
          <w:spacing w:val="31"/>
          <w:sz w:val="26"/>
          <w:szCs w:val="26"/>
        </w:rPr>
        <w:t xml:space="preserve"> </w:t>
      </w:r>
      <w:r w:rsidRPr="001F1BC5">
        <w:rPr>
          <w:sz w:val="26"/>
          <w:szCs w:val="26"/>
        </w:rPr>
        <w:t>гласный</w:t>
      </w:r>
      <w:r w:rsidRPr="001F1BC5">
        <w:rPr>
          <w:spacing w:val="30"/>
          <w:sz w:val="26"/>
          <w:szCs w:val="26"/>
        </w:rPr>
        <w:t xml:space="preserve"> </w:t>
      </w:r>
      <w:r w:rsidRPr="001F1BC5">
        <w:rPr>
          <w:sz w:val="26"/>
          <w:szCs w:val="26"/>
        </w:rPr>
        <w:t>ударный</w:t>
      </w:r>
      <w:r w:rsidRPr="001F1BC5">
        <w:rPr>
          <w:spacing w:val="34"/>
          <w:sz w:val="26"/>
          <w:szCs w:val="26"/>
        </w:rPr>
        <w:t xml:space="preserve"> </w:t>
      </w:r>
      <w:r w:rsidRPr="001F1BC5">
        <w:rPr>
          <w:sz w:val="26"/>
          <w:szCs w:val="26"/>
        </w:rPr>
        <w:t>—</w:t>
      </w:r>
      <w:r w:rsidRPr="001F1BC5">
        <w:rPr>
          <w:spacing w:val="-62"/>
          <w:sz w:val="26"/>
          <w:szCs w:val="26"/>
        </w:rPr>
        <w:t xml:space="preserve"> </w:t>
      </w:r>
      <w:r w:rsidRPr="001F1BC5">
        <w:rPr>
          <w:sz w:val="26"/>
          <w:szCs w:val="26"/>
        </w:rPr>
        <w:t>безударный;</w:t>
      </w:r>
      <w:r w:rsidRPr="001F1BC5">
        <w:rPr>
          <w:spacing w:val="27"/>
          <w:sz w:val="26"/>
          <w:szCs w:val="26"/>
        </w:rPr>
        <w:t xml:space="preserve"> </w:t>
      </w:r>
      <w:r w:rsidRPr="001F1BC5">
        <w:rPr>
          <w:sz w:val="26"/>
          <w:szCs w:val="26"/>
        </w:rPr>
        <w:t>согласный</w:t>
      </w:r>
      <w:r w:rsidRPr="001F1BC5">
        <w:rPr>
          <w:spacing w:val="28"/>
          <w:sz w:val="26"/>
          <w:szCs w:val="26"/>
        </w:rPr>
        <w:t xml:space="preserve"> </w:t>
      </w:r>
      <w:r w:rsidRPr="001F1BC5">
        <w:rPr>
          <w:sz w:val="26"/>
          <w:szCs w:val="26"/>
        </w:rPr>
        <w:t>твёрдый</w:t>
      </w:r>
      <w:r w:rsidRPr="001F1BC5">
        <w:rPr>
          <w:spacing w:val="29"/>
          <w:sz w:val="26"/>
          <w:szCs w:val="26"/>
        </w:rPr>
        <w:t xml:space="preserve"> </w:t>
      </w:r>
      <w:r w:rsidRPr="001F1BC5">
        <w:rPr>
          <w:sz w:val="26"/>
          <w:szCs w:val="26"/>
        </w:rPr>
        <w:t>—</w:t>
      </w:r>
      <w:r w:rsidRPr="001F1BC5">
        <w:rPr>
          <w:spacing w:val="28"/>
          <w:sz w:val="26"/>
          <w:szCs w:val="26"/>
        </w:rPr>
        <w:t xml:space="preserve"> </w:t>
      </w:r>
      <w:r w:rsidRPr="001F1BC5">
        <w:rPr>
          <w:sz w:val="26"/>
          <w:szCs w:val="26"/>
        </w:rPr>
        <w:t>мягкий,</w:t>
      </w:r>
      <w:r w:rsidRPr="001F1BC5">
        <w:rPr>
          <w:spacing w:val="26"/>
          <w:sz w:val="26"/>
          <w:szCs w:val="26"/>
        </w:rPr>
        <w:t xml:space="preserve"> </w:t>
      </w:r>
      <w:r w:rsidRPr="001F1BC5">
        <w:rPr>
          <w:sz w:val="26"/>
          <w:szCs w:val="26"/>
        </w:rPr>
        <w:t>парный</w:t>
      </w:r>
      <w:r w:rsidRPr="001F1BC5">
        <w:rPr>
          <w:spacing w:val="30"/>
          <w:sz w:val="26"/>
          <w:szCs w:val="26"/>
        </w:rPr>
        <w:t xml:space="preserve"> </w:t>
      </w:r>
      <w:r w:rsidRPr="001F1BC5">
        <w:rPr>
          <w:sz w:val="26"/>
          <w:szCs w:val="26"/>
        </w:rPr>
        <w:t>—</w:t>
      </w:r>
      <w:r w:rsidRPr="001F1BC5">
        <w:rPr>
          <w:spacing w:val="27"/>
          <w:sz w:val="26"/>
          <w:szCs w:val="26"/>
        </w:rPr>
        <w:t xml:space="preserve"> </w:t>
      </w:r>
      <w:r w:rsidRPr="001F1BC5">
        <w:rPr>
          <w:sz w:val="26"/>
          <w:szCs w:val="26"/>
        </w:rPr>
        <w:t>непарный;</w:t>
      </w:r>
      <w:r w:rsidRPr="001F1BC5">
        <w:rPr>
          <w:spacing w:val="28"/>
          <w:sz w:val="26"/>
          <w:szCs w:val="26"/>
        </w:rPr>
        <w:t xml:space="preserve"> </w:t>
      </w:r>
      <w:r w:rsidRPr="001F1BC5">
        <w:rPr>
          <w:sz w:val="26"/>
          <w:szCs w:val="26"/>
        </w:rPr>
        <w:t>согласный</w:t>
      </w:r>
      <w:r w:rsidRPr="001F1BC5">
        <w:rPr>
          <w:spacing w:val="27"/>
          <w:sz w:val="26"/>
          <w:szCs w:val="26"/>
        </w:rPr>
        <w:t xml:space="preserve"> </w:t>
      </w:r>
      <w:r w:rsidRPr="001F1BC5">
        <w:rPr>
          <w:sz w:val="26"/>
          <w:szCs w:val="26"/>
        </w:rPr>
        <w:t>звонкий</w:t>
      </w:r>
    </w:p>
    <w:p w:rsidR="00DE11BA" w:rsidRPr="001F1BC5" w:rsidRDefault="00DE11BA" w:rsidP="00DE11BA">
      <w:pPr>
        <w:spacing w:line="298" w:lineRule="exact"/>
        <w:rPr>
          <w:sz w:val="26"/>
          <w:szCs w:val="26"/>
        </w:rPr>
      </w:pPr>
      <w:r w:rsidRPr="001F1BC5">
        <w:rPr>
          <w:sz w:val="26"/>
          <w:szCs w:val="26"/>
        </w:rPr>
        <w:t>—</w:t>
      </w:r>
      <w:r w:rsidRPr="001F1BC5">
        <w:rPr>
          <w:spacing w:val="-5"/>
          <w:sz w:val="26"/>
          <w:szCs w:val="26"/>
        </w:rPr>
        <w:t xml:space="preserve"> </w:t>
      </w:r>
      <w:r w:rsidRPr="001F1BC5">
        <w:rPr>
          <w:sz w:val="26"/>
          <w:szCs w:val="26"/>
        </w:rPr>
        <w:t>глухой,</w:t>
      </w:r>
      <w:r w:rsidRPr="001F1BC5">
        <w:rPr>
          <w:spacing w:val="-4"/>
          <w:sz w:val="26"/>
          <w:szCs w:val="26"/>
        </w:rPr>
        <w:t xml:space="preserve"> </w:t>
      </w:r>
      <w:r w:rsidRPr="001F1BC5">
        <w:rPr>
          <w:sz w:val="26"/>
          <w:szCs w:val="26"/>
        </w:rPr>
        <w:t>парный</w:t>
      </w:r>
      <w:r w:rsidRPr="001F1BC5">
        <w:rPr>
          <w:spacing w:val="-2"/>
          <w:sz w:val="26"/>
          <w:szCs w:val="26"/>
        </w:rPr>
        <w:t xml:space="preserve"> </w:t>
      </w:r>
      <w:r w:rsidRPr="001F1BC5">
        <w:rPr>
          <w:sz w:val="26"/>
          <w:szCs w:val="26"/>
        </w:rPr>
        <w:t>—</w:t>
      </w:r>
      <w:r w:rsidRPr="001F1BC5">
        <w:rPr>
          <w:spacing w:val="-1"/>
          <w:sz w:val="26"/>
          <w:szCs w:val="26"/>
        </w:rPr>
        <w:t xml:space="preserve"> </w:t>
      </w:r>
      <w:r w:rsidRPr="001F1BC5">
        <w:rPr>
          <w:sz w:val="26"/>
          <w:szCs w:val="26"/>
        </w:rPr>
        <w:t>непарный.</w:t>
      </w:r>
    </w:p>
    <w:p w:rsidR="00DE11BA" w:rsidRPr="001F1BC5" w:rsidRDefault="00DE11BA" w:rsidP="00DE11BA">
      <w:pPr>
        <w:rPr>
          <w:sz w:val="26"/>
          <w:szCs w:val="26"/>
        </w:rPr>
      </w:pPr>
      <w:r w:rsidRPr="001F1BC5">
        <w:rPr>
          <w:sz w:val="26"/>
          <w:szCs w:val="26"/>
        </w:rPr>
        <w:t>Функции</w:t>
      </w:r>
      <w:r w:rsidRPr="001F1BC5">
        <w:rPr>
          <w:spacing w:val="38"/>
          <w:sz w:val="26"/>
          <w:szCs w:val="26"/>
        </w:rPr>
        <w:t xml:space="preserve"> </w:t>
      </w:r>
      <w:r w:rsidRPr="001F1BC5">
        <w:rPr>
          <w:sz w:val="26"/>
          <w:szCs w:val="26"/>
        </w:rPr>
        <w:t>ь:</w:t>
      </w:r>
      <w:r w:rsidRPr="001F1BC5">
        <w:rPr>
          <w:spacing w:val="35"/>
          <w:sz w:val="26"/>
          <w:szCs w:val="26"/>
        </w:rPr>
        <w:t xml:space="preserve"> </w:t>
      </w:r>
      <w:r w:rsidRPr="001F1BC5">
        <w:rPr>
          <w:sz w:val="26"/>
          <w:szCs w:val="26"/>
        </w:rPr>
        <w:t>показатель</w:t>
      </w:r>
      <w:r w:rsidRPr="001F1BC5">
        <w:rPr>
          <w:spacing w:val="35"/>
          <w:sz w:val="26"/>
          <w:szCs w:val="26"/>
        </w:rPr>
        <w:t xml:space="preserve"> </w:t>
      </w:r>
      <w:r w:rsidRPr="001F1BC5">
        <w:rPr>
          <w:sz w:val="26"/>
          <w:szCs w:val="26"/>
        </w:rPr>
        <w:t>мягкости</w:t>
      </w:r>
      <w:r w:rsidRPr="001F1BC5">
        <w:rPr>
          <w:spacing w:val="36"/>
          <w:sz w:val="26"/>
          <w:szCs w:val="26"/>
        </w:rPr>
        <w:t xml:space="preserve"> </w:t>
      </w:r>
      <w:r w:rsidRPr="001F1BC5">
        <w:rPr>
          <w:sz w:val="26"/>
          <w:szCs w:val="26"/>
        </w:rPr>
        <w:t>предшествующего</w:t>
      </w:r>
      <w:r w:rsidRPr="001F1BC5">
        <w:rPr>
          <w:spacing w:val="35"/>
          <w:sz w:val="26"/>
          <w:szCs w:val="26"/>
        </w:rPr>
        <w:t xml:space="preserve"> </w:t>
      </w:r>
      <w:r w:rsidRPr="001F1BC5">
        <w:rPr>
          <w:sz w:val="26"/>
          <w:szCs w:val="26"/>
        </w:rPr>
        <w:t>согласного</w:t>
      </w:r>
      <w:r w:rsidRPr="001F1BC5">
        <w:rPr>
          <w:spacing w:val="41"/>
          <w:sz w:val="26"/>
          <w:szCs w:val="26"/>
        </w:rPr>
        <w:t xml:space="preserve"> </w:t>
      </w:r>
      <w:r w:rsidRPr="001F1BC5">
        <w:rPr>
          <w:sz w:val="26"/>
          <w:szCs w:val="26"/>
        </w:rPr>
        <w:t>в</w:t>
      </w:r>
      <w:r w:rsidRPr="001F1BC5">
        <w:rPr>
          <w:spacing w:val="37"/>
          <w:sz w:val="26"/>
          <w:szCs w:val="26"/>
        </w:rPr>
        <w:t xml:space="preserve"> </w:t>
      </w:r>
      <w:r w:rsidRPr="001F1BC5">
        <w:rPr>
          <w:sz w:val="26"/>
          <w:szCs w:val="26"/>
        </w:rPr>
        <w:t>конце</w:t>
      </w:r>
      <w:r w:rsidRPr="001F1BC5">
        <w:rPr>
          <w:spacing w:val="36"/>
          <w:sz w:val="26"/>
          <w:szCs w:val="26"/>
        </w:rPr>
        <w:t xml:space="preserve"> </w:t>
      </w:r>
      <w:r w:rsidRPr="001F1BC5">
        <w:rPr>
          <w:sz w:val="26"/>
          <w:szCs w:val="26"/>
        </w:rPr>
        <w:t>и</w:t>
      </w:r>
      <w:r w:rsidRPr="001F1BC5">
        <w:rPr>
          <w:spacing w:val="38"/>
          <w:sz w:val="26"/>
          <w:szCs w:val="26"/>
        </w:rPr>
        <w:t xml:space="preserve"> </w:t>
      </w:r>
      <w:r w:rsidRPr="001F1BC5">
        <w:rPr>
          <w:sz w:val="26"/>
          <w:szCs w:val="26"/>
        </w:rPr>
        <w:t>в</w:t>
      </w:r>
      <w:r w:rsidRPr="001F1BC5">
        <w:rPr>
          <w:spacing w:val="-62"/>
          <w:sz w:val="26"/>
          <w:szCs w:val="26"/>
        </w:rPr>
        <w:t xml:space="preserve"> </w:t>
      </w:r>
      <w:r w:rsidRPr="001F1BC5">
        <w:rPr>
          <w:sz w:val="26"/>
          <w:szCs w:val="26"/>
        </w:rPr>
        <w:t>середине</w:t>
      </w:r>
      <w:r w:rsidRPr="001F1BC5">
        <w:rPr>
          <w:spacing w:val="-3"/>
          <w:sz w:val="26"/>
          <w:szCs w:val="26"/>
        </w:rPr>
        <w:t xml:space="preserve"> </w:t>
      </w:r>
      <w:r w:rsidRPr="001F1BC5">
        <w:rPr>
          <w:sz w:val="26"/>
          <w:szCs w:val="26"/>
        </w:rPr>
        <w:t>слова;</w:t>
      </w:r>
      <w:r w:rsidRPr="001F1BC5">
        <w:rPr>
          <w:spacing w:val="1"/>
          <w:sz w:val="26"/>
          <w:szCs w:val="26"/>
        </w:rPr>
        <w:t xml:space="preserve"> </w:t>
      </w:r>
      <w:r w:rsidRPr="001F1BC5">
        <w:rPr>
          <w:sz w:val="26"/>
          <w:szCs w:val="26"/>
        </w:rPr>
        <w:t>разделительный.</w:t>
      </w:r>
      <w:r w:rsidRPr="001F1BC5">
        <w:rPr>
          <w:spacing w:val="-3"/>
          <w:sz w:val="26"/>
          <w:szCs w:val="26"/>
        </w:rPr>
        <w:t xml:space="preserve"> </w:t>
      </w:r>
      <w:r w:rsidRPr="001F1BC5">
        <w:rPr>
          <w:sz w:val="26"/>
          <w:szCs w:val="26"/>
        </w:rPr>
        <w:t>Использование</w:t>
      </w:r>
      <w:r w:rsidRPr="001F1BC5">
        <w:rPr>
          <w:spacing w:val="-2"/>
          <w:sz w:val="26"/>
          <w:szCs w:val="26"/>
        </w:rPr>
        <w:t xml:space="preserve"> </w:t>
      </w:r>
      <w:r w:rsidRPr="001F1BC5">
        <w:rPr>
          <w:sz w:val="26"/>
          <w:szCs w:val="26"/>
        </w:rPr>
        <w:t>на</w:t>
      </w:r>
      <w:r w:rsidRPr="001F1BC5">
        <w:rPr>
          <w:spacing w:val="-3"/>
          <w:sz w:val="26"/>
          <w:szCs w:val="26"/>
        </w:rPr>
        <w:t xml:space="preserve"> </w:t>
      </w:r>
      <w:r w:rsidRPr="001F1BC5">
        <w:rPr>
          <w:sz w:val="26"/>
          <w:szCs w:val="26"/>
        </w:rPr>
        <w:t>письме</w:t>
      </w:r>
      <w:r w:rsidRPr="001F1BC5">
        <w:rPr>
          <w:spacing w:val="-2"/>
          <w:sz w:val="26"/>
          <w:szCs w:val="26"/>
        </w:rPr>
        <w:t xml:space="preserve"> </w:t>
      </w:r>
      <w:r w:rsidRPr="001F1BC5">
        <w:rPr>
          <w:sz w:val="26"/>
          <w:szCs w:val="26"/>
        </w:rPr>
        <w:t>разделительных</w:t>
      </w:r>
      <w:r w:rsidRPr="001F1BC5">
        <w:rPr>
          <w:spacing w:val="-2"/>
          <w:sz w:val="26"/>
          <w:szCs w:val="26"/>
        </w:rPr>
        <w:t xml:space="preserve"> </w:t>
      </w:r>
      <w:r w:rsidRPr="001F1BC5">
        <w:rPr>
          <w:sz w:val="26"/>
          <w:szCs w:val="26"/>
        </w:rPr>
        <w:t>ъ</w:t>
      </w:r>
      <w:r w:rsidRPr="001F1BC5">
        <w:rPr>
          <w:spacing w:val="-3"/>
          <w:sz w:val="26"/>
          <w:szCs w:val="26"/>
        </w:rPr>
        <w:t xml:space="preserve"> </w:t>
      </w:r>
      <w:r w:rsidRPr="001F1BC5">
        <w:rPr>
          <w:sz w:val="26"/>
          <w:szCs w:val="26"/>
        </w:rPr>
        <w:t>и</w:t>
      </w:r>
      <w:r w:rsidRPr="001F1BC5">
        <w:rPr>
          <w:spacing w:val="1"/>
          <w:sz w:val="26"/>
          <w:szCs w:val="26"/>
        </w:rPr>
        <w:t xml:space="preserve"> </w:t>
      </w:r>
      <w:r w:rsidRPr="001F1BC5">
        <w:rPr>
          <w:sz w:val="26"/>
          <w:szCs w:val="26"/>
        </w:rPr>
        <w:t>ь.</w:t>
      </w:r>
    </w:p>
    <w:p w:rsidR="00DE11BA" w:rsidRPr="001F1BC5" w:rsidRDefault="00DE11BA" w:rsidP="00DE11BA">
      <w:pPr>
        <w:spacing w:before="1"/>
        <w:rPr>
          <w:sz w:val="26"/>
          <w:szCs w:val="26"/>
        </w:rPr>
      </w:pPr>
      <w:r w:rsidRPr="001F1BC5">
        <w:rPr>
          <w:sz w:val="26"/>
          <w:szCs w:val="26"/>
        </w:rPr>
        <w:t>Соотношение</w:t>
      </w:r>
      <w:r w:rsidRPr="001F1BC5">
        <w:rPr>
          <w:spacing w:val="52"/>
          <w:sz w:val="26"/>
          <w:szCs w:val="26"/>
        </w:rPr>
        <w:t xml:space="preserve"> </w:t>
      </w:r>
      <w:r w:rsidRPr="001F1BC5">
        <w:rPr>
          <w:sz w:val="26"/>
          <w:szCs w:val="26"/>
        </w:rPr>
        <w:t>звукового</w:t>
      </w:r>
      <w:r w:rsidRPr="001F1BC5">
        <w:rPr>
          <w:spacing w:val="49"/>
          <w:sz w:val="26"/>
          <w:szCs w:val="26"/>
        </w:rPr>
        <w:t xml:space="preserve"> </w:t>
      </w:r>
      <w:r w:rsidRPr="001F1BC5">
        <w:rPr>
          <w:sz w:val="26"/>
          <w:szCs w:val="26"/>
        </w:rPr>
        <w:t>и</w:t>
      </w:r>
      <w:r w:rsidRPr="001F1BC5">
        <w:rPr>
          <w:spacing w:val="51"/>
          <w:sz w:val="26"/>
          <w:szCs w:val="26"/>
        </w:rPr>
        <w:t xml:space="preserve"> </w:t>
      </w:r>
      <w:r w:rsidRPr="001F1BC5">
        <w:rPr>
          <w:sz w:val="26"/>
          <w:szCs w:val="26"/>
        </w:rPr>
        <w:t>буквенного</w:t>
      </w:r>
      <w:r w:rsidRPr="001F1BC5">
        <w:rPr>
          <w:spacing w:val="50"/>
          <w:sz w:val="26"/>
          <w:szCs w:val="26"/>
        </w:rPr>
        <w:t xml:space="preserve"> </w:t>
      </w:r>
      <w:r w:rsidRPr="001F1BC5">
        <w:rPr>
          <w:sz w:val="26"/>
          <w:szCs w:val="26"/>
        </w:rPr>
        <w:t>состава</w:t>
      </w:r>
      <w:r w:rsidRPr="001F1BC5">
        <w:rPr>
          <w:spacing w:val="52"/>
          <w:sz w:val="26"/>
          <w:szCs w:val="26"/>
        </w:rPr>
        <w:t xml:space="preserve"> </w:t>
      </w:r>
      <w:r w:rsidRPr="001F1BC5">
        <w:rPr>
          <w:sz w:val="26"/>
          <w:szCs w:val="26"/>
        </w:rPr>
        <w:t>в</w:t>
      </w:r>
      <w:r w:rsidRPr="001F1BC5">
        <w:rPr>
          <w:spacing w:val="51"/>
          <w:sz w:val="26"/>
          <w:szCs w:val="26"/>
        </w:rPr>
        <w:t xml:space="preserve"> </w:t>
      </w:r>
      <w:r w:rsidRPr="001F1BC5">
        <w:rPr>
          <w:sz w:val="26"/>
          <w:szCs w:val="26"/>
        </w:rPr>
        <w:t>словах</w:t>
      </w:r>
      <w:r w:rsidRPr="001F1BC5">
        <w:rPr>
          <w:spacing w:val="50"/>
          <w:sz w:val="26"/>
          <w:szCs w:val="26"/>
        </w:rPr>
        <w:t xml:space="preserve"> </w:t>
      </w:r>
      <w:r w:rsidRPr="001F1BC5">
        <w:rPr>
          <w:sz w:val="26"/>
          <w:szCs w:val="26"/>
        </w:rPr>
        <w:t>с</w:t>
      </w:r>
      <w:r w:rsidRPr="001F1BC5">
        <w:rPr>
          <w:spacing w:val="52"/>
          <w:sz w:val="26"/>
          <w:szCs w:val="26"/>
        </w:rPr>
        <w:t xml:space="preserve"> </w:t>
      </w:r>
      <w:r w:rsidRPr="001F1BC5">
        <w:rPr>
          <w:sz w:val="26"/>
          <w:szCs w:val="26"/>
        </w:rPr>
        <w:t>буквами</w:t>
      </w:r>
      <w:r w:rsidRPr="001F1BC5">
        <w:rPr>
          <w:spacing w:val="51"/>
          <w:sz w:val="26"/>
          <w:szCs w:val="26"/>
        </w:rPr>
        <w:t xml:space="preserve"> </w:t>
      </w:r>
      <w:r w:rsidRPr="001F1BC5">
        <w:rPr>
          <w:sz w:val="26"/>
          <w:szCs w:val="26"/>
        </w:rPr>
        <w:t>е,</w:t>
      </w:r>
      <w:r w:rsidRPr="001F1BC5">
        <w:rPr>
          <w:spacing w:val="52"/>
          <w:sz w:val="26"/>
          <w:szCs w:val="26"/>
        </w:rPr>
        <w:t xml:space="preserve"> </w:t>
      </w:r>
      <w:r w:rsidRPr="001F1BC5">
        <w:rPr>
          <w:sz w:val="26"/>
          <w:szCs w:val="26"/>
        </w:rPr>
        <w:t>ё,</w:t>
      </w:r>
      <w:r w:rsidRPr="001F1BC5">
        <w:rPr>
          <w:spacing w:val="50"/>
          <w:sz w:val="26"/>
          <w:szCs w:val="26"/>
        </w:rPr>
        <w:t xml:space="preserve"> </w:t>
      </w:r>
      <w:r w:rsidRPr="001F1BC5">
        <w:rPr>
          <w:sz w:val="26"/>
          <w:szCs w:val="26"/>
        </w:rPr>
        <w:t>ю,</w:t>
      </w:r>
      <w:r w:rsidRPr="001F1BC5">
        <w:rPr>
          <w:spacing w:val="52"/>
          <w:sz w:val="26"/>
          <w:szCs w:val="26"/>
        </w:rPr>
        <w:t xml:space="preserve"> </w:t>
      </w:r>
      <w:r w:rsidRPr="001F1BC5">
        <w:rPr>
          <w:sz w:val="26"/>
          <w:szCs w:val="26"/>
        </w:rPr>
        <w:t>я</w:t>
      </w:r>
      <w:r w:rsidRPr="001F1BC5">
        <w:rPr>
          <w:spacing w:val="53"/>
          <w:sz w:val="26"/>
          <w:szCs w:val="26"/>
        </w:rPr>
        <w:t xml:space="preserve"> </w:t>
      </w:r>
      <w:r w:rsidRPr="001F1BC5">
        <w:rPr>
          <w:sz w:val="26"/>
          <w:szCs w:val="26"/>
        </w:rPr>
        <w:t>(в</w:t>
      </w:r>
      <w:r w:rsidRPr="001F1BC5">
        <w:rPr>
          <w:spacing w:val="-62"/>
          <w:sz w:val="26"/>
          <w:szCs w:val="26"/>
        </w:rPr>
        <w:t xml:space="preserve"> </w:t>
      </w:r>
      <w:r w:rsidRPr="001F1BC5">
        <w:rPr>
          <w:sz w:val="26"/>
          <w:szCs w:val="26"/>
        </w:rPr>
        <w:t>начале</w:t>
      </w:r>
      <w:r w:rsidRPr="001F1BC5">
        <w:rPr>
          <w:spacing w:val="-2"/>
          <w:sz w:val="26"/>
          <w:szCs w:val="26"/>
        </w:rPr>
        <w:t xml:space="preserve"> </w:t>
      </w:r>
      <w:r w:rsidRPr="001F1BC5">
        <w:rPr>
          <w:sz w:val="26"/>
          <w:szCs w:val="26"/>
        </w:rPr>
        <w:t>слова</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после</w:t>
      </w:r>
      <w:r w:rsidRPr="001F1BC5">
        <w:rPr>
          <w:spacing w:val="2"/>
          <w:sz w:val="26"/>
          <w:szCs w:val="26"/>
        </w:rPr>
        <w:t xml:space="preserve"> </w:t>
      </w:r>
      <w:r w:rsidRPr="001F1BC5">
        <w:rPr>
          <w:sz w:val="26"/>
          <w:szCs w:val="26"/>
        </w:rPr>
        <w:t>гласных).</w:t>
      </w:r>
    </w:p>
    <w:p w:rsidR="00DE11BA" w:rsidRPr="001F1BC5" w:rsidRDefault="00DE11BA" w:rsidP="00DE11BA">
      <w:pPr>
        <w:ind w:right="2557"/>
        <w:rPr>
          <w:sz w:val="26"/>
          <w:szCs w:val="26"/>
        </w:rPr>
      </w:pPr>
      <w:r w:rsidRPr="001F1BC5">
        <w:rPr>
          <w:sz w:val="26"/>
          <w:szCs w:val="26"/>
        </w:rPr>
        <w:t>Деление слов на слоги (в том числе при стечении согласных)</w:t>
      </w:r>
      <w:r w:rsidRPr="001F1BC5">
        <w:rPr>
          <w:spacing w:val="-62"/>
          <w:sz w:val="26"/>
          <w:szCs w:val="26"/>
        </w:rPr>
        <w:t xml:space="preserve"> </w:t>
      </w:r>
      <w:r w:rsidRPr="001F1BC5">
        <w:rPr>
          <w:sz w:val="26"/>
          <w:szCs w:val="26"/>
        </w:rPr>
        <w:t>Использование</w:t>
      </w:r>
      <w:r w:rsidRPr="001F1BC5">
        <w:rPr>
          <w:spacing w:val="-4"/>
          <w:sz w:val="26"/>
          <w:szCs w:val="26"/>
        </w:rPr>
        <w:t xml:space="preserve"> </w:t>
      </w:r>
      <w:r w:rsidRPr="001F1BC5">
        <w:rPr>
          <w:sz w:val="26"/>
          <w:szCs w:val="26"/>
        </w:rPr>
        <w:t>знания</w:t>
      </w:r>
      <w:r w:rsidRPr="001F1BC5">
        <w:rPr>
          <w:spacing w:val="-2"/>
          <w:sz w:val="26"/>
          <w:szCs w:val="26"/>
        </w:rPr>
        <w:t xml:space="preserve"> </w:t>
      </w:r>
      <w:r w:rsidRPr="001F1BC5">
        <w:rPr>
          <w:sz w:val="26"/>
          <w:szCs w:val="26"/>
        </w:rPr>
        <w:t>алфавита</w:t>
      </w:r>
      <w:r w:rsidRPr="001F1BC5">
        <w:rPr>
          <w:spacing w:val="-3"/>
          <w:sz w:val="26"/>
          <w:szCs w:val="26"/>
        </w:rPr>
        <w:t xml:space="preserve"> </w:t>
      </w:r>
      <w:r w:rsidRPr="001F1BC5">
        <w:rPr>
          <w:sz w:val="26"/>
          <w:szCs w:val="26"/>
        </w:rPr>
        <w:t>при</w:t>
      </w:r>
      <w:r w:rsidRPr="001F1BC5">
        <w:rPr>
          <w:spacing w:val="-3"/>
          <w:sz w:val="26"/>
          <w:szCs w:val="26"/>
        </w:rPr>
        <w:t xml:space="preserve"> </w:t>
      </w:r>
      <w:r w:rsidRPr="001F1BC5">
        <w:rPr>
          <w:sz w:val="26"/>
          <w:szCs w:val="26"/>
        </w:rPr>
        <w:t>работе</w:t>
      </w:r>
      <w:r w:rsidRPr="001F1BC5">
        <w:rPr>
          <w:spacing w:val="-4"/>
          <w:sz w:val="26"/>
          <w:szCs w:val="26"/>
        </w:rPr>
        <w:t xml:space="preserve"> </w:t>
      </w:r>
      <w:r w:rsidRPr="001F1BC5">
        <w:rPr>
          <w:sz w:val="26"/>
          <w:szCs w:val="26"/>
        </w:rPr>
        <w:t>со</w:t>
      </w:r>
      <w:r w:rsidRPr="001F1BC5">
        <w:rPr>
          <w:spacing w:val="-3"/>
          <w:sz w:val="26"/>
          <w:szCs w:val="26"/>
        </w:rPr>
        <w:t xml:space="preserve"> </w:t>
      </w:r>
      <w:r w:rsidRPr="001F1BC5">
        <w:rPr>
          <w:sz w:val="26"/>
          <w:szCs w:val="26"/>
        </w:rPr>
        <w:t>словарями.</w:t>
      </w:r>
    </w:p>
    <w:p w:rsidR="00DE11BA" w:rsidRPr="001F1BC5" w:rsidRDefault="00DE11BA" w:rsidP="00DE11BA">
      <w:pPr>
        <w:rPr>
          <w:sz w:val="26"/>
          <w:szCs w:val="26"/>
        </w:rPr>
      </w:pPr>
      <w:r w:rsidRPr="001F1BC5">
        <w:rPr>
          <w:sz w:val="26"/>
          <w:szCs w:val="26"/>
        </w:rPr>
        <w:t>Небуквенные</w:t>
      </w:r>
      <w:r w:rsidRPr="001F1BC5">
        <w:rPr>
          <w:spacing w:val="18"/>
          <w:sz w:val="26"/>
          <w:szCs w:val="26"/>
        </w:rPr>
        <w:t xml:space="preserve"> </w:t>
      </w:r>
      <w:r w:rsidRPr="001F1BC5">
        <w:rPr>
          <w:sz w:val="26"/>
          <w:szCs w:val="26"/>
        </w:rPr>
        <w:t>графические</w:t>
      </w:r>
      <w:r w:rsidRPr="001F1BC5">
        <w:rPr>
          <w:spacing w:val="18"/>
          <w:sz w:val="26"/>
          <w:szCs w:val="26"/>
        </w:rPr>
        <w:t xml:space="preserve"> </w:t>
      </w:r>
      <w:r w:rsidRPr="001F1BC5">
        <w:rPr>
          <w:sz w:val="26"/>
          <w:szCs w:val="26"/>
        </w:rPr>
        <w:t>средства:</w:t>
      </w:r>
      <w:r w:rsidRPr="001F1BC5">
        <w:rPr>
          <w:spacing w:val="19"/>
          <w:sz w:val="26"/>
          <w:szCs w:val="26"/>
        </w:rPr>
        <w:t xml:space="preserve"> </w:t>
      </w:r>
      <w:r w:rsidRPr="001F1BC5">
        <w:rPr>
          <w:sz w:val="26"/>
          <w:szCs w:val="26"/>
        </w:rPr>
        <w:t>пробел</w:t>
      </w:r>
      <w:r w:rsidRPr="001F1BC5">
        <w:rPr>
          <w:spacing w:val="17"/>
          <w:sz w:val="26"/>
          <w:szCs w:val="26"/>
        </w:rPr>
        <w:t xml:space="preserve"> </w:t>
      </w:r>
      <w:r w:rsidRPr="001F1BC5">
        <w:rPr>
          <w:sz w:val="26"/>
          <w:szCs w:val="26"/>
        </w:rPr>
        <w:t>между</w:t>
      </w:r>
      <w:r w:rsidRPr="001F1BC5">
        <w:rPr>
          <w:spacing w:val="17"/>
          <w:sz w:val="26"/>
          <w:szCs w:val="26"/>
        </w:rPr>
        <w:t xml:space="preserve"> </w:t>
      </w:r>
      <w:r w:rsidRPr="001F1BC5">
        <w:rPr>
          <w:sz w:val="26"/>
          <w:szCs w:val="26"/>
        </w:rPr>
        <w:t>словами,</w:t>
      </w:r>
      <w:r w:rsidRPr="001F1BC5">
        <w:rPr>
          <w:spacing w:val="17"/>
          <w:sz w:val="26"/>
          <w:szCs w:val="26"/>
        </w:rPr>
        <w:t xml:space="preserve"> </w:t>
      </w:r>
      <w:r w:rsidRPr="001F1BC5">
        <w:rPr>
          <w:sz w:val="26"/>
          <w:szCs w:val="26"/>
        </w:rPr>
        <w:t>знак</w:t>
      </w:r>
      <w:r w:rsidRPr="001F1BC5">
        <w:rPr>
          <w:spacing w:val="18"/>
          <w:sz w:val="26"/>
          <w:szCs w:val="26"/>
        </w:rPr>
        <w:t xml:space="preserve"> </w:t>
      </w:r>
      <w:r w:rsidRPr="001F1BC5">
        <w:rPr>
          <w:sz w:val="26"/>
          <w:szCs w:val="26"/>
        </w:rPr>
        <w:t>переноса,</w:t>
      </w:r>
      <w:r w:rsidRPr="001F1BC5">
        <w:rPr>
          <w:spacing w:val="17"/>
          <w:sz w:val="26"/>
          <w:szCs w:val="26"/>
        </w:rPr>
        <w:t xml:space="preserve"> </w:t>
      </w:r>
      <w:r w:rsidRPr="001F1BC5">
        <w:rPr>
          <w:sz w:val="26"/>
          <w:szCs w:val="26"/>
        </w:rPr>
        <w:t>абзац</w:t>
      </w:r>
      <w:r w:rsidRPr="001F1BC5">
        <w:rPr>
          <w:spacing w:val="-62"/>
          <w:sz w:val="26"/>
          <w:szCs w:val="26"/>
        </w:rPr>
        <w:t xml:space="preserve"> </w:t>
      </w:r>
      <w:r w:rsidRPr="001F1BC5">
        <w:rPr>
          <w:sz w:val="26"/>
          <w:szCs w:val="26"/>
        </w:rPr>
        <w:t>(красная</w:t>
      </w:r>
      <w:r w:rsidRPr="001F1BC5">
        <w:rPr>
          <w:spacing w:val="-2"/>
          <w:sz w:val="26"/>
          <w:szCs w:val="26"/>
        </w:rPr>
        <w:t xml:space="preserve"> </w:t>
      </w:r>
      <w:r w:rsidRPr="001F1BC5">
        <w:rPr>
          <w:sz w:val="26"/>
          <w:szCs w:val="26"/>
        </w:rPr>
        <w:t>строка),</w:t>
      </w:r>
      <w:r w:rsidRPr="001F1BC5">
        <w:rPr>
          <w:spacing w:val="-1"/>
          <w:sz w:val="26"/>
          <w:szCs w:val="26"/>
        </w:rPr>
        <w:t xml:space="preserve"> </w:t>
      </w:r>
      <w:r w:rsidRPr="001F1BC5">
        <w:rPr>
          <w:sz w:val="26"/>
          <w:szCs w:val="26"/>
        </w:rPr>
        <w:t>пунктуационные</w:t>
      </w:r>
      <w:r w:rsidRPr="001F1BC5">
        <w:rPr>
          <w:spacing w:val="-1"/>
          <w:sz w:val="26"/>
          <w:szCs w:val="26"/>
        </w:rPr>
        <w:t xml:space="preserve"> </w:t>
      </w:r>
      <w:r w:rsidRPr="001F1BC5">
        <w:rPr>
          <w:sz w:val="26"/>
          <w:szCs w:val="26"/>
        </w:rPr>
        <w:t>знаки</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пределах</w:t>
      </w:r>
      <w:r w:rsidRPr="001F1BC5">
        <w:rPr>
          <w:spacing w:val="-1"/>
          <w:sz w:val="26"/>
          <w:szCs w:val="26"/>
        </w:rPr>
        <w:t xml:space="preserve"> </w:t>
      </w:r>
      <w:r w:rsidRPr="001F1BC5">
        <w:rPr>
          <w:sz w:val="26"/>
          <w:szCs w:val="26"/>
        </w:rPr>
        <w:t>изученного).</w:t>
      </w:r>
    </w:p>
    <w:p w:rsidR="00DE11BA" w:rsidRPr="001F1BC5" w:rsidRDefault="00DE11BA" w:rsidP="00DE11BA">
      <w:pPr>
        <w:spacing w:before="1"/>
        <w:rPr>
          <w:sz w:val="26"/>
          <w:szCs w:val="26"/>
        </w:rPr>
      </w:pPr>
    </w:p>
    <w:p w:rsidR="00DE11BA" w:rsidRPr="003463ED" w:rsidRDefault="00DE11BA" w:rsidP="00DE11BA">
      <w:pPr>
        <w:spacing w:line="298" w:lineRule="exact"/>
        <w:outlineLvl w:val="2"/>
        <w:rPr>
          <w:b/>
          <w:bCs/>
          <w:i/>
          <w:iCs/>
          <w:sz w:val="26"/>
          <w:szCs w:val="26"/>
        </w:rPr>
      </w:pPr>
      <w:r w:rsidRPr="003463ED">
        <w:rPr>
          <w:b/>
          <w:bCs/>
          <w:i/>
          <w:iCs/>
          <w:sz w:val="26"/>
          <w:szCs w:val="26"/>
        </w:rPr>
        <w:t>Орфоэпия</w:t>
      </w:r>
    </w:p>
    <w:p w:rsidR="00DE11BA" w:rsidRPr="001F1BC5" w:rsidRDefault="00DE11BA" w:rsidP="00DE11BA">
      <w:pPr>
        <w:ind w:right="110"/>
        <w:jc w:val="both"/>
        <w:rPr>
          <w:sz w:val="26"/>
          <w:szCs w:val="26"/>
        </w:rPr>
      </w:pPr>
      <w:r w:rsidRPr="001F1BC5">
        <w:rPr>
          <w:sz w:val="26"/>
          <w:szCs w:val="26"/>
        </w:rPr>
        <w:t>Произношение звуков и сочетаний звуков, ударение в словах в соответствии с</w:t>
      </w:r>
      <w:r w:rsidRPr="001F1BC5">
        <w:rPr>
          <w:spacing w:val="1"/>
          <w:sz w:val="26"/>
          <w:szCs w:val="26"/>
        </w:rPr>
        <w:t xml:space="preserve"> </w:t>
      </w:r>
      <w:r w:rsidRPr="001F1BC5">
        <w:rPr>
          <w:sz w:val="26"/>
          <w:szCs w:val="26"/>
        </w:rPr>
        <w:t>нормами современного русского литературного языка (на ограниченном перечне слов,</w:t>
      </w:r>
      <w:r w:rsidRPr="001F1BC5">
        <w:rPr>
          <w:spacing w:val="1"/>
          <w:sz w:val="26"/>
          <w:szCs w:val="26"/>
        </w:rPr>
        <w:t xml:space="preserve"> </w:t>
      </w:r>
      <w:r w:rsidRPr="001F1BC5">
        <w:rPr>
          <w:sz w:val="26"/>
          <w:szCs w:val="26"/>
        </w:rPr>
        <w:t>отрабатываемом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учебнике).</w:t>
      </w:r>
      <w:r w:rsidRPr="001F1BC5">
        <w:rPr>
          <w:spacing w:val="1"/>
          <w:sz w:val="26"/>
          <w:szCs w:val="26"/>
        </w:rPr>
        <w:t xml:space="preserve"> </w:t>
      </w:r>
      <w:r w:rsidRPr="001F1BC5">
        <w:rPr>
          <w:sz w:val="26"/>
          <w:szCs w:val="26"/>
        </w:rPr>
        <w:t>Использование</w:t>
      </w:r>
      <w:r w:rsidRPr="001F1BC5">
        <w:rPr>
          <w:spacing w:val="1"/>
          <w:sz w:val="26"/>
          <w:szCs w:val="26"/>
        </w:rPr>
        <w:t xml:space="preserve"> </w:t>
      </w:r>
      <w:r w:rsidRPr="001F1BC5">
        <w:rPr>
          <w:sz w:val="26"/>
          <w:szCs w:val="26"/>
        </w:rPr>
        <w:t>отработанного</w:t>
      </w:r>
      <w:r w:rsidRPr="001F1BC5">
        <w:rPr>
          <w:spacing w:val="1"/>
          <w:sz w:val="26"/>
          <w:szCs w:val="26"/>
        </w:rPr>
        <w:t xml:space="preserve"> </w:t>
      </w:r>
      <w:r w:rsidRPr="001F1BC5">
        <w:rPr>
          <w:sz w:val="26"/>
          <w:szCs w:val="26"/>
        </w:rPr>
        <w:t>перечня</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(орфоэпического словаря учебника)</w:t>
      </w:r>
      <w:r w:rsidRPr="001F1BC5">
        <w:rPr>
          <w:spacing w:val="-2"/>
          <w:sz w:val="26"/>
          <w:szCs w:val="26"/>
        </w:rPr>
        <w:t xml:space="preserve"> </w:t>
      </w:r>
      <w:r w:rsidRPr="001F1BC5">
        <w:rPr>
          <w:sz w:val="26"/>
          <w:szCs w:val="26"/>
        </w:rPr>
        <w:t>для</w:t>
      </w:r>
      <w:r w:rsidRPr="001F1BC5">
        <w:rPr>
          <w:spacing w:val="2"/>
          <w:sz w:val="26"/>
          <w:szCs w:val="26"/>
        </w:rPr>
        <w:t xml:space="preserve"> </w:t>
      </w:r>
      <w:r w:rsidRPr="001F1BC5">
        <w:rPr>
          <w:sz w:val="26"/>
          <w:szCs w:val="26"/>
        </w:rPr>
        <w:t>решения</w:t>
      </w:r>
      <w:r w:rsidRPr="001F1BC5">
        <w:rPr>
          <w:spacing w:val="-1"/>
          <w:sz w:val="26"/>
          <w:szCs w:val="26"/>
        </w:rPr>
        <w:t xml:space="preserve"> </w:t>
      </w:r>
      <w:r w:rsidRPr="001F1BC5">
        <w:rPr>
          <w:sz w:val="26"/>
          <w:szCs w:val="26"/>
        </w:rPr>
        <w:t>практических задач.</w:t>
      </w:r>
    </w:p>
    <w:p w:rsidR="00DE11BA" w:rsidRPr="001F1BC5" w:rsidRDefault="00DE11BA" w:rsidP="00DE11BA">
      <w:pPr>
        <w:spacing w:before="11"/>
        <w:rPr>
          <w:sz w:val="25"/>
          <w:szCs w:val="26"/>
        </w:rPr>
      </w:pPr>
    </w:p>
    <w:p w:rsidR="00DE11BA" w:rsidRPr="003463ED" w:rsidRDefault="00DE11BA" w:rsidP="00DE11BA">
      <w:pPr>
        <w:outlineLvl w:val="2"/>
        <w:rPr>
          <w:b/>
          <w:bCs/>
          <w:i/>
          <w:iCs/>
          <w:sz w:val="26"/>
          <w:szCs w:val="26"/>
        </w:rPr>
      </w:pPr>
      <w:r w:rsidRPr="003463ED">
        <w:rPr>
          <w:b/>
          <w:bCs/>
          <w:i/>
          <w:iCs/>
          <w:sz w:val="26"/>
          <w:szCs w:val="26"/>
        </w:rPr>
        <w:t>Лексика</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11"/>
        <w:jc w:val="both"/>
        <w:rPr>
          <w:sz w:val="26"/>
          <w:szCs w:val="26"/>
        </w:rPr>
      </w:pPr>
      <w:r w:rsidRPr="001F1BC5">
        <w:rPr>
          <w:sz w:val="26"/>
          <w:szCs w:val="26"/>
        </w:rPr>
        <w:lastRenderedPageBreak/>
        <w:t>Слово</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единство</w:t>
      </w:r>
      <w:r w:rsidRPr="001F1BC5">
        <w:rPr>
          <w:spacing w:val="1"/>
          <w:sz w:val="26"/>
          <w:szCs w:val="26"/>
        </w:rPr>
        <w:t xml:space="preserve"> </w:t>
      </w:r>
      <w:r w:rsidRPr="001F1BC5">
        <w:rPr>
          <w:sz w:val="26"/>
          <w:szCs w:val="26"/>
        </w:rPr>
        <w:t>звучания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значения.</w:t>
      </w:r>
      <w:r w:rsidRPr="001F1BC5">
        <w:rPr>
          <w:spacing w:val="1"/>
          <w:sz w:val="26"/>
          <w:szCs w:val="26"/>
        </w:rPr>
        <w:t xml:space="preserve"> </w:t>
      </w:r>
      <w:r w:rsidRPr="001F1BC5">
        <w:rPr>
          <w:sz w:val="26"/>
          <w:szCs w:val="26"/>
        </w:rPr>
        <w:t>Лексическое</w:t>
      </w:r>
      <w:r w:rsidRPr="001F1BC5">
        <w:rPr>
          <w:spacing w:val="1"/>
          <w:sz w:val="26"/>
          <w:szCs w:val="26"/>
        </w:rPr>
        <w:t xml:space="preserve"> </w:t>
      </w:r>
      <w:r w:rsidRPr="001F1BC5">
        <w:rPr>
          <w:sz w:val="26"/>
          <w:szCs w:val="26"/>
        </w:rPr>
        <w:t>значение</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(общее</w:t>
      </w:r>
      <w:r w:rsidRPr="001F1BC5">
        <w:rPr>
          <w:spacing w:val="-62"/>
          <w:sz w:val="26"/>
          <w:szCs w:val="26"/>
        </w:rPr>
        <w:t xml:space="preserve"> </w:t>
      </w:r>
      <w:r w:rsidRPr="001F1BC5">
        <w:rPr>
          <w:sz w:val="26"/>
          <w:szCs w:val="26"/>
        </w:rPr>
        <w:t>представление). Выявление слов, значение которых требует уточнения. Определение</w:t>
      </w:r>
      <w:r w:rsidRPr="001F1BC5">
        <w:rPr>
          <w:spacing w:val="1"/>
          <w:sz w:val="26"/>
          <w:szCs w:val="26"/>
        </w:rPr>
        <w:t xml:space="preserve"> </w:t>
      </w:r>
      <w:r w:rsidRPr="001F1BC5">
        <w:rPr>
          <w:sz w:val="26"/>
          <w:szCs w:val="26"/>
        </w:rPr>
        <w:t>значения</w:t>
      </w:r>
      <w:r w:rsidRPr="001F1BC5">
        <w:rPr>
          <w:spacing w:val="-3"/>
          <w:sz w:val="26"/>
          <w:szCs w:val="26"/>
        </w:rPr>
        <w:t xml:space="preserve"> </w:t>
      </w:r>
      <w:r w:rsidRPr="001F1BC5">
        <w:rPr>
          <w:sz w:val="26"/>
          <w:szCs w:val="26"/>
        </w:rPr>
        <w:t>слова</w:t>
      </w:r>
      <w:r w:rsidRPr="001F1BC5">
        <w:rPr>
          <w:spacing w:val="-2"/>
          <w:sz w:val="26"/>
          <w:szCs w:val="26"/>
        </w:rPr>
        <w:t xml:space="preserve"> </w:t>
      </w:r>
      <w:r w:rsidRPr="001F1BC5">
        <w:rPr>
          <w:sz w:val="26"/>
          <w:szCs w:val="26"/>
        </w:rPr>
        <w:t>по тексту</w:t>
      </w:r>
      <w:r w:rsidRPr="001F1BC5">
        <w:rPr>
          <w:spacing w:val="-3"/>
          <w:sz w:val="26"/>
          <w:szCs w:val="26"/>
        </w:rPr>
        <w:t xml:space="preserve"> </w:t>
      </w:r>
      <w:r w:rsidRPr="001F1BC5">
        <w:rPr>
          <w:sz w:val="26"/>
          <w:szCs w:val="26"/>
        </w:rPr>
        <w:t>или</w:t>
      </w:r>
      <w:r w:rsidRPr="001F1BC5">
        <w:rPr>
          <w:spacing w:val="-1"/>
          <w:sz w:val="26"/>
          <w:szCs w:val="26"/>
        </w:rPr>
        <w:t xml:space="preserve"> </w:t>
      </w:r>
      <w:r w:rsidRPr="001F1BC5">
        <w:rPr>
          <w:sz w:val="26"/>
          <w:szCs w:val="26"/>
        </w:rPr>
        <w:t>уточнение</w:t>
      </w:r>
      <w:r w:rsidRPr="001F1BC5">
        <w:rPr>
          <w:spacing w:val="-2"/>
          <w:sz w:val="26"/>
          <w:szCs w:val="26"/>
        </w:rPr>
        <w:t xml:space="preserve"> </w:t>
      </w:r>
      <w:r w:rsidRPr="001F1BC5">
        <w:rPr>
          <w:sz w:val="26"/>
          <w:szCs w:val="26"/>
        </w:rPr>
        <w:t>значения</w:t>
      </w:r>
      <w:r w:rsidRPr="001F1BC5">
        <w:rPr>
          <w:spacing w:val="-2"/>
          <w:sz w:val="26"/>
          <w:szCs w:val="26"/>
        </w:rPr>
        <w:t xml:space="preserve"> </w:t>
      </w:r>
      <w:r w:rsidRPr="001F1BC5">
        <w:rPr>
          <w:sz w:val="26"/>
          <w:szCs w:val="26"/>
        </w:rPr>
        <w:t>с</w:t>
      </w:r>
      <w:r w:rsidRPr="001F1BC5">
        <w:rPr>
          <w:spacing w:val="-2"/>
          <w:sz w:val="26"/>
          <w:szCs w:val="26"/>
        </w:rPr>
        <w:t xml:space="preserve"> </w:t>
      </w:r>
      <w:r w:rsidRPr="001F1BC5">
        <w:rPr>
          <w:sz w:val="26"/>
          <w:szCs w:val="26"/>
        </w:rPr>
        <w:t>помощью</w:t>
      </w:r>
      <w:r w:rsidRPr="001F1BC5">
        <w:rPr>
          <w:spacing w:val="1"/>
          <w:sz w:val="26"/>
          <w:szCs w:val="26"/>
        </w:rPr>
        <w:t xml:space="preserve"> </w:t>
      </w:r>
      <w:r w:rsidRPr="001F1BC5">
        <w:rPr>
          <w:sz w:val="26"/>
          <w:szCs w:val="26"/>
        </w:rPr>
        <w:t>толкового</w:t>
      </w:r>
      <w:r w:rsidRPr="001F1BC5">
        <w:rPr>
          <w:spacing w:val="-3"/>
          <w:sz w:val="26"/>
          <w:szCs w:val="26"/>
        </w:rPr>
        <w:t xml:space="preserve"> </w:t>
      </w:r>
      <w:r w:rsidRPr="001F1BC5">
        <w:rPr>
          <w:sz w:val="26"/>
          <w:szCs w:val="26"/>
        </w:rPr>
        <w:t>словаря.</w:t>
      </w:r>
    </w:p>
    <w:p w:rsidR="00DE11BA" w:rsidRPr="001F1BC5" w:rsidRDefault="00DE11BA" w:rsidP="00DE11BA">
      <w:pPr>
        <w:spacing w:before="1"/>
        <w:ind w:right="1799"/>
        <w:jc w:val="both"/>
        <w:rPr>
          <w:sz w:val="26"/>
          <w:szCs w:val="26"/>
        </w:rPr>
      </w:pPr>
      <w:r w:rsidRPr="001F1BC5">
        <w:rPr>
          <w:sz w:val="26"/>
          <w:szCs w:val="26"/>
        </w:rPr>
        <w:t>Однозначные и многозначные слова (простые случаи, наблюдение).</w:t>
      </w:r>
      <w:r w:rsidRPr="001F1BC5">
        <w:rPr>
          <w:spacing w:val="-62"/>
          <w:sz w:val="26"/>
          <w:szCs w:val="26"/>
        </w:rPr>
        <w:t xml:space="preserve"> </w:t>
      </w:r>
      <w:r w:rsidRPr="001F1BC5">
        <w:rPr>
          <w:sz w:val="26"/>
          <w:szCs w:val="26"/>
        </w:rPr>
        <w:t>Наблюдение</w:t>
      </w:r>
      <w:r w:rsidRPr="001F1BC5">
        <w:rPr>
          <w:spacing w:val="-3"/>
          <w:sz w:val="26"/>
          <w:szCs w:val="26"/>
        </w:rPr>
        <w:t xml:space="preserve"> </w:t>
      </w:r>
      <w:r w:rsidRPr="001F1BC5">
        <w:rPr>
          <w:sz w:val="26"/>
          <w:szCs w:val="26"/>
        </w:rPr>
        <w:t>за</w:t>
      </w:r>
      <w:r w:rsidRPr="001F1BC5">
        <w:rPr>
          <w:spacing w:val="-2"/>
          <w:sz w:val="26"/>
          <w:szCs w:val="26"/>
        </w:rPr>
        <w:t xml:space="preserve"> </w:t>
      </w:r>
      <w:r w:rsidRPr="001F1BC5">
        <w:rPr>
          <w:sz w:val="26"/>
          <w:szCs w:val="26"/>
        </w:rPr>
        <w:t>использованием</w:t>
      </w:r>
      <w:r w:rsidRPr="001F1BC5">
        <w:rPr>
          <w:spacing w:val="-2"/>
          <w:sz w:val="26"/>
          <w:szCs w:val="26"/>
        </w:rPr>
        <w:t xml:space="preserve"> </w:t>
      </w:r>
      <w:r w:rsidRPr="001F1BC5">
        <w:rPr>
          <w:sz w:val="26"/>
          <w:szCs w:val="26"/>
        </w:rPr>
        <w:t>в</w:t>
      </w:r>
      <w:r w:rsidRPr="001F1BC5">
        <w:rPr>
          <w:spacing w:val="-3"/>
          <w:sz w:val="26"/>
          <w:szCs w:val="26"/>
        </w:rPr>
        <w:t xml:space="preserve"> </w:t>
      </w:r>
      <w:r w:rsidRPr="001F1BC5">
        <w:rPr>
          <w:sz w:val="26"/>
          <w:szCs w:val="26"/>
        </w:rPr>
        <w:t>речи</w:t>
      </w:r>
      <w:r w:rsidRPr="001F1BC5">
        <w:rPr>
          <w:spacing w:val="1"/>
          <w:sz w:val="26"/>
          <w:szCs w:val="26"/>
        </w:rPr>
        <w:t xml:space="preserve"> </w:t>
      </w:r>
      <w:r w:rsidRPr="001F1BC5">
        <w:rPr>
          <w:sz w:val="26"/>
          <w:szCs w:val="26"/>
        </w:rPr>
        <w:t>синонимов,</w:t>
      </w:r>
      <w:r w:rsidRPr="001F1BC5">
        <w:rPr>
          <w:spacing w:val="-2"/>
          <w:sz w:val="26"/>
          <w:szCs w:val="26"/>
        </w:rPr>
        <w:t xml:space="preserve"> </w:t>
      </w:r>
      <w:r w:rsidRPr="001F1BC5">
        <w:rPr>
          <w:sz w:val="26"/>
          <w:szCs w:val="26"/>
        </w:rPr>
        <w:t>антонимов.</w:t>
      </w:r>
    </w:p>
    <w:p w:rsidR="00DE11BA" w:rsidRPr="001F1BC5" w:rsidRDefault="00DE11BA" w:rsidP="00DE11BA">
      <w:pPr>
        <w:spacing w:before="1"/>
        <w:rPr>
          <w:sz w:val="26"/>
          <w:szCs w:val="26"/>
        </w:rPr>
      </w:pPr>
    </w:p>
    <w:p w:rsidR="00DE11BA" w:rsidRPr="001F1BC5" w:rsidRDefault="00DE11BA" w:rsidP="00DE11BA">
      <w:pPr>
        <w:spacing w:line="298" w:lineRule="exact"/>
        <w:outlineLvl w:val="2"/>
        <w:rPr>
          <w:b/>
          <w:bCs/>
          <w:i/>
          <w:iCs/>
          <w:sz w:val="26"/>
          <w:szCs w:val="26"/>
        </w:rPr>
      </w:pPr>
      <w:r w:rsidRPr="003463ED">
        <w:rPr>
          <w:b/>
          <w:bCs/>
          <w:i/>
          <w:iCs/>
          <w:sz w:val="26"/>
          <w:szCs w:val="26"/>
        </w:rPr>
        <w:t>Состав</w:t>
      </w:r>
      <w:r w:rsidRPr="003463ED">
        <w:rPr>
          <w:b/>
          <w:bCs/>
          <w:i/>
          <w:iCs/>
          <w:spacing w:val="-3"/>
          <w:sz w:val="26"/>
          <w:szCs w:val="26"/>
        </w:rPr>
        <w:t xml:space="preserve"> </w:t>
      </w:r>
      <w:r w:rsidRPr="003463ED">
        <w:rPr>
          <w:b/>
          <w:bCs/>
          <w:i/>
          <w:iCs/>
          <w:sz w:val="26"/>
          <w:szCs w:val="26"/>
        </w:rPr>
        <w:t>слова</w:t>
      </w:r>
      <w:r w:rsidRPr="003463ED">
        <w:rPr>
          <w:b/>
          <w:bCs/>
          <w:i/>
          <w:iCs/>
          <w:spacing w:val="-4"/>
          <w:sz w:val="26"/>
          <w:szCs w:val="26"/>
        </w:rPr>
        <w:t xml:space="preserve"> </w:t>
      </w:r>
      <w:r w:rsidRPr="003463ED">
        <w:rPr>
          <w:b/>
          <w:bCs/>
          <w:i/>
          <w:iCs/>
          <w:sz w:val="26"/>
          <w:szCs w:val="26"/>
        </w:rPr>
        <w:t>(морфемика</w:t>
      </w:r>
      <w:r w:rsidRPr="001F1BC5">
        <w:rPr>
          <w:b/>
          <w:bCs/>
          <w:i/>
          <w:iCs/>
          <w:sz w:val="26"/>
          <w:szCs w:val="26"/>
          <w:u w:val="thick"/>
        </w:rPr>
        <w:t>)</w:t>
      </w:r>
    </w:p>
    <w:p w:rsidR="00DE11BA" w:rsidRPr="001F1BC5" w:rsidRDefault="00DE11BA" w:rsidP="00DE11BA">
      <w:pPr>
        <w:ind w:right="109"/>
        <w:jc w:val="both"/>
        <w:rPr>
          <w:sz w:val="26"/>
          <w:szCs w:val="26"/>
        </w:rPr>
      </w:pPr>
      <w:r w:rsidRPr="001F1BC5">
        <w:rPr>
          <w:sz w:val="26"/>
          <w:szCs w:val="26"/>
        </w:rPr>
        <w:t>Корень</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обязательная</w:t>
      </w:r>
      <w:r w:rsidRPr="001F1BC5">
        <w:rPr>
          <w:spacing w:val="1"/>
          <w:sz w:val="26"/>
          <w:szCs w:val="26"/>
        </w:rPr>
        <w:t xml:space="preserve"> </w:t>
      </w:r>
      <w:r w:rsidRPr="001F1BC5">
        <w:rPr>
          <w:sz w:val="26"/>
          <w:szCs w:val="26"/>
        </w:rPr>
        <w:t>часть</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Однокоренные</w:t>
      </w:r>
      <w:r w:rsidRPr="001F1BC5">
        <w:rPr>
          <w:spacing w:val="1"/>
          <w:sz w:val="26"/>
          <w:szCs w:val="26"/>
        </w:rPr>
        <w:t xml:space="preserve"> </w:t>
      </w:r>
      <w:r w:rsidRPr="001F1BC5">
        <w:rPr>
          <w:sz w:val="26"/>
          <w:szCs w:val="26"/>
        </w:rPr>
        <w:t>(родственные)</w:t>
      </w:r>
      <w:r w:rsidRPr="001F1BC5">
        <w:rPr>
          <w:spacing w:val="1"/>
          <w:sz w:val="26"/>
          <w:szCs w:val="26"/>
        </w:rPr>
        <w:t xml:space="preserve"> </w:t>
      </w:r>
      <w:r w:rsidRPr="001F1BC5">
        <w:rPr>
          <w:sz w:val="26"/>
          <w:szCs w:val="26"/>
        </w:rPr>
        <w:t>слова.</w:t>
      </w:r>
      <w:r w:rsidRPr="001F1BC5">
        <w:rPr>
          <w:spacing w:val="-62"/>
          <w:sz w:val="26"/>
          <w:szCs w:val="26"/>
        </w:rPr>
        <w:t xml:space="preserve"> </w:t>
      </w:r>
      <w:r w:rsidRPr="001F1BC5">
        <w:rPr>
          <w:sz w:val="26"/>
          <w:szCs w:val="26"/>
        </w:rPr>
        <w:t>Признаки</w:t>
      </w:r>
      <w:r w:rsidRPr="001F1BC5">
        <w:rPr>
          <w:spacing w:val="1"/>
          <w:sz w:val="26"/>
          <w:szCs w:val="26"/>
        </w:rPr>
        <w:t xml:space="preserve"> </w:t>
      </w:r>
      <w:r w:rsidRPr="001F1BC5">
        <w:rPr>
          <w:sz w:val="26"/>
          <w:szCs w:val="26"/>
        </w:rPr>
        <w:t>однокоренных</w:t>
      </w:r>
      <w:r w:rsidRPr="001F1BC5">
        <w:rPr>
          <w:spacing w:val="1"/>
          <w:sz w:val="26"/>
          <w:szCs w:val="26"/>
        </w:rPr>
        <w:t xml:space="preserve"> </w:t>
      </w:r>
      <w:r w:rsidRPr="001F1BC5">
        <w:rPr>
          <w:sz w:val="26"/>
          <w:szCs w:val="26"/>
        </w:rPr>
        <w:t>(родственных)</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Различение</w:t>
      </w:r>
      <w:r w:rsidRPr="001F1BC5">
        <w:rPr>
          <w:spacing w:val="1"/>
          <w:sz w:val="26"/>
          <w:szCs w:val="26"/>
        </w:rPr>
        <w:t xml:space="preserve"> </w:t>
      </w:r>
      <w:r w:rsidRPr="001F1BC5">
        <w:rPr>
          <w:sz w:val="26"/>
          <w:szCs w:val="26"/>
        </w:rPr>
        <w:t>однокоренных</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и</w:t>
      </w:r>
      <w:r w:rsidRPr="001F1BC5">
        <w:rPr>
          <w:spacing w:val="-62"/>
          <w:sz w:val="26"/>
          <w:szCs w:val="26"/>
        </w:rPr>
        <w:t xml:space="preserve"> </w:t>
      </w:r>
      <w:r w:rsidRPr="001F1BC5">
        <w:rPr>
          <w:sz w:val="26"/>
          <w:szCs w:val="26"/>
        </w:rPr>
        <w:t>синонимов, однокоренных слов и слов с омонимичными корнями. Выделение в словах</w:t>
      </w:r>
      <w:r w:rsidRPr="001F1BC5">
        <w:rPr>
          <w:spacing w:val="1"/>
          <w:sz w:val="26"/>
          <w:szCs w:val="26"/>
        </w:rPr>
        <w:t xml:space="preserve"> </w:t>
      </w:r>
      <w:r w:rsidRPr="001F1BC5">
        <w:rPr>
          <w:sz w:val="26"/>
          <w:szCs w:val="26"/>
        </w:rPr>
        <w:t>корня</w:t>
      </w:r>
      <w:r w:rsidRPr="001F1BC5">
        <w:rPr>
          <w:spacing w:val="-1"/>
          <w:sz w:val="26"/>
          <w:szCs w:val="26"/>
        </w:rPr>
        <w:t xml:space="preserve"> </w:t>
      </w:r>
      <w:r w:rsidRPr="001F1BC5">
        <w:rPr>
          <w:sz w:val="26"/>
          <w:szCs w:val="26"/>
        </w:rPr>
        <w:t>(простые</w:t>
      </w:r>
      <w:r w:rsidRPr="001F1BC5">
        <w:rPr>
          <w:spacing w:val="-1"/>
          <w:sz w:val="26"/>
          <w:szCs w:val="26"/>
        </w:rPr>
        <w:t xml:space="preserve"> </w:t>
      </w:r>
      <w:r w:rsidRPr="001F1BC5">
        <w:rPr>
          <w:sz w:val="26"/>
          <w:szCs w:val="26"/>
        </w:rPr>
        <w:t>случаи).</w:t>
      </w:r>
    </w:p>
    <w:p w:rsidR="00DE11BA" w:rsidRPr="001F1BC5" w:rsidRDefault="00DE11BA" w:rsidP="00DE11BA">
      <w:pPr>
        <w:ind w:right="111"/>
        <w:jc w:val="both"/>
        <w:rPr>
          <w:sz w:val="26"/>
          <w:szCs w:val="26"/>
        </w:rPr>
      </w:pPr>
      <w:r w:rsidRPr="001F1BC5">
        <w:rPr>
          <w:sz w:val="26"/>
          <w:szCs w:val="26"/>
        </w:rPr>
        <w:t>Окончание</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изменяемая</w:t>
      </w:r>
      <w:r w:rsidRPr="001F1BC5">
        <w:rPr>
          <w:spacing w:val="1"/>
          <w:sz w:val="26"/>
          <w:szCs w:val="26"/>
        </w:rPr>
        <w:t xml:space="preserve"> </w:t>
      </w:r>
      <w:r w:rsidRPr="001F1BC5">
        <w:rPr>
          <w:sz w:val="26"/>
          <w:szCs w:val="26"/>
        </w:rPr>
        <w:t>часть</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Изменение</w:t>
      </w:r>
      <w:r w:rsidRPr="001F1BC5">
        <w:rPr>
          <w:spacing w:val="1"/>
          <w:sz w:val="26"/>
          <w:szCs w:val="26"/>
        </w:rPr>
        <w:t xml:space="preserve"> </w:t>
      </w:r>
      <w:r w:rsidRPr="001F1BC5">
        <w:rPr>
          <w:sz w:val="26"/>
          <w:szCs w:val="26"/>
        </w:rPr>
        <w:t>формы</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помощью</w:t>
      </w:r>
      <w:r w:rsidRPr="001F1BC5">
        <w:rPr>
          <w:spacing w:val="1"/>
          <w:sz w:val="26"/>
          <w:szCs w:val="26"/>
        </w:rPr>
        <w:t xml:space="preserve"> </w:t>
      </w:r>
      <w:r w:rsidRPr="001F1BC5">
        <w:rPr>
          <w:sz w:val="26"/>
          <w:szCs w:val="26"/>
        </w:rPr>
        <w:t>окончания.</w:t>
      </w:r>
      <w:r w:rsidRPr="001F1BC5">
        <w:rPr>
          <w:spacing w:val="-2"/>
          <w:sz w:val="26"/>
          <w:szCs w:val="26"/>
        </w:rPr>
        <w:t xml:space="preserve"> </w:t>
      </w:r>
      <w:r w:rsidRPr="001F1BC5">
        <w:rPr>
          <w:sz w:val="26"/>
          <w:szCs w:val="26"/>
        </w:rPr>
        <w:t>Различение</w:t>
      </w:r>
      <w:r w:rsidRPr="001F1BC5">
        <w:rPr>
          <w:spacing w:val="-1"/>
          <w:sz w:val="26"/>
          <w:szCs w:val="26"/>
        </w:rPr>
        <w:t xml:space="preserve"> </w:t>
      </w:r>
      <w:r w:rsidRPr="001F1BC5">
        <w:rPr>
          <w:sz w:val="26"/>
          <w:szCs w:val="26"/>
        </w:rPr>
        <w:t>изменяемых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неизменяемых</w:t>
      </w:r>
      <w:r w:rsidRPr="001F1BC5">
        <w:rPr>
          <w:spacing w:val="-1"/>
          <w:sz w:val="26"/>
          <w:szCs w:val="26"/>
        </w:rPr>
        <w:t xml:space="preserve"> </w:t>
      </w:r>
      <w:r w:rsidRPr="001F1BC5">
        <w:rPr>
          <w:sz w:val="26"/>
          <w:szCs w:val="26"/>
        </w:rPr>
        <w:t>слов.</w:t>
      </w:r>
    </w:p>
    <w:p w:rsidR="00DE11BA" w:rsidRPr="001F1BC5" w:rsidRDefault="00DE11BA" w:rsidP="00DE11BA">
      <w:pPr>
        <w:spacing w:before="1"/>
        <w:jc w:val="both"/>
        <w:rPr>
          <w:sz w:val="26"/>
          <w:szCs w:val="26"/>
        </w:rPr>
      </w:pPr>
      <w:r w:rsidRPr="001F1BC5">
        <w:rPr>
          <w:sz w:val="26"/>
          <w:szCs w:val="26"/>
        </w:rPr>
        <w:t>Суффикс</w:t>
      </w:r>
      <w:r w:rsidRPr="001F1BC5">
        <w:rPr>
          <w:spacing w:val="-3"/>
          <w:sz w:val="26"/>
          <w:szCs w:val="26"/>
        </w:rPr>
        <w:t xml:space="preserve"> </w:t>
      </w:r>
      <w:r w:rsidRPr="001F1BC5">
        <w:rPr>
          <w:sz w:val="26"/>
          <w:szCs w:val="26"/>
        </w:rPr>
        <w:t>как</w:t>
      </w:r>
      <w:r w:rsidRPr="001F1BC5">
        <w:rPr>
          <w:spacing w:val="-2"/>
          <w:sz w:val="26"/>
          <w:szCs w:val="26"/>
        </w:rPr>
        <w:t xml:space="preserve"> </w:t>
      </w:r>
      <w:r w:rsidRPr="001F1BC5">
        <w:rPr>
          <w:sz w:val="26"/>
          <w:szCs w:val="26"/>
        </w:rPr>
        <w:t>часть</w:t>
      </w:r>
      <w:r w:rsidRPr="001F1BC5">
        <w:rPr>
          <w:spacing w:val="-2"/>
          <w:sz w:val="26"/>
          <w:szCs w:val="26"/>
        </w:rPr>
        <w:t xml:space="preserve"> </w:t>
      </w:r>
      <w:r w:rsidRPr="001F1BC5">
        <w:rPr>
          <w:sz w:val="26"/>
          <w:szCs w:val="26"/>
        </w:rPr>
        <w:t>слова (наблюдение).</w:t>
      </w:r>
      <w:r w:rsidRPr="001F1BC5">
        <w:rPr>
          <w:spacing w:val="-3"/>
          <w:sz w:val="26"/>
          <w:szCs w:val="26"/>
        </w:rPr>
        <w:t xml:space="preserve"> </w:t>
      </w:r>
      <w:r w:rsidRPr="001F1BC5">
        <w:rPr>
          <w:sz w:val="26"/>
          <w:szCs w:val="26"/>
        </w:rPr>
        <w:t>Приставка</w:t>
      </w:r>
      <w:r w:rsidRPr="001F1BC5">
        <w:rPr>
          <w:spacing w:val="-3"/>
          <w:sz w:val="26"/>
          <w:szCs w:val="26"/>
        </w:rPr>
        <w:t xml:space="preserve"> </w:t>
      </w:r>
      <w:r w:rsidRPr="001F1BC5">
        <w:rPr>
          <w:sz w:val="26"/>
          <w:szCs w:val="26"/>
        </w:rPr>
        <w:t>как</w:t>
      </w:r>
      <w:r w:rsidRPr="001F1BC5">
        <w:rPr>
          <w:spacing w:val="-1"/>
          <w:sz w:val="26"/>
          <w:szCs w:val="26"/>
        </w:rPr>
        <w:t xml:space="preserve"> </w:t>
      </w:r>
      <w:r w:rsidRPr="001F1BC5">
        <w:rPr>
          <w:sz w:val="26"/>
          <w:szCs w:val="26"/>
        </w:rPr>
        <w:t>часть</w:t>
      </w:r>
      <w:r w:rsidRPr="001F1BC5">
        <w:rPr>
          <w:spacing w:val="-3"/>
          <w:sz w:val="26"/>
          <w:szCs w:val="26"/>
        </w:rPr>
        <w:t xml:space="preserve"> </w:t>
      </w:r>
      <w:r w:rsidRPr="001F1BC5">
        <w:rPr>
          <w:sz w:val="26"/>
          <w:szCs w:val="26"/>
        </w:rPr>
        <w:t>слова</w:t>
      </w:r>
      <w:r w:rsidRPr="001F1BC5">
        <w:rPr>
          <w:spacing w:val="-2"/>
          <w:sz w:val="26"/>
          <w:szCs w:val="26"/>
        </w:rPr>
        <w:t xml:space="preserve"> </w:t>
      </w:r>
      <w:r w:rsidRPr="001F1BC5">
        <w:rPr>
          <w:sz w:val="26"/>
          <w:szCs w:val="26"/>
        </w:rPr>
        <w:t>(наблюдение).</w:t>
      </w:r>
    </w:p>
    <w:p w:rsidR="00DE11BA" w:rsidRPr="001F1BC5" w:rsidRDefault="00DE11BA" w:rsidP="00DE11BA">
      <w:pPr>
        <w:rPr>
          <w:sz w:val="26"/>
          <w:szCs w:val="26"/>
        </w:rPr>
      </w:pPr>
    </w:p>
    <w:p w:rsidR="00DE11BA" w:rsidRPr="003463ED" w:rsidRDefault="00DE11BA" w:rsidP="00DE11BA">
      <w:pPr>
        <w:spacing w:line="298" w:lineRule="exact"/>
        <w:outlineLvl w:val="2"/>
        <w:rPr>
          <w:b/>
          <w:bCs/>
          <w:i/>
          <w:iCs/>
          <w:sz w:val="26"/>
          <w:szCs w:val="26"/>
        </w:rPr>
      </w:pPr>
      <w:r w:rsidRPr="003463ED">
        <w:rPr>
          <w:b/>
          <w:bCs/>
          <w:i/>
          <w:iCs/>
          <w:sz w:val="26"/>
          <w:szCs w:val="26"/>
        </w:rPr>
        <w:t>Морфология</w:t>
      </w:r>
    </w:p>
    <w:p w:rsidR="00DE11BA" w:rsidRPr="001F1BC5" w:rsidRDefault="00DE11BA" w:rsidP="00DE11BA">
      <w:pPr>
        <w:rPr>
          <w:sz w:val="26"/>
          <w:szCs w:val="26"/>
        </w:rPr>
      </w:pPr>
      <w:r w:rsidRPr="001F1BC5">
        <w:rPr>
          <w:sz w:val="26"/>
          <w:szCs w:val="26"/>
        </w:rPr>
        <w:t>Имя</w:t>
      </w:r>
      <w:r w:rsidRPr="001F1BC5">
        <w:rPr>
          <w:spacing w:val="6"/>
          <w:sz w:val="26"/>
          <w:szCs w:val="26"/>
        </w:rPr>
        <w:t xml:space="preserve"> </w:t>
      </w:r>
      <w:r w:rsidRPr="001F1BC5">
        <w:rPr>
          <w:sz w:val="26"/>
          <w:szCs w:val="26"/>
        </w:rPr>
        <w:t>существительное</w:t>
      </w:r>
      <w:r w:rsidRPr="001F1BC5">
        <w:rPr>
          <w:spacing w:val="6"/>
          <w:sz w:val="26"/>
          <w:szCs w:val="26"/>
        </w:rPr>
        <w:t xml:space="preserve"> </w:t>
      </w:r>
      <w:r w:rsidRPr="001F1BC5">
        <w:rPr>
          <w:sz w:val="26"/>
          <w:szCs w:val="26"/>
        </w:rPr>
        <w:t>(ознакомление):</w:t>
      </w:r>
      <w:r w:rsidRPr="001F1BC5">
        <w:rPr>
          <w:spacing w:val="6"/>
          <w:sz w:val="26"/>
          <w:szCs w:val="26"/>
        </w:rPr>
        <w:t xml:space="preserve"> </w:t>
      </w:r>
      <w:r w:rsidRPr="001F1BC5">
        <w:rPr>
          <w:sz w:val="26"/>
          <w:szCs w:val="26"/>
        </w:rPr>
        <w:t>общее</w:t>
      </w:r>
      <w:r w:rsidRPr="001F1BC5">
        <w:rPr>
          <w:spacing w:val="7"/>
          <w:sz w:val="26"/>
          <w:szCs w:val="26"/>
        </w:rPr>
        <w:t xml:space="preserve"> </w:t>
      </w:r>
      <w:r w:rsidRPr="001F1BC5">
        <w:rPr>
          <w:sz w:val="26"/>
          <w:szCs w:val="26"/>
        </w:rPr>
        <w:t>значение,</w:t>
      </w:r>
      <w:r w:rsidRPr="001F1BC5">
        <w:rPr>
          <w:spacing w:val="6"/>
          <w:sz w:val="26"/>
          <w:szCs w:val="26"/>
        </w:rPr>
        <w:t xml:space="preserve"> </w:t>
      </w:r>
      <w:r w:rsidRPr="001F1BC5">
        <w:rPr>
          <w:sz w:val="26"/>
          <w:szCs w:val="26"/>
        </w:rPr>
        <w:t>вопросы</w:t>
      </w:r>
      <w:r w:rsidRPr="001F1BC5">
        <w:rPr>
          <w:spacing w:val="6"/>
          <w:sz w:val="26"/>
          <w:szCs w:val="26"/>
        </w:rPr>
        <w:t xml:space="preserve"> </w:t>
      </w:r>
      <w:r w:rsidRPr="001F1BC5">
        <w:rPr>
          <w:sz w:val="26"/>
          <w:szCs w:val="26"/>
        </w:rPr>
        <w:t>(«кто?»,</w:t>
      </w:r>
      <w:r w:rsidRPr="001F1BC5">
        <w:rPr>
          <w:spacing w:val="6"/>
          <w:sz w:val="26"/>
          <w:szCs w:val="26"/>
        </w:rPr>
        <w:t xml:space="preserve"> </w:t>
      </w:r>
      <w:r w:rsidRPr="001F1BC5">
        <w:rPr>
          <w:sz w:val="26"/>
          <w:szCs w:val="26"/>
        </w:rPr>
        <w:t>«что?»),</w:t>
      </w:r>
      <w:r w:rsidRPr="001F1BC5">
        <w:rPr>
          <w:spacing w:val="-62"/>
          <w:sz w:val="26"/>
          <w:szCs w:val="26"/>
        </w:rPr>
        <w:t xml:space="preserve"> </w:t>
      </w:r>
      <w:r w:rsidRPr="001F1BC5">
        <w:rPr>
          <w:sz w:val="26"/>
          <w:szCs w:val="26"/>
        </w:rPr>
        <w:t>употребление</w:t>
      </w:r>
      <w:r w:rsidRPr="001F1BC5">
        <w:rPr>
          <w:spacing w:val="-2"/>
          <w:sz w:val="26"/>
          <w:szCs w:val="26"/>
        </w:rPr>
        <w:t xml:space="preserve"> </w:t>
      </w:r>
      <w:r w:rsidRPr="001F1BC5">
        <w:rPr>
          <w:sz w:val="26"/>
          <w:szCs w:val="26"/>
        </w:rPr>
        <w:t>в</w:t>
      </w:r>
      <w:r w:rsidRPr="001F1BC5">
        <w:rPr>
          <w:spacing w:val="2"/>
          <w:sz w:val="26"/>
          <w:szCs w:val="26"/>
        </w:rPr>
        <w:t xml:space="preserve"> </w:t>
      </w:r>
      <w:r w:rsidRPr="001F1BC5">
        <w:rPr>
          <w:sz w:val="26"/>
          <w:szCs w:val="26"/>
        </w:rPr>
        <w:t>речи.</w:t>
      </w:r>
    </w:p>
    <w:p w:rsidR="00DE11BA" w:rsidRPr="001F1BC5" w:rsidRDefault="00DE11BA" w:rsidP="00DE11BA">
      <w:pPr>
        <w:ind w:right="97"/>
        <w:rPr>
          <w:sz w:val="26"/>
          <w:szCs w:val="26"/>
        </w:rPr>
      </w:pPr>
      <w:r w:rsidRPr="001F1BC5">
        <w:rPr>
          <w:sz w:val="26"/>
          <w:szCs w:val="26"/>
        </w:rPr>
        <w:t>Глагол (ознакомление): общее значение, вопросы («что делать?», «что сделать?» и</w:t>
      </w:r>
      <w:r w:rsidRPr="001F1BC5">
        <w:rPr>
          <w:spacing w:val="-62"/>
          <w:sz w:val="26"/>
          <w:szCs w:val="26"/>
        </w:rPr>
        <w:t xml:space="preserve"> </w:t>
      </w:r>
      <w:r w:rsidRPr="001F1BC5">
        <w:rPr>
          <w:sz w:val="26"/>
          <w:szCs w:val="26"/>
        </w:rPr>
        <w:t>др),</w:t>
      </w:r>
      <w:r w:rsidRPr="001F1BC5">
        <w:rPr>
          <w:spacing w:val="-2"/>
          <w:sz w:val="26"/>
          <w:szCs w:val="26"/>
        </w:rPr>
        <w:t xml:space="preserve"> </w:t>
      </w:r>
      <w:r w:rsidRPr="001F1BC5">
        <w:rPr>
          <w:sz w:val="26"/>
          <w:szCs w:val="26"/>
        </w:rPr>
        <w:t>употребление</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речи.</w:t>
      </w:r>
    </w:p>
    <w:p w:rsidR="00DE11BA" w:rsidRPr="001F1BC5" w:rsidRDefault="00DE11BA" w:rsidP="00DE11BA">
      <w:pPr>
        <w:tabs>
          <w:tab w:val="left" w:pos="1493"/>
          <w:tab w:val="left" w:pos="3450"/>
          <w:tab w:val="left" w:pos="5467"/>
          <w:tab w:val="left" w:pos="6381"/>
          <w:tab w:val="left" w:pos="7666"/>
          <w:tab w:val="left" w:pos="8830"/>
        </w:tabs>
        <w:spacing w:before="1" w:line="298" w:lineRule="exact"/>
        <w:rPr>
          <w:sz w:val="26"/>
          <w:szCs w:val="26"/>
        </w:rPr>
      </w:pPr>
      <w:r w:rsidRPr="001F1BC5">
        <w:rPr>
          <w:sz w:val="26"/>
          <w:szCs w:val="26"/>
        </w:rPr>
        <w:t>Имя</w:t>
      </w:r>
      <w:r w:rsidRPr="001F1BC5">
        <w:rPr>
          <w:sz w:val="26"/>
          <w:szCs w:val="26"/>
        </w:rPr>
        <w:tab/>
        <w:t>прилагательное</w:t>
      </w:r>
      <w:r w:rsidRPr="001F1BC5">
        <w:rPr>
          <w:sz w:val="26"/>
          <w:szCs w:val="26"/>
        </w:rPr>
        <w:tab/>
        <w:t>(ознакомление):</w:t>
      </w:r>
      <w:r w:rsidRPr="001F1BC5">
        <w:rPr>
          <w:sz w:val="26"/>
          <w:szCs w:val="26"/>
        </w:rPr>
        <w:tab/>
        <w:t>общее</w:t>
      </w:r>
      <w:r w:rsidRPr="001F1BC5">
        <w:rPr>
          <w:sz w:val="26"/>
          <w:szCs w:val="26"/>
        </w:rPr>
        <w:tab/>
        <w:t>значение,</w:t>
      </w:r>
      <w:r w:rsidRPr="001F1BC5">
        <w:rPr>
          <w:sz w:val="26"/>
          <w:szCs w:val="26"/>
        </w:rPr>
        <w:tab/>
        <w:t>вопросы</w:t>
      </w:r>
      <w:r w:rsidRPr="001F1BC5">
        <w:rPr>
          <w:sz w:val="26"/>
          <w:szCs w:val="26"/>
        </w:rPr>
        <w:tab/>
        <w:t>(«какой?»,</w:t>
      </w:r>
    </w:p>
    <w:p w:rsidR="00DE11BA" w:rsidRPr="001F1BC5" w:rsidRDefault="00DE11BA" w:rsidP="00DE11BA">
      <w:pPr>
        <w:spacing w:line="298" w:lineRule="exact"/>
        <w:rPr>
          <w:sz w:val="26"/>
          <w:szCs w:val="26"/>
        </w:rPr>
      </w:pPr>
      <w:r w:rsidRPr="001F1BC5">
        <w:rPr>
          <w:sz w:val="26"/>
          <w:szCs w:val="26"/>
        </w:rPr>
        <w:t>«какая?»,</w:t>
      </w:r>
      <w:r w:rsidRPr="001F1BC5">
        <w:rPr>
          <w:spacing w:val="-4"/>
          <w:sz w:val="26"/>
          <w:szCs w:val="26"/>
        </w:rPr>
        <w:t xml:space="preserve"> </w:t>
      </w:r>
      <w:r w:rsidRPr="001F1BC5">
        <w:rPr>
          <w:sz w:val="26"/>
          <w:szCs w:val="26"/>
        </w:rPr>
        <w:t>«какое?»,</w:t>
      </w:r>
      <w:r w:rsidRPr="001F1BC5">
        <w:rPr>
          <w:spacing w:val="-3"/>
          <w:sz w:val="26"/>
          <w:szCs w:val="26"/>
        </w:rPr>
        <w:t xml:space="preserve"> </w:t>
      </w:r>
      <w:r w:rsidRPr="001F1BC5">
        <w:rPr>
          <w:sz w:val="26"/>
          <w:szCs w:val="26"/>
        </w:rPr>
        <w:t>«какие?»),</w:t>
      </w:r>
      <w:r w:rsidRPr="001F1BC5">
        <w:rPr>
          <w:spacing w:val="-4"/>
          <w:sz w:val="26"/>
          <w:szCs w:val="26"/>
        </w:rPr>
        <w:t xml:space="preserve"> </w:t>
      </w:r>
      <w:r w:rsidRPr="001F1BC5">
        <w:rPr>
          <w:sz w:val="26"/>
          <w:szCs w:val="26"/>
        </w:rPr>
        <w:t>употребление</w:t>
      </w:r>
      <w:r w:rsidRPr="001F1BC5">
        <w:rPr>
          <w:spacing w:val="-3"/>
          <w:sz w:val="26"/>
          <w:szCs w:val="26"/>
        </w:rPr>
        <w:t xml:space="preserve"> </w:t>
      </w:r>
      <w:r w:rsidRPr="001F1BC5">
        <w:rPr>
          <w:sz w:val="26"/>
          <w:szCs w:val="26"/>
        </w:rPr>
        <w:t>в</w:t>
      </w:r>
      <w:r w:rsidRPr="001F1BC5">
        <w:rPr>
          <w:spacing w:val="-4"/>
          <w:sz w:val="26"/>
          <w:szCs w:val="26"/>
        </w:rPr>
        <w:t xml:space="preserve"> </w:t>
      </w:r>
      <w:r w:rsidRPr="001F1BC5">
        <w:rPr>
          <w:sz w:val="26"/>
          <w:szCs w:val="26"/>
        </w:rPr>
        <w:t>речи.</w:t>
      </w:r>
    </w:p>
    <w:p w:rsidR="00DE11BA" w:rsidRPr="001F1BC5" w:rsidRDefault="00DE11BA" w:rsidP="00DE11BA">
      <w:pPr>
        <w:tabs>
          <w:tab w:val="left" w:pos="2054"/>
          <w:tab w:val="left" w:pos="3265"/>
          <w:tab w:val="left" w:pos="4659"/>
          <w:tab w:val="left" w:pos="5160"/>
          <w:tab w:val="left" w:pos="6614"/>
          <w:tab w:val="left" w:pos="7935"/>
        </w:tabs>
        <w:spacing w:before="1"/>
        <w:ind w:right="110"/>
        <w:rPr>
          <w:sz w:val="26"/>
          <w:szCs w:val="26"/>
        </w:rPr>
      </w:pPr>
      <w:r w:rsidRPr="001F1BC5">
        <w:rPr>
          <w:sz w:val="26"/>
          <w:szCs w:val="26"/>
        </w:rPr>
        <w:t>Предлог.</w:t>
      </w:r>
      <w:r w:rsidRPr="001F1BC5">
        <w:rPr>
          <w:sz w:val="26"/>
          <w:szCs w:val="26"/>
        </w:rPr>
        <w:tab/>
        <w:t>Отличие</w:t>
      </w:r>
      <w:r w:rsidRPr="001F1BC5">
        <w:rPr>
          <w:sz w:val="26"/>
          <w:szCs w:val="26"/>
        </w:rPr>
        <w:tab/>
        <w:t>предлогов</w:t>
      </w:r>
      <w:r w:rsidRPr="001F1BC5">
        <w:rPr>
          <w:sz w:val="26"/>
          <w:szCs w:val="26"/>
        </w:rPr>
        <w:tab/>
        <w:t>от</w:t>
      </w:r>
      <w:r w:rsidRPr="001F1BC5">
        <w:rPr>
          <w:sz w:val="26"/>
          <w:szCs w:val="26"/>
        </w:rPr>
        <w:tab/>
        <w:t>приставок.</w:t>
      </w:r>
      <w:r w:rsidRPr="001F1BC5">
        <w:rPr>
          <w:sz w:val="26"/>
          <w:szCs w:val="26"/>
        </w:rPr>
        <w:tab/>
        <w:t>Наиболее</w:t>
      </w:r>
      <w:r w:rsidRPr="001F1BC5">
        <w:rPr>
          <w:sz w:val="26"/>
          <w:szCs w:val="26"/>
        </w:rPr>
        <w:tab/>
      </w:r>
      <w:r w:rsidRPr="001F1BC5">
        <w:rPr>
          <w:spacing w:val="-1"/>
          <w:sz w:val="26"/>
          <w:szCs w:val="26"/>
        </w:rPr>
        <w:t>распространённые</w:t>
      </w:r>
      <w:r w:rsidRPr="001F1BC5">
        <w:rPr>
          <w:spacing w:val="-62"/>
          <w:sz w:val="26"/>
          <w:szCs w:val="26"/>
        </w:rPr>
        <w:t xml:space="preserve"> </w:t>
      </w:r>
      <w:r w:rsidRPr="001F1BC5">
        <w:rPr>
          <w:sz w:val="26"/>
          <w:szCs w:val="26"/>
        </w:rPr>
        <w:t>предлоги:</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из,</w:t>
      </w:r>
      <w:r w:rsidRPr="001F1BC5">
        <w:rPr>
          <w:spacing w:val="-1"/>
          <w:sz w:val="26"/>
          <w:szCs w:val="26"/>
        </w:rPr>
        <w:t xml:space="preserve"> </w:t>
      </w:r>
      <w:r w:rsidRPr="001F1BC5">
        <w:rPr>
          <w:sz w:val="26"/>
          <w:szCs w:val="26"/>
        </w:rPr>
        <w:t>без,</w:t>
      </w:r>
      <w:r w:rsidRPr="001F1BC5">
        <w:rPr>
          <w:spacing w:val="-2"/>
          <w:sz w:val="26"/>
          <w:szCs w:val="26"/>
        </w:rPr>
        <w:t xml:space="preserve"> </w:t>
      </w:r>
      <w:r w:rsidRPr="001F1BC5">
        <w:rPr>
          <w:sz w:val="26"/>
          <w:szCs w:val="26"/>
        </w:rPr>
        <w:t>над,</w:t>
      </w:r>
      <w:r w:rsidRPr="001F1BC5">
        <w:rPr>
          <w:spacing w:val="-1"/>
          <w:sz w:val="26"/>
          <w:szCs w:val="26"/>
        </w:rPr>
        <w:t xml:space="preserve"> </w:t>
      </w:r>
      <w:r w:rsidRPr="001F1BC5">
        <w:rPr>
          <w:sz w:val="26"/>
          <w:szCs w:val="26"/>
        </w:rPr>
        <w:t>до,</w:t>
      </w:r>
      <w:r w:rsidRPr="001F1BC5">
        <w:rPr>
          <w:spacing w:val="-1"/>
          <w:sz w:val="26"/>
          <w:szCs w:val="26"/>
        </w:rPr>
        <w:t xml:space="preserve"> </w:t>
      </w:r>
      <w:r w:rsidRPr="001F1BC5">
        <w:rPr>
          <w:sz w:val="26"/>
          <w:szCs w:val="26"/>
        </w:rPr>
        <w:t>у,</w:t>
      </w:r>
      <w:r w:rsidRPr="001F1BC5">
        <w:rPr>
          <w:spacing w:val="-1"/>
          <w:sz w:val="26"/>
          <w:szCs w:val="26"/>
        </w:rPr>
        <w:t xml:space="preserve"> </w:t>
      </w:r>
      <w:r w:rsidRPr="001F1BC5">
        <w:rPr>
          <w:sz w:val="26"/>
          <w:szCs w:val="26"/>
        </w:rPr>
        <w:t>о,</w:t>
      </w:r>
      <w:r w:rsidRPr="001F1BC5">
        <w:rPr>
          <w:spacing w:val="2"/>
          <w:sz w:val="26"/>
          <w:szCs w:val="26"/>
        </w:rPr>
        <w:t xml:space="preserve"> </w:t>
      </w:r>
      <w:r w:rsidRPr="001F1BC5">
        <w:rPr>
          <w:sz w:val="26"/>
          <w:szCs w:val="26"/>
        </w:rPr>
        <w:t>об</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др.</w:t>
      </w:r>
    </w:p>
    <w:p w:rsidR="00DE11BA" w:rsidRPr="001F1BC5" w:rsidRDefault="00DE11BA" w:rsidP="00DE11BA">
      <w:pPr>
        <w:spacing w:before="9"/>
        <w:rPr>
          <w:sz w:val="25"/>
          <w:szCs w:val="26"/>
        </w:rPr>
      </w:pPr>
    </w:p>
    <w:p w:rsidR="00DE11BA" w:rsidRPr="003463ED" w:rsidRDefault="00DE11BA" w:rsidP="00DE11BA">
      <w:pPr>
        <w:spacing w:before="1"/>
        <w:outlineLvl w:val="2"/>
        <w:rPr>
          <w:b/>
          <w:bCs/>
          <w:i/>
          <w:iCs/>
          <w:sz w:val="26"/>
          <w:szCs w:val="26"/>
        </w:rPr>
      </w:pPr>
      <w:r w:rsidRPr="003463ED">
        <w:rPr>
          <w:b/>
          <w:bCs/>
          <w:i/>
          <w:iCs/>
          <w:sz w:val="26"/>
          <w:szCs w:val="26"/>
        </w:rPr>
        <w:t>Синтаксис</w:t>
      </w:r>
    </w:p>
    <w:p w:rsidR="00DE11BA" w:rsidRPr="001F1BC5" w:rsidRDefault="00DE11BA" w:rsidP="00DE11BA">
      <w:pPr>
        <w:spacing w:before="1"/>
        <w:jc w:val="both"/>
        <w:rPr>
          <w:sz w:val="26"/>
          <w:szCs w:val="26"/>
        </w:rPr>
      </w:pPr>
      <w:r w:rsidRPr="001F1BC5">
        <w:rPr>
          <w:sz w:val="26"/>
          <w:szCs w:val="26"/>
        </w:rPr>
        <w:t>Порядок</w:t>
      </w:r>
      <w:r w:rsidRPr="001F1BC5">
        <w:rPr>
          <w:spacing w:val="-2"/>
          <w:sz w:val="26"/>
          <w:szCs w:val="26"/>
        </w:rPr>
        <w:t xml:space="preserve"> </w:t>
      </w:r>
      <w:r w:rsidRPr="001F1BC5">
        <w:rPr>
          <w:sz w:val="26"/>
          <w:szCs w:val="26"/>
        </w:rPr>
        <w:t>слов</w:t>
      </w:r>
      <w:r w:rsidRPr="001F1BC5">
        <w:rPr>
          <w:spacing w:val="-3"/>
          <w:sz w:val="26"/>
          <w:szCs w:val="26"/>
        </w:rPr>
        <w:t xml:space="preserve"> </w:t>
      </w:r>
      <w:r w:rsidRPr="001F1BC5">
        <w:rPr>
          <w:sz w:val="26"/>
          <w:szCs w:val="26"/>
        </w:rPr>
        <w:t>в</w:t>
      </w:r>
      <w:r w:rsidRPr="001F1BC5">
        <w:rPr>
          <w:spacing w:val="-1"/>
          <w:sz w:val="26"/>
          <w:szCs w:val="26"/>
        </w:rPr>
        <w:t xml:space="preserve"> </w:t>
      </w:r>
      <w:r w:rsidRPr="001F1BC5">
        <w:rPr>
          <w:sz w:val="26"/>
          <w:szCs w:val="26"/>
        </w:rPr>
        <w:t>предложении;</w:t>
      </w:r>
      <w:r w:rsidRPr="001F1BC5">
        <w:rPr>
          <w:spacing w:val="-3"/>
          <w:sz w:val="26"/>
          <w:szCs w:val="26"/>
        </w:rPr>
        <w:t xml:space="preserve"> </w:t>
      </w:r>
      <w:r w:rsidRPr="001F1BC5">
        <w:rPr>
          <w:sz w:val="26"/>
          <w:szCs w:val="26"/>
        </w:rPr>
        <w:t>связь</w:t>
      </w:r>
      <w:r w:rsidRPr="001F1BC5">
        <w:rPr>
          <w:spacing w:val="-4"/>
          <w:sz w:val="26"/>
          <w:szCs w:val="26"/>
        </w:rPr>
        <w:t xml:space="preserve"> </w:t>
      </w:r>
      <w:r w:rsidRPr="001F1BC5">
        <w:rPr>
          <w:sz w:val="26"/>
          <w:szCs w:val="26"/>
        </w:rPr>
        <w:t>слов</w:t>
      </w:r>
      <w:r w:rsidRPr="001F1BC5">
        <w:rPr>
          <w:spacing w:val="-3"/>
          <w:sz w:val="26"/>
          <w:szCs w:val="26"/>
        </w:rPr>
        <w:t xml:space="preserve"> </w:t>
      </w:r>
      <w:r w:rsidRPr="001F1BC5">
        <w:rPr>
          <w:sz w:val="26"/>
          <w:szCs w:val="26"/>
        </w:rPr>
        <w:t>в</w:t>
      </w:r>
      <w:r w:rsidRPr="001F1BC5">
        <w:rPr>
          <w:spacing w:val="-3"/>
          <w:sz w:val="26"/>
          <w:szCs w:val="26"/>
        </w:rPr>
        <w:t xml:space="preserve"> </w:t>
      </w:r>
      <w:r w:rsidRPr="001F1BC5">
        <w:rPr>
          <w:sz w:val="26"/>
          <w:szCs w:val="26"/>
        </w:rPr>
        <w:t>предложении</w:t>
      </w:r>
      <w:r w:rsidRPr="001F1BC5">
        <w:rPr>
          <w:spacing w:val="-4"/>
          <w:sz w:val="26"/>
          <w:szCs w:val="26"/>
        </w:rPr>
        <w:t xml:space="preserve"> </w:t>
      </w:r>
      <w:r w:rsidRPr="001F1BC5">
        <w:rPr>
          <w:sz w:val="26"/>
          <w:szCs w:val="26"/>
        </w:rPr>
        <w:t>(повторение).</w:t>
      </w:r>
    </w:p>
    <w:p w:rsidR="00DE11BA" w:rsidRPr="001F1BC5" w:rsidRDefault="00DE11BA" w:rsidP="00DE11BA">
      <w:pPr>
        <w:spacing w:before="1"/>
        <w:ind w:right="110"/>
        <w:jc w:val="both"/>
        <w:rPr>
          <w:sz w:val="26"/>
          <w:szCs w:val="26"/>
        </w:rPr>
      </w:pPr>
      <w:r w:rsidRPr="001F1BC5">
        <w:rPr>
          <w:sz w:val="26"/>
          <w:szCs w:val="26"/>
        </w:rPr>
        <w:t>Предложение как единица языка. Предложение и слово. Отличие предложения от</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Наблюдение</w:t>
      </w:r>
      <w:r w:rsidRPr="001F1BC5">
        <w:rPr>
          <w:spacing w:val="1"/>
          <w:sz w:val="26"/>
          <w:szCs w:val="26"/>
        </w:rPr>
        <w:t xml:space="preserve"> </w:t>
      </w:r>
      <w:r w:rsidRPr="001F1BC5">
        <w:rPr>
          <w:sz w:val="26"/>
          <w:szCs w:val="26"/>
        </w:rPr>
        <w:t>за</w:t>
      </w:r>
      <w:r w:rsidRPr="001F1BC5">
        <w:rPr>
          <w:spacing w:val="1"/>
          <w:sz w:val="26"/>
          <w:szCs w:val="26"/>
        </w:rPr>
        <w:t xml:space="preserve"> </w:t>
      </w:r>
      <w:r w:rsidRPr="001F1BC5">
        <w:rPr>
          <w:sz w:val="26"/>
          <w:szCs w:val="26"/>
        </w:rPr>
        <w:t>выделением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устной</w:t>
      </w:r>
      <w:r w:rsidRPr="001F1BC5">
        <w:rPr>
          <w:spacing w:val="1"/>
          <w:sz w:val="26"/>
          <w:szCs w:val="26"/>
        </w:rPr>
        <w:t xml:space="preserve"> </w:t>
      </w:r>
      <w:r w:rsidRPr="001F1BC5">
        <w:rPr>
          <w:sz w:val="26"/>
          <w:szCs w:val="26"/>
        </w:rPr>
        <w:t>речи</w:t>
      </w:r>
      <w:r w:rsidRPr="001F1BC5">
        <w:rPr>
          <w:spacing w:val="1"/>
          <w:sz w:val="26"/>
          <w:szCs w:val="26"/>
        </w:rPr>
        <w:t xml:space="preserve"> </w:t>
      </w:r>
      <w:r w:rsidRPr="001F1BC5">
        <w:rPr>
          <w:sz w:val="26"/>
          <w:szCs w:val="26"/>
        </w:rPr>
        <w:t>одного</w:t>
      </w:r>
      <w:r w:rsidRPr="001F1BC5">
        <w:rPr>
          <w:spacing w:val="1"/>
          <w:sz w:val="26"/>
          <w:szCs w:val="26"/>
        </w:rPr>
        <w:t xml:space="preserve"> </w:t>
      </w:r>
      <w:r w:rsidRPr="001F1BC5">
        <w:rPr>
          <w:sz w:val="26"/>
          <w:szCs w:val="26"/>
        </w:rPr>
        <w:t>из</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предложения</w:t>
      </w:r>
      <w:r w:rsidRPr="001F1BC5">
        <w:rPr>
          <w:spacing w:val="1"/>
          <w:sz w:val="26"/>
          <w:szCs w:val="26"/>
        </w:rPr>
        <w:t xml:space="preserve"> </w:t>
      </w:r>
      <w:r w:rsidRPr="001F1BC5">
        <w:rPr>
          <w:sz w:val="26"/>
          <w:szCs w:val="26"/>
        </w:rPr>
        <w:t>(логическое</w:t>
      </w:r>
      <w:r w:rsidRPr="001F1BC5">
        <w:rPr>
          <w:spacing w:val="1"/>
          <w:sz w:val="26"/>
          <w:szCs w:val="26"/>
        </w:rPr>
        <w:t xml:space="preserve"> </w:t>
      </w:r>
      <w:r w:rsidRPr="001F1BC5">
        <w:rPr>
          <w:sz w:val="26"/>
          <w:szCs w:val="26"/>
        </w:rPr>
        <w:t>ударение).</w:t>
      </w:r>
    </w:p>
    <w:p w:rsidR="00DE11BA" w:rsidRPr="001F1BC5" w:rsidRDefault="00DE11BA" w:rsidP="00DE11BA">
      <w:pPr>
        <w:ind w:right="111"/>
        <w:jc w:val="both"/>
        <w:rPr>
          <w:sz w:val="26"/>
          <w:szCs w:val="26"/>
        </w:rPr>
      </w:pPr>
      <w:r w:rsidRPr="001F1BC5">
        <w:rPr>
          <w:sz w:val="26"/>
          <w:szCs w:val="26"/>
        </w:rPr>
        <w:t>Виды предложений по цели высказывания: повествовательные, вопросительные,</w:t>
      </w:r>
      <w:r w:rsidRPr="001F1BC5">
        <w:rPr>
          <w:spacing w:val="1"/>
          <w:sz w:val="26"/>
          <w:szCs w:val="26"/>
        </w:rPr>
        <w:t xml:space="preserve"> </w:t>
      </w:r>
      <w:r w:rsidRPr="001F1BC5">
        <w:rPr>
          <w:sz w:val="26"/>
          <w:szCs w:val="26"/>
        </w:rPr>
        <w:t>побудительные</w:t>
      </w:r>
      <w:r w:rsidRPr="001F1BC5">
        <w:rPr>
          <w:spacing w:val="-2"/>
          <w:sz w:val="26"/>
          <w:szCs w:val="26"/>
        </w:rPr>
        <w:t xml:space="preserve"> </w:t>
      </w:r>
      <w:r w:rsidRPr="001F1BC5">
        <w:rPr>
          <w:sz w:val="26"/>
          <w:szCs w:val="26"/>
        </w:rPr>
        <w:t>предложения.</w:t>
      </w:r>
    </w:p>
    <w:p w:rsidR="00DE11BA" w:rsidRPr="001F1BC5" w:rsidRDefault="00DE11BA" w:rsidP="00DE11BA">
      <w:pPr>
        <w:ind w:right="112"/>
        <w:jc w:val="both"/>
        <w:rPr>
          <w:sz w:val="26"/>
          <w:szCs w:val="26"/>
        </w:rPr>
      </w:pPr>
      <w:r w:rsidRPr="001F1BC5">
        <w:rPr>
          <w:sz w:val="26"/>
          <w:szCs w:val="26"/>
        </w:rPr>
        <w:t>Виды</w:t>
      </w:r>
      <w:r w:rsidRPr="001F1BC5">
        <w:rPr>
          <w:spacing w:val="17"/>
          <w:sz w:val="26"/>
          <w:szCs w:val="26"/>
        </w:rPr>
        <w:t xml:space="preserve"> </w:t>
      </w:r>
      <w:r w:rsidRPr="001F1BC5">
        <w:rPr>
          <w:sz w:val="26"/>
          <w:szCs w:val="26"/>
        </w:rPr>
        <w:t>предложений</w:t>
      </w:r>
      <w:r w:rsidRPr="001F1BC5">
        <w:rPr>
          <w:spacing w:val="16"/>
          <w:sz w:val="26"/>
          <w:szCs w:val="26"/>
        </w:rPr>
        <w:t xml:space="preserve"> </w:t>
      </w:r>
      <w:r w:rsidRPr="001F1BC5">
        <w:rPr>
          <w:sz w:val="26"/>
          <w:szCs w:val="26"/>
        </w:rPr>
        <w:t>по</w:t>
      </w:r>
      <w:r w:rsidRPr="001F1BC5">
        <w:rPr>
          <w:spacing w:val="16"/>
          <w:sz w:val="26"/>
          <w:szCs w:val="26"/>
        </w:rPr>
        <w:t xml:space="preserve"> </w:t>
      </w:r>
      <w:r w:rsidRPr="001F1BC5">
        <w:rPr>
          <w:sz w:val="26"/>
          <w:szCs w:val="26"/>
        </w:rPr>
        <w:t>эмоциональной</w:t>
      </w:r>
      <w:r w:rsidRPr="001F1BC5">
        <w:rPr>
          <w:spacing w:val="16"/>
          <w:sz w:val="26"/>
          <w:szCs w:val="26"/>
        </w:rPr>
        <w:t xml:space="preserve"> </w:t>
      </w:r>
      <w:r w:rsidRPr="001F1BC5">
        <w:rPr>
          <w:sz w:val="26"/>
          <w:szCs w:val="26"/>
        </w:rPr>
        <w:t>окраске</w:t>
      </w:r>
      <w:r w:rsidRPr="001F1BC5">
        <w:rPr>
          <w:spacing w:val="17"/>
          <w:sz w:val="26"/>
          <w:szCs w:val="26"/>
        </w:rPr>
        <w:t xml:space="preserve"> </w:t>
      </w:r>
      <w:r w:rsidRPr="001F1BC5">
        <w:rPr>
          <w:sz w:val="26"/>
          <w:szCs w:val="26"/>
        </w:rPr>
        <w:t>(по</w:t>
      </w:r>
      <w:r w:rsidRPr="001F1BC5">
        <w:rPr>
          <w:spacing w:val="16"/>
          <w:sz w:val="26"/>
          <w:szCs w:val="26"/>
        </w:rPr>
        <w:t xml:space="preserve"> </w:t>
      </w:r>
      <w:r w:rsidRPr="001F1BC5">
        <w:rPr>
          <w:sz w:val="26"/>
          <w:szCs w:val="26"/>
        </w:rPr>
        <w:t>интонации):</w:t>
      </w:r>
      <w:r w:rsidRPr="001F1BC5">
        <w:rPr>
          <w:spacing w:val="16"/>
          <w:sz w:val="26"/>
          <w:szCs w:val="26"/>
        </w:rPr>
        <w:t xml:space="preserve"> </w:t>
      </w:r>
      <w:r w:rsidRPr="001F1BC5">
        <w:rPr>
          <w:sz w:val="26"/>
          <w:szCs w:val="26"/>
        </w:rPr>
        <w:t>восклицательные</w:t>
      </w:r>
      <w:r w:rsidRPr="001F1BC5">
        <w:rPr>
          <w:spacing w:val="-63"/>
          <w:sz w:val="26"/>
          <w:szCs w:val="26"/>
        </w:rPr>
        <w:t xml:space="preserve"> </w:t>
      </w:r>
      <w:r w:rsidRPr="001F1BC5">
        <w:rPr>
          <w:sz w:val="26"/>
          <w:szCs w:val="26"/>
        </w:rPr>
        <w:t>и</w:t>
      </w:r>
      <w:r w:rsidRPr="001F1BC5">
        <w:rPr>
          <w:spacing w:val="-2"/>
          <w:sz w:val="26"/>
          <w:szCs w:val="26"/>
        </w:rPr>
        <w:t xml:space="preserve"> </w:t>
      </w:r>
      <w:r w:rsidRPr="001F1BC5">
        <w:rPr>
          <w:sz w:val="26"/>
          <w:szCs w:val="26"/>
        </w:rPr>
        <w:t>невосклицательные</w:t>
      </w:r>
      <w:r w:rsidRPr="001F1BC5">
        <w:rPr>
          <w:spacing w:val="2"/>
          <w:sz w:val="26"/>
          <w:szCs w:val="26"/>
        </w:rPr>
        <w:t xml:space="preserve"> </w:t>
      </w:r>
      <w:r w:rsidRPr="001F1BC5">
        <w:rPr>
          <w:sz w:val="26"/>
          <w:szCs w:val="26"/>
        </w:rPr>
        <w:t>предложения.</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Орфография</w:t>
      </w:r>
      <w:r w:rsidRPr="003463ED">
        <w:rPr>
          <w:b/>
          <w:bCs/>
          <w:i/>
          <w:iCs/>
          <w:spacing w:val="-6"/>
          <w:sz w:val="26"/>
          <w:szCs w:val="26"/>
        </w:rPr>
        <w:t xml:space="preserve"> </w:t>
      </w:r>
      <w:r w:rsidRPr="003463ED">
        <w:rPr>
          <w:b/>
          <w:bCs/>
          <w:i/>
          <w:iCs/>
          <w:sz w:val="26"/>
          <w:szCs w:val="26"/>
        </w:rPr>
        <w:t>и</w:t>
      </w:r>
      <w:r w:rsidRPr="003463ED">
        <w:rPr>
          <w:b/>
          <w:bCs/>
          <w:i/>
          <w:iCs/>
          <w:spacing w:val="-4"/>
          <w:sz w:val="26"/>
          <w:szCs w:val="26"/>
        </w:rPr>
        <w:t xml:space="preserve"> </w:t>
      </w:r>
      <w:r w:rsidRPr="003463ED">
        <w:rPr>
          <w:b/>
          <w:bCs/>
          <w:i/>
          <w:iCs/>
          <w:sz w:val="26"/>
          <w:szCs w:val="26"/>
        </w:rPr>
        <w:t>пунктуация</w:t>
      </w:r>
    </w:p>
    <w:p w:rsidR="00DE11BA" w:rsidRPr="001F1BC5" w:rsidRDefault="00DE11BA" w:rsidP="00DE11BA">
      <w:pPr>
        <w:spacing w:before="1"/>
        <w:ind w:right="110"/>
        <w:jc w:val="both"/>
        <w:rPr>
          <w:sz w:val="26"/>
          <w:szCs w:val="26"/>
        </w:rPr>
      </w:pPr>
      <w:r w:rsidRPr="001F1BC5">
        <w:rPr>
          <w:sz w:val="26"/>
          <w:szCs w:val="26"/>
        </w:rPr>
        <w:t>Прописная буква в начале предложения и в именах собственных (имена, фамилии,</w:t>
      </w:r>
      <w:r w:rsidRPr="001F1BC5">
        <w:rPr>
          <w:spacing w:val="-62"/>
          <w:sz w:val="26"/>
          <w:szCs w:val="26"/>
        </w:rPr>
        <w:t xml:space="preserve"> </w:t>
      </w:r>
      <w:r w:rsidRPr="001F1BC5">
        <w:rPr>
          <w:sz w:val="26"/>
          <w:szCs w:val="26"/>
        </w:rPr>
        <w:t>клички животных); знаки препинания в конце предложения; перенос слов со строки на</w:t>
      </w:r>
      <w:r w:rsidRPr="001F1BC5">
        <w:rPr>
          <w:spacing w:val="1"/>
          <w:sz w:val="26"/>
          <w:szCs w:val="26"/>
        </w:rPr>
        <w:t xml:space="preserve"> </w:t>
      </w:r>
      <w:r w:rsidRPr="001F1BC5">
        <w:rPr>
          <w:sz w:val="26"/>
          <w:szCs w:val="26"/>
        </w:rPr>
        <w:t>строку (без учёта морфемного членения слова); гласные после шипящих в сочетаниях</w:t>
      </w:r>
      <w:r w:rsidRPr="001F1BC5">
        <w:rPr>
          <w:spacing w:val="1"/>
          <w:sz w:val="26"/>
          <w:szCs w:val="26"/>
        </w:rPr>
        <w:t xml:space="preserve"> </w:t>
      </w:r>
      <w:r w:rsidRPr="001F1BC5">
        <w:rPr>
          <w:sz w:val="26"/>
          <w:szCs w:val="26"/>
        </w:rPr>
        <w:t>жи, ши (в положении под ударением), ча, ща, чу, щу; сочетания чк, чн (повторение</w:t>
      </w:r>
      <w:r w:rsidRPr="001F1BC5">
        <w:rPr>
          <w:spacing w:val="1"/>
          <w:sz w:val="26"/>
          <w:szCs w:val="26"/>
        </w:rPr>
        <w:t xml:space="preserve"> </w:t>
      </w:r>
      <w:r w:rsidRPr="001F1BC5">
        <w:rPr>
          <w:sz w:val="26"/>
          <w:szCs w:val="26"/>
        </w:rPr>
        <w:t>правил</w:t>
      </w:r>
      <w:r w:rsidRPr="001F1BC5">
        <w:rPr>
          <w:spacing w:val="-2"/>
          <w:sz w:val="26"/>
          <w:szCs w:val="26"/>
        </w:rPr>
        <w:t xml:space="preserve"> </w:t>
      </w:r>
      <w:r w:rsidRPr="001F1BC5">
        <w:rPr>
          <w:sz w:val="26"/>
          <w:szCs w:val="26"/>
        </w:rPr>
        <w:t>правописания,</w:t>
      </w:r>
      <w:r w:rsidRPr="001F1BC5">
        <w:rPr>
          <w:spacing w:val="2"/>
          <w:sz w:val="26"/>
          <w:szCs w:val="26"/>
        </w:rPr>
        <w:t xml:space="preserve"> </w:t>
      </w:r>
      <w:r w:rsidRPr="001F1BC5">
        <w:rPr>
          <w:sz w:val="26"/>
          <w:szCs w:val="26"/>
        </w:rPr>
        <w:t>изученных</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1</w:t>
      </w:r>
      <w:r w:rsidRPr="001F1BC5">
        <w:rPr>
          <w:spacing w:val="-1"/>
          <w:sz w:val="26"/>
          <w:szCs w:val="26"/>
        </w:rPr>
        <w:t xml:space="preserve"> </w:t>
      </w:r>
      <w:r w:rsidRPr="001F1BC5">
        <w:rPr>
          <w:sz w:val="26"/>
          <w:szCs w:val="26"/>
        </w:rPr>
        <w:t>классе).</w:t>
      </w:r>
    </w:p>
    <w:p w:rsidR="00DE11BA" w:rsidRPr="001F1BC5" w:rsidRDefault="00DE11BA" w:rsidP="00DE11BA">
      <w:pPr>
        <w:spacing w:before="1"/>
        <w:ind w:right="110"/>
        <w:jc w:val="both"/>
        <w:rPr>
          <w:sz w:val="26"/>
          <w:szCs w:val="26"/>
        </w:rPr>
      </w:pPr>
      <w:r w:rsidRPr="001F1BC5">
        <w:rPr>
          <w:sz w:val="26"/>
          <w:szCs w:val="26"/>
        </w:rPr>
        <w:t>Орфографическая</w:t>
      </w:r>
      <w:r w:rsidRPr="001F1BC5">
        <w:rPr>
          <w:spacing w:val="1"/>
          <w:sz w:val="26"/>
          <w:szCs w:val="26"/>
        </w:rPr>
        <w:t xml:space="preserve"> </w:t>
      </w:r>
      <w:r w:rsidRPr="001F1BC5">
        <w:rPr>
          <w:sz w:val="26"/>
          <w:szCs w:val="26"/>
        </w:rPr>
        <w:t>зоркость</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осознание</w:t>
      </w:r>
      <w:r w:rsidRPr="001F1BC5">
        <w:rPr>
          <w:spacing w:val="1"/>
          <w:sz w:val="26"/>
          <w:szCs w:val="26"/>
        </w:rPr>
        <w:t xml:space="preserve"> </w:t>
      </w:r>
      <w:r w:rsidRPr="001F1BC5">
        <w:rPr>
          <w:sz w:val="26"/>
          <w:szCs w:val="26"/>
        </w:rPr>
        <w:t>места</w:t>
      </w:r>
      <w:r w:rsidRPr="001F1BC5">
        <w:rPr>
          <w:spacing w:val="1"/>
          <w:sz w:val="26"/>
          <w:szCs w:val="26"/>
        </w:rPr>
        <w:t xml:space="preserve"> </w:t>
      </w:r>
      <w:r w:rsidRPr="001F1BC5">
        <w:rPr>
          <w:sz w:val="26"/>
          <w:szCs w:val="26"/>
        </w:rPr>
        <w:t>возможного</w:t>
      </w:r>
      <w:r w:rsidRPr="001F1BC5">
        <w:rPr>
          <w:spacing w:val="1"/>
          <w:sz w:val="26"/>
          <w:szCs w:val="26"/>
        </w:rPr>
        <w:t xml:space="preserve"> </w:t>
      </w:r>
      <w:r w:rsidRPr="001F1BC5">
        <w:rPr>
          <w:sz w:val="26"/>
          <w:szCs w:val="26"/>
        </w:rPr>
        <w:t>возникновения</w:t>
      </w:r>
      <w:r w:rsidRPr="001F1BC5">
        <w:rPr>
          <w:spacing w:val="1"/>
          <w:sz w:val="26"/>
          <w:szCs w:val="26"/>
        </w:rPr>
        <w:t xml:space="preserve"> </w:t>
      </w:r>
      <w:r w:rsidRPr="001F1BC5">
        <w:rPr>
          <w:sz w:val="26"/>
          <w:szCs w:val="26"/>
        </w:rPr>
        <w:t>орфографической</w:t>
      </w:r>
      <w:r w:rsidRPr="001F1BC5">
        <w:rPr>
          <w:spacing w:val="1"/>
          <w:sz w:val="26"/>
          <w:szCs w:val="26"/>
        </w:rPr>
        <w:t xml:space="preserve"> </w:t>
      </w:r>
      <w:r w:rsidRPr="001F1BC5">
        <w:rPr>
          <w:sz w:val="26"/>
          <w:szCs w:val="26"/>
        </w:rPr>
        <w:t>ошибки.</w:t>
      </w:r>
      <w:r w:rsidRPr="001F1BC5">
        <w:rPr>
          <w:spacing w:val="1"/>
          <w:sz w:val="26"/>
          <w:szCs w:val="26"/>
        </w:rPr>
        <w:t xml:space="preserve"> </w:t>
      </w:r>
      <w:r w:rsidRPr="001F1BC5">
        <w:rPr>
          <w:sz w:val="26"/>
          <w:szCs w:val="26"/>
        </w:rPr>
        <w:t>Понятие</w:t>
      </w:r>
      <w:r w:rsidRPr="001F1BC5">
        <w:rPr>
          <w:spacing w:val="1"/>
          <w:sz w:val="26"/>
          <w:szCs w:val="26"/>
        </w:rPr>
        <w:t xml:space="preserve"> </w:t>
      </w:r>
      <w:r w:rsidRPr="001F1BC5">
        <w:rPr>
          <w:sz w:val="26"/>
          <w:szCs w:val="26"/>
        </w:rPr>
        <w:t>орфограммы.</w:t>
      </w:r>
      <w:r w:rsidRPr="001F1BC5">
        <w:rPr>
          <w:spacing w:val="1"/>
          <w:sz w:val="26"/>
          <w:szCs w:val="26"/>
        </w:rPr>
        <w:t xml:space="preserve"> </w:t>
      </w:r>
      <w:r w:rsidRPr="001F1BC5">
        <w:rPr>
          <w:sz w:val="26"/>
          <w:szCs w:val="26"/>
        </w:rPr>
        <w:t>Различные</w:t>
      </w:r>
      <w:r w:rsidRPr="001F1BC5">
        <w:rPr>
          <w:spacing w:val="1"/>
          <w:sz w:val="26"/>
          <w:szCs w:val="26"/>
        </w:rPr>
        <w:t xml:space="preserve"> </w:t>
      </w:r>
      <w:r w:rsidRPr="001F1BC5">
        <w:rPr>
          <w:sz w:val="26"/>
          <w:szCs w:val="26"/>
        </w:rPr>
        <w:t>способы</w:t>
      </w:r>
      <w:r w:rsidRPr="001F1BC5">
        <w:rPr>
          <w:spacing w:val="1"/>
          <w:sz w:val="26"/>
          <w:szCs w:val="26"/>
        </w:rPr>
        <w:t xml:space="preserve"> </w:t>
      </w:r>
      <w:r w:rsidRPr="001F1BC5">
        <w:rPr>
          <w:sz w:val="26"/>
          <w:szCs w:val="26"/>
        </w:rPr>
        <w:t>решения</w:t>
      </w:r>
      <w:r w:rsidRPr="001F1BC5">
        <w:rPr>
          <w:spacing w:val="1"/>
          <w:sz w:val="26"/>
          <w:szCs w:val="26"/>
        </w:rPr>
        <w:t xml:space="preserve"> </w:t>
      </w:r>
      <w:r w:rsidRPr="001F1BC5">
        <w:rPr>
          <w:sz w:val="26"/>
          <w:szCs w:val="26"/>
        </w:rPr>
        <w:t>орфографической задачи в зависимости от места орфограммы в слове. Использование</w:t>
      </w:r>
      <w:r w:rsidRPr="001F1BC5">
        <w:rPr>
          <w:spacing w:val="1"/>
          <w:sz w:val="26"/>
          <w:szCs w:val="26"/>
        </w:rPr>
        <w:t xml:space="preserve"> </w:t>
      </w:r>
      <w:r w:rsidRPr="001F1BC5">
        <w:rPr>
          <w:sz w:val="26"/>
          <w:szCs w:val="26"/>
        </w:rPr>
        <w:t>орфографического словаря учебника для определения (уточнения) написания слова.</w:t>
      </w:r>
      <w:r w:rsidRPr="001F1BC5">
        <w:rPr>
          <w:spacing w:val="1"/>
          <w:sz w:val="26"/>
          <w:szCs w:val="26"/>
        </w:rPr>
        <w:t xml:space="preserve"> </w:t>
      </w:r>
      <w:r w:rsidRPr="001F1BC5">
        <w:rPr>
          <w:sz w:val="26"/>
          <w:szCs w:val="26"/>
        </w:rPr>
        <w:t>Контроль</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самоконтроль</w:t>
      </w:r>
      <w:r w:rsidRPr="001F1BC5">
        <w:rPr>
          <w:spacing w:val="-1"/>
          <w:sz w:val="26"/>
          <w:szCs w:val="26"/>
        </w:rPr>
        <w:t xml:space="preserve"> </w:t>
      </w:r>
      <w:r w:rsidRPr="001F1BC5">
        <w:rPr>
          <w:sz w:val="26"/>
          <w:szCs w:val="26"/>
        </w:rPr>
        <w:t>при</w:t>
      </w:r>
      <w:r w:rsidRPr="001F1BC5">
        <w:rPr>
          <w:spacing w:val="-2"/>
          <w:sz w:val="26"/>
          <w:szCs w:val="26"/>
        </w:rPr>
        <w:t xml:space="preserve"> </w:t>
      </w:r>
      <w:r w:rsidRPr="001F1BC5">
        <w:rPr>
          <w:sz w:val="26"/>
          <w:szCs w:val="26"/>
        </w:rPr>
        <w:t>проверке</w:t>
      </w:r>
      <w:r w:rsidRPr="001F1BC5">
        <w:rPr>
          <w:spacing w:val="-2"/>
          <w:sz w:val="26"/>
          <w:szCs w:val="26"/>
        </w:rPr>
        <w:t xml:space="preserve"> </w:t>
      </w:r>
      <w:r w:rsidRPr="001F1BC5">
        <w:rPr>
          <w:sz w:val="26"/>
          <w:szCs w:val="26"/>
        </w:rPr>
        <w:t>собственных</w:t>
      </w:r>
      <w:r w:rsidRPr="001F1BC5">
        <w:rPr>
          <w:spacing w:val="-1"/>
          <w:sz w:val="26"/>
          <w:szCs w:val="26"/>
        </w:rPr>
        <w:t xml:space="preserve"> </w:t>
      </w:r>
      <w:r w:rsidRPr="001F1BC5">
        <w:rPr>
          <w:sz w:val="26"/>
          <w:szCs w:val="26"/>
        </w:rPr>
        <w:t>и</w:t>
      </w:r>
      <w:r w:rsidRPr="001F1BC5">
        <w:rPr>
          <w:spacing w:val="-2"/>
          <w:sz w:val="26"/>
          <w:szCs w:val="26"/>
        </w:rPr>
        <w:t xml:space="preserve"> </w:t>
      </w:r>
      <w:r w:rsidRPr="001F1BC5">
        <w:rPr>
          <w:sz w:val="26"/>
          <w:szCs w:val="26"/>
        </w:rPr>
        <w:t>предложенных</w:t>
      </w:r>
      <w:r w:rsidRPr="001F1BC5">
        <w:rPr>
          <w:spacing w:val="-1"/>
          <w:sz w:val="26"/>
          <w:szCs w:val="26"/>
        </w:rPr>
        <w:t xml:space="preserve"> </w:t>
      </w:r>
      <w:r w:rsidRPr="001F1BC5">
        <w:rPr>
          <w:sz w:val="26"/>
          <w:szCs w:val="26"/>
        </w:rPr>
        <w:t>текстов.</w:t>
      </w:r>
    </w:p>
    <w:p w:rsidR="00DE11BA" w:rsidRPr="001F1BC5" w:rsidRDefault="00DE11BA" w:rsidP="00DE11BA">
      <w:pPr>
        <w:spacing w:line="297" w:lineRule="exact"/>
        <w:jc w:val="both"/>
        <w:rPr>
          <w:sz w:val="26"/>
          <w:szCs w:val="26"/>
        </w:rPr>
      </w:pPr>
      <w:r w:rsidRPr="001F1BC5">
        <w:rPr>
          <w:sz w:val="26"/>
          <w:szCs w:val="26"/>
        </w:rPr>
        <w:t>Правила</w:t>
      </w:r>
      <w:r w:rsidRPr="001F1BC5">
        <w:rPr>
          <w:spacing w:val="-4"/>
          <w:sz w:val="26"/>
          <w:szCs w:val="26"/>
        </w:rPr>
        <w:t xml:space="preserve"> </w:t>
      </w:r>
      <w:r w:rsidRPr="001F1BC5">
        <w:rPr>
          <w:sz w:val="26"/>
          <w:szCs w:val="26"/>
        </w:rPr>
        <w:t>правописания</w:t>
      </w:r>
      <w:r w:rsidRPr="001F1BC5">
        <w:rPr>
          <w:spacing w:val="-4"/>
          <w:sz w:val="26"/>
          <w:szCs w:val="26"/>
        </w:rPr>
        <w:t xml:space="preserve"> </w:t>
      </w:r>
      <w:r w:rsidRPr="001F1BC5">
        <w:rPr>
          <w:sz w:val="26"/>
          <w:szCs w:val="26"/>
        </w:rPr>
        <w:t>и</w:t>
      </w:r>
      <w:r w:rsidRPr="001F1BC5">
        <w:rPr>
          <w:spacing w:val="-2"/>
          <w:sz w:val="26"/>
          <w:szCs w:val="26"/>
        </w:rPr>
        <w:t xml:space="preserve"> </w:t>
      </w:r>
      <w:r w:rsidRPr="001F1BC5">
        <w:rPr>
          <w:sz w:val="26"/>
          <w:szCs w:val="26"/>
        </w:rPr>
        <w:t>их</w:t>
      </w:r>
      <w:r w:rsidRPr="001F1BC5">
        <w:rPr>
          <w:spacing w:val="-4"/>
          <w:sz w:val="26"/>
          <w:szCs w:val="26"/>
        </w:rPr>
        <w:t xml:space="preserve"> </w:t>
      </w:r>
      <w:r w:rsidRPr="001F1BC5">
        <w:rPr>
          <w:sz w:val="26"/>
          <w:szCs w:val="26"/>
        </w:rPr>
        <w:t>применение:</w:t>
      </w:r>
    </w:p>
    <w:p w:rsidR="00DE11BA" w:rsidRPr="001F1BC5" w:rsidRDefault="00DE11BA" w:rsidP="00DE11BA">
      <w:pPr>
        <w:numPr>
          <w:ilvl w:val="0"/>
          <w:numId w:val="5"/>
        </w:numPr>
        <w:tabs>
          <w:tab w:val="left" w:pos="501"/>
        </w:tabs>
        <w:spacing w:before="1"/>
        <w:ind w:left="500" w:hanging="284"/>
        <w:jc w:val="both"/>
        <w:rPr>
          <w:sz w:val="26"/>
        </w:rPr>
      </w:pPr>
      <w:r w:rsidRPr="001F1BC5">
        <w:rPr>
          <w:sz w:val="26"/>
        </w:rPr>
        <w:t>разделительный</w:t>
      </w:r>
      <w:r w:rsidRPr="001F1BC5">
        <w:rPr>
          <w:spacing w:val="-1"/>
          <w:sz w:val="26"/>
        </w:rPr>
        <w:t xml:space="preserve"> </w:t>
      </w:r>
      <w:r w:rsidRPr="001F1BC5">
        <w:rPr>
          <w:sz w:val="26"/>
        </w:rPr>
        <w:t>мягкий</w:t>
      </w:r>
      <w:r w:rsidRPr="001F1BC5">
        <w:rPr>
          <w:spacing w:val="-3"/>
          <w:sz w:val="26"/>
        </w:rPr>
        <w:t xml:space="preserve"> </w:t>
      </w:r>
      <w:r w:rsidRPr="001F1BC5">
        <w:rPr>
          <w:sz w:val="26"/>
        </w:rPr>
        <w:t>знак;</w:t>
      </w:r>
    </w:p>
    <w:p w:rsidR="00DE11BA" w:rsidRPr="001F1BC5" w:rsidRDefault="00DE11BA" w:rsidP="00DE11BA">
      <w:pPr>
        <w:jc w:val="both"/>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01"/>
        </w:tabs>
        <w:spacing w:before="76"/>
        <w:ind w:left="500" w:hanging="284"/>
        <w:rPr>
          <w:sz w:val="26"/>
        </w:rPr>
      </w:pPr>
      <w:r w:rsidRPr="001F1BC5">
        <w:rPr>
          <w:sz w:val="26"/>
        </w:rPr>
        <w:lastRenderedPageBreak/>
        <w:t>сочетания</w:t>
      </w:r>
      <w:r w:rsidRPr="001F1BC5">
        <w:rPr>
          <w:spacing w:val="-1"/>
          <w:sz w:val="26"/>
        </w:rPr>
        <w:t xml:space="preserve"> </w:t>
      </w:r>
      <w:r w:rsidRPr="001F1BC5">
        <w:rPr>
          <w:sz w:val="26"/>
        </w:rPr>
        <w:t>чт,</w:t>
      </w:r>
      <w:r w:rsidRPr="001F1BC5">
        <w:rPr>
          <w:spacing w:val="-2"/>
          <w:sz w:val="26"/>
        </w:rPr>
        <w:t xml:space="preserve"> </w:t>
      </w:r>
      <w:r w:rsidRPr="001F1BC5">
        <w:rPr>
          <w:sz w:val="26"/>
        </w:rPr>
        <w:t>щн,</w:t>
      </w:r>
      <w:r w:rsidRPr="001F1BC5">
        <w:rPr>
          <w:spacing w:val="-4"/>
          <w:sz w:val="26"/>
        </w:rPr>
        <w:t xml:space="preserve"> </w:t>
      </w:r>
      <w:r w:rsidRPr="001F1BC5">
        <w:rPr>
          <w:sz w:val="26"/>
        </w:rPr>
        <w:t>нч;</w:t>
      </w:r>
    </w:p>
    <w:p w:rsidR="00DE11BA" w:rsidRPr="001F1BC5" w:rsidRDefault="00DE11BA" w:rsidP="00DE11BA">
      <w:pPr>
        <w:numPr>
          <w:ilvl w:val="0"/>
          <w:numId w:val="5"/>
        </w:numPr>
        <w:tabs>
          <w:tab w:val="left" w:pos="501"/>
        </w:tabs>
        <w:spacing w:before="1" w:line="298" w:lineRule="exact"/>
        <w:ind w:left="500" w:hanging="284"/>
        <w:rPr>
          <w:sz w:val="26"/>
        </w:rPr>
      </w:pPr>
      <w:r w:rsidRPr="001F1BC5">
        <w:rPr>
          <w:sz w:val="26"/>
        </w:rPr>
        <w:t>проверяемые</w:t>
      </w:r>
      <w:r w:rsidRPr="001F1BC5">
        <w:rPr>
          <w:spacing w:val="-4"/>
          <w:sz w:val="26"/>
        </w:rPr>
        <w:t xml:space="preserve"> </w:t>
      </w:r>
      <w:r w:rsidRPr="001F1BC5">
        <w:rPr>
          <w:sz w:val="26"/>
        </w:rPr>
        <w:t>безударные</w:t>
      </w:r>
      <w:r w:rsidRPr="001F1BC5">
        <w:rPr>
          <w:spacing w:val="-4"/>
          <w:sz w:val="26"/>
        </w:rPr>
        <w:t xml:space="preserve"> </w:t>
      </w:r>
      <w:r w:rsidRPr="001F1BC5">
        <w:rPr>
          <w:sz w:val="26"/>
        </w:rPr>
        <w:t>гласные</w:t>
      </w:r>
      <w:r w:rsidRPr="001F1BC5">
        <w:rPr>
          <w:spacing w:val="-4"/>
          <w:sz w:val="26"/>
        </w:rPr>
        <w:t xml:space="preserve"> </w:t>
      </w:r>
      <w:r w:rsidRPr="001F1BC5">
        <w:rPr>
          <w:sz w:val="26"/>
        </w:rPr>
        <w:t>в</w:t>
      </w:r>
      <w:r w:rsidRPr="001F1BC5">
        <w:rPr>
          <w:spacing w:val="-4"/>
          <w:sz w:val="26"/>
        </w:rPr>
        <w:t xml:space="preserve"> </w:t>
      </w:r>
      <w:r w:rsidRPr="001F1BC5">
        <w:rPr>
          <w:sz w:val="26"/>
        </w:rPr>
        <w:t>корне</w:t>
      </w:r>
      <w:r w:rsidRPr="001F1BC5">
        <w:rPr>
          <w:spacing w:val="-1"/>
          <w:sz w:val="26"/>
        </w:rPr>
        <w:t xml:space="preserve"> </w:t>
      </w:r>
      <w:r w:rsidRPr="001F1BC5">
        <w:rPr>
          <w:sz w:val="26"/>
        </w:rPr>
        <w:t>слова;</w:t>
      </w:r>
    </w:p>
    <w:p w:rsidR="00DE11BA" w:rsidRPr="001F1BC5" w:rsidRDefault="00DE11BA" w:rsidP="00DE11BA">
      <w:pPr>
        <w:numPr>
          <w:ilvl w:val="0"/>
          <w:numId w:val="5"/>
        </w:numPr>
        <w:tabs>
          <w:tab w:val="left" w:pos="501"/>
        </w:tabs>
        <w:spacing w:line="298" w:lineRule="exact"/>
        <w:ind w:left="500" w:hanging="284"/>
        <w:rPr>
          <w:sz w:val="26"/>
        </w:rPr>
      </w:pPr>
      <w:r w:rsidRPr="001F1BC5">
        <w:rPr>
          <w:sz w:val="26"/>
        </w:rPr>
        <w:t>парные</w:t>
      </w:r>
      <w:r w:rsidRPr="001F1BC5">
        <w:rPr>
          <w:spacing w:val="-4"/>
          <w:sz w:val="26"/>
        </w:rPr>
        <w:t xml:space="preserve"> </w:t>
      </w:r>
      <w:r w:rsidRPr="001F1BC5">
        <w:rPr>
          <w:sz w:val="26"/>
        </w:rPr>
        <w:t>звонкие</w:t>
      </w:r>
      <w:r w:rsidRPr="001F1BC5">
        <w:rPr>
          <w:spacing w:val="-3"/>
          <w:sz w:val="26"/>
        </w:rPr>
        <w:t xml:space="preserve"> </w:t>
      </w:r>
      <w:r w:rsidRPr="001F1BC5">
        <w:rPr>
          <w:sz w:val="26"/>
        </w:rPr>
        <w:t>и</w:t>
      </w:r>
      <w:r w:rsidRPr="001F1BC5">
        <w:rPr>
          <w:spacing w:val="-2"/>
          <w:sz w:val="26"/>
        </w:rPr>
        <w:t xml:space="preserve"> </w:t>
      </w:r>
      <w:r w:rsidRPr="001F1BC5">
        <w:rPr>
          <w:sz w:val="26"/>
        </w:rPr>
        <w:t>глухие</w:t>
      </w:r>
      <w:r w:rsidRPr="001F1BC5">
        <w:rPr>
          <w:spacing w:val="-4"/>
          <w:sz w:val="26"/>
        </w:rPr>
        <w:t xml:space="preserve"> </w:t>
      </w:r>
      <w:r w:rsidRPr="001F1BC5">
        <w:rPr>
          <w:sz w:val="26"/>
        </w:rPr>
        <w:t>согласные</w:t>
      </w:r>
      <w:r w:rsidRPr="001F1BC5">
        <w:rPr>
          <w:spacing w:val="-3"/>
          <w:sz w:val="26"/>
        </w:rPr>
        <w:t xml:space="preserve"> </w:t>
      </w:r>
      <w:r w:rsidRPr="001F1BC5">
        <w:rPr>
          <w:sz w:val="26"/>
        </w:rPr>
        <w:t>в</w:t>
      </w:r>
      <w:r w:rsidRPr="001F1BC5">
        <w:rPr>
          <w:spacing w:val="-3"/>
          <w:sz w:val="26"/>
        </w:rPr>
        <w:t xml:space="preserve"> </w:t>
      </w:r>
      <w:r w:rsidRPr="001F1BC5">
        <w:rPr>
          <w:sz w:val="26"/>
        </w:rPr>
        <w:t>корне</w:t>
      </w:r>
      <w:r w:rsidRPr="001F1BC5">
        <w:rPr>
          <w:spacing w:val="-3"/>
          <w:sz w:val="26"/>
        </w:rPr>
        <w:t xml:space="preserve"> </w:t>
      </w:r>
      <w:r w:rsidRPr="001F1BC5">
        <w:rPr>
          <w:sz w:val="26"/>
        </w:rPr>
        <w:t>слова;</w:t>
      </w:r>
    </w:p>
    <w:p w:rsidR="00DE11BA" w:rsidRPr="001F1BC5" w:rsidRDefault="00DE11BA" w:rsidP="00DE11BA">
      <w:pPr>
        <w:numPr>
          <w:ilvl w:val="0"/>
          <w:numId w:val="5"/>
        </w:numPr>
        <w:tabs>
          <w:tab w:val="left" w:pos="501"/>
        </w:tabs>
        <w:spacing w:before="1"/>
        <w:ind w:right="114"/>
        <w:rPr>
          <w:sz w:val="26"/>
        </w:rPr>
      </w:pPr>
      <w:r w:rsidRPr="001F1BC5">
        <w:rPr>
          <w:sz w:val="26"/>
        </w:rPr>
        <w:t>непроверяемые</w:t>
      </w:r>
      <w:r w:rsidRPr="001F1BC5">
        <w:rPr>
          <w:spacing w:val="64"/>
          <w:sz w:val="26"/>
        </w:rPr>
        <w:t xml:space="preserve"> </w:t>
      </w:r>
      <w:r w:rsidRPr="001F1BC5">
        <w:rPr>
          <w:sz w:val="26"/>
        </w:rPr>
        <w:t>гласные</w:t>
      </w:r>
      <w:r w:rsidRPr="001F1BC5">
        <w:rPr>
          <w:spacing w:val="62"/>
          <w:sz w:val="26"/>
        </w:rPr>
        <w:t xml:space="preserve"> </w:t>
      </w:r>
      <w:r w:rsidRPr="001F1BC5">
        <w:rPr>
          <w:sz w:val="26"/>
        </w:rPr>
        <w:t>и</w:t>
      </w:r>
      <w:r w:rsidRPr="001F1BC5">
        <w:rPr>
          <w:spacing w:val="62"/>
          <w:sz w:val="26"/>
        </w:rPr>
        <w:t xml:space="preserve"> </w:t>
      </w:r>
      <w:r w:rsidRPr="001F1BC5">
        <w:rPr>
          <w:sz w:val="26"/>
        </w:rPr>
        <w:t>согласные</w:t>
      </w:r>
      <w:r w:rsidRPr="001F1BC5">
        <w:rPr>
          <w:spacing w:val="62"/>
          <w:sz w:val="26"/>
        </w:rPr>
        <w:t xml:space="preserve"> </w:t>
      </w:r>
      <w:r w:rsidRPr="001F1BC5">
        <w:rPr>
          <w:sz w:val="26"/>
        </w:rPr>
        <w:t>(перечень</w:t>
      </w:r>
      <w:r w:rsidRPr="001F1BC5">
        <w:rPr>
          <w:spacing w:val="60"/>
          <w:sz w:val="26"/>
        </w:rPr>
        <w:t xml:space="preserve"> </w:t>
      </w:r>
      <w:r w:rsidRPr="001F1BC5">
        <w:rPr>
          <w:sz w:val="26"/>
        </w:rPr>
        <w:t>слов</w:t>
      </w:r>
      <w:r w:rsidRPr="001F1BC5">
        <w:rPr>
          <w:spacing w:val="62"/>
          <w:sz w:val="26"/>
        </w:rPr>
        <w:t xml:space="preserve"> </w:t>
      </w:r>
      <w:r w:rsidRPr="001F1BC5">
        <w:rPr>
          <w:sz w:val="26"/>
        </w:rPr>
        <w:t>в</w:t>
      </w:r>
      <w:r w:rsidRPr="001F1BC5">
        <w:rPr>
          <w:spacing w:val="62"/>
          <w:sz w:val="26"/>
        </w:rPr>
        <w:t xml:space="preserve"> </w:t>
      </w:r>
      <w:r w:rsidRPr="001F1BC5">
        <w:rPr>
          <w:sz w:val="26"/>
        </w:rPr>
        <w:t>орфографическом</w:t>
      </w:r>
      <w:r w:rsidRPr="001F1BC5">
        <w:rPr>
          <w:spacing w:val="61"/>
          <w:sz w:val="26"/>
        </w:rPr>
        <w:t xml:space="preserve"> </w:t>
      </w:r>
      <w:r w:rsidRPr="001F1BC5">
        <w:rPr>
          <w:sz w:val="26"/>
        </w:rPr>
        <w:t>словаре</w:t>
      </w:r>
      <w:r w:rsidRPr="001F1BC5">
        <w:rPr>
          <w:spacing w:val="-62"/>
          <w:sz w:val="26"/>
        </w:rPr>
        <w:t xml:space="preserve"> </w:t>
      </w:r>
      <w:r w:rsidRPr="001F1BC5">
        <w:rPr>
          <w:sz w:val="26"/>
        </w:rPr>
        <w:t>учебника);</w:t>
      </w:r>
    </w:p>
    <w:p w:rsidR="00DE11BA" w:rsidRPr="001F1BC5" w:rsidRDefault="00DE11BA" w:rsidP="00DE11BA">
      <w:pPr>
        <w:numPr>
          <w:ilvl w:val="0"/>
          <w:numId w:val="5"/>
        </w:numPr>
        <w:tabs>
          <w:tab w:val="left" w:pos="501"/>
        </w:tabs>
        <w:ind w:right="111"/>
        <w:rPr>
          <w:sz w:val="26"/>
        </w:rPr>
      </w:pPr>
      <w:r w:rsidRPr="001F1BC5">
        <w:rPr>
          <w:sz w:val="26"/>
        </w:rPr>
        <w:t>прописная</w:t>
      </w:r>
      <w:r w:rsidRPr="001F1BC5">
        <w:rPr>
          <w:spacing w:val="37"/>
          <w:sz w:val="26"/>
        </w:rPr>
        <w:t xml:space="preserve"> </w:t>
      </w:r>
      <w:r w:rsidRPr="001F1BC5">
        <w:rPr>
          <w:sz w:val="26"/>
        </w:rPr>
        <w:t>буква</w:t>
      </w:r>
      <w:r w:rsidRPr="001F1BC5">
        <w:rPr>
          <w:spacing w:val="37"/>
          <w:sz w:val="26"/>
        </w:rPr>
        <w:t xml:space="preserve"> </w:t>
      </w:r>
      <w:r w:rsidRPr="001F1BC5">
        <w:rPr>
          <w:sz w:val="26"/>
        </w:rPr>
        <w:t>в</w:t>
      </w:r>
      <w:r w:rsidRPr="001F1BC5">
        <w:rPr>
          <w:spacing w:val="38"/>
          <w:sz w:val="26"/>
        </w:rPr>
        <w:t xml:space="preserve"> </w:t>
      </w:r>
      <w:r w:rsidRPr="001F1BC5">
        <w:rPr>
          <w:sz w:val="26"/>
        </w:rPr>
        <w:t>именах</w:t>
      </w:r>
      <w:r w:rsidRPr="001F1BC5">
        <w:rPr>
          <w:spacing w:val="38"/>
          <w:sz w:val="26"/>
        </w:rPr>
        <w:t xml:space="preserve"> </w:t>
      </w:r>
      <w:r w:rsidRPr="001F1BC5">
        <w:rPr>
          <w:sz w:val="26"/>
        </w:rPr>
        <w:t>собственных:</w:t>
      </w:r>
      <w:r w:rsidRPr="001F1BC5">
        <w:rPr>
          <w:spacing w:val="39"/>
          <w:sz w:val="26"/>
        </w:rPr>
        <w:t xml:space="preserve"> </w:t>
      </w:r>
      <w:r w:rsidRPr="001F1BC5">
        <w:rPr>
          <w:sz w:val="26"/>
        </w:rPr>
        <w:t>имена,</w:t>
      </w:r>
      <w:r w:rsidRPr="001F1BC5">
        <w:rPr>
          <w:spacing w:val="38"/>
          <w:sz w:val="26"/>
        </w:rPr>
        <w:t xml:space="preserve"> </w:t>
      </w:r>
      <w:r w:rsidRPr="001F1BC5">
        <w:rPr>
          <w:sz w:val="26"/>
        </w:rPr>
        <w:t>фамилии,</w:t>
      </w:r>
      <w:r w:rsidRPr="001F1BC5">
        <w:rPr>
          <w:spacing w:val="37"/>
          <w:sz w:val="26"/>
        </w:rPr>
        <w:t xml:space="preserve"> </w:t>
      </w:r>
      <w:r w:rsidRPr="001F1BC5">
        <w:rPr>
          <w:sz w:val="26"/>
        </w:rPr>
        <w:t>отчества</w:t>
      </w:r>
      <w:r w:rsidRPr="001F1BC5">
        <w:rPr>
          <w:spacing w:val="38"/>
          <w:sz w:val="26"/>
        </w:rPr>
        <w:t xml:space="preserve"> </w:t>
      </w:r>
      <w:r w:rsidRPr="001F1BC5">
        <w:rPr>
          <w:sz w:val="26"/>
        </w:rPr>
        <w:t>людей,</w:t>
      </w:r>
      <w:r w:rsidRPr="001F1BC5">
        <w:rPr>
          <w:spacing w:val="38"/>
          <w:sz w:val="26"/>
        </w:rPr>
        <w:t xml:space="preserve"> </w:t>
      </w:r>
      <w:r w:rsidRPr="001F1BC5">
        <w:rPr>
          <w:sz w:val="26"/>
        </w:rPr>
        <w:t>клички</w:t>
      </w:r>
      <w:r w:rsidRPr="001F1BC5">
        <w:rPr>
          <w:spacing w:val="-62"/>
          <w:sz w:val="26"/>
        </w:rPr>
        <w:t xml:space="preserve"> </w:t>
      </w:r>
      <w:r w:rsidRPr="001F1BC5">
        <w:rPr>
          <w:sz w:val="26"/>
        </w:rPr>
        <w:t>животных,</w:t>
      </w:r>
      <w:r w:rsidRPr="001F1BC5">
        <w:rPr>
          <w:spacing w:val="-2"/>
          <w:sz w:val="26"/>
        </w:rPr>
        <w:t xml:space="preserve"> </w:t>
      </w:r>
      <w:r w:rsidRPr="001F1BC5">
        <w:rPr>
          <w:sz w:val="26"/>
        </w:rPr>
        <w:t>географические</w:t>
      </w:r>
      <w:r w:rsidRPr="001F1BC5">
        <w:rPr>
          <w:spacing w:val="-1"/>
          <w:sz w:val="26"/>
        </w:rPr>
        <w:t xml:space="preserve"> </w:t>
      </w:r>
      <w:r w:rsidRPr="001F1BC5">
        <w:rPr>
          <w:sz w:val="26"/>
        </w:rPr>
        <w:t>названия;</w:t>
      </w:r>
    </w:p>
    <w:p w:rsidR="00DE11BA" w:rsidRPr="001F1BC5" w:rsidRDefault="00DE11BA" w:rsidP="00DE11BA">
      <w:pPr>
        <w:numPr>
          <w:ilvl w:val="0"/>
          <w:numId w:val="5"/>
        </w:numPr>
        <w:tabs>
          <w:tab w:val="left" w:pos="501"/>
        </w:tabs>
        <w:spacing w:line="299" w:lineRule="exact"/>
        <w:ind w:left="500" w:hanging="284"/>
        <w:rPr>
          <w:sz w:val="26"/>
        </w:rPr>
      </w:pPr>
      <w:r w:rsidRPr="001F1BC5">
        <w:rPr>
          <w:sz w:val="26"/>
        </w:rPr>
        <w:t>раздельное</w:t>
      </w:r>
      <w:r w:rsidRPr="001F1BC5">
        <w:rPr>
          <w:spacing w:val="-5"/>
          <w:sz w:val="26"/>
        </w:rPr>
        <w:t xml:space="preserve"> </w:t>
      </w:r>
      <w:r w:rsidRPr="001F1BC5">
        <w:rPr>
          <w:sz w:val="26"/>
        </w:rPr>
        <w:t>написание</w:t>
      </w:r>
      <w:r w:rsidRPr="001F1BC5">
        <w:rPr>
          <w:spacing w:val="-2"/>
          <w:sz w:val="26"/>
        </w:rPr>
        <w:t xml:space="preserve"> </w:t>
      </w:r>
      <w:r w:rsidRPr="001F1BC5">
        <w:rPr>
          <w:sz w:val="26"/>
        </w:rPr>
        <w:t>предлогов</w:t>
      </w:r>
      <w:r w:rsidRPr="001F1BC5">
        <w:rPr>
          <w:spacing w:val="-3"/>
          <w:sz w:val="26"/>
        </w:rPr>
        <w:t xml:space="preserve"> </w:t>
      </w:r>
      <w:r w:rsidRPr="001F1BC5">
        <w:rPr>
          <w:sz w:val="26"/>
        </w:rPr>
        <w:t>с</w:t>
      </w:r>
      <w:r w:rsidRPr="001F1BC5">
        <w:rPr>
          <w:spacing w:val="-5"/>
          <w:sz w:val="26"/>
        </w:rPr>
        <w:t xml:space="preserve"> </w:t>
      </w:r>
      <w:r w:rsidRPr="001F1BC5">
        <w:rPr>
          <w:sz w:val="26"/>
        </w:rPr>
        <w:t>именами</w:t>
      </w:r>
      <w:r w:rsidRPr="001F1BC5">
        <w:rPr>
          <w:spacing w:val="-1"/>
          <w:sz w:val="26"/>
        </w:rPr>
        <w:t xml:space="preserve"> </w:t>
      </w:r>
      <w:r w:rsidRPr="001F1BC5">
        <w:rPr>
          <w:sz w:val="26"/>
        </w:rPr>
        <w:t>существительными.</w:t>
      </w:r>
    </w:p>
    <w:p w:rsidR="00DE11BA" w:rsidRPr="001F1BC5" w:rsidRDefault="00DE11BA" w:rsidP="00DE11BA">
      <w:pPr>
        <w:spacing w:before="11"/>
        <w:rPr>
          <w:sz w:val="25"/>
          <w:szCs w:val="26"/>
        </w:rPr>
      </w:pPr>
    </w:p>
    <w:p w:rsidR="00DE11BA" w:rsidRPr="003463ED" w:rsidRDefault="00DE11BA" w:rsidP="00DE11BA">
      <w:pPr>
        <w:outlineLvl w:val="2"/>
        <w:rPr>
          <w:b/>
          <w:bCs/>
          <w:i/>
          <w:iCs/>
          <w:sz w:val="26"/>
          <w:szCs w:val="26"/>
        </w:rPr>
      </w:pPr>
      <w:r w:rsidRPr="003463ED">
        <w:rPr>
          <w:b/>
          <w:bCs/>
          <w:i/>
          <w:iCs/>
          <w:sz w:val="26"/>
          <w:szCs w:val="26"/>
        </w:rPr>
        <w:t>Развитие</w:t>
      </w:r>
      <w:r w:rsidRPr="003463ED">
        <w:rPr>
          <w:b/>
          <w:bCs/>
          <w:i/>
          <w:iCs/>
          <w:spacing w:val="-3"/>
          <w:sz w:val="26"/>
          <w:szCs w:val="26"/>
        </w:rPr>
        <w:t xml:space="preserve"> </w:t>
      </w:r>
      <w:r w:rsidRPr="003463ED">
        <w:rPr>
          <w:b/>
          <w:bCs/>
          <w:i/>
          <w:iCs/>
          <w:sz w:val="26"/>
          <w:szCs w:val="26"/>
        </w:rPr>
        <w:t>речи</w:t>
      </w:r>
    </w:p>
    <w:p w:rsidR="00DE11BA" w:rsidRPr="001F1BC5" w:rsidRDefault="00DE11BA" w:rsidP="00DE11BA">
      <w:pPr>
        <w:spacing w:before="1"/>
        <w:ind w:right="110"/>
        <w:jc w:val="both"/>
        <w:rPr>
          <w:sz w:val="26"/>
          <w:szCs w:val="26"/>
        </w:rPr>
      </w:pPr>
      <w:r w:rsidRPr="001F1BC5">
        <w:rPr>
          <w:sz w:val="26"/>
          <w:szCs w:val="26"/>
        </w:rPr>
        <w:t>Выбор языковых средств в соответствии с целями и условиями устного общения</w:t>
      </w:r>
      <w:r w:rsidRPr="001F1BC5">
        <w:rPr>
          <w:spacing w:val="1"/>
          <w:sz w:val="26"/>
          <w:szCs w:val="26"/>
        </w:rPr>
        <w:t xml:space="preserve"> </w:t>
      </w:r>
      <w:r w:rsidRPr="001F1BC5">
        <w:rPr>
          <w:sz w:val="26"/>
          <w:szCs w:val="26"/>
        </w:rPr>
        <w:t>для эффективного решения коммуникативной задачи (для ответа на заданный вопрос,</w:t>
      </w:r>
      <w:r w:rsidRPr="001F1BC5">
        <w:rPr>
          <w:spacing w:val="1"/>
          <w:sz w:val="26"/>
          <w:szCs w:val="26"/>
        </w:rPr>
        <w:t xml:space="preserve"> </w:t>
      </w:r>
      <w:r w:rsidRPr="001F1BC5">
        <w:rPr>
          <w:sz w:val="26"/>
          <w:szCs w:val="26"/>
        </w:rPr>
        <w:t>для выражения собственного мнения). Умение вести разговор (начать, поддержать,</w:t>
      </w:r>
      <w:r w:rsidRPr="001F1BC5">
        <w:rPr>
          <w:spacing w:val="1"/>
          <w:sz w:val="26"/>
          <w:szCs w:val="26"/>
        </w:rPr>
        <w:t xml:space="preserve"> </w:t>
      </w:r>
      <w:r w:rsidRPr="001F1BC5">
        <w:rPr>
          <w:sz w:val="26"/>
          <w:szCs w:val="26"/>
        </w:rPr>
        <w:t>закончить разговор, привлечь внимание и т п). Практическое овладение диалогической</w:t>
      </w:r>
      <w:r w:rsidRPr="001F1BC5">
        <w:rPr>
          <w:spacing w:val="1"/>
          <w:sz w:val="26"/>
          <w:szCs w:val="26"/>
        </w:rPr>
        <w:t xml:space="preserve"> </w:t>
      </w:r>
      <w:r w:rsidRPr="001F1BC5">
        <w:rPr>
          <w:sz w:val="26"/>
          <w:szCs w:val="26"/>
        </w:rPr>
        <w:t>формой речи. Соблюдение норм речевого этикета и орфоэпических норм в ситуациях</w:t>
      </w:r>
      <w:r w:rsidRPr="001F1BC5">
        <w:rPr>
          <w:spacing w:val="1"/>
          <w:sz w:val="26"/>
          <w:szCs w:val="26"/>
        </w:rPr>
        <w:t xml:space="preserve"> </w:t>
      </w:r>
      <w:r w:rsidRPr="001F1BC5">
        <w:rPr>
          <w:sz w:val="26"/>
          <w:szCs w:val="26"/>
        </w:rPr>
        <w:t>учебного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бытового</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Умение</w:t>
      </w:r>
      <w:r w:rsidRPr="001F1BC5">
        <w:rPr>
          <w:spacing w:val="1"/>
          <w:sz w:val="26"/>
          <w:szCs w:val="26"/>
        </w:rPr>
        <w:t xml:space="preserve"> </w:t>
      </w:r>
      <w:r w:rsidRPr="001F1BC5">
        <w:rPr>
          <w:sz w:val="26"/>
          <w:szCs w:val="26"/>
        </w:rPr>
        <w:t>договариваться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приходить</w:t>
      </w:r>
      <w:r w:rsidRPr="001F1BC5">
        <w:rPr>
          <w:spacing w:val="1"/>
          <w:sz w:val="26"/>
          <w:szCs w:val="26"/>
        </w:rPr>
        <w:t xml:space="preserve"> </w:t>
      </w:r>
      <w:r w:rsidRPr="001F1BC5">
        <w:rPr>
          <w:sz w:val="26"/>
          <w:szCs w:val="26"/>
        </w:rPr>
        <w:t>к</w:t>
      </w:r>
      <w:r w:rsidRPr="001F1BC5">
        <w:rPr>
          <w:spacing w:val="65"/>
          <w:sz w:val="26"/>
          <w:szCs w:val="26"/>
        </w:rPr>
        <w:t xml:space="preserve"> </w:t>
      </w:r>
      <w:r w:rsidRPr="001F1BC5">
        <w:rPr>
          <w:sz w:val="26"/>
          <w:szCs w:val="26"/>
        </w:rPr>
        <w:t>общему</w:t>
      </w:r>
      <w:r w:rsidRPr="001F1BC5">
        <w:rPr>
          <w:spacing w:val="1"/>
          <w:sz w:val="26"/>
          <w:szCs w:val="26"/>
        </w:rPr>
        <w:t xml:space="preserve"> </w:t>
      </w:r>
      <w:r w:rsidRPr="001F1BC5">
        <w:rPr>
          <w:sz w:val="26"/>
          <w:szCs w:val="26"/>
        </w:rPr>
        <w:t>решению</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совместной</w:t>
      </w:r>
      <w:r w:rsidRPr="001F1BC5">
        <w:rPr>
          <w:spacing w:val="-2"/>
          <w:sz w:val="26"/>
          <w:szCs w:val="26"/>
        </w:rPr>
        <w:t xml:space="preserve"> </w:t>
      </w:r>
      <w:r w:rsidRPr="001F1BC5">
        <w:rPr>
          <w:sz w:val="26"/>
          <w:szCs w:val="26"/>
        </w:rPr>
        <w:t>деятельности</w:t>
      </w:r>
      <w:r w:rsidRPr="001F1BC5">
        <w:rPr>
          <w:spacing w:val="-2"/>
          <w:sz w:val="26"/>
          <w:szCs w:val="26"/>
        </w:rPr>
        <w:t xml:space="preserve"> </w:t>
      </w:r>
      <w:r w:rsidRPr="001F1BC5">
        <w:rPr>
          <w:sz w:val="26"/>
          <w:szCs w:val="26"/>
        </w:rPr>
        <w:t>при</w:t>
      </w:r>
      <w:r w:rsidRPr="001F1BC5">
        <w:rPr>
          <w:spacing w:val="-1"/>
          <w:sz w:val="26"/>
          <w:szCs w:val="26"/>
        </w:rPr>
        <w:t xml:space="preserve"> </w:t>
      </w:r>
      <w:r w:rsidRPr="001F1BC5">
        <w:rPr>
          <w:sz w:val="26"/>
          <w:szCs w:val="26"/>
        </w:rPr>
        <w:t>проведении</w:t>
      </w:r>
      <w:r w:rsidRPr="001F1BC5">
        <w:rPr>
          <w:spacing w:val="-1"/>
          <w:sz w:val="26"/>
          <w:szCs w:val="26"/>
        </w:rPr>
        <w:t xml:space="preserve"> </w:t>
      </w:r>
      <w:r w:rsidRPr="001F1BC5">
        <w:rPr>
          <w:sz w:val="26"/>
          <w:szCs w:val="26"/>
        </w:rPr>
        <w:t>парной</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групповой</w:t>
      </w:r>
      <w:r w:rsidRPr="001F1BC5">
        <w:rPr>
          <w:spacing w:val="-2"/>
          <w:sz w:val="26"/>
          <w:szCs w:val="26"/>
        </w:rPr>
        <w:t xml:space="preserve"> </w:t>
      </w:r>
      <w:r w:rsidRPr="001F1BC5">
        <w:rPr>
          <w:sz w:val="26"/>
          <w:szCs w:val="26"/>
        </w:rPr>
        <w:t>работы.</w:t>
      </w:r>
    </w:p>
    <w:p w:rsidR="00DE11BA" w:rsidRPr="001F1BC5" w:rsidRDefault="00DE11BA" w:rsidP="00DE11BA">
      <w:pPr>
        <w:spacing w:before="1"/>
        <w:ind w:right="107"/>
        <w:jc w:val="both"/>
        <w:rPr>
          <w:sz w:val="26"/>
          <w:szCs w:val="26"/>
        </w:rPr>
      </w:pPr>
      <w:r w:rsidRPr="001F1BC5">
        <w:rPr>
          <w:sz w:val="26"/>
          <w:szCs w:val="26"/>
        </w:rPr>
        <w:t>Составление</w:t>
      </w:r>
      <w:r w:rsidRPr="001F1BC5">
        <w:rPr>
          <w:spacing w:val="1"/>
          <w:sz w:val="26"/>
          <w:szCs w:val="26"/>
        </w:rPr>
        <w:t xml:space="preserve"> </w:t>
      </w:r>
      <w:r w:rsidRPr="001F1BC5">
        <w:rPr>
          <w:sz w:val="26"/>
          <w:szCs w:val="26"/>
        </w:rPr>
        <w:t>устного</w:t>
      </w:r>
      <w:r w:rsidRPr="001F1BC5">
        <w:rPr>
          <w:spacing w:val="1"/>
          <w:sz w:val="26"/>
          <w:szCs w:val="26"/>
        </w:rPr>
        <w:t xml:space="preserve"> </w:t>
      </w:r>
      <w:r w:rsidRPr="001F1BC5">
        <w:rPr>
          <w:sz w:val="26"/>
          <w:szCs w:val="26"/>
        </w:rPr>
        <w:t>рассказа</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репродукции</w:t>
      </w:r>
      <w:r w:rsidRPr="001F1BC5">
        <w:rPr>
          <w:spacing w:val="1"/>
          <w:sz w:val="26"/>
          <w:szCs w:val="26"/>
        </w:rPr>
        <w:t xml:space="preserve"> </w:t>
      </w:r>
      <w:r w:rsidRPr="001F1BC5">
        <w:rPr>
          <w:sz w:val="26"/>
          <w:szCs w:val="26"/>
        </w:rPr>
        <w:t>картины.</w:t>
      </w:r>
      <w:r w:rsidRPr="001F1BC5">
        <w:rPr>
          <w:spacing w:val="1"/>
          <w:sz w:val="26"/>
          <w:szCs w:val="26"/>
        </w:rPr>
        <w:t xml:space="preserve"> </w:t>
      </w:r>
      <w:r w:rsidRPr="001F1BC5">
        <w:rPr>
          <w:sz w:val="26"/>
          <w:szCs w:val="26"/>
        </w:rPr>
        <w:t>Составление</w:t>
      </w:r>
      <w:r w:rsidRPr="001F1BC5">
        <w:rPr>
          <w:spacing w:val="1"/>
          <w:sz w:val="26"/>
          <w:szCs w:val="26"/>
        </w:rPr>
        <w:t xml:space="preserve"> </w:t>
      </w:r>
      <w:r w:rsidRPr="001F1BC5">
        <w:rPr>
          <w:sz w:val="26"/>
          <w:szCs w:val="26"/>
        </w:rPr>
        <w:t>устного</w:t>
      </w:r>
      <w:r w:rsidRPr="001F1BC5">
        <w:rPr>
          <w:spacing w:val="1"/>
          <w:sz w:val="26"/>
          <w:szCs w:val="26"/>
        </w:rPr>
        <w:t xml:space="preserve"> </w:t>
      </w:r>
      <w:r w:rsidRPr="001F1BC5">
        <w:rPr>
          <w:sz w:val="26"/>
          <w:szCs w:val="26"/>
        </w:rPr>
        <w:t>рассказа</w:t>
      </w:r>
      <w:r w:rsidRPr="001F1BC5">
        <w:rPr>
          <w:spacing w:val="-2"/>
          <w:sz w:val="26"/>
          <w:szCs w:val="26"/>
        </w:rPr>
        <w:t xml:space="preserve"> </w:t>
      </w:r>
      <w:r w:rsidRPr="001F1BC5">
        <w:rPr>
          <w:sz w:val="26"/>
          <w:szCs w:val="26"/>
        </w:rPr>
        <w:t>по</w:t>
      </w:r>
      <w:r w:rsidRPr="001F1BC5">
        <w:rPr>
          <w:spacing w:val="-1"/>
          <w:sz w:val="26"/>
          <w:szCs w:val="26"/>
        </w:rPr>
        <w:t xml:space="preserve"> </w:t>
      </w:r>
      <w:r w:rsidRPr="001F1BC5">
        <w:rPr>
          <w:sz w:val="26"/>
          <w:szCs w:val="26"/>
        </w:rPr>
        <w:t>личным</w:t>
      </w:r>
      <w:r w:rsidRPr="001F1BC5">
        <w:rPr>
          <w:spacing w:val="-1"/>
          <w:sz w:val="26"/>
          <w:szCs w:val="26"/>
        </w:rPr>
        <w:t xml:space="preserve"> </w:t>
      </w:r>
      <w:r w:rsidRPr="001F1BC5">
        <w:rPr>
          <w:sz w:val="26"/>
          <w:szCs w:val="26"/>
        </w:rPr>
        <w:t>наблюдениям</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вопросам.</w:t>
      </w:r>
    </w:p>
    <w:p w:rsidR="00DE11BA" w:rsidRPr="001F1BC5" w:rsidRDefault="00DE11BA" w:rsidP="00DE11BA">
      <w:pPr>
        <w:spacing w:line="299" w:lineRule="exact"/>
        <w:jc w:val="both"/>
        <w:rPr>
          <w:sz w:val="26"/>
          <w:szCs w:val="26"/>
        </w:rPr>
      </w:pPr>
      <w:r w:rsidRPr="001F1BC5">
        <w:rPr>
          <w:sz w:val="26"/>
          <w:szCs w:val="26"/>
        </w:rPr>
        <w:t>Текст.</w:t>
      </w:r>
      <w:r w:rsidRPr="001F1BC5">
        <w:rPr>
          <w:spacing w:val="-5"/>
          <w:sz w:val="26"/>
          <w:szCs w:val="26"/>
        </w:rPr>
        <w:t xml:space="preserve"> </w:t>
      </w:r>
      <w:r w:rsidRPr="001F1BC5">
        <w:rPr>
          <w:sz w:val="26"/>
          <w:szCs w:val="26"/>
        </w:rPr>
        <w:t>Признаки</w:t>
      </w:r>
      <w:r w:rsidRPr="001F1BC5">
        <w:rPr>
          <w:spacing w:val="-4"/>
          <w:sz w:val="26"/>
          <w:szCs w:val="26"/>
        </w:rPr>
        <w:t xml:space="preserve"> </w:t>
      </w:r>
      <w:r w:rsidRPr="001F1BC5">
        <w:rPr>
          <w:sz w:val="26"/>
          <w:szCs w:val="26"/>
        </w:rPr>
        <w:t>текста:</w:t>
      </w:r>
      <w:r w:rsidRPr="001F1BC5">
        <w:rPr>
          <w:spacing w:val="-4"/>
          <w:sz w:val="26"/>
          <w:szCs w:val="26"/>
        </w:rPr>
        <w:t xml:space="preserve"> </w:t>
      </w:r>
      <w:r w:rsidRPr="001F1BC5">
        <w:rPr>
          <w:sz w:val="26"/>
          <w:szCs w:val="26"/>
        </w:rPr>
        <w:t>смысловое</w:t>
      </w:r>
      <w:r w:rsidRPr="001F1BC5">
        <w:rPr>
          <w:spacing w:val="-4"/>
          <w:sz w:val="26"/>
          <w:szCs w:val="26"/>
        </w:rPr>
        <w:t xml:space="preserve"> </w:t>
      </w:r>
      <w:r w:rsidRPr="001F1BC5">
        <w:rPr>
          <w:sz w:val="26"/>
          <w:szCs w:val="26"/>
        </w:rPr>
        <w:t>единство</w:t>
      </w:r>
      <w:r w:rsidRPr="001F1BC5">
        <w:rPr>
          <w:spacing w:val="-5"/>
          <w:sz w:val="26"/>
          <w:szCs w:val="26"/>
        </w:rPr>
        <w:t xml:space="preserve"> </w:t>
      </w:r>
      <w:r w:rsidRPr="001F1BC5">
        <w:rPr>
          <w:sz w:val="26"/>
          <w:szCs w:val="26"/>
        </w:rPr>
        <w:t>предложений.</w:t>
      </w:r>
    </w:p>
    <w:p w:rsidR="00DE11BA" w:rsidRPr="001F1BC5" w:rsidRDefault="00DE11BA" w:rsidP="00DE11BA">
      <w:pPr>
        <w:spacing w:before="1"/>
        <w:ind w:right="112"/>
        <w:jc w:val="both"/>
        <w:rPr>
          <w:sz w:val="26"/>
          <w:szCs w:val="26"/>
        </w:rPr>
      </w:pPr>
      <w:r w:rsidRPr="001F1BC5">
        <w:rPr>
          <w:sz w:val="26"/>
          <w:szCs w:val="26"/>
        </w:rPr>
        <w:t>в тексте; последовательность предложений в тексте; выражение в тексте законченной</w:t>
      </w:r>
      <w:r w:rsidRPr="001F1BC5">
        <w:rPr>
          <w:spacing w:val="1"/>
          <w:sz w:val="26"/>
          <w:szCs w:val="26"/>
        </w:rPr>
        <w:t xml:space="preserve"> </w:t>
      </w:r>
      <w:r w:rsidRPr="001F1BC5">
        <w:rPr>
          <w:sz w:val="26"/>
          <w:szCs w:val="26"/>
        </w:rPr>
        <w:t>мысли.</w:t>
      </w:r>
      <w:r w:rsidRPr="001F1BC5">
        <w:rPr>
          <w:spacing w:val="1"/>
          <w:sz w:val="26"/>
          <w:szCs w:val="26"/>
        </w:rPr>
        <w:t xml:space="preserve"> </w:t>
      </w:r>
      <w:r w:rsidRPr="001F1BC5">
        <w:rPr>
          <w:sz w:val="26"/>
          <w:szCs w:val="26"/>
        </w:rPr>
        <w:t>Тема</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Основная</w:t>
      </w:r>
      <w:r w:rsidRPr="001F1BC5">
        <w:rPr>
          <w:spacing w:val="1"/>
          <w:sz w:val="26"/>
          <w:szCs w:val="26"/>
        </w:rPr>
        <w:t xml:space="preserve"> </w:t>
      </w:r>
      <w:r w:rsidRPr="001F1BC5">
        <w:rPr>
          <w:sz w:val="26"/>
          <w:szCs w:val="26"/>
        </w:rPr>
        <w:t>мысль.</w:t>
      </w:r>
      <w:r w:rsidRPr="001F1BC5">
        <w:rPr>
          <w:spacing w:val="1"/>
          <w:sz w:val="26"/>
          <w:szCs w:val="26"/>
        </w:rPr>
        <w:t xml:space="preserve"> </w:t>
      </w:r>
      <w:r w:rsidRPr="001F1BC5">
        <w:rPr>
          <w:sz w:val="26"/>
          <w:szCs w:val="26"/>
        </w:rPr>
        <w:t>Заглавие</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Подбор</w:t>
      </w:r>
      <w:r w:rsidRPr="001F1BC5">
        <w:rPr>
          <w:spacing w:val="1"/>
          <w:sz w:val="26"/>
          <w:szCs w:val="26"/>
        </w:rPr>
        <w:t xml:space="preserve"> </w:t>
      </w:r>
      <w:r w:rsidRPr="001F1BC5">
        <w:rPr>
          <w:sz w:val="26"/>
          <w:szCs w:val="26"/>
        </w:rPr>
        <w:t>заголовков</w:t>
      </w:r>
      <w:r w:rsidRPr="001F1BC5">
        <w:rPr>
          <w:spacing w:val="1"/>
          <w:sz w:val="26"/>
          <w:szCs w:val="26"/>
        </w:rPr>
        <w:t xml:space="preserve"> </w:t>
      </w:r>
      <w:r w:rsidRPr="001F1BC5">
        <w:rPr>
          <w:sz w:val="26"/>
          <w:szCs w:val="26"/>
        </w:rPr>
        <w:t>к</w:t>
      </w:r>
      <w:r w:rsidRPr="001F1BC5">
        <w:rPr>
          <w:spacing w:val="1"/>
          <w:sz w:val="26"/>
          <w:szCs w:val="26"/>
        </w:rPr>
        <w:t xml:space="preserve"> </w:t>
      </w:r>
      <w:r w:rsidRPr="001F1BC5">
        <w:rPr>
          <w:sz w:val="26"/>
          <w:szCs w:val="26"/>
        </w:rPr>
        <w:t>предложенным текстам. Последовательность частей текста (абзацев) Корректирование</w:t>
      </w:r>
      <w:r w:rsidRPr="001F1BC5">
        <w:rPr>
          <w:spacing w:val="1"/>
          <w:sz w:val="26"/>
          <w:szCs w:val="26"/>
        </w:rPr>
        <w:t xml:space="preserve"> </w:t>
      </w:r>
      <w:r w:rsidRPr="001F1BC5">
        <w:rPr>
          <w:sz w:val="26"/>
          <w:szCs w:val="26"/>
        </w:rPr>
        <w:t>текстов</w:t>
      </w:r>
      <w:r w:rsidRPr="001F1BC5">
        <w:rPr>
          <w:spacing w:val="-2"/>
          <w:sz w:val="26"/>
          <w:szCs w:val="26"/>
        </w:rPr>
        <w:t xml:space="preserve"> </w:t>
      </w:r>
      <w:r w:rsidRPr="001F1BC5">
        <w:rPr>
          <w:sz w:val="26"/>
          <w:szCs w:val="26"/>
        </w:rPr>
        <w:t>с</w:t>
      </w:r>
      <w:r w:rsidRPr="001F1BC5">
        <w:rPr>
          <w:spacing w:val="-1"/>
          <w:sz w:val="26"/>
          <w:szCs w:val="26"/>
        </w:rPr>
        <w:t xml:space="preserve"> </w:t>
      </w:r>
      <w:r w:rsidRPr="001F1BC5">
        <w:rPr>
          <w:sz w:val="26"/>
          <w:szCs w:val="26"/>
        </w:rPr>
        <w:t>нарушенным порядком</w:t>
      </w:r>
      <w:r w:rsidRPr="001F1BC5">
        <w:rPr>
          <w:spacing w:val="-1"/>
          <w:sz w:val="26"/>
          <w:szCs w:val="26"/>
        </w:rPr>
        <w:t xml:space="preserve"> </w:t>
      </w:r>
      <w:r w:rsidRPr="001F1BC5">
        <w:rPr>
          <w:sz w:val="26"/>
          <w:szCs w:val="26"/>
        </w:rPr>
        <w:t>предложений</w:t>
      </w:r>
      <w:r w:rsidRPr="001F1BC5">
        <w:rPr>
          <w:spacing w:val="-2"/>
          <w:sz w:val="26"/>
          <w:szCs w:val="26"/>
        </w:rPr>
        <w:t xml:space="preserve"> </w:t>
      </w:r>
      <w:r w:rsidRPr="001F1BC5">
        <w:rPr>
          <w:sz w:val="26"/>
          <w:szCs w:val="26"/>
        </w:rPr>
        <w:t>и абзацев.</w:t>
      </w:r>
    </w:p>
    <w:p w:rsidR="00DE11BA" w:rsidRPr="001F1BC5" w:rsidRDefault="00DE11BA" w:rsidP="00DE11BA">
      <w:pPr>
        <w:ind w:right="113"/>
        <w:jc w:val="both"/>
        <w:rPr>
          <w:sz w:val="26"/>
          <w:szCs w:val="26"/>
        </w:rPr>
      </w:pPr>
      <w:r w:rsidRPr="001F1BC5">
        <w:rPr>
          <w:sz w:val="26"/>
          <w:szCs w:val="26"/>
        </w:rPr>
        <w:t>Типы текстов: описание, повествование, рассуждение, их особенности (первичное</w:t>
      </w:r>
      <w:r w:rsidRPr="001F1BC5">
        <w:rPr>
          <w:spacing w:val="1"/>
          <w:sz w:val="26"/>
          <w:szCs w:val="26"/>
        </w:rPr>
        <w:t xml:space="preserve"> </w:t>
      </w:r>
      <w:r w:rsidRPr="001F1BC5">
        <w:rPr>
          <w:sz w:val="26"/>
          <w:szCs w:val="26"/>
        </w:rPr>
        <w:t>ознакомление).</w:t>
      </w:r>
    </w:p>
    <w:p w:rsidR="00DE11BA" w:rsidRPr="001F1BC5" w:rsidRDefault="00DE11BA" w:rsidP="00DE11BA">
      <w:pPr>
        <w:spacing w:line="299" w:lineRule="exact"/>
        <w:jc w:val="both"/>
        <w:rPr>
          <w:sz w:val="26"/>
          <w:szCs w:val="26"/>
        </w:rPr>
      </w:pPr>
      <w:r w:rsidRPr="001F1BC5">
        <w:rPr>
          <w:sz w:val="26"/>
          <w:szCs w:val="26"/>
        </w:rPr>
        <w:t>Поздравление</w:t>
      </w:r>
      <w:r w:rsidRPr="001F1BC5">
        <w:rPr>
          <w:spacing w:val="-4"/>
          <w:sz w:val="26"/>
          <w:szCs w:val="26"/>
        </w:rPr>
        <w:t xml:space="preserve"> </w:t>
      </w:r>
      <w:r w:rsidRPr="001F1BC5">
        <w:rPr>
          <w:sz w:val="26"/>
          <w:szCs w:val="26"/>
        </w:rPr>
        <w:t>и</w:t>
      </w:r>
      <w:r w:rsidRPr="001F1BC5">
        <w:rPr>
          <w:spacing w:val="-3"/>
          <w:sz w:val="26"/>
          <w:szCs w:val="26"/>
        </w:rPr>
        <w:t xml:space="preserve"> </w:t>
      </w:r>
      <w:r w:rsidRPr="001F1BC5">
        <w:rPr>
          <w:sz w:val="26"/>
          <w:szCs w:val="26"/>
        </w:rPr>
        <w:t>поздравительная</w:t>
      </w:r>
      <w:r w:rsidRPr="001F1BC5">
        <w:rPr>
          <w:spacing w:val="1"/>
          <w:sz w:val="26"/>
          <w:szCs w:val="26"/>
        </w:rPr>
        <w:t xml:space="preserve"> </w:t>
      </w:r>
      <w:r w:rsidRPr="001F1BC5">
        <w:rPr>
          <w:sz w:val="26"/>
          <w:szCs w:val="26"/>
        </w:rPr>
        <w:t>открытка.</w:t>
      </w:r>
    </w:p>
    <w:p w:rsidR="00DE11BA" w:rsidRPr="001F1BC5" w:rsidRDefault="00DE11BA" w:rsidP="00DE11BA">
      <w:pPr>
        <w:ind w:right="104"/>
        <w:jc w:val="both"/>
        <w:rPr>
          <w:sz w:val="26"/>
          <w:szCs w:val="26"/>
        </w:rPr>
      </w:pPr>
      <w:r w:rsidRPr="001F1BC5">
        <w:rPr>
          <w:sz w:val="26"/>
          <w:szCs w:val="26"/>
        </w:rPr>
        <w:t>Понимание текста: развитие умения формулировать простые выводы на</w:t>
      </w:r>
      <w:r w:rsidRPr="001F1BC5">
        <w:rPr>
          <w:spacing w:val="1"/>
          <w:sz w:val="26"/>
          <w:szCs w:val="26"/>
        </w:rPr>
        <w:t xml:space="preserve"> </w:t>
      </w:r>
      <w:r w:rsidRPr="001F1BC5">
        <w:rPr>
          <w:sz w:val="26"/>
          <w:szCs w:val="26"/>
        </w:rPr>
        <w:t>основе</w:t>
      </w:r>
      <w:r w:rsidRPr="001F1BC5">
        <w:rPr>
          <w:spacing w:val="1"/>
          <w:sz w:val="26"/>
          <w:szCs w:val="26"/>
        </w:rPr>
        <w:t xml:space="preserve"> </w:t>
      </w:r>
      <w:r w:rsidRPr="001F1BC5">
        <w:rPr>
          <w:sz w:val="26"/>
          <w:szCs w:val="26"/>
        </w:rPr>
        <w:t>информации,</w:t>
      </w:r>
      <w:r w:rsidRPr="001F1BC5">
        <w:rPr>
          <w:spacing w:val="1"/>
          <w:sz w:val="26"/>
          <w:szCs w:val="26"/>
        </w:rPr>
        <w:t xml:space="preserve"> </w:t>
      </w:r>
      <w:r w:rsidRPr="001F1BC5">
        <w:rPr>
          <w:sz w:val="26"/>
          <w:szCs w:val="26"/>
        </w:rPr>
        <w:t>содержащейся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тексте.</w:t>
      </w:r>
      <w:r w:rsidRPr="001F1BC5">
        <w:rPr>
          <w:spacing w:val="1"/>
          <w:sz w:val="26"/>
          <w:szCs w:val="26"/>
        </w:rPr>
        <w:t xml:space="preserve"> </w:t>
      </w:r>
      <w:r w:rsidRPr="001F1BC5">
        <w:rPr>
          <w:sz w:val="26"/>
          <w:szCs w:val="26"/>
        </w:rPr>
        <w:t>Выразительное</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вслух</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соблюдением</w:t>
      </w:r>
      <w:r w:rsidRPr="001F1BC5">
        <w:rPr>
          <w:spacing w:val="-2"/>
          <w:sz w:val="26"/>
          <w:szCs w:val="26"/>
        </w:rPr>
        <w:t xml:space="preserve"> </w:t>
      </w:r>
      <w:r w:rsidRPr="001F1BC5">
        <w:rPr>
          <w:sz w:val="26"/>
          <w:szCs w:val="26"/>
        </w:rPr>
        <w:t>правильной</w:t>
      </w:r>
      <w:r w:rsidRPr="001F1BC5">
        <w:rPr>
          <w:spacing w:val="-1"/>
          <w:sz w:val="26"/>
          <w:szCs w:val="26"/>
        </w:rPr>
        <w:t xml:space="preserve"> </w:t>
      </w:r>
      <w:r w:rsidRPr="001F1BC5">
        <w:rPr>
          <w:sz w:val="26"/>
          <w:szCs w:val="26"/>
        </w:rPr>
        <w:t>интонации.</w:t>
      </w:r>
    </w:p>
    <w:p w:rsidR="00DE11BA" w:rsidRPr="001F1BC5" w:rsidRDefault="00DE11BA" w:rsidP="00DE11BA">
      <w:pPr>
        <w:ind w:right="104"/>
        <w:jc w:val="both"/>
        <w:rPr>
          <w:sz w:val="26"/>
          <w:szCs w:val="26"/>
        </w:rPr>
      </w:pPr>
      <w:r w:rsidRPr="001F1BC5">
        <w:rPr>
          <w:sz w:val="26"/>
          <w:szCs w:val="26"/>
        </w:rPr>
        <w:t>Подробное изложение повествовательного текста объёмом 30-45 слов с опорой на</w:t>
      </w:r>
      <w:r w:rsidRPr="001F1BC5">
        <w:rPr>
          <w:spacing w:val="1"/>
          <w:sz w:val="26"/>
          <w:szCs w:val="26"/>
        </w:rPr>
        <w:t xml:space="preserve"> </w:t>
      </w:r>
      <w:r w:rsidRPr="001F1BC5">
        <w:rPr>
          <w:sz w:val="26"/>
          <w:szCs w:val="26"/>
        </w:rPr>
        <w:t>вопросы.</w:t>
      </w:r>
    </w:p>
    <w:p w:rsidR="00DE11BA" w:rsidRPr="001F1BC5" w:rsidRDefault="00DE11BA" w:rsidP="00DE11BA">
      <w:pPr>
        <w:ind w:right="106"/>
        <w:jc w:val="both"/>
        <w:rPr>
          <w:sz w:val="26"/>
          <w:szCs w:val="26"/>
        </w:rPr>
      </w:pPr>
      <w:r w:rsidRPr="001F1BC5">
        <w:rPr>
          <w:sz w:val="26"/>
          <w:szCs w:val="26"/>
        </w:rPr>
        <w:t>Изучение</w:t>
      </w:r>
      <w:r w:rsidRPr="001F1BC5">
        <w:rPr>
          <w:spacing w:val="1"/>
          <w:sz w:val="26"/>
          <w:szCs w:val="26"/>
        </w:rPr>
        <w:t xml:space="preserve"> </w:t>
      </w:r>
      <w:r w:rsidRPr="001F1BC5">
        <w:rPr>
          <w:sz w:val="26"/>
          <w:szCs w:val="26"/>
        </w:rPr>
        <w:t>содержания</w:t>
      </w:r>
      <w:r w:rsidRPr="001F1BC5">
        <w:rPr>
          <w:spacing w:val="1"/>
          <w:sz w:val="26"/>
          <w:szCs w:val="26"/>
        </w:rPr>
        <w:t xml:space="preserve"> </w:t>
      </w:r>
      <w:r w:rsidRPr="001F1BC5">
        <w:rPr>
          <w:sz w:val="26"/>
          <w:szCs w:val="26"/>
        </w:rPr>
        <w:t>учебного</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во</w:t>
      </w:r>
      <w:r w:rsidRPr="001F1BC5">
        <w:rPr>
          <w:spacing w:val="1"/>
          <w:sz w:val="26"/>
          <w:szCs w:val="26"/>
        </w:rPr>
        <w:t xml:space="preserve"> </w:t>
      </w:r>
      <w:r w:rsidRPr="001F1BC5">
        <w:rPr>
          <w:sz w:val="26"/>
          <w:szCs w:val="26"/>
        </w:rPr>
        <w:t>втором</w:t>
      </w:r>
      <w:r w:rsidRPr="001F1BC5">
        <w:rPr>
          <w:spacing w:val="1"/>
          <w:sz w:val="26"/>
          <w:szCs w:val="26"/>
        </w:rPr>
        <w:t xml:space="preserve"> </w:t>
      </w:r>
      <w:r w:rsidRPr="001F1BC5">
        <w:rPr>
          <w:sz w:val="26"/>
          <w:szCs w:val="26"/>
        </w:rPr>
        <w:t>классе</w:t>
      </w:r>
      <w:r w:rsidRPr="001F1BC5">
        <w:rPr>
          <w:spacing w:val="1"/>
          <w:sz w:val="26"/>
          <w:szCs w:val="26"/>
        </w:rPr>
        <w:t xml:space="preserve"> </w:t>
      </w:r>
      <w:r w:rsidRPr="001F1BC5">
        <w:rPr>
          <w:sz w:val="26"/>
          <w:szCs w:val="26"/>
        </w:rPr>
        <w:t>способствует</w:t>
      </w:r>
      <w:r w:rsidRPr="001F1BC5">
        <w:rPr>
          <w:spacing w:val="1"/>
          <w:sz w:val="26"/>
          <w:szCs w:val="26"/>
        </w:rPr>
        <w:t xml:space="preserve"> </w:t>
      </w:r>
      <w:r w:rsidRPr="001F1BC5">
        <w:rPr>
          <w:sz w:val="26"/>
          <w:szCs w:val="26"/>
        </w:rPr>
        <w:t>освоению</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пропедевтическом</w:t>
      </w:r>
      <w:r w:rsidRPr="001F1BC5">
        <w:rPr>
          <w:spacing w:val="1"/>
          <w:sz w:val="26"/>
          <w:szCs w:val="26"/>
        </w:rPr>
        <w:t xml:space="preserve"> </w:t>
      </w:r>
      <w:r w:rsidRPr="001F1BC5">
        <w:rPr>
          <w:sz w:val="26"/>
          <w:szCs w:val="26"/>
        </w:rPr>
        <w:t>уровне</w:t>
      </w:r>
      <w:r w:rsidRPr="001F1BC5">
        <w:rPr>
          <w:spacing w:val="1"/>
          <w:sz w:val="26"/>
          <w:szCs w:val="26"/>
        </w:rPr>
        <w:t xml:space="preserve"> </w:t>
      </w:r>
      <w:r w:rsidRPr="001F1BC5">
        <w:rPr>
          <w:sz w:val="26"/>
          <w:szCs w:val="26"/>
        </w:rPr>
        <w:t>ряда</w:t>
      </w:r>
      <w:r w:rsidRPr="001F1BC5">
        <w:rPr>
          <w:spacing w:val="1"/>
          <w:sz w:val="26"/>
          <w:szCs w:val="26"/>
        </w:rPr>
        <w:t xml:space="preserve"> </w:t>
      </w:r>
      <w:r w:rsidRPr="001F1BC5">
        <w:rPr>
          <w:sz w:val="26"/>
          <w:szCs w:val="26"/>
        </w:rPr>
        <w:t>универсальных</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действий.</w:t>
      </w:r>
    </w:p>
    <w:p w:rsidR="00DE11BA" w:rsidRPr="001F1BC5" w:rsidRDefault="00DE11BA" w:rsidP="00DE11BA">
      <w:pPr>
        <w:rPr>
          <w:sz w:val="26"/>
          <w:szCs w:val="26"/>
        </w:rPr>
      </w:pPr>
    </w:p>
    <w:p w:rsidR="00DE11BA" w:rsidRPr="003463ED" w:rsidRDefault="00DE11BA" w:rsidP="00DE11BA">
      <w:pPr>
        <w:rPr>
          <w:b/>
          <w:i/>
          <w:sz w:val="26"/>
        </w:rPr>
      </w:pPr>
      <w:r w:rsidRPr="003463ED">
        <w:rPr>
          <w:b/>
          <w:i/>
          <w:sz w:val="26"/>
        </w:rPr>
        <w:t>Познавательные</w:t>
      </w:r>
      <w:r w:rsidRPr="003463ED">
        <w:rPr>
          <w:b/>
          <w:i/>
          <w:spacing w:val="-4"/>
          <w:sz w:val="26"/>
        </w:rPr>
        <w:t xml:space="preserve"> </w:t>
      </w:r>
      <w:r w:rsidRPr="003463ED">
        <w:rPr>
          <w:b/>
          <w:i/>
          <w:sz w:val="26"/>
        </w:rPr>
        <w:t>универсальные</w:t>
      </w:r>
      <w:r w:rsidRPr="003463ED">
        <w:rPr>
          <w:b/>
          <w:i/>
          <w:spacing w:val="-3"/>
          <w:sz w:val="26"/>
        </w:rPr>
        <w:t xml:space="preserve"> </w:t>
      </w:r>
      <w:r w:rsidRPr="003463ED">
        <w:rPr>
          <w:b/>
          <w:i/>
          <w:sz w:val="26"/>
        </w:rPr>
        <w:t>учебные</w:t>
      </w:r>
      <w:r w:rsidRPr="003463ED">
        <w:rPr>
          <w:b/>
          <w:i/>
          <w:spacing w:val="-3"/>
          <w:sz w:val="26"/>
        </w:rPr>
        <w:t xml:space="preserve"> </w:t>
      </w:r>
      <w:r w:rsidRPr="003463ED">
        <w:rPr>
          <w:b/>
          <w:i/>
          <w:sz w:val="26"/>
        </w:rPr>
        <w:t>действия:</w:t>
      </w:r>
    </w:p>
    <w:p w:rsidR="00DE11BA" w:rsidRPr="003463ED" w:rsidRDefault="00DE11BA" w:rsidP="00DE11BA">
      <w:pPr>
        <w:spacing w:before="3"/>
        <w:rPr>
          <w:b/>
          <w:i/>
          <w:sz w:val="18"/>
          <w:szCs w:val="26"/>
        </w:rPr>
      </w:pPr>
    </w:p>
    <w:p w:rsidR="00DE11BA" w:rsidRPr="003463ED" w:rsidRDefault="00DE11BA" w:rsidP="00DE11BA">
      <w:pPr>
        <w:spacing w:before="89" w:line="298" w:lineRule="exact"/>
        <w:outlineLvl w:val="1"/>
        <w:rPr>
          <w:b/>
          <w:bCs/>
          <w:sz w:val="26"/>
          <w:szCs w:val="26"/>
        </w:rPr>
      </w:pPr>
      <w:r w:rsidRPr="003463ED">
        <w:rPr>
          <w:b/>
          <w:bCs/>
          <w:sz w:val="26"/>
          <w:szCs w:val="26"/>
        </w:rPr>
        <w:t>Базовые</w:t>
      </w:r>
      <w:r w:rsidRPr="003463ED">
        <w:rPr>
          <w:b/>
          <w:bCs/>
          <w:spacing w:val="-5"/>
          <w:sz w:val="26"/>
          <w:szCs w:val="26"/>
        </w:rPr>
        <w:t xml:space="preserve"> </w:t>
      </w:r>
      <w:r w:rsidRPr="003463ED">
        <w:rPr>
          <w:b/>
          <w:bCs/>
          <w:sz w:val="26"/>
          <w:szCs w:val="26"/>
        </w:rPr>
        <w:t>логические</w:t>
      </w:r>
      <w:r w:rsidRPr="003463ED">
        <w:rPr>
          <w:b/>
          <w:bCs/>
          <w:spacing w:val="-2"/>
          <w:sz w:val="26"/>
          <w:szCs w:val="26"/>
        </w:rPr>
        <w:t xml:space="preserve"> </w:t>
      </w:r>
      <w:r w:rsidRPr="003463ED">
        <w:rPr>
          <w:b/>
          <w:bCs/>
          <w:sz w:val="26"/>
          <w:szCs w:val="26"/>
        </w:rPr>
        <w:t>действия:</w:t>
      </w:r>
    </w:p>
    <w:p w:rsidR="00DE11BA" w:rsidRPr="001F1BC5" w:rsidRDefault="00DE11BA" w:rsidP="00DE11BA">
      <w:pPr>
        <w:numPr>
          <w:ilvl w:val="0"/>
          <w:numId w:val="5"/>
        </w:numPr>
        <w:tabs>
          <w:tab w:val="left" w:pos="644"/>
          <w:tab w:val="left" w:pos="645"/>
          <w:tab w:val="left" w:pos="2100"/>
          <w:tab w:val="left" w:pos="3928"/>
          <w:tab w:val="left" w:pos="5753"/>
          <w:tab w:val="left" w:pos="6591"/>
          <w:tab w:val="left" w:pos="6955"/>
          <w:tab w:val="left" w:pos="8395"/>
        </w:tabs>
        <w:ind w:right="103"/>
        <w:rPr>
          <w:sz w:val="26"/>
        </w:rPr>
      </w:pPr>
      <w:r w:rsidRPr="001F1BC5">
        <w:rPr>
          <w:sz w:val="26"/>
        </w:rPr>
        <w:t>сравнивать</w:t>
      </w:r>
      <w:r w:rsidRPr="001F1BC5">
        <w:rPr>
          <w:sz w:val="26"/>
        </w:rPr>
        <w:tab/>
        <w:t>однокоренные</w:t>
      </w:r>
      <w:r w:rsidRPr="001F1BC5">
        <w:rPr>
          <w:sz w:val="26"/>
        </w:rPr>
        <w:tab/>
        <w:t>(родственные)</w:t>
      </w:r>
      <w:r w:rsidRPr="001F1BC5">
        <w:rPr>
          <w:sz w:val="26"/>
        </w:rPr>
        <w:tab/>
        <w:t>слова</w:t>
      </w:r>
      <w:r w:rsidRPr="001F1BC5">
        <w:rPr>
          <w:sz w:val="26"/>
        </w:rPr>
        <w:tab/>
        <w:t>и</w:t>
      </w:r>
      <w:r w:rsidRPr="001F1BC5">
        <w:rPr>
          <w:sz w:val="26"/>
        </w:rPr>
        <w:tab/>
        <w:t>синонимы;</w:t>
      </w:r>
      <w:r w:rsidRPr="001F1BC5">
        <w:rPr>
          <w:sz w:val="26"/>
        </w:rPr>
        <w:tab/>
        <w:t>однокоренные</w:t>
      </w:r>
      <w:r w:rsidRPr="001F1BC5">
        <w:rPr>
          <w:spacing w:val="-62"/>
          <w:sz w:val="26"/>
        </w:rPr>
        <w:t xml:space="preserve"> </w:t>
      </w:r>
      <w:r w:rsidRPr="001F1BC5">
        <w:rPr>
          <w:sz w:val="26"/>
        </w:rPr>
        <w:t>(родственные)</w:t>
      </w:r>
      <w:r w:rsidRPr="001F1BC5">
        <w:rPr>
          <w:spacing w:val="-2"/>
          <w:sz w:val="26"/>
        </w:rPr>
        <w:t xml:space="preserve"> </w:t>
      </w:r>
      <w:r w:rsidRPr="001F1BC5">
        <w:rPr>
          <w:sz w:val="26"/>
        </w:rPr>
        <w:t>слова</w:t>
      </w:r>
      <w:r w:rsidRPr="001F1BC5">
        <w:rPr>
          <w:spacing w:val="2"/>
          <w:sz w:val="26"/>
        </w:rPr>
        <w:t xml:space="preserve"> </w:t>
      </w:r>
      <w:r w:rsidRPr="001F1BC5">
        <w:rPr>
          <w:sz w:val="26"/>
        </w:rPr>
        <w:t>и</w:t>
      </w:r>
      <w:r w:rsidRPr="001F1BC5">
        <w:rPr>
          <w:spacing w:val="-1"/>
          <w:sz w:val="26"/>
        </w:rPr>
        <w:t xml:space="preserve"> </w:t>
      </w:r>
      <w:r w:rsidRPr="001F1BC5">
        <w:rPr>
          <w:sz w:val="26"/>
        </w:rPr>
        <w:t>слова</w:t>
      </w:r>
      <w:r w:rsidRPr="001F1BC5">
        <w:rPr>
          <w:spacing w:val="-1"/>
          <w:sz w:val="26"/>
        </w:rPr>
        <w:t xml:space="preserve"> </w:t>
      </w:r>
      <w:r w:rsidRPr="001F1BC5">
        <w:rPr>
          <w:sz w:val="26"/>
        </w:rPr>
        <w:t>с</w:t>
      </w:r>
      <w:r w:rsidRPr="001F1BC5">
        <w:rPr>
          <w:spacing w:val="-2"/>
          <w:sz w:val="26"/>
        </w:rPr>
        <w:t xml:space="preserve"> </w:t>
      </w:r>
      <w:r w:rsidRPr="001F1BC5">
        <w:rPr>
          <w:sz w:val="26"/>
        </w:rPr>
        <w:t>омонимичными</w:t>
      </w:r>
      <w:r w:rsidRPr="001F1BC5">
        <w:rPr>
          <w:spacing w:val="-1"/>
          <w:sz w:val="26"/>
        </w:rPr>
        <w:t xml:space="preserve"> </w:t>
      </w:r>
      <w:r w:rsidRPr="001F1BC5">
        <w:rPr>
          <w:sz w:val="26"/>
        </w:rPr>
        <w:t>корнями;</w:t>
      </w:r>
    </w:p>
    <w:p w:rsidR="00DE11BA" w:rsidRPr="001F1BC5" w:rsidRDefault="00DE11BA" w:rsidP="00DE11BA">
      <w:pPr>
        <w:numPr>
          <w:ilvl w:val="0"/>
          <w:numId w:val="5"/>
        </w:numPr>
        <w:tabs>
          <w:tab w:val="left" w:pos="644"/>
          <w:tab w:val="left" w:pos="645"/>
        </w:tabs>
        <w:spacing w:before="2"/>
        <w:ind w:right="112"/>
        <w:rPr>
          <w:sz w:val="26"/>
        </w:rPr>
      </w:pPr>
      <w:r w:rsidRPr="001F1BC5">
        <w:rPr>
          <w:sz w:val="26"/>
        </w:rPr>
        <w:t>сравнивать</w:t>
      </w:r>
      <w:r w:rsidRPr="001F1BC5">
        <w:rPr>
          <w:spacing w:val="9"/>
          <w:sz w:val="26"/>
        </w:rPr>
        <w:t xml:space="preserve"> </w:t>
      </w:r>
      <w:r w:rsidRPr="001F1BC5">
        <w:rPr>
          <w:sz w:val="26"/>
        </w:rPr>
        <w:t>значение</w:t>
      </w:r>
      <w:r w:rsidRPr="001F1BC5">
        <w:rPr>
          <w:spacing w:val="12"/>
          <w:sz w:val="26"/>
        </w:rPr>
        <w:t xml:space="preserve"> </w:t>
      </w:r>
      <w:r w:rsidRPr="001F1BC5">
        <w:rPr>
          <w:sz w:val="26"/>
        </w:rPr>
        <w:t>однокоренных</w:t>
      </w:r>
      <w:r w:rsidRPr="001F1BC5">
        <w:rPr>
          <w:spacing w:val="9"/>
          <w:sz w:val="26"/>
        </w:rPr>
        <w:t xml:space="preserve"> </w:t>
      </w:r>
      <w:r w:rsidRPr="001F1BC5">
        <w:rPr>
          <w:sz w:val="26"/>
        </w:rPr>
        <w:t>(родственных)</w:t>
      </w:r>
      <w:r w:rsidRPr="001F1BC5">
        <w:rPr>
          <w:spacing w:val="9"/>
          <w:sz w:val="26"/>
        </w:rPr>
        <w:t xml:space="preserve"> </w:t>
      </w:r>
      <w:r w:rsidRPr="001F1BC5">
        <w:rPr>
          <w:sz w:val="26"/>
        </w:rPr>
        <w:t>слов;</w:t>
      </w:r>
      <w:r w:rsidRPr="001F1BC5">
        <w:rPr>
          <w:spacing w:val="10"/>
          <w:sz w:val="26"/>
        </w:rPr>
        <w:t xml:space="preserve"> </w:t>
      </w:r>
      <w:r w:rsidRPr="001F1BC5">
        <w:rPr>
          <w:sz w:val="26"/>
        </w:rPr>
        <w:t>сравнивать</w:t>
      </w:r>
      <w:r w:rsidRPr="001F1BC5">
        <w:rPr>
          <w:spacing w:val="9"/>
          <w:sz w:val="26"/>
        </w:rPr>
        <w:t xml:space="preserve"> </w:t>
      </w:r>
      <w:r w:rsidRPr="001F1BC5">
        <w:rPr>
          <w:sz w:val="26"/>
        </w:rPr>
        <w:t>буквенную</w:t>
      </w:r>
      <w:r w:rsidRPr="001F1BC5">
        <w:rPr>
          <w:spacing w:val="-62"/>
          <w:sz w:val="26"/>
        </w:rPr>
        <w:t xml:space="preserve"> </w:t>
      </w:r>
      <w:r w:rsidRPr="001F1BC5">
        <w:rPr>
          <w:sz w:val="26"/>
        </w:rPr>
        <w:t>оболочку</w:t>
      </w:r>
      <w:r w:rsidRPr="001F1BC5">
        <w:rPr>
          <w:spacing w:val="-2"/>
          <w:sz w:val="26"/>
        </w:rPr>
        <w:t xml:space="preserve"> </w:t>
      </w:r>
      <w:r w:rsidRPr="001F1BC5">
        <w:rPr>
          <w:sz w:val="26"/>
        </w:rPr>
        <w:t>однокоренных</w:t>
      </w:r>
      <w:r w:rsidRPr="001F1BC5">
        <w:rPr>
          <w:spacing w:val="-1"/>
          <w:sz w:val="26"/>
        </w:rPr>
        <w:t xml:space="preserve"> </w:t>
      </w:r>
      <w:r w:rsidRPr="001F1BC5">
        <w:rPr>
          <w:sz w:val="26"/>
        </w:rPr>
        <w:t>(родственных)</w:t>
      </w:r>
      <w:r w:rsidRPr="001F1BC5">
        <w:rPr>
          <w:spacing w:val="-1"/>
          <w:sz w:val="26"/>
        </w:rPr>
        <w:t xml:space="preserve"> </w:t>
      </w:r>
      <w:r w:rsidRPr="001F1BC5">
        <w:rPr>
          <w:sz w:val="26"/>
        </w:rPr>
        <w:t>слов;</w:t>
      </w:r>
    </w:p>
    <w:p w:rsidR="00DE11BA" w:rsidRPr="001F1BC5" w:rsidRDefault="00DE11BA" w:rsidP="00DE11BA">
      <w:pPr>
        <w:numPr>
          <w:ilvl w:val="0"/>
          <w:numId w:val="5"/>
        </w:numPr>
        <w:tabs>
          <w:tab w:val="left" w:pos="644"/>
          <w:tab w:val="left" w:pos="645"/>
        </w:tabs>
        <w:ind w:right="111"/>
        <w:rPr>
          <w:sz w:val="26"/>
        </w:rPr>
      </w:pPr>
      <w:r w:rsidRPr="001F1BC5">
        <w:rPr>
          <w:sz w:val="26"/>
        </w:rPr>
        <w:t>устанавливать</w:t>
      </w:r>
      <w:r w:rsidRPr="001F1BC5">
        <w:rPr>
          <w:spacing w:val="22"/>
          <w:sz w:val="26"/>
        </w:rPr>
        <w:t xml:space="preserve"> </w:t>
      </w:r>
      <w:r w:rsidRPr="001F1BC5">
        <w:rPr>
          <w:sz w:val="26"/>
        </w:rPr>
        <w:t>основания</w:t>
      </w:r>
      <w:r w:rsidRPr="001F1BC5">
        <w:rPr>
          <w:spacing w:val="22"/>
          <w:sz w:val="26"/>
        </w:rPr>
        <w:t xml:space="preserve"> </w:t>
      </w:r>
      <w:r w:rsidRPr="001F1BC5">
        <w:rPr>
          <w:sz w:val="26"/>
        </w:rPr>
        <w:t>для</w:t>
      </w:r>
      <w:r w:rsidRPr="001F1BC5">
        <w:rPr>
          <w:spacing w:val="22"/>
          <w:sz w:val="26"/>
        </w:rPr>
        <w:t xml:space="preserve"> </w:t>
      </w:r>
      <w:r w:rsidRPr="001F1BC5">
        <w:rPr>
          <w:sz w:val="26"/>
        </w:rPr>
        <w:t>сравнения</w:t>
      </w:r>
      <w:r w:rsidRPr="001F1BC5">
        <w:rPr>
          <w:spacing w:val="24"/>
          <w:sz w:val="26"/>
        </w:rPr>
        <w:t xml:space="preserve"> </w:t>
      </w:r>
      <w:r w:rsidRPr="001F1BC5">
        <w:rPr>
          <w:sz w:val="26"/>
        </w:rPr>
        <w:t>слов:</w:t>
      </w:r>
      <w:r w:rsidRPr="001F1BC5">
        <w:rPr>
          <w:spacing w:val="21"/>
          <w:sz w:val="26"/>
        </w:rPr>
        <w:t xml:space="preserve"> </w:t>
      </w:r>
      <w:r w:rsidRPr="001F1BC5">
        <w:rPr>
          <w:sz w:val="26"/>
        </w:rPr>
        <w:t>на</w:t>
      </w:r>
      <w:r w:rsidRPr="001F1BC5">
        <w:rPr>
          <w:spacing w:val="24"/>
          <w:sz w:val="26"/>
        </w:rPr>
        <w:t xml:space="preserve"> </w:t>
      </w:r>
      <w:r w:rsidRPr="001F1BC5">
        <w:rPr>
          <w:sz w:val="26"/>
        </w:rPr>
        <w:t>какой</w:t>
      </w:r>
      <w:r w:rsidRPr="001F1BC5">
        <w:rPr>
          <w:spacing w:val="21"/>
          <w:sz w:val="26"/>
        </w:rPr>
        <w:t xml:space="preserve"> </w:t>
      </w:r>
      <w:r w:rsidRPr="001F1BC5">
        <w:rPr>
          <w:sz w:val="26"/>
        </w:rPr>
        <w:t>вопрос</w:t>
      </w:r>
      <w:r w:rsidRPr="001F1BC5">
        <w:rPr>
          <w:spacing w:val="21"/>
          <w:sz w:val="26"/>
        </w:rPr>
        <w:t xml:space="preserve"> </w:t>
      </w:r>
      <w:r w:rsidRPr="001F1BC5">
        <w:rPr>
          <w:sz w:val="26"/>
        </w:rPr>
        <w:t>отвечают,</w:t>
      </w:r>
      <w:r w:rsidRPr="001F1BC5">
        <w:rPr>
          <w:spacing w:val="21"/>
          <w:sz w:val="26"/>
        </w:rPr>
        <w:t xml:space="preserve"> </w:t>
      </w:r>
      <w:r w:rsidRPr="001F1BC5">
        <w:rPr>
          <w:sz w:val="26"/>
        </w:rPr>
        <w:t>что</w:t>
      </w:r>
      <w:r w:rsidRPr="001F1BC5">
        <w:rPr>
          <w:spacing w:val="-62"/>
          <w:sz w:val="26"/>
        </w:rPr>
        <w:t xml:space="preserve"> </w:t>
      </w:r>
      <w:r w:rsidRPr="001F1BC5">
        <w:rPr>
          <w:sz w:val="26"/>
        </w:rPr>
        <w:t>обозначают;</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характеризовать</w:t>
      </w:r>
      <w:r w:rsidRPr="001F1BC5">
        <w:rPr>
          <w:spacing w:val="-4"/>
          <w:sz w:val="26"/>
        </w:rPr>
        <w:t xml:space="preserve"> </w:t>
      </w:r>
      <w:r w:rsidRPr="001F1BC5">
        <w:rPr>
          <w:sz w:val="26"/>
        </w:rPr>
        <w:t>звуки</w:t>
      </w:r>
      <w:r w:rsidRPr="001F1BC5">
        <w:rPr>
          <w:spacing w:val="-3"/>
          <w:sz w:val="26"/>
        </w:rPr>
        <w:t xml:space="preserve"> </w:t>
      </w:r>
      <w:r w:rsidRPr="001F1BC5">
        <w:rPr>
          <w:sz w:val="26"/>
        </w:rPr>
        <w:t>по</w:t>
      </w:r>
      <w:r w:rsidRPr="001F1BC5">
        <w:rPr>
          <w:spacing w:val="-3"/>
          <w:sz w:val="26"/>
        </w:rPr>
        <w:t xml:space="preserve"> </w:t>
      </w:r>
      <w:r w:rsidRPr="001F1BC5">
        <w:rPr>
          <w:sz w:val="26"/>
        </w:rPr>
        <w:t>заданным</w:t>
      </w:r>
      <w:r w:rsidRPr="001F1BC5">
        <w:rPr>
          <w:spacing w:val="-3"/>
          <w:sz w:val="26"/>
        </w:rPr>
        <w:t xml:space="preserve"> </w:t>
      </w:r>
      <w:r w:rsidRPr="001F1BC5">
        <w:rPr>
          <w:sz w:val="26"/>
        </w:rPr>
        <w:t>параметрам;</w:t>
      </w:r>
    </w:p>
    <w:p w:rsidR="00DE11BA" w:rsidRPr="001F1BC5" w:rsidRDefault="00DE11BA" w:rsidP="00DE11BA">
      <w:pPr>
        <w:numPr>
          <w:ilvl w:val="0"/>
          <w:numId w:val="5"/>
        </w:numPr>
        <w:tabs>
          <w:tab w:val="left" w:pos="644"/>
          <w:tab w:val="left" w:pos="645"/>
        </w:tabs>
        <w:ind w:right="118"/>
        <w:rPr>
          <w:sz w:val="26"/>
        </w:rPr>
      </w:pPr>
      <w:r w:rsidRPr="001F1BC5">
        <w:rPr>
          <w:sz w:val="26"/>
        </w:rPr>
        <w:t>определять</w:t>
      </w:r>
      <w:r w:rsidRPr="001F1BC5">
        <w:rPr>
          <w:spacing w:val="1"/>
          <w:sz w:val="26"/>
        </w:rPr>
        <w:t xml:space="preserve"> </w:t>
      </w:r>
      <w:r w:rsidRPr="001F1BC5">
        <w:rPr>
          <w:sz w:val="26"/>
        </w:rPr>
        <w:t>признак,</w:t>
      </w:r>
      <w:r w:rsidRPr="001F1BC5">
        <w:rPr>
          <w:spacing w:val="1"/>
          <w:sz w:val="26"/>
        </w:rPr>
        <w:t xml:space="preserve"> </w:t>
      </w:r>
      <w:r w:rsidRPr="001F1BC5">
        <w:rPr>
          <w:sz w:val="26"/>
        </w:rPr>
        <w:t>по</w:t>
      </w:r>
      <w:r w:rsidRPr="001F1BC5">
        <w:rPr>
          <w:spacing w:val="1"/>
          <w:sz w:val="26"/>
        </w:rPr>
        <w:t xml:space="preserve"> </w:t>
      </w:r>
      <w:r w:rsidRPr="001F1BC5">
        <w:rPr>
          <w:sz w:val="26"/>
        </w:rPr>
        <w:t>которому</w:t>
      </w:r>
      <w:r w:rsidRPr="001F1BC5">
        <w:rPr>
          <w:spacing w:val="1"/>
          <w:sz w:val="26"/>
        </w:rPr>
        <w:t xml:space="preserve"> </w:t>
      </w:r>
      <w:r w:rsidRPr="001F1BC5">
        <w:rPr>
          <w:sz w:val="26"/>
        </w:rPr>
        <w:t>проведена</w:t>
      </w:r>
      <w:r w:rsidRPr="001F1BC5">
        <w:rPr>
          <w:spacing w:val="1"/>
          <w:sz w:val="26"/>
        </w:rPr>
        <w:t xml:space="preserve"> </w:t>
      </w:r>
      <w:r w:rsidRPr="001F1BC5">
        <w:rPr>
          <w:sz w:val="26"/>
        </w:rPr>
        <w:t>классификация</w:t>
      </w:r>
      <w:r w:rsidRPr="001F1BC5">
        <w:rPr>
          <w:spacing w:val="1"/>
          <w:sz w:val="26"/>
        </w:rPr>
        <w:t xml:space="preserve"> </w:t>
      </w:r>
      <w:r w:rsidRPr="001F1BC5">
        <w:rPr>
          <w:sz w:val="26"/>
        </w:rPr>
        <w:t>звуков,</w:t>
      </w:r>
      <w:r w:rsidRPr="001F1BC5">
        <w:rPr>
          <w:spacing w:val="1"/>
          <w:sz w:val="26"/>
        </w:rPr>
        <w:t xml:space="preserve"> </w:t>
      </w:r>
      <w:r w:rsidRPr="001F1BC5">
        <w:rPr>
          <w:sz w:val="26"/>
        </w:rPr>
        <w:t>букв,</w:t>
      </w:r>
      <w:r w:rsidRPr="001F1BC5">
        <w:rPr>
          <w:spacing w:val="1"/>
          <w:sz w:val="26"/>
        </w:rPr>
        <w:t xml:space="preserve"> </w:t>
      </w:r>
      <w:r w:rsidRPr="001F1BC5">
        <w:rPr>
          <w:sz w:val="26"/>
        </w:rPr>
        <w:t>слов,</w:t>
      </w:r>
      <w:r w:rsidRPr="001F1BC5">
        <w:rPr>
          <w:spacing w:val="-62"/>
          <w:sz w:val="26"/>
        </w:rPr>
        <w:t xml:space="preserve"> </w:t>
      </w:r>
      <w:r w:rsidRPr="001F1BC5">
        <w:rPr>
          <w:sz w:val="26"/>
        </w:rPr>
        <w:t>предложений;</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4"/>
          <w:tab w:val="left" w:pos="645"/>
        </w:tabs>
        <w:spacing w:before="76"/>
        <w:ind w:left="644"/>
        <w:rPr>
          <w:sz w:val="26"/>
        </w:rPr>
      </w:pPr>
      <w:r w:rsidRPr="001F1BC5">
        <w:rPr>
          <w:sz w:val="26"/>
        </w:rPr>
        <w:lastRenderedPageBreak/>
        <w:t>находить</w:t>
      </w:r>
      <w:r w:rsidRPr="001F1BC5">
        <w:rPr>
          <w:spacing w:val="-6"/>
          <w:sz w:val="26"/>
        </w:rPr>
        <w:t xml:space="preserve"> </w:t>
      </w:r>
      <w:r w:rsidRPr="001F1BC5">
        <w:rPr>
          <w:sz w:val="26"/>
        </w:rPr>
        <w:t>закономерности</w:t>
      </w:r>
      <w:r w:rsidRPr="001F1BC5">
        <w:rPr>
          <w:spacing w:val="-4"/>
          <w:sz w:val="26"/>
        </w:rPr>
        <w:t xml:space="preserve"> </w:t>
      </w:r>
      <w:r w:rsidRPr="001F1BC5">
        <w:rPr>
          <w:sz w:val="26"/>
        </w:rPr>
        <w:t>на</w:t>
      </w:r>
      <w:r w:rsidRPr="001F1BC5">
        <w:rPr>
          <w:spacing w:val="-4"/>
          <w:sz w:val="26"/>
        </w:rPr>
        <w:t xml:space="preserve"> </w:t>
      </w:r>
      <w:r w:rsidRPr="001F1BC5">
        <w:rPr>
          <w:sz w:val="26"/>
        </w:rPr>
        <w:t>основе</w:t>
      </w:r>
      <w:r w:rsidRPr="001F1BC5">
        <w:rPr>
          <w:spacing w:val="-2"/>
          <w:sz w:val="26"/>
        </w:rPr>
        <w:t xml:space="preserve"> </w:t>
      </w:r>
      <w:r w:rsidRPr="001F1BC5">
        <w:rPr>
          <w:sz w:val="26"/>
        </w:rPr>
        <w:t>наблюдения</w:t>
      </w:r>
      <w:r w:rsidRPr="001F1BC5">
        <w:rPr>
          <w:spacing w:val="-4"/>
          <w:sz w:val="26"/>
        </w:rPr>
        <w:t xml:space="preserve"> </w:t>
      </w:r>
      <w:r w:rsidRPr="001F1BC5">
        <w:rPr>
          <w:sz w:val="26"/>
        </w:rPr>
        <w:t>за</w:t>
      </w:r>
      <w:r w:rsidRPr="001F1BC5">
        <w:rPr>
          <w:spacing w:val="-5"/>
          <w:sz w:val="26"/>
        </w:rPr>
        <w:t xml:space="preserve"> </w:t>
      </w:r>
      <w:r w:rsidRPr="001F1BC5">
        <w:rPr>
          <w:sz w:val="26"/>
        </w:rPr>
        <w:t>языковыми</w:t>
      </w:r>
      <w:r w:rsidRPr="001F1BC5">
        <w:rPr>
          <w:spacing w:val="-4"/>
          <w:sz w:val="26"/>
        </w:rPr>
        <w:t xml:space="preserve"> </w:t>
      </w:r>
      <w:r w:rsidRPr="001F1BC5">
        <w:rPr>
          <w:sz w:val="26"/>
        </w:rPr>
        <w:t>единицами;</w:t>
      </w:r>
    </w:p>
    <w:p w:rsidR="00DE11BA" w:rsidRPr="001F1BC5" w:rsidRDefault="00DE11BA" w:rsidP="00DE11BA">
      <w:pPr>
        <w:numPr>
          <w:ilvl w:val="0"/>
          <w:numId w:val="5"/>
        </w:numPr>
        <w:tabs>
          <w:tab w:val="left" w:pos="644"/>
          <w:tab w:val="left" w:pos="645"/>
        </w:tabs>
        <w:spacing w:before="1"/>
        <w:ind w:right="106"/>
        <w:rPr>
          <w:sz w:val="26"/>
        </w:rPr>
      </w:pPr>
      <w:r w:rsidRPr="001F1BC5">
        <w:rPr>
          <w:sz w:val="26"/>
        </w:rPr>
        <w:t>ориентироваться</w:t>
      </w:r>
      <w:r w:rsidRPr="001F1BC5">
        <w:rPr>
          <w:spacing w:val="12"/>
          <w:sz w:val="26"/>
        </w:rPr>
        <w:t xml:space="preserve"> </w:t>
      </w:r>
      <w:r w:rsidRPr="001F1BC5">
        <w:rPr>
          <w:sz w:val="26"/>
        </w:rPr>
        <w:t>в</w:t>
      </w:r>
      <w:r w:rsidRPr="001F1BC5">
        <w:rPr>
          <w:spacing w:val="9"/>
          <w:sz w:val="26"/>
        </w:rPr>
        <w:t xml:space="preserve"> </w:t>
      </w:r>
      <w:r w:rsidRPr="001F1BC5">
        <w:rPr>
          <w:sz w:val="26"/>
        </w:rPr>
        <w:t>изученных</w:t>
      </w:r>
      <w:r w:rsidRPr="001F1BC5">
        <w:rPr>
          <w:spacing w:val="9"/>
          <w:sz w:val="26"/>
        </w:rPr>
        <w:t xml:space="preserve"> </w:t>
      </w:r>
      <w:r w:rsidRPr="001F1BC5">
        <w:rPr>
          <w:sz w:val="26"/>
        </w:rPr>
        <w:t>понятиях</w:t>
      </w:r>
      <w:r w:rsidRPr="001F1BC5">
        <w:rPr>
          <w:spacing w:val="14"/>
          <w:sz w:val="26"/>
        </w:rPr>
        <w:t xml:space="preserve"> </w:t>
      </w:r>
      <w:r w:rsidRPr="001F1BC5">
        <w:rPr>
          <w:sz w:val="26"/>
        </w:rPr>
        <w:t>(корень,</w:t>
      </w:r>
      <w:r w:rsidRPr="001F1BC5">
        <w:rPr>
          <w:spacing w:val="14"/>
          <w:sz w:val="26"/>
        </w:rPr>
        <w:t xml:space="preserve"> </w:t>
      </w:r>
      <w:r w:rsidRPr="001F1BC5">
        <w:rPr>
          <w:sz w:val="26"/>
        </w:rPr>
        <w:t>окончание,</w:t>
      </w:r>
      <w:r w:rsidRPr="001F1BC5">
        <w:rPr>
          <w:spacing w:val="11"/>
          <w:sz w:val="26"/>
        </w:rPr>
        <w:t xml:space="preserve"> </w:t>
      </w:r>
      <w:r w:rsidRPr="001F1BC5">
        <w:rPr>
          <w:sz w:val="26"/>
        </w:rPr>
        <w:t>текст);</w:t>
      </w:r>
      <w:r w:rsidRPr="001F1BC5">
        <w:rPr>
          <w:spacing w:val="9"/>
          <w:sz w:val="26"/>
        </w:rPr>
        <w:t xml:space="preserve"> </w:t>
      </w:r>
      <w:r w:rsidRPr="001F1BC5">
        <w:rPr>
          <w:sz w:val="26"/>
        </w:rPr>
        <w:t>соотносить</w:t>
      </w:r>
      <w:r w:rsidRPr="001F1BC5">
        <w:rPr>
          <w:spacing w:val="-62"/>
          <w:sz w:val="26"/>
        </w:rPr>
        <w:t xml:space="preserve"> </w:t>
      </w:r>
      <w:r w:rsidRPr="001F1BC5">
        <w:rPr>
          <w:sz w:val="26"/>
        </w:rPr>
        <w:t>понятие</w:t>
      </w:r>
      <w:r w:rsidRPr="001F1BC5">
        <w:rPr>
          <w:spacing w:val="-2"/>
          <w:sz w:val="26"/>
        </w:rPr>
        <w:t xml:space="preserve"> </w:t>
      </w:r>
      <w:r w:rsidRPr="001F1BC5">
        <w:rPr>
          <w:sz w:val="26"/>
        </w:rPr>
        <w:t>с</w:t>
      </w:r>
      <w:r w:rsidRPr="001F1BC5">
        <w:rPr>
          <w:spacing w:val="-1"/>
          <w:sz w:val="26"/>
        </w:rPr>
        <w:t xml:space="preserve"> </w:t>
      </w:r>
      <w:r w:rsidRPr="001F1BC5">
        <w:rPr>
          <w:sz w:val="26"/>
        </w:rPr>
        <w:t>его</w:t>
      </w:r>
      <w:r w:rsidRPr="001F1BC5">
        <w:rPr>
          <w:spacing w:val="-1"/>
          <w:sz w:val="26"/>
        </w:rPr>
        <w:t xml:space="preserve"> </w:t>
      </w:r>
      <w:r w:rsidRPr="001F1BC5">
        <w:rPr>
          <w:sz w:val="26"/>
        </w:rPr>
        <w:t>краткой характеристикой.</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Базовые</w:t>
      </w:r>
      <w:r w:rsidRPr="003463ED">
        <w:rPr>
          <w:b/>
          <w:bCs/>
          <w:i/>
          <w:iCs/>
          <w:spacing w:val="-8"/>
          <w:sz w:val="26"/>
          <w:szCs w:val="26"/>
        </w:rPr>
        <w:t xml:space="preserve"> </w:t>
      </w:r>
      <w:r w:rsidRPr="003463ED">
        <w:rPr>
          <w:b/>
          <w:bCs/>
          <w:i/>
          <w:iCs/>
          <w:sz w:val="26"/>
          <w:szCs w:val="26"/>
        </w:rPr>
        <w:t>исследовательские</w:t>
      </w:r>
      <w:r w:rsidRPr="003463ED">
        <w:rPr>
          <w:b/>
          <w:bCs/>
          <w:i/>
          <w:iCs/>
          <w:spacing w:val="-5"/>
          <w:sz w:val="26"/>
          <w:szCs w:val="26"/>
        </w:rPr>
        <w:t xml:space="preserve"> </w:t>
      </w:r>
      <w:r w:rsidRPr="003463ED">
        <w:rPr>
          <w:b/>
          <w:bCs/>
          <w:i/>
          <w:iCs/>
          <w:sz w:val="26"/>
          <w:szCs w:val="26"/>
        </w:rPr>
        <w:t>действия:</w:t>
      </w:r>
    </w:p>
    <w:p w:rsidR="00DE11BA" w:rsidRPr="001F1BC5" w:rsidRDefault="00DE11BA" w:rsidP="00DE11BA">
      <w:pPr>
        <w:numPr>
          <w:ilvl w:val="0"/>
          <w:numId w:val="5"/>
        </w:numPr>
        <w:tabs>
          <w:tab w:val="left" w:pos="644"/>
          <w:tab w:val="left" w:pos="645"/>
        </w:tabs>
        <w:spacing w:before="1"/>
        <w:ind w:right="111"/>
        <w:rPr>
          <w:sz w:val="26"/>
        </w:rPr>
      </w:pPr>
      <w:r w:rsidRPr="001F1BC5">
        <w:rPr>
          <w:sz w:val="26"/>
        </w:rPr>
        <w:t>проводить</w:t>
      </w:r>
      <w:r w:rsidRPr="001F1BC5">
        <w:rPr>
          <w:spacing w:val="14"/>
          <w:sz w:val="26"/>
        </w:rPr>
        <w:t xml:space="preserve"> </w:t>
      </w:r>
      <w:r w:rsidRPr="001F1BC5">
        <w:rPr>
          <w:sz w:val="26"/>
        </w:rPr>
        <w:t>по</w:t>
      </w:r>
      <w:r w:rsidRPr="001F1BC5">
        <w:rPr>
          <w:spacing w:val="16"/>
          <w:sz w:val="26"/>
        </w:rPr>
        <w:t xml:space="preserve"> </w:t>
      </w:r>
      <w:r w:rsidRPr="001F1BC5">
        <w:rPr>
          <w:sz w:val="26"/>
        </w:rPr>
        <w:t>предложенному</w:t>
      </w:r>
      <w:r w:rsidRPr="001F1BC5">
        <w:rPr>
          <w:spacing w:val="14"/>
          <w:sz w:val="26"/>
        </w:rPr>
        <w:t xml:space="preserve"> </w:t>
      </w:r>
      <w:r w:rsidRPr="001F1BC5">
        <w:rPr>
          <w:sz w:val="26"/>
        </w:rPr>
        <w:t>плану</w:t>
      </w:r>
      <w:r w:rsidRPr="001F1BC5">
        <w:rPr>
          <w:spacing w:val="16"/>
          <w:sz w:val="26"/>
        </w:rPr>
        <w:t xml:space="preserve"> </w:t>
      </w:r>
      <w:r w:rsidRPr="001F1BC5">
        <w:rPr>
          <w:sz w:val="26"/>
        </w:rPr>
        <w:t>наблюдение</w:t>
      </w:r>
      <w:r w:rsidRPr="001F1BC5">
        <w:rPr>
          <w:spacing w:val="15"/>
          <w:sz w:val="26"/>
        </w:rPr>
        <w:t xml:space="preserve"> </w:t>
      </w:r>
      <w:r w:rsidRPr="001F1BC5">
        <w:rPr>
          <w:sz w:val="26"/>
        </w:rPr>
        <w:t>за</w:t>
      </w:r>
      <w:r w:rsidRPr="001F1BC5">
        <w:rPr>
          <w:spacing w:val="16"/>
          <w:sz w:val="26"/>
        </w:rPr>
        <w:t xml:space="preserve"> </w:t>
      </w:r>
      <w:r w:rsidRPr="001F1BC5">
        <w:rPr>
          <w:sz w:val="26"/>
        </w:rPr>
        <w:t>языковыми</w:t>
      </w:r>
      <w:r w:rsidRPr="001F1BC5">
        <w:rPr>
          <w:spacing w:val="16"/>
          <w:sz w:val="26"/>
        </w:rPr>
        <w:t xml:space="preserve"> </w:t>
      </w:r>
      <w:r w:rsidRPr="001F1BC5">
        <w:rPr>
          <w:sz w:val="26"/>
        </w:rPr>
        <w:t>единицами</w:t>
      </w:r>
      <w:r w:rsidRPr="001F1BC5">
        <w:rPr>
          <w:spacing w:val="14"/>
          <w:sz w:val="26"/>
        </w:rPr>
        <w:t xml:space="preserve"> </w:t>
      </w:r>
      <w:r w:rsidRPr="001F1BC5">
        <w:rPr>
          <w:sz w:val="26"/>
        </w:rPr>
        <w:t>(слово,</w:t>
      </w:r>
      <w:r w:rsidRPr="001F1BC5">
        <w:rPr>
          <w:spacing w:val="-62"/>
          <w:sz w:val="26"/>
        </w:rPr>
        <w:t xml:space="preserve"> </w:t>
      </w:r>
      <w:r w:rsidRPr="001F1BC5">
        <w:rPr>
          <w:sz w:val="26"/>
        </w:rPr>
        <w:t>предложение,</w:t>
      </w:r>
      <w:r w:rsidRPr="001F1BC5">
        <w:rPr>
          <w:spacing w:val="-2"/>
          <w:sz w:val="26"/>
        </w:rPr>
        <w:t xml:space="preserve"> </w:t>
      </w:r>
      <w:r w:rsidRPr="001F1BC5">
        <w:rPr>
          <w:sz w:val="26"/>
        </w:rPr>
        <w:t>текст);</w:t>
      </w:r>
    </w:p>
    <w:p w:rsidR="00DE11BA" w:rsidRPr="001F1BC5" w:rsidRDefault="00DE11BA" w:rsidP="00DE11BA">
      <w:pPr>
        <w:numPr>
          <w:ilvl w:val="0"/>
          <w:numId w:val="5"/>
        </w:numPr>
        <w:tabs>
          <w:tab w:val="left" w:pos="644"/>
          <w:tab w:val="left" w:pos="645"/>
        </w:tabs>
        <w:ind w:right="106"/>
        <w:rPr>
          <w:sz w:val="26"/>
        </w:rPr>
      </w:pPr>
      <w:r w:rsidRPr="001F1BC5">
        <w:rPr>
          <w:sz w:val="26"/>
        </w:rPr>
        <w:t>формулировать выводы</w:t>
      </w:r>
      <w:r w:rsidRPr="001F1BC5">
        <w:rPr>
          <w:spacing w:val="2"/>
          <w:sz w:val="26"/>
        </w:rPr>
        <w:t xml:space="preserve"> </w:t>
      </w:r>
      <w:r w:rsidRPr="001F1BC5">
        <w:rPr>
          <w:sz w:val="26"/>
        </w:rPr>
        <w:t>и</w:t>
      </w:r>
      <w:r w:rsidRPr="001F1BC5">
        <w:rPr>
          <w:spacing w:val="1"/>
          <w:sz w:val="26"/>
        </w:rPr>
        <w:t xml:space="preserve"> </w:t>
      </w:r>
      <w:r w:rsidRPr="001F1BC5">
        <w:rPr>
          <w:sz w:val="26"/>
        </w:rPr>
        <w:t>предлагать</w:t>
      </w:r>
      <w:r w:rsidRPr="001F1BC5">
        <w:rPr>
          <w:spacing w:val="2"/>
          <w:sz w:val="26"/>
        </w:rPr>
        <w:t xml:space="preserve"> </w:t>
      </w:r>
      <w:r w:rsidRPr="001F1BC5">
        <w:rPr>
          <w:sz w:val="26"/>
        </w:rPr>
        <w:t>доказательства</w:t>
      </w:r>
      <w:r w:rsidRPr="001F1BC5">
        <w:rPr>
          <w:spacing w:val="3"/>
          <w:sz w:val="26"/>
        </w:rPr>
        <w:t xml:space="preserve"> </w:t>
      </w:r>
      <w:r w:rsidRPr="001F1BC5">
        <w:rPr>
          <w:sz w:val="26"/>
        </w:rPr>
        <w:t>то­</w:t>
      </w:r>
      <w:r w:rsidRPr="001F1BC5">
        <w:rPr>
          <w:spacing w:val="9"/>
          <w:sz w:val="26"/>
        </w:rPr>
        <w:t xml:space="preserve"> </w:t>
      </w:r>
      <w:r w:rsidRPr="001F1BC5">
        <w:rPr>
          <w:sz w:val="26"/>
        </w:rPr>
        <w:t>го,</w:t>
      </w:r>
      <w:r w:rsidRPr="001F1BC5">
        <w:rPr>
          <w:spacing w:val="2"/>
          <w:sz w:val="26"/>
        </w:rPr>
        <w:t xml:space="preserve"> </w:t>
      </w:r>
      <w:r w:rsidRPr="001F1BC5">
        <w:rPr>
          <w:sz w:val="26"/>
        </w:rPr>
        <w:t>что</w:t>
      </w:r>
      <w:r w:rsidRPr="001F1BC5">
        <w:rPr>
          <w:spacing w:val="3"/>
          <w:sz w:val="26"/>
        </w:rPr>
        <w:t xml:space="preserve"> </w:t>
      </w:r>
      <w:r w:rsidRPr="001F1BC5">
        <w:rPr>
          <w:sz w:val="26"/>
        </w:rPr>
        <w:t>слова</w:t>
      </w:r>
      <w:r w:rsidRPr="001F1BC5">
        <w:rPr>
          <w:spacing w:val="2"/>
          <w:sz w:val="26"/>
        </w:rPr>
        <w:t xml:space="preserve"> </w:t>
      </w:r>
      <w:r w:rsidRPr="001F1BC5">
        <w:rPr>
          <w:sz w:val="26"/>
        </w:rPr>
        <w:t>являются</w:t>
      </w:r>
      <w:r w:rsidRPr="001F1BC5">
        <w:rPr>
          <w:spacing w:val="2"/>
          <w:sz w:val="26"/>
        </w:rPr>
        <w:t xml:space="preserve"> </w:t>
      </w:r>
      <w:r w:rsidRPr="001F1BC5">
        <w:rPr>
          <w:sz w:val="26"/>
        </w:rPr>
        <w:t>/</w:t>
      </w:r>
      <w:r w:rsidRPr="001F1BC5">
        <w:rPr>
          <w:spacing w:val="3"/>
          <w:sz w:val="26"/>
        </w:rPr>
        <w:t xml:space="preserve"> </w:t>
      </w:r>
      <w:r w:rsidRPr="001F1BC5">
        <w:rPr>
          <w:sz w:val="26"/>
        </w:rPr>
        <w:t>не</w:t>
      </w:r>
      <w:r w:rsidRPr="001F1BC5">
        <w:rPr>
          <w:spacing w:val="-62"/>
          <w:sz w:val="26"/>
        </w:rPr>
        <w:t xml:space="preserve"> </w:t>
      </w:r>
      <w:r w:rsidRPr="001F1BC5">
        <w:rPr>
          <w:sz w:val="26"/>
        </w:rPr>
        <w:t>являются</w:t>
      </w:r>
      <w:r w:rsidRPr="001F1BC5">
        <w:rPr>
          <w:spacing w:val="-1"/>
          <w:sz w:val="26"/>
        </w:rPr>
        <w:t xml:space="preserve"> </w:t>
      </w:r>
      <w:r w:rsidRPr="001F1BC5">
        <w:rPr>
          <w:sz w:val="26"/>
        </w:rPr>
        <w:t>однокоренными</w:t>
      </w:r>
      <w:r w:rsidRPr="001F1BC5">
        <w:rPr>
          <w:spacing w:val="-1"/>
          <w:sz w:val="26"/>
        </w:rPr>
        <w:t xml:space="preserve"> </w:t>
      </w:r>
      <w:r w:rsidRPr="001F1BC5">
        <w:rPr>
          <w:sz w:val="26"/>
        </w:rPr>
        <w:t>(родственными).</w:t>
      </w:r>
    </w:p>
    <w:p w:rsidR="00DE11BA" w:rsidRPr="001F1BC5" w:rsidRDefault="00DE11BA" w:rsidP="00DE11BA">
      <w:pPr>
        <w:spacing w:before="1"/>
        <w:rPr>
          <w:sz w:val="26"/>
          <w:szCs w:val="26"/>
        </w:rPr>
      </w:pPr>
    </w:p>
    <w:p w:rsidR="00DE11BA" w:rsidRPr="003463ED" w:rsidRDefault="00DE11BA" w:rsidP="00DE11BA">
      <w:pPr>
        <w:spacing w:line="298" w:lineRule="exact"/>
        <w:outlineLvl w:val="2"/>
        <w:rPr>
          <w:b/>
          <w:bCs/>
          <w:iCs/>
          <w:sz w:val="26"/>
          <w:szCs w:val="26"/>
        </w:rPr>
      </w:pPr>
      <w:r w:rsidRPr="003463ED">
        <w:rPr>
          <w:b/>
          <w:bCs/>
          <w:iCs/>
          <w:sz w:val="26"/>
          <w:szCs w:val="26"/>
          <w:u w:val="thick"/>
        </w:rPr>
        <w:t>Работа</w:t>
      </w:r>
      <w:r w:rsidRPr="003463ED">
        <w:rPr>
          <w:b/>
          <w:bCs/>
          <w:iCs/>
          <w:spacing w:val="-5"/>
          <w:sz w:val="26"/>
          <w:szCs w:val="26"/>
          <w:u w:val="thick"/>
        </w:rPr>
        <w:t xml:space="preserve"> </w:t>
      </w:r>
      <w:r w:rsidRPr="003463ED">
        <w:rPr>
          <w:b/>
          <w:bCs/>
          <w:iCs/>
          <w:sz w:val="26"/>
          <w:szCs w:val="26"/>
          <w:u w:val="thick"/>
        </w:rPr>
        <w:t>с</w:t>
      </w:r>
      <w:r w:rsidRPr="003463ED">
        <w:rPr>
          <w:b/>
          <w:bCs/>
          <w:iCs/>
          <w:spacing w:val="-2"/>
          <w:sz w:val="26"/>
          <w:szCs w:val="26"/>
          <w:u w:val="thick"/>
        </w:rPr>
        <w:t xml:space="preserve"> </w:t>
      </w:r>
      <w:r w:rsidRPr="003463ED">
        <w:rPr>
          <w:b/>
          <w:bCs/>
          <w:iCs/>
          <w:sz w:val="26"/>
          <w:szCs w:val="26"/>
          <w:u w:val="thick"/>
        </w:rPr>
        <w:t>информацией:</w:t>
      </w:r>
    </w:p>
    <w:p w:rsidR="00DE11BA" w:rsidRPr="001F1BC5" w:rsidRDefault="00DE11BA" w:rsidP="00DE11BA">
      <w:pPr>
        <w:numPr>
          <w:ilvl w:val="0"/>
          <w:numId w:val="5"/>
        </w:numPr>
        <w:tabs>
          <w:tab w:val="left" w:pos="644"/>
          <w:tab w:val="left" w:pos="645"/>
          <w:tab w:val="left" w:pos="1896"/>
          <w:tab w:val="left" w:pos="3136"/>
          <w:tab w:val="left" w:pos="4515"/>
          <w:tab w:val="left" w:pos="6196"/>
          <w:tab w:val="left" w:pos="7304"/>
          <w:tab w:val="left" w:pos="8374"/>
          <w:tab w:val="left" w:pos="9609"/>
        </w:tabs>
        <w:ind w:right="113"/>
        <w:rPr>
          <w:sz w:val="26"/>
        </w:rPr>
      </w:pPr>
      <w:r w:rsidRPr="001F1BC5">
        <w:rPr>
          <w:sz w:val="26"/>
        </w:rPr>
        <w:t>выбирать</w:t>
      </w:r>
      <w:r w:rsidRPr="001F1BC5">
        <w:rPr>
          <w:sz w:val="26"/>
        </w:rPr>
        <w:tab/>
        <w:t>источник</w:t>
      </w:r>
      <w:r w:rsidRPr="001F1BC5">
        <w:rPr>
          <w:sz w:val="26"/>
        </w:rPr>
        <w:tab/>
        <w:t>получения</w:t>
      </w:r>
      <w:r w:rsidRPr="001F1BC5">
        <w:rPr>
          <w:sz w:val="26"/>
        </w:rPr>
        <w:tab/>
        <w:t>информации:</w:t>
      </w:r>
      <w:r w:rsidRPr="001F1BC5">
        <w:rPr>
          <w:sz w:val="26"/>
        </w:rPr>
        <w:tab/>
        <w:t>нужный</w:t>
      </w:r>
      <w:r w:rsidRPr="001F1BC5">
        <w:rPr>
          <w:sz w:val="26"/>
        </w:rPr>
        <w:tab/>
        <w:t>словарь</w:t>
      </w:r>
      <w:r w:rsidRPr="001F1BC5">
        <w:rPr>
          <w:sz w:val="26"/>
        </w:rPr>
        <w:tab/>
        <w:t>учебника</w:t>
      </w:r>
      <w:r w:rsidRPr="001F1BC5">
        <w:rPr>
          <w:sz w:val="26"/>
        </w:rPr>
        <w:tab/>
      </w:r>
      <w:r w:rsidRPr="001F1BC5">
        <w:rPr>
          <w:spacing w:val="-1"/>
          <w:sz w:val="26"/>
        </w:rPr>
        <w:t>для</w:t>
      </w:r>
      <w:r w:rsidRPr="001F1BC5">
        <w:rPr>
          <w:spacing w:val="-62"/>
          <w:sz w:val="26"/>
        </w:rPr>
        <w:t xml:space="preserve"> </w:t>
      </w:r>
      <w:r w:rsidRPr="001F1BC5">
        <w:rPr>
          <w:sz w:val="26"/>
        </w:rPr>
        <w:t>получения</w:t>
      </w:r>
      <w:r w:rsidRPr="001F1BC5">
        <w:rPr>
          <w:spacing w:val="-2"/>
          <w:sz w:val="26"/>
        </w:rPr>
        <w:t xml:space="preserve"> </w:t>
      </w:r>
      <w:r w:rsidRPr="001F1BC5">
        <w:rPr>
          <w:sz w:val="26"/>
        </w:rPr>
        <w:t>информации;</w:t>
      </w:r>
    </w:p>
    <w:p w:rsidR="00DE11BA" w:rsidRPr="001F1BC5" w:rsidRDefault="00DE11BA" w:rsidP="00DE11BA">
      <w:pPr>
        <w:numPr>
          <w:ilvl w:val="0"/>
          <w:numId w:val="5"/>
        </w:numPr>
        <w:tabs>
          <w:tab w:val="left" w:pos="644"/>
          <w:tab w:val="left" w:pos="645"/>
        </w:tabs>
        <w:spacing w:before="1" w:line="299" w:lineRule="exact"/>
        <w:ind w:left="644"/>
        <w:rPr>
          <w:sz w:val="26"/>
        </w:rPr>
      </w:pPr>
      <w:r w:rsidRPr="001F1BC5">
        <w:rPr>
          <w:sz w:val="26"/>
        </w:rPr>
        <w:t>устанавливать</w:t>
      </w:r>
      <w:r w:rsidRPr="001F1BC5">
        <w:rPr>
          <w:spacing w:val="-5"/>
          <w:sz w:val="26"/>
        </w:rPr>
        <w:t xml:space="preserve"> </w:t>
      </w:r>
      <w:r w:rsidRPr="001F1BC5">
        <w:rPr>
          <w:sz w:val="26"/>
        </w:rPr>
        <w:t>с</w:t>
      </w:r>
      <w:r w:rsidRPr="001F1BC5">
        <w:rPr>
          <w:spacing w:val="-3"/>
          <w:sz w:val="26"/>
        </w:rPr>
        <w:t xml:space="preserve"> </w:t>
      </w:r>
      <w:r w:rsidRPr="001F1BC5">
        <w:rPr>
          <w:sz w:val="26"/>
        </w:rPr>
        <w:t>помощью</w:t>
      </w:r>
      <w:r w:rsidRPr="001F1BC5">
        <w:rPr>
          <w:spacing w:val="-3"/>
          <w:sz w:val="26"/>
        </w:rPr>
        <w:t xml:space="preserve"> </w:t>
      </w:r>
      <w:r w:rsidRPr="001F1BC5">
        <w:rPr>
          <w:sz w:val="26"/>
        </w:rPr>
        <w:t>словаря</w:t>
      </w:r>
      <w:r w:rsidRPr="001F1BC5">
        <w:rPr>
          <w:spacing w:val="-4"/>
          <w:sz w:val="26"/>
        </w:rPr>
        <w:t xml:space="preserve"> </w:t>
      </w:r>
      <w:r w:rsidRPr="001F1BC5">
        <w:rPr>
          <w:sz w:val="26"/>
        </w:rPr>
        <w:t>значения</w:t>
      </w:r>
      <w:r w:rsidRPr="001F1BC5">
        <w:rPr>
          <w:spacing w:val="-3"/>
          <w:sz w:val="26"/>
        </w:rPr>
        <w:t xml:space="preserve"> </w:t>
      </w:r>
      <w:r w:rsidRPr="001F1BC5">
        <w:rPr>
          <w:sz w:val="26"/>
        </w:rPr>
        <w:t>многозначных</w:t>
      </w:r>
      <w:r w:rsidRPr="001F1BC5">
        <w:rPr>
          <w:spacing w:val="-3"/>
          <w:sz w:val="26"/>
        </w:rPr>
        <w:t xml:space="preserve"> </w:t>
      </w:r>
      <w:r w:rsidRPr="001F1BC5">
        <w:rPr>
          <w:sz w:val="26"/>
        </w:rPr>
        <w:t>слов;</w:t>
      </w:r>
    </w:p>
    <w:p w:rsidR="00DE11BA" w:rsidRPr="001F1BC5" w:rsidRDefault="00DE11BA" w:rsidP="00DE11BA">
      <w:pPr>
        <w:numPr>
          <w:ilvl w:val="0"/>
          <w:numId w:val="5"/>
        </w:numPr>
        <w:tabs>
          <w:tab w:val="left" w:pos="644"/>
          <w:tab w:val="left" w:pos="645"/>
        </w:tabs>
        <w:ind w:right="112"/>
        <w:rPr>
          <w:sz w:val="26"/>
        </w:rPr>
      </w:pPr>
      <w:r w:rsidRPr="001F1BC5">
        <w:rPr>
          <w:sz w:val="26"/>
        </w:rPr>
        <w:t>согласно</w:t>
      </w:r>
      <w:r w:rsidRPr="001F1BC5">
        <w:rPr>
          <w:spacing w:val="14"/>
          <w:sz w:val="26"/>
        </w:rPr>
        <w:t xml:space="preserve"> </w:t>
      </w:r>
      <w:r w:rsidRPr="001F1BC5">
        <w:rPr>
          <w:sz w:val="26"/>
        </w:rPr>
        <w:t>заданному</w:t>
      </w:r>
      <w:r w:rsidRPr="001F1BC5">
        <w:rPr>
          <w:spacing w:val="14"/>
          <w:sz w:val="26"/>
        </w:rPr>
        <w:t xml:space="preserve"> </w:t>
      </w:r>
      <w:r w:rsidRPr="001F1BC5">
        <w:rPr>
          <w:sz w:val="26"/>
        </w:rPr>
        <w:t>алгоритму</w:t>
      </w:r>
      <w:r w:rsidRPr="001F1BC5">
        <w:rPr>
          <w:spacing w:val="14"/>
          <w:sz w:val="26"/>
        </w:rPr>
        <w:t xml:space="preserve"> </w:t>
      </w:r>
      <w:r w:rsidRPr="001F1BC5">
        <w:rPr>
          <w:sz w:val="26"/>
        </w:rPr>
        <w:t>находить</w:t>
      </w:r>
      <w:r w:rsidRPr="001F1BC5">
        <w:rPr>
          <w:spacing w:val="12"/>
          <w:sz w:val="26"/>
        </w:rPr>
        <w:t xml:space="preserve"> </w:t>
      </w:r>
      <w:r w:rsidRPr="001F1BC5">
        <w:rPr>
          <w:sz w:val="26"/>
        </w:rPr>
        <w:t>в</w:t>
      </w:r>
      <w:r w:rsidRPr="001F1BC5">
        <w:rPr>
          <w:spacing w:val="17"/>
          <w:sz w:val="26"/>
        </w:rPr>
        <w:t xml:space="preserve"> </w:t>
      </w:r>
      <w:r w:rsidRPr="001F1BC5">
        <w:rPr>
          <w:sz w:val="26"/>
        </w:rPr>
        <w:t>предложенном</w:t>
      </w:r>
      <w:r w:rsidRPr="001F1BC5">
        <w:rPr>
          <w:spacing w:val="13"/>
          <w:sz w:val="26"/>
        </w:rPr>
        <w:t xml:space="preserve"> </w:t>
      </w:r>
      <w:r w:rsidRPr="001F1BC5">
        <w:rPr>
          <w:sz w:val="26"/>
        </w:rPr>
        <w:t>источнике</w:t>
      </w:r>
      <w:r w:rsidRPr="001F1BC5">
        <w:rPr>
          <w:spacing w:val="14"/>
          <w:sz w:val="26"/>
        </w:rPr>
        <w:t xml:space="preserve"> </w:t>
      </w:r>
      <w:r w:rsidRPr="001F1BC5">
        <w:rPr>
          <w:sz w:val="26"/>
        </w:rPr>
        <w:t>информацию,</w:t>
      </w:r>
      <w:r w:rsidRPr="001F1BC5">
        <w:rPr>
          <w:spacing w:val="-62"/>
          <w:sz w:val="26"/>
        </w:rPr>
        <w:t xml:space="preserve"> </w:t>
      </w:r>
      <w:r w:rsidRPr="001F1BC5">
        <w:rPr>
          <w:sz w:val="26"/>
        </w:rPr>
        <w:t>представленную</w:t>
      </w:r>
      <w:r w:rsidRPr="001F1BC5">
        <w:rPr>
          <w:spacing w:val="1"/>
          <w:sz w:val="26"/>
        </w:rPr>
        <w:t xml:space="preserve"> </w:t>
      </w:r>
      <w:r w:rsidRPr="001F1BC5">
        <w:rPr>
          <w:sz w:val="26"/>
        </w:rPr>
        <w:t>в</w:t>
      </w:r>
      <w:r w:rsidRPr="001F1BC5">
        <w:rPr>
          <w:spacing w:val="-1"/>
          <w:sz w:val="26"/>
        </w:rPr>
        <w:t xml:space="preserve"> </w:t>
      </w:r>
      <w:r w:rsidRPr="001F1BC5">
        <w:rPr>
          <w:sz w:val="26"/>
        </w:rPr>
        <w:t>явном</w:t>
      </w:r>
      <w:r w:rsidRPr="001F1BC5">
        <w:rPr>
          <w:spacing w:val="-1"/>
          <w:sz w:val="26"/>
        </w:rPr>
        <w:t xml:space="preserve"> </w:t>
      </w:r>
      <w:r w:rsidRPr="001F1BC5">
        <w:rPr>
          <w:sz w:val="26"/>
        </w:rPr>
        <w:t>виде;</w:t>
      </w:r>
    </w:p>
    <w:p w:rsidR="00DE11BA" w:rsidRPr="001F1BC5" w:rsidRDefault="00DE11BA" w:rsidP="00DE11BA">
      <w:pPr>
        <w:numPr>
          <w:ilvl w:val="0"/>
          <w:numId w:val="5"/>
        </w:numPr>
        <w:tabs>
          <w:tab w:val="left" w:pos="644"/>
          <w:tab w:val="left" w:pos="645"/>
        </w:tabs>
        <w:ind w:right="114"/>
        <w:rPr>
          <w:sz w:val="26"/>
        </w:rPr>
      </w:pPr>
      <w:r w:rsidRPr="001F1BC5">
        <w:rPr>
          <w:sz w:val="26"/>
        </w:rPr>
        <w:t>анализировать</w:t>
      </w:r>
      <w:r w:rsidRPr="001F1BC5">
        <w:rPr>
          <w:spacing w:val="16"/>
          <w:sz w:val="26"/>
        </w:rPr>
        <w:t xml:space="preserve"> </w:t>
      </w:r>
      <w:r w:rsidRPr="001F1BC5">
        <w:rPr>
          <w:sz w:val="26"/>
        </w:rPr>
        <w:t>текстовую,</w:t>
      </w:r>
      <w:r w:rsidRPr="001F1BC5">
        <w:rPr>
          <w:spacing w:val="15"/>
          <w:sz w:val="26"/>
        </w:rPr>
        <w:t xml:space="preserve"> </w:t>
      </w:r>
      <w:r w:rsidRPr="001F1BC5">
        <w:rPr>
          <w:sz w:val="26"/>
        </w:rPr>
        <w:t>графическую</w:t>
      </w:r>
      <w:r w:rsidRPr="001F1BC5">
        <w:rPr>
          <w:spacing w:val="15"/>
          <w:sz w:val="26"/>
        </w:rPr>
        <w:t xml:space="preserve"> </w:t>
      </w:r>
      <w:r w:rsidRPr="001F1BC5">
        <w:rPr>
          <w:sz w:val="26"/>
        </w:rPr>
        <w:t>и</w:t>
      </w:r>
      <w:r w:rsidRPr="001F1BC5">
        <w:rPr>
          <w:spacing w:val="20"/>
          <w:sz w:val="26"/>
        </w:rPr>
        <w:t xml:space="preserve"> </w:t>
      </w:r>
      <w:r w:rsidRPr="001F1BC5">
        <w:rPr>
          <w:sz w:val="26"/>
        </w:rPr>
        <w:t>звуковую</w:t>
      </w:r>
      <w:r w:rsidRPr="001F1BC5">
        <w:rPr>
          <w:spacing w:val="15"/>
          <w:sz w:val="26"/>
        </w:rPr>
        <w:t xml:space="preserve"> </w:t>
      </w:r>
      <w:r w:rsidRPr="001F1BC5">
        <w:rPr>
          <w:sz w:val="26"/>
        </w:rPr>
        <w:t>информацию</w:t>
      </w:r>
      <w:r w:rsidRPr="001F1BC5">
        <w:rPr>
          <w:spacing w:val="16"/>
          <w:sz w:val="26"/>
        </w:rPr>
        <w:t xml:space="preserve"> </w:t>
      </w:r>
      <w:r w:rsidRPr="001F1BC5">
        <w:rPr>
          <w:sz w:val="26"/>
        </w:rPr>
        <w:t>в</w:t>
      </w:r>
      <w:r w:rsidRPr="001F1BC5">
        <w:rPr>
          <w:spacing w:val="14"/>
          <w:sz w:val="26"/>
        </w:rPr>
        <w:t xml:space="preserve"> </w:t>
      </w:r>
      <w:r w:rsidRPr="001F1BC5">
        <w:rPr>
          <w:sz w:val="26"/>
        </w:rPr>
        <w:t>соответствии</w:t>
      </w:r>
      <w:r w:rsidRPr="001F1BC5">
        <w:rPr>
          <w:spacing w:val="16"/>
          <w:sz w:val="26"/>
        </w:rPr>
        <w:t xml:space="preserve"> </w:t>
      </w:r>
      <w:r w:rsidRPr="001F1BC5">
        <w:rPr>
          <w:sz w:val="26"/>
        </w:rPr>
        <w:t>с</w:t>
      </w:r>
      <w:r w:rsidRPr="001F1BC5">
        <w:rPr>
          <w:spacing w:val="-62"/>
          <w:sz w:val="26"/>
        </w:rPr>
        <w:t xml:space="preserve"> </w:t>
      </w:r>
      <w:r w:rsidRPr="001F1BC5">
        <w:rPr>
          <w:sz w:val="26"/>
        </w:rPr>
        <w:t>учебной</w:t>
      </w:r>
      <w:r w:rsidRPr="001F1BC5">
        <w:rPr>
          <w:spacing w:val="-1"/>
          <w:sz w:val="26"/>
        </w:rPr>
        <w:t xml:space="preserve"> </w:t>
      </w:r>
      <w:r w:rsidRPr="001F1BC5">
        <w:rPr>
          <w:sz w:val="26"/>
        </w:rPr>
        <w:t>задачей;</w:t>
      </w:r>
      <w:r w:rsidRPr="001F1BC5">
        <w:rPr>
          <w:spacing w:val="-2"/>
          <w:sz w:val="26"/>
        </w:rPr>
        <w:t xml:space="preserve"> </w:t>
      </w:r>
      <w:r w:rsidRPr="001F1BC5">
        <w:rPr>
          <w:sz w:val="26"/>
        </w:rPr>
        <w:t>«читать»</w:t>
      </w:r>
      <w:r w:rsidRPr="001F1BC5">
        <w:rPr>
          <w:spacing w:val="-1"/>
          <w:sz w:val="26"/>
        </w:rPr>
        <w:t xml:space="preserve"> </w:t>
      </w:r>
      <w:r w:rsidRPr="001F1BC5">
        <w:rPr>
          <w:sz w:val="26"/>
        </w:rPr>
        <w:t>информацию,</w:t>
      </w:r>
      <w:r w:rsidRPr="001F1BC5">
        <w:rPr>
          <w:spacing w:val="-1"/>
          <w:sz w:val="26"/>
        </w:rPr>
        <w:t xml:space="preserve"> </w:t>
      </w:r>
      <w:r w:rsidRPr="001F1BC5">
        <w:rPr>
          <w:sz w:val="26"/>
        </w:rPr>
        <w:t>представленную</w:t>
      </w:r>
      <w:r w:rsidRPr="001F1BC5">
        <w:rPr>
          <w:spacing w:val="1"/>
          <w:sz w:val="26"/>
        </w:rPr>
        <w:t xml:space="preserve"> </w:t>
      </w:r>
      <w:r w:rsidRPr="001F1BC5">
        <w:rPr>
          <w:sz w:val="26"/>
        </w:rPr>
        <w:t>в</w:t>
      </w:r>
      <w:r w:rsidRPr="001F1BC5">
        <w:rPr>
          <w:spacing w:val="-1"/>
          <w:sz w:val="26"/>
        </w:rPr>
        <w:t xml:space="preserve"> </w:t>
      </w:r>
      <w:r w:rsidRPr="001F1BC5">
        <w:rPr>
          <w:sz w:val="26"/>
        </w:rPr>
        <w:t>схеме,</w:t>
      </w:r>
      <w:r w:rsidRPr="001F1BC5">
        <w:rPr>
          <w:spacing w:val="-2"/>
          <w:sz w:val="26"/>
        </w:rPr>
        <w:t xml:space="preserve"> </w:t>
      </w:r>
      <w:r w:rsidRPr="001F1BC5">
        <w:rPr>
          <w:sz w:val="26"/>
        </w:rPr>
        <w:t>таблице;</w:t>
      </w:r>
    </w:p>
    <w:p w:rsidR="00DE11BA" w:rsidRPr="001F1BC5" w:rsidRDefault="00DE11BA" w:rsidP="00DE11BA">
      <w:pPr>
        <w:numPr>
          <w:ilvl w:val="0"/>
          <w:numId w:val="5"/>
        </w:numPr>
        <w:tabs>
          <w:tab w:val="left" w:pos="644"/>
          <w:tab w:val="left" w:pos="645"/>
        </w:tabs>
        <w:ind w:right="110"/>
        <w:rPr>
          <w:sz w:val="26"/>
        </w:rPr>
      </w:pPr>
      <w:r w:rsidRPr="001F1BC5">
        <w:rPr>
          <w:sz w:val="26"/>
        </w:rPr>
        <w:t>с</w:t>
      </w:r>
      <w:r w:rsidRPr="001F1BC5">
        <w:rPr>
          <w:spacing w:val="16"/>
          <w:sz w:val="26"/>
        </w:rPr>
        <w:t xml:space="preserve"> </w:t>
      </w:r>
      <w:r w:rsidRPr="001F1BC5">
        <w:rPr>
          <w:sz w:val="26"/>
        </w:rPr>
        <w:t>помощью</w:t>
      </w:r>
      <w:r w:rsidRPr="001F1BC5">
        <w:rPr>
          <w:spacing w:val="16"/>
          <w:sz w:val="26"/>
        </w:rPr>
        <w:t xml:space="preserve"> </w:t>
      </w:r>
      <w:r w:rsidRPr="001F1BC5">
        <w:rPr>
          <w:sz w:val="26"/>
        </w:rPr>
        <w:t>учителя</w:t>
      </w:r>
      <w:r w:rsidRPr="001F1BC5">
        <w:rPr>
          <w:spacing w:val="19"/>
          <w:sz w:val="26"/>
        </w:rPr>
        <w:t xml:space="preserve"> </w:t>
      </w:r>
      <w:r w:rsidRPr="001F1BC5">
        <w:rPr>
          <w:sz w:val="26"/>
        </w:rPr>
        <w:t>на</w:t>
      </w:r>
      <w:r w:rsidRPr="001F1BC5">
        <w:rPr>
          <w:spacing w:val="17"/>
          <w:sz w:val="26"/>
        </w:rPr>
        <w:t xml:space="preserve"> </w:t>
      </w:r>
      <w:r w:rsidRPr="001F1BC5">
        <w:rPr>
          <w:sz w:val="26"/>
        </w:rPr>
        <w:t>уроках</w:t>
      </w:r>
      <w:r w:rsidRPr="001F1BC5">
        <w:rPr>
          <w:spacing w:val="16"/>
          <w:sz w:val="26"/>
        </w:rPr>
        <w:t xml:space="preserve"> </w:t>
      </w:r>
      <w:r w:rsidRPr="001F1BC5">
        <w:rPr>
          <w:sz w:val="26"/>
        </w:rPr>
        <w:t>русского</w:t>
      </w:r>
      <w:r w:rsidRPr="001F1BC5">
        <w:rPr>
          <w:spacing w:val="18"/>
          <w:sz w:val="26"/>
        </w:rPr>
        <w:t xml:space="preserve"> </w:t>
      </w:r>
      <w:r w:rsidRPr="001F1BC5">
        <w:rPr>
          <w:sz w:val="26"/>
        </w:rPr>
        <w:t>языка</w:t>
      </w:r>
      <w:r w:rsidRPr="001F1BC5">
        <w:rPr>
          <w:spacing w:val="16"/>
          <w:sz w:val="26"/>
        </w:rPr>
        <w:t xml:space="preserve"> </w:t>
      </w:r>
      <w:r w:rsidRPr="001F1BC5">
        <w:rPr>
          <w:sz w:val="26"/>
        </w:rPr>
        <w:t>создавать</w:t>
      </w:r>
      <w:r w:rsidRPr="001F1BC5">
        <w:rPr>
          <w:spacing w:val="15"/>
          <w:sz w:val="26"/>
        </w:rPr>
        <w:t xml:space="preserve"> </w:t>
      </w:r>
      <w:r w:rsidRPr="001F1BC5">
        <w:rPr>
          <w:sz w:val="26"/>
        </w:rPr>
        <w:t>схемы,</w:t>
      </w:r>
      <w:r w:rsidRPr="001F1BC5">
        <w:rPr>
          <w:spacing w:val="16"/>
          <w:sz w:val="26"/>
        </w:rPr>
        <w:t xml:space="preserve"> </w:t>
      </w:r>
      <w:r w:rsidRPr="001F1BC5">
        <w:rPr>
          <w:sz w:val="26"/>
        </w:rPr>
        <w:t>таблицы</w:t>
      </w:r>
      <w:r w:rsidRPr="001F1BC5">
        <w:rPr>
          <w:spacing w:val="17"/>
          <w:sz w:val="26"/>
        </w:rPr>
        <w:t xml:space="preserve"> </w:t>
      </w:r>
      <w:r w:rsidRPr="001F1BC5">
        <w:rPr>
          <w:sz w:val="26"/>
        </w:rPr>
        <w:t>для</w:t>
      </w:r>
      <w:r w:rsidRPr="001F1BC5">
        <w:rPr>
          <w:spacing w:val="-62"/>
          <w:sz w:val="26"/>
        </w:rPr>
        <w:t xml:space="preserve"> </w:t>
      </w:r>
      <w:r w:rsidRPr="001F1BC5">
        <w:rPr>
          <w:sz w:val="26"/>
        </w:rPr>
        <w:t>представления</w:t>
      </w:r>
      <w:r w:rsidRPr="001F1BC5">
        <w:rPr>
          <w:spacing w:val="-2"/>
          <w:sz w:val="26"/>
        </w:rPr>
        <w:t xml:space="preserve"> </w:t>
      </w:r>
      <w:r w:rsidRPr="001F1BC5">
        <w:rPr>
          <w:sz w:val="26"/>
        </w:rPr>
        <w:t>информации.</w:t>
      </w:r>
    </w:p>
    <w:p w:rsidR="00DE11BA" w:rsidRPr="001F1BC5" w:rsidRDefault="00DE11BA" w:rsidP="00DE11BA">
      <w:pPr>
        <w:spacing w:before="11"/>
        <w:rPr>
          <w:sz w:val="25"/>
          <w:szCs w:val="26"/>
        </w:rPr>
      </w:pPr>
    </w:p>
    <w:p w:rsidR="00DE11BA" w:rsidRPr="003463ED" w:rsidRDefault="00DE11BA" w:rsidP="00DE11BA">
      <w:pPr>
        <w:outlineLvl w:val="2"/>
        <w:rPr>
          <w:b/>
          <w:bCs/>
          <w:i/>
          <w:iCs/>
          <w:sz w:val="26"/>
          <w:szCs w:val="26"/>
        </w:rPr>
      </w:pPr>
      <w:r w:rsidRPr="003463ED">
        <w:rPr>
          <w:b/>
          <w:bCs/>
          <w:i/>
          <w:iCs/>
          <w:sz w:val="26"/>
          <w:szCs w:val="26"/>
        </w:rPr>
        <w:t>Коммуникативные</w:t>
      </w:r>
      <w:r w:rsidRPr="003463ED">
        <w:rPr>
          <w:b/>
          <w:bCs/>
          <w:i/>
          <w:iCs/>
          <w:spacing w:val="-7"/>
          <w:sz w:val="26"/>
          <w:szCs w:val="26"/>
        </w:rPr>
        <w:t xml:space="preserve"> </w:t>
      </w:r>
      <w:r w:rsidRPr="003463ED">
        <w:rPr>
          <w:b/>
          <w:bCs/>
          <w:i/>
          <w:iCs/>
          <w:sz w:val="26"/>
          <w:szCs w:val="26"/>
        </w:rPr>
        <w:t>универсальные</w:t>
      </w:r>
      <w:r w:rsidRPr="003463ED">
        <w:rPr>
          <w:b/>
          <w:bCs/>
          <w:i/>
          <w:iCs/>
          <w:spacing w:val="-7"/>
          <w:sz w:val="26"/>
          <w:szCs w:val="26"/>
        </w:rPr>
        <w:t xml:space="preserve"> </w:t>
      </w:r>
      <w:r w:rsidRPr="003463ED">
        <w:rPr>
          <w:b/>
          <w:bCs/>
          <w:i/>
          <w:iCs/>
          <w:sz w:val="26"/>
          <w:szCs w:val="26"/>
        </w:rPr>
        <w:t>учебные</w:t>
      </w:r>
      <w:r w:rsidRPr="003463ED">
        <w:rPr>
          <w:b/>
          <w:bCs/>
          <w:i/>
          <w:iCs/>
          <w:spacing w:val="-7"/>
          <w:sz w:val="26"/>
          <w:szCs w:val="26"/>
        </w:rPr>
        <w:t xml:space="preserve"> </w:t>
      </w:r>
      <w:r w:rsidRPr="003463ED">
        <w:rPr>
          <w:b/>
          <w:bCs/>
          <w:i/>
          <w:iCs/>
          <w:sz w:val="26"/>
          <w:szCs w:val="26"/>
        </w:rPr>
        <w:t>действия:</w:t>
      </w:r>
    </w:p>
    <w:p w:rsidR="00DE11BA" w:rsidRPr="003463ED" w:rsidRDefault="00DE11BA" w:rsidP="00DE11BA">
      <w:pPr>
        <w:spacing w:before="1" w:line="298" w:lineRule="exact"/>
        <w:rPr>
          <w:b/>
          <w:i/>
          <w:sz w:val="26"/>
        </w:rPr>
      </w:pPr>
      <w:r w:rsidRPr="003463ED">
        <w:rPr>
          <w:b/>
          <w:i/>
          <w:sz w:val="26"/>
        </w:rPr>
        <w:t>Общение:</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воспринимать</w:t>
      </w:r>
      <w:r w:rsidRPr="001F1BC5">
        <w:rPr>
          <w:spacing w:val="-4"/>
          <w:sz w:val="26"/>
        </w:rPr>
        <w:t xml:space="preserve"> </w:t>
      </w:r>
      <w:r w:rsidRPr="001F1BC5">
        <w:rPr>
          <w:sz w:val="26"/>
        </w:rPr>
        <w:t>и</w:t>
      </w:r>
      <w:r w:rsidRPr="001F1BC5">
        <w:rPr>
          <w:spacing w:val="-4"/>
          <w:sz w:val="26"/>
        </w:rPr>
        <w:t xml:space="preserve"> </w:t>
      </w:r>
      <w:r w:rsidRPr="001F1BC5">
        <w:rPr>
          <w:sz w:val="26"/>
        </w:rPr>
        <w:t>формулировать</w:t>
      </w:r>
      <w:r w:rsidRPr="001F1BC5">
        <w:rPr>
          <w:spacing w:val="-4"/>
          <w:sz w:val="26"/>
        </w:rPr>
        <w:t xml:space="preserve"> </w:t>
      </w:r>
      <w:r w:rsidRPr="001F1BC5">
        <w:rPr>
          <w:sz w:val="26"/>
        </w:rPr>
        <w:t>суждения</w:t>
      </w:r>
      <w:r w:rsidRPr="001F1BC5">
        <w:rPr>
          <w:spacing w:val="-1"/>
          <w:sz w:val="26"/>
        </w:rPr>
        <w:t xml:space="preserve"> </w:t>
      </w:r>
      <w:r w:rsidRPr="001F1BC5">
        <w:rPr>
          <w:sz w:val="26"/>
        </w:rPr>
        <w:t>о</w:t>
      </w:r>
      <w:r w:rsidRPr="001F1BC5">
        <w:rPr>
          <w:spacing w:val="-4"/>
          <w:sz w:val="26"/>
        </w:rPr>
        <w:t xml:space="preserve"> </w:t>
      </w:r>
      <w:r w:rsidRPr="001F1BC5">
        <w:rPr>
          <w:sz w:val="26"/>
        </w:rPr>
        <w:t>языковых</w:t>
      </w:r>
      <w:r w:rsidRPr="001F1BC5">
        <w:rPr>
          <w:spacing w:val="-4"/>
          <w:sz w:val="26"/>
        </w:rPr>
        <w:t xml:space="preserve"> </w:t>
      </w:r>
      <w:r w:rsidRPr="001F1BC5">
        <w:rPr>
          <w:sz w:val="26"/>
        </w:rPr>
        <w:t>единицах;</w:t>
      </w:r>
    </w:p>
    <w:p w:rsidR="00DE11BA" w:rsidRPr="001F1BC5" w:rsidRDefault="00DE11BA" w:rsidP="00DE11BA">
      <w:pPr>
        <w:numPr>
          <w:ilvl w:val="0"/>
          <w:numId w:val="5"/>
        </w:numPr>
        <w:tabs>
          <w:tab w:val="left" w:pos="644"/>
          <w:tab w:val="left" w:pos="645"/>
        </w:tabs>
        <w:spacing w:before="1"/>
        <w:ind w:right="109"/>
        <w:rPr>
          <w:sz w:val="26"/>
        </w:rPr>
      </w:pPr>
      <w:r w:rsidRPr="001F1BC5">
        <w:rPr>
          <w:sz w:val="26"/>
        </w:rPr>
        <w:t>проявлять</w:t>
      </w:r>
      <w:r w:rsidRPr="001F1BC5">
        <w:rPr>
          <w:spacing w:val="1"/>
          <w:sz w:val="26"/>
        </w:rPr>
        <w:t xml:space="preserve"> </w:t>
      </w:r>
      <w:r w:rsidRPr="001F1BC5">
        <w:rPr>
          <w:sz w:val="26"/>
        </w:rPr>
        <w:t>уважительное</w:t>
      </w:r>
      <w:r w:rsidRPr="001F1BC5">
        <w:rPr>
          <w:spacing w:val="1"/>
          <w:sz w:val="26"/>
        </w:rPr>
        <w:t xml:space="preserve"> </w:t>
      </w:r>
      <w:r w:rsidRPr="001F1BC5">
        <w:rPr>
          <w:sz w:val="26"/>
        </w:rPr>
        <w:t>отношение</w:t>
      </w:r>
      <w:r w:rsidRPr="001F1BC5">
        <w:rPr>
          <w:spacing w:val="1"/>
          <w:sz w:val="26"/>
        </w:rPr>
        <w:t xml:space="preserve"> </w:t>
      </w:r>
      <w:r w:rsidRPr="001F1BC5">
        <w:rPr>
          <w:sz w:val="26"/>
        </w:rPr>
        <w:t>к</w:t>
      </w:r>
      <w:r w:rsidRPr="001F1BC5">
        <w:rPr>
          <w:spacing w:val="1"/>
          <w:sz w:val="26"/>
        </w:rPr>
        <w:t xml:space="preserve"> </w:t>
      </w:r>
      <w:r w:rsidRPr="001F1BC5">
        <w:rPr>
          <w:sz w:val="26"/>
        </w:rPr>
        <w:t>собеседнику,</w:t>
      </w:r>
      <w:r w:rsidRPr="001F1BC5">
        <w:rPr>
          <w:spacing w:val="1"/>
          <w:sz w:val="26"/>
        </w:rPr>
        <w:t xml:space="preserve"> </w:t>
      </w:r>
      <w:r w:rsidRPr="001F1BC5">
        <w:rPr>
          <w:sz w:val="26"/>
        </w:rPr>
        <w:t>соблюдать</w:t>
      </w:r>
      <w:r w:rsidRPr="001F1BC5">
        <w:rPr>
          <w:spacing w:val="1"/>
          <w:sz w:val="26"/>
        </w:rPr>
        <w:t xml:space="preserve"> </w:t>
      </w:r>
      <w:r w:rsidRPr="001F1BC5">
        <w:rPr>
          <w:sz w:val="26"/>
        </w:rPr>
        <w:t>правила</w:t>
      </w:r>
      <w:r w:rsidRPr="001F1BC5">
        <w:rPr>
          <w:spacing w:val="1"/>
          <w:sz w:val="26"/>
        </w:rPr>
        <w:t xml:space="preserve"> </w:t>
      </w:r>
      <w:r w:rsidRPr="001F1BC5">
        <w:rPr>
          <w:sz w:val="26"/>
        </w:rPr>
        <w:t>ведения</w:t>
      </w:r>
      <w:r w:rsidRPr="001F1BC5">
        <w:rPr>
          <w:spacing w:val="-62"/>
          <w:sz w:val="26"/>
        </w:rPr>
        <w:t xml:space="preserve"> </w:t>
      </w:r>
      <w:r w:rsidRPr="001F1BC5">
        <w:rPr>
          <w:sz w:val="26"/>
        </w:rPr>
        <w:t>диалога;</w:t>
      </w:r>
    </w:p>
    <w:p w:rsidR="00DE11BA" w:rsidRPr="001F1BC5" w:rsidRDefault="00DE11BA" w:rsidP="00DE11BA">
      <w:pPr>
        <w:numPr>
          <w:ilvl w:val="0"/>
          <w:numId w:val="5"/>
        </w:numPr>
        <w:tabs>
          <w:tab w:val="left" w:pos="644"/>
          <w:tab w:val="left" w:pos="645"/>
        </w:tabs>
        <w:ind w:right="111"/>
        <w:rPr>
          <w:sz w:val="26"/>
        </w:rPr>
      </w:pPr>
      <w:r w:rsidRPr="001F1BC5">
        <w:rPr>
          <w:sz w:val="26"/>
        </w:rPr>
        <w:t>признавать</w:t>
      </w:r>
      <w:r w:rsidRPr="001F1BC5">
        <w:rPr>
          <w:spacing w:val="37"/>
          <w:sz w:val="26"/>
        </w:rPr>
        <w:t xml:space="preserve"> </w:t>
      </w:r>
      <w:r w:rsidRPr="001F1BC5">
        <w:rPr>
          <w:sz w:val="26"/>
        </w:rPr>
        <w:t>возможность</w:t>
      </w:r>
      <w:r w:rsidRPr="001F1BC5">
        <w:rPr>
          <w:spacing w:val="37"/>
          <w:sz w:val="26"/>
        </w:rPr>
        <w:t xml:space="preserve"> </w:t>
      </w:r>
      <w:r w:rsidRPr="001F1BC5">
        <w:rPr>
          <w:sz w:val="26"/>
        </w:rPr>
        <w:t>существования</w:t>
      </w:r>
      <w:r w:rsidRPr="001F1BC5">
        <w:rPr>
          <w:spacing w:val="39"/>
          <w:sz w:val="26"/>
        </w:rPr>
        <w:t xml:space="preserve"> </w:t>
      </w:r>
      <w:r w:rsidRPr="001F1BC5">
        <w:rPr>
          <w:sz w:val="26"/>
        </w:rPr>
        <w:t>разных</w:t>
      </w:r>
      <w:r w:rsidRPr="001F1BC5">
        <w:rPr>
          <w:spacing w:val="39"/>
          <w:sz w:val="26"/>
        </w:rPr>
        <w:t xml:space="preserve"> </w:t>
      </w:r>
      <w:r w:rsidRPr="001F1BC5">
        <w:rPr>
          <w:sz w:val="26"/>
        </w:rPr>
        <w:t>точек</w:t>
      </w:r>
      <w:r w:rsidRPr="001F1BC5">
        <w:rPr>
          <w:spacing w:val="39"/>
          <w:sz w:val="26"/>
        </w:rPr>
        <w:t xml:space="preserve"> </w:t>
      </w:r>
      <w:r w:rsidRPr="001F1BC5">
        <w:rPr>
          <w:sz w:val="26"/>
        </w:rPr>
        <w:t>зрения</w:t>
      </w:r>
      <w:r w:rsidRPr="001F1BC5">
        <w:rPr>
          <w:spacing w:val="39"/>
          <w:sz w:val="26"/>
        </w:rPr>
        <w:t xml:space="preserve"> </w:t>
      </w:r>
      <w:r w:rsidRPr="001F1BC5">
        <w:rPr>
          <w:sz w:val="26"/>
        </w:rPr>
        <w:t>в</w:t>
      </w:r>
      <w:r w:rsidRPr="001F1BC5">
        <w:rPr>
          <w:spacing w:val="38"/>
          <w:sz w:val="26"/>
        </w:rPr>
        <w:t xml:space="preserve"> </w:t>
      </w:r>
      <w:r w:rsidRPr="001F1BC5">
        <w:rPr>
          <w:sz w:val="26"/>
        </w:rPr>
        <w:t>процессе</w:t>
      </w:r>
      <w:r w:rsidRPr="001F1BC5">
        <w:rPr>
          <w:spacing w:val="40"/>
          <w:sz w:val="26"/>
        </w:rPr>
        <w:t xml:space="preserve"> </w:t>
      </w:r>
      <w:r w:rsidRPr="001F1BC5">
        <w:rPr>
          <w:sz w:val="26"/>
        </w:rPr>
        <w:t>анализа</w:t>
      </w:r>
      <w:r w:rsidRPr="001F1BC5">
        <w:rPr>
          <w:spacing w:val="-62"/>
          <w:sz w:val="26"/>
        </w:rPr>
        <w:t xml:space="preserve"> </w:t>
      </w:r>
      <w:r w:rsidRPr="001F1BC5">
        <w:rPr>
          <w:sz w:val="26"/>
        </w:rPr>
        <w:t>результатов</w:t>
      </w:r>
      <w:r w:rsidRPr="001F1BC5">
        <w:rPr>
          <w:spacing w:val="-2"/>
          <w:sz w:val="26"/>
        </w:rPr>
        <w:t xml:space="preserve"> </w:t>
      </w:r>
      <w:r w:rsidRPr="001F1BC5">
        <w:rPr>
          <w:sz w:val="26"/>
        </w:rPr>
        <w:t>наблюдения</w:t>
      </w:r>
      <w:r w:rsidRPr="001F1BC5">
        <w:rPr>
          <w:spacing w:val="-1"/>
          <w:sz w:val="26"/>
        </w:rPr>
        <w:t xml:space="preserve"> </w:t>
      </w:r>
      <w:r w:rsidRPr="001F1BC5">
        <w:rPr>
          <w:sz w:val="26"/>
        </w:rPr>
        <w:t>за</w:t>
      </w:r>
      <w:r w:rsidRPr="001F1BC5">
        <w:rPr>
          <w:spacing w:val="-2"/>
          <w:sz w:val="26"/>
        </w:rPr>
        <w:t xml:space="preserve"> </w:t>
      </w:r>
      <w:r w:rsidRPr="001F1BC5">
        <w:rPr>
          <w:sz w:val="26"/>
        </w:rPr>
        <w:t>языковыми</w:t>
      </w:r>
      <w:r w:rsidRPr="001F1BC5">
        <w:rPr>
          <w:spacing w:val="-1"/>
          <w:sz w:val="26"/>
        </w:rPr>
        <w:t xml:space="preserve"> </w:t>
      </w:r>
      <w:r w:rsidRPr="001F1BC5">
        <w:rPr>
          <w:sz w:val="26"/>
        </w:rPr>
        <w:t>единицами;</w:t>
      </w:r>
    </w:p>
    <w:p w:rsidR="00DE11BA" w:rsidRPr="001F1BC5" w:rsidRDefault="00DE11BA" w:rsidP="00DE11BA">
      <w:pPr>
        <w:numPr>
          <w:ilvl w:val="0"/>
          <w:numId w:val="5"/>
        </w:numPr>
        <w:tabs>
          <w:tab w:val="left" w:pos="644"/>
          <w:tab w:val="left" w:pos="645"/>
          <w:tab w:val="left" w:pos="2049"/>
          <w:tab w:val="left" w:pos="2455"/>
          <w:tab w:val="left" w:pos="4782"/>
          <w:tab w:val="left" w:pos="6452"/>
          <w:tab w:val="left" w:pos="7205"/>
          <w:tab w:val="left" w:pos="8284"/>
          <w:tab w:val="left" w:pos="8680"/>
        </w:tabs>
        <w:ind w:right="109"/>
        <w:rPr>
          <w:sz w:val="26"/>
        </w:rPr>
      </w:pPr>
      <w:r w:rsidRPr="001F1BC5">
        <w:rPr>
          <w:sz w:val="26"/>
        </w:rPr>
        <w:t>корректно</w:t>
      </w:r>
      <w:r w:rsidRPr="001F1BC5">
        <w:rPr>
          <w:sz w:val="26"/>
        </w:rPr>
        <w:tab/>
        <w:t>и</w:t>
      </w:r>
      <w:r w:rsidRPr="001F1BC5">
        <w:rPr>
          <w:sz w:val="26"/>
        </w:rPr>
        <w:tab/>
        <w:t>аргументированно</w:t>
      </w:r>
      <w:r w:rsidRPr="001F1BC5">
        <w:rPr>
          <w:sz w:val="26"/>
        </w:rPr>
        <w:tab/>
        <w:t>высказывать</w:t>
      </w:r>
      <w:r w:rsidRPr="001F1BC5">
        <w:rPr>
          <w:sz w:val="26"/>
        </w:rPr>
        <w:tab/>
        <w:t>своё</w:t>
      </w:r>
      <w:r w:rsidRPr="001F1BC5">
        <w:rPr>
          <w:sz w:val="26"/>
        </w:rPr>
        <w:tab/>
        <w:t>мнение</w:t>
      </w:r>
      <w:r w:rsidRPr="001F1BC5">
        <w:rPr>
          <w:sz w:val="26"/>
        </w:rPr>
        <w:tab/>
        <w:t>о</w:t>
      </w:r>
      <w:r w:rsidRPr="001F1BC5">
        <w:rPr>
          <w:sz w:val="26"/>
        </w:rPr>
        <w:tab/>
      </w:r>
      <w:r w:rsidRPr="001F1BC5">
        <w:rPr>
          <w:spacing w:val="-1"/>
          <w:sz w:val="26"/>
        </w:rPr>
        <w:t>результатах</w:t>
      </w:r>
      <w:r w:rsidRPr="001F1BC5">
        <w:rPr>
          <w:spacing w:val="-62"/>
          <w:sz w:val="26"/>
        </w:rPr>
        <w:t xml:space="preserve"> </w:t>
      </w:r>
      <w:r w:rsidRPr="001F1BC5">
        <w:rPr>
          <w:sz w:val="26"/>
        </w:rPr>
        <w:t>наблюдения</w:t>
      </w:r>
      <w:r w:rsidRPr="001F1BC5">
        <w:rPr>
          <w:spacing w:val="-2"/>
          <w:sz w:val="26"/>
        </w:rPr>
        <w:t xml:space="preserve"> </w:t>
      </w:r>
      <w:r w:rsidRPr="001F1BC5">
        <w:rPr>
          <w:sz w:val="26"/>
        </w:rPr>
        <w:t>за</w:t>
      </w:r>
      <w:r w:rsidRPr="001F1BC5">
        <w:rPr>
          <w:spacing w:val="-1"/>
          <w:sz w:val="26"/>
        </w:rPr>
        <w:t xml:space="preserve"> </w:t>
      </w:r>
      <w:r w:rsidRPr="001F1BC5">
        <w:rPr>
          <w:sz w:val="26"/>
        </w:rPr>
        <w:t>языковыми</w:t>
      </w:r>
      <w:r w:rsidRPr="001F1BC5">
        <w:rPr>
          <w:spacing w:val="-1"/>
          <w:sz w:val="26"/>
        </w:rPr>
        <w:t xml:space="preserve"> </w:t>
      </w:r>
      <w:r w:rsidRPr="001F1BC5">
        <w:rPr>
          <w:sz w:val="26"/>
        </w:rPr>
        <w:t>единицами;</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строить</w:t>
      </w:r>
      <w:r w:rsidRPr="001F1BC5">
        <w:rPr>
          <w:spacing w:val="-5"/>
          <w:sz w:val="26"/>
        </w:rPr>
        <w:t xml:space="preserve"> </w:t>
      </w:r>
      <w:r w:rsidRPr="001F1BC5">
        <w:rPr>
          <w:sz w:val="26"/>
        </w:rPr>
        <w:t>устное</w:t>
      </w:r>
      <w:r w:rsidRPr="001F1BC5">
        <w:rPr>
          <w:spacing w:val="-3"/>
          <w:sz w:val="26"/>
        </w:rPr>
        <w:t xml:space="preserve"> </w:t>
      </w:r>
      <w:r w:rsidRPr="001F1BC5">
        <w:rPr>
          <w:sz w:val="26"/>
        </w:rPr>
        <w:t>диалогическое</w:t>
      </w:r>
      <w:r w:rsidRPr="001F1BC5">
        <w:rPr>
          <w:spacing w:val="-5"/>
          <w:sz w:val="26"/>
        </w:rPr>
        <w:t xml:space="preserve"> </w:t>
      </w:r>
      <w:r w:rsidRPr="001F1BC5">
        <w:rPr>
          <w:sz w:val="26"/>
        </w:rPr>
        <w:t>выказывание;</w:t>
      </w:r>
    </w:p>
    <w:p w:rsidR="00DE11BA" w:rsidRPr="001F1BC5" w:rsidRDefault="00DE11BA" w:rsidP="00DE11BA">
      <w:pPr>
        <w:numPr>
          <w:ilvl w:val="0"/>
          <w:numId w:val="5"/>
        </w:numPr>
        <w:tabs>
          <w:tab w:val="left" w:pos="644"/>
          <w:tab w:val="left" w:pos="645"/>
        </w:tabs>
        <w:spacing w:before="1"/>
        <w:ind w:right="114"/>
        <w:rPr>
          <w:sz w:val="26"/>
        </w:rPr>
      </w:pPr>
      <w:r w:rsidRPr="001F1BC5">
        <w:rPr>
          <w:sz w:val="26"/>
        </w:rPr>
        <w:t>строить</w:t>
      </w:r>
      <w:r w:rsidRPr="001F1BC5">
        <w:rPr>
          <w:spacing w:val="46"/>
          <w:sz w:val="26"/>
        </w:rPr>
        <w:t xml:space="preserve"> </w:t>
      </w:r>
      <w:r w:rsidRPr="001F1BC5">
        <w:rPr>
          <w:sz w:val="26"/>
        </w:rPr>
        <w:t>устное</w:t>
      </w:r>
      <w:r w:rsidRPr="001F1BC5">
        <w:rPr>
          <w:spacing w:val="46"/>
          <w:sz w:val="26"/>
        </w:rPr>
        <w:t xml:space="preserve"> </w:t>
      </w:r>
      <w:r w:rsidRPr="001F1BC5">
        <w:rPr>
          <w:sz w:val="26"/>
        </w:rPr>
        <w:t>монологическое</w:t>
      </w:r>
      <w:r w:rsidRPr="001F1BC5">
        <w:rPr>
          <w:spacing w:val="49"/>
          <w:sz w:val="26"/>
        </w:rPr>
        <w:t xml:space="preserve"> </w:t>
      </w:r>
      <w:r w:rsidRPr="001F1BC5">
        <w:rPr>
          <w:sz w:val="26"/>
        </w:rPr>
        <w:t>высказывание</w:t>
      </w:r>
      <w:r w:rsidRPr="001F1BC5">
        <w:rPr>
          <w:spacing w:val="47"/>
          <w:sz w:val="26"/>
        </w:rPr>
        <w:t xml:space="preserve"> </w:t>
      </w:r>
      <w:r w:rsidRPr="001F1BC5">
        <w:rPr>
          <w:sz w:val="26"/>
        </w:rPr>
        <w:t>на</w:t>
      </w:r>
      <w:r w:rsidRPr="001F1BC5">
        <w:rPr>
          <w:spacing w:val="47"/>
          <w:sz w:val="26"/>
        </w:rPr>
        <w:t xml:space="preserve"> </w:t>
      </w:r>
      <w:r w:rsidRPr="001F1BC5">
        <w:rPr>
          <w:sz w:val="26"/>
        </w:rPr>
        <w:t>определённую</w:t>
      </w:r>
      <w:r w:rsidRPr="001F1BC5">
        <w:rPr>
          <w:spacing w:val="47"/>
          <w:sz w:val="26"/>
        </w:rPr>
        <w:t xml:space="preserve"> </w:t>
      </w:r>
      <w:r w:rsidRPr="001F1BC5">
        <w:rPr>
          <w:sz w:val="26"/>
        </w:rPr>
        <w:t>тему,</w:t>
      </w:r>
      <w:r w:rsidRPr="001F1BC5">
        <w:rPr>
          <w:spacing w:val="48"/>
          <w:sz w:val="26"/>
        </w:rPr>
        <w:t xml:space="preserve"> </w:t>
      </w:r>
      <w:r w:rsidRPr="001F1BC5">
        <w:rPr>
          <w:sz w:val="26"/>
        </w:rPr>
        <w:t>на</w:t>
      </w:r>
      <w:r w:rsidRPr="001F1BC5">
        <w:rPr>
          <w:spacing w:val="47"/>
          <w:sz w:val="26"/>
        </w:rPr>
        <w:t xml:space="preserve"> </w:t>
      </w:r>
      <w:r w:rsidRPr="001F1BC5">
        <w:rPr>
          <w:sz w:val="26"/>
        </w:rPr>
        <w:t>основе</w:t>
      </w:r>
      <w:r w:rsidRPr="001F1BC5">
        <w:rPr>
          <w:spacing w:val="-62"/>
          <w:sz w:val="26"/>
        </w:rPr>
        <w:t xml:space="preserve"> </w:t>
      </w:r>
      <w:r w:rsidRPr="001F1BC5">
        <w:rPr>
          <w:sz w:val="26"/>
        </w:rPr>
        <w:t>наблюдения</w:t>
      </w:r>
      <w:r w:rsidRPr="001F1BC5">
        <w:rPr>
          <w:spacing w:val="-2"/>
          <w:sz w:val="26"/>
        </w:rPr>
        <w:t xml:space="preserve"> </w:t>
      </w:r>
      <w:r w:rsidRPr="001F1BC5">
        <w:rPr>
          <w:sz w:val="26"/>
        </w:rPr>
        <w:t>с</w:t>
      </w:r>
      <w:r w:rsidRPr="001F1BC5">
        <w:rPr>
          <w:spacing w:val="-1"/>
          <w:sz w:val="26"/>
        </w:rPr>
        <w:t xml:space="preserve"> </w:t>
      </w:r>
      <w:r w:rsidRPr="001F1BC5">
        <w:rPr>
          <w:sz w:val="26"/>
        </w:rPr>
        <w:t>соблюдением</w:t>
      </w:r>
      <w:r w:rsidRPr="001F1BC5">
        <w:rPr>
          <w:spacing w:val="-2"/>
          <w:sz w:val="26"/>
        </w:rPr>
        <w:t xml:space="preserve"> </w:t>
      </w:r>
      <w:r w:rsidRPr="001F1BC5">
        <w:rPr>
          <w:sz w:val="26"/>
        </w:rPr>
        <w:t>орфоэпических</w:t>
      </w:r>
      <w:r w:rsidRPr="001F1BC5">
        <w:rPr>
          <w:spacing w:val="-2"/>
          <w:sz w:val="26"/>
        </w:rPr>
        <w:t xml:space="preserve"> </w:t>
      </w:r>
      <w:r w:rsidRPr="001F1BC5">
        <w:rPr>
          <w:sz w:val="26"/>
        </w:rPr>
        <w:t>норм,</w:t>
      </w:r>
      <w:r w:rsidRPr="001F1BC5">
        <w:rPr>
          <w:spacing w:val="-2"/>
          <w:sz w:val="26"/>
        </w:rPr>
        <w:t xml:space="preserve"> </w:t>
      </w:r>
      <w:r w:rsidRPr="001F1BC5">
        <w:rPr>
          <w:sz w:val="26"/>
        </w:rPr>
        <w:t>правильной</w:t>
      </w:r>
      <w:r w:rsidRPr="001F1BC5">
        <w:rPr>
          <w:spacing w:val="-2"/>
          <w:sz w:val="26"/>
        </w:rPr>
        <w:t xml:space="preserve"> </w:t>
      </w:r>
      <w:r w:rsidRPr="001F1BC5">
        <w:rPr>
          <w:sz w:val="26"/>
        </w:rPr>
        <w:t>интонации;</w:t>
      </w:r>
    </w:p>
    <w:p w:rsidR="00DE11BA" w:rsidRPr="001F1BC5" w:rsidRDefault="00DE11BA" w:rsidP="00DE11BA">
      <w:pPr>
        <w:numPr>
          <w:ilvl w:val="0"/>
          <w:numId w:val="5"/>
        </w:numPr>
        <w:tabs>
          <w:tab w:val="left" w:pos="644"/>
          <w:tab w:val="left" w:pos="645"/>
        </w:tabs>
        <w:ind w:right="106"/>
        <w:rPr>
          <w:sz w:val="26"/>
        </w:rPr>
      </w:pPr>
      <w:r w:rsidRPr="001F1BC5">
        <w:rPr>
          <w:sz w:val="26"/>
        </w:rPr>
        <w:t>устно</w:t>
      </w:r>
      <w:r w:rsidRPr="001F1BC5">
        <w:rPr>
          <w:spacing w:val="34"/>
          <w:sz w:val="26"/>
        </w:rPr>
        <w:t xml:space="preserve"> </w:t>
      </w:r>
      <w:r w:rsidRPr="001F1BC5">
        <w:rPr>
          <w:sz w:val="26"/>
        </w:rPr>
        <w:t>и</w:t>
      </w:r>
      <w:r w:rsidRPr="001F1BC5">
        <w:rPr>
          <w:spacing w:val="35"/>
          <w:sz w:val="26"/>
        </w:rPr>
        <w:t xml:space="preserve"> </w:t>
      </w:r>
      <w:r w:rsidRPr="001F1BC5">
        <w:rPr>
          <w:sz w:val="26"/>
        </w:rPr>
        <w:t>письменно</w:t>
      </w:r>
      <w:r w:rsidRPr="001F1BC5">
        <w:rPr>
          <w:spacing w:val="37"/>
          <w:sz w:val="26"/>
        </w:rPr>
        <w:t xml:space="preserve"> </w:t>
      </w:r>
      <w:r w:rsidRPr="001F1BC5">
        <w:rPr>
          <w:sz w:val="26"/>
        </w:rPr>
        <w:t>формулировать</w:t>
      </w:r>
      <w:r w:rsidRPr="001F1BC5">
        <w:rPr>
          <w:spacing w:val="36"/>
          <w:sz w:val="26"/>
        </w:rPr>
        <w:t xml:space="preserve"> </w:t>
      </w:r>
      <w:r w:rsidRPr="001F1BC5">
        <w:rPr>
          <w:sz w:val="26"/>
        </w:rPr>
        <w:t>простые</w:t>
      </w:r>
      <w:r w:rsidRPr="001F1BC5">
        <w:rPr>
          <w:spacing w:val="34"/>
          <w:sz w:val="26"/>
        </w:rPr>
        <w:t xml:space="preserve"> </w:t>
      </w:r>
      <w:r w:rsidRPr="001F1BC5">
        <w:rPr>
          <w:sz w:val="26"/>
        </w:rPr>
        <w:t>выводы</w:t>
      </w:r>
      <w:r w:rsidRPr="001F1BC5">
        <w:rPr>
          <w:spacing w:val="35"/>
          <w:sz w:val="26"/>
        </w:rPr>
        <w:t xml:space="preserve"> </w:t>
      </w:r>
      <w:r w:rsidRPr="001F1BC5">
        <w:rPr>
          <w:sz w:val="26"/>
        </w:rPr>
        <w:t>на</w:t>
      </w:r>
      <w:r w:rsidRPr="001F1BC5">
        <w:rPr>
          <w:spacing w:val="35"/>
          <w:sz w:val="26"/>
        </w:rPr>
        <w:t xml:space="preserve"> </w:t>
      </w:r>
      <w:r w:rsidRPr="001F1BC5">
        <w:rPr>
          <w:sz w:val="26"/>
        </w:rPr>
        <w:t>основе</w:t>
      </w:r>
      <w:r w:rsidRPr="001F1BC5">
        <w:rPr>
          <w:spacing w:val="35"/>
          <w:sz w:val="26"/>
        </w:rPr>
        <w:t xml:space="preserve"> </w:t>
      </w:r>
      <w:r w:rsidRPr="001F1BC5">
        <w:rPr>
          <w:sz w:val="26"/>
        </w:rPr>
        <w:t>прочитанного</w:t>
      </w:r>
      <w:r w:rsidRPr="001F1BC5">
        <w:rPr>
          <w:spacing w:val="34"/>
          <w:sz w:val="26"/>
        </w:rPr>
        <w:t xml:space="preserve"> </w:t>
      </w:r>
      <w:r w:rsidRPr="001F1BC5">
        <w:rPr>
          <w:sz w:val="26"/>
        </w:rPr>
        <w:t>или</w:t>
      </w:r>
      <w:r w:rsidRPr="001F1BC5">
        <w:rPr>
          <w:spacing w:val="-62"/>
          <w:sz w:val="26"/>
        </w:rPr>
        <w:t xml:space="preserve"> </w:t>
      </w:r>
      <w:r w:rsidRPr="001F1BC5">
        <w:rPr>
          <w:sz w:val="26"/>
        </w:rPr>
        <w:t>услышанного текста.</w:t>
      </w:r>
    </w:p>
    <w:p w:rsidR="00DE11BA" w:rsidRPr="001F1BC5" w:rsidRDefault="00DE11BA" w:rsidP="00DE11BA">
      <w:pPr>
        <w:rPr>
          <w:sz w:val="26"/>
          <w:szCs w:val="26"/>
        </w:rPr>
      </w:pPr>
    </w:p>
    <w:p w:rsidR="00DE11BA" w:rsidRPr="003463ED" w:rsidRDefault="00DE11BA" w:rsidP="00DE11BA">
      <w:pPr>
        <w:outlineLvl w:val="2"/>
        <w:rPr>
          <w:b/>
          <w:bCs/>
          <w:i/>
          <w:iCs/>
          <w:sz w:val="26"/>
          <w:szCs w:val="26"/>
        </w:rPr>
      </w:pPr>
      <w:r w:rsidRPr="003463ED">
        <w:rPr>
          <w:b/>
          <w:bCs/>
          <w:i/>
          <w:iCs/>
          <w:sz w:val="26"/>
          <w:szCs w:val="26"/>
        </w:rPr>
        <w:t>Регулятивные</w:t>
      </w:r>
      <w:r w:rsidRPr="003463ED">
        <w:rPr>
          <w:b/>
          <w:bCs/>
          <w:i/>
          <w:iCs/>
          <w:spacing w:val="-4"/>
          <w:sz w:val="26"/>
          <w:szCs w:val="26"/>
        </w:rPr>
        <w:t xml:space="preserve"> </w:t>
      </w:r>
      <w:r w:rsidRPr="003463ED">
        <w:rPr>
          <w:b/>
          <w:bCs/>
          <w:i/>
          <w:iCs/>
          <w:sz w:val="26"/>
          <w:szCs w:val="26"/>
        </w:rPr>
        <w:t>универсальные</w:t>
      </w:r>
      <w:r w:rsidRPr="003463ED">
        <w:rPr>
          <w:b/>
          <w:bCs/>
          <w:i/>
          <w:iCs/>
          <w:spacing w:val="-4"/>
          <w:sz w:val="26"/>
          <w:szCs w:val="26"/>
        </w:rPr>
        <w:t xml:space="preserve"> </w:t>
      </w:r>
      <w:r w:rsidRPr="003463ED">
        <w:rPr>
          <w:b/>
          <w:bCs/>
          <w:i/>
          <w:iCs/>
          <w:sz w:val="26"/>
          <w:szCs w:val="26"/>
        </w:rPr>
        <w:t>учебные</w:t>
      </w:r>
      <w:r w:rsidRPr="003463ED">
        <w:rPr>
          <w:b/>
          <w:bCs/>
          <w:i/>
          <w:iCs/>
          <w:spacing w:val="-4"/>
          <w:sz w:val="26"/>
          <w:szCs w:val="26"/>
        </w:rPr>
        <w:t xml:space="preserve"> </w:t>
      </w:r>
      <w:r w:rsidRPr="003463ED">
        <w:rPr>
          <w:b/>
          <w:bCs/>
          <w:i/>
          <w:iCs/>
          <w:sz w:val="26"/>
          <w:szCs w:val="26"/>
        </w:rPr>
        <w:t>действия:</w:t>
      </w:r>
    </w:p>
    <w:p w:rsidR="00DE11BA" w:rsidRPr="003463ED" w:rsidRDefault="00DE11BA" w:rsidP="00DE11BA">
      <w:pPr>
        <w:spacing w:before="3"/>
        <w:rPr>
          <w:b/>
          <w:i/>
          <w:sz w:val="18"/>
          <w:szCs w:val="26"/>
        </w:rPr>
      </w:pPr>
    </w:p>
    <w:p w:rsidR="00DE11BA" w:rsidRPr="003463ED" w:rsidRDefault="00DE11BA" w:rsidP="00DE11BA">
      <w:pPr>
        <w:spacing w:before="89" w:line="298" w:lineRule="exact"/>
        <w:rPr>
          <w:b/>
          <w:i/>
          <w:sz w:val="26"/>
        </w:rPr>
      </w:pPr>
      <w:r w:rsidRPr="003463ED">
        <w:rPr>
          <w:b/>
          <w:i/>
          <w:sz w:val="26"/>
        </w:rPr>
        <w:t>Самоорганизация:</w:t>
      </w:r>
    </w:p>
    <w:p w:rsidR="00DE11BA" w:rsidRPr="001F1BC5" w:rsidRDefault="00DE11BA" w:rsidP="00DE11BA">
      <w:pPr>
        <w:numPr>
          <w:ilvl w:val="0"/>
          <w:numId w:val="5"/>
        </w:numPr>
        <w:tabs>
          <w:tab w:val="left" w:pos="566"/>
        </w:tabs>
        <w:ind w:right="113"/>
        <w:rPr>
          <w:sz w:val="26"/>
        </w:rPr>
      </w:pPr>
      <w:r w:rsidRPr="001F1BC5">
        <w:rPr>
          <w:sz w:val="26"/>
        </w:rPr>
        <w:t>планировать</w:t>
      </w:r>
      <w:r w:rsidRPr="001F1BC5">
        <w:rPr>
          <w:spacing w:val="40"/>
          <w:sz w:val="26"/>
        </w:rPr>
        <w:t xml:space="preserve"> </w:t>
      </w:r>
      <w:r w:rsidRPr="001F1BC5">
        <w:rPr>
          <w:sz w:val="26"/>
        </w:rPr>
        <w:t>с</w:t>
      </w:r>
      <w:r w:rsidRPr="001F1BC5">
        <w:rPr>
          <w:spacing w:val="42"/>
          <w:sz w:val="26"/>
        </w:rPr>
        <w:t xml:space="preserve"> </w:t>
      </w:r>
      <w:r w:rsidRPr="001F1BC5">
        <w:rPr>
          <w:sz w:val="26"/>
        </w:rPr>
        <w:t>помощью</w:t>
      </w:r>
      <w:r w:rsidRPr="001F1BC5">
        <w:rPr>
          <w:spacing w:val="42"/>
          <w:sz w:val="26"/>
        </w:rPr>
        <w:t xml:space="preserve"> </w:t>
      </w:r>
      <w:r w:rsidRPr="001F1BC5">
        <w:rPr>
          <w:sz w:val="26"/>
        </w:rPr>
        <w:t>учителя</w:t>
      </w:r>
      <w:r w:rsidRPr="001F1BC5">
        <w:rPr>
          <w:spacing w:val="42"/>
          <w:sz w:val="26"/>
        </w:rPr>
        <w:t xml:space="preserve"> </w:t>
      </w:r>
      <w:r w:rsidRPr="001F1BC5">
        <w:rPr>
          <w:sz w:val="26"/>
        </w:rPr>
        <w:t>действия</w:t>
      </w:r>
      <w:r w:rsidRPr="001F1BC5">
        <w:rPr>
          <w:spacing w:val="43"/>
          <w:sz w:val="26"/>
        </w:rPr>
        <w:t xml:space="preserve"> </w:t>
      </w:r>
      <w:r w:rsidRPr="001F1BC5">
        <w:rPr>
          <w:sz w:val="26"/>
        </w:rPr>
        <w:t>по</w:t>
      </w:r>
      <w:r w:rsidRPr="001F1BC5">
        <w:rPr>
          <w:spacing w:val="42"/>
          <w:sz w:val="26"/>
        </w:rPr>
        <w:t xml:space="preserve"> </w:t>
      </w:r>
      <w:r w:rsidRPr="001F1BC5">
        <w:rPr>
          <w:sz w:val="26"/>
        </w:rPr>
        <w:t>решению</w:t>
      </w:r>
      <w:r w:rsidRPr="001F1BC5">
        <w:rPr>
          <w:spacing w:val="41"/>
          <w:sz w:val="26"/>
        </w:rPr>
        <w:t xml:space="preserve"> </w:t>
      </w:r>
      <w:r w:rsidRPr="001F1BC5">
        <w:rPr>
          <w:sz w:val="26"/>
        </w:rPr>
        <w:t>орфографической</w:t>
      </w:r>
      <w:r w:rsidRPr="001F1BC5">
        <w:rPr>
          <w:spacing w:val="42"/>
          <w:sz w:val="26"/>
        </w:rPr>
        <w:t xml:space="preserve"> </w:t>
      </w:r>
      <w:r w:rsidRPr="001F1BC5">
        <w:rPr>
          <w:sz w:val="26"/>
        </w:rPr>
        <w:t>задачи;</w:t>
      </w:r>
      <w:r w:rsidRPr="001F1BC5">
        <w:rPr>
          <w:spacing w:val="-62"/>
          <w:sz w:val="26"/>
        </w:rPr>
        <w:t xml:space="preserve"> </w:t>
      </w:r>
      <w:r w:rsidRPr="001F1BC5">
        <w:rPr>
          <w:sz w:val="26"/>
        </w:rPr>
        <w:t>выстраивать</w:t>
      </w:r>
      <w:r w:rsidRPr="001F1BC5">
        <w:rPr>
          <w:spacing w:val="-2"/>
          <w:sz w:val="26"/>
        </w:rPr>
        <w:t xml:space="preserve"> </w:t>
      </w:r>
      <w:r w:rsidRPr="001F1BC5">
        <w:rPr>
          <w:sz w:val="26"/>
        </w:rPr>
        <w:t>последовательность</w:t>
      </w:r>
      <w:r w:rsidRPr="001F1BC5">
        <w:rPr>
          <w:spacing w:val="-2"/>
          <w:sz w:val="26"/>
        </w:rPr>
        <w:t xml:space="preserve"> </w:t>
      </w:r>
      <w:r w:rsidRPr="001F1BC5">
        <w:rPr>
          <w:sz w:val="26"/>
        </w:rPr>
        <w:t>выбранных</w:t>
      </w:r>
      <w:r w:rsidRPr="001F1BC5">
        <w:rPr>
          <w:spacing w:val="-2"/>
          <w:sz w:val="26"/>
        </w:rPr>
        <w:t xml:space="preserve"> </w:t>
      </w:r>
      <w:r w:rsidRPr="001F1BC5">
        <w:rPr>
          <w:sz w:val="26"/>
        </w:rPr>
        <w:t>действий.</w:t>
      </w:r>
    </w:p>
    <w:p w:rsidR="00DE11BA" w:rsidRPr="001F1BC5" w:rsidRDefault="00DE11BA" w:rsidP="00DE11BA">
      <w:pPr>
        <w:rPr>
          <w:sz w:val="26"/>
          <w:szCs w:val="26"/>
        </w:rPr>
      </w:pPr>
    </w:p>
    <w:p w:rsidR="00DE11BA" w:rsidRPr="003463ED" w:rsidRDefault="00DE11BA" w:rsidP="00DE11BA">
      <w:pPr>
        <w:spacing w:before="1"/>
        <w:outlineLvl w:val="2"/>
        <w:rPr>
          <w:b/>
          <w:bCs/>
          <w:i/>
          <w:iCs/>
          <w:sz w:val="26"/>
          <w:szCs w:val="26"/>
        </w:rPr>
      </w:pPr>
      <w:r w:rsidRPr="003463ED">
        <w:rPr>
          <w:b/>
          <w:bCs/>
          <w:i/>
          <w:iCs/>
          <w:sz w:val="26"/>
          <w:szCs w:val="26"/>
        </w:rPr>
        <w:t>Самоконтроль:</w:t>
      </w:r>
    </w:p>
    <w:p w:rsidR="00DE11BA" w:rsidRPr="001F1BC5" w:rsidRDefault="00DE11BA" w:rsidP="00DE11BA">
      <w:pPr>
        <w:numPr>
          <w:ilvl w:val="0"/>
          <w:numId w:val="5"/>
        </w:numPr>
        <w:tabs>
          <w:tab w:val="left" w:pos="501"/>
        </w:tabs>
        <w:spacing w:before="1"/>
        <w:ind w:right="113"/>
        <w:jc w:val="both"/>
        <w:rPr>
          <w:sz w:val="26"/>
        </w:rPr>
      </w:pPr>
      <w:r w:rsidRPr="001F1BC5">
        <w:rPr>
          <w:sz w:val="26"/>
        </w:rPr>
        <w:t>устанавливать с помощью учителя причины успеха/неудач при выполнении заданий</w:t>
      </w:r>
      <w:r w:rsidRPr="001F1BC5">
        <w:rPr>
          <w:spacing w:val="1"/>
          <w:sz w:val="26"/>
        </w:rPr>
        <w:t xml:space="preserve"> </w:t>
      </w:r>
      <w:r w:rsidRPr="001F1BC5">
        <w:rPr>
          <w:sz w:val="26"/>
        </w:rPr>
        <w:t>по</w:t>
      </w:r>
      <w:r w:rsidRPr="001F1BC5">
        <w:rPr>
          <w:spacing w:val="-2"/>
          <w:sz w:val="26"/>
        </w:rPr>
        <w:t xml:space="preserve"> </w:t>
      </w:r>
      <w:r w:rsidRPr="001F1BC5">
        <w:rPr>
          <w:sz w:val="26"/>
        </w:rPr>
        <w:t>русскому</w:t>
      </w:r>
      <w:r w:rsidRPr="001F1BC5">
        <w:rPr>
          <w:spacing w:val="-1"/>
          <w:sz w:val="26"/>
        </w:rPr>
        <w:t xml:space="preserve"> </w:t>
      </w:r>
      <w:r w:rsidRPr="001F1BC5">
        <w:rPr>
          <w:sz w:val="26"/>
        </w:rPr>
        <w:t>языку;</w:t>
      </w:r>
    </w:p>
    <w:p w:rsidR="00DE11BA" w:rsidRPr="001F1BC5" w:rsidRDefault="00DE11BA" w:rsidP="00DE11BA">
      <w:pPr>
        <w:numPr>
          <w:ilvl w:val="0"/>
          <w:numId w:val="5"/>
        </w:numPr>
        <w:tabs>
          <w:tab w:val="left" w:pos="501"/>
        </w:tabs>
        <w:ind w:right="111"/>
        <w:jc w:val="both"/>
        <w:rPr>
          <w:sz w:val="26"/>
        </w:rPr>
      </w:pPr>
      <w:r w:rsidRPr="001F1BC5">
        <w:rPr>
          <w:sz w:val="26"/>
        </w:rPr>
        <w:t>корректировать</w:t>
      </w:r>
      <w:r w:rsidRPr="001F1BC5">
        <w:rPr>
          <w:spacing w:val="1"/>
          <w:sz w:val="26"/>
        </w:rPr>
        <w:t xml:space="preserve"> </w:t>
      </w: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учителя</w:t>
      </w:r>
      <w:r w:rsidRPr="001F1BC5">
        <w:rPr>
          <w:spacing w:val="1"/>
          <w:sz w:val="26"/>
        </w:rPr>
        <w:t xml:space="preserve"> </w:t>
      </w:r>
      <w:r w:rsidRPr="001F1BC5">
        <w:rPr>
          <w:sz w:val="26"/>
        </w:rPr>
        <w:t>свои</w:t>
      </w:r>
      <w:r w:rsidRPr="001F1BC5">
        <w:rPr>
          <w:spacing w:val="1"/>
          <w:sz w:val="26"/>
        </w:rPr>
        <w:t xml:space="preserve"> </w:t>
      </w:r>
      <w:r w:rsidRPr="001F1BC5">
        <w:rPr>
          <w:sz w:val="26"/>
        </w:rPr>
        <w:t>учебные</w:t>
      </w:r>
      <w:r w:rsidRPr="001F1BC5">
        <w:rPr>
          <w:spacing w:val="1"/>
          <w:sz w:val="26"/>
        </w:rPr>
        <w:t xml:space="preserve"> </w:t>
      </w:r>
      <w:r w:rsidRPr="001F1BC5">
        <w:rPr>
          <w:sz w:val="26"/>
        </w:rPr>
        <w:t>действия</w:t>
      </w:r>
      <w:r w:rsidRPr="001F1BC5">
        <w:rPr>
          <w:spacing w:val="1"/>
          <w:sz w:val="26"/>
        </w:rPr>
        <w:t xml:space="preserve"> </w:t>
      </w:r>
      <w:r w:rsidRPr="001F1BC5">
        <w:rPr>
          <w:sz w:val="26"/>
        </w:rPr>
        <w:t>для</w:t>
      </w:r>
      <w:r w:rsidRPr="001F1BC5">
        <w:rPr>
          <w:spacing w:val="65"/>
          <w:sz w:val="26"/>
        </w:rPr>
        <w:t xml:space="preserve"> </w:t>
      </w:r>
      <w:r w:rsidRPr="001F1BC5">
        <w:rPr>
          <w:sz w:val="26"/>
        </w:rPr>
        <w:t>преодоления</w:t>
      </w:r>
      <w:r w:rsidRPr="001F1BC5">
        <w:rPr>
          <w:spacing w:val="1"/>
          <w:sz w:val="26"/>
        </w:rPr>
        <w:t xml:space="preserve"> </w:t>
      </w:r>
      <w:r w:rsidRPr="001F1BC5">
        <w:rPr>
          <w:sz w:val="26"/>
        </w:rPr>
        <w:t>ошибок при выделении в слове корня и окончания, при списывании текстов и записи</w:t>
      </w:r>
      <w:r w:rsidRPr="001F1BC5">
        <w:rPr>
          <w:spacing w:val="1"/>
          <w:sz w:val="26"/>
        </w:rPr>
        <w:t xml:space="preserve"> </w:t>
      </w:r>
      <w:r w:rsidRPr="001F1BC5">
        <w:rPr>
          <w:sz w:val="26"/>
        </w:rPr>
        <w:t>под</w:t>
      </w:r>
      <w:r w:rsidRPr="001F1BC5">
        <w:rPr>
          <w:spacing w:val="-2"/>
          <w:sz w:val="26"/>
        </w:rPr>
        <w:t xml:space="preserve"> </w:t>
      </w:r>
      <w:r w:rsidRPr="001F1BC5">
        <w:rPr>
          <w:sz w:val="26"/>
        </w:rPr>
        <w:t>диктовку.</w:t>
      </w:r>
    </w:p>
    <w:p w:rsidR="00DE11BA" w:rsidRPr="001F1BC5" w:rsidRDefault="00DE11BA" w:rsidP="00DE11BA">
      <w:pPr>
        <w:jc w:val="both"/>
        <w:rPr>
          <w:sz w:val="26"/>
        </w:rPr>
        <w:sectPr w:rsidR="00DE11BA" w:rsidRPr="001F1BC5">
          <w:pgSz w:w="11910" w:h="16840"/>
          <w:pgMar w:top="1040" w:right="740" w:bottom="1200" w:left="1060" w:header="0" w:footer="1000" w:gutter="0"/>
          <w:cols w:space="720"/>
        </w:sectPr>
      </w:pPr>
    </w:p>
    <w:p w:rsidR="00DE11BA" w:rsidRPr="003463ED" w:rsidRDefault="00DE11BA" w:rsidP="00DE11BA">
      <w:pPr>
        <w:tabs>
          <w:tab w:val="left" w:pos="3757"/>
        </w:tabs>
        <w:spacing w:before="76"/>
        <w:outlineLvl w:val="2"/>
        <w:rPr>
          <w:b/>
          <w:bCs/>
          <w:i/>
          <w:iCs/>
          <w:sz w:val="26"/>
          <w:szCs w:val="26"/>
        </w:rPr>
      </w:pPr>
      <w:r w:rsidRPr="003463ED">
        <w:rPr>
          <w:b/>
          <w:bCs/>
          <w:i/>
          <w:iCs/>
          <w:sz w:val="26"/>
          <w:szCs w:val="26"/>
        </w:rPr>
        <w:lastRenderedPageBreak/>
        <w:t>Совместная</w:t>
      </w:r>
      <w:r w:rsidRPr="003463ED">
        <w:rPr>
          <w:b/>
          <w:bCs/>
          <w:i/>
          <w:iCs/>
          <w:spacing w:val="-6"/>
          <w:sz w:val="26"/>
          <w:szCs w:val="26"/>
        </w:rPr>
        <w:t xml:space="preserve"> </w:t>
      </w:r>
      <w:r w:rsidRPr="003463ED">
        <w:rPr>
          <w:b/>
          <w:bCs/>
          <w:i/>
          <w:iCs/>
          <w:sz w:val="26"/>
          <w:szCs w:val="26"/>
        </w:rPr>
        <w:t>деятельность:</w:t>
      </w:r>
      <w:r w:rsidRPr="003463ED">
        <w:rPr>
          <w:b/>
          <w:bCs/>
          <w:i/>
          <w:iCs/>
          <w:sz w:val="26"/>
          <w:szCs w:val="26"/>
        </w:rPr>
        <w:tab/>
      </w:r>
    </w:p>
    <w:p w:rsidR="00DE11BA" w:rsidRPr="001F1BC5" w:rsidRDefault="00DE11BA" w:rsidP="00DE11BA">
      <w:pPr>
        <w:numPr>
          <w:ilvl w:val="0"/>
          <w:numId w:val="5"/>
        </w:numPr>
        <w:tabs>
          <w:tab w:val="left" w:pos="645"/>
        </w:tabs>
        <w:spacing w:before="1"/>
        <w:ind w:right="107"/>
        <w:jc w:val="both"/>
        <w:rPr>
          <w:sz w:val="26"/>
        </w:rPr>
      </w:pPr>
      <w:r w:rsidRPr="001F1BC5">
        <w:rPr>
          <w:sz w:val="26"/>
        </w:rPr>
        <w:t>строить действия по достижению цели совместной деятельности при выполнении</w:t>
      </w:r>
      <w:r w:rsidRPr="001F1BC5">
        <w:rPr>
          <w:spacing w:val="1"/>
          <w:sz w:val="26"/>
        </w:rPr>
        <w:t xml:space="preserve"> </w:t>
      </w:r>
      <w:r w:rsidRPr="001F1BC5">
        <w:rPr>
          <w:sz w:val="26"/>
        </w:rPr>
        <w:t>парных</w:t>
      </w:r>
      <w:r w:rsidRPr="001F1BC5">
        <w:rPr>
          <w:spacing w:val="1"/>
          <w:sz w:val="26"/>
        </w:rPr>
        <w:t xml:space="preserve"> </w:t>
      </w:r>
      <w:r w:rsidRPr="001F1BC5">
        <w:rPr>
          <w:sz w:val="26"/>
        </w:rPr>
        <w:t>и</w:t>
      </w:r>
      <w:r w:rsidRPr="001F1BC5">
        <w:rPr>
          <w:spacing w:val="1"/>
          <w:sz w:val="26"/>
        </w:rPr>
        <w:t xml:space="preserve"> </w:t>
      </w:r>
      <w:r w:rsidRPr="001F1BC5">
        <w:rPr>
          <w:sz w:val="26"/>
        </w:rPr>
        <w:t>групповых</w:t>
      </w:r>
      <w:r w:rsidRPr="001F1BC5">
        <w:rPr>
          <w:spacing w:val="1"/>
          <w:sz w:val="26"/>
        </w:rPr>
        <w:t xml:space="preserve"> </w:t>
      </w:r>
      <w:r w:rsidRPr="001F1BC5">
        <w:rPr>
          <w:sz w:val="26"/>
        </w:rPr>
        <w:t>заданий</w:t>
      </w:r>
      <w:r w:rsidRPr="001F1BC5">
        <w:rPr>
          <w:spacing w:val="1"/>
          <w:sz w:val="26"/>
        </w:rPr>
        <w:t xml:space="preserve"> </w:t>
      </w:r>
      <w:r w:rsidRPr="001F1BC5">
        <w:rPr>
          <w:sz w:val="26"/>
        </w:rPr>
        <w:t>на</w:t>
      </w:r>
      <w:r w:rsidRPr="001F1BC5">
        <w:rPr>
          <w:spacing w:val="1"/>
          <w:sz w:val="26"/>
        </w:rPr>
        <w:t xml:space="preserve"> </w:t>
      </w:r>
      <w:r w:rsidRPr="001F1BC5">
        <w:rPr>
          <w:sz w:val="26"/>
        </w:rPr>
        <w:t>уроках</w:t>
      </w:r>
      <w:r w:rsidRPr="001F1BC5">
        <w:rPr>
          <w:spacing w:val="1"/>
          <w:sz w:val="26"/>
        </w:rPr>
        <w:t xml:space="preserve"> </w:t>
      </w:r>
      <w:r w:rsidRPr="001F1BC5">
        <w:rPr>
          <w:sz w:val="26"/>
        </w:rPr>
        <w:t>русского</w:t>
      </w:r>
      <w:r w:rsidRPr="001F1BC5">
        <w:rPr>
          <w:spacing w:val="1"/>
          <w:sz w:val="26"/>
        </w:rPr>
        <w:t xml:space="preserve"> </w:t>
      </w:r>
      <w:r w:rsidRPr="001F1BC5">
        <w:rPr>
          <w:sz w:val="26"/>
        </w:rPr>
        <w:t>языка:</w:t>
      </w:r>
      <w:r w:rsidRPr="001F1BC5">
        <w:rPr>
          <w:spacing w:val="1"/>
          <w:sz w:val="26"/>
        </w:rPr>
        <w:t xml:space="preserve"> </w:t>
      </w:r>
      <w:r w:rsidRPr="001F1BC5">
        <w:rPr>
          <w:sz w:val="26"/>
        </w:rPr>
        <w:t>распределять</w:t>
      </w:r>
      <w:r w:rsidRPr="001F1BC5">
        <w:rPr>
          <w:spacing w:val="1"/>
          <w:sz w:val="26"/>
        </w:rPr>
        <w:t xml:space="preserve"> </w:t>
      </w:r>
      <w:r w:rsidRPr="001F1BC5">
        <w:rPr>
          <w:sz w:val="26"/>
        </w:rPr>
        <w:t>роли,</w:t>
      </w:r>
      <w:r w:rsidRPr="001F1BC5">
        <w:rPr>
          <w:spacing w:val="1"/>
          <w:sz w:val="26"/>
        </w:rPr>
        <w:t xml:space="preserve"> </w:t>
      </w:r>
      <w:r w:rsidRPr="001F1BC5">
        <w:rPr>
          <w:sz w:val="26"/>
        </w:rPr>
        <w:t>договариваться,</w:t>
      </w:r>
      <w:r w:rsidRPr="001F1BC5">
        <w:rPr>
          <w:spacing w:val="1"/>
          <w:sz w:val="26"/>
        </w:rPr>
        <w:t xml:space="preserve"> </w:t>
      </w:r>
      <w:r w:rsidRPr="001F1BC5">
        <w:rPr>
          <w:sz w:val="26"/>
        </w:rPr>
        <w:t>корректно</w:t>
      </w:r>
      <w:r w:rsidRPr="001F1BC5">
        <w:rPr>
          <w:spacing w:val="1"/>
          <w:sz w:val="26"/>
        </w:rPr>
        <w:t xml:space="preserve"> </w:t>
      </w:r>
      <w:r w:rsidRPr="001F1BC5">
        <w:rPr>
          <w:sz w:val="26"/>
        </w:rPr>
        <w:t>делать</w:t>
      </w:r>
      <w:r w:rsidRPr="001F1BC5">
        <w:rPr>
          <w:spacing w:val="1"/>
          <w:sz w:val="26"/>
        </w:rPr>
        <w:t xml:space="preserve"> </w:t>
      </w:r>
      <w:r w:rsidRPr="001F1BC5">
        <w:rPr>
          <w:sz w:val="26"/>
        </w:rPr>
        <w:t>замечания</w:t>
      </w:r>
      <w:r w:rsidRPr="001F1BC5">
        <w:rPr>
          <w:spacing w:val="1"/>
          <w:sz w:val="26"/>
        </w:rPr>
        <w:t xml:space="preserve"> </w:t>
      </w:r>
      <w:r w:rsidRPr="001F1BC5">
        <w:rPr>
          <w:sz w:val="26"/>
        </w:rPr>
        <w:t>и</w:t>
      </w:r>
      <w:r w:rsidRPr="001F1BC5">
        <w:rPr>
          <w:spacing w:val="1"/>
          <w:sz w:val="26"/>
        </w:rPr>
        <w:t xml:space="preserve"> </w:t>
      </w:r>
      <w:r w:rsidRPr="001F1BC5">
        <w:rPr>
          <w:sz w:val="26"/>
        </w:rPr>
        <w:t>высказывать</w:t>
      </w:r>
      <w:r w:rsidRPr="001F1BC5">
        <w:rPr>
          <w:spacing w:val="1"/>
          <w:sz w:val="26"/>
        </w:rPr>
        <w:t xml:space="preserve"> </w:t>
      </w:r>
      <w:r w:rsidRPr="001F1BC5">
        <w:rPr>
          <w:sz w:val="26"/>
        </w:rPr>
        <w:t>пожелания</w:t>
      </w:r>
      <w:r w:rsidRPr="001F1BC5">
        <w:rPr>
          <w:spacing w:val="1"/>
          <w:sz w:val="26"/>
        </w:rPr>
        <w:t xml:space="preserve"> </w:t>
      </w:r>
      <w:r w:rsidRPr="001F1BC5">
        <w:rPr>
          <w:sz w:val="26"/>
        </w:rPr>
        <w:t>участникам</w:t>
      </w:r>
      <w:r w:rsidRPr="001F1BC5">
        <w:rPr>
          <w:spacing w:val="-62"/>
          <w:sz w:val="26"/>
        </w:rPr>
        <w:t xml:space="preserve"> </w:t>
      </w:r>
      <w:r w:rsidRPr="001F1BC5">
        <w:rPr>
          <w:sz w:val="26"/>
        </w:rPr>
        <w:t>совместной</w:t>
      </w:r>
      <w:r w:rsidRPr="001F1BC5">
        <w:rPr>
          <w:spacing w:val="1"/>
          <w:sz w:val="26"/>
        </w:rPr>
        <w:t xml:space="preserve"> </w:t>
      </w:r>
      <w:r w:rsidRPr="001F1BC5">
        <w:rPr>
          <w:sz w:val="26"/>
        </w:rPr>
        <w:t>работы,</w:t>
      </w:r>
      <w:r w:rsidRPr="001F1BC5">
        <w:rPr>
          <w:spacing w:val="1"/>
          <w:sz w:val="26"/>
        </w:rPr>
        <w:t xml:space="preserve"> </w:t>
      </w:r>
      <w:r w:rsidRPr="001F1BC5">
        <w:rPr>
          <w:sz w:val="26"/>
        </w:rPr>
        <w:t>спокойно</w:t>
      </w:r>
      <w:r w:rsidRPr="001F1BC5">
        <w:rPr>
          <w:spacing w:val="1"/>
          <w:sz w:val="26"/>
        </w:rPr>
        <w:t xml:space="preserve"> </w:t>
      </w:r>
      <w:r w:rsidRPr="001F1BC5">
        <w:rPr>
          <w:sz w:val="26"/>
        </w:rPr>
        <w:t>принимать</w:t>
      </w:r>
      <w:r w:rsidRPr="001F1BC5">
        <w:rPr>
          <w:spacing w:val="1"/>
          <w:sz w:val="26"/>
        </w:rPr>
        <w:t xml:space="preserve"> </w:t>
      </w:r>
      <w:r w:rsidRPr="001F1BC5">
        <w:rPr>
          <w:sz w:val="26"/>
        </w:rPr>
        <w:t>замечания</w:t>
      </w:r>
      <w:r w:rsidRPr="001F1BC5">
        <w:rPr>
          <w:spacing w:val="1"/>
          <w:sz w:val="26"/>
        </w:rPr>
        <w:t xml:space="preserve"> </w:t>
      </w:r>
      <w:r w:rsidRPr="001F1BC5">
        <w:rPr>
          <w:sz w:val="26"/>
        </w:rPr>
        <w:t>в</w:t>
      </w:r>
      <w:r w:rsidRPr="001F1BC5">
        <w:rPr>
          <w:spacing w:val="1"/>
          <w:sz w:val="26"/>
        </w:rPr>
        <w:t xml:space="preserve"> </w:t>
      </w:r>
      <w:r w:rsidRPr="001F1BC5">
        <w:rPr>
          <w:sz w:val="26"/>
        </w:rPr>
        <w:t>свой</w:t>
      </w:r>
      <w:r w:rsidRPr="001F1BC5">
        <w:rPr>
          <w:spacing w:val="1"/>
          <w:sz w:val="26"/>
        </w:rPr>
        <w:t xml:space="preserve"> </w:t>
      </w:r>
      <w:r w:rsidRPr="001F1BC5">
        <w:rPr>
          <w:sz w:val="26"/>
        </w:rPr>
        <w:t>адрес,</w:t>
      </w:r>
      <w:r w:rsidRPr="001F1BC5">
        <w:rPr>
          <w:spacing w:val="1"/>
          <w:sz w:val="26"/>
        </w:rPr>
        <w:t xml:space="preserve"> </w:t>
      </w:r>
      <w:r w:rsidRPr="001F1BC5">
        <w:rPr>
          <w:sz w:val="26"/>
        </w:rPr>
        <w:t>мирно</w:t>
      </w:r>
      <w:r w:rsidRPr="001F1BC5">
        <w:rPr>
          <w:spacing w:val="1"/>
          <w:sz w:val="26"/>
        </w:rPr>
        <w:t xml:space="preserve"> </w:t>
      </w:r>
      <w:r w:rsidRPr="001F1BC5">
        <w:rPr>
          <w:sz w:val="26"/>
        </w:rPr>
        <w:t>решать</w:t>
      </w:r>
      <w:r w:rsidRPr="001F1BC5">
        <w:rPr>
          <w:spacing w:val="1"/>
          <w:sz w:val="26"/>
        </w:rPr>
        <w:t xml:space="preserve"> </w:t>
      </w:r>
      <w:r w:rsidRPr="001F1BC5">
        <w:rPr>
          <w:sz w:val="26"/>
        </w:rPr>
        <w:t>конфликты</w:t>
      </w:r>
      <w:r w:rsidRPr="001F1BC5">
        <w:rPr>
          <w:spacing w:val="-2"/>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2"/>
          <w:sz w:val="26"/>
        </w:rPr>
        <w:t xml:space="preserve"> </w:t>
      </w:r>
      <w:r w:rsidRPr="001F1BC5">
        <w:rPr>
          <w:sz w:val="26"/>
        </w:rPr>
        <w:t>с</w:t>
      </w:r>
      <w:r w:rsidRPr="001F1BC5">
        <w:rPr>
          <w:spacing w:val="-1"/>
          <w:sz w:val="26"/>
        </w:rPr>
        <w:t xml:space="preserve"> </w:t>
      </w:r>
      <w:r w:rsidRPr="001F1BC5">
        <w:rPr>
          <w:sz w:val="26"/>
        </w:rPr>
        <w:t>небольшой</w:t>
      </w:r>
      <w:r w:rsidRPr="001F1BC5">
        <w:rPr>
          <w:spacing w:val="-1"/>
          <w:sz w:val="26"/>
        </w:rPr>
        <w:t xml:space="preserve"> </w:t>
      </w:r>
      <w:r w:rsidRPr="001F1BC5">
        <w:rPr>
          <w:sz w:val="26"/>
        </w:rPr>
        <w:t>помощью</w:t>
      </w:r>
      <w:r w:rsidRPr="001F1BC5">
        <w:rPr>
          <w:spacing w:val="-2"/>
          <w:sz w:val="26"/>
        </w:rPr>
        <w:t xml:space="preserve"> </w:t>
      </w:r>
      <w:r w:rsidRPr="001F1BC5">
        <w:rPr>
          <w:sz w:val="26"/>
        </w:rPr>
        <w:t>учителя);</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совместно</w:t>
      </w:r>
      <w:r w:rsidRPr="001F1BC5">
        <w:rPr>
          <w:spacing w:val="-4"/>
          <w:sz w:val="26"/>
        </w:rPr>
        <w:t xml:space="preserve"> </w:t>
      </w:r>
      <w:r w:rsidRPr="001F1BC5">
        <w:rPr>
          <w:sz w:val="26"/>
        </w:rPr>
        <w:t>обсуждать</w:t>
      </w:r>
      <w:r w:rsidRPr="001F1BC5">
        <w:rPr>
          <w:spacing w:val="-2"/>
          <w:sz w:val="26"/>
        </w:rPr>
        <w:t xml:space="preserve"> </w:t>
      </w:r>
      <w:r w:rsidRPr="001F1BC5">
        <w:rPr>
          <w:sz w:val="26"/>
        </w:rPr>
        <w:t>процесс</w:t>
      </w:r>
      <w:r w:rsidRPr="001F1BC5">
        <w:rPr>
          <w:spacing w:val="-3"/>
          <w:sz w:val="26"/>
        </w:rPr>
        <w:t xml:space="preserve"> </w:t>
      </w:r>
      <w:r w:rsidRPr="001F1BC5">
        <w:rPr>
          <w:sz w:val="26"/>
        </w:rPr>
        <w:t>и</w:t>
      </w:r>
      <w:r w:rsidRPr="001F1BC5">
        <w:rPr>
          <w:spacing w:val="-2"/>
          <w:sz w:val="26"/>
        </w:rPr>
        <w:t xml:space="preserve"> </w:t>
      </w:r>
      <w:r w:rsidRPr="001F1BC5">
        <w:rPr>
          <w:sz w:val="26"/>
        </w:rPr>
        <w:t>результат</w:t>
      </w:r>
      <w:r w:rsidRPr="001F1BC5">
        <w:rPr>
          <w:spacing w:val="-3"/>
          <w:sz w:val="26"/>
        </w:rPr>
        <w:t xml:space="preserve"> </w:t>
      </w:r>
      <w:r w:rsidRPr="001F1BC5">
        <w:rPr>
          <w:sz w:val="26"/>
        </w:rPr>
        <w:t>работы;</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ответственно</w:t>
      </w:r>
      <w:r w:rsidRPr="001F1BC5">
        <w:rPr>
          <w:spacing w:val="-4"/>
          <w:sz w:val="26"/>
        </w:rPr>
        <w:t xml:space="preserve"> </w:t>
      </w:r>
      <w:r w:rsidRPr="001F1BC5">
        <w:rPr>
          <w:sz w:val="26"/>
        </w:rPr>
        <w:t>выполнять</w:t>
      </w:r>
      <w:r w:rsidRPr="001F1BC5">
        <w:rPr>
          <w:spacing w:val="-3"/>
          <w:sz w:val="26"/>
        </w:rPr>
        <w:t xml:space="preserve"> </w:t>
      </w:r>
      <w:r w:rsidRPr="001F1BC5">
        <w:rPr>
          <w:sz w:val="26"/>
        </w:rPr>
        <w:t>свою часть</w:t>
      </w:r>
      <w:r w:rsidRPr="001F1BC5">
        <w:rPr>
          <w:spacing w:val="-3"/>
          <w:sz w:val="26"/>
        </w:rPr>
        <w:t xml:space="preserve"> </w:t>
      </w:r>
      <w:r w:rsidRPr="001F1BC5">
        <w:rPr>
          <w:sz w:val="26"/>
        </w:rPr>
        <w:t>работы;</w:t>
      </w:r>
    </w:p>
    <w:p w:rsidR="00DE11BA" w:rsidRPr="001F1BC5" w:rsidRDefault="00DE11BA" w:rsidP="00DE11BA">
      <w:pPr>
        <w:numPr>
          <w:ilvl w:val="0"/>
          <w:numId w:val="5"/>
        </w:numPr>
        <w:tabs>
          <w:tab w:val="left" w:pos="645"/>
        </w:tabs>
        <w:spacing w:before="1"/>
        <w:ind w:left="644"/>
        <w:jc w:val="both"/>
        <w:rPr>
          <w:sz w:val="26"/>
        </w:rPr>
      </w:pPr>
      <w:r w:rsidRPr="001F1BC5">
        <w:rPr>
          <w:sz w:val="26"/>
        </w:rPr>
        <w:t>оценивать</w:t>
      </w:r>
      <w:r w:rsidRPr="001F1BC5">
        <w:rPr>
          <w:spacing w:val="-4"/>
          <w:sz w:val="26"/>
        </w:rPr>
        <w:t xml:space="preserve"> </w:t>
      </w:r>
      <w:r w:rsidRPr="001F1BC5">
        <w:rPr>
          <w:sz w:val="26"/>
        </w:rPr>
        <w:t>свой</w:t>
      </w:r>
      <w:r w:rsidRPr="001F1BC5">
        <w:rPr>
          <w:spacing w:val="-4"/>
          <w:sz w:val="26"/>
        </w:rPr>
        <w:t xml:space="preserve"> </w:t>
      </w:r>
      <w:r w:rsidRPr="001F1BC5">
        <w:rPr>
          <w:sz w:val="26"/>
        </w:rPr>
        <w:t>вклад в</w:t>
      </w:r>
      <w:r w:rsidRPr="001F1BC5">
        <w:rPr>
          <w:spacing w:val="-4"/>
          <w:sz w:val="26"/>
        </w:rPr>
        <w:t xml:space="preserve"> </w:t>
      </w:r>
      <w:r w:rsidRPr="001F1BC5">
        <w:rPr>
          <w:sz w:val="26"/>
        </w:rPr>
        <w:t>общий</w:t>
      </w:r>
      <w:r w:rsidRPr="001F1BC5">
        <w:rPr>
          <w:spacing w:val="-2"/>
          <w:sz w:val="26"/>
        </w:rPr>
        <w:t xml:space="preserve"> </w:t>
      </w:r>
      <w:r w:rsidRPr="001F1BC5">
        <w:rPr>
          <w:sz w:val="26"/>
        </w:rPr>
        <w:t>результат.</w:t>
      </w:r>
    </w:p>
    <w:p w:rsidR="00DE11BA" w:rsidRPr="001F1BC5" w:rsidRDefault="00DE11BA" w:rsidP="00DE11BA">
      <w:pPr>
        <w:spacing w:before="11"/>
        <w:rPr>
          <w:sz w:val="25"/>
          <w:szCs w:val="26"/>
        </w:rPr>
      </w:pPr>
    </w:p>
    <w:p w:rsidR="00DE11BA" w:rsidRPr="001F1BC5" w:rsidRDefault="00DE11BA" w:rsidP="00DE11BA">
      <w:pPr>
        <w:numPr>
          <w:ilvl w:val="0"/>
          <w:numId w:val="4"/>
        </w:numPr>
        <w:tabs>
          <w:tab w:val="left" w:pos="412"/>
        </w:tabs>
        <w:outlineLvl w:val="1"/>
        <w:rPr>
          <w:b/>
          <w:bCs/>
          <w:sz w:val="26"/>
          <w:szCs w:val="26"/>
        </w:rPr>
      </w:pPr>
      <w:r w:rsidRPr="001F1BC5">
        <w:rPr>
          <w:b/>
          <w:bCs/>
          <w:sz w:val="26"/>
          <w:szCs w:val="26"/>
          <w:u w:val="thick"/>
        </w:rPr>
        <w:t>КЛАСС</w:t>
      </w:r>
    </w:p>
    <w:p w:rsidR="00DE11BA" w:rsidRPr="001F1BC5" w:rsidRDefault="00DE11BA" w:rsidP="00DE11BA">
      <w:pPr>
        <w:spacing w:before="3"/>
        <w:rPr>
          <w:b/>
          <w:sz w:val="18"/>
          <w:szCs w:val="26"/>
        </w:rPr>
      </w:pPr>
    </w:p>
    <w:p w:rsidR="00DE11BA" w:rsidRPr="003463ED" w:rsidRDefault="00DE11BA" w:rsidP="00DE11BA">
      <w:pPr>
        <w:spacing w:before="89"/>
        <w:outlineLvl w:val="2"/>
        <w:rPr>
          <w:b/>
          <w:bCs/>
          <w:i/>
          <w:iCs/>
          <w:sz w:val="26"/>
          <w:szCs w:val="26"/>
        </w:rPr>
      </w:pPr>
      <w:r w:rsidRPr="003463ED">
        <w:rPr>
          <w:b/>
          <w:bCs/>
          <w:i/>
          <w:iCs/>
          <w:sz w:val="26"/>
          <w:szCs w:val="26"/>
        </w:rPr>
        <w:t>Сведения</w:t>
      </w:r>
      <w:r w:rsidRPr="003463ED">
        <w:rPr>
          <w:b/>
          <w:bCs/>
          <w:i/>
          <w:iCs/>
          <w:spacing w:val="-2"/>
          <w:sz w:val="26"/>
          <w:szCs w:val="26"/>
        </w:rPr>
        <w:t xml:space="preserve"> </w:t>
      </w:r>
      <w:r w:rsidRPr="003463ED">
        <w:rPr>
          <w:b/>
          <w:bCs/>
          <w:i/>
          <w:iCs/>
          <w:sz w:val="26"/>
          <w:szCs w:val="26"/>
        </w:rPr>
        <w:t>о</w:t>
      </w:r>
      <w:r w:rsidRPr="003463ED">
        <w:rPr>
          <w:b/>
          <w:bCs/>
          <w:i/>
          <w:iCs/>
          <w:spacing w:val="-3"/>
          <w:sz w:val="26"/>
          <w:szCs w:val="26"/>
        </w:rPr>
        <w:t xml:space="preserve"> </w:t>
      </w:r>
      <w:r w:rsidRPr="003463ED">
        <w:rPr>
          <w:b/>
          <w:bCs/>
          <w:i/>
          <w:iCs/>
          <w:sz w:val="26"/>
          <w:szCs w:val="26"/>
        </w:rPr>
        <w:t>русском</w:t>
      </w:r>
      <w:r w:rsidRPr="003463ED">
        <w:rPr>
          <w:b/>
          <w:bCs/>
          <w:i/>
          <w:iCs/>
          <w:spacing w:val="-3"/>
          <w:sz w:val="26"/>
          <w:szCs w:val="26"/>
        </w:rPr>
        <w:t xml:space="preserve"> </w:t>
      </w:r>
      <w:r w:rsidRPr="003463ED">
        <w:rPr>
          <w:b/>
          <w:bCs/>
          <w:i/>
          <w:iCs/>
          <w:sz w:val="26"/>
          <w:szCs w:val="26"/>
        </w:rPr>
        <w:t>языке.</w:t>
      </w:r>
    </w:p>
    <w:p w:rsidR="00DE11BA" w:rsidRPr="001F1BC5" w:rsidRDefault="00DE11BA" w:rsidP="00DE11BA">
      <w:pPr>
        <w:spacing w:before="1"/>
        <w:rPr>
          <w:sz w:val="26"/>
          <w:szCs w:val="26"/>
        </w:rPr>
      </w:pPr>
      <w:r w:rsidRPr="001F1BC5">
        <w:rPr>
          <w:sz w:val="26"/>
          <w:szCs w:val="26"/>
        </w:rPr>
        <w:t>Русский язык</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государственный язык</w:t>
      </w:r>
      <w:r w:rsidRPr="001F1BC5">
        <w:rPr>
          <w:spacing w:val="1"/>
          <w:sz w:val="26"/>
          <w:szCs w:val="26"/>
        </w:rPr>
        <w:t xml:space="preserve"> </w:t>
      </w:r>
      <w:r w:rsidRPr="001F1BC5">
        <w:rPr>
          <w:sz w:val="26"/>
          <w:szCs w:val="26"/>
        </w:rPr>
        <w:t>Российской</w:t>
      </w:r>
      <w:r w:rsidRPr="001F1BC5">
        <w:rPr>
          <w:spacing w:val="6"/>
          <w:sz w:val="26"/>
          <w:szCs w:val="26"/>
        </w:rPr>
        <w:t xml:space="preserve"> </w:t>
      </w:r>
      <w:r w:rsidRPr="001F1BC5">
        <w:rPr>
          <w:sz w:val="26"/>
          <w:szCs w:val="26"/>
        </w:rPr>
        <w:t>Федерации. Методы познания</w:t>
      </w:r>
      <w:r w:rsidRPr="001F1BC5">
        <w:rPr>
          <w:spacing w:val="-62"/>
          <w:sz w:val="26"/>
          <w:szCs w:val="26"/>
        </w:rPr>
        <w:t xml:space="preserve"> </w:t>
      </w:r>
      <w:r w:rsidRPr="001F1BC5">
        <w:rPr>
          <w:sz w:val="26"/>
          <w:szCs w:val="26"/>
        </w:rPr>
        <w:t>языка:</w:t>
      </w:r>
      <w:r w:rsidRPr="001F1BC5">
        <w:rPr>
          <w:spacing w:val="-2"/>
          <w:sz w:val="26"/>
          <w:szCs w:val="26"/>
        </w:rPr>
        <w:t xml:space="preserve"> </w:t>
      </w:r>
      <w:r w:rsidRPr="001F1BC5">
        <w:rPr>
          <w:sz w:val="26"/>
          <w:szCs w:val="26"/>
        </w:rPr>
        <w:t>наблюдение,</w:t>
      </w:r>
      <w:r w:rsidRPr="001F1BC5">
        <w:rPr>
          <w:spacing w:val="-1"/>
          <w:sz w:val="26"/>
          <w:szCs w:val="26"/>
        </w:rPr>
        <w:t xml:space="preserve"> </w:t>
      </w:r>
      <w:r w:rsidRPr="001F1BC5">
        <w:rPr>
          <w:sz w:val="26"/>
          <w:szCs w:val="26"/>
        </w:rPr>
        <w:t>анализ,</w:t>
      </w:r>
      <w:r w:rsidRPr="001F1BC5">
        <w:rPr>
          <w:spacing w:val="-2"/>
          <w:sz w:val="26"/>
          <w:szCs w:val="26"/>
        </w:rPr>
        <w:t xml:space="preserve"> </w:t>
      </w:r>
      <w:r w:rsidRPr="001F1BC5">
        <w:rPr>
          <w:sz w:val="26"/>
          <w:szCs w:val="26"/>
        </w:rPr>
        <w:t>лингвистический эксперимент.</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Фонетика</w:t>
      </w:r>
      <w:r w:rsidRPr="003463ED">
        <w:rPr>
          <w:b/>
          <w:bCs/>
          <w:i/>
          <w:iCs/>
          <w:spacing w:val="-7"/>
          <w:sz w:val="26"/>
          <w:szCs w:val="26"/>
        </w:rPr>
        <w:t xml:space="preserve"> </w:t>
      </w:r>
      <w:r w:rsidRPr="003463ED">
        <w:rPr>
          <w:b/>
          <w:bCs/>
          <w:i/>
          <w:iCs/>
          <w:sz w:val="26"/>
          <w:szCs w:val="26"/>
        </w:rPr>
        <w:t>и</w:t>
      </w:r>
      <w:r w:rsidRPr="003463ED">
        <w:rPr>
          <w:b/>
          <w:bCs/>
          <w:i/>
          <w:iCs/>
          <w:spacing w:val="-4"/>
          <w:sz w:val="26"/>
          <w:szCs w:val="26"/>
        </w:rPr>
        <w:t xml:space="preserve"> </w:t>
      </w:r>
      <w:r w:rsidRPr="003463ED">
        <w:rPr>
          <w:b/>
          <w:bCs/>
          <w:i/>
          <w:iCs/>
          <w:sz w:val="26"/>
          <w:szCs w:val="26"/>
        </w:rPr>
        <w:t>графика</w:t>
      </w:r>
    </w:p>
    <w:p w:rsidR="00DE11BA" w:rsidRPr="001F1BC5" w:rsidRDefault="00DE11BA" w:rsidP="00DE11BA">
      <w:pPr>
        <w:spacing w:before="1"/>
        <w:ind w:right="110"/>
        <w:jc w:val="both"/>
        <w:rPr>
          <w:sz w:val="26"/>
          <w:szCs w:val="26"/>
        </w:rPr>
      </w:pPr>
      <w:r w:rsidRPr="001F1BC5">
        <w:rPr>
          <w:sz w:val="26"/>
          <w:szCs w:val="26"/>
        </w:rPr>
        <w:t>Звуки</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гласный/согласный,</w:t>
      </w:r>
      <w:r w:rsidRPr="001F1BC5">
        <w:rPr>
          <w:spacing w:val="1"/>
          <w:sz w:val="26"/>
          <w:szCs w:val="26"/>
        </w:rPr>
        <w:t xml:space="preserve"> </w:t>
      </w:r>
      <w:r w:rsidRPr="001F1BC5">
        <w:rPr>
          <w:sz w:val="26"/>
          <w:szCs w:val="26"/>
        </w:rPr>
        <w:t>гласный</w:t>
      </w:r>
      <w:r w:rsidRPr="001F1BC5">
        <w:rPr>
          <w:spacing w:val="1"/>
          <w:sz w:val="26"/>
          <w:szCs w:val="26"/>
        </w:rPr>
        <w:t xml:space="preserve"> </w:t>
      </w:r>
      <w:r w:rsidRPr="001F1BC5">
        <w:rPr>
          <w:sz w:val="26"/>
          <w:szCs w:val="26"/>
        </w:rPr>
        <w:t>ударный/безударный,</w:t>
      </w:r>
      <w:r w:rsidRPr="001F1BC5">
        <w:rPr>
          <w:spacing w:val="1"/>
          <w:sz w:val="26"/>
          <w:szCs w:val="26"/>
        </w:rPr>
        <w:t xml:space="preserve"> </w:t>
      </w:r>
      <w:r w:rsidRPr="001F1BC5">
        <w:rPr>
          <w:sz w:val="26"/>
          <w:szCs w:val="26"/>
        </w:rPr>
        <w:t>согласный</w:t>
      </w:r>
      <w:r w:rsidRPr="001F1BC5">
        <w:rPr>
          <w:spacing w:val="1"/>
          <w:sz w:val="26"/>
          <w:szCs w:val="26"/>
        </w:rPr>
        <w:t xml:space="preserve"> </w:t>
      </w:r>
      <w:r w:rsidRPr="001F1BC5">
        <w:rPr>
          <w:sz w:val="26"/>
          <w:szCs w:val="26"/>
        </w:rPr>
        <w:t>твёрдый/мягкий,</w:t>
      </w:r>
      <w:r w:rsidRPr="001F1BC5">
        <w:rPr>
          <w:spacing w:val="1"/>
          <w:sz w:val="26"/>
          <w:szCs w:val="26"/>
        </w:rPr>
        <w:t xml:space="preserve"> </w:t>
      </w:r>
      <w:r w:rsidRPr="001F1BC5">
        <w:rPr>
          <w:sz w:val="26"/>
          <w:szCs w:val="26"/>
        </w:rPr>
        <w:t>парный/непарный,</w:t>
      </w:r>
      <w:r w:rsidRPr="001F1BC5">
        <w:rPr>
          <w:spacing w:val="1"/>
          <w:sz w:val="26"/>
          <w:szCs w:val="26"/>
        </w:rPr>
        <w:t xml:space="preserve"> </w:t>
      </w:r>
      <w:r w:rsidRPr="001F1BC5">
        <w:rPr>
          <w:sz w:val="26"/>
          <w:szCs w:val="26"/>
        </w:rPr>
        <w:t>согласный</w:t>
      </w:r>
      <w:r w:rsidRPr="001F1BC5">
        <w:rPr>
          <w:spacing w:val="1"/>
          <w:sz w:val="26"/>
          <w:szCs w:val="26"/>
        </w:rPr>
        <w:t xml:space="preserve"> </w:t>
      </w:r>
      <w:r w:rsidRPr="001F1BC5">
        <w:rPr>
          <w:sz w:val="26"/>
          <w:szCs w:val="26"/>
        </w:rPr>
        <w:t>глухой/звонкий,</w:t>
      </w:r>
      <w:r w:rsidRPr="001F1BC5">
        <w:rPr>
          <w:spacing w:val="1"/>
          <w:sz w:val="26"/>
          <w:szCs w:val="26"/>
        </w:rPr>
        <w:t xml:space="preserve"> </w:t>
      </w:r>
      <w:r w:rsidRPr="001F1BC5">
        <w:rPr>
          <w:sz w:val="26"/>
          <w:szCs w:val="26"/>
        </w:rPr>
        <w:t>парный/непарный;</w:t>
      </w:r>
      <w:r w:rsidRPr="001F1BC5">
        <w:rPr>
          <w:spacing w:val="1"/>
          <w:sz w:val="26"/>
          <w:szCs w:val="26"/>
        </w:rPr>
        <w:t xml:space="preserve"> </w:t>
      </w:r>
      <w:r w:rsidRPr="001F1BC5">
        <w:rPr>
          <w:sz w:val="26"/>
          <w:szCs w:val="26"/>
        </w:rPr>
        <w:t>функции</w:t>
      </w:r>
      <w:r w:rsidRPr="001F1BC5">
        <w:rPr>
          <w:spacing w:val="1"/>
          <w:sz w:val="26"/>
          <w:szCs w:val="26"/>
        </w:rPr>
        <w:t xml:space="preserve"> </w:t>
      </w:r>
      <w:r w:rsidRPr="001F1BC5">
        <w:rPr>
          <w:sz w:val="26"/>
          <w:szCs w:val="26"/>
        </w:rPr>
        <w:t>разделительных</w:t>
      </w:r>
      <w:r w:rsidRPr="001F1BC5">
        <w:rPr>
          <w:spacing w:val="1"/>
          <w:sz w:val="26"/>
          <w:szCs w:val="26"/>
        </w:rPr>
        <w:t xml:space="preserve"> </w:t>
      </w:r>
      <w:r w:rsidRPr="001F1BC5">
        <w:rPr>
          <w:sz w:val="26"/>
          <w:szCs w:val="26"/>
        </w:rPr>
        <w:t>мягкого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твёрдого</w:t>
      </w:r>
      <w:r w:rsidRPr="001F1BC5">
        <w:rPr>
          <w:spacing w:val="1"/>
          <w:sz w:val="26"/>
          <w:szCs w:val="26"/>
        </w:rPr>
        <w:t xml:space="preserve"> </w:t>
      </w:r>
      <w:r w:rsidRPr="001F1BC5">
        <w:rPr>
          <w:sz w:val="26"/>
          <w:szCs w:val="26"/>
        </w:rPr>
        <w:t>знаков,</w:t>
      </w:r>
      <w:r w:rsidRPr="001F1BC5">
        <w:rPr>
          <w:spacing w:val="1"/>
          <w:sz w:val="26"/>
          <w:szCs w:val="26"/>
        </w:rPr>
        <w:t xml:space="preserve"> </w:t>
      </w:r>
      <w:r w:rsidRPr="001F1BC5">
        <w:rPr>
          <w:sz w:val="26"/>
          <w:szCs w:val="26"/>
        </w:rPr>
        <w:t>условия</w:t>
      </w:r>
      <w:r w:rsidRPr="001F1BC5">
        <w:rPr>
          <w:spacing w:val="1"/>
          <w:sz w:val="26"/>
          <w:szCs w:val="26"/>
        </w:rPr>
        <w:t xml:space="preserve"> </w:t>
      </w:r>
      <w:r w:rsidRPr="001F1BC5">
        <w:rPr>
          <w:sz w:val="26"/>
          <w:szCs w:val="26"/>
        </w:rPr>
        <w:t>использования</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письме</w:t>
      </w:r>
      <w:r w:rsidRPr="001F1BC5">
        <w:rPr>
          <w:spacing w:val="1"/>
          <w:sz w:val="26"/>
          <w:szCs w:val="26"/>
        </w:rPr>
        <w:t xml:space="preserve"> </w:t>
      </w:r>
      <w:r w:rsidRPr="001F1BC5">
        <w:rPr>
          <w:sz w:val="26"/>
          <w:szCs w:val="26"/>
        </w:rPr>
        <w:t>разделительных</w:t>
      </w:r>
      <w:r w:rsidRPr="001F1BC5">
        <w:rPr>
          <w:spacing w:val="1"/>
          <w:sz w:val="26"/>
          <w:szCs w:val="26"/>
        </w:rPr>
        <w:t xml:space="preserve"> </w:t>
      </w:r>
      <w:r w:rsidRPr="001F1BC5">
        <w:rPr>
          <w:sz w:val="26"/>
          <w:szCs w:val="26"/>
        </w:rPr>
        <w:t>мягкого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твёрдого</w:t>
      </w:r>
      <w:r w:rsidRPr="001F1BC5">
        <w:rPr>
          <w:spacing w:val="1"/>
          <w:sz w:val="26"/>
          <w:szCs w:val="26"/>
        </w:rPr>
        <w:t xml:space="preserve"> </w:t>
      </w:r>
      <w:r w:rsidRPr="001F1BC5">
        <w:rPr>
          <w:sz w:val="26"/>
          <w:szCs w:val="26"/>
        </w:rPr>
        <w:t>знаков</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изученного).</w:t>
      </w:r>
    </w:p>
    <w:p w:rsidR="00DE11BA" w:rsidRPr="001F1BC5" w:rsidRDefault="00DE11BA" w:rsidP="00DE11BA">
      <w:pPr>
        <w:ind w:right="111"/>
        <w:jc w:val="both"/>
        <w:rPr>
          <w:sz w:val="26"/>
          <w:szCs w:val="26"/>
        </w:rPr>
      </w:pPr>
      <w:r w:rsidRPr="001F1BC5">
        <w:rPr>
          <w:sz w:val="26"/>
          <w:szCs w:val="26"/>
        </w:rPr>
        <w:t>Соотношение звукового и буквенного состава в словах с раз­ делительными ь и ъ, в</w:t>
      </w:r>
      <w:r w:rsidRPr="001F1BC5">
        <w:rPr>
          <w:spacing w:val="-62"/>
          <w:sz w:val="26"/>
          <w:szCs w:val="26"/>
        </w:rPr>
        <w:t xml:space="preserve"> </w:t>
      </w:r>
      <w:r w:rsidRPr="001F1BC5">
        <w:rPr>
          <w:sz w:val="26"/>
          <w:szCs w:val="26"/>
        </w:rPr>
        <w:t>словах</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непроизносимыми</w:t>
      </w:r>
      <w:r w:rsidRPr="001F1BC5">
        <w:rPr>
          <w:spacing w:val="-1"/>
          <w:sz w:val="26"/>
          <w:szCs w:val="26"/>
        </w:rPr>
        <w:t xml:space="preserve"> </w:t>
      </w:r>
      <w:r w:rsidRPr="001F1BC5">
        <w:rPr>
          <w:sz w:val="26"/>
          <w:szCs w:val="26"/>
        </w:rPr>
        <w:t>согласными.</w:t>
      </w:r>
    </w:p>
    <w:p w:rsidR="00DE11BA" w:rsidRPr="001F1BC5" w:rsidRDefault="00DE11BA" w:rsidP="00DE11BA">
      <w:pPr>
        <w:spacing w:line="299" w:lineRule="exact"/>
        <w:jc w:val="both"/>
        <w:rPr>
          <w:sz w:val="26"/>
          <w:szCs w:val="26"/>
        </w:rPr>
      </w:pPr>
      <w:r w:rsidRPr="001F1BC5">
        <w:rPr>
          <w:sz w:val="26"/>
          <w:szCs w:val="26"/>
        </w:rPr>
        <w:t>Использование</w:t>
      </w:r>
      <w:r w:rsidRPr="001F1BC5">
        <w:rPr>
          <w:spacing w:val="-5"/>
          <w:sz w:val="26"/>
          <w:szCs w:val="26"/>
        </w:rPr>
        <w:t xml:space="preserve"> </w:t>
      </w:r>
      <w:r w:rsidRPr="001F1BC5">
        <w:rPr>
          <w:sz w:val="26"/>
          <w:szCs w:val="26"/>
        </w:rPr>
        <w:t>алфавита</w:t>
      </w:r>
      <w:r w:rsidRPr="001F1BC5">
        <w:rPr>
          <w:spacing w:val="-4"/>
          <w:sz w:val="26"/>
          <w:szCs w:val="26"/>
        </w:rPr>
        <w:t xml:space="preserve"> </w:t>
      </w:r>
      <w:r w:rsidRPr="001F1BC5">
        <w:rPr>
          <w:sz w:val="26"/>
          <w:szCs w:val="26"/>
        </w:rPr>
        <w:t>при</w:t>
      </w:r>
      <w:r w:rsidRPr="001F1BC5">
        <w:rPr>
          <w:spacing w:val="-4"/>
          <w:sz w:val="26"/>
          <w:szCs w:val="26"/>
        </w:rPr>
        <w:t xml:space="preserve"> </w:t>
      </w:r>
      <w:r w:rsidRPr="001F1BC5">
        <w:rPr>
          <w:sz w:val="26"/>
          <w:szCs w:val="26"/>
        </w:rPr>
        <w:t>работе</w:t>
      </w:r>
      <w:r w:rsidRPr="001F1BC5">
        <w:rPr>
          <w:spacing w:val="-4"/>
          <w:sz w:val="26"/>
          <w:szCs w:val="26"/>
        </w:rPr>
        <w:t xml:space="preserve"> </w:t>
      </w:r>
      <w:r w:rsidRPr="001F1BC5">
        <w:rPr>
          <w:sz w:val="26"/>
          <w:szCs w:val="26"/>
        </w:rPr>
        <w:t>со словарями,</w:t>
      </w:r>
      <w:r w:rsidRPr="001F1BC5">
        <w:rPr>
          <w:spacing w:val="-4"/>
          <w:sz w:val="26"/>
          <w:szCs w:val="26"/>
        </w:rPr>
        <w:t xml:space="preserve"> </w:t>
      </w:r>
      <w:r w:rsidRPr="001F1BC5">
        <w:rPr>
          <w:sz w:val="26"/>
          <w:szCs w:val="26"/>
        </w:rPr>
        <w:t>справочниками,</w:t>
      </w:r>
      <w:r w:rsidRPr="001F1BC5">
        <w:rPr>
          <w:spacing w:val="-4"/>
          <w:sz w:val="26"/>
          <w:szCs w:val="26"/>
        </w:rPr>
        <w:t xml:space="preserve"> </w:t>
      </w:r>
      <w:r w:rsidRPr="001F1BC5">
        <w:rPr>
          <w:sz w:val="26"/>
          <w:szCs w:val="26"/>
        </w:rPr>
        <w:t>каталогами.</w:t>
      </w:r>
    </w:p>
    <w:p w:rsidR="00DE11BA" w:rsidRPr="001F1BC5" w:rsidRDefault="00DE11BA" w:rsidP="00DE11BA">
      <w:pPr>
        <w:rPr>
          <w:sz w:val="26"/>
          <w:szCs w:val="26"/>
        </w:rPr>
      </w:pPr>
    </w:p>
    <w:p w:rsidR="00DE11BA" w:rsidRPr="003463ED" w:rsidRDefault="00DE11BA" w:rsidP="00DE11BA">
      <w:pPr>
        <w:outlineLvl w:val="2"/>
        <w:rPr>
          <w:b/>
          <w:bCs/>
          <w:i/>
          <w:iCs/>
          <w:sz w:val="26"/>
          <w:szCs w:val="26"/>
        </w:rPr>
      </w:pPr>
      <w:r w:rsidRPr="003463ED">
        <w:rPr>
          <w:b/>
          <w:bCs/>
          <w:i/>
          <w:iCs/>
          <w:sz w:val="26"/>
          <w:szCs w:val="26"/>
        </w:rPr>
        <w:t>Орфоэпия</w:t>
      </w:r>
    </w:p>
    <w:p w:rsidR="00DE11BA" w:rsidRPr="001F1BC5" w:rsidRDefault="00DE11BA" w:rsidP="00DE11BA">
      <w:pPr>
        <w:spacing w:before="2"/>
        <w:ind w:right="107"/>
        <w:jc w:val="both"/>
        <w:rPr>
          <w:sz w:val="26"/>
          <w:szCs w:val="26"/>
        </w:rPr>
      </w:pPr>
      <w:r w:rsidRPr="001F1BC5">
        <w:rPr>
          <w:sz w:val="26"/>
          <w:szCs w:val="26"/>
        </w:rPr>
        <w:t>Нормы</w:t>
      </w:r>
      <w:r w:rsidRPr="001F1BC5">
        <w:rPr>
          <w:spacing w:val="1"/>
          <w:sz w:val="26"/>
          <w:szCs w:val="26"/>
        </w:rPr>
        <w:t xml:space="preserve"> </w:t>
      </w:r>
      <w:r w:rsidRPr="001F1BC5">
        <w:rPr>
          <w:sz w:val="26"/>
          <w:szCs w:val="26"/>
        </w:rPr>
        <w:t>произношения</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сочетаний</w:t>
      </w:r>
      <w:r w:rsidRPr="001F1BC5">
        <w:rPr>
          <w:spacing w:val="1"/>
          <w:sz w:val="26"/>
          <w:szCs w:val="26"/>
        </w:rPr>
        <w:t xml:space="preserve"> </w:t>
      </w:r>
      <w:r w:rsidRPr="001F1BC5">
        <w:rPr>
          <w:sz w:val="26"/>
          <w:szCs w:val="26"/>
        </w:rPr>
        <w:t>звуков;</w:t>
      </w:r>
      <w:r w:rsidRPr="001F1BC5">
        <w:rPr>
          <w:spacing w:val="1"/>
          <w:sz w:val="26"/>
          <w:szCs w:val="26"/>
        </w:rPr>
        <w:t xml:space="preserve"> </w:t>
      </w:r>
      <w:r w:rsidRPr="001F1BC5">
        <w:rPr>
          <w:sz w:val="26"/>
          <w:szCs w:val="26"/>
        </w:rPr>
        <w:t>ударение</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словах</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соответствии</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нормами</w:t>
      </w:r>
      <w:r w:rsidRPr="001F1BC5">
        <w:rPr>
          <w:spacing w:val="1"/>
          <w:sz w:val="26"/>
          <w:szCs w:val="26"/>
        </w:rPr>
        <w:t xml:space="preserve"> </w:t>
      </w:r>
      <w:r w:rsidRPr="001F1BC5">
        <w:rPr>
          <w:sz w:val="26"/>
          <w:szCs w:val="26"/>
        </w:rPr>
        <w:t>современного</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литературного</w:t>
      </w:r>
      <w:r w:rsidRPr="001F1BC5">
        <w:rPr>
          <w:spacing w:val="1"/>
          <w:sz w:val="26"/>
          <w:szCs w:val="26"/>
        </w:rPr>
        <w:t xml:space="preserve"> </w:t>
      </w:r>
      <w:r w:rsidRPr="001F1BC5">
        <w:rPr>
          <w:sz w:val="26"/>
          <w:szCs w:val="26"/>
        </w:rPr>
        <w:t>языка</w:t>
      </w:r>
      <w:r w:rsidRPr="001F1BC5">
        <w:rPr>
          <w:spacing w:val="66"/>
          <w:sz w:val="26"/>
          <w:szCs w:val="26"/>
        </w:rPr>
        <w:t xml:space="preserve"> </w:t>
      </w:r>
      <w:r w:rsidRPr="001F1BC5">
        <w:rPr>
          <w:sz w:val="26"/>
          <w:szCs w:val="26"/>
        </w:rPr>
        <w:t>(на</w:t>
      </w:r>
      <w:r w:rsidRPr="001F1BC5">
        <w:rPr>
          <w:spacing w:val="1"/>
          <w:sz w:val="26"/>
          <w:szCs w:val="26"/>
        </w:rPr>
        <w:t xml:space="preserve"> </w:t>
      </w:r>
      <w:r w:rsidRPr="001F1BC5">
        <w:rPr>
          <w:sz w:val="26"/>
          <w:szCs w:val="26"/>
        </w:rPr>
        <w:t>ограниченном</w:t>
      </w:r>
      <w:r w:rsidRPr="001F1BC5">
        <w:rPr>
          <w:spacing w:val="-2"/>
          <w:sz w:val="26"/>
          <w:szCs w:val="26"/>
        </w:rPr>
        <w:t xml:space="preserve"> </w:t>
      </w:r>
      <w:r w:rsidRPr="001F1BC5">
        <w:rPr>
          <w:sz w:val="26"/>
          <w:szCs w:val="26"/>
        </w:rPr>
        <w:t>перечне</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отрабатываемом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учебнике).</w:t>
      </w:r>
    </w:p>
    <w:p w:rsidR="00DE11BA" w:rsidRPr="001F1BC5" w:rsidRDefault="00DE11BA" w:rsidP="00DE11BA">
      <w:pPr>
        <w:spacing w:line="297" w:lineRule="exact"/>
        <w:jc w:val="both"/>
        <w:rPr>
          <w:sz w:val="26"/>
          <w:szCs w:val="26"/>
        </w:rPr>
      </w:pPr>
      <w:r w:rsidRPr="001F1BC5">
        <w:rPr>
          <w:sz w:val="26"/>
          <w:szCs w:val="26"/>
        </w:rPr>
        <w:t>Использование</w:t>
      </w:r>
      <w:r w:rsidRPr="001F1BC5">
        <w:rPr>
          <w:spacing w:val="-5"/>
          <w:sz w:val="26"/>
          <w:szCs w:val="26"/>
        </w:rPr>
        <w:t xml:space="preserve"> </w:t>
      </w:r>
      <w:r w:rsidRPr="001F1BC5">
        <w:rPr>
          <w:sz w:val="26"/>
          <w:szCs w:val="26"/>
        </w:rPr>
        <w:t>орфоэпического</w:t>
      </w:r>
      <w:r w:rsidRPr="001F1BC5">
        <w:rPr>
          <w:spacing w:val="-4"/>
          <w:sz w:val="26"/>
          <w:szCs w:val="26"/>
        </w:rPr>
        <w:t xml:space="preserve"> </w:t>
      </w:r>
      <w:r w:rsidRPr="001F1BC5">
        <w:rPr>
          <w:sz w:val="26"/>
          <w:szCs w:val="26"/>
        </w:rPr>
        <w:t>словаря</w:t>
      </w:r>
      <w:r w:rsidRPr="001F1BC5">
        <w:rPr>
          <w:spacing w:val="-5"/>
          <w:sz w:val="26"/>
          <w:szCs w:val="26"/>
        </w:rPr>
        <w:t xml:space="preserve"> </w:t>
      </w:r>
      <w:r w:rsidRPr="001F1BC5">
        <w:rPr>
          <w:sz w:val="26"/>
          <w:szCs w:val="26"/>
        </w:rPr>
        <w:t>для</w:t>
      </w:r>
      <w:r w:rsidRPr="001F1BC5">
        <w:rPr>
          <w:spacing w:val="-3"/>
          <w:sz w:val="26"/>
          <w:szCs w:val="26"/>
        </w:rPr>
        <w:t xml:space="preserve"> </w:t>
      </w:r>
      <w:r w:rsidRPr="001F1BC5">
        <w:rPr>
          <w:sz w:val="26"/>
          <w:szCs w:val="26"/>
        </w:rPr>
        <w:t>решения</w:t>
      </w:r>
      <w:r w:rsidRPr="001F1BC5">
        <w:rPr>
          <w:spacing w:val="-5"/>
          <w:sz w:val="26"/>
          <w:szCs w:val="26"/>
        </w:rPr>
        <w:t xml:space="preserve"> </w:t>
      </w:r>
      <w:r w:rsidRPr="001F1BC5">
        <w:rPr>
          <w:sz w:val="26"/>
          <w:szCs w:val="26"/>
        </w:rPr>
        <w:t>практических</w:t>
      </w:r>
      <w:r w:rsidRPr="001F1BC5">
        <w:rPr>
          <w:spacing w:val="-4"/>
          <w:sz w:val="26"/>
          <w:szCs w:val="26"/>
        </w:rPr>
        <w:t xml:space="preserve"> </w:t>
      </w:r>
      <w:r w:rsidRPr="001F1BC5">
        <w:rPr>
          <w:sz w:val="26"/>
          <w:szCs w:val="26"/>
        </w:rPr>
        <w:t>задач.</w:t>
      </w:r>
    </w:p>
    <w:p w:rsidR="00DE11BA" w:rsidRPr="001F1BC5" w:rsidRDefault="00DE11BA" w:rsidP="00DE11BA">
      <w:pPr>
        <w:spacing w:before="11"/>
        <w:rPr>
          <w:sz w:val="25"/>
          <w:szCs w:val="26"/>
        </w:rPr>
      </w:pPr>
    </w:p>
    <w:p w:rsidR="00DE11BA" w:rsidRPr="003463ED" w:rsidRDefault="00DE11BA" w:rsidP="00DE11BA">
      <w:pPr>
        <w:outlineLvl w:val="2"/>
        <w:rPr>
          <w:b/>
          <w:bCs/>
          <w:i/>
          <w:iCs/>
          <w:sz w:val="26"/>
          <w:szCs w:val="26"/>
        </w:rPr>
      </w:pPr>
      <w:r w:rsidRPr="003463ED">
        <w:rPr>
          <w:b/>
          <w:bCs/>
          <w:i/>
          <w:iCs/>
          <w:sz w:val="26"/>
          <w:szCs w:val="26"/>
        </w:rPr>
        <w:t>Лексика</w:t>
      </w:r>
    </w:p>
    <w:p w:rsidR="00DE11BA" w:rsidRPr="001F1BC5" w:rsidRDefault="00DE11BA" w:rsidP="00DE11BA">
      <w:pPr>
        <w:spacing w:before="1"/>
        <w:rPr>
          <w:sz w:val="26"/>
          <w:szCs w:val="26"/>
        </w:rPr>
      </w:pPr>
      <w:r w:rsidRPr="001F1BC5">
        <w:rPr>
          <w:sz w:val="26"/>
          <w:szCs w:val="26"/>
        </w:rPr>
        <w:t>Повторение:</w:t>
      </w:r>
      <w:r w:rsidRPr="001F1BC5">
        <w:rPr>
          <w:spacing w:val="-4"/>
          <w:sz w:val="26"/>
          <w:szCs w:val="26"/>
        </w:rPr>
        <w:t xml:space="preserve"> </w:t>
      </w:r>
      <w:r w:rsidRPr="001F1BC5">
        <w:rPr>
          <w:sz w:val="26"/>
          <w:szCs w:val="26"/>
        </w:rPr>
        <w:t>лексическое</w:t>
      </w:r>
      <w:r w:rsidRPr="001F1BC5">
        <w:rPr>
          <w:spacing w:val="-4"/>
          <w:sz w:val="26"/>
          <w:szCs w:val="26"/>
        </w:rPr>
        <w:t xml:space="preserve"> </w:t>
      </w:r>
      <w:r w:rsidRPr="001F1BC5">
        <w:rPr>
          <w:sz w:val="26"/>
          <w:szCs w:val="26"/>
        </w:rPr>
        <w:t>значение</w:t>
      </w:r>
      <w:r w:rsidRPr="001F1BC5">
        <w:rPr>
          <w:spacing w:val="-4"/>
          <w:sz w:val="26"/>
          <w:szCs w:val="26"/>
        </w:rPr>
        <w:t xml:space="preserve"> </w:t>
      </w:r>
      <w:r w:rsidRPr="001F1BC5">
        <w:rPr>
          <w:sz w:val="26"/>
          <w:szCs w:val="26"/>
        </w:rPr>
        <w:t>слова.</w:t>
      </w:r>
    </w:p>
    <w:p w:rsidR="00DE11BA" w:rsidRPr="001F1BC5" w:rsidRDefault="00DE11BA" w:rsidP="00DE11BA">
      <w:pPr>
        <w:tabs>
          <w:tab w:val="left" w:pos="1872"/>
          <w:tab w:val="left" w:pos="2236"/>
          <w:tab w:val="left" w:pos="3731"/>
          <w:tab w:val="left" w:pos="4952"/>
          <w:tab w:val="left" w:pos="5791"/>
          <w:tab w:val="left" w:pos="7800"/>
          <w:tab w:val="left" w:pos="9375"/>
        </w:tabs>
        <w:spacing w:before="1"/>
        <w:ind w:right="112"/>
        <w:rPr>
          <w:sz w:val="26"/>
          <w:szCs w:val="26"/>
        </w:rPr>
      </w:pPr>
      <w:r w:rsidRPr="001F1BC5">
        <w:rPr>
          <w:sz w:val="26"/>
          <w:szCs w:val="26"/>
        </w:rPr>
        <w:t>Прямое</w:t>
      </w:r>
      <w:r w:rsidRPr="001F1BC5">
        <w:rPr>
          <w:sz w:val="26"/>
          <w:szCs w:val="26"/>
        </w:rPr>
        <w:tab/>
        <w:t>и</w:t>
      </w:r>
      <w:r w:rsidRPr="001F1BC5">
        <w:rPr>
          <w:sz w:val="26"/>
          <w:szCs w:val="26"/>
        </w:rPr>
        <w:tab/>
        <w:t>переносное</w:t>
      </w:r>
      <w:r w:rsidRPr="001F1BC5">
        <w:rPr>
          <w:sz w:val="26"/>
          <w:szCs w:val="26"/>
        </w:rPr>
        <w:tab/>
        <w:t>значение</w:t>
      </w:r>
      <w:r w:rsidRPr="001F1BC5">
        <w:rPr>
          <w:sz w:val="26"/>
          <w:szCs w:val="26"/>
        </w:rPr>
        <w:tab/>
        <w:t>слова</w:t>
      </w:r>
      <w:r w:rsidRPr="001F1BC5">
        <w:rPr>
          <w:sz w:val="26"/>
          <w:szCs w:val="26"/>
        </w:rPr>
        <w:tab/>
        <w:t>(ознакомление).</w:t>
      </w:r>
      <w:r w:rsidRPr="001F1BC5">
        <w:rPr>
          <w:sz w:val="26"/>
          <w:szCs w:val="26"/>
        </w:rPr>
        <w:tab/>
        <w:t>Устаревшие</w:t>
      </w:r>
      <w:r w:rsidRPr="001F1BC5">
        <w:rPr>
          <w:sz w:val="26"/>
          <w:szCs w:val="26"/>
        </w:rPr>
        <w:tab/>
        <w:t>слова</w:t>
      </w:r>
      <w:r w:rsidRPr="001F1BC5">
        <w:rPr>
          <w:spacing w:val="-62"/>
          <w:sz w:val="26"/>
          <w:szCs w:val="26"/>
        </w:rPr>
        <w:t xml:space="preserve"> </w:t>
      </w:r>
      <w:r w:rsidRPr="001F1BC5">
        <w:rPr>
          <w:sz w:val="26"/>
          <w:szCs w:val="26"/>
        </w:rPr>
        <w:t>(ознакомление).</w:t>
      </w:r>
    </w:p>
    <w:p w:rsidR="00DE11BA" w:rsidRPr="001F1BC5" w:rsidRDefault="00DE11BA" w:rsidP="00DE11BA">
      <w:pPr>
        <w:spacing w:before="9"/>
        <w:rPr>
          <w:sz w:val="25"/>
          <w:szCs w:val="26"/>
        </w:rPr>
      </w:pPr>
    </w:p>
    <w:p w:rsidR="00DE11BA" w:rsidRPr="003463ED" w:rsidRDefault="00DE11BA" w:rsidP="00DE11BA">
      <w:pPr>
        <w:spacing w:before="1"/>
        <w:outlineLvl w:val="2"/>
        <w:rPr>
          <w:b/>
          <w:bCs/>
          <w:i/>
          <w:iCs/>
          <w:sz w:val="26"/>
          <w:szCs w:val="26"/>
        </w:rPr>
      </w:pPr>
      <w:r w:rsidRPr="003463ED">
        <w:rPr>
          <w:b/>
          <w:bCs/>
          <w:i/>
          <w:iCs/>
          <w:sz w:val="26"/>
          <w:szCs w:val="26"/>
        </w:rPr>
        <w:t>Состав</w:t>
      </w:r>
      <w:r w:rsidRPr="003463ED">
        <w:rPr>
          <w:b/>
          <w:bCs/>
          <w:i/>
          <w:iCs/>
          <w:spacing w:val="-3"/>
          <w:sz w:val="26"/>
          <w:szCs w:val="26"/>
        </w:rPr>
        <w:t xml:space="preserve"> </w:t>
      </w:r>
      <w:r w:rsidRPr="003463ED">
        <w:rPr>
          <w:b/>
          <w:bCs/>
          <w:i/>
          <w:iCs/>
          <w:sz w:val="26"/>
          <w:szCs w:val="26"/>
        </w:rPr>
        <w:t>слова</w:t>
      </w:r>
      <w:r w:rsidRPr="003463ED">
        <w:rPr>
          <w:b/>
          <w:bCs/>
          <w:i/>
          <w:iCs/>
          <w:spacing w:val="-4"/>
          <w:sz w:val="26"/>
          <w:szCs w:val="26"/>
        </w:rPr>
        <w:t xml:space="preserve"> </w:t>
      </w:r>
      <w:r w:rsidRPr="003463ED">
        <w:rPr>
          <w:b/>
          <w:bCs/>
          <w:i/>
          <w:iCs/>
          <w:sz w:val="26"/>
          <w:szCs w:val="26"/>
        </w:rPr>
        <w:t>(морфемика)</w:t>
      </w:r>
    </w:p>
    <w:p w:rsidR="00DE11BA" w:rsidRPr="001F1BC5" w:rsidRDefault="00DE11BA" w:rsidP="00DE11BA">
      <w:pPr>
        <w:spacing w:before="1"/>
        <w:ind w:right="105"/>
        <w:jc w:val="both"/>
        <w:rPr>
          <w:sz w:val="26"/>
          <w:szCs w:val="26"/>
        </w:rPr>
      </w:pPr>
      <w:r w:rsidRPr="001F1BC5">
        <w:rPr>
          <w:sz w:val="26"/>
          <w:szCs w:val="26"/>
        </w:rPr>
        <w:t>Корень</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обязательная</w:t>
      </w:r>
      <w:r w:rsidRPr="001F1BC5">
        <w:rPr>
          <w:spacing w:val="1"/>
          <w:sz w:val="26"/>
          <w:szCs w:val="26"/>
        </w:rPr>
        <w:t xml:space="preserve"> </w:t>
      </w:r>
      <w:r w:rsidRPr="001F1BC5">
        <w:rPr>
          <w:sz w:val="26"/>
          <w:szCs w:val="26"/>
        </w:rPr>
        <w:t>часть</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однокоренные</w:t>
      </w:r>
      <w:r w:rsidRPr="001F1BC5">
        <w:rPr>
          <w:spacing w:val="1"/>
          <w:sz w:val="26"/>
          <w:szCs w:val="26"/>
        </w:rPr>
        <w:t xml:space="preserve"> </w:t>
      </w:r>
      <w:r w:rsidRPr="001F1BC5">
        <w:rPr>
          <w:sz w:val="26"/>
          <w:szCs w:val="26"/>
        </w:rPr>
        <w:t>(родственные)</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признаки</w:t>
      </w:r>
      <w:r w:rsidRPr="001F1BC5">
        <w:rPr>
          <w:spacing w:val="1"/>
          <w:sz w:val="26"/>
          <w:szCs w:val="26"/>
        </w:rPr>
        <w:t xml:space="preserve"> </w:t>
      </w:r>
      <w:r w:rsidRPr="001F1BC5">
        <w:rPr>
          <w:sz w:val="26"/>
          <w:szCs w:val="26"/>
        </w:rPr>
        <w:t>однокоренных</w:t>
      </w:r>
      <w:r w:rsidRPr="001F1BC5">
        <w:rPr>
          <w:spacing w:val="1"/>
          <w:sz w:val="26"/>
          <w:szCs w:val="26"/>
        </w:rPr>
        <w:t xml:space="preserve"> </w:t>
      </w:r>
      <w:r w:rsidRPr="001F1BC5">
        <w:rPr>
          <w:sz w:val="26"/>
          <w:szCs w:val="26"/>
        </w:rPr>
        <w:t>(родственных)</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различение</w:t>
      </w:r>
      <w:r w:rsidRPr="001F1BC5">
        <w:rPr>
          <w:spacing w:val="1"/>
          <w:sz w:val="26"/>
          <w:szCs w:val="26"/>
        </w:rPr>
        <w:t xml:space="preserve"> </w:t>
      </w:r>
      <w:r w:rsidRPr="001F1BC5">
        <w:rPr>
          <w:sz w:val="26"/>
          <w:szCs w:val="26"/>
        </w:rPr>
        <w:t>однокоренных</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синонимов, однокоренных слов и слов с омонимичными корнями; выделение в словах</w:t>
      </w:r>
      <w:r w:rsidRPr="001F1BC5">
        <w:rPr>
          <w:spacing w:val="1"/>
          <w:sz w:val="26"/>
          <w:szCs w:val="26"/>
        </w:rPr>
        <w:t xml:space="preserve"> </w:t>
      </w:r>
      <w:r w:rsidRPr="001F1BC5">
        <w:rPr>
          <w:sz w:val="26"/>
          <w:szCs w:val="26"/>
        </w:rPr>
        <w:t>корня</w:t>
      </w:r>
      <w:r w:rsidRPr="001F1BC5">
        <w:rPr>
          <w:spacing w:val="1"/>
          <w:sz w:val="26"/>
          <w:szCs w:val="26"/>
        </w:rPr>
        <w:t xml:space="preserve"> </w:t>
      </w:r>
      <w:r w:rsidRPr="001F1BC5">
        <w:rPr>
          <w:sz w:val="26"/>
          <w:szCs w:val="26"/>
        </w:rPr>
        <w:t>(простые</w:t>
      </w:r>
      <w:r w:rsidRPr="001F1BC5">
        <w:rPr>
          <w:spacing w:val="1"/>
          <w:sz w:val="26"/>
          <w:szCs w:val="26"/>
        </w:rPr>
        <w:t xml:space="preserve"> </w:t>
      </w:r>
      <w:r w:rsidRPr="001F1BC5">
        <w:rPr>
          <w:sz w:val="26"/>
          <w:szCs w:val="26"/>
        </w:rPr>
        <w:t>случаи);</w:t>
      </w:r>
      <w:r w:rsidRPr="001F1BC5">
        <w:rPr>
          <w:spacing w:val="1"/>
          <w:sz w:val="26"/>
          <w:szCs w:val="26"/>
        </w:rPr>
        <w:t xml:space="preserve"> </w:t>
      </w:r>
      <w:r w:rsidRPr="001F1BC5">
        <w:rPr>
          <w:sz w:val="26"/>
          <w:szCs w:val="26"/>
        </w:rPr>
        <w:t>окончание</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изменяемая</w:t>
      </w:r>
      <w:r w:rsidRPr="001F1BC5">
        <w:rPr>
          <w:spacing w:val="1"/>
          <w:sz w:val="26"/>
          <w:szCs w:val="26"/>
        </w:rPr>
        <w:t xml:space="preserve"> </w:t>
      </w:r>
      <w:r w:rsidRPr="001F1BC5">
        <w:rPr>
          <w:sz w:val="26"/>
          <w:szCs w:val="26"/>
        </w:rPr>
        <w:t>часть</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изученного).</w:t>
      </w:r>
    </w:p>
    <w:p w:rsidR="00DE11BA" w:rsidRPr="001F1BC5" w:rsidRDefault="00DE11BA" w:rsidP="00DE11BA">
      <w:pPr>
        <w:ind w:right="105"/>
        <w:jc w:val="both"/>
        <w:rPr>
          <w:sz w:val="26"/>
          <w:szCs w:val="26"/>
        </w:rPr>
      </w:pPr>
      <w:r w:rsidRPr="001F1BC5">
        <w:rPr>
          <w:sz w:val="26"/>
          <w:szCs w:val="26"/>
        </w:rPr>
        <w:t>Однокоренные</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формы</w:t>
      </w:r>
      <w:r w:rsidRPr="001F1BC5">
        <w:rPr>
          <w:spacing w:val="1"/>
          <w:sz w:val="26"/>
          <w:szCs w:val="26"/>
        </w:rPr>
        <w:t xml:space="preserve"> </w:t>
      </w:r>
      <w:r w:rsidRPr="001F1BC5">
        <w:rPr>
          <w:sz w:val="26"/>
          <w:szCs w:val="26"/>
        </w:rPr>
        <w:t>одного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того</w:t>
      </w:r>
      <w:r w:rsidRPr="001F1BC5">
        <w:rPr>
          <w:spacing w:val="1"/>
          <w:sz w:val="26"/>
          <w:szCs w:val="26"/>
        </w:rPr>
        <w:t xml:space="preserve"> </w:t>
      </w:r>
      <w:r w:rsidRPr="001F1BC5">
        <w:rPr>
          <w:sz w:val="26"/>
          <w:szCs w:val="26"/>
        </w:rPr>
        <w:t>же</w:t>
      </w:r>
      <w:r w:rsidRPr="001F1BC5">
        <w:rPr>
          <w:spacing w:val="1"/>
          <w:sz w:val="26"/>
          <w:szCs w:val="26"/>
        </w:rPr>
        <w:t xml:space="preserve"> </w:t>
      </w:r>
      <w:r w:rsidRPr="001F1BC5">
        <w:rPr>
          <w:sz w:val="26"/>
          <w:szCs w:val="26"/>
        </w:rPr>
        <w:t>слова.</w:t>
      </w:r>
      <w:r w:rsidRPr="001F1BC5">
        <w:rPr>
          <w:spacing w:val="1"/>
          <w:sz w:val="26"/>
          <w:szCs w:val="26"/>
        </w:rPr>
        <w:t xml:space="preserve"> </w:t>
      </w:r>
      <w:r w:rsidRPr="001F1BC5">
        <w:rPr>
          <w:sz w:val="26"/>
          <w:szCs w:val="26"/>
        </w:rPr>
        <w:t>Корень,</w:t>
      </w:r>
      <w:r w:rsidRPr="001F1BC5">
        <w:rPr>
          <w:spacing w:val="1"/>
          <w:sz w:val="26"/>
          <w:szCs w:val="26"/>
        </w:rPr>
        <w:t xml:space="preserve"> </w:t>
      </w:r>
      <w:r w:rsidRPr="001F1BC5">
        <w:rPr>
          <w:sz w:val="26"/>
          <w:szCs w:val="26"/>
        </w:rPr>
        <w:t>приставка,</w:t>
      </w:r>
      <w:r w:rsidRPr="001F1BC5">
        <w:rPr>
          <w:spacing w:val="1"/>
          <w:sz w:val="26"/>
          <w:szCs w:val="26"/>
        </w:rPr>
        <w:t xml:space="preserve"> </w:t>
      </w:r>
      <w:r w:rsidRPr="001F1BC5">
        <w:rPr>
          <w:sz w:val="26"/>
          <w:szCs w:val="26"/>
        </w:rPr>
        <w:t>суффикс</w:t>
      </w:r>
      <w:r w:rsidRPr="001F1BC5">
        <w:rPr>
          <w:spacing w:val="-2"/>
          <w:sz w:val="26"/>
          <w:szCs w:val="26"/>
        </w:rPr>
        <w:t xml:space="preserve"> </w:t>
      </w:r>
      <w:r w:rsidRPr="001F1BC5">
        <w:rPr>
          <w:sz w:val="26"/>
          <w:szCs w:val="26"/>
        </w:rPr>
        <w:t>-</w:t>
      </w:r>
      <w:r w:rsidRPr="001F1BC5">
        <w:rPr>
          <w:spacing w:val="-2"/>
          <w:sz w:val="26"/>
          <w:szCs w:val="26"/>
        </w:rPr>
        <w:t xml:space="preserve"> </w:t>
      </w:r>
      <w:r w:rsidRPr="001F1BC5">
        <w:rPr>
          <w:sz w:val="26"/>
          <w:szCs w:val="26"/>
        </w:rPr>
        <w:t>значимые</w:t>
      </w:r>
      <w:r w:rsidRPr="001F1BC5">
        <w:rPr>
          <w:spacing w:val="-1"/>
          <w:sz w:val="26"/>
          <w:szCs w:val="26"/>
        </w:rPr>
        <w:t xml:space="preserve"> </w:t>
      </w:r>
      <w:r w:rsidRPr="001F1BC5">
        <w:rPr>
          <w:sz w:val="26"/>
          <w:szCs w:val="26"/>
        </w:rPr>
        <w:t>части</w:t>
      </w:r>
      <w:r w:rsidRPr="001F1BC5">
        <w:rPr>
          <w:spacing w:val="-2"/>
          <w:sz w:val="26"/>
          <w:szCs w:val="26"/>
        </w:rPr>
        <w:t xml:space="preserve"> </w:t>
      </w:r>
      <w:r w:rsidRPr="001F1BC5">
        <w:rPr>
          <w:sz w:val="26"/>
          <w:szCs w:val="26"/>
        </w:rPr>
        <w:t>слова.</w:t>
      </w:r>
      <w:r w:rsidRPr="001F1BC5">
        <w:rPr>
          <w:spacing w:val="-2"/>
          <w:sz w:val="26"/>
          <w:szCs w:val="26"/>
        </w:rPr>
        <w:t xml:space="preserve"> </w:t>
      </w:r>
      <w:r w:rsidRPr="001F1BC5">
        <w:rPr>
          <w:sz w:val="26"/>
          <w:szCs w:val="26"/>
        </w:rPr>
        <w:t>Нулевое</w:t>
      </w:r>
      <w:r w:rsidRPr="001F1BC5">
        <w:rPr>
          <w:spacing w:val="2"/>
          <w:sz w:val="26"/>
          <w:szCs w:val="26"/>
        </w:rPr>
        <w:t xml:space="preserve"> </w:t>
      </w:r>
      <w:r w:rsidRPr="001F1BC5">
        <w:rPr>
          <w:sz w:val="26"/>
          <w:szCs w:val="26"/>
        </w:rPr>
        <w:t>окончание</w:t>
      </w:r>
      <w:r w:rsidRPr="001F1BC5">
        <w:rPr>
          <w:spacing w:val="-2"/>
          <w:sz w:val="26"/>
          <w:szCs w:val="26"/>
        </w:rPr>
        <w:t xml:space="preserve"> </w:t>
      </w:r>
      <w:r w:rsidRPr="001F1BC5">
        <w:rPr>
          <w:sz w:val="26"/>
          <w:szCs w:val="26"/>
        </w:rPr>
        <w:t>(ознакомление).</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Морфология</w:t>
      </w:r>
    </w:p>
    <w:p w:rsidR="00DE11BA" w:rsidRPr="001F1BC5" w:rsidRDefault="00DE11BA" w:rsidP="00DE11BA">
      <w:pPr>
        <w:spacing w:before="1"/>
        <w:rPr>
          <w:sz w:val="26"/>
          <w:szCs w:val="26"/>
        </w:rPr>
      </w:pPr>
      <w:r w:rsidRPr="001F1BC5">
        <w:rPr>
          <w:sz w:val="26"/>
          <w:szCs w:val="26"/>
        </w:rPr>
        <w:t>Части</w:t>
      </w:r>
      <w:r w:rsidRPr="001F1BC5">
        <w:rPr>
          <w:spacing w:val="-2"/>
          <w:sz w:val="26"/>
          <w:szCs w:val="26"/>
        </w:rPr>
        <w:t xml:space="preserve"> </w:t>
      </w:r>
      <w:r w:rsidRPr="001F1BC5">
        <w:rPr>
          <w:sz w:val="26"/>
          <w:szCs w:val="26"/>
        </w:rPr>
        <w:t>речи</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6"/>
        <w:jc w:val="both"/>
        <w:rPr>
          <w:sz w:val="26"/>
          <w:szCs w:val="26"/>
        </w:rPr>
      </w:pPr>
      <w:r w:rsidRPr="001F1BC5">
        <w:rPr>
          <w:sz w:val="26"/>
          <w:szCs w:val="26"/>
        </w:rPr>
        <w:lastRenderedPageBreak/>
        <w:t>Имя существительное: общее значение, вопросы, употребление в речи. Имена</w:t>
      </w:r>
      <w:r w:rsidRPr="001F1BC5">
        <w:rPr>
          <w:spacing w:val="1"/>
          <w:sz w:val="26"/>
          <w:szCs w:val="26"/>
        </w:rPr>
        <w:t xml:space="preserve"> </w:t>
      </w:r>
      <w:r w:rsidRPr="001F1BC5">
        <w:rPr>
          <w:sz w:val="26"/>
          <w:szCs w:val="26"/>
        </w:rPr>
        <w:t>существительные единственного и множественного числа.</w:t>
      </w:r>
      <w:r w:rsidRPr="001F1BC5">
        <w:rPr>
          <w:spacing w:val="1"/>
          <w:sz w:val="26"/>
          <w:szCs w:val="26"/>
        </w:rPr>
        <w:t xml:space="preserve"> </w:t>
      </w:r>
      <w:r w:rsidRPr="001F1BC5">
        <w:rPr>
          <w:sz w:val="26"/>
          <w:szCs w:val="26"/>
        </w:rPr>
        <w:t>Имена существительные</w:t>
      </w:r>
      <w:r w:rsidRPr="001F1BC5">
        <w:rPr>
          <w:spacing w:val="1"/>
          <w:sz w:val="26"/>
          <w:szCs w:val="26"/>
        </w:rPr>
        <w:t xml:space="preserve"> </w:t>
      </w:r>
      <w:r w:rsidRPr="001F1BC5">
        <w:rPr>
          <w:sz w:val="26"/>
          <w:szCs w:val="26"/>
        </w:rPr>
        <w:t>мужского,</w:t>
      </w:r>
      <w:r w:rsidRPr="001F1BC5">
        <w:rPr>
          <w:spacing w:val="1"/>
          <w:sz w:val="26"/>
          <w:szCs w:val="26"/>
        </w:rPr>
        <w:t xml:space="preserve"> </w:t>
      </w:r>
      <w:r w:rsidRPr="001F1BC5">
        <w:rPr>
          <w:sz w:val="26"/>
          <w:szCs w:val="26"/>
        </w:rPr>
        <w:t>женского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среднего</w:t>
      </w:r>
      <w:r w:rsidRPr="001F1BC5">
        <w:rPr>
          <w:spacing w:val="1"/>
          <w:sz w:val="26"/>
          <w:szCs w:val="26"/>
        </w:rPr>
        <w:t xml:space="preserve"> </w:t>
      </w:r>
      <w:r w:rsidRPr="001F1BC5">
        <w:rPr>
          <w:sz w:val="26"/>
          <w:szCs w:val="26"/>
        </w:rPr>
        <w:t>рода.</w:t>
      </w:r>
      <w:r w:rsidRPr="001F1BC5">
        <w:rPr>
          <w:spacing w:val="1"/>
          <w:sz w:val="26"/>
          <w:szCs w:val="26"/>
        </w:rPr>
        <w:t xml:space="preserve"> </w:t>
      </w:r>
      <w:r w:rsidRPr="001F1BC5">
        <w:rPr>
          <w:sz w:val="26"/>
          <w:szCs w:val="26"/>
        </w:rPr>
        <w:t>Падеж</w:t>
      </w:r>
      <w:r w:rsidRPr="001F1BC5">
        <w:rPr>
          <w:spacing w:val="1"/>
          <w:sz w:val="26"/>
          <w:szCs w:val="26"/>
        </w:rPr>
        <w:t xml:space="preserve"> </w:t>
      </w:r>
      <w:r w:rsidRPr="001F1BC5">
        <w:rPr>
          <w:sz w:val="26"/>
          <w:szCs w:val="26"/>
        </w:rPr>
        <w:t>имён</w:t>
      </w:r>
      <w:r w:rsidRPr="001F1BC5">
        <w:rPr>
          <w:spacing w:val="1"/>
          <w:sz w:val="26"/>
          <w:szCs w:val="26"/>
        </w:rPr>
        <w:t xml:space="preserve"> </w:t>
      </w:r>
      <w:r w:rsidRPr="001F1BC5">
        <w:rPr>
          <w:sz w:val="26"/>
          <w:szCs w:val="26"/>
        </w:rPr>
        <w:t>существительных.</w:t>
      </w:r>
      <w:r w:rsidRPr="001F1BC5">
        <w:rPr>
          <w:spacing w:val="1"/>
          <w:sz w:val="26"/>
          <w:szCs w:val="26"/>
        </w:rPr>
        <w:t xml:space="preserve"> </w:t>
      </w:r>
      <w:r w:rsidRPr="001F1BC5">
        <w:rPr>
          <w:sz w:val="26"/>
          <w:szCs w:val="26"/>
        </w:rPr>
        <w:t>Определение</w:t>
      </w:r>
      <w:r w:rsidRPr="001F1BC5">
        <w:rPr>
          <w:spacing w:val="1"/>
          <w:sz w:val="26"/>
          <w:szCs w:val="26"/>
        </w:rPr>
        <w:t xml:space="preserve"> </w:t>
      </w:r>
      <w:r w:rsidRPr="001F1BC5">
        <w:rPr>
          <w:sz w:val="26"/>
          <w:szCs w:val="26"/>
        </w:rPr>
        <w:t>падежа,</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котором</w:t>
      </w:r>
      <w:r w:rsidRPr="001F1BC5">
        <w:rPr>
          <w:spacing w:val="1"/>
          <w:sz w:val="26"/>
          <w:szCs w:val="26"/>
        </w:rPr>
        <w:t xml:space="preserve"> </w:t>
      </w:r>
      <w:r w:rsidRPr="001F1BC5">
        <w:rPr>
          <w:sz w:val="26"/>
          <w:szCs w:val="26"/>
        </w:rPr>
        <w:t>употреблено</w:t>
      </w:r>
      <w:r w:rsidRPr="001F1BC5">
        <w:rPr>
          <w:spacing w:val="1"/>
          <w:sz w:val="26"/>
          <w:szCs w:val="26"/>
        </w:rPr>
        <w:t xml:space="preserve"> </w:t>
      </w:r>
      <w:r w:rsidRPr="001F1BC5">
        <w:rPr>
          <w:sz w:val="26"/>
          <w:szCs w:val="26"/>
        </w:rPr>
        <w:t>имя</w:t>
      </w:r>
      <w:r w:rsidRPr="001F1BC5">
        <w:rPr>
          <w:spacing w:val="1"/>
          <w:sz w:val="26"/>
          <w:szCs w:val="26"/>
        </w:rPr>
        <w:t xml:space="preserve"> </w:t>
      </w:r>
      <w:r w:rsidRPr="001F1BC5">
        <w:rPr>
          <w:sz w:val="26"/>
          <w:szCs w:val="26"/>
        </w:rPr>
        <w:t>существительное.</w:t>
      </w:r>
      <w:r w:rsidRPr="001F1BC5">
        <w:rPr>
          <w:spacing w:val="1"/>
          <w:sz w:val="26"/>
          <w:szCs w:val="26"/>
        </w:rPr>
        <w:t xml:space="preserve"> </w:t>
      </w:r>
      <w:r w:rsidRPr="001F1BC5">
        <w:rPr>
          <w:sz w:val="26"/>
          <w:szCs w:val="26"/>
        </w:rPr>
        <w:t>Изменение</w:t>
      </w:r>
      <w:r w:rsidRPr="001F1BC5">
        <w:rPr>
          <w:spacing w:val="1"/>
          <w:sz w:val="26"/>
          <w:szCs w:val="26"/>
        </w:rPr>
        <w:t xml:space="preserve"> </w:t>
      </w:r>
      <w:r w:rsidRPr="001F1BC5">
        <w:rPr>
          <w:sz w:val="26"/>
          <w:szCs w:val="26"/>
        </w:rPr>
        <w:t>имён</w:t>
      </w:r>
      <w:r w:rsidRPr="001F1BC5">
        <w:rPr>
          <w:spacing w:val="-62"/>
          <w:sz w:val="26"/>
          <w:szCs w:val="26"/>
        </w:rPr>
        <w:t xml:space="preserve"> </w:t>
      </w:r>
      <w:r w:rsidRPr="001F1BC5">
        <w:rPr>
          <w:sz w:val="26"/>
          <w:szCs w:val="26"/>
        </w:rPr>
        <w:t>существительных по падежам и числам (склонение). Имена существительные 1, 2, 3­го</w:t>
      </w:r>
      <w:r w:rsidRPr="001F1BC5">
        <w:rPr>
          <w:spacing w:val="1"/>
          <w:sz w:val="26"/>
          <w:szCs w:val="26"/>
        </w:rPr>
        <w:t xml:space="preserve"> </w:t>
      </w:r>
      <w:r w:rsidRPr="001F1BC5">
        <w:rPr>
          <w:sz w:val="26"/>
          <w:szCs w:val="26"/>
        </w:rPr>
        <w:t>склонения.</w:t>
      </w:r>
      <w:r w:rsidRPr="001F1BC5">
        <w:rPr>
          <w:spacing w:val="-2"/>
          <w:sz w:val="26"/>
          <w:szCs w:val="26"/>
        </w:rPr>
        <w:t xml:space="preserve"> </w:t>
      </w:r>
      <w:r w:rsidRPr="001F1BC5">
        <w:rPr>
          <w:sz w:val="26"/>
          <w:szCs w:val="26"/>
        </w:rPr>
        <w:t>Имена</w:t>
      </w:r>
      <w:r w:rsidRPr="001F1BC5">
        <w:rPr>
          <w:spacing w:val="-1"/>
          <w:sz w:val="26"/>
          <w:szCs w:val="26"/>
        </w:rPr>
        <w:t xml:space="preserve"> </w:t>
      </w:r>
      <w:r w:rsidRPr="001F1BC5">
        <w:rPr>
          <w:sz w:val="26"/>
          <w:szCs w:val="26"/>
        </w:rPr>
        <w:t>существительные</w:t>
      </w:r>
      <w:r w:rsidRPr="001F1BC5">
        <w:rPr>
          <w:spacing w:val="-1"/>
          <w:sz w:val="26"/>
          <w:szCs w:val="26"/>
        </w:rPr>
        <w:t xml:space="preserve"> </w:t>
      </w:r>
      <w:r w:rsidRPr="001F1BC5">
        <w:rPr>
          <w:sz w:val="26"/>
          <w:szCs w:val="26"/>
        </w:rPr>
        <w:t>одушевлённые</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неодушевлённые.</w:t>
      </w:r>
    </w:p>
    <w:p w:rsidR="00DE11BA" w:rsidRPr="001F1BC5" w:rsidRDefault="00DE11BA" w:rsidP="00DE11BA">
      <w:pPr>
        <w:spacing w:before="2"/>
        <w:ind w:right="108"/>
        <w:jc w:val="both"/>
        <w:rPr>
          <w:sz w:val="26"/>
          <w:szCs w:val="26"/>
        </w:rPr>
      </w:pPr>
      <w:r w:rsidRPr="001F1BC5">
        <w:rPr>
          <w:sz w:val="26"/>
          <w:szCs w:val="26"/>
        </w:rPr>
        <w:t>Имя</w:t>
      </w:r>
      <w:r w:rsidRPr="001F1BC5">
        <w:rPr>
          <w:spacing w:val="1"/>
          <w:sz w:val="26"/>
          <w:szCs w:val="26"/>
        </w:rPr>
        <w:t xml:space="preserve"> </w:t>
      </w:r>
      <w:r w:rsidRPr="001F1BC5">
        <w:rPr>
          <w:sz w:val="26"/>
          <w:szCs w:val="26"/>
        </w:rPr>
        <w:t>прилагательное:</w:t>
      </w:r>
      <w:r w:rsidRPr="001F1BC5">
        <w:rPr>
          <w:spacing w:val="1"/>
          <w:sz w:val="26"/>
          <w:szCs w:val="26"/>
        </w:rPr>
        <w:t xml:space="preserve"> </w:t>
      </w:r>
      <w:r w:rsidRPr="001F1BC5">
        <w:rPr>
          <w:sz w:val="26"/>
          <w:szCs w:val="26"/>
        </w:rPr>
        <w:t>общее</w:t>
      </w:r>
      <w:r w:rsidRPr="001F1BC5">
        <w:rPr>
          <w:spacing w:val="1"/>
          <w:sz w:val="26"/>
          <w:szCs w:val="26"/>
        </w:rPr>
        <w:t xml:space="preserve"> </w:t>
      </w:r>
      <w:r w:rsidRPr="001F1BC5">
        <w:rPr>
          <w:sz w:val="26"/>
          <w:szCs w:val="26"/>
        </w:rPr>
        <w:t>значение,</w:t>
      </w:r>
      <w:r w:rsidRPr="001F1BC5">
        <w:rPr>
          <w:spacing w:val="1"/>
          <w:sz w:val="26"/>
          <w:szCs w:val="26"/>
        </w:rPr>
        <w:t xml:space="preserve"> </w:t>
      </w:r>
      <w:r w:rsidRPr="001F1BC5">
        <w:rPr>
          <w:sz w:val="26"/>
          <w:szCs w:val="26"/>
        </w:rPr>
        <w:t>вопросы,</w:t>
      </w:r>
      <w:r w:rsidRPr="001F1BC5">
        <w:rPr>
          <w:spacing w:val="1"/>
          <w:sz w:val="26"/>
          <w:szCs w:val="26"/>
        </w:rPr>
        <w:t xml:space="preserve"> </w:t>
      </w:r>
      <w:r w:rsidRPr="001F1BC5">
        <w:rPr>
          <w:sz w:val="26"/>
          <w:szCs w:val="26"/>
        </w:rPr>
        <w:t>употребление</w:t>
      </w:r>
      <w:r w:rsidRPr="001F1BC5">
        <w:rPr>
          <w:spacing w:val="1"/>
          <w:sz w:val="26"/>
          <w:szCs w:val="26"/>
        </w:rPr>
        <w:t xml:space="preserve"> </w:t>
      </w:r>
      <w:r w:rsidRPr="001F1BC5">
        <w:rPr>
          <w:sz w:val="26"/>
          <w:szCs w:val="26"/>
        </w:rPr>
        <w:t>в</w:t>
      </w:r>
      <w:r w:rsidRPr="001F1BC5">
        <w:rPr>
          <w:spacing w:val="66"/>
          <w:sz w:val="26"/>
          <w:szCs w:val="26"/>
        </w:rPr>
        <w:t xml:space="preserve"> </w:t>
      </w:r>
      <w:r w:rsidRPr="001F1BC5">
        <w:rPr>
          <w:sz w:val="26"/>
          <w:szCs w:val="26"/>
        </w:rPr>
        <w:t>речи.</w:t>
      </w:r>
      <w:r w:rsidRPr="001F1BC5">
        <w:rPr>
          <w:spacing w:val="1"/>
          <w:sz w:val="26"/>
          <w:szCs w:val="26"/>
        </w:rPr>
        <w:t xml:space="preserve"> </w:t>
      </w:r>
      <w:r w:rsidRPr="001F1BC5">
        <w:rPr>
          <w:sz w:val="26"/>
          <w:szCs w:val="26"/>
        </w:rPr>
        <w:t>Зависимость</w:t>
      </w:r>
      <w:r w:rsidRPr="001F1BC5">
        <w:rPr>
          <w:spacing w:val="1"/>
          <w:sz w:val="26"/>
          <w:szCs w:val="26"/>
        </w:rPr>
        <w:t xml:space="preserve"> </w:t>
      </w:r>
      <w:r w:rsidRPr="001F1BC5">
        <w:rPr>
          <w:sz w:val="26"/>
          <w:szCs w:val="26"/>
        </w:rPr>
        <w:t>формы</w:t>
      </w:r>
      <w:r w:rsidRPr="001F1BC5">
        <w:rPr>
          <w:spacing w:val="1"/>
          <w:sz w:val="26"/>
          <w:szCs w:val="26"/>
        </w:rPr>
        <w:t xml:space="preserve"> </w:t>
      </w:r>
      <w:r w:rsidRPr="001F1BC5">
        <w:rPr>
          <w:sz w:val="26"/>
          <w:szCs w:val="26"/>
        </w:rPr>
        <w:t>имени</w:t>
      </w:r>
      <w:r w:rsidRPr="001F1BC5">
        <w:rPr>
          <w:spacing w:val="1"/>
          <w:sz w:val="26"/>
          <w:szCs w:val="26"/>
        </w:rPr>
        <w:t xml:space="preserve"> </w:t>
      </w:r>
      <w:r w:rsidRPr="001F1BC5">
        <w:rPr>
          <w:sz w:val="26"/>
          <w:szCs w:val="26"/>
        </w:rPr>
        <w:t>прилагательного</w:t>
      </w:r>
      <w:r w:rsidRPr="001F1BC5">
        <w:rPr>
          <w:spacing w:val="1"/>
          <w:sz w:val="26"/>
          <w:szCs w:val="26"/>
        </w:rPr>
        <w:t xml:space="preserve"> </w:t>
      </w:r>
      <w:r w:rsidRPr="001F1BC5">
        <w:rPr>
          <w:sz w:val="26"/>
          <w:szCs w:val="26"/>
        </w:rPr>
        <w:t>от</w:t>
      </w:r>
      <w:r w:rsidRPr="001F1BC5">
        <w:rPr>
          <w:spacing w:val="1"/>
          <w:sz w:val="26"/>
          <w:szCs w:val="26"/>
        </w:rPr>
        <w:t xml:space="preserve"> </w:t>
      </w:r>
      <w:r w:rsidRPr="001F1BC5">
        <w:rPr>
          <w:sz w:val="26"/>
          <w:szCs w:val="26"/>
        </w:rPr>
        <w:t>формы</w:t>
      </w:r>
      <w:r w:rsidRPr="001F1BC5">
        <w:rPr>
          <w:spacing w:val="1"/>
          <w:sz w:val="26"/>
          <w:szCs w:val="26"/>
        </w:rPr>
        <w:t xml:space="preserve"> </w:t>
      </w:r>
      <w:r w:rsidRPr="001F1BC5">
        <w:rPr>
          <w:sz w:val="26"/>
          <w:szCs w:val="26"/>
        </w:rPr>
        <w:t>имени</w:t>
      </w:r>
      <w:r w:rsidRPr="001F1BC5">
        <w:rPr>
          <w:spacing w:val="1"/>
          <w:sz w:val="26"/>
          <w:szCs w:val="26"/>
        </w:rPr>
        <w:t xml:space="preserve"> </w:t>
      </w:r>
      <w:r w:rsidRPr="001F1BC5">
        <w:rPr>
          <w:sz w:val="26"/>
          <w:szCs w:val="26"/>
        </w:rPr>
        <w:t>существительного.</w:t>
      </w:r>
      <w:r w:rsidRPr="001F1BC5">
        <w:rPr>
          <w:spacing w:val="1"/>
          <w:sz w:val="26"/>
          <w:szCs w:val="26"/>
        </w:rPr>
        <w:t xml:space="preserve"> </w:t>
      </w:r>
      <w:r w:rsidRPr="001F1BC5">
        <w:rPr>
          <w:sz w:val="26"/>
          <w:szCs w:val="26"/>
        </w:rPr>
        <w:t>Изменение</w:t>
      </w:r>
      <w:r w:rsidRPr="001F1BC5">
        <w:rPr>
          <w:spacing w:val="1"/>
          <w:sz w:val="26"/>
          <w:szCs w:val="26"/>
        </w:rPr>
        <w:t xml:space="preserve"> </w:t>
      </w:r>
      <w:r w:rsidRPr="001F1BC5">
        <w:rPr>
          <w:sz w:val="26"/>
          <w:szCs w:val="26"/>
        </w:rPr>
        <w:t>имён</w:t>
      </w:r>
      <w:r w:rsidRPr="001F1BC5">
        <w:rPr>
          <w:spacing w:val="1"/>
          <w:sz w:val="26"/>
          <w:szCs w:val="26"/>
        </w:rPr>
        <w:t xml:space="preserve"> </w:t>
      </w:r>
      <w:r w:rsidRPr="001F1BC5">
        <w:rPr>
          <w:sz w:val="26"/>
          <w:szCs w:val="26"/>
        </w:rPr>
        <w:t>прилагательных</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родам,</w:t>
      </w:r>
      <w:r w:rsidRPr="001F1BC5">
        <w:rPr>
          <w:spacing w:val="1"/>
          <w:sz w:val="26"/>
          <w:szCs w:val="26"/>
        </w:rPr>
        <w:t xml:space="preserve"> </w:t>
      </w:r>
      <w:r w:rsidRPr="001F1BC5">
        <w:rPr>
          <w:sz w:val="26"/>
          <w:szCs w:val="26"/>
        </w:rPr>
        <w:t>числам</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падежам</w:t>
      </w:r>
      <w:r w:rsidRPr="001F1BC5">
        <w:rPr>
          <w:spacing w:val="1"/>
          <w:sz w:val="26"/>
          <w:szCs w:val="26"/>
        </w:rPr>
        <w:t xml:space="preserve"> </w:t>
      </w:r>
      <w:r w:rsidRPr="001F1BC5">
        <w:rPr>
          <w:sz w:val="26"/>
          <w:szCs w:val="26"/>
        </w:rPr>
        <w:t>(кроме</w:t>
      </w:r>
      <w:r w:rsidRPr="001F1BC5">
        <w:rPr>
          <w:spacing w:val="1"/>
          <w:sz w:val="26"/>
          <w:szCs w:val="26"/>
        </w:rPr>
        <w:t xml:space="preserve"> </w:t>
      </w:r>
      <w:r w:rsidRPr="001F1BC5">
        <w:rPr>
          <w:sz w:val="26"/>
          <w:szCs w:val="26"/>
        </w:rPr>
        <w:t>имён</w:t>
      </w:r>
      <w:r w:rsidRPr="001F1BC5">
        <w:rPr>
          <w:spacing w:val="1"/>
          <w:sz w:val="26"/>
          <w:szCs w:val="26"/>
        </w:rPr>
        <w:t xml:space="preserve"> </w:t>
      </w:r>
      <w:r w:rsidRPr="001F1BC5">
        <w:rPr>
          <w:sz w:val="26"/>
          <w:szCs w:val="26"/>
        </w:rPr>
        <w:t>прилагательных</w:t>
      </w:r>
      <w:r w:rsidRPr="001F1BC5">
        <w:rPr>
          <w:spacing w:val="-2"/>
          <w:sz w:val="26"/>
          <w:szCs w:val="26"/>
        </w:rPr>
        <w:t xml:space="preserve"> </w:t>
      </w:r>
      <w:r w:rsidRPr="001F1BC5">
        <w:rPr>
          <w:sz w:val="26"/>
          <w:szCs w:val="26"/>
        </w:rPr>
        <w:t>на -ий,</w:t>
      </w:r>
      <w:r w:rsidRPr="001F1BC5">
        <w:rPr>
          <w:spacing w:val="1"/>
          <w:sz w:val="26"/>
          <w:szCs w:val="26"/>
        </w:rPr>
        <w:t xml:space="preserve"> </w:t>
      </w:r>
      <w:r w:rsidRPr="001F1BC5">
        <w:rPr>
          <w:sz w:val="26"/>
          <w:szCs w:val="26"/>
        </w:rPr>
        <w:t>-ов,</w:t>
      </w:r>
      <w:r w:rsidRPr="001F1BC5">
        <w:rPr>
          <w:spacing w:val="-2"/>
          <w:sz w:val="26"/>
          <w:szCs w:val="26"/>
        </w:rPr>
        <w:t xml:space="preserve"> </w:t>
      </w:r>
      <w:r w:rsidRPr="001F1BC5">
        <w:rPr>
          <w:sz w:val="26"/>
          <w:szCs w:val="26"/>
        </w:rPr>
        <w:t>-ин).</w:t>
      </w:r>
      <w:r w:rsidRPr="001F1BC5">
        <w:rPr>
          <w:spacing w:val="63"/>
          <w:sz w:val="26"/>
          <w:szCs w:val="26"/>
        </w:rPr>
        <w:t xml:space="preserve"> </w:t>
      </w:r>
      <w:r w:rsidRPr="001F1BC5">
        <w:rPr>
          <w:sz w:val="26"/>
          <w:szCs w:val="26"/>
        </w:rPr>
        <w:t>Склонение</w:t>
      </w:r>
      <w:r w:rsidRPr="001F1BC5">
        <w:rPr>
          <w:spacing w:val="-1"/>
          <w:sz w:val="26"/>
          <w:szCs w:val="26"/>
        </w:rPr>
        <w:t xml:space="preserve"> </w:t>
      </w:r>
      <w:r w:rsidRPr="001F1BC5">
        <w:rPr>
          <w:sz w:val="26"/>
          <w:szCs w:val="26"/>
        </w:rPr>
        <w:t>имён</w:t>
      </w:r>
      <w:r w:rsidRPr="001F1BC5">
        <w:rPr>
          <w:spacing w:val="-2"/>
          <w:sz w:val="26"/>
          <w:szCs w:val="26"/>
        </w:rPr>
        <w:t xml:space="preserve"> </w:t>
      </w:r>
      <w:r w:rsidRPr="001F1BC5">
        <w:rPr>
          <w:sz w:val="26"/>
          <w:szCs w:val="26"/>
        </w:rPr>
        <w:t>прилагательных.</w:t>
      </w:r>
    </w:p>
    <w:p w:rsidR="00DE11BA" w:rsidRPr="001F1BC5" w:rsidRDefault="00DE11BA" w:rsidP="00DE11BA">
      <w:pPr>
        <w:ind w:right="112"/>
        <w:jc w:val="both"/>
        <w:rPr>
          <w:sz w:val="26"/>
          <w:szCs w:val="26"/>
        </w:rPr>
      </w:pPr>
      <w:r w:rsidRPr="001F1BC5">
        <w:rPr>
          <w:sz w:val="26"/>
          <w:szCs w:val="26"/>
        </w:rPr>
        <w:t>Местоимение (общее представление). Личные местоимения, их употребление в</w:t>
      </w:r>
      <w:r w:rsidRPr="001F1BC5">
        <w:rPr>
          <w:spacing w:val="1"/>
          <w:sz w:val="26"/>
          <w:szCs w:val="26"/>
        </w:rPr>
        <w:t xml:space="preserve"> </w:t>
      </w:r>
      <w:r w:rsidRPr="001F1BC5">
        <w:rPr>
          <w:sz w:val="26"/>
          <w:szCs w:val="26"/>
        </w:rPr>
        <w:t>речи. Использование личных местоимений для устранения неоправданных повторов в</w:t>
      </w:r>
      <w:r w:rsidRPr="001F1BC5">
        <w:rPr>
          <w:spacing w:val="1"/>
          <w:sz w:val="26"/>
          <w:szCs w:val="26"/>
        </w:rPr>
        <w:t xml:space="preserve"> </w:t>
      </w:r>
      <w:r w:rsidRPr="001F1BC5">
        <w:rPr>
          <w:sz w:val="26"/>
          <w:szCs w:val="26"/>
        </w:rPr>
        <w:t>тексте.</w:t>
      </w:r>
    </w:p>
    <w:p w:rsidR="00DE11BA" w:rsidRPr="001F1BC5" w:rsidRDefault="00DE11BA" w:rsidP="00DE11BA">
      <w:pPr>
        <w:ind w:right="112"/>
        <w:jc w:val="both"/>
        <w:rPr>
          <w:sz w:val="26"/>
          <w:szCs w:val="26"/>
        </w:rPr>
      </w:pPr>
      <w:r w:rsidRPr="001F1BC5">
        <w:rPr>
          <w:sz w:val="26"/>
          <w:szCs w:val="26"/>
        </w:rPr>
        <w:t>Глагол: общее значение, вопросы, употребление в речи. Неопределённая форма</w:t>
      </w:r>
      <w:r w:rsidRPr="001F1BC5">
        <w:rPr>
          <w:spacing w:val="1"/>
          <w:sz w:val="26"/>
          <w:szCs w:val="26"/>
        </w:rPr>
        <w:t xml:space="preserve"> </w:t>
      </w:r>
      <w:r w:rsidRPr="001F1BC5">
        <w:rPr>
          <w:sz w:val="26"/>
          <w:szCs w:val="26"/>
        </w:rPr>
        <w:t>глагола.</w:t>
      </w:r>
      <w:r w:rsidRPr="001F1BC5">
        <w:rPr>
          <w:spacing w:val="1"/>
          <w:sz w:val="26"/>
          <w:szCs w:val="26"/>
        </w:rPr>
        <w:t xml:space="preserve"> </w:t>
      </w:r>
      <w:r w:rsidRPr="001F1BC5">
        <w:rPr>
          <w:sz w:val="26"/>
          <w:szCs w:val="26"/>
        </w:rPr>
        <w:t>Настоящее,</w:t>
      </w:r>
      <w:r w:rsidRPr="001F1BC5">
        <w:rPr>
          <w:spacing w:val="1"/>
          <w:sz w:val="26"/>
          <w:szCs w:val="26"/>
        </w:rPr>
        <w:t xml:space="preserve"> </w:t>
      </w:r>
      <w:r w:rsidRPr="001F1BC5">
        <w:rPr>
          <w:sz w:val="26"/>
          <w:szCs w:val="26"/>
        </w:rPr>
        <w:t>будущее,</w:t>
      </w:r>
      <w:r w:rsidRPr="001F1BC5">
        <w:rPr>
          <w:spacing w:val="1"/>
          <w:sz w:val="26"/>
          <w:szCs w:val="26"/>
        </w:rPr>
        <w:t xml:space="preserve"> </w:t>
      </w:r>
      <w:r w:rsidRPr="001F1BC5">
        <w:rPr>
          <w:sz w:val="26"/>
          <w:szCs w:val="26"/>
        </w:rPr>
        <w:t>прошедшее</w:t>
      </w:r>
      <w:r w:rsidRPr="001F1BC5">
        <w:rPr>
          <w:spacing w:val="1"/>
          <w:sz w:val="26"/>
          <w:szCs w:val="26"/>
        </w:rPr>
        <w:t xml:space="preserve"> </w:t>
      </w:r>
      <w:r w:rsidRPr="001F1BC5">
        <w:rPr>
          <w:sz w:val="26"/>
          <w:szCs w:val="26"/>
        </w:rPr>
        <w:t>время</w:t>
      </w:r>
      <w:r w:rsidRPr="001F1BC5">
        <w:rPr>
          <w:spacing w:val="1"/>
          <w:sz w:val="26"/>
          <w:szCs w:val="26"/>
        </w:rPr>
        <w:t xml:space="preserve"> </w:t>
      </w:r>
      <w:r w:rsidRPr="001F1BC5">
        <w:rPr>
          <w:sz w:val="26"/>
          <w:szCs w:val="26"/>
        </w:rPr>
        <w:t>глаголов.</w:t>
      </w:r>
      <w:r w:rsidRPr="001F1BC5">
        <w:rPr>
          <w:spacing w:val="1"/>
          <w:sz w:val="26"/>
          <w:szCs w:val="26"/>
        </w:rPr>
        <w:t xml:space="preserve"> </w:t>
      </w:r>
      <w:r w:rsidRPr="001F1BC5">
        <w:rPr>
          <w:sz w:val="26"/>
          <w:szCs w:val="26"/>
        </w:rPr>
        <w:t>Изменение</w:t>
      </w:r>
      <w:r w:rsidRPr="001F1BC5">
        <w:rPr>
          <w:spacing w:val="1"/>
          <w:sz w:val="26"/>
          <w:szCs w:val="26"/>
        </w:rPr>
        <w:t xml:space="preserve"> </w:t>
      </w:r>
      <w:r w:rsidRPr="001F1BC5">
        <w:rPr>
          <w:sz w:val="26"/>
          <w:szCs w:val="26"/>
        </w:rPr>
        <w:t>глаголов</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временам,</w:t>
      </w:r>
      <w:r w:rsidRPr="001F1BC5">
        <w:rPr>
          <w:spacing w:val="-2"/>
          <w:sz w:val="26"/>
          <w:szCs w:val="26"/>
        </w:rPr>
        <w:t xml:space="preserve"> </w:t>
      </w:r>
      <w:r w:rsidRPr="001F1BC5">
        <w:rPr>
          <w:sz w:val="26"/>
          <w:szCs w:val="26"/>
        </w:rPr>
        <w:t>числам.</w:t>
      </w:r>
      <w:r w:rsidRPr="001F1BC5">
        <w:rPr>
          <w:spacing w:val="1"/>
          <w:sz w:val="26"/>
          <w:szCs w:val="26"/>
        </w:rPr>
        <w:t xml:space="preserve"> </w:t>
      </w:r>
      <w:r w:rsidRPr="001F1BC5">
        <w:rPr>
          <w:sz w:val="26"/>
          <w:szCs w:val="26"/>
        </w:rPr>
        <w:t>Род</w:t>
      </w:r>
      <w:r w:rsidRPr="001F1BC5">
        <w:rPr>
          <w:spacing w:val="-2"/>
          <w:sz w:val="26"/>
          <w:szCs w:val="26"/>
        </w:rPr>
        <w:t xml:space="preserve"> </w:t>
      </w:r>
      <w:r w:rsidRPr="001F1BC5">
        <w:rPr>
          <w:sz w:val="26"/>
          <w:szCs w:val="26"/>
        </w:rPr>
        <w:t>глаголов</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прошедшем</w:t>
      </w:r>
      <w:r w:rsidRPr="001F1BC5">
        <w:rPr>
          <w:spacing w:val="-3"/>
          <w:sz w:val="26"/>
          <w:szCs w:val="26"/>
        </w:rPr>
        <w:t xml:space="preserve"> </w:t>
      </w:r>
      <w:r w:rsidRPr="001F1BC5">
        <w:rPr>
          <w:sz w:val="26"/>
          <w:szCs w:val="26"/>
        </w:rPr>
        <w:t>времени.</w:t>
      </w:r>
    </w:p>
    <w:p w:rsidR="00DE11BA" w:rsidRPr="001F1BC5" w:rsidRDefault="00DE11BA" w:rsidP="00DE11BA">
      <w:pPr>
        <w:spacing w:line="298" w:lineRule="exact"/>
        <w:jc w:val="both"/>
        <w:rPr>
          <w:sz w:val="26"/>
          <w:szCs w:val="26"/>
        </w:rPr>
      </w:pPr>
      <w:r w:rsidRPr="001F1BC5">
        <w:rPr>
          <w:sz w:val="26"/>
          <w:szCs w:val="26"/>
        </w:rPr>
        <w:t>Частица</w:t>
      </w:r>
      <w:r w:rsidRPr="001F1BC5">
        <w:rPr>
          <w:spacing w:val="-2"/>
          <w:sz w:val="26"/>
          <w:szCs w:val="26"/>
        </w:rPr>
        <w:t xml:space="preserve"> </w:t>
      </w:r>
      <w:r w:rsidRPr="001F1BC5">
        <w:rPr>
          <w:sz w:val="26"/>
          <w:szCs w:val="26"/>
        </w:rPr>
        <w:t>не,</w:t>
      </w:r>
      <w:r w:rsidRPr="001F1BC5">
        <w:rPr>
          <w:spacing w:val="-2"/>
          <w:sz w:val="26"/>
          <w:szCs w:val="26"/>
        </w:rPr>
        <w:t xml:space="preserve"> </w:t>
      </w:r>
      <w:r w:rsidRPr="001F1BC5">
        <w:rPr>
          <w:sz w:val="26"/>
          <w:szCs w:val="26"/>
        </w:rPr>
        <w:t>её</w:t>
      </w:r>
      <w:r w:rsidRPr="001F1BC5">
        <w:rPr>
          <w:spacing w:val="-2"/>
          <w:sz w:val="26"/>
          <w:szCs w:val="26"/>
        </w:rPr>
        <w:t xml:space="preserve"> </w:t>
      </w:r>
      <w:r w:rsidRPr="001F1BC5">
        <w:rPr>
          <w:sz w:val="26"/>
          <w:szCs w:val="26"/>
        </w:rPr>
        <w:t>значение.</w:t>
      </w:r>
    </w:p>
    <w:p w:rsidR="00DE11BA" w:rsidRPr="001F1BC5" w:rsidRDefault="00DE11BA" w:rsidP="00DE11BA">
      <w:pPr>
        <w:spacing w:before="1" w:line="298" w:lineRule="exact"/>
        <w:rPr>
          <w:sz w:val="26"/>
          <w:szCs w:val="26"/>
        </w:rPr>
      </w:pPr>
      <w:r w:rsidRPr="001F1BC5">
        <w:rPr>
          <w:sz w:val="26"/>
          <w:szCs w:val="26"/>
        </w:rPr>
        <w:t>Синтаксис</w:t>
      </w:r>
    </w:p>
    <w:p w:rsidR="00DE11BA" w:rsidRPr="001F1BC5" w:rsidRDefault="00DE11BA" w:rsidP="00DE11BA">
      <w:pPr>
        <w:ind w:right="104"/>
        <w:jc w:val="both"/>
        <w:rPr>
          <w:sz w:val="26"/>
          <w:szCs w:val="26"/>
        </w:rPr>
      </w:pPr>
      <w:r w:rsidRPr="001F1BC5">
        <w:rPr>
          <w:sz w:val="26"/>
          <w:szCs w:val="26"/>
        </w:rPr>
        <w:t>Предложение. Установление при помощи смысловых (синтаксических) вопросов</w:t>
      </w:r>
      <w:r w:rsidRPr="001F1BC5">
        <w:rPr>
          <w:spacing w:val="1"/>
          <w:sz w:val="26"/>
          <w:szCs w:val="26"/>
        </w:rPr>
        <w:t xml:space="preserve"> </w:t>
      </w:r>
      <w:r w:rsidRPr="001F1BC5">
        <w:rPr>
          <w:sz w:val="26"/>
          <w:szCs w:val="26"/>
        </w:rPr>
        <w:t>связи между словами в предложении. Главные члены предложения — подлежащее и</w:t>
      </w:r>
      <w:r w:rsidRPr="001F1BC5">
        <w:rPr>
          <w:spacing w:val="1"/>
          <w:sz w:val="26"/>
          <w:szCs w:val="26"/>
        </w:rPr>
        <w:t xml:space="preserve"> </w:t>
      </w:r>
      <w:r w:rsidRPr="001F1BC5">
        <w:rPr>
          <w:sz w:val="26"/>
          <w:szCs w:val="26"/>
        </w:rPr>
        <w:t>сказуемое. Второстепенные члены предложения (без деления на виды). Предложения</w:t>
      </w:r>
      <w:r w:rsidRPr="001F1BC5">
        <w:rPr>
          <w:spacing w:val="1"/>
          <w:sz w:val="26"/>
          <w:szCs w:val="26"/>
        </w:rPr>
        <w:t xml:space="preserve"> </w:t>
      </w:r>
      <w:r w:rsidRPr="001F1BC5">
        <w:rPr>
          <w:sz w:val="26"/>
          <w:szCs w:val="26"/>
        </w:rPr>
        <w:t>распространённые</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нераспространённые.</w:t>
      </w:r>
    </w:p>
    <w:p w:rsidR="00DE11BA" w:rsidRPr="001F1BC5" w:rsidRDefault="00DE11BA" w:rsidP="00DE11BA">
      <w:pPr>
        <w:spacing w:before="1"/>
        <w:ind w:right="115"/>
        <w:jc w:val="both"/>
        <w:rPr>
          <w:sz w:val="26"/>
          <w:szCs w:val="26"/>
        </w:rPr>
      </w:pPr>
      <w:r w:rsidRPr="001F1BC5">
        <w:rPr>
          <w:sz w:val="26"/>
          <w:szCs w:val="26"/>
        </w:rPr>
        <w:t>Наблюдение за однородными членами предложения с союза­ ми и, а, но и без</w:t>
      </w:r>
      <w:r w:rsidRPr="001F1BC5">
        <w:rPr>
          <w:spacing w:val="1"/>
          <w:sz w:val="26"/>
          <w:szCs w:val="26"/>
        </w:rPr>
        <w:t xml:space="preserve"> </w:t>
      </w:r>
      <w:r w:rsidRPr="001F1BC5">
        <w:rPr>
          <w:sz w:val="26"/>
          <w:szCs w:val="26"/>
        </w:rPr>
        <w:t>союзов.</w:t>
      </w:r>
    </w:p>
    <w:p w:rsidR="00DE11BA" w:rsidRPr="001F1BC5" w:rsidRDefault="00DE11BA" w:rsidP="00DE11BA">
      <w:pPr>
        <w:spacing w:before="10"/>
        <w:rPr>
          <w:sz w:val="25"/>
          <w:szCs w:val="26"/>
        </w:rPr>
      </w:pPr>
    </w:p>
    <w:p w:rsidR="00DE11BA" w:rsidRPr="003463ED" w:rsidRDefault="00DE11BA" w:rsidP="00DE11BA">
      <w:pPr>
        <w:outlineLvl w:val="2"/>
        <w:rPr>
          <w:b/>
          <w:bCs/>
          <w:i/>
          <w:iCs/>
          <w:sz w:val="26"/>
          <w:szCs w:val="26"/>
        </w:rPr>
      </w:pPr>
      <w:r w:rsidRPr="003463ED">
        <w:rPr>
          <w:b/>
          <w:bCs/>
          <w:i/>
          <w:iCs/>
          <w:sz w:val="26"/>
          <w:szCs w:val="26"/>
        </w:rPr>
        <w:t>Орфография</w:t>
      </w:r>
      <w:r w:rsidRPr="003463ED">
        <w:rPr>
          <w:b/>
          <w:bCs/>
          <w:i/>
          <w:iCs/>
          <w:spacing w:val="-6"/>
          <w:sz w:val="26"/>
          <w:szCs w:val="26"/>
        </w:rPr>
        <w:t xml:space="preserve"> </w:t>
      </w:r>
      <w:r w:rsidRPr="003463ED">
        <w:rPr>
          <w:b/>
          <w:bCs/>
          <w:i/>
          <w:iCs/>
          <w:sz w:val="26"/>
          <w:szCs w:val="26"/>
        </w:rPr>
        <w:t>и</w:t>
      </w:r>
      <w:r w:rsidRPr="003463ED">
        <w:rPr>
          <w:b/>
          <w:bCs/>
          <w:i/>
          <w:iCs/>
          <w:spacing w:val="-4"/>
          <w:sz w:val="26"/>
          <w:szCs w:val="26"/>
        </w:rPr>
        <w:t xml:space="preserve"> </w:t>
      </w:r>
      <w:r w:rsidRPr="003463ED">
        <w:rPr>
          <w:b/>
          <w:bCs/>
          <w:i/>
          <w:iCs/>
          <w:sz w:val="26"/>
          <w:szCs w:val="26"/>
        </w:rPr>
        <w:t>пунктуация</w:t>
      </w:r>
    </w:p>
    <w:p w:rsidR="00DE11BA" w:rsidRPr="001F1BC5" w:rsidRDefault="00DE11BA" w:rsidP="00DE11BA">
      <w:pPr>
        <w:spacing w:before="1"/>
        <w:ind w:right="107"/>
        <w:jc w:val="both"/>
        <w:rPr>
          <w:sz w:val="26"/>
          <w:szCs w:val="26"/>
        </w:rPr>
      </w:pPr>
      <w:r w:rsidRPr="001F1BC5">
        <w:rPr>
          <w:sz w:val="26"/>
          <w:szCs w:val="26"/>
        </w:rPr>
        <w:t>Орфографическая</w:t>
      </w:r>
      <w:r w:rsidRPr="001F1BC5">
        <w:rPr>
          <w:spacing w:val="1"/>
          <w:sz w:val="26"/>
          <w:szCs w:val="26"/>
        </w:rPr>
        <w:t xml:space="preserve"> </w:t>
      </w:r>
      <w:r w:rsidRPr="001F1BC5">
        <w:rPr>
          <w:sz w:val="26"/>
          <w:szCs w:val="26"/>
        </w:rPr>
        <w:t>зоркость</w:t>
      </w:r>
      <w:r w:rsidRPr="001F1BC5">
        <w:rPr>
          <w:spacing w:val="1"/>
          <w:sz w:val="26"/>
          <w:szCs w:val="26"/>
        </w:rPr>
        <w:t xml:space="preserve"> </w:t>
      </w:r>
      <w:r w:rsidRPr="001F1BC5">
        <w:rPr>
          <w:sz w:val="26"/>
          <w:szCs w:val="26"/>
        </w:rPr>
        <w:t>как</w:t>
      </w:r>
      <w:r w:rsidRPr="001F1BC5">
        <w:rPr>
          <w:spacing w:val="1"/>
          <w:sz w:val="26"/>
          <w:szCs w:val="26"/>
        </w:rPr>
        <w:t xml:space="preserve"> </w:t>
      </w:r>
      <w:r w:rsidRPr="001F1BC5">
        <w:rPr>
          <w:sz w:val="26"/>
          <w:szCs w:val="26"/>
        </w:rPr>
        <w:t>осознание</w:t>
      </w:r>
      <w:r w:rsidRPr="001F1BC5">
        <w:rPr>
          <w:spacing w:val="1"/>
          <w:sz w:val="26"/>
          <w:szCs w:val="26"/>
        </w:rPr>
        <w:t xml:space="preserve"> </w:t>
      </w:r>
      <w:r w:rsidRPr="001F1BC5">
        <w:rPr>
          <w:sz w:val="26"/>
          <w:szCs w:val="26"/>
        </w:rPr>
        <w:t>места</w:t>
      </w:r>
      <w:r w:rsidRPr="001F1BC5">
        <w:rPr>
          <w:spacing w:val="1"/>
          <w:sz w:val="26"/>
          <w:szCs w:val="26"/>
        </w:rPr>
        <w:t xml:space="preserve"> </w:t>
      </w:r>
      <w:r w:rsidRPr="001F1BC5">
        <w:rPr>
          <w:sz w:val="26"/>
          <w:szCs w:val="26"/>
        </w:rPr>
        <w:t>возможного</w:t>
      </w:r>
      <w:r w:rsidRPr="001F1BC5">
        <w:rPr>
          <w:spacing w:val="1"/>
          <w:sz w:val="26"/>
          <w:szCs w:val="26"/>
        </w:rPr>
        <w:t xml:space="preserve"> </w:t>
      </w:r>
      <w:r w:rsidRPr="001F1BC5">
        <w:rPr>
          <w:sz w:val="26"/>
          <w:szCs w:val="26"/>
        </w:rPr>
        <w:t>возникновения</w:t>
      </w:r>
      <w:r w:rsidRPr="001F1BC5">
        <w:rPr>
          <w:spacing w:val="1"/>
          <w:sz w:val="26"/>
          <w:szCs w:val="26"/>
        </w:rPr>
        <w:t xml:space="preserve"> </w:t>
      </w:r>
      <w:r w:rsidRPr="001F1BC5">
        <w:rPr>
          <w:sz w:val="26"/>
          <w:szCs w:val="26"/>
        </w:rPr>
        <w:t>орфографической</w:t>
      </w:r>
      <w:r w:rsidRPr="001F1BC5">
        <w:rPr>
          <w:spacing w:val="1"/>
          <w:sz w:val="26"/>
          <w:szCs w:val="26"/>
        </w:rPr>
        <w:t xml:space="preserve"> </w:t>
      </w:r>
      <w:r w:rsidRPr="001F1BC5">
        <w:rPr>
          <w:sz w:val="26"/>
          <w:szCs w:val="26"/>
        </w:rPr>
        <w:t>ошибки,</w:t>
      </w:r>
      <w:r w:rsidRPr="001F1BC5">
        <w:rPr>
          <w:spacing w:val="1"/>
          <w:sz w:val="26"/>
          <w:szCs w:val="26"/>
        </w:rPr>
        <w:t xml:space="preserve"> </w:t>
      </w:r>
      <w:r w:rsidRPr="001F1BC5">
        <w:rPr>
          <w:sz w:val="26"/>
          <w:szCs w:val="26"/>
        </w:rPr>
        <w:t>различные</w:t>
      </w:r>
      <w:r w:rsidRPr="001F1BC5">
        <w:rPr>
          <w:spacing w:val="1"/>
          <w:sz w:val="26"/>
          <w:szCs w:val="26"/>
        </w:rPr>
        <w:t xml:space="preserve"> </w:t>
      </w:r>
      <w:r w:rsidRPr="001F1BC5">
        <w:rPr>
          <w:sz w:val="26"/>
          <w:szCs w:val="26"/>
        </w:rPr>
        <w:t>способы</w:t>
      </w:r>
      <w:r w:rsidRPr="001F1BC5">
        <w:rPr>
          <w:spacing w:val="1"/>
          <w:sz w:val="26"/>
          <w:szCs w:val="26"/>
        </w:rPr>
        <w:t xml:space="preserve"> </w:t>
      </w:r>
      <w:r w:rsidRPr="001F1BC5">
        <w:rPr>
          <w:sz w:val="26"/>
          <w:szCs w:val="26"/>
        </w:rPr>
        <w:t>решения</w:t>
      </w:r>
      <w:r w:rsidRPr="001F1BC5">
        <w:rPr>
          <w:spacing w:val="1"/>
          <w:sz w:val="26"/>
          <w:szCs w:val="26"/>
        </w:rPr>
        <w:t xml:space="preserve"> </w:t>
      </w:r>
      <w:r w:rsidRPr="001F1BC5">
        <w:rPr>
          <w:sz w:val="26"/>
          <w:szCs w:val="26"/>
        </w:rPr>
        <w:t>орфографической</w:t>
      </w:r>
      <w:r w:rsidRPr="001F1BC5">
        <w:rPr>
          <w:spacing w:val="1"/>
          <w:sz w:val="26"/>
          <w:szCs w:val="26"/>
        </w:rPr>
        <w:t xml:space="preserve"> </w:t>
      </w:r>
      <w:r w:rsidRPr="001F1BC5">
        <w:rPr>
          <w:sz w:val="26"/>
          <w:szCs w:val="26"/>
        </w:rPr>
        <w:t>задачи</w:t>
      </w:r>
      <w:r w:rsidRPr="001F1BC5">
        <w:rPr>
          <w:spacing w:val="1"/>
          <w:sz w:val="26"/>
          <w:szCs w:val="26"/>
        </w:rPr>
        <w:t xml:space="preserve"> </w:t>
      </w:r>
      <w:r w:rsidRPr="001F1BC5">
        <w:rPr>
          <w:sz w:val="26"/>
          <w:szCs w:val="26"/>
        </w:rPr>
        <w:t>в</w:t>
      </w:r>
      <w:r w:rsidRPr="001F1BC5">
        <w:rPr>
          <w:spacing w:val="-62"/>
          <w:sz w:val="26"/>
          <w:szCs w:val="26"/>
        </w:rPr>
        <w:t xml:space="preserve"> </w:t>
      </w:r>
      <w:r w:rsidRPr="001F1BC5">
        <w:rPr>
          <w:sz w:val="26"/>
          <w:szCs w:val="26"/>
        </w:rPr>
        <w:t>зависимости от места орфограммы в слове; контроль и самоконтроль при проверке</w:t>
      </w:r>
      <w:r w:rsidRPr="001F1BC5">
        <w:rPr>
          <w:spacing w:val="1"/>
          <w:sz w:val="26"/>
          <w:szCs w:val="26"/>
        </w:rPr>
        <w:t xml:space="preserve"> </w:t>
      </w:r>
      <w:r w:rsidRPr="001F1BC5">
        <w:rPr>
          <w:sz w:val="26"/>
          <w:szCs w:val="26"/>
        </w:rPr>
        <w:t>собственных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предложенных</w:t>
      </w:r>
      <w:r w:rsidRPr="001F1BC5">
        <w:rPr>
          <w:spacing w:val="1"/>
          <w:sz w:val="26"/>
          <w:szCs w:val="26"/>
        </w:rPr>
        <w:t xml:space="preserve"> </w:t>
      </w:r>
      <w:r w:rsidRPr="001F1BC5">
        <w:rPr>
          <w:sz w:val="26"/>
          <w:szCs w:val="26"/>
        </w:rPr>
        <w:t>текстов</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применение</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новом</w:t>
      </w:r>
      <w:r w:rsidRPr="001F1BC5">
        <w:rPr>
          <w:spacing w:val="1"/>
          <w:sz w:val="26"/>
          <w:szCs w:val="26"/>
        </w:rPr>
        <w:t xml:space="preserve"> </w:t>
      </w:r>
      <w:r w:rsidRPr="001F1BC5">
        <w:rPr>
          <w:sz w:val="26"/>
          <w:szCs w:val="26"/>
        </w:rPr>
        <w:t>орфографическом</w:t>
      </w:r>
      <w:r w:rsidRPr="001F1BC5">
        <w:rPr>
          <w:spacing w:val="-2"/>
          <w:sz w:val="26"/>
          <w:szCs w:val="26"/>
        </w:rPr>
        <w:t xml:space="preserve"> </w:t>
      </w:r>
      <w:r w:rsidRPr="001F1BC5">
        <w:rPr>
          <w:sz w:val="26"/>
          <w:szCs w:val="26"/>
        </w:rPr>
        <w:t>материале).</w:t>
      </w:r>
    </w:p>
    <w:p w:rsidR="00DE11BA" w:rsidRPr="001F1BC5" w:rsidRDefault="00DE11BA" w:rsidP="00DE11BA">
      <w:pPr>
        <w:ind w:right="104"/>
        <w:jc w:val="both"/>
        <w:rPr>
          <w:sz w:val="26"/>
          <w:szCs w:val="26"/>
        </w:rPr>
      </w:pPr>
      <w:r w:rsidRPr="001F1BC5">
        <w:rPr>
          <w:sz w:val="26"/>
          <w:szCs w:val="26"/>
        </w:rPr>
        <w:t>Использование</w:t>
      </w:r>
      <w:r w:rsidRPr="001F1BC5">
        <w:rPr>
          <w:spacing w:val="1"/>
          <w:sz w:val="26"/>
          <w:szCs w:val="26"/>
        </w:rPr>
        <w:t xml:space="preserve"> </w:t>
      </w:r>
      <w:r w:rsidRPr="001F1BC5">
        <w:rPr>
          <w:sz w:val="26"/>
          <w:szCs w:val="26"/>
        </w:rPr>
        <w:t>орфографического</w:t>
      </w:r>
      <w:r w:rsidRPr="001F1BC5">
        <w:rPr>
          <w:spacing w:val="1"/>
          <w:sz w:val="26"/>
          <w:szCs w:val="26"/>
        </w:rPr>
        <w:t xml:space="preserve"> </w:t>
      </w:r>
      <w:r w:rsidRPr="001F1BC5">
        <w:rPr>
          <w:sz w:val="26"/>
          <w:szCs w:val="26"/>
        </w:rPr>
        <w:t>словаря</w:t>
      </w:r>
      <w:r w:rsidRPr="001F1BC5">
        <w:rPr>
          <w:spacing w:val="1"/>
          <w:sz w:val="26"/>
          <w:szCs w:val="26"/>
        </w:rPr>
        <w:t xml:space="preserve"> </w:t>
      </w:r>
      <w:r w:rsidRPr="001F1BC5">
        <w:rPr>
          <w:sz w:val="26"/>
          <w:szCs w:val="26"/>
        </w:rPr>
        <w:t>для</w:t>
      </w:r>
      <w:r w:rsidRPr="001F1BC5">
        <w:rPr>
          <w:spacing w:val="1"/>
          <w:sz w:val="26"/>
          <w:szCs w:val="26"/>
        </w:rPr>
        <w:t xml:space="preserve"> </w:t>
      </w:r>
      <w:r w:rsidRPr="001F1BC5">
        <w:rPr>
          <w:sz w:val="26"/>
          <w:szCs w:val="26"/>
        </w:rPr>
        <w:t>определения</w:t>
      </w:r>
      <w:r w:rsidRPr="001F1BC5">
        <w:rPr>
          <w:spacing w:val="66"/>
          <w:sz w:val="26"/>
          <w:szCs w:val="26"/>
        </w:rPr>
        <w:t xml:space="preserve"> </w:t>
      </w:r>
      <w:r w:rsidRPr="001F1BC5">
        <w:rPr>
          <w:sz w:val="26"/>
          <w:szCs w:val="26"/>
        </w:rPr>
        <w:t>(уточнения)</w:t>
      </w:r>
      <w:r w:rsidRPr="001F1BC5">
        <w:rPr>
          <w:spacing w:val="1"/>
          <w:sz w:val="26"/>
          <w:szCs w:val="26"/>
        </w:rPr>
        <w:t xml:space="preserve"> </w:t>
      </w:r>
      <w:r w:rsidRPr="001F1BC5">
        <w:rPr>
          <w:sz w:val="26"/>
          <w:szCs w:val="26"/>
        </w:rPr>
        <w:t>написания</w:t>
      </w:r>
      <w:r w:rsidRPr="001F1BC5">
        <w:rPr>
          <w:spacing w:val="-1"/>
          <w:sz w:val="26"/>
          <w:szCs w:val="26"/>
        </w:rPr>
        <w:t xml:space="preserve"> </w:t>
      </w:r>
      <w:r w:rsidRPr="001F1BC5">
        <w:rPr>
          <w:sz w:val="26"/>
          <w:szCs w:val="26"/>
        </w:rPr>
        <w:t>слова.</w:t>
      </w:r>
    </w:p>
    <w:p w:rsidR="00DE11BA" w:rsidRPr="001F1BC5" w:rsidRDefault="00DE11BA" w:rsidP="00DE11BA">
      <w:pPr>
        <w:spacing w:line="299" w:lineRule="exact"/>
        <w:rPr>
          <w:sz w:val="26"/>
          <w:szCs w:val="26"/>
        </w:rPr>
      </w:pPr>
      <w:r w:rsidRPr="001F1BC5">
        <w:rPr>
          <w:sz w:val="26"/>
          <w:szCs w:val="26"/>
        </w:rPr>
        <w:t>Правила</w:t>
      </w:r>
      <w:r w:rsidRPr="001F1BC5">
        <w:rPr>
          <w:spacing w:val="-5"/>
          <w:sz w:val="26"/>
          <w:szCs w:val="26"/>
        </w:rPr>
        <w:t xml:space="preserve"> </w:t>
      </w:r>
      <w:r w:rsidRPr="001F1BC5">
        <w:rPr>
          <w:sz w:val="26"/>
          <w:szCs w:val="26"/>
        </w:rPr>
        <w:t>правописания</w:t>
      </w:r>
      <w:r w:rsidRPr="001F1BC5">
        <w:rPr>
          <w:spacing w:val="-5"/>
          <w:sz w:val="26"/>
          <w:szCs w:val="26"/>
        </w:rPr>
        <w:t xml:space="preserve"> </w:t>
      </w:r>
      <w:r w:rsidRPr="001F1BC5">
        <w:rPr>
          <w:sz w:val="26"/>
          <w:szCs w:val="26"/>
        </w:rPr>
        <w:t>и</w:t>
      </w:r>
      <w:r w:rsidRPr="001F1BC5">
        <w:rPr>
          <w:spacing w:val="-4"/>
          <w:sz w:val="26"/>
          <w:szCs w:val="26"/>
        </w:rPr>
        <w:t xml:space="preserve"> </w:t>
      </w:r>
      <w:r w:rsidRPr="001F1BC5">
        <w:rPr>
          <w:sz w:val="26"/>
          <w:szCs w:val="26"/>
        </w:rPr>
        <w:t>их</w:t>
      </w:r>
      <w:r w:rsidRPr="001F1BC5">
        <w:rPr>
          <w:spacing w:val="-5"/>
          <w:sz w:val="26"/>
          <w:szCs w:val="26"/>
        </w:rPr>
        <w:t xml:space="preserve"> </w:t>
      </w:r>
      <w:r w:rsidRPr="001F1BC5">
        <w:rPr>
          <w:sz w:val="26"/>
          <w:szCs w:val="26"/>
        </w:rPr>
        <w:t>применение:</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разделительный</w:t>
      </w:r>
      <w:r w:rsidRPr="001F1BC5">
        <w:rPr>
          <w:spacing w:val="-4"/>
          <w:sz w:val="26"/>
        </w:rPr>
        <w:t xml:space="preserve"> </w:t>
      </w:r>
      <w:r w:rsidRPr="001F1BC5">
        <w:rPr>
          <w:sz w:val="26"/>
        </w:rPr>
        <w:t>твёрдый</w:t>
      </w:r>
      <w:r w:rsidRPr="001F1BC5">
        <w:rPr>
          <w:spacing w:val="-3"/>
          <w:sz w:val="26"/>
        </w:rPr>
        <w:t xml:space="preserve"> </w:t>
      </w:r>
      <w:r w:rsidRPr="001F1BC5">
        <w:rPr>
          <w:sz w:val="26"/>
        </w:rPr>
        <w:t>знак;</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непроизносимые</w:t>
      </w:r>
      <w:r w:rsidRPr="001F1BC5">
        <w:rPr>
          <w:spacing w:val="-4"/>
          <w:sz w:val="26"/>
        </w:rPr>
        <w:t xml:space="preserve"> </w:t>
      </w:r>
      <w:r w:rsidRPr="001F1BC5">
        <w:rPr>
          <w:sz w:val="26"/>
        </w:rPr>
        <w:t>согласные</w:t>
      </w:r>
      <w:r w:rsidRPr="001F1BC5">
        <w:rPr>
          <w:spacing w:val="-3"/>
          <w:sz w:val="26"/>
        </w:rPr>
        <w:t xml:space="preserve"> </w:t>
      </w:r>
      <w:r w:rsidRPr="001F1BC5">
        <w:rPr>
          <w:sz w:val="26"/>
        </w:rPr>
        <w:t>в</w:t>
      </w:r>
      <w:r w:rsidRPr="001F1BC5">
        <w:rPr>
          <w:spacing w:val="-4"/>
          <w:sz w:val="26"/>
        </w:rPr>
        <w:t xml:space="preserve"> </w:t>
      </w:r>
      <w:r w:rsidRPr="001F1BC5">
        <w:rPr>
          <w:sz w:val="26"/>
        </w:rPr>
        <w:t>корне</w:t>
      </w:r>
      <w:r w:rsidRPr="001F1BC5">
        <w:rPr>
          <w:spacing w:val="-3"/>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before="2" w:line="298" w:lineRule="exact"/>
        <w:ind w:left="644"/>
        <w:rPr>
          <w:sz w:val="26"/>
        </w:rPr>
      </w:pPr>
      <w:r w:rsidRPr="001F1BC5">
        <w:rPr>
          <w:sz w:val="26"/>
        </w:rPr>
        <w:t>мягкий</w:t>
      </w:r>
      <w:r w:rsidRPr="001F1BC5">
        <w:rPr>
          <w:spacing w:val="-4"/>
          <w:sz w:val="26"/>
        </w:rPr>
        <w:t xml:space="preserve"> </w:t>
      </w:r>
      <w:r w:rsidRPr="001F1BC5">
        <w:rPr>
          <w:sz w:val="26"/>
        </w:rPr>
        <w:t>знак</w:t>
      </w:r>
      <w:r w:rsidRPr="001F1BC5">
        <w:rPr>
          <w:spacing w:val="-2"/>
          <w:sz w:val="26"/>
        </w:rPr>
        <w:t xml:space="preserve"> </w:t>
      </w:r>
      <w:r w:rsidRPr="001F1BC5">
        <w:rPr>
          <w:sz w:val="26"/>
        </w:rPr>
        <w:t>после</w:t>
      </w:r>
      <w:r w:rsidRPr="001F1BC5">
        <w:rPr>
          <w:spacing w:val="-4"/>
          <w:sz w:val="26"/>
        </w:rPr>
        <w:t xml:space="preserve"> </w:t>
      </w:r>
      <w:r w:rsidRPr="001F1BC5">
        <w:rPr>
          <w:sz w:val="26"/>
        </w:rPr>
        <w:t>шипящих</w:t>
      </w:r>
      <w:r w:rsidRPr="001F1BC5">
        <w:rPr>
          <w:spacing w:val="-4"/>
          <w:sz w:val="26"/>
        </w:rPr>
        <w:t xml:space="preserve"> </w:t>
      </w:r>
      <w:r w:rsidRPr="001F1BC5">
        <w:rPr>
          <w:sz w:val="26"/>
        </w:rPr>
        <w:t>на</w:t>
      </w:r>
      <w:r w:rsidRPr="001F1BC5">
        <w:rPr>
          <w:spacing w:val="-4"/>
          <w:sz w:val="26"/>
        </w:rPr>
        <w:t xml:space="preserve"> </w:t>
      </w:r>
      <w:r w:rsidRPr="001F1BC5">
        <w:rPr>
          <w:sz w:val="26"/>
        </w:rPr>
        <w:t>конце</w:t>
      </w:r>
      <w:r w:rsidRPr="001F1BC5">
        <w:rPr>
          <w:spacing w:val="-4"/>
          <w:sz w:val="26"/>
        </w:rPr>
        <w:t xml:space="preserve"> </w:t>
      </w:r>
      <w:r w:rsidRPr="001F1BC5">
        <w:rPr>
          <w:sz w:val="26"/>
        </w:rPr>
        <w:t>имён</w:t>
      </w:r>
      <w:r w:rsidRPr="001F1BC5">
        <w:rPr>
          <w:spacing w:val="-1"/>
          <w:sz w:val="26"/>
        </w:rPr>
        <w:t xml:space="preserve"> </w:t>
      </w:r>
      <w:r w:rsidRPr="001F1BC5">
        <w:rPr>
          <w:sz w:val="26"/>
        </w:rPr>
        <w:t>существительных;</w:t>
      </w:r>
    </w:p>
    <w:p w:rsidR="00DE11BA" w:rsidRPr="001F1BC5" w:rsidRDefault="00DE11BA" w:rsidP="00DE11BA">
      <w:pPr>
        <w:numPr>
          <w:ilvl w:val="0"/>
          <w:numId w:val="5"/>
        </w:numPr>
        <w:tabs>
          <w:tab w:val="left" w:pos="644"/>
          <w:tab w:val="left" w:pos="645"/>
        </w:tabs>
        <w:ind w:right="108"/>
        <w:rPr>
          <w:sz w:val="26"/>
        </w:rPr>
      </w:pPr>
      <w:r w:rsidRPr="001F1BC5">
        <w:rPr>
          <w:sz w:val="26"/>
        </w:rPr>
        <w:t>безударные</w:t>
      </w:r>
      <w:r w:rsidRPr="001F1BC5">
        <w:rPr>
          <w:spacing w:val="54"/>
          <w:sz w:val="26"/>
        </w:rPr>
        <w:t xml:space="preserve"> </w:t>
      </w:r>
      <w:r w:rsidRPr="001F1BC5">
        <w:rPr>
          <w:sz w:val="26"/>
        </w:rPr>
        <w:t>гласные</w:t>
      </w:r>
      <w:r w:rsidRPr="001F1BC5">
        <w:rPr>
          <w:spacing w:val="57"/>
          <w:sz w:val="26"/>
        </w:rPr>
        <w:t xml:space="preserve"> </w:t>
      </w:r>
      <w:r w:rsidRPr="001F1BC5">
        <w:rPr>
          <w:sz w:val="26"/>
        </w:rPr>
        <w:t>в</w:t>
      </w:r>
      <w:r w:rsidRPr="001F1BC5">
        <w:rPr>
          <w:spacing w:val="55"/>
          <w:sz w:val="26"/>
        </w:rPr>
        <w:t xml:space="preserve"> </w:t>
      </w:r>
      <w:r w:rsidRPr="001F1BC5">
        <w:rPr>
          <w:sz w:val="26"/>
        </w:rPr>
        <w:t>падежных</w:t>
      </w:r>
      <w:r w:rsidRPr="001F1BC5">
        <w:rPr>
          <w:spacing w:val="54"/>
          <w:sz w:val="26"/>
        </w:rPr>
        <w:t xml:space="preserve"> </w:t>
      </w:r>
      <w:r w:rsidRPr="001F1BC5">
        <w:rPr>
          <w:sz w:val="26"/>
        </w:rPr>
        <w:t>окончаниях</w:t>
      </w:r>
      <w:r w:rsidRPr="001F1BC5">
        <w:rPr>
          <w:spacing w:val="55"/>
          <w:sz w:val="26"/>
        </w:rPr>
        <w:t xml:space="preserve"> </w:t>
      </w:r>
      <w:r w:rsidRPr="001F1BC5">
        <w:rPr>
          <w:sz w:val="26"/>
        </w:rPr>
        <w:t>имён</w:t>
      </w:r>
      <w:r w:rsidRPr="001F1BC5">
        <w:rPr>
          <w:spacing w:val="55"/>
          <w:sz w:val="26"/>
        </w:rPr>
        <w:t xml:space="preserve"> </w:t>
      </w:r>
      <w:r w:rsidRPr="001F1BC5">
        <w:rPr>
          <w:sz w:val="26"/>
        </w:rPr>
        <w:t>существительных</w:t>
      </w:r>
      <w:r w:rsidRPr="001F1BC5">
        <w:rPr>
          <w:spacing w:val="55"/>
          <w:sz w:val="26"/>
        </w:rPr>
        <w:t xml:space="preserve"> </w:t>
      </w:r>
      <w:r w:rsidRPr="001F1BC5">
        <w:rPr>
          <w:sz w:val="26"/>
        </w:rPr>
        <w:t>(на</w:t>
      </w:r>
      <w:r w:rsidRPr="001F1BC5">
        <w:rPr>
          <w:spacing w:val="54"/>
          <w:sz w:val="26"/>
        </w:rPr>
        <w:t xml:space="preserve"> </w:t>
      </w:r>
      <w:r w:rsidRPr="001F1BC5">
        <w:rPr>
          <w:sz w:val="26"/>
        </w:rPr>
        <w:t>уровне</w:t>
      </w:r>
      <w:r w:rsidRPr="001F1BC5">
        <w:rPr>
          <w:spacing w:val="-62"/>
          <w:sz w:val="26"/>
        </w:rPr>
        <w:t xml:space="preserve"> </w:t>
      </w:r>
      <w:r w:rsidRPr="001F1BC5">
        <w:rPr>
          <w:sz w:val="26"/>
        </w:rPr>
        <w:t>наблюдения);</w:t>
      </w:r>
    </w:p>
    <w:p w:rsidR="00DE11BA" w:rsidRPr="001F1BC5" w:rsidRDefault="00DE11BA" w:rsidP="00DE11BA">
      <w:pPr>
        <w:numPr>
          <w:ilvl w:val="0"/>
          <w:numId w:val="5"/>
        </w:numPr>
        <w:tabs>
          <w:tab w:val="left" w:pos="644"/>
          <w:tab w:val="left" w:pos="645"/>
        </w:tabs>
        <w:ind w:right="114"/>
        <w:rPr>
          <w:sz w:val="26"/>
        </w:rPr>
      </w:pPr>
      <w:r w:rsidRPr="001F1BC5">
        <w:rPr>
          <w:sz w:val="26"/>
        </w:rPr>
        <w:t>безударные</w:t>
      </w:r>
      <w:r w:rsidRPr="001F1BC5">
        <w:rPr>
          <w:spacing w:val="11"/>
          <w:sz w:val="26"/>
        </w:rPr>
        <w:t xml:space="preserve"> </w:t>
      </w:r>
      <w:r w:rsidRPr="001F1BC5">
        <w:rPr>
          <w:sz w:val="26"/>
        </w:rPr>
        <w:t>гласные</w:t>
      </w:r>
      <w:r w:rsidRPr="001F1BC5">
        <w:rPr>
          <w:spacing w:val="11"/>
          <w:sz w:val="26"/>
        </w:rPr>
        <w:t xml:space="preserve"> </w:t>
      </w:r>
      <w:r w:rsidRPr="001F1BC5">
        <w:rPr>
          <w:sz w:val="26"/>
        </w:rPr>
        <w:t>в</w:t>
      </w:r>
      <w:r w:rsidRPr="001F1BC5">
        <w:rPr>
          <w:spacing w:val="11"/>
          <w:sz w:val="26"/>
        </w:rPr>
        <w:t xml:space="preserve"> </w:t>
      </w:r>
      <w:r w:rsidRPr="001F1BC5">
        <w:rPr>
          <w:sz w:val="26"/>
        </w:rPr>
        <w:t>падежных</w:t>
      </w:r>
      <w:r w:rsidRPr="001F1BC5">
        <w:rPr>
          <w:spacing w:val="13"/>
          <w:sz w:val="26"/>
        </w:rPr>
        <w:t xml:space="preserve"> </w:t>
      </w:r>
      <w:r w:rsidRPr="001F1BC5">
        <w:rPr>
          <w:sz w:val="26"/>
        </w:rPr>
        <w:t>окончаниях</w:t>
      </w:r>
      <w:r w:rsidRPr="001F1BC5">
        <w:rPr>
          <w:spacing w:val="12"/>
          <w:sz w:val="26"/>
        </w:rPr>
        <w:t xml:space="preserve"> </w:t>
      </w:r>
      <w:r w:rsidRPr="001F1BC5">
        <w:rPr>
          <w:sz w:val="26"/>
        </w:rPr>
        <w:t>имён</w:t>
      </w:r>
      <w:r w:rsidRPr="001F1BC5">
        <w:rPr>
          <w:spacing w:val="12"/>
          <w:sz w:val="26"/>
        </w:rPr>
        <w:t xml:space="preserve"> </w:t>
      </w:r>
      <w:r w:rsidRPr="001F1BC5">
        <w:rPr>
          <w:sz w:val="26"/>
        </w:rPr>
        <w:t>прилагательных</w:t>
      </w:r>
      <w:r w:rsidRPr="001F1BC5">
        <w:rPr>
          <w:spacing w:val="11"/>
          <w:sz w:val="26"/>
        </w:rPr>
        <w:t xml:space="preserve"> </w:t>
      </w:r>
      <w:r w:rsidRPr="001F1BC5">
        <w:rPr>
          <w:sz w:val="26"/>
        </w:rPr>
        <w:t>(на</w:t>
      </w:r>
      <w:r w:rsidRPr="001F1BC5">
        <w:rPr>
          <w:spacing w:val="14"/>
          <w:sz w:val="26"/>
        </w:rPr>
        <w:t xml:space="preserve"> </w:t>
      </w:r>
      <w:r w:rsidRPr="001F1BC5">
        <w:rPr>
          <w:sz w:val="26"/>
        </w:rPr>
        <w:t>уровне</w:t>
      </w:r>
      <w:r w:rsidRPr="001F1BC5">
        <w:rPr>
          <w:spacing w:val="-62"/>
          <w:sz w:val="26"/>
        </w:rPr>
        <w:t xml:space="preserve"> </w:t>
      </w:r>
      <w:r w:rsidRPr="001F1BC5">
        <w:rPr>
          <w:sz w:val="26"/>
        </w:rPr>
        <w:t>наблюдения);</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раздельное</w:t>
      </w:r>
      <w:r w:rsidRPr="001F1BC5">
        <w:rPr>
          <w:spacing w:val="-4"/>
          <w:sz w:val="26"/>
        </w:rPr>
        <w:t xml:space="preserve"> </w:t>
      </w:r>
      <w:r w:rsidRPr="001F1BC5">
        <w:rPr>
          <w:sz w:val="26"/>
        </w:rPr>
        <w:t>написание</w:t>
      </w:r>
      <w:r w:rsidRPr="001F1BC5">
        <w:rPr>
          <w:spacing w:val="-1"/>
          <w:sz w:val="26"/>
        </w:rPr>
        <w:t xml:space="preserve"> </w:t>
      </w:r>
      <w:r w:rsidRPr="001F1BC5">
        <w:rPr>
          <w:sz w:val="26"/>
        </w:rPr>
        <w:t>предлогов</w:t>
      </w:r>
      <w:r w:rsidRPr="001F1BC5">
        <w:rPr>
          <w:spacing w:val="-2"/>
          <w:sz w:val="26"/>
        </w:rPr>
        <w:t xml:space="preserve"> </w:t>
      </w:r>
      <w:r w:rsidRPr="001F1BC5">
        <w:rPr>
          <w:sz w:val="26"/>
        </w:rPr>
        <w:t>с</w:t>
      </w:r>
      <w:r w:rsidRPr="001F1BC5">
        <w:rPr>
          <w:spacing w:val="-4"/>
          <w:sz w:val="26"/>
        </w:rPr>
        <w:t xml:space="preserve"> </w:t>
      </w:r>
      <w:r w:rsidRPr="001F1BC5">
        <w:rPr>
          <w:sz w:val="26"/>
        </w:rPr>
        <w:t>личными</w:t>
      </w:r>
      <w:r w:rsidRPr="001F1BC5">
        <w:rPr>
          <w:spacing w:val="-4"/>
          <w:sz w:val="26"/>
        </w:rPr>
        <w:t xml:space="preserve"> </w:t>
      </w:r>
      <w:r w:rsidRPr="001F1BC5">
        <w:rPr>
          <w:sz w:val="26"/>
        </w:rPr>
        <w:t>местоимениями;</w:t>
      </w:r>
    </w:p>
    <w:p w:rsidR="00DE11BA" w:rsidRPr="001F1BC5" w:rsidRDefault="00DE11BA" w:rsidP="00DE11BA">
      <w:pPr>
        <w:numPr>
          <w:ilvl w:val="0"/>
          <w:numId w:val="5"/>
        </w:numPr>
        <w:tabs>
          <w:tab w:val="left" w:pos="644"/>
          <w:tab w:val="left" w:pos="645"/>
        </w:tabs>
        <w:ind w:right="110"/>
        <w:rPr>
          <w:sz w:val="26"/>
        </w:rPr>
      </w:pPr>
      <w:r w:rsidRPr="001F1BC5">
        <w:rPr>
          <w:sz w:val="26"/>
        </w:rPr>
        <w:t>непроверяемые</w:t>
      </w:r>
      <w:r w:rsidRPr="001F1BC5">
        <w:rPr>
          <w:spacing w:val="45"/>
          <w:sz w:val="26"/>
        </w:rPr>
        <w:t xml:space="preserve"> </w:t>
      </w:r>
      <w:r w:rsidRPr="001F1BC5">
        <w:rPr>
          <w:sz w:val="26"/>
        </w:rPr>
        <w:t>гласные</w:t>
      </w:r>
      <w:r w:rsidRPr="001F1BC5">
        <w:rPr>
          <w:spacing w:val="44"/>
          <w:sz w:val="26"/>
        </w:rPr>
        <w:t xml:space="preserve"> </w:t>
      </w:r>
      <w:r w:rsidRPr="001F1BC5">
        <w:rPr>
          <w:sz w:val="26"/>
        </w:rPr>
        <w:t>и</w:t>
      </w:r>
      <w:r w:rsidRPr="001F1BC5">
        <w:rPr>
          <w:spacing w:val="44"/>
          <w:sz w:val="26"/>
        </w:rPr>
        <w:t xml:space="preserve"> </w:t>
      </w:r>
      <w:r w:rsidRPr="001F1BC5">
        <w:rPr>
          <w:sz w:val="26"/>
        </w:rPr>
        <w:t>согласные</w:t>
      </w:r>
      <w:r w:rsidRPr="001F1BC5">
        <w:rPr>
          <w:spacing w:val="45"/>
          <w:sz w:val="26"/>
        </w:rPr>
        <w:t xml:space="preserve"> </w:t>
      </w:r>
      <w:r w:rsidRPr="001F1BC5">
        <w:rPr>
          <w:sz w:val="26"/>
        </w:rPr>
        <w:t>(перечень</w:t>
      </w:r>
      <w:r w:rsidRPr="001F1BC5">
        <w:rPr>
          <w:spacing w:val="44"/>
          <w:sz w:val="26"/>
        </w:rPr>
        <w:t xml:space="preserve"> </w:t>
      </w:r>
      <w:r w:rsidRPr="001F1BC5">
        <w:rPr>
          <w:sz w:val="26"/>
        </w:rPr>
        <w:t>слов</w:t>
      </w:r>
      <w:r w:rsidRPr="001F1BC5">
        <w:rPr>
          <w:spacing w:val="45"/>
          <w:sz w:val="26"/>
        </w:rPr>
        <w:t xml:space="preserve"> </w:t>
      </w:r>
      <w:r w:rsidRPr="001F1BC5">
        <w:rPr>
          <w:sz w:val="26"/>
        </w:rPr>
        <w:t>в</w:t>
      </w:r>
      <w:r w:rsidRPr="001F1BC5">
        <w:rPr>
          <w:spacing w:val="45"/>
          <w:sz w:val="26"/>
        </w:rPr>
        <w:t xml:space="preserve"> </w:t>
      </w:r>
      <w:r w:rsidRPr="001F1BC5">
        <w:rPr>
          <w:sz w:val="26"/>
        </w:rPr>
        <w:t>орфографическом</w:t>
      </w:r>
      <w:r w:rsidRPr="001F1BC5">
        <w:rPr>
          <w:spacing w:val="43"/>
          <w:sz w:val="26"/>
        </w:rPr>
        <w:t xml:space="preserve"> </w:t>
      </w:r>
      <w:r w:rsidRPr="001F1BC5">
        <w:rPr>
          <w:sz w:val="26"/>
        </w:rPr>
        <w:t>словаре</w:t>
      </w:r>
      <w:r w:rsidRPr="001F1BC5">
        <w:rPr>
          <w:spacing w:val="-62"/>
          <w:sz w:val="26"/>
        </w:rPr>
        <w:t xml:space="preserve"> </w:t>
      </w:r>
      <w:r w:rsidRPr="001F1BC5">
        <w:rPr>
          <w:sz w:val="26"/>
        </w:rPr>
        <w:t>учебника);</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раздельное</w:t>
      </w:r>
      <w:r w:rsidRPr="001F1BC5">
        <w:rPr>
          <w:spacing w:val="-4"/>
          <w:sz w:val="26"/>
        </w:rPr>
        <w:t xml:space="preserve"> </w:t>
      </w:r>
      <w:r w:rsidRPr="001F1BC5">
        <w:rPr>
          <w:sz w:val="26"/>
        </w:rPr>
        <w:t>написание</w:t>
      </w:r>
      <w:r w:rsidRPr="001F1BC5">
        <w:rPr>
          <w:spacing w:val="-2"/>
          <w:sz w:val="26"/>
        </w:rPr>
        <w:t xml:space="preserve"> </w:t>
      </w:r>
      <w:r w:rsidRPr="001F1BC5">
        <w:rPr>
          <w:sz w:val="26"/>
        </w:rPr>
        <w:t>частицы</w:t>
      </w:r>
      <w:r w:rsidRPr="001F1BC5">
        <w:rPr>
          <w:spacing w:val="-3"/>
          <w:sz w:val="26"/>
        </w:rPr>
        <w:t xml:space="preserve"> </w:t>
      </w:r>
      <w:r w:rsidRPr="001F1BC5">
        <w:rPr>
          <w:sz w:val="26"/>
        </w:rPr>
        <w:t>не</w:t>
      </w:r>
      <w:r w:rsidRPr="001F1BC5">
        <w:rPr>
          <w:spacing w:val="-3"/>
          <w:sz w:val="26"/>
        </w:rPr>
        <w:t xml:space="preserve"> </w:t>
      </w:r>
      <w:r w:rsidRPr="001F1BC5">
        <w:rPr>
          <w:sz w:val="26"/>
        </w:rPr>
        <w:t>с</w:t>
      </w:r>
      <w:r w:rsidRPr="001F1BC5">
        <w:rPr>
          <w:spacing w:val="-2"/>
          <w:sz w:val="26"/>
        </w:rPr>
        <w:t xml:space="preserve"> </w:t>
      </w:r>
      <w:r w:rsidRPr="001F1BC5">
        <w:rPr>
          <w:sz w:val="26"/>
        </w:rPr>
        <w:t>глаголами.</w:t>
      </w:r>
    </w:p>
    <w:p w:rsidR="00DE11BA" w:rsidRPr="001F1BC5" w:rsidRDefault="00DE11BA" w:rsidP="00DE11BA">
      <w:pPr>
        <w:spacing w:before="10"/>
        <w:rPr>
          <w:sz w:val="25"/>
          <w:szCs w:val="26"/>
        </w:rPr>
      </w:pPr>
    </w:p>
    <w:p w:rsidR="00DE11BA" w:rsidRPr="00411955" w:rsidRDefault="00DE11BA" w:rsidP="00DE11BA">
      <w:pPr>
        <w:spacing w:before="1"/>
        <w:outlineLvl w:val="2"/>
        <w:rPr>
          <w:b/>
          <w:bCs/>
          <w:i/>
          <w:iCs/>
          <w:sz w:val="26"/>
          <w:szCs w:val="26"/>
        </w:rPr>
      </w:pPr>
      <w:r w:rsidRPr="00411955">
        <w:rPr>
          <w:b/>
          <w:bCs/>
          <w:i/>
          <w:iCs/>
          <w:sz w:val="26"/>
          <w:szCs w:val="26"/>
        </w:rPr>
        <w:t>Развитие</w:t>
      </w:r>
      <w:r w:rsidRPr="00411955">
        <w:rPr>
          <w:b/>
          <w:bCs/>
          <w:i/>
          <w:iCs/>
          <w:spacing w:val="-3"/>
          <w:sz w:val="26"/>
          <w:szCs w:val="26"/>
        </w:rPr>
        <w:t xml:space="preserve"> </w:t>
      </w:r>
      <w:r w:rsidRPr="00411955">
        <w:rPr>
          <w:b/>
          <w:bCs/>
          <w:i/>
          <w:iCs/>
          <w:sz w:val="26"/>
          <w:szCs w:val="26"/>
        </w:rPr>
        <w:t>речи</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9"/>
        <w:jc w:val="both"/>
        <w:rPr>
          <w:sz w:val="26"/>
          <w:szCs w:val="26"/>
        </w:rPr>
      </w:pPr>
      <w:r w:rsidRPr="001F1BC5">
        <w:rPr>
          <w:sz w:val="26"/>
          <w:szCs w:val="26"/>
        </w:rPr>
        <w:lastRenderedPageBreak/>
        <w:t>Нормы речевого этикета: устное и письменное приглашение, просьба, извинение,</w:t>
      </w:r>
      <w:r w:rsidRPr="001F1BC5">
        <w:rPr>
          <w:spacing w:val="1"/>
          <w:sz w:val="26"/>
          <w:szCs w:val="26"/>
        </w:rPr>
        <w:t xml:space="preserve"> </w:t>
      </w:r>
      <w:r w:rsidRPr="001F1BC5">
        <w:rPr>
          <w:sz w:val="26"/>
          <w:szCs w:val="26"/>
        </w:rPr>
        <w:t>благодарность, отказ и др.   Соблюдение норм речевого этикета и орфоэпических норм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ситуациях</w:t>
      </w:r>
      <w:r w:rsidRPr="001F1BC5">
        <w:rPr>
          <w:spacing w:val="1"/>
          <w:sz w:val="26"/>
          <w:szCs w:val="26"/>
        </w:rPr>
        <w:t xml:space="preserve"> </w:t>
      </w:r>
      <w:r w:rsidRPr="001F1BC5">
        <w:rPr>
          <w:sz w:val="26"/>
          <w:szCs w:val="26"/>
        </w:rPr>
        <w:t>учебного</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бытового</w:t>
      </w:r>
      <w:r w:rsidRPr="001F1BC5">
        <w:rPr>
          <w:spacing w:val="1"/>
          <w:sz w:val="26"/>
          <w:szCs w:val="26"/>
        </w:rPr>
        <w:t xml:space="preserve"> </w:t>
      </w:r>
      <w:r w:rsidRPr="001F1BC5">
        <w:rPr>
          <w:sz w:val="26"/>
          <w:szCs w:val="26"/>
        </w:rPr>
        <w:t>общения.</w:t>
      </w:r>
      <w:r w:rsidRPr="001F1BC5">
        <w:rPr>
          <w:spacing w:val="1"/>
          <w:sz w:val="26"/>
          <w:szCs w:val="26"/>
        </w:rPr>
        <w:t xml:space="preserve"> </w:t>
      </w:r>
      <w:r w:rsidRPr="001F1BC5">
        <w:rPr>
          <w:sz w:val="26"/>
          <w:szCs w:val="26"/>
        </w:rPr>
        <w:t>Речевые</w:t>
      </w:r>
      <w:r w:rsidRPr="001F1BC5">
        <w:rPr>
          <w:spacing w:val="1"/>
          <w:sz w:val="26"/>
          <w:szCs w:val="26"/>
        </w:rPr>
        <w:t xml:space="preserve"> </w:t>
      </w:r>
      <w:r w:rsidRPr="001F1BC5">
        <w:rPr>
          <w:sz w:val="26"/>
          <w:szCs w:val="26"/>
        </w:rPr>
        <w:t>средства,</w:t>
      </w:r>
      <w:r w:rsidRPr="001F1BC5">
        <w:rPr>
          <w:spacing w:val="1"/>
          <w:sz w:val="26"/>
          <w:szCs w:val="26"/>
        </w:rPr>
        <w:t xml:space="preserve"> </w:t>
      </w:r>
      <w:r w:rsidRPr="001F1BC5">
        <w:rPr>
          <w:sz w:val="26"/>
          <w:szCs w:val="26"/>
        </w:rPr>
        <w:t>помогающие:</w:t>
      </w:r>
      <w:r w:rsidRPr="001F1BC5">
        <w:rPr>
          <w:spacing w:val="1"/>
          <w:sz w:val="26"/>
          <w:szCs w:val="26"/>
        </w:rPr>
        <w:t xml:space="preserve"> </w:t>
      </w:r>
      <w:r w:rsidRPr="001F1BC5">
        <w:rPr>
          <w:sz w:val="26"/>
          <w:szCs w:val="26"/>
        </w:rPr>
        <w:t>формулировать</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аргументировать</w:t>
      </w:r>
      <w:r w:rsidRPr="001F1BC5">
        <w:rPr>
          <w:spacing w:val="1"/>
          <w:sz w:val="26"/>
          <w:szCs w:val="26"/>
        </w:rPr>
        <w:t xml:space="preserve"> </w:t>
      </w:r>
      <w:r w:rsidRPr="001F1BC5">
        <w:rPr>
          <w:sz w:val="26"/>
          <w:szCs w:val="26"/>
        </w:rPr>
        <w:t>собственное</w:t>
      </w:r>
      <w:r w:rsidRPr="001F1BC5">
        <w:rPr>
          <w:spacing w:val="1"/>
          <w:sz w:val="26"/>
          <w:szCs w:val="26"/>
        </w:rPr>
        <w:t xml:space="preserve"> </w:t>
      </w:r>
      <w:r w:rsidRPr="001F1BC5">
        <w:rPr>
          <w:sz w:val="26"/>
          <w:szCs w:val="26"/>
        </w:rPr>
        <w:t>мнение</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диалоге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дискуссии;</w:t>
      </w:r>
      <w:r w:rsidRPr="001F1BC5">
        <w:rPr>
          <w:spacing w:val="1"/>
          <w:sz w:val="26"/>
          <w:szCs w:val="26"/>
        </w:rPr>
        <w:t xml:space="preserve"> </w:t>
      </w:r>
      <w:r w:rsidRPr="001F1BC5">
        <w:rPr>
          <w:sz w:val="26"/>
          <w:szCs w:val="26"/>
        </w:rPr>
        <w:t>договариваться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приходить</w:t>
      </w:r>
      <w:r w:rsidRPr="001F1BC5">
        <w:rPr>
          <w:spacing w:val="1"/>
          <w:sz w:val="26"/>
          <w:szCs w:val="26"/>
        </w:rPr>
        <w:t xml:space="preserve"> </w:t>
      </w:r>
      <w:r w:rsidRPr="001F1BC5">
        <w:rPr>
          <w:sz w:val="26"/>
          <w:szCs w:val="26"/>
        </w:rPr>
        <w:t>к</w:t>
      </w:r>
      <w:r w:rsidRPr="001F1BC5">
        <w:rPr>
          <w:spacing w:val="1"/>
          <w:sz w:val="26"/>
          <w:szCs w:val="26"/>
        </w:rPr>
        <w:t xml:space="preserve"> </w:t>
      </w:r>
      <w:r w:rsidRPr="001F1BC5">
        <w:rPr>
          <w:sz w:val="26"/>
          <w:szCs w:val="26"/>
        </w:rPr>
        <w:t>общему</w:t>
      </w:r>
      <w:r w:rsidRPr="001F1BC5">
        <w:rPr>
          <w:spacing w:val="1"/>
          <w:sz w:val="26"/>
          <w:szCs w:val="26"/>
        </w:rPr>
        <w:t xml:space="preserve"> </w:t>
      </w:r>
      <w:r w:rsidRPr="001F1BC5">
        <w:rPr>
          <w:sz w:val="26"/>
          <w:szCs w:val="26"/>
        </w:rPr>
        <w:t>решению</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совместной</w:t>
      </w:r>
      <w:r w:rsidRPr="001F1BC5">
        <w:rPr>
          <w:spacing w:val="1"/>
          <w:sz w:val="26"/>
          <w:szCs w:val="26"/>
        </w:rPr>
        <w:t xml:space="preserve"> </w:t>
      </w:r>
      <w:r w:rsidRPr="001F1BC5">
        <w:rPr>
          <w:sz w:val="26"/>
          <w:szCs w:val="26"/>
        </w:rPr>
        <w:t>деятельности;</w:t>
      </w:r>
      <w:r w:rsidRPr="001F1BC5">
        <w:rPr>
          <w:spacing w:val="1"/>
          <w:sz w:val="26"/>
          <w:szCs w:val="26"/>
        </w:rPr>
        <w:t xml:space="preserve"> </w:t>
      </w:r>
      <w:r w:rsidRPr="001F1BC5">
        <w:rPr>
          <w:sz w:val="26"/>
          <w:szCs w:val="26"/>
        </w:rPr>
        <w:t>контролировать (устно координировать) действия при проведении парной и групповой</w:t>
      </w:r>
      <w:r w:rsidRPr="001F1BC5">
        <w:rPr>
          <w:spacing w:val="1"/>
          <w:sz w:val="26"/>
          <w:szCs w:val="26"/>
        </w:rPr>
        <w:t xml:space="preserve"> </w:t>
      </w:r>
      <w:r w:rsidRPr="001F1BC5">
        <w:rPr>
          <w:sz w:val="26"/>
          <w:szCs w:val="26"/>
        </w:rPr>
        <w:t>работы.</w:t>
      </w:r>
    </w:p>
    <w:p w:rsidR="00DE11BA" w:rsidRPr="001F1BC5" w:rsidRDefault="00DE11BA" w:rsidP="00DE11BA">
      <w:pPr>
        <w:spacing w:before="1"/>
        <w:ind w:right="112"/>
        <w:jc w:val="both"/>
        <w:rPr>
          <w:sz w:val="26"/>
          <w:szCs w:val="26"/>
        </w:rPr>
      </w:pPr>
      <w:r w:rsidRPr="001F1BC5">
        <w:rPr>
          <w:sz w:val="26"/>
          <w:szCs w:val="26"/>
        </w:rPr>
        <w:t>Особенности речевого этикета в условиях общения с людьми, плохо владеющими</w:t>
      </w:r>
      <w:r w:rsidRPr="001F1BC5">
        <w:rPr>
          <w:spacing w:val="-62"/>
          <w:sz w:val="26"/>
          <w:szCs w:val="26"/>
        </w:rPr>
        <w:t xml:space="preserve"> </w:t>
      </w:r>
      <w:r w:rsidRPr="001F1BC5">
        <w:rPr>
          <w:sz w:val="26"/>
          <w:szCs w:val="26"/>
        </w:rPr>
        <w:t>русским</w:t>
      </w:r>
      <w:r w:rsidRPr="001F1BC5">
        <w:rPr>
          <w:spacing w:val="-2"/>
          <w:sz w:val="26"/>
          <w:szCs w:val="26"/>
        </w:rPr>
        <w:t xml:space="preserve"> </w:t>
      </w:r>
      <w:r w:rsidRPr="001F1BC5">
        <w:rPr>
          <w:sz w:val="26"/>
          <w:szCs w:val="26"/>
        </w:rPr>
        <w:t>языком.</w:t>
      </w:r>
    </w:p>
    <w:p w:rsidR="00DE11BA" w:rsidRPr="001F1BC5" w:rsidRDefault="00DE11BA" w:rsidP="00DE11BA">
      <w:pPr>
        <w:ind w:right="109"/>
        <w:jc w:val="both"/>
        <w:rPr>
          <w:sz w:val="26"/>
          <w:szCs w:val="26"/>
        </w:rPr>
      </w:pPr>
      <w:r w:rsidRPr="001F1BC5">
        <w:rPr>
          <w:sz w:val="26"/>
          <w:szCs w:val="26"/>
        </w:rPr>
        <w:t>Повторение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продолжение</w:t>
      </w:r>
      <w:r w:rsidRPr="001F1BC5">
        <w:rPr>
          <w:spacing w:val="1"/>
          <w:sz w:val="26"/>
          <w:szCs w:val="26"/>
        </w:rPr>
        <w:t xml:space="preserve"> </w:t>
      </w:r>
      <w:r w:rsidRPr="001F1BC5">
        <w:rPr>
          <w:sz w:val="26"/>
          <w:szCs w:val="26"/>
        </w:rPr>
        <w:t>работы</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текстом,</w:t>
      </w:r>
      <w:r w:rsidRPr="001F1BC5">
        <w:rPr>
          <w:spacing w:val="1"/>
          <w:sz w:val="26"/>
          <w:szCs w:val="26"/>
        </w:rPr>
        <w:t xml:space="preserve"> </w:t>
      </w:r>
      <w:r w:rsidRPr="001F1BC5">
        <w:rPr>
          <w:sz w:val="26"/>
          <w:szCs w:val="26"/>
        </w:rPr>
        <w:t>начатой</w:t>
      </w:r>
      <w:r w:rsidRPr="001F1BC5">
        <w:rPr>
          <w:spacing w:val="1"/>
          <w:sz w:val="26"/>
          <w:szCs w:val="26"/>
        </w:rPr>
        <w:t xml:space="preserve"> </w:t>
      </w:r>
      <w:r w:rsidRPr="001F1BC5">
        <w:rPr>
          <w:sz w:val="26"/>
          <w:szCs w:val="26"/>
        </w:rPr>
        <w:t>во</w:t>
      </w:r>
      <w:r w:rsidRPr="001F1BC5">
        <w:rPr>
          <w:spacing w:val="1"/>
          <w:sz w:val="26"/>
          <w:szCs w:val="26"/>
        </w:rPr>
        <w:t xml:space="preserve"> </w:t>
      </w:r>
      <w:r w:rsidRPr="001F1BC5">
        <w:rPr>
          <w:sz w:val="26"/>
          <w:szCs w:val="26"/>
        </w:rPr>
        <w:t>2</w:t>
      </w:r>
      <w:r w:rsidRPr="001F1BC5">
        <w:rPr>
          <w:spacing w:val="1"/>
          <w:sz w:val="26"/>
          <w:szCs w:val="26"/>
        </w:rPr>
        <w:t xml:space="preserve"> </w:t>
      </w:r>
      <w:r w:rsidRPr="001F1BC5">
        <w:rPr>
          <w:sz w:val="26"/>
          <w:szCs w:val="26"/>
        </w:rPr>
        <w:t>классе:</w:t>
      </w:r>
      <w:r w:rsidRPr="001F1BC5">
        <w:rPr>
          <w:spacing w:val="1"/>
          <w:sz w:val="26"/>
          <w:szCs w:val="26"/>
        </w:rPr>
        <w:t xml:space="preserve"> </w:t>
      </w:r>
      <w:r w:rsidRPr="001F1BC5">
        <w:rPr>
          <w:sz w:val="26"/>
          <w:szCs w:val="26"/>
        </w:rPr>
        <w:t>признаки</w:t>
      </w:r>
      <w:r w:rsidRPr="001F1BC5">
        <w:rPr>
          <w:spacing w:val="-62"/>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тема</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основная</w:t>
      </w:r>
      <w:r w:rsidRPr="001F1BC5">
        <w:rPr>
          <w:spacing w:val="1"/>
          <w:sz w:val="26"/>
          <w:szCs w:val="26"/>
        </w:rPr>
        <w:t xml:space="preserve"> </w:t>
      </w:r>
      <w:r w:rsidRPr="001F1BC5">
        <w:rPr>
          <w:sz w:val="26"/>
          <w:szCs w:val="26"/>
        </w:rPr>
        <w:t>мысль</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заголовок,</w:t>
      </w:r>
      <w:r w:rsidRPr="001F1BC5">
        <w:rPr>
          <w:spacing w:val="1"/>
          <w:sz w:val="26"/>
          <w:szCs w:val="26"/>
        </w:rPr>
        <w:t xml:space="preserve"> </w:t>
      </w:r>
      <w:r w:rsidRPr="001F1BC5">
        <w:rPr>
          <w:sz w:val="26"/>
          <w:szCs w:val="26"/>
        </w:rPr>
        <w:t>корректирование</w:t>
      </w:r>
      <w:r w:rsidRPr="001F1BC5">
        <w:rPr>
          <w:spacing w:val="1"/>
          <w:sz w:val="26"/>
          <w:szCs w:val="26"/>
        </w:rPr>
        <w:t xml:space="preserve"> </w:t>
      </w:r>
      <w:r w:rsidRPr="001F1BC5">
        <w:rPr>
          <w:sz w:val="26"/>
          <w:szCs w:val="26"/>
        </w:rPr>
        <w:t>текстов</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нарушенным</w:t>
      </w:r>
      <w:r w:rsidRPr="001F1BC5">
        <w:rPr>
          <w:spacing w:val="-2"/>
          <w:sz w:val="26"/>
          <w:szCs w:val="26"/>
        </w:rPr>
        <w:t xml:space="preserve"> </w:t>
      </w:r>
      <w:r w:rsidRPr="001F1BC5">
        <w:rPr>
          <w:sz w:val="26"/>
          <w:szCs w:val="26"/>
        </w:rPr>
        <w:t>порядком</w:t>
      </w:r>
      <w:r w:rsidRPr="001F1BC5">
        <w:rPr>
          <w:spacing w:val="-1"/>
          <w:sz w:val="26"/>
          <w:szCs w:val="26"/>
        </w:rPr>
        <w:t xml:space="preserve"> </w:t>
      </w:r>
      <w:r w:rsidRPr="001F1BC5">
        <w:rPr>
          <w:sz w:val="26"/>
          <w:szCs w:val="26"/>
        </w:rPr>
        <w:t>предложений</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абзацев.</w:t>
      </w:r>
    </w:p>
    <w:p w:rsidR="00DE11BA" w:rsidRPr="001F1BC5" w:rsidRDefault="00DE11BA" w:rsidP="00DE11BA">
      <w:pPr>
        <w:ind w:right="112"/>
        <w:jc w:val="both"/>
        <w:rPr>
          <w:sz w:val="26"/>
          <w:szCs w:val="26"/>
        </w:rPr>
      </w:pPr>
      <w:r w:rsidRPr="001F1BC5">
        <w:rPr>
          <w:sz w:val="26"/>
          <w:szCs w:val="26"/>
        </w:rPr>
        <w:t>План текста. Составление плана текста, написание текста по заданному плану.</w:t>
      </w:r>
      <w:r w:rsidRPr="001F1BC5">
        <w:rPr>
          <w:spacing w:val="1"/>
          <w:sz w:val="26"/>
          <w:szCs w:val="26"/>
        </w:rPr>
        <w:t xml:space="preserve"> </w:t>
      </w:r>
      <w:r w:rsidRPr="001F1BC5">
        <w:rPr>
          <w:sz w:val="26"/>
          <w:szCs w:val="26"/>
        </w:rPr>
        <w:t>Связь предложений в тексте с помощью личных местоимений, синонимов, союзов и, а,</w:t>
      </w:r>
      <w:r w:rsidRPr="001F1BC5">
        <w:rPr>
          <w:spacing w:val="1"/>
          <w:sz w:val="26"/>
          <w:szCs w:val="26"/>
        </w:rPr>
        <w:t xml:space="preserve"> </w:t>
      </w:r>
      <w:r w:rsidRPr="001F1BC5">
        <w:rPr>
          <w:sz w:val="26"/>
          <w:szCs w:val="26"/>
        </w:rPr>
        <w:t>но.</w:t>
      </w:r>
      <w:r w:rsidRPr="001F1BC5">
        <w:rPr>
          <w:spacing w:val="64"/>
          <w:sz w:val="26"/>
          <w:szCs w:val="26"/>
        </w:rPr>
        <w:t xml:space="preserve"> </w:t>
      </w:r>
      <w:r w:rsidRPr="001F1BC5">
        <w:rPr>
          <w:sz w:val="26"/>
          <w:szCs w:val="26"/>
        </w:rPr>
        <w:t>Ключевые</w:t>
      </w:r>
      <w:r w:rsidRPr="001F1BC5">
        <w:rPr>
          <w:spacing w:val="-1"/>
          <w:sz w:val="26"/>
          <w:szCs w:val="26"/>
        </w:rPr>
        <w:t xml:space="preserve"> </w:t>
      </w:r>
      <w:r w:rsidRPr="001F1BC5">
        <w:rPr>
          <w:sz w:val="26"/>
          <w:szCs w:val="26"/>
        </w:rPr>
        <w:t>слова</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тексте.</w:t>
      </w:r>
    </w:p>
    <w:p w:rsidR="00DE11BA" w:rsidRPr="001F1BC5" w:rsidRDefault="00DE11BA" w:rsidP="00DE11BA">
      <w:pPr>
        <w:spacing w:before="1"/>
        <w:ind w:right="111"/>
        <w:jc w:val="both"/>
        <w:rPr>
          <w:sz w:val="26"/>
          <w:szCs w:val="26"/>
        </w:rPr>
      </w:pPr>
      <w:r w:rsidRPr="001F1BC5">
        <w:rPr>
          <w:sz w:val="26"/>
          <w:szCs w:val="26"/>
        </w:rPr>
        <w:t>Определение типов текстов (повествование, описание, рассуждение) и создание</w:t>
      </w:r>
      <w:r w:rsidRPr="001F1BC5">
        <w:rPr>
          <w:spacing w:val="1"/>
          <w:sz w:val="26"/>
          <w:szCs w:val="26"/>
        </w:rPr>
        <w:t xml:space="preserve"> </w:t>
      </w:r>
      <w:r w:rsidRPr="001F1BC5">
        <w:rPr>
          <w:sz w:val="26"/>
          <w:szCs w:val="26"/>
        </w:rPr>
        <w:t>собственных</w:t>
      </w:r>
      <w:r w:rsidRPr="001F1BC5">
        <w:rPr>
          <w:spacing w:val="-2"/>
          <w:sz w:val="26"/>
          <w:szCs w:val="26"/>
        </w:rPr>
        <w:t xml:space="preserve"> </w:t>
      </w:r>
      <w:r w:rsidRPr="001F1BC5">
        <w:rPr>
          <w:sz w:val="26"/>
          <w:szCs w:val="26"/>
        </w:rPr>
        <w:t>текстов</w:t>
      </w:r>
      <w:r w:rsidRPr="001F1BC5">
        <w:rPr>
          <w:spacing w:val="1"/>
          <w:sz w:val="26"/>
          <w:szCs w:val="26"/>
        </w:rPr>
        <w:t xml:space="preserve"> </w:t>
      </w:r>
      <w:r w:rsidRPr="001F1BC5">
        <w:rPr>
          <w:sz w:val="26"/>
          <w:szCs w:val="26"/>
        </w:rPr>
        <w:t>заданного</w:t>
      </w:r>
      <w:r w:rsidRPr="001F1BC5">
        <w:rPr>
          <w:spacing w:val="-1"/>
          <w:sz w:val="26"/>
          <w:szCs w:val="26"/>
        </w:rPr>
        <w:t xml:space="preserve"> </w:t>
      </w:r>
      <w:r w:rsidRPr="001F1BC5">
        <w:rPr>
          <w:sz w:val="26"/>
          <w:szCs w:val="26"/>
        </w:rPr>
        <w:t>типа.</w:t>
      </w:r>
    </w:p>
    <w:p w:rsidR="00DE11BA" w:rsidRPr="001F1BC5" w:rsidRDefault="00DE11BA" w:rsidP="00DE11BA">
      <w:pPr>
        <w:spacing w:line="298" w:lineRule="exact"/>
        <w:jc w:val="both"/>
        <w:rPr>
          <w:sz w:val="26"/>
          <w:szCs w:val="26"/>
        </w:rPr>
      </w:pPr>
      <w:r w:rsidRPr="001F1BC5">
        <w:rPr>
          <w:sz w:val="26"/>
          <w:szCs w:val="26"/>
        </w:rPr>
        <w:t>Жанр</w:t>
      </w:r>
      <w:r w:rsidRPr="001F1BC5">
        <w:rPr>
          <w:spacing w:val="-4"/>
          <w:sz w:val="26"/>
          <w:szCs w:val="26"/>
        </w:rPr>
        <w:t xml:space="preserve"> </w:t>
      </w:r>
      <w:r w:rsidRPr="001F1BC5">
        <w:rPr>
          <w:sz w:val="26"/>
          <w:szCs w:val="26"/>
        </w:rPr>
        <w:t>письма,</w:t>
      </w:r>
      <w:r w:rsidRPr="001F1BC5">
        <w:rPr>
          <w:spacing w:val="-1"/>
          <w:sz w:val="26"/>
          <w:szCs w:val="26"/>
        </w:rPr>
        <w:t xml:space="preserve"> </w:t>
      </w:r>
      <w:r w:rsidRPr="001F1BC5">
        <w:rPr>
          <w:sz w:val="26"/>
          <w:szCs w:val="26"/>
        </w:rPr>
        <w:t>объявления.</w:t>
      </w:r>
    </w:p>
    <w:p w:rsidR="00DE11BA" w:rsidRPr="001F1BC5" w:rsidRDefault="00DE11BA" w:rsidP="00DE11BA">
      <w:pPr>
        <w:ind w:right="636"/>
        <w:jc w:val="both"/>
        <w:rPr>
          <w:sz w:val="26"/>
          <w:szCs w:val="26"/>
        </w:rPr>
      </w:pPr>
      <w:r w:rsidRPr="001F1BC5">
        <w:rPr>
          <w:sz w:val="26"/>
          <w:szCs w:val="26"/>
        </w:rPr>
        <w:t>Изложение текста по коллективно или самостоятельно составленному плану.</w:t>
      </w:r>
      <w:r w:rsidRPr="001F1BC5">
        <w:rPr>
          <w:spacing w:val="-62"/>
          <w:sz w:val="26"/>
          <w:szCs w:val="26"/>
        </w:rPr>
        <w:t xml:space="preserve"> </w:t>
      </w:r>
      <w:r w:rsidRPr="001F1BC5">
        <w:rPr>
          <w:sz w:val="26"/>
          <w:szCs w:val="26"/>
        </w:rPr>
        <w:t>Изучающее, ознакомительное</w:t>
      </w:r>
      <w:r w:rsidRPr="001F1BC5">
        <w:rPr>
          <w:spacing w:val="-1"/>
          <w:sz w:val="26"/>
          <w:szCs w:val="26"/>
        </w:rPr>
        <w:t xml:space="preserve"> </w:t>
      </w:r>
      <w:r w:rsidRPr="001F1BC5">
        <w:rPr>
          <w:sz w:val="26"/>
          <w:szCs w:val="26"/>
        </w:rPr>
        <w:t>чтение.</w:t>
      </w:r>
    </w:p>
    <w:p w:rsidR="00DE11BA" w:rsidRPr="001F1BC5" w:rsidRDefault="00DE11BA" w:rsidP="00DE11BA">
      <w:pPr>
        <w:rPr>
          <w:sz w:val="26"/>
          <w:szCs w:val="26"/>
        </w:rPr>
      </w:pPr>
    </w:p>
    <w:p w:rsidR="00DE11BA" w:rsidRPr="001F1BC5" w:rsidRDefault="00DE11BA" w:rsidP="00DE11BA">
      <w:pPr>
        <w:ind w:right="111"/>
        <w:jc w:val="both"/>
        <w:rPr>
          <w:sz w:val="26"/>
          <w:szCs w:val="26"/>
        </w:rPr>
      </w:pPr>
      <w:r w:rsidRPr="001F1BC5">
        <w:rPr>
          <w:sz w:val="26"/>
          <w:szCs w:val="26"/>
        </w:rPr>
        <w:t>Изучение содержания учебного</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 в третьем классе</w:t>
      </w:r>
      <w:r w:rsidRPr="001F1BC5">
        <w:rPr>
          <w:spacing w:val="1"/>
          <w:sz w:val="26"/>
          <w:szCs w:val="26"/>
        </w:rPr>
        <w:t xml:space="preserve"> </w:t>
      </w:r>
      <w:r w:rsidRPr="001F1BC5">
        <w:rPr>
          <w:sz w:val="26"/>
          <w:szCs w:val="26"/>
        </w:rPr>
        <w:t>способствует</w:t>
      </w:r>
      <w:r w:rsidRPr="001F1BC5">
        <w:rPr>
          <w:spacing w:val="-2"/>
          <w:sz w:val="26"/>
          <w:szCs w:val="26"/>
        </w:rPr>
        <w:t xml:space="preserve"> </w:t>
      </w:r>
      <w:r w:rsidRPr="001F1BC5">
        <w:rPr>
          <w:sz w:val="26"/>
          <w:szCs w:val="26"/>
        </w:rPr>
        <w:t>освоению</w:t>
      </w:r>
      <w:r w:rsidRPr="001F1BC5">
        <w:rPr>
          <w:spacing w:val="-1"/>
          <w:sz w:val="26"/>
          <w:szCs w:val="26"/>
        </w:rPr>
        <w:t xml:space="preserve"> </w:t>
      </w:r>
      <w:r w:rsidRPr="001F1BC5">
        <w:rPr>
          <w:sz w:val="26"/>
          <w:szCs w:val="26"/>
        </w:rPr>
        <w:t>ряда</w:t>
      </w:r>
      <w:r w:rsidRPr="001F1BC5">
        <w:rPr>
          <w:spacing w:val="-2"/>
          <w:sz w:val="26"/>
          <w:szCs w:val="26"/>
        </w:rPr>
        <w:t xml:space="preserve"> </w:t>
      </w:r>
      <w:r w:rsidRPr="001F1BC5">
        <w:rPr>
          <w:sz w:val="26"/>
          <w:szCs w:val="26"/>
        </w:rPr>
        <w:t>универсальных</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действий.</w:t>
      </w:r>
    </w:p>
    <w:p w:rsidR="00DE11BA" w:rsidRPr="001F1BC5" w:rsidRDefault="00DE11BA" w:rsidP="00DE11BA">
      <w:pPr>
        <w:spacing w:before="1"/>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Познавательные</w:t>
      </w:r>
      <w:r w:rsidRPr="00411955">
        <w:rPr>
          <w:b/>
          <w:bCs/>
          <w:i/>
          <w:iCs/>
          <w:spacing w:val="-4"/>
          <w:sz w:val="26"/>
          <w:szCs w:val="26"/>
        </w:rPr>
        <w:t xml:space="preserve"> </w:t>
      </w:r>
      <w:r w:rsidRPr="00411955">
        <w:rPr>
          <w:b/>
          <w:bCs/>
          <w:i/>
          <w:iCs/>
          <w:sz w:val="26"/>
          <w:szCs w:val="26"/>
        </w:rPr>
        <w:t>универсальные</w:t>
      </w:r>
      <w:r w:rsidRPr="00411955">
        <w:rPr>
          <w:b/>
          <w:bCs/>
          <w:i/>
          <w:iCs/>
          <w:spacing w:val="-3"/>
          <w:sz w:val="26"/>
          <w:szCs w:val="26"/>
        </w:rPr>
        <w:t xml:space="preserve"> </w:t>
      </w:r>
      <w:r w:rsidRPr="00411955">
        <w:rPr>
          <w:b/>
          <w:bCs/>
          <w:i/>
          <w:iCs/>
          <w:sz w:val="26"/>
          <w:szCs w:val="26"/>
        </w:rPr>
        <w:t>учебные</w:t>
      </w:r>
      <w:r w:rsidRPr="00411955">
        <w:rPr>
          <w:b/>
          <w:bCs/>
          <w:i/>
          <w:iCs/>
          <w:spacing w:val="-3"/>
          <w:sz w:val="26"/>
          <w:szCs w:val="26"/>
        </w:rPr>
        <w:t xml:space="preserve"> </w:t>
      </w:r>
      <w:r w:rsidRPr="00411955">
        <w:rPr>
          <w:b/>
          <w:bCs/>
          <w:i/>
          <w:iCs/>
          <w:sz w:val="26"/>
          <w:szCs w:val="26"/>
        </w:rPr>
        <w:t>действия:</w:t>
      </w:r>
    </w:p>
    <w:p w:rsidR="00DE11BA" w:rsidRPr="00411955" w:rsidRDefault="00DE11BA" w:rsidP="00DE11BA">
      <w:pPr>
        <w:spacing w:line="298" w:lineRule="exact"/>
        <w:rPr>
          <w:b/>
          <w:i/>
          <w:sz w:val="26"/>
        </w:rPr>
      </w:pPr>
      <w:r w:rsidRPr="00411955">
        <w:rPr>
          <w:b/>
          <w:i/>
          <w:sz w:val="26"/>
        </w:rPr>
        <w:t>Базовые</w:t>
      </w:r>
      <w:r w:rsidRPr="00411955">
        <w:rPr>
          <w:b/>
          <w:i/>
          <w:spacing w:val="-3"/>
          <w:sz w:val="26"/>
        </w:rPr>
        <w:t xml:space="preserve"> </w:t>
      </w:r>
      <w:r w:rsidRPr="00411955">
        <w:rPr>
          <w:b/>
          <w:i/>
          <w:sz w:val="26"/>
        </w:rPr>
        <w:t>логические</w:t>
      </w:r>
      <w:r w:rsidRPr="00411955">
        <w:rPr>
          <w:b/>
          <w:i/>
          <w:spacing w:val="-2"/>
          <w:sz w:val="26"/>
        </w:rPr>
        <w:t xml:space="preserve"> </w:t>
      </w:r>
      <w:r w:rsidRPr="00411955">
        <w:rPr>
          <w:b/>
          <w:i/>
          <w:sz w:val="26"/>
        </w:rPr>
        <w:t>действия:</w:t>
      </w:r>
    </w:p>
    <w:p w:rsidR="00DE11BA" w:rsidRPr="001F1BC5" w:rsidRDefault="00DE11BA" w:rsidP="00DE11BA">
      <w:pPr>
        <w:numPr>
          <w:ilvl w:val="0"/>
          <w:numId w:val="5"/>
        </w:numPr>
        <w:tabs>
          <w:tab w:val="left" w:pos="629"/>
          <w:tab w:val="left" w:pos="631"/>
        </w:tabs>
        <w:spacing w:before="1"/>
        <w:ind w:left="630" w:hanging="414"/>
        <w:rPr>
          <w:sz w:val="26"/>
        </w:rPr>
      </w:pPr>
      <w:r w:rsidRPr="001F1BC5">
        <w:rPr>
          <w:sz w:val="26"/>
        </w:rPr>
        <w:t>сравнивать</w:t>
      </w:r>
      <w:r w:rsidRPr="001F1BC5">
        <w:rPr>
          <w:spacing w:val="-5"/>
          <w:sz w:val="26"/>
        </w:rPr>
        <w:t xml:space="preserve"> </w:t>
      </w:r>
      <w:r w:rsidRPr="001F1BC5">
        <w:rPr>
          <w:sz w:val="26"/>
        </w:rPr>
        <w:t>грамматические</w:t>
      </w:r>
      <w:r w:rsidRPr="001F1BC5">
        <w:rPr>
          <w:spacing w:val="-5"/>
          <w:sz w:val="26"/>
        </w:rPr>
        <w:t xml:space="preserve"> </w:t>
      </w:r>
      <w:r w:rsidRPr="001F1BC5">
        <w:rPr>
          <w:sz w:val="26"/>
        </w:rPr>
        <w:t>признаки</w:t>
      </w:r>
      <w:r w:rsidRPr="001F1BC5">
        <w:rPr>
          <w:spacing w:val="-4"/>
          <w:sz w:val="26"/>
        </w:rPr>
        <w:t xml:space="preserve"> </w:t>
      </w:r>
      <w:r w:rsidRPr="001F1BC5">
        <w:rPr>
          <w:sz w:val="26"/>
        </w:rPr>
        <w:t>разных</w:t>
      </w:r>
      <w:r w:rsidRPr="001F1BC5">
        <w:rPr>
          <w:spacing w:val="-5"/>
          <w:sz w:val="26"/>
        </w:rPr>
        <w:t xml:space="preserve"> </w:t>
      </w:r>
      <w:r w:rsidRPr="001F1BC5">
        <w:rPr>
          <w:sz w:val="26"/>
        </w:rPr>
        <w:t>частей</w:t>
      </w:r>
      <w:r w:rsidRPr="001F1BC5">
        <w:rPr>
          <w:spacing w:val="-5"/>
          <w:sz w:val="26"/>
        </w:rPr>
        <w:t xml:space="preserve"> </w:t>
      </w:r>
      <w:r w:rsidRPr="001F1BC5">
        <w:rPr>
          <w:sz w:val="26"/>
        </w:rPr>
        <w:t>речи;</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сравнивать</w:t>
      </w:r>
      <w:r w:rsidRPr="001F1BC5">
        <w:rPr>
          <w:spacing w:val="-2"/>
          <w:sz w:val="26"/>
        </w:rPr>
        <w:t xml:space="preserve"> </w:t>
      </w:r>
      <w:r w:rsidRPr="001F1BC5">
        <w:rPr>
          <w:sz w:val="26"/>
        </w:rPr>
        <w:t>тему</w:t>
      </w:r>
      <w:r w:rsidRPr="001F1BC5">
        <w:rPr>
          <w:spacing w:val="-4"/>
          <w:sz w:val="26"/>
        </w:rPr>
        <w:t xml:space="preserve"> </w:t>
      </w:r>
      <w:r w:rsidRPr="001F1BC5">
        <w:rPr>
          <w:sz w:val="26"/>
        </w:rPr>
        <w:t>и</w:t>
      </w:r>
      <w:r w:rsidRPr="001F1BC5">
        <w:rPr>
          <w:spacing w:val="-4"/>
          <w:sz w:val="26"/>
        </w:rPr>
        <w:t xml:space="preserve"> </w:t>
      </w:r>
      <w:r w:rsidRPr="001F1BC5">
        <w:rPr>
          <w:sz w:val="26"/>
        </w:rPr>
        <w:t>основную</w:t>
      </w:r>
      <w:r w:rsidRPr="001F1BC5">
        <w:rPr>
          <w:spacing w:val="-3"/>
          <w:sz w:val="26"/>
        </w:rPr>
        <w:t xml:space="preserve"> </w:t>
      </w:r>
      <w:r w:rsidRPr="001F1BC5">
        <w:rPr>
          <w:sz w:val="26"/>
        </w:rPr>
        <w:t>мысль</w:t>
      </w:r>
      <w:r w:rsidRPr="001F1BC5">
        <w:rPr>
          <w:spacing w:val="-2"/>
          <w:sz w:val="26"/>
        </w:rPr>
        <w:t xml:space="preserve"> </w:t>
      </w:r>
      <w:r w:rsidRPr="001F1BC5">
        <w:rPr>
          <w:sz w:val="26"/>
        </w:rPr>
        <w:t>текста;</w:t>
      </w:r>
    </w:p>
    <w:p w:rsidR="00DE11BA" w:rsidRPr="001F1BC5" w:rsidRDefault="00DE11BA" w:rsidP="00DE11BA">
      <w:pPr>
        <w:numPr>
          <w:ilvl w:val="0"/>
          <w:numId w:val="5"/>
        </w:numPr>
        <w:tabs>
          <w:tab w:val="left" w:pos="644"/>
          <w:tab w:val="left" w:pos="645"/>
        </w:tabs>
        <w:ind w:right="107"/>
        <w:rPr>
          <w:sz w:val="26"/>
        </w:rPr>
      </w:pPr>
      <w:r w:rsidRPr="001F1BC5">
        <w:rPr>
          <w:sz w:val="26"/>
        </w:rPr>
        <w:t>сравнивать</w:t>
      </w:r>
      <w:r w:rsidRPr="001F1BC5">
        <w:rPr>
          <w:spacing w:val="4"/>
          <w:sz w:val="26"/>
        </w:rPr>
        <w:t xml:space="preserve"> </w:t>
      </w:r>
      <w:r w:rsidRPr="001F1BC5">
        <w:rPr>
          <w:sz w:val="26"/>
        </w:rPr>
        <w:t>типы</w:t>
      </w:r>
      <w:r w:rsidRPr="001F1BC5">
        <w:rPr>
          <w:spacing w:val="3"/>
          <w:sz w:val="26"/>
        </w:rPr>
        <w:t xml:space="preserve"> </w:t>
      </w:r>
      <w:r w:rsidRPr="001F1BC5">
        <w:rPr>
          <w:sz w:val="26"/>
        </w:rPr>
        <w:t>текстов</w:t>
      </w:r>
      <w:r w:rsidRPr="001F1BC5">
        <w:rPr>
          <w:spacing w:val="1"/>
          <w:sz w:val="26"/>
        </w:rPr>
        <w:t xml:space="preserve"> </w:t>
      </w:r>
      <w:r w:rsidRPr="001F1BC5">
        <w:rPr>
          <w:sz w:val="26"/>
        </w:rPr>
        <w:t>(повествование,</w:t>
      </w:r>
      <w:r w:rsidRPr="001F1BC5">
        <w:rPr>
          <w:spacing w:val="4"/>
          <w:sz w:val="26"/>
        </w:rPr>
        <w:t xml:space="preserve"> </w:t>
      </w:r>
      <w:r w:rsidRPr="001F1BC5">
        <w:rPr>
          <w:sz w:val="26"/>
        </w:rPr>
        <w:t>описание,</w:t>
      </w:r>
      <w:r w:rsidRPr="001F1BC5">
        <w:rPr>
          <w:spacing w:val="2"/>
          <w:sz w:val="26"/>
        </w:rPr>
        <w:t xml:space="preserve"> </w:t>
      </w:r>
      <w:r w:rsidRPr="001F1BC5">
        <w:rPr>
          <w:sz w:val="26"/>
        </w:rPr>
        <w:t>рас­</w:t>
      </w:r>
      <w:r w:rsidRPr="001F1BC5">
        <w:rPr>
          <w:spacing w:val="4"/>
          <w:sz w:val="26"/>
        </w:rPr>
        <w:t xml:space="preserve"> </w:t>
      </w:r>
      <w:r w:rsidRPr="001F1BC5">
        <w:rPr>
          <w:sz w:val="26"/>
        </w:rPr>
        <w:t>суждение);</w:t>
      </w:r>
      <w:r w:rsidRPr="001F1BC5">
        <w:rPr>
          <w:spacing w:val="2"/>
          <w:sz w:val="26"/>
        </w:rPr>
        <w:t xml:space="preserve"> </w:t>
      </w:r>
      <w:r w:rsidRPr="001F1BC5">
        <w:rPr>
          <w:sz w:val="26"/>
        </w:rPr>
        <w:t>сравнивать</w:t>
      </w:r>
      <w:r w:rsidRPr="001F1BC5">
        <w:rPr>
          <w:spacing w:val="-62"/>
          <w:sz w:val="26"/>
        </w:rPr>
        <w:t xml:space="preserve"> </w:t>
      </w:r>
      <w:r w:rsidRPr="001F1BC5">
        <w:rPr>
          <w:sz w:val="26"/>
        </w:rPr>
        <w:t>прямое</w:t>
      </w:r>
      <w:r w:rsidRPr="001F1BC5">
        <w:rPr>
          <w:spacing w:val="-2"/>
          <w:sz w:val="26"/>
        </w:rPr>
        <w:t xml:space="preserve"> </w:t>
      </w:r>
      <w:r w:rsidRPr="001F1BC5">
        <w:rPr>
          <w:sz w:val="26"/>
        </w:rPr>
        <w:t>и</w:t>
      </w:r>
      <w:r w:rsidRPr="001F1BC5">
        <w:rPr>
          <w:spacing w:val="-1"/>
          <w:sz w:val="26"/>
        </w:rPr>
        <w:t xml:space="preserve"> </w:t>
      </w:r>
      <w:r w:rsidRPr="001F1BC5">
        <w:rPr>
          <w:sz w:val="26"/>
        </w:rPr>
        <w:t>переносное</w:t>
      </w:r>
      <w:r w:rsidRPr="001F1BC5">
        <w:rPr>
          <w:spacing w:val="2"/>
          <w:sz w:val="26"/>
        </w:rPr>
        <w:t xml:space="preserve"> </w:t>
      </w:r>
      <w:r w:rsidRPr="001F1BC5">
        <w:rPr>
          <w:sz w:val="26"/>
        </w:rPr>
        <w:t>значение</w:t>
      </w:r>
      <w:r w:rsidRPr="001F1BC5">
        <w:rPr>
          <w:spacing w:val="-1"/>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группировать</w:t>
      </w:r>
      <w:r w:rsidRPr="001F1BC5">
        <w:rPr>
          <w:spacing w:val="-5"/>
          <w:sz w:val="26"/>
        </w:rPr>
        <w:t xml:space="preserve"> </w:t>
      </w:r>
      <w:r w:rsidRPr="001F1BC5">
        <w:rPr>
          <w:sz w:val="26"/>
        </w:rPr>
        <w:t>слова</w:t>
      </w:r>
      <w:r w:rsidRPr="001F1BC5">
        <w:rPr>
          <w:spacing w:val="-3"/>
          <w:sz w:val="26"/>
        </w:rPr>
        <w:t xml:space="preserve"> </w:t>
      </w:r>
      <w:r w:rsidRPr="001F1BC5">
        <w:rPr>
          <w:sz w:val="26"/>
        </w:rPr>
        <w:t>на</w:t>
      </w:r>
      <w:r w:rsidRPr="001F1BC5">
        <w:rPr>
          <w:spacing w:val="-3"/>
          <w:sz w:val="26"/>
        </w:rPr>
        <w:t xml:space="preserve"> </w:t>
      </w:r>
      <w:r w:rsidRPr="001F1BC5">
        <w:rPr>
          <w:sz w:val="26"/>
        </w:rPr>
        <w:t>основании</w:t>
      </w:r>
      <w:r w:rsidRPr="001F1BC5">
        <w:rPr>
          <w:spacing w:val="-3"/>
          <w:sz w:val="26"/>
        </w:rPr>
        <w:t xml:space="preserve"> </w:t>
      </w:r>
      <w:r w:rsidRPr="001F1BC5">
        <w:rPr>
          <w:sz w:val="26"/>
        </w:rPr>
        <w:t>того,</w:t>
      </w:r>
      <w:r w:rsidRPr="001F1BC5">
        <w:rPr>
          <w:spacing w:val="-3"/>
          <w:sz w:val="26"/>
        </w:rPr>
        <w:t xml:space="preserve"> </w:t>
      </w:r>
      <w:r w:rsidRPr="001F1BC5">
        <w:rPr>
          <w:sz w:val="26"/>
        </w:rPr>
        <w:t>какой</w:t>
      </w:r>
      <w:r w:rsidRPr="001F1BC5">
        <w:rPr>
          <w:spacing w:val="-3"/>
          <w:sz w:val="26"/>
        </w:rPr>
        <w:t xml:space="preserve"> </w:t>
      </w:r>
      <w:r w:rsidRPr="001F1BC5">
        <w:rPr>
          <w:sz w:val="26"/>
        </w:rPr>
        <w:t>частью</w:t>
      </w:r>
      <w:r w:rsidRPr="001F1BC5">
        <w:rPr>
          <w:spacing w:val="-3"/>
          <w:sz w:val="26"/>
        </w:rPr>
        <w:t xml:space="preserve"> </w:t>
      </w:r>
      <w:r w:rsidRPr="001F1BC5">
        <w:rPr>
          <w:sz w:val="26"/>
        </w:rPr>
        <w:t>речи</w:t>
      </w:r>
      <w:r w:rsidRPr="001F1BC5">
        <w:rPr>
          <w:spacing w:val="-1"/>
          <w:sz w:val="26"/>
        </w:rPr>
        <w:t xml:space="preserve"> </w:t>
      </w:r>
      <w:r w:rsidRPr="001F1BC5">
        <w:rPr>
          <w:sz w:val="26"/>
        </w:rPr>
        <w:t>они</w:t>
      </w:r>
      <w:r w:rsidRPr="001F1BC5">
        <w:rPr>
          <w:spacing w:val="-2"/>
          <w:sz w:val="26"/>
        </w:rPr>
        <w:t xml:space="preserve"> </w:t>
      </w:r>
      <w:r w:rsidRPr="001F1BC5">
        <w:rPr>
          <w:sz w:val="26"/>
        </w:rPr>
        <w:t>являются;</w:t>
      </w:r>
    </w:p>
    <w:p w:rsidR="00DE11BA" w:rsidRPr="001F1BC5" w:rsidRDefault="00DE11BA" w:rsidP="00DE11BA">
      <w:pPr>
        <w:numPr>
          <w:ilvl w:val="0"/>
          <w:numId w:val="5"/>
        </w:numPr>
        <w:tabs>
          <w:tab w:val="left" w:pos="644"/>
          <w:tab w:val="left" w:pos="645"/>
          <w:tab w:val="left" w:pos="2131"/>
          <w:tab w:val="left" w:pos="3020"/>
          <w:tab w:val="left" w:pos="5192"/>
          <w:tab w:val="left" w:pos="5529"/>
          <w:tab w:val="left" w:pos="6563"/>
          <w:tab w:val="left" w:pos="7048"/>
          <w:tab w:val="left" w:pos="8971"/>
        </w:tabs>
        <w:spacing w:before="1"/>
        <w:ind w:right="111"/>
        <w:rPr>
          <w:sz w:val="26"/>
        </w:rPr>
      </w:pPr>
      <w:r w:rsidRPr="001F1BC5">
        <w:rPr>
          <w:sz w:val="26"/>
        </w:rPr>
        <w:t>объединять</w:t>
      </w:r>
      <w:r w:rsidRPr="001F1BC5">
        <w:rPr>
          <w:sz w:val="26"/>
        </w:rPr>
        <w:tab/>
        <w:t>имена</w:t>
      </w:r>
      <w:r w:rsidRPr="001F1BC5">
        <w:rPr>
          <w:sz w:val="26"/>
        </w:rPr>
        <w:tab/>
        <w:t>существительные</w:t>
      </w:r>
      <w:r w:rsidRPr="001F1BC5">
        <w:rPr>
          <w:sz w:val="26"/>
        </w:rPr>
        <w:tab/>
        <w:t>в</w:t>
      </w:r>
      <w:r w:rsidRPr="001F1BC5">
        <w:rPr>
          <w:sz w:val="26"/>
        </w:rPr>
        <w:tab/>
        <w:t>группы</w:t>
      </w:r>
      <w:r w:rsidRPr="001F1BC5">
        <w:rPr>
          <w:sz w:val="26"/>
        </w:rPr>
        <w:tab/>
        <w:t>по</w:t>
      </w:r>
      <w:r w:rsidRPr="001F1BC5">
        <w:rPr>
          <w:sz w:val="26"/>
        </w:rPr>
        <w:tab/>
        <w:t>определённому</w:t>
      </w:r>
      <w:r w:rsidRPr="001F1BC5">
        <w:rPr>
          <w:sz w:val="26"/>
        </w:rPr>
        <w:tab/>
      </w:r>
      <w:r w:rsidRPr="001F1BC5">
        <w:rPr>
          <w:spacing w:val="-1"/>
          <w:sz w:val="26"/>
        </w:rPr>
        <w:t>признаку</w:t>
      </w:r>
      <w:r w:rsidRPr="001F1BC5">
        <w:rPr>
          <w:spacing w:val="-62"/>
          <w:sz w:val="26"/>
        </w:rPr>
        <w:t xml:space="preserve"> </w:t>
      </w:r>
      <w:r w:rsidRPr="001F1BC5">
        <w:rPr>
          <w:sz w:val="26"/>
        </w:rPr>
        <w:t>(например,</w:t>
      </w:r>
      <w:r w:rsidRPr="001F1BC5">
        <w:rPr>
          <w:spacing w:val="-2"/>
          <w:sz w:val="26"/>
        </w:rPr>
        <w:t xml:space="preserve"> </w:t>
      </w:r>
      <w:r w:rsidRPr="001F1BC5">
        <w:rPr>
          <w:sz w:val="26"/>
        </w:rPr>
        <w:t>род</w:t>
      </w:r>
      <w:r w:rsidRPr="001F1BC5">
        <w:rPr>
          <w:spacing w:val="-1"/>
          <w:sz w:val="26"/>
        </w:rPr>
        <w:t xml:space="preserve"> </w:t>
      </w:r>
      <w:r w:rsidRPr="001F1BC5">
        <w:rPr>
          <w:sz w:val="26"/>
        </w:rPr>
        <w:t>или</w:t>
      </w:r>
      <w:r w:rsidRPr="001F1BC5">
        <w:rPr>
          <w:spacing w:val="-1"/>
          <w:sz w:val="26"/>
        </w:rPr>
        <w:t xml:space="preserve"> </w:t>
      </w:r>
      <w:r w:rsidRPr="001F1BC5">
        <w:rPr>
          <w:sz w:val="26"/>
        </w:rPr>
        <w:t>число);</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определять</w:t>
      </w:r>
      <w:r w:rsidRPr="001F1BC5">
        <w:rPr>
          <w:spacing w:val="-6"/>
          <w:sz w:val="26"/>
        </w:rPr>
        <w:t xml:space="preserve"> </w:t>
      </w:r>
      <w:r w:rsidRPr="001F1BC5">
        <w:rPr>
          <w:sz w:val="26"/>
        </w:rPr>
        <w:t>существенный</w:t>
      </w:r>
      <w:r w:rsidRPr="001F1BC5">
        <w:rPr>
          <w:spacing w:val="-5"/>
          <w:sz w:val="26"/>
        </w:rPr>
        <w:t xml:space="preserve"> </w:t>
      </w:r>
      <w:r w:rsidRPr="001F1BC5">
        <w:rPr>
          <w:sz w:val="26"/>
        </w:rPr>
        <w:t>признак</w:t>
      </w:r>
      <w:r w:rsidRPr="001F1BC5">
        <w:rPr>
          <w:spacing w:val="-3"/>
          <w:sz w:val="26"/>
        </w:rPr>
        <w:t xml:space="preserve"> </w:t>
      </w:r>
      <w:r w:rsidRPr="001F1BC5">
        <w:rPr>
          <w:sz w:val="26"/>
        </w:rPr>
        <w:t>для</w:t>
      </w:r>
      <w:r w:rsidRPr="001F1BC5">
        <w:rPr>
          <w:spacing w:val="-4"/>
          <w:sz w:val="26"/>
        </w:rPr>
        <w:t xml:space="preserve"> </w:t>
      </w:r>
      <w:r w:rsidRPr="001F1BC5">
        <w:rPr>
          <w:sz w:val="26"/>
        </w:rPr>
        <w:t>классификации</w:t>
      </w:r>
      <w:r w:rsidRPr="001F1BC5">
        <w:rPr>
          <w:spacing w:val="-5"/>
          <w:sz w:val="26"/>
        </w:rPr>
        <w:t xml:space="preserve"> </w:t>
      </w:r>
      <w:r w:rsidRPr="001F1BC5">
        <w:rPr>
          <w:sz w:val="26"/>
        </w:rPr>
        <w:t>звуков,</w:t>
      </w:r>
      <w:r w:rsidRPr="001F1BC5">
        <w:rPr>
          <w:spacing w:val="-5"/>
          <w:sz w:val="26"/>
        </w:rPr>
        <w:t xml:space="preserve"> </w:t>
      </w:r>
      <w:r w:rsidRPr="001F1BC5">
        <w:rPr>
          <w:sz w:val="26"/>
        </w:rPr>
        <w:t>предложений;</w:t>
      </w:r>
    </w:p>
    <w:p w:rsidR="00DE11BA" w:rsidRPr="001F1BC5" w:rsidRDefault="00DE11BA" w:rsidP="00DE11BA">
      <w:pPr>
        <w:numPr>
          <w:ilvl w:val="0"/>
          <w:numId w:val="5"/>
        </w:numPr>
        <w:tabs>
          <w:tab w:val="left" w:pos="645"/>
        </w:tabs>
        <w:spacing w:before="1"/>
        <w:ind w:right="106"/>
        <w:jc w:val="both"/>
        <w:rPr>
          <w:sz w:val="26"/>
        </w:rPr>
      </w:pPr>
      <w:r w:rsidRPr="001F1BC5">
        <w:rPr>
          <w:sz w:val="26"/>
        </w:rPr>
        <w:t>устанавливать</w:t>
      </w:r>
      <w:r w:rsidRPr="001F1BC5">
        <w:rPr>
          <w:spacing w:val="1"/>
          <w:sz w:val="26"/>
        </w:rPr>
        <w:t xml:space="preserve"> </w:t>
      </w:r>
      <w:r w:rsidRPr="001F1BC5">
        <w:rPr>
          <w:sz w:val="26"/>
        </w:rPr>
        <w:t>при</w:t>
      </w:r>
      <w:r w:rsidRPr="001F1BC5">
        <w:rPr>
          <w:spacing w:val="1"/>
          <w:sz w:val="26"/>
        </w:rPr>
        <w:t xml:space="preserve"> </w:t>
      </w:r>
      <w:r w:rsidRPr="001F1BC5">
        <w:rPr>
          <w:sz w:val="26"/>
        </w:rPr>
        <w:t>помощи</w:t>
      </w:r>
      <w:r w:rsidRPr="001F1BC5">
        <w:rPr>
          <w:spacing w:val="1"/>
          <w:sz w:val="26"/>
        </w:rPr>
        <w:t xml:space="preserve"> </w:t>
      </w:r>
      <w:r w:rsidRPr="001F1BC5">
        <w:rPr>
          <w:sz w:val="26"/>
        </w:rPr>
        <w:t>смысловых</w:t>
      </w:r>
      <w:r w:rsidRPr="001F1BC5">
        <w:rPr>
          <w:spacing w:val="1"/>
          <w:sz w:val="26"/>
        </w:rPr>
        <w:t xml:space="preserve"> </w:t>
      </w:r>
      <w:r w:rsidRPr="001F1BC5">
        <w:rPr>
          <w:sz w:val="26"/>
        </w:rPr>
        <w:t>(синтаксических)</w:t>
      </w:r>
      <w:r w:rsidRPr="001F1BC5">
        <w:rPr>
          <w:spacing w:val="1"/>
          <w:sz w:val="26"/>
        </w:rPr>
        <w:t xml:space="preserve"> </w:t>
      </w:r>
      <w:r w:rsidRPr="001F1BC5">
        <w:rPr>
          <w:sz w:val="26"/>
        </w:rPr>
        <w:t>вопросов</w:t>
      </w:r>
      <w:r w:rsidRPr="001F1BC5">
        <w:rPr>
          <w:spacing w:val="1"/>
          <w:sz w:val="26"/>
        </w:rPr>
        <w:t xml:space="preserve"> </w:t>
      </w:r>
      <w:r w:rsidRPr="001F1BC5">
        <w:rPr>
          <w:sz w:val="26"/>
        </w:rPr>
        <w:t>связи</w:t>
      </w:r>
      <w:r w:rsidRPr="001F1BC5">
        <w:rPr>
          <w:spacing w:val="1"/>
          <w:sz w:val="26"/>
        </w:rPr>
        <w:t xml:space="preserve"> </w:t>
      </w:r>
      <w:r w:rsidRPr="001F1BC5">
        <w:rPr>
          <w:sz w:val="26"/>
        </w:rPr>
        <w:t>между</w:t>
      </w:r>
      <w:r w:rsidRPr="001F1BC5">
        <w:rPr>
          <w:spacing w:val="-62"/>
          <w:sz w:val="26"/>
        </w:rPr>
        <w:t xml:space="preserve"> </w:t>
      </w:r>
      <w:r w:rsidRPr="001F1BC5">
        <w:rPr>
          <w:sz w:val="26"/>
        </w:rPr>
        <w:t>словами</w:t>
      </w:r>
      <w:r w:rsidRPr="001F1BC5">
        <w:rPr>
          <w:spacing w:val="-2"/>
          <w:sz w:val="26"/>
        </w:rPr>
        <w:t xml:space="preserve"> </w:t>
      </w:r>
      <w:r w:rsidRPr="001F1BC5">
        <w:rPr>
          <w:sz w:val="26"/>
        </w:rPr>
        <w:t>в</w:t>
      </w:r>
      <w:r w:rsidRPr="001F1BC5">
        <w:rPr>
          <w:spacing w:val="-1"/>
          <w:sz w:val="26"/>
        </w:rPr>
        <w:t xml:space="preserve"> </w:t>
      </w:r>
      <w:r w:rsidRPr="001F1BC5">
        <w:rPr>
          <w:sz w:val="26"/>
        </w:rPr>
        <w:t>предложении;</w:t>
      </w:r>
    </w:p>
    <w:p w:rsidR="00DE11BA" w:rsidRPr="001F1BC5" w:rsidRDefault="00DE11BA" w:rsidP="00DE11BA">
      <w:pPr>
        <w:numPr>
          <w:ilvl w:val="0"/>
          <w:numId w:val="5"/>
        </w:numPr>
        <w:tabs>
          <w:tab w:val="left" w:pos="645"/>
        </w:tabs>
        <w:ind w:right="110"/>
        <w:jc w:val="both"/>
        <w:rPr>
          <w:sz w:val="26"/>
        </w:rPr>
      </w:pPr>
      <w:r w:rsidRPr="001F1BC5">
        <w:rPr>
          <w:sz w:val="26"/>
        </w:rPr>
        <w:t>ориентироваться в изученных понятиях (подлежащее, сказуемое, второстепенные</w:t>
      </w:r>
      <w:r w:rsidRPr="001F1BC5">
        <w:rPr>
          <w:spacing w:val="1"/>
          <w:sz w:val="26"/>
        </w:rPr>
        <w:t xml:space="preserve"> </w:t>
      </w:r>
      <w:r w:rsidRPr="001F1BC5">
        <w:rPr>
          <w:sz w:val="26"/>
        </w:rPr>
        <w:t>члены</w:t>
      </w:r>
      <w:r w:rsidRPr="001F1BC5">
        <w:rPr>
          <w:spacing w:val="1"/>
          <w:sz w:val="26"/>
        </w:rPr>
        <w:t xml:space="preserve"> </w:t>
      </w:r>
      <w:r w:rsidRPr="001F1BC5">
        <w:rPr>
          <w:sz w:val="26"/>
        </w:rPr>
        <w:t>предложения,</w:t>
      </w:r>
      <w:r w:rsidRPr="001F1BC5">
        <w:rPr>
          <w:spacing w:val="1"/>
          <w:sz w:val="26"/>
        </w:rPr>
        <w:t xml:space="preserve"> </w:t>
      </w:r>
      <w:r w:rsidRPr="001F1BC5">
        <w:rPr>
          <w:sz w:val="26"/>
        </w:rPr>
        <w:t>часть</w:t>
      </w:r>
      <w:r w:rsidRPr="001F1BC5">
        <w:rPr>
          <w:spacing w:val="1"/>
          <w:sz w:val="26"/>
        </w:rPr>
        <w:t xml:space="preserve"> </w:t>
      </w:r>
      <w:r w:rsidRPr="001F1BC5">
        <w:rPr>
          <w:sz w:val="26"/>
        </w:rPr>
        <w:t>речи,</w:t>
      </w:r>
      <w:r w:rsidRPr="001F1BC5">
        <w:rPr>
          <w:spacing w:val="1"/>
          <w:sz w:val="26"/>
        </w:rPr>
        <w:t xml:space="preserve"> </w:t>
      </w:r>
      <w:r w:rsidRPr="001F1BC5">
        <w:rPr>
          <w:sz w:val="26"/>
        </w:rPr>
        <w:t>склонение)</w:t>
      </w:r>
      <w:r w:rsidRPr="001F1BC5">
        <w:rPr>
          <w:spacing w:val="1"/>
          <w:sz w:val="26"/>
        </w:rPr>
        <w:t xml:space="preserve"> </w:t>
      </w:r>
      <w:r w:rsidRPr="001F1BC5">
        <w:rPr>
          <w:sz w:val="26"/>
        </w:rPr>
        <w:t>и</w:t>
      </w:r>
      <w:r w:rsidRPr="001F1BC5">
        <w:rPr>
          <w:spacing w:val="1"/>
          <w:sz w:val="26"/>
        </w:rPr>
        <w:t xml:space="preserve"> </w:t>
      </w:r>
      <w:r w:rsidRPr="001F1BC5">
        <w:rPr>
          <w:sz w:val="26"/>
        </w:rPr>
        <w:t>соотносить</w:t>
      </w:r>
      <w:r w:rsidRPr="001F1BC5">
        <w:rPr>
          <w:spacing w:val="1"/>
          <w:sz w:val="26"/>
        </w:rPr>
        <w:t xml:space="preserve"> </w:t>
      </w:r>
      <w:r w:rsidRPr="001F1BC5">
        <w:rPr>
          <w:sz w:val="26"/>
        </w:rPr>
        <w:t>понятие</w:t>
      </w:r>
      <w:r w:rsidRPr="001F1BC5">
        <w:rPr>
          <w:spacing w:val="1"/>
          <w:sz w:val="26"/>
        </w:rPr>
        <w:t xml:space="preserve"> </w:t>
      </w:r>
      <w:r w:rsidRPr="001F1BC5">
        <w:rPr>
          <w:sz w:val="26"/>
        </w:rPr>
        <w:t>с</w:t>
      </w:r>
      <w:r w:rsidRPr="001F1BC5">
        <w:rPr>
          <w:spacing w:val="1"/>
          <w:sz w:val="26"/>
        </w:rPr>
        <w:t xml:space="preserve"> </w:t>
      </w:r>
      <w:r w:rsidRPr="001F1BC5">
        <w:rPr>
          <w:sz w:val="26"/>
        </w:rPr>
        <w:t>его</w:t>
      </w:r>
      <w:r w:rsidRPr="001F1BC5">
        <w:rPr>
          <w:spacing w:val="1"/>
          <w:sz w:val="26"/>
        </w:rPr>
        <w:t xml:space="preserve"> </w:t>
      </w:r>
      <w:r w:rsidRPr="001F1BC5">
        <w:rPr>
          <w:sz w:val="26"/>
        </w:rPr>
        <w:t>краткой</w:t>
      </w:r>
      <w:r w:rsidRPr="001F1BC5">
        <w:rPr>
          <w:spacing w:val="1"/>
          <w:sz w:val="26"/>
        </w:rPr>
        <w:t xml:space="preserve"> </w:t>
      </w:r>
      <w:r w:rsidRPr="001F1BC5">
        <w:rPr>
          <w:sz w:val="26"/>
        </w:rPr>
        <w:t>характеристикой.</w:t>
      </w:r>
    </w:p>
    <w:p w:rsidR="00DE11BA" w:rsidRPr="001F1BC5" w:rsidRDefault="00DE11BA" w:rsidP="00DE11BA">
      <w:pPr>
        <w:spacing w:before="10"/>
        <w:rPr>
          <w:sz w:val="25"/>
          <w:szCs w:val="26"/>
        </w:rPr>
      </w:pPr>
    </w:p>
    <w:p w:rsidR="00DE11BA" w:rsidRPr="00411955" w:rsidRDefault="00DE11BA" w:rsidP="00DE11BA">
      <w:pPr>
        <w:spacing w:before="1"/>
        <w:outlineLvl w:val="2"/>
        <w:rPr>
          <w:b/>
          <w:bCs/>
          <w:i/>
          <w:iCs/>
          <w:sz w:val="26"/>
          <w:szCs w:val="26"/>
        </w:rPr>
      </w:pPr>
      <w:r w:rsidRPr="00411955">
        <w:rPr>
          <w:b/>
          <w:bCs/>
          <w:i/>
          <w:iCs/>
          <w:sz w:val="26"/>
          <w:szCs w:val="26"/>
        </w:rPr>
        <w:t>Базовые</w:t>
      </w:r>
      <w:r w:rsidRPr="00411955">
        <w:rPr>
          <w:b/>
          <w:bCs/>
          <w:i/>
          <w:iCs/>
          <w:spacing w:val="-5"/>
          <w:sz w:val="26"/>
          <w:szCs w:val="26"/>
        </w:rPr>
        <w:t xml:space="preserve"> </w:t>
      </w:r>
      <w:r w:rsidRPr="00411955">
        <w:rPr>
          <w:b/>
          <w:bCs/>
          <w:i/>
          <w:iCs/>
          <w:sz w:val="26"/>
          <w:szCs w:val="26"/>
        </w:rPr>
        <w:t>исследовательские</w:t>
      </w:r>
      <w:r w:rsidRPr="00411955">
        <w:rPr>
          <w:b/>
          <w:bCs/>
          <w:i/>
          <w:iCs/>
          <w:spacing w:val="-3"/>
          <w:sz w:val="26"/>
          <w:szCs w:val="26"/>
        </w:rPr>
        <w:t xml:space="preserve"> </w:t>
      </w:r>
      <w:r w:rsidRPr="00411955">
        <w:rPr>
          <w:b/>
          <w:bCs/>
          <w:i/>
          <w:iCs/>
          <w:sz w:val="26"/>
          <w:szCs w:val="26"/>
        </w:rPr>
        <w:t>действия:</w:t>
      </w:r>
    </w:p>
    <w:p w:rsidR="00DE11BA" w:rsidRPr="001F1BC5" w:rsidRDefault="00DE11BA" w:rsidP="00DE11BA">
      <w:pPr>
        <w:numPr>
          <w:ilvl w:val="0"/>
          <w:numId w:val="5"/>
        </w:numPr>
        <w:tabs>
          <w:tab w:val="left" w:pos="501"/>
        </w:tabs>
        <w:spacing w:before="1"/>
        <w:ind w:right="116"/>
        <w:rPr>
          <w:sz w:val="26"/>
        </w:rPr>
      </w:pPr>
      <w:r w:rsidRPr="001F1BC5">
        <w:rPr>
          <w:sz w:val="26"/>
        </w:rPr>
        <w:t>определять</w:t>
      </w:r>
      <w:r w:rsidRPr="001F1BC5">
        <w:rPr>
          <w:spacing w:val="3"/>
          <w:sz w:val="26"/>
        </w:rPr>
        <w:t xml:space="preserve"> </w:t>
      </w:r>
      <w:r w:rsidRPr="001F1BC5">
        <w:rPr>
          <w:sz w:val="26"/>
        </w:rPr>
        <w:t>разрыв</w:t>
      </w:r>
      <w:r w:rsidRPr="001F1BC5">
        <w:rPr>
          <w:spacing w:val="64"/>
          <w:sz w:val="26"/>
        </w:rPr>
        <w:t xml:space="preserve"> </w:t>
      </w:r>
      <w:r w:rsidRPr="001F1BC5">
        <w:rPr>
          <w:sz w:val="26"/>
        </w:rPr>
        <w:t>между</w:t>
      </w:r>
      <w:r w:rsidRPr="001F1BC5">
        <w:rPr>
          <w:spacing w:val="1"/>
          <w:sz w:val="26"/>
        </w:rPr>
        <w:t xml:space="preserve"> </w:t>
      </w:r>
      <w:r w:rsidRPr="001F1BC5">
        <w:rPr>
          <w:sz w:val="26"/>
        </w:rPr>
        <w:t>реальным</w:t>
      </w:r>
      <w:r w:rsidRPr="001F1BC5">
        <w:rPr>
          <w:spacing w:val="63"/>
          <w:sz w:val="26"/>
        </w:rPr>
        <w:t xml:space="preserve"> </w:t>
      </w:r>
      <w:r w:rsidRPr="001F1BC5">
        <w:rPr>
          <w:sz w:val="26"/>
        </w:rPr>
        <w:t>и</w:t>
      </w:r>
      <w:r w:rsidRPr="001F1BC5">
        <w:rPr>
          <w:spacing w:val="1"/>
          <w:sz w:val="26"/>
        </w:rPr>
        <w:t xml:space="preserve"> </w:t>
      </w:r>
      <w:r w:rsidRPr="001F1BC5">
        <w:rPr>
          <w:sz w:val="26"/>
        </w:rPr>
        <w:t>желательным</w:t>
      </w:r>
      <w:r w:rsidRPr="001F1BC5">
        <w:rPr>
          <w:spacing w:val="2"/>
          <w:sz w:val="26"/>
        </w:rPr>
        <w:t xml:space="preserve"> </w:t>
      </w:r>
      <w:r w:rsidRPr="001F1BC5">
        <w:rPr>
          <w:sz w:val="26"/>
        </w:rPr>
        <w:t>качеством</w:t>
      </w:r>
      <w:r w:rsidRPr="001F1BC5">
        <w:rPr>
          <w:spacing w:val="63"/>
          <w:sz w:val="26"/>
        </w:rPr>
        <w:t xml:space="preserve"> </w:t>
      </w:r>
      <w:r w:rsidRPr="001F1BC5">
        <w:rPr>
          <w:sz w:val="26"/>
        </w:rPr>
        <w:t>текста</w:t>
      </w:r>
      <w:r w:rsidRPr="001F1BC5">
        <w:rPr>
          <w:spacing w:val="2"/>
          <w:sz w:val="26"/>
        </w:rPr>
        <w:t xml:space="preserve"> </w:t>
      </w:r>
      <w:r w:rsidRPr="001F1BC5">
        <w:rPr>
          <w:sz w:val="26"/>
        </w:rPr>
        <w:t>на</w:t>
      </w:r>
      <w:r w:rsidRPr="001F1BC5">
        <w:rPr>
          <w:spacing w:val="1"/>
          <w:sz w:val="26"/>
        </w:rPr>
        <w:t xml:space="preserve"> </w:t>
      </w:r>
      <w:r w:rsidRPr="001F1BC5">
        <w:rPr>
          <w:sz w:val="26"/>
        </w:rPr>
        <w:t>основе</w:t>
      </w:r>
      <w:r w:rsidRPr="001F1BC5">
        <w:rPr>
          <w:spacing w:val="-62"/>
          <w:sz w:val="26"/>
        </w:rPr>
        <w:t xml:space="preserve"> </w:t>
      </w:r>
      <w:r w:rsidRPr="001F1BC5">
        <w:rPr>
          <w:sz w:val="26"/>
        </w:rPr>
        <w:t>предложенных</w:t>
      </w:r>
      <w:r w:rsidRPr="001F1BC5">
        <w:rPr>
          <w:spacing w:val="-2"/>
          <w:sz w:val="26"/>
        </w:rPr>
        <w:t xml:space="preserve"> </w:t>
      </w:r>
      <w:r w:rsidRPr="001F1BC5">
        <w:rPr>
          <w:sz w:val="26"/>
        </w:rPr>
        <w:t>учителем</w:t>
      </w:r>
      <w:r w:rsidRPr="001F1BC5">
        <w:rPr>
          <w:spacing w:val="-1"/>
          <w:sz w:val="26"/>
        </w:rPr>
        <w:t xml:space="preserve"> </w:t>
      </w:r>
      <w:r w:rsidRPr="001F1BC5">
        <w:rPr>
          <w:sz w:val="26"/>
        </w:rPr>
        <w:t>критериев;</w:t>
      </w:r>
    </w:p>
    <w:p w:rsidR="00DE11BA" w:rsidRPr="001F1BC5" w:rsidRDefault="00DE11BA" w:rsidP="00DE11BA">
      <w:pPr>
        <w:numPr>
          <w:ilvl w:val="0"/>
          <w:numId w:val="5"/>
        </w:numPr>
        <w:tabs>
          <w:tab w:val="left" w:pos="501"/>
        </w:tabs>
        <w:spacing w:line="298" w:lineRule="exact"/>
        <w:ind w:left="500" w:hanging="284"/>
        <w:rPr>
          <w:sz w:val="26"/>
        </w:rPr>
      </w:pPr>
      <w:r w:rsidRPr="001F1BC5">
        <w:rPr>
          <w:sz w:val="26"/>
        </w:rPr>
        <w:t>с</w:t>
      </w:r>
      <w:r w:rsidRPr="001F1BC5">
        <w:rPr>
          <w:spacing w:val="-6"/>
          <w:sz w:val="26"/>
        </w:rPr>
        <w:t xml:space="preserve"> </w:t>
      </w:r>
      <w:r w:rsidRPr="001F1BC5">
        <w:rPr>
          <w:sz w:val="26"/>
        </w:rPr>
        <w:t>помощью</w:t>
      </w:r>
      <w:r w:rsidRPr="001F1BC5">
        <w:rPr>
          <w:spacing w:val="-5"/>
          <w:sz w:val="26"/>
        </w:rPr>
        <w:t xml:space="preserve"> </w:t>
      </w:r>
      <w:r w:rsidRPr="001F1BC5">
        <w:rPr>
          <w:sz w:val="26"/>
        </w:rPr>
        <w:t>учителя</w:t>
      </w:r>
      <w:r w:rsidRPr="001F1BC5">
        <w:rPr>
          <w:spacing w:val="-4"/>
          <w:sz w:val="26"/>
        </w:rPr>
        <w:t xml:space="preserve"> </w:t>
      </w:r>
      <w:r w:rsidRPr="001F1BC5">
        <w:rPr>
          <w:sz w:val="26"/>
        </w:rPr>
        <w:t>формулировать</w:t>
      </w:r>
      <w:r w:rsidRPr="001F1BC5">
        <w:rPr>
          <w:spacing w:val="-3"/>
          <w:sz w:val="26"/>
        </w:rPr>
        <w:t xml:space="preserve"> </w:t>
      </w:r>
      <w:r w:rsidRPr="001F1BC5">
        <w:rPr>
          <w:sz w:val="26"/>
        </w:rPr>
        <w:t>цель,</w:t>
      </w:r>
      <w:r w:rsidRPr="001F1BC5">
        <w:rPr>
          <w:spacing w:val="-5"/>
          <w:sz w:val="26"/>
        </w:rPr>
        <w:t xml:space="preserve"> </w:t>
      </w:r>
      <w:r w:rsidRPr="001F1BC5">
        <w:rPr>
          <w:sz w:val="26"/>
        </w:rPr>
        <w:t>планировать</w:t>
      </w:r>
      <w:r w:rsidRPr="001F1BC5">
        <w:rPr>
          <w:spacing w:val="-4"/>
          <w:sz w:val="26"/>
        </w:rPr>
        <w:t xml:space="preserve"> </w:t>
      </w:r>
      <w:r w:rsidRPr="001F1BC5">
        <w:rPr>
          <w:sz w:val="26"/>
        </w:rPr>
        <w:t>изменения</w:t>
      </w:r>
      <w:r w:rsidRPr="001F1BC5">
        <w:rPr>
          <w:spacing w:val="-5"/>
          <w:sz w:val="26"/>
        </w:rPr>
        <w:t xml:space="preserve"> </w:t>
      </w:r>
      <w:r w:rsidRPr="001F1BC5">
        <w:rPr>
          <w:sz w:val="26"/>
        </w:rPr>
        <w:t>текста;</w:t>
      </w:r>
    </w:p>
    <w:p w:rsidR="00DE11BA" w:rsidRPr="001F1BC5" w:rsidRDefault="00DE11BA" w:rsidP="00DE11BA">
      <w:pPr>
        <w:numPr>
          <w:ilvl w:val="0"/>
          <w:numId w:val="5"/>
        </w:numPr>
        <w:tabs>
          <w:tab w:val="left" w:pos="501"/>
        </w:tabs>
        <w:spacing w:line="298" w:lineRule="exact"/>
        <w:ind w:left="500" w:hanging="284"/>
        <w:rPr>
          <w:sz w:val="26"/>
        </w:rPr>
      </w:pPr>
      <w:r w:rsidRPr="001F1BC5">
        <w:rPr>
          <w:sz w:val="26"/>
        </w:rPr>
        <w:t>высказывать</w:t>
      </w:r>
      <w:r w:rsidRPr="001F1BC5">
        <w:rPr>
          <w:spacing w:val="-5"/>
          <w:sz w:val="26"/>
        </w:rPr>
        <w:t xml:space="preserve"> </w:t>
      </w:r>
      <w:r w:rsidRPr="001F1BC5">
        <w:rPr>
          <w:sz w:val="26"/>
        </w:rPr>
        <w:t>предположение</w:t>
      </w:r>
      <w:r w:rsidRPr="001F1BC5">
        <w:rPr>
          <w:spacing w:val="-3"/>
          <w:sz w:val="26"/>
        </w:rPr>
        <w:t xml:space="preserve"> </w:t>
      </w:r>
      <w:r w:rsidRPr="001F1BC5">
        <w:rPr>
          <w:sz w:val="26"/>
        </w:rPr>
        <w:t>в</w:t>
      </w:r>
      <w:r w:rsidRPr="001F1BC5">
        <w:rPr>
          <w:spacing w:val="-4"/>
          <w:sz w:val="26"/>
        </w:rPr>
        <w:t xml:space="preserve"> </w:t>
      </w:r>
      <w:r w:rsidRPr="001F1BC5">
        <w:rPr>
          <w:sz w:val="26"/>
        </w:rPr>
        <w:t>процессе</w:t>
      </w:r>
      <w:r w:rsidRPr="001F1BC5">
        <w:rPr>
          <w:spacing w:val="-3"/>
          <w:sz w:val="26"/>
        </w:rPr>
        <w:t xml:space="preserve"> </w:t>
      </w:r>
      <w:r w:rsidRPr="001F1BC5">
        <w:rPr>
          <w:sz w:val="26"/>
        </w:rPr>
        <w:t>наблюдения</w:t>
      </w:r>
      <w:r w:rsidRPr="001F1BC5">
        <w:rPr>
          <w:spacing w:val="-3"/>
          <w:sz w:val="26"/>
        </w:rPr>
        <w:t xml:space="preserve"> </w:t>
      </w:r>
      <w:r w:rsidRPr="001F1BC5">
        <w:rPr>
          <w:sz w:val="26"/>
        </w:rPr>
        <w:t>за</w:t>
      </w:r>
      <w:r w:rsidRPr="001F1BC5">
        <w:rPr>
          <w:spacing w:val="-4"/>
          <w:sz w:val="26"/>
        </w:rPr>
        <w:t xml:space="preserve"> </w:t>
      </w:r>
      <w:r w:rsidRPr="001F1BC5">
        <w:rPr>
          <w:sz w:val="26"/>
        </w:rPr>
        <w:t>языковым</w:t>
      </w:r>
      <w:r w:rsidRPr="001F1BC5">
        <w:rPr>
          <w:spacing w:val="-3"/>
          <w:sz w:val="26"/>
        </w:rPr>
        <w:t xml:space="preserve"> </w:t>
      </w:r>
      <w:r w:rsidRPr="001F1BC5">
        <w:rPr>
          <w:sz w:val="26"/>
        </w:rPr>
        <w:t>материалом;</w:t>
      </w:r>
    </w:p>
    <w:p w:rsidR="00DE11BA" w:rsidRPr="001F1BC5" w:rsidRDefault="00DE11BA" w:rsidP="00DE11BA">
      <w:pPr>
        <w:numPr>
          <w:ilvl w:val="0"/>
          <w:numId w:val="5"/>
        </w:numPr>
        <w:tabs>
          <w:tab w:val="left" w:pos="501"/>
          <w:tab w:val="left" w:pos="1924"/>
          <w:tab w:val="left" w:pos="2464"/>
          <w:tab w:val="left" w:pos="4512"/>
          <w:tab w:val="left" w:pos="5438"/>
          <w:tab w:val="left" w:pos="6901"/>
          <w:tab w:val="left" w:pos="9052"/>
          <w:tab w:val="left" w:pos="9912"/>
        </w:tabs>
        <w:spacing w:before="1"/>
        <w:ind w:right="105"/>
        <w:rPr>
          <w:sz w:val="26"/>
        </w:rPr>
      </w:pPr>
      <w:r w:rsidRPr="001F1BC5">
        <w:rPr>
          <w:sz w:val="26"/>
        </w:rPr>
        <w:t>проводить</w:t>
      </w:r>
      <w:r w:rsidRPr="001F1BC5">
        <w:rPr>
          <w:sz w:val="26"/>
        </w:rPr>
        <w:tab/>
        <w:t>по</w:t>
      </w:r>
      <w:r w:rsidRPr="001F1BC5">
        <w:rPr>
          <w:sz w:val="26"/>
        </w:rPr>
        <w:tab/>
        <w:t>предложенному</w:t>
      </w:r>
      <w:r w:rsidRPr="001F1BC5">
        <w:rPr>
          <w:sz w:val="26"/>
        </w:rPr>
        <w:tab/>
        <w:t>плану</w:t>
      </w:r>
      <w:r w:rsidRPr="001F1BC5">
        <w:rPr>
          <w:sz w:val="26"/>
        </w:rPr>
        <w:tab/>
        <w:t>несложное</w:t>
      </w:r>
      <w:r w:rsidRPr="001F1BC5">
        <w:rPr>
          <w:sz w:val="26"/>
        </w:rPr>
        <w:tab/>
        <w:t>лингвистическое</w:t>
      </w:r>
      <w:r w:rsidRPr="001F1BC5">
        <w:rPr>
          <w:sz w:val="26"/>
        </w:rPr>
        <w:tab/>
        <w:t>мини</w:t>
      </w:r>
      <w:r w:rsidRPr="001F1BC5">
        <w:rPr>
          <w:sz w:val="26"/>
        </w:rPr>
        <w:tab/>
      </w:r>
      <w:r w:rsidRPr="001F1BC5">
        <w:rPr>
          <w:spacing w:val="-2"/>
          <w:sz w:val="26"/>
        </w:rPr>
        <w:t>-</w:t>
      </w:r>
      <w:r w:rsidRPr="001F1BC5">
        <w:rPr>
          <w:spacing w:val="-62"/>
          <w:sz w:val="26"/>
        </w:rPr>
        <w:t xml:space="preserve"> </w:t>
      </w:r>
      <w:r w:rsidRPr="001F1BC5">
        <w:rPr>
          <w:sz w:val="26"/>
        </w:rPr>
        <w:t>исследование,</w:t>
      </w:r>
      <w:r w:rsidRPr="001F1BC5">
        <w:rPr>
          <w:spacing w:val="-2"/>
          <w:sz w:val="26"/>
        </w:rPr>
        <w:t xml:space="preserve"> </w:t>
      </w:r>
      <w:r w:rsidRPr="001F1BC5">
        <w:rPr>
          <w:sz w:val="26"/>
        </w:rPr>
        <w:t>выполнять</w:t>
      </w:r>
      <w:r w:rsidRPr="001F1BC5">
        <w:rPr>
          <w:spacing w:val="-3"/>
          <w:sz w:val="26"/>
        </w:rPr>
        <w:t xml:space="preserve"> </w:t>
      </w:r>
      <w:r w:rsidRPr="001F1BC5">
        <w:rPr>
          <w:sz w:val="26"/>
        </w:rPr>
        <w:t>по</w:t>
      </w:r>
      <w:r w:rsidRPr="001F1BC5">
        <w:rPr>
          <w:spacing w:val="-1"/>
          <w:sz w:val="26"/>
        </w:rPr>
        <w:t xml:space="preserve"> </w:t>
      </w:r>
      <w:r w:rsidRPr="001F1BC5">
        <w:rPr>
          <w:sz w:val="26"/>
        </w:rPr>
        <w:t>предложенному</w:t>
      </w:r>
      <w:r w:rsidRPr="001F1BC5">
        <w:rPr>
          <w:spacing w:val="-2"/>
          <w:sz w:val="26"/>
        </w:rPr>
        <w:t xml:space="preserve"> </w:t>
      </w:r>
      <w:r w:rsidRPr="001F1BC5">
        <w:rPr>
          <w:sz w:val="26"/>
        </w:rPr>
        <w:t>плану</w:t>
      </w:r>
      <w:r w:rsidRPr="001F1BC5">
        <w:rPr>
          <w:spacing w:val="-1"/>
          <w:sz w:val="26"/>
        </w:rPr>
        <w:t xml:space="preserve"> </w:t>
      </w:r>
      <w:r w:rsidRPr="001F1BC5">
        <w:rPr>
          <w:sz w:val="26"/>
        </w:rPr>
        <w:t>проектное</w:t>
      </w:r>
      <w:r w:rsidRPr="001F1BC5">
        <w:rPr>
          <w:spacing w:val="-2"/>
          <w:sz w:val="26"/>
        </w:rPr>
        <w:t xml:space="preserve"> </w:t>
      </w:r>
      <w:r w:rsidRPr="001F1BC5">
        <w:rPr>
          <w:sz w:val="26"/>
        </w:rPr>
        <w:t>задание;</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01"/>
          <w:tab w:val="left" w:pos="2462"/>
          <w:tab w:val="left" w:pos="3562"/>
          <w:tab w:val="left" w:pos="4066"/>
          <w:tab w:val="left" w:pos="5819"/>
          <w:tab w:val="left" w:pos="6980"/>
          <w:tab w:val="left" w:pos="7467"/>
          <w:tab w:val="left" w:pos="8198"/>
          <w:tab w:val="left" w:pos="9086"/>
        </w:tabs>
        <w:spacing w:before="76"/>
        <w:ind w:right="116"/>
        <w:rPr>
          <w:sz w:val="26"/>
        </w:rPr>
      </w:pPr>
      <w:r w:rsidRPr="001F1BC5">
        <w:rPr>
          <w:sz w:val="26"/>
        </w:rPr>
        <w:lastRenderedPageBreak/>
        <w:t>формулировать</w:t>
      </w:r>
      <w:r w:rsidRPr="001F1BC5">
        <w:rPr>
          <w:sz w:val="26"/>
        </w:rPr>
        <w:tab/>
        <w:t>выводы</w:t>
      </w:r>
      <w:r w:rsidRPr="001F1BC5">
        <w:rPr>
          <w:sz w:val="26"/>
        </w:rPr>
        <w:tab/>
        <w:t>об</w:t>
      </w:r>
      <w:r w:rsidRPr="001F1BC5">
        <w:rPr>
          <w:sz w:val="26"/>
        </w:rPr>
        <w:tab/>
        <w:t>особенностях</w:t>
      </w:r>
      <w:r w:rsidRPr="001F1BC5">
        <w:rPr>
          <w:sz w:val="26"/>
        </w:rPr>
        <w:tab/>
        <w:t>каждого</w:t>
      </w:r>
      <w:r w:rsidRPr="001F1BC5">
        <w:rPr>
          <w:sz w:val="26"/>
        </w:rPr>
        <w:tab/>
        <w:t>из</w:t>
      </w:r>
      <w:r w:rsidRPr="001F1BC5">
        <w:rPr>
          <w:sz w:val="26"/>
        </w:rPr>
        <w:tab/>
        <w:t>трёх</w:t>
      </w:r>
      <w:r w:rsidRPr="001F1BC5">
        <w:rPr>
          <w:sz w:val="26"/>
        </w:rPr>
        <w:tab/>
        <w:t>типов</w:t>
      </w:r>
      <w:r w:rsidRPr="001F1BC5">
        <w:rPr>
          <w:sz w:val="26"/>
        </w:rPr>
        <w:tab/>
      </w:r>
      <w:r w:rsidRPr="001F1BC5">
        <w:rPr>
          <w:spacing w:val="-1"/>
          <w:sz w:val="26"/>
        </w:rPr>
        <w:t>текстов,</w:t>
      </w:r>
      <w:r w:rsidRPr="001F1BC5">
        <w:rPr>
          <w:spacing w:val="-62"/>
          <w:sz w:val="26"/>
        </w:rPr>
        <w:t xml:space="preserve"> </w:t>
      </w:r>
      <w:r w:rsidRPr="001F1BC5">
        <w:rPr>
          <w:sz w:val="26"/>
        </w:rPr>
        <w:t>подкреплять</w:t>
      </w:r>
      <w:r w:rsidRPr="001F1BC5">
        <w:rPr>
          <w:spacing w:val="-4"/>
          <w:sz w:val="26"/>
        </w:rPr>
        <w:t xml:space="preserve"> </w:t>
      </w:r>
      <w:r w:rsidRPr="001F1BC5">
        <w:rPr>
          <w:sz w:val="26"/>
        </w:rPr>
        <w:t>их</w:t>
      </w:r>
      <w:r w:rsidRPr="001F1BC5">
        <w:rPr>
          <w:spacing w:val="-3"/>
          <w:sz w:val="26"/>
        </w:rPr>
        <w:t xml:space="preserve"> </w:t>
      </w:r>
      <w:r w:rsidRPr="001F1BC5">
        <w:rPr>
          <w:sz w:val="26"/>
        </w:rPr>
        <w:t>доказательствами</w:t>
      </w:r>
      <w:r w:rsidRPr="001F1BC5">
        <w:rPr>
          <w:spacing w:val="-3"/>
          <w:sz w:val="26"/>
        </w:rPr>
        <w:t xml:space="preserve"> </w:t>
      </w:r>
      <w:r w:rsidRPr="001F1BC5">
        <w:rPr>
          <w:sz w:val="26"/>
        </w:rPr>
        <w:t>на основе</w:t>
      </w:r>
      <w:r w:rsidRPr="001F1BC5">
        <w:rPr>
          <w:spacing w:val="-3"/>
          <w:sz w:val="26"/>
        </w:rPr>
        <w:t xml:space="preserve"> </w:t>
      </w:r>
      <w:r w:rsidRPr="001F1BC5">
        <w:rPr>
          <w:sz w:val="26"/>
        </w:rPr>
        <w:t>результатов</w:t>
      </w:r>
      <w:r w:rsidRPr="001F1BC5">
        <w:rPr>
          <w:spacing w:val="-3"/>
          <w:sz w:val="26"/>
        </w:rPr>
        <w:t xml:space="preserve"> </w:t>
      </w:r>
      <w:r w:rsidRPr="001F1BC5">
        <w:rPr>
          <w:sz w:val="26"/>
        </w:rPr>
        <w:t>проведенного</w:t>
      </w:r>
      <w:r w:rsidRPr="001F1BC5">
        <w:rPr>
          <w:spacing w:val="-3"/>
          <w:sz w:val="26"/>
        </w:rPr>
        <w:t xml:space="preserve"> </w:t>
      </w:r>
      <w:r w:rsidRPr="001F1BC5">
        <w:rPr>
          <w:sz w:val="26"/>
        </w:rPr>
        <w:t>наблюдения;</w:t>
      </w:r>
    </w:p>
    <w:p w:rsidR="00DE11BA" w:rsidRPr="001F1BC5" w:rsidRDefault="00DE11BA" w:rsidP="00DE11BA">
      <w:pPr>
        <w:numPr>
          <w:ilvl w:val="0"/>
          <w:numId w:val="5"/>
        </w:numPr>
        <w:tabs>
          <w:tab w:val="left" w:pos="501"/>
        </w:tabs>
        <w:ind w:right="114"/>
        <w:rPr>
          <w:sz w:val="26"/>
        </w:rPr>
      </w:pPr>
      <w:r w:rsidRPr="001F1BC5">
        <w:rPr>
          <w:sz w:val="26"/>
        </w:rPr>
        <w:t>выбирать</w:t>
      </w:r>
      <w:r w:rsidRPr="001F1BC5">
        <w:rPr>
          <w:spacing w:val="48"/>
          <w:sz w:val="26"/>
        </w:rPr>
        <w:t xml:space="preserve"> </w:t>
      </w:r>
      <w:r w:rsidRPr="001F1BC5">
        <w:rPr>
          <w:sz w:val="26"/>
        </w:rPr>
        <w:t>наиболее</w:t>
      </w:r>
      <w:r w:rsidRPr="001F1BC5">
        <w:rPr>
          <w:spacing w:val="52"/>
          <w:sz w:val="26"/>
        </w:rPr>
        <w:t xml:space="preserve"> </w:t>
      </w:r>
      <w:r w:rsidRPr="001F1BC5">
        <w:rPr>
          <w:sz w:val="26"/>
        </w:rPr>
        <w:t>подходящий</w:t>
      </w:r>
      <w:r w:rsidRPr="001F1BC5">
        <w:rPr>
          <w:spacing w:val="49"/>
          <w:sz w:val="26"/>
        </w:rPr>
        <w:t xml:space="preserve"> </w:t>
      </w:r>
      <w:r w:rsidRPr="001F1BC5">
        <w:rPr>
          <w:sz w:val="26"/>
        </w:rPr>
        <w:t>для</w:t>
      </w:r>
      <w:r w:rsidRPr="001F1BC5">
        <w:rPr>
          <w:spacing w:val="52"/>
          <w:sz w:val="26"/>
        </w:rPr>
        <w:t xml:space="preserve"> </w:t>
      </w:r>
      <w:r w:rsidRPr="001F1BC5">
        <w:rPr>
          <w:sz w:val="26"/>
        </w:rPr>
        <w:t>данной</w:t>
      </w:r>
      <w:r w:rsidRPr="001F1BC5">
        <w:rPr>
          <w:spacing w:val="49"/>
          <w:sz w:val="26"/>
        </w:rPr>
        <w:t xml:space="preserve"> </w:t>
      </w:r>
      <w:r w:rsidRPr="001F1BC5">
        <w:rPr>
          <w:sz w:val="26"/>
        </w:rPr>
        <w:t>ситуации</w:t>
      </w:r>
      <w:r w:rsidRPr="001F1BC5">
        <w:rPr>
          <w:spacing w:val="52"/>
          <w:sz w:val="26"/>
        </w:rPr>
        <w:t xml:space="preserve"> </w:t>
      </w:r>
      <w:r w:rsidRPr="001F1BC5">
        <w:rPr>
          <w:sz w:val="26"/>
        </w:rPr>
        <w:t>тип</w:t>
      </w:r>
      <w:r w:rsidRPr="001F1BC5">
        <w:rPr>
          <w:spacing w:val="52"/>
          <w:sz w:val="26"/>
        </w:rPr>
        <w:t xml:space="preserve"> </w:t>
      </w:r>
      <w:r w:rsidRPr="001F1BC5">
        <w:rPr>
          <w:sz w:val="26"/>
        </w:rPr>
        <w:t>текста</w:t>
      </w:r>
      <w:r w:rsidRPr="001F1BC5">
        <w:rPr>
          <w:spacing w:val="49"/>
          <w:sz w:val="26"/>
        </w:rPr>
        <w:t xml:space="preserve"> </w:t>
      </w:r>
      <w:r w:rsidRPr="001F1BC5">
        <w:rPr>
          <w:sz w:val="26"/>
        </w:rPr>
        <w:t>(на</w:t>
      </w:r>
      <w:r w:rsidRPr="001F1BC5">
        <w:rPr>
          <w:spacing w:val="52"/>
          <w:sz w:val="26"/>
        </w:rPr>
        <w:t xml:space="preserve"> </w:t>
      </w:r>
      <w:r w:rsidRPr="001F1BC5">
        <w:rPr>
          <w:sz w:val="26"/>
        </w:rPr>
        <w:t>основе</w:t>
      </w:r>
      <w:r w:rsidRPr="001F1BC5">
        <w:rPr>
          <w:spacing w:val="-62"/>
          <w:sz w:val="26"/>
        </w:rPr>
        <w:t xml:space="preserve"> </w:t>
      </w:r>
      <w:r w:rsidRPr="001F1BC5">
        <w:rPr>
          <w:sz w:val="26"/>
        </w:rPr>
        <w:t>предложенных</w:t>
      </w:r>
      <w:r w:rsidRPr="001F1BC5">
        <w:rPr>
          <w:spacing w:val="-2"/>
          <w:sz w:val="26"/>
        </w:rPr>
        <w:t xml:space="preserve"> </w:t>
      </w:r>
      <w:r w:rsidRPr="001F1BC5">
        <w:rPr>
          <w:sz w:val="26"/>
        </w:rPr>
        <w:t>критериев).</w:t>
      </w:r>
    </w:p>
    <w:p w:rsidR="00DE11BA" w:rsidRPr="001F1BC5" w:rsidRDefault="00DE11BA" w:rsidP="00DE11BA">
      <w:pPr>
        <w:spacing w:before="1"/>
        <w:rPr>
          <w:sz w:val="26"/>
          <w:szCs w:val="26"/>
        </w:rPr>
      </w:pPr>
    </w:p>
    <w:p w:rsidR="00DE11BA" w:rsidRPr="00411955" w:rsidRDefault="00DE11BA" w:rsidP="00DE11BA">
      <w:pPr>
        <w:outlineLvl w:val="2"/>
        <w:rPr>
          <w:b/>
          <w:bCs/>
          <w:i/>
          <w:iCs/>
          <w:sz w:val="26"/>
          <w:szCs w:val="26"/>
        </w:rPr>
      </w:pPr>
      <w:r w:rsidRPr="00411955">
        <w:rPr>
          <w:b/>
          <w:bCs/>
          <w:i/>
          <w:iCs/>
          <w:sz w:val="26"/>
          <w:szCs w:val="26"/>
        </w:rPr>
        <w:t>Работа</w:t>
      </w:r>
      <w:r w:rsidRPr="00411955">
        <w:rPr>
          <w:b/>
          <w:bCs/>
          <w:i/>
          <w:iCs/>
          <w:spacing w:val="-5"/>
          <w:sz w:val="26"/>
          <w:szCs w:val="26"/>
        </w:rPr>
        <w:t xml:space="preserve"> </w:t>
      </w:r>
      <w:r w:rsidRPr="00411955">
        <w:rPr>
          <w:b/>
          <w:bCs/>
          <w:i/>
          <w:iCs/>
          <w:sz w:val="26"/>
          <w:szCs w:val="26"/>
        </w:rPr>
        <w:t>с</w:t>
      </w:r>
      <w:r w:rsidRPr="00411955">
        <w:rPr>
          <w:b/>
          <w:bCs/>
          <w:i/>
          <w:iCs/>
          <w:spacing w:val="-2"/>
          <w:sz w:val="26"/>
          <w:szCs w:val="26"/>
        </w:rPr>
        <w:t xml:space="preserve"> </w:t>
      </w:r>
      <w:r w:rsidRPr="00411955">
        <w:rPr>
          <w:b/>
          <w:bCs/>
          <w:i/>
          <w:iCs/>
          <w:sz w:val="26"/>
          <w:szCs w:val="26"/>
        </w:rPr>
        <w:t>информацией:</w:t>
      </w:r>
    </w:p>
    <w:p w:rsidR="00DE11BA" w:rsidRPr="001F1BC5" w:rsidRDefault="00DE11BA" w:rsidP="00DE11BA">
      <w:pPr>
        <w:numPr>
          <w:ilvl w:val="0"/>
          <w:numId w:val="7"/>
        </w:numPr>
        <w:tabs>
          <w:tab w:val="left" w:pos="369"/>
        </w:tabs>
        <w:spacing w:before="1" w:line="298" w:lineRule="exact"/>
        <w:ind w:left="368" w:hanging="152"/>
        <w:rPr>
          <w:sz w:val="26"/>
        </w:rPr>
      </w:pPr>
      <w:r w:rsidRPr="001F1BC5">
        <w:rPr>
          <w:sz w:val="26"/>
        </w:rPr>
        <w:t>выбирать</w:t>
      </w:r>
      <w:r w:rsidRPr="001F1BC5">
        <w:rPr>
          <w:spacing w:val="-6"/>
          <w:sz w:val="26"/>
        </w:rPr>
        <w:t xml:space="preserve"> </w:t>
      </w:r>
      <w:r w:rsidRPr="001F1BC5">
        <w:rPr>
          <w:sz w:val="26"/>
        </w:rPr>
        <w:t>источник</w:t>
      </w:r>
      <w:r w:rsidRPr="001F1BC5">
        <w:rPr>
          <w:spacing w:val="-2"/>
          <w:sz w:val="26"/>
        </w:rPr>
        <w:t xml:space="preserve"> </w:t>
      </w:r>
      <w:r w:rsidRPr="001F1BC5">
        <w:rPr>
          <w:sz w:val="26"/>
        </w:rPr>
        <w:t>получения</w:t>
      </w:r>
      <w:r w:rsidRPr="001F1BC5">
        <w:rPr>
          <w:spacing w:val="-5"/>
          <w:sz w:val="26"/>
        </w:rPr>
        <w:t xml:space="preserve"> </w:t>
      </w:r>
      <w:r w:rsidRPr="001F1BC5">
        <w:rPr>
          <w:sz w:val="26"/>
        </w:rPr>
        <w:t>информации</w:t>
      </w:r>
      <w:r w:rsidRPr="001F1BC5">
        <w:rPr>
          <w:spacing w:val="-5"/>
          <w:sz w:val="26"/>
        </w:rPr>
        <w:t xml:space="preserve"> </w:t>
      </w:r>
      <w:r w:rsidRPr="001F1BC5">
        <w:rPr>
          <w:sz w:val="26"/>
        </w:rPr>
        <w:t>при</w:t>
      </w:r>
      <w:r w:rsidRPr="001F1BC5">
        <w:rPr>
          <w:spacing w:val="-4"/>
          <w:sz w:val="26"/>
        </w:rPr>
        <w:t xml:space="preserve"> </w:t>
      </w:r>
      <w:r w:rsidRPr="001F1BC5">
        <w:rPr>
          <w:sz w:val="26"/>
        </w:rPr>
        <w:t>выполнении</w:t>
      </w:r>
      <w:r w:rsidRPr="001F1BC5">
        <w:rPr>
          <w:spacing w:val="-4"/>
          <w:sz w:val="26"/>
        </w:rPr>
        <w:t xml:space="preserve"> </w:t>
      </w:r>
      <w:r w:rsidRPr="001F1BC5">
        <w:rPr>
          <w:sz w:val="26"/>
        </w:rPr>
        <w:t>мини</w:t>
      </w:r>
      <w:r w:rsidRPr="001F1BC5">
        <w:rPr>
          <w:spacing w:val="-5"/>
          <w:sz w:val="26"/>
        </w:rPr>
        <w:t xml:space="preserve"> </w:t>
      </w:r>
      <w:r w:rsidRPr="001F1BC5">
        <w:rPr>
          <w:sz w:val="26"/>
        </w:rPr>
        <w:t>­</w:t>
      </w:r>
      <w:r w:rsidRPr="001F1BC5">
        <w:rPr>
          <w:spacing w:val="-6"/>
          <w:sz w:val="26"/>
        </w:rPr>
        <w:t xml:space="preserve"> </w:t>
      </w:r>
      <w:r w:rsidRPr="001F1BC5">
        <w:rPr>
          <w:sz w:val="26"/>
        </w:rPr>
        <w:t>исследования;</w:t>
      </w:r>
    </w:p>
    <w:p w:rsidR="00DE11BA" w:rsidRPr="001F1BC5" w:rsidRDefault="00DE11BA" w:rsidP="00DE11BA">
      <w:pPr>
        <w:numPr>
          <w:ilvl w:val="0"/>
          <w:numId w:val="5"/>
        </w:numPr>
        <w:tabs>
          <w:tab w:val="left" w:pos="644"/>
          <w:tab w:val="left" w:pos="645"/>
        </w:tabs>
        <w:ind w:right="109"/>
        <w:rPr>
          <w:sz w:val="26"/>
        </w:rPr>
      </w:pPr>
      <w:r w:rsidRPr="001F1BC5">
        <w:rPr>
          <w:sz w:val="26"/>
        </w:rPr>
        <w:t>анализировать</w:t>
      </w:r>
      <w:r w:rsidRPr="001F1BC5">
        <w:rPr>
          <w:spacing w:val="39"/>
          <w:sz w:val="26"/>
        </w:rPr>
        <w:t xml:space="preserve"> </w:t>
      </w:r>
      <w:r w:rsidRPr="001F1BC5">
        <w:rPr>
          <w:sz w:val="26"/>
        </w:rPr>
        <w:t>текстовую,</w:t>
      </w:r>
      <w:r w:rsidRPr="001F1BC5">
        <w:rPr>
          <w:spacing w:val="38"/>
          <w:sz w:val="26"/>
        </w:rPr>
        <w:t xml:space="preserve"> </w:t>
      </w:r>
      <w:r w:rsidRPr="001F1BC5">
        <w:rPr>
          <w:sz w:val="26"/>
        </w:rPr>
        <w:t>графическую,</w:t>
      </w:r>
      <w:r w:rsidRPr="001F1BC5">
        <w:rPr>
          <w:spacing w:val="38"/>
          <w:sz w:val="26"/>
        </w:rPr>
        <w:t xml:space="preserve"> </w:t>
      </w:r>
      <w:r w:rsidRPr="001F1BC5">
        <w:rPr>
          <w:sz w:val="26"/>
        </w:rPr>
        <w:t>звуковую</w:t>
      </w:r>
      <w:r w:rsidRPr="001F1BC5">
        <w:rPr>
          <w:spacing w:val="38"/>
          <w:sz w:val="26"/>
        </w:rPr>
        <w:t xml:space="preserve"> </w:t>
      </w:r>
      <w:r w:rsidRPr="001F1BC5">
        <w:rPr>
          <w:sz w:val="26"/>
        </w:rPr>
        <w:t>информацию</w:t>
      </w:r>
      <w:r w:rsidRPr="001F1BC5">
        <w:rPr>
          <w:spacing w:val="39"/>
          <w:sz w:val="26"/>
        </w:rPr>
        <w:t xml:space="preserve"> </w:t>
      </w:r>
      <w:r w:rsidRPr="001F1BC5">
        <w:rPr>
          <w:sz w:val="26"/>
        </w:rPr>
        <w:t>в</w:t>
      </w:r>
      <w:r w:rsidRPr="001F1BC5">
        <w:rPr>
          <w:spacing w:val="38"/>
          <w:sz w:val="26"/>
        </w:rPr>
        <w:t xml:space="preserve"> </w:t>
      </w:r>
      <w:r w:rsidRPr="001F1BC5">
        <w:rPr>
          <w:sz w:val="26"/>
        </w:rPr>
        <w:t>соответствии</w:t>
      </w:r>
      <w:r w:rsidRPr="001F1BC5">
        <w:rPr>
          <w:spacing w:val="38"/>
          <w:sz w:val="26"/>
        </w:rPr>
        <w:t xml:space="preserve"> </w:t>
      </w:r>
      <w:r w:rsidRPr="001F1BC5">
        <w:rPr>
          <w:sz w:val="26"/>
        </w:rPr>
        <w:t>с</w:t>
      </w:r>
      <w:r w:rsidRPr="001F1BC5">
        <w:rPr>
          <w:spacing w:val="-62"/>
          <w:sz w:val="26"/>
        </w:rPr>
        <w:t xml:space="preserve"> </w:t>
      </w:r>
      <w:r w:rsidRPr="001F1BC5">
        <w:rPr>
          <w:sz w:val="26"/>
        </w:rPr>
        <w:t>учебной</w:t>
      </w:r>
      <w:r w:rsidRPr="001F1BC5">
        <w:rPr>
          <w:spacing w:val="-1"/>
          <w:sz w:val="26"/>
        </w:rPr>
        <w:t xml:space="preserve"> </w:t>
      </w:r>
      <w:r w:rsidRPr="001F1BC5">
        <w:rPr>
          <w:sz w:val="26"/>
        </w:rPr>
        <w:t>задачей;</w:t>
      </w:r>
    </w:p>
    <w:p w:rsidR="00DE11BA" w:rsidRPr="001F1BC5" w:rsidRDefault="00DE11BA" w:rsidP="00DE11BA">
      <w:pPr>
        <w:numPr>
          <w:ilvl w:val="0"/>
          <w:numId w:val="5"/>
        </w:numPr>
        <w:tabs>
          <w:tab w:val="left" w:pos="644"/>
          <w:tab w:val="left" w:pos="645"/>
        </w:tabs>
        <w:ind w:right="111"/>
        <w:rPr>
          <w:sz w:val="26"/>
        </w:rPr>
      </w:pPr>
      <w:r w:rsidRPr="001F1BC5">
        <w:rPr>
          <w:sz w:val="26"/>
        </w:rPr>
        <w:t>самостоятельно</w:t>
      </w:r>
      <w:r w:rsidRPr="001F1BC5">
        <w:rPr>
          <w:spacing w:val="19"/>
          <w:sz w:val="26"/>
        </w:rPr>
        <w:t xml:space="preserve"> </w:t>
      </w:r>
      <w:r w:rsidRPr="001F1BC5">
        <w:rPr>
          <w:sz w:val="26"/>
        </w:rPr>
        <w:t>создавать</w:t>
      </w:r>
      <w:r w:rsidRPr="001F1BC5">
        <w:rPr>
          <w:spacing w:val="17"/>
          <w:sz w:val="26"/>
        </w:rPr>
        <w:t xml:space="preserve"> </w:t>
      </w:r>
      <w:r w:rsidRPr="001F1BC5">
        <w:rPr>
          <w:sz w:val="26"/>
        </w:rPr>
        <w:t>схемы,</w:t>
      </w:r>
      <w:r w:rsidRPr="001F1BC5">
        <w:rPr>
          <w:spacing w:val="19"/>
          <w:sz w:val="26"/>
        </w:rPr>
        <w:t xml:space="preserve"> </w:t>
      </w:r>
      <w:r w:rsidRPr="001F1BC5">
        <w:rPr>
          <w:sz w:val="26"/>
        </w:rPr>
        <w:t>таблицы</w:t>
      </w:r>
      <w:r w:rsidRPr="001F1BC5">
        <w:rPr>
          <w:spacing w:val="17"/>
          <w:sz w:val="26"/>
        </w:rPr>
        <w:t xml:space="preserve"> </w:t>
      </w:r>
      <w:r w:rsidRPr="001F1BC5">
        <w:rPr>
          <w:sz w:val="26"/>
        </w:rPr>
        <w:t>для</w:t>
      </w:r>
      <w:r w:rsidRPr="001F1BC5">
        <w:rPr>
          <w:spacing w:val="17"/>
          <w:sz w:val="26"/>
        </w:rPr>
        <w:t xml:space="preserve"> </w:t>
      </w:r>
      <w:r w:rsidRPr="001F1BC5">
        <w:rPr>
          <w:sz w:val="26"/>
        </w:rPr>
        <w:t>представления</w:t>
      </w:r>
      <w:r w:rsidRPr="001F1BC5">
        <w:rPr>
          <w:spacing w:val="17"/>
          <w:sz w:val="26"/>
        </w:rPr>
        <w:t xml:space="preserve"> </w:t>
      </w:r>
      <w:r w:rsidRPr="001F1BC5">
        <w:rPr>
          <w:sz w:val="26"/>
        </w:rPr>
        <w:t>информации</w:t>
      </w:r>
      <w:r w:rsidRPr="001F1BC5">
        <w:rPr>
          <w:spacing w:val="19"/>
          <w:sz w:val="26"/>
        </w:rPr>
        <w:t xml:space="preserve"> </w:t>
      </w:r>
      <w:r w:rsidRPr="001F1BC5">
        <w:rPr>
          <w:sz w:val="26"/>
        </w:rPr>
        <w:t>как</w:t>
      </w:r>
      <w:r w:rsidRPr="001F1BC5">
        <w:rPr>
          <w:spacing w:val="-62"/>
          <w:sz w:val="26"/>
        </w:rPr>
        <w:t xml:space="preserve"> </w:t>
      </w:r>
      <w:r w:rsidRPr="001F1BC5">
        <w:rPr>
          <w:sz w:val="26"/>
        </w:rPr>
        <w:t>результата</w:t>
      </w:r>
      <w:r w:rsidRPr="001F1BC5">
        <w:rPr>
          <w:spacing w:val="-2"/>
          <w:sz w:val="26"/>
        </w:rPr>
        <w:t xml:space="preserve"> </w:t>
      </w:r>
      <w:r w:rsidRPr="001F1BC5">
        <w:rPr>
          <w:sz w:val="26"/>
        </w:rPr>
        <w:t>наблюдения за</w:t>
      </w:r>
      <w:r w:rsidRPr="001F1BC5">
        <w:rPr>
          <w:spacing w:val="-1"/>
          <w:sz w:val="26"/>
        </w:rPr>
        <w:t xml:space="preserve"> </w:t>
      </w:r>
      <w:r w:rsidRPr="001F1BC5">
        <w:rPr>
          <w:sz w:val="26"/>
        </w:rPr>
        <w:t>языковыми</w:t>
      </w:r>
      <w:r w:rsidRPr="001F1BC5">
        <w:rPr>
          <w:spacing w:val="-2"/>
          <w:sz w:val="26"/>
        </w:rPr>
        <w:t xml:space="preserve"> </w:t>
      </w:r>
      <w:r w:rsidRPr="001F1BC5">
        <w:rPr>
          <w:sz w:val="26"/>
        </w:rPr>
        <w:t>единицами.</w:t>
      </w:r>
    </w:p>
    <w:p w:rsidR="00DE11BA" w:rsidRPr="001F1BC5" w:rsidRDefault="00DE11BA" w:rsidP="00DE11BA">
      <w:pPr>
        <w:spacing w:before="11"/>
        <w:rPr>
          <w:sz w:val="25"/>
          <w:szCs w:val="26"/>
        </w:rPr>
      </w:pPr>
    </w:p>
    <w:p w:rsidR="00DE11BA" w:rsidRPr="00411955" w:rsidRDefault="00DE11BA" w:rsidP="00DE11BA">
      <w:pPr>
        <w:outlineLvl w:val="2"/>
        <w:rPr>
          <w:b/>
          <w:bCs/>
          <w:i/>
          <w:iCs/>
          <w:sz w:val="26"/>
          <w:szCs w:val="26"/>
        </w:rPr>
      </w:pPr>
      <w:r w:rsidRPr="00411955">
        <w:rPr>
          <w:b/>
          <w:bCs/>
          <w:i/>
          <w:iCs/>
          <w:sz w:val="26"/>
          <w:szCs w:val="26"/>
        </w:rPr>
        <w:t>Коммуникативные</w:t>
      </w:r>
      <w:r w:rsidRPr="00411955">
        <w:rPr>
          <w:b/>
          <w:bCs/>
          <w:i/>
          <w:iCs/>
          <w:spacing w:val="-7"/>
          <w:sz w:val="26"/>
          <w:szCs w:val="26"/>
        </w:rPr>
        <w:t xml:space="preserve"> </w:t>
      </w:r>
      <w:r w:rsidRPr="00411955">
        <w:rPr>
          <w:b/>
          <w:bCs/>
          <w:i/>
          <w:iCs/>
          <w:sz w:val="26"/>
          <w:szCs w:val="26"/>
        </w:rPr>
        <w:t>универсальные</w:t>
      </w:r>
      <w:r w:rsidRPr="00411955">
        <w:rPr>
          <w:b/>
          <w:bCs/>
          <w:i/>
          <w:iCs/>
          <w:spacing w:val="-7"/>
          <w:sz w:val="26"/>
          <w:szCs w:val="26"/>
        </w:rPr>
        <w:t xml:space="preserve"> </w:t>
      </w:r>
      <w:r w:rsidRPr="00411955">
        <w:rPr>
          <w:b/>
          <w:bCs/>
          <w:i/>
          <w:iCs/>
          <w:sz w:val="26"/>
          <w:szCs w:val="26"/>
        </w:rPr>
        <w:t>учебные</w:t>
      </w:r>
      <w:r w:rsidRPr="00411955">
        <w:rPr>
          <w:b/>
          <w:bCs/>
          <w:i/>
          <w:iCs/>
          <w:spacing w:val="-7"/>
          <w:sz w:val="26"/>
          <w:szCs w:val="26"/>
        </w:rPr>
        <w:t xml:space="preserve"> </w:t>
      </w:r>
      <w:r w:rsidRPr="00411955">
        <w:rPr>
          <w:b/>
          <w:bCs/>
          <w:i/>
          <w:iCs/>
          <w:sz w:val="26"/>
          <w:szCs w:val="26"/>
        </w:rPr>
        <w:t>действия:</w:t>
      </w:r>
    </w:p>
    <w:p w:rsidR="00DE11BA" w:rsidRPr="001F1BC5" w:rsidRDefault="00DE11BA" w:rsidP="00DE11BA">
      <w:pPr>
        <w:spacing w:before="1" w:line="299" w:lineRule="exact"/>
        <w:rPr>
          <w:sz w:val="26"/>
          <w:szCs w:val="26"/>
        </w:rPr>
      </w:pPr>
      <w:r w:rsidRPr="001F1BC5">
        <w:rPr>
          <w:sz w:val="26"/>
          <w:szCs w:val="26"/>
        </w:rPr>
        <w:t>Общение:</w:t>
      </w:r>
    </w:p>
    <w:p w:rsidR="00DE11BA" w:rsidRPr="001F1BC5" w:rsidRDefault="00DE11BA" w:rsidP="00DE11BA">
      <w:pPr>
        <w:numPr>
          <w:ilvl w:val="0"/>
          <w:numId w:val="5"/>
        </w:numPr>
        <w:tabs>
          <w:tab w:val="left" w:pos="501"/>
        </w:tabs>
        <w:spacing w:line="299" w:lineRule="exact"/>
        <w:ind w:left="500" w:hanging="284"/>
        <w:rPr>
          <w:sz w:val="26"/>
        </w:rPr>
      </w:pPr>
      <w:r w:rsidRPr="001F1BC5">
        <w:rPr>
          <w:sz w:val="26"/>
        </w:rPr>
        <w:t>строить</w:t>
      </w:r>
      <w:r w:rsidRPr="001F1BC5">
        <w:rPr>
          <w:spacing w:val="-5"/>
          <w:sz w:val="26"/>
        </w:rPr>
        <w:t xml:space="preserve"> </w:t>
      </w:r>
      <w:r w:rsidRPr="001F1BC5">
        <w:rPr>
          <w:sz w:val="26"/>
        </w:rPr>
        <w:t>речевое</w:t>
      </w:r>
      <w:r w:rsidRPr="001F1BC5">
        <w:rPr>
          <w:spacing w:val="-4"/>
          <w:sz w:val="26"/>
        </w:rPr>
        <w:t xml:space="preserve"> </w:t>
      </w:r>
      <w:r w:rsidRPr="001F1BC5">
        <w:rPr>
          <w:sz w:val="26"/>
        </w:rPr>
        <w:t>высказывание</w:t>
      </w:r>
      <w:r w:rsidRPr="001F1BC5">
        <w:rPr>
          <w:spacing w:val="-5"/>
          <w:sz w:val="26"/>
        </w:rPr>
        <w:t xml:space="preserve"> </w:t>
      </w:r>
      <w:r w:rsidRPr="001F1BC5">
        <w:rPr>
          <w:sz w:val="26"/>
        </w:rPr>
        <w:t>в</w:t>
      </w:r>
      <w:r w:rsidRPr="001F1BC5">
        <w:rPr>
          <w:spacing w:val="-4"/>
          <w:sz w:val="26"/>
        </w:rPr>
        <w:t xml:space="preserve"> </w:t>
      </w:r>
      <w:r w:rsidRPr="001F1BC5">
        <w:rPr>
          <w:sz w:val="26"/>
        </w:rPr>
        <w:t>соответствии</w:t>
      </w:r>
      <w:r w:rsidRPr="001F1BC5">
        <w:rPr>
          <w:spacing w:val="-4"/>
          <w:sz w:val="26"/>
        </w:rPr>
        <w:t xml:space="preserve"> </w:t>
      </w:r>
      <w:r w:rsidRPr="001F1BC5">
        <w:rPr>
          <w:sz w:val="26"/>
        </w:rPr>
        <w:t>с</w:t>
      </w:r>
      <w:r w:rsidRPr="001F1BC5">
        <w:rPr>
          <w:spacing w:val="-4"/>
          <w:sz w:val="26"/>
        </w:rPr>
        <w:t xml:space="preserve"> </w:t>
      </w:r>
      <w:r w:rsidRPr="001F1BC5">
        <w:rPr>
          <w:sz w:val="26"/>
        </w:rPr>
        <w:t>поставленной</w:t>
      </w:r>
      <w:r w:rsidRPr="001F1BC5">
        <w:rPr>
          <w:spacing w:val="-2"/>
          <w:sz w:val="26"/>
        </w:rPr>
        <w:t xml:space="preserve"> </w:t>
      </w:r>
      <w:r w:rsidRPr="001F1BC5">
        <w:rPr>
          <w:sz w:val="26"/>
        </w:rPr>
        <w:t>задачей;</w:t>
      </w:r>
    </w:p>
    <w:p w:rsidR="00DE11BA" w:rsidRPr="001F1BC5" w:rsidRDefault="00DE11BA" w:rsidP="00DE11BA">
      <w:pPr>
        <w:numPr>
          <w:ilvl w:val="0"/>
          <w:numId w:val="5"/>
        </w:numPr>
        <w:tabs>
          <w:tab w:val="left" w:pos="501"/>
        </w:tabs>
        <w:spacing w:before="1" w:line="298" w:lineRule="exact"/>
        <w:ind w:left="500" w:hanging="284"/>
        <w:rPr>
          <w:sz w:val="26"/>
        </w:rPr>
      </w:pPr>
      <w:r w:rsidRPr="001F1BC5">
        <w:rPr>
          <w:sz w:val="26"/>
        </w:rPr>
        <w:t>создавать</w:t>
      </w:r>
      <w:r w:rsidRPr="001F1BC5">
        <w:rPr>
          <w:spacing w:val="-2"/>
          <w:sz w:val="26"/>
        </w:rPr>
        <w:t xml:space="preserve"> </w:t>
      </w:r>
      <w:r w:rsidRPr="001F1BC5">
        <w:rPr>
          <w:sz w:val="26"/>
        </w:rPr>
        <w:t>устные</w:t>
      </w:r>
      <w:r w:rsidRPr="001F1BC5">
        <w:rPr>
          <w:spacing w:val="-4"/>
          <w:sz w:val="26"/>
        </w:rPr>
        <w:t xml:space="preserve"> </w:t>
      </w:r>
      <w:r w:rsidRPr="001F1BC5">
        <w:rPr>
          <w:sz w:val="26"/>
        </w:rPr>
        <w:t>и</w:t>
      </w:r>
      <w:r w:rsidRPr="001F1BC5">
        <w:rPr>
          <w:spacing w:val="-3"/>
          <w:sz w:val="26"/>
        </w:rPr>
        <w:t xml:space="preserve"> </w:t>
      </w:r>
      <w:r w:rsidRPr="001F1BC5">
        <w:rPr>
          <w:sz w:val="26"/>
        </w:rPr>
        <w:t>письменные</w:t>
      </w:r>
      <w:r w:rsidRPr="001F1BC5">
        <w:rPr>
          <w:spacing w:val="-4"/>
          <w:sz w:val="26"/>
        </w:rPr>
        <w:t xml:space="preserve"> </w:t>
      </w:r>
      <w:r w:rsidRPr="001F1BC5">
        <w:rPr>
          <w:sz w:val="26"/>
        </w:rPr>
        <w:t>тексты</w:t>
      </w:r>
      <w:r w:rsidRPr="001F1BC5">
        <w:rPr>
          <w:spacing w:val="-3"/>
          <w:sz w:val="26"/>
        </w:rPr>
        <w:t xml:space="preserve"> </w:t>
      </w:r>
      <w:r w:rsidRPr="001F1BC5">
        <w:rPr>
          <w:sz w:val="26"/>
        </w:rPr>
        <w:t>(описание,</w:t>
      </w:r>
      <w:r w:rsidRPr="001F1BC5">
        <w:rPr>
          <w:spacing w:val="-4"/>
          <w:sz w:val="26"/>
        </w:rPr>
        <w:t xml:space="preserve"> </w:t>
      </w:r>
      <w:r w:rsidRPr="001F1BC5">
        <w:rPr>
          <w:sz w:val="26"/>
        </w:rPr>
        <w:t>рассуждение,</w:t>
      </w:r>
      <w:r w:rsidRPr="001F1BC5">
        <w:rPr>
          <w:spacing w:val="-3"/>
          <w:sz w:val="26"/>
        </w:rPr>
        <w:t xml:space="preserve"> </w:t>
      </w:r>
      <w:r w:rsidRPr="001F1BC5">
        <w:rPr>
          <w:sz w:val="26"/>
        </w:rPr>
        <w:t>повествование);</w:t>
      </w:r>
    </w:p>
    <w:p w:rsidR="00DE11BA" w:rsidRPr="001F1BC5" w:rsidRDefault="00DE11BA" w:rsidP="00DE11BA">
      <w:pPr>
        <w:numPr>
          <w:ilvl w:val="0"/>
          <w:numId w:val="5"/>
        </w:numPr>
        <w:tabs>
          <w:tab w:val="left" w:pos="501"/>
        </w:tabs>
        <w:ind w:right="115"/>
        <w:rPr>
          <w:sz w:val="26"/>
        </w:rPr>
      </w:pPr>
      <w:r w:rsidRPr="001F1BC5">
        <w:rPr>
          <w:sz w:val="26"/>
        </w:rPr>
        <w:t>готовить</w:t>
      </w:r>
      <w:r w:rsidRPr="001F1BC5">
        <w:rPr>
          <w:spacing w:val="2"/>
          <w:sz w:val="26"/>
        </w:rPr>
        <w:t xml:space="preserve"> </w:t>
      </w:r>
      <w:r w:rsidRPr="001F1BC5">
        <w:rPr>
          <w:sz w:val="26"/>
        </w:rPr>
        <w:t>небольшие</w:t>
      </w:r>
      <w:r w:rsidRPr="001F1BC5">
        <w:rPr>
          <w:spacing w:val="5"/>
          <w:sz w:val="26"/>
        </w:rPr>
        <w:t xml:space="preserve"> </w:t>
      </w:r>
      <w:r w:rsidRPr="001F1BC5">
        <w:rPr>
          <w:sz w:val="26"/>
        </w:rPr>
        <w:t>выступления</w:t>
      </w:r>
      <w:r w:rsidRPr="001F1BC5">
        <w:rPr>
          <w:spacing w:val="4"/>
          <w:sz w:val="26"/>
        </w:rPr>
        <w:t xml:space="preserve"> </w:t>
      </w:r>
      <w:r w:rsidRPr="001F1BC5">
        <w:rPr>
          <w:sz w:val="26"/>
        </w:rPr>
        <w:t>о</w:t>
      </w:r>
      <w:r w:rsidRPr="001F1BC5">
        <w:rPr>
          <w:spacing w:val="3"/>
          <w:sz w:val="26"/>
        </w:rPr>
        <w:t xml:space="preserve"> </w:t>
      </w:r>
      <w:r w:rsidRPr="001F1BC5">
        <w:rPr>
          <w:sz w:val="26"/>
        </w:rPr>
        <w:t>результатах</w:t>
      </w:r>
      <w:r w:rsidRPr="001F1BC5">
        <w:rPr>
          <w:spacing w:val="4"/>
          <w:sz w:val="26"/>
        </w:rPr>
        <w:t xml:space="preserve"> </w:t>
      </w:r>
      <w:r w:rsidRPr="001F1BC5">
        <w:rPr>
          <w:sz w:val="26"/>
        </w:rPr>
        <w:t>групповой</w:t>
      </w:r>
      <w:r w:rsidRPr="001F1BC5">
        <w:rPr>
          <w:spacing w:val="4"/>
          <w:sz w:val="26"/>
        </w:rPr>
        <w:t xml:space="preserve"> </w:t>
      </w:r>
      <w:r w:rsidRPr="001F1BC5">
        <w:rPr>
          <w:sz w:val="26"/>
        </w:rPr>
        <w:t>работы,</w:t>
      </w:r>
      <w:r w:rsidRPr="001F1BC5">
        <w:rPr>
          <w:spacing w:val="4"/>
          <w:sz w:val="26"/>
        </w:rPr>
        <w:t xml:space="preserve"> </w:t>
      </w:r>
      <w:r w:rsidRPr="001F1BC5">
        <w:rPr>
          <w:sz w:val="26"/>
        </w:rPr>
        <w:t>наблюдения,</w:t>
      </w:r>
      <w:r w:rsidRPr="001F1BC5">
        <w:rPr>
          <w:spacing w:val="-62"/>
          <w:sz w:val="26"/>
        </w:rPr>
        <w:t xml:space="preserve"> </w:t>
      </w:r>
      <w:r w:rsidRPr="001F1BC5">
        <w:rPr>
          <w:sz w:val="26"/>
        </w:rPr>
        <w:t>выполненного мини</w:t>
      </w:r>
      <w:r w:rsidRPr="001F1BC5">
        <w:rPr>
          <w:spacing w:val="-2"/>
          <w:sz w:val="26"/>
        </w:rPr>
        <w:t xml:space="preserve"> </w:t>
      </w:r>
      <w:r w:rsidRPr="001F1BC5">
        <w:rPr>
          <w:sz w:val="26"/>
        </w:rPr>
        <w:t>­</w:t>
      </w:r>
      <w:r w:rsidRPr="001F1BC5">
        <w:rPr>
          <w:spacing w:val="2"/>
          <w:sz w:val="26"/>
        </w:rPr>
        <w:t xml:space="preserve"> </w:t>
      </w:r>
      <w:r w:rsidRPr="001F1BC5">
        <w:rPr>
          <w:sz w:val="26"/>
        </w:rPr>
        <w:t>исследования,</w:t>
      </w:r>
      <w:r w:rsidRPr="001F1BC5">
        <w:rPr>
          <w:spacing w:val="-2"/>
          <w:sz w:val="26"/>
        </w:rPr>
        <w:t xml:space="preserve"> </w:t>
      </w:r>
      <w:r w:rsidRPr="001F1BC5">
        <w:rPr>
          <w:sz w:val="26"/>
        </w:rPr>
        <w:t>проектного</w:t>
      </w:r>
      <w:r w:rsidRPr="001F1BC5">
        <w:rPr>
          <w:spacing w:val="3"/>
          <w:sz w:val="26"/>
        </w:rPr>
        <w:t xml:space="preserve"> </w:t>
      </w:r>
      <w:r w:rsidRPr="001F1BC5">
        <w:rPr>
          <w:sz w:val="26"/>
        </w:rPr>
        <w:t>задания;</w:t>
      </w:r>
    </w:p>
    <w:p w:rsidR="00DE11BA" w:rsidRPr="001F1BC5" w:rsidRDefault="00DE11BA" w:rsidP="00DE11BA">
      <w:pPr>
        <w:numPr>
          <w:ilvl w:val="0"/>
          <w:numId w:val="5"/>
        </w:numPr>
        <w:tabs>
          <w:tab w:val="left" w:pos="501"/>
        </w:tabs>
        <w:ind w:right="113"/>
        <w:rPr>
          <w:sz w:val="26"/>
        </w:rPr>
      </w:pPr>
      <w:r w:rsidRPr="001F1BC5">
        <w:rPr>
          <w:sz w:val="26"/>
        </w:rPr>
        <w:t>создавать</w:t>
      </w:r>
      <w:r w:rsidRPr="001F1BC5">
        <w:rPr>
          <w:spacing w:val="36"/>
          <w:sz w:val="26"/>
        </w:rPr>
        <w:t xml:space="preserve"> </w:t>
      </w:r>
      <w:r w:rsidRPr="001F1BC5">
        <w:rPr>
          <w:sz w:val="26"/>
        </w:rPr>
        <w:t>небольшие</w:t>
      </w:r>
      <w:r w:rsidRPr="001F1BC5">
        <w:rPr>
          <w:spacing w:val="37"/>
          <w:sz w:val="26"/>
        </w:rPr>
        <w:t xml:space="preserve"> </w:t>
      </w:r>
      <w:r w:rsidRPr="001F1BC5">
        <w:rPr>
          <w:sz w:val="26"/>
        </w:rPr>
        <w:t>устные</w:t>
      </w:r>
      <w:r w:rsidRPr="001F1BC5">
        <w:rPr>
          <w:spacing w:val="37"/>
          <w:sz w:val="26"/>
        </w:rPr>
        <w:t xml:space="preserve"> </w:t>
      </w:r>
      <w:r w:rsidRPr="001F1BC5">
        <w:rPr>
          <w:sz w:val="26"/>
        </w:rPr>
        <w:t>и</w:t>
      </w:r>
      <w:r w:rsidRPr="001F1BC5">
        <w:rPr>
          <w:spacing w:val="37"/>
          <w:sz w:val="26"/>
        </w:rPr>
        <w:t xml:space="preserve"> </w:t>
      </w:r>
      <w:r w:rsidRPr="001F1BC5">
        <w:rPr>
          <w:sz w:val="26"/>
        </w:rPr>
        <w:t>письменные</w:t>
      </w:r>
      <w:r w:rsidRPr="001F1BC5">
        <w:rPr>
          <w:spacing w:val="37"/>
          <w:sz w:val="26"/>
        </w:rPr>
        <w:t xml:space="preserve"> </w:t>
      </w:r>
      <w:r w:rsidRPr="001F1BC5">
        <w:rPr>
          <w:sz w:val="26"/>
        </w:rPr>
        <w:t>тексты,</w:t>
      </w:r>
      <w:r w:rsidRPr="001F1BC5">
        <w:rPr>
          <w:spacing w:val="37"/>
          <w:sz w:val="26"/>
        </w:rPr>
        <w:t xml:space="preserve"> </w:t>
      </w:r>
      <w:r w:rsidRPr="001F1BC5">
        <w:rPr>
          <w:sz w:val="26"/>
        </w:rPr>
        <w:t>содержащие</w:t>
      </w:r>
      <w:r w:rsidRPr="001F1BC5">
        <w:rPr>
          <w:spacing w:val="37"/>
          <w:sz w:val="26"/>
        </w:rPr>
        <w:t xml:space="preserve"> </w:t>
      </w:r>
      <w:r w:rsidRPr="001F1BC5">
        <w:rPr>
          <w:sz w:val="26"/>
        </w:rPr>
        <w:t>приглашение,</w:t>
      </w:r>
      <w:r w:rsidRPr="001F1BC5">
        <w:rPr>
          <w:spacing w:val="-62"/>
          <w:sz w:val="26"/>
        </w:rPr>
        <w:t xml:space="preserve"> </w:t>
      </w:r>
      <w:r w:rsidRPr="001F1BC5">
        <w:rPr>
          <w:sz w:val="26"/>
        </w:rPr>
        <w:t>просьбу,</w:t>
      </w:r>
      <w:r w:rsidRPr="001F1BC5">
        <w:rPr>
          <w:spacing w:val="-4"/>
          <w:sz w:val="26"/>
        </w:rPr>
        <w:t xml:space="preserve"> </w:t>
      </w:r>
      <w:r w:rsidRPr="001F1BC5">
        <w:rPr>
          <w:sz w:val="26"/>
        </w:rPr>
        <w:t>извинение, благодарность,</w:t>
      </w:r>
      <w:r w:rsidRPr="001F1BC5">
        <w:rPr>
          <w:spacing w:val="-3"/>
          <w:sz w:val="26"/>
        </w:rPr>
        <w:t xml:space="preserve"> </w:t>
      </w:r>
      <w:r w:rsidRPr="001F1BC5">
        <w:rPr>
          <w:sz w:val="26"/>
        </w:rPr>
        <w:t>отказ,</w:t>
      </w:r>
      <w:r w:rsidRPr="001F1BC5">
        <w:rPr>
          <w:spacing w:val="-3"/>
          <w:sz w:val="26"/>
        </w:rPr>
        <w:t xml:space="preserve"> </w:t>
      </w:r>
      <w:r w:rsidRPr="001F1BC5">
        <w:rPr>
          <w:sz w:val="26"/>
        </w:rPr>
        <w:t>с использованием</w:t>
      </w:r>
      <w:r w:rsidRPr="001F1BC5">
        <w:rPr>
          <w:spacing w:val="-3"/>
          <w:sz w:val="26"/>
        </w:rPr>
        <w:t xml:space="preserve"> </w:t>
      </w:r>
      <w:r w:rsidRPr="001F1BC5">
        <w:rPr>
          <w:sz w:val="26"/>
        </w:rPr>
        <w:t>норм</w:t>
      </w:r>
      <w:r w:rsidRPr="001F1BC5">
        <w:rPr>
          <w:spacing w:val="-4"/>
          <w:sz w:val="26"/>
        </w:rPr>
        <w:t xml:space="preserve"> </w:t>
      </w:r>
      <w:r w:rsidRPr="001F1BC5">
        <w:rPr>
          <w:sz w:val="26"/>
        </w:rPr>
        <w:t>речевого</w:t>
      </w:r>
      <w:r w:rsidRPr="001F1BC5">
        <w:rPr>
          <w:spacing w:val="-1"/>
          <w:sz w:val="26"/>
        </w:rPr>
        <w:t xml:space="preserve"> </w:t>
      </w:r>
      <w:r w:rsidRPr="001F1BC5">
        <w:rPr>
          <w:sz w:val="26"/>
        </w:rPr>
        <w:t>этикета.</w:t>
      </w:r>
    </w:p>
    <w:p w:rsidR="00DE11BA" w:rsidRPr="001F1BC5" w:rsidRDefault="00DE11BA" w:rsidP="00DE11BA">
      <w:pPr>
        <w:rPr>
          <w:sz w:val="26"/>
          <w:szCs w:val="26"/>
        </w:rPr>
      </w:pPr>
    </w:p>
    <w:p w:rsidR="00DE11BA" w:rsidRPr="00411955" w:rsidRDefault="00DE11BA" w:rsidP="00DE11BA">
      <w:pPr>
        <w:outlineLvl w:val="2"/>
        <w:rPr>
          <w:b/>
          <w:bCs/>
          <w:i/>
          <w:iCs/>
          <w:sz w:val="26"/>
          <w:szCs w:val="26"/>
        </w:rPr>
      </w:pPr>
      <w:r w:rsidRPr="00411955">
        <w:rPr>
          <w:b/>
          <w:bCs/>
          <w:i/>
          <w:iCs/>
          <w:sz w:val="26"/>
          <w:szCs w:val="26"/>
        </w:rPr>
        <w:t>Регулятивные</w:t>
      </w:r>
      <w:r w:rsidRPr="00411955">
        <w:rPr>
          <w:b/>
          <w:bCs/>
          <w:i/>
          <w:iCs/>
          <w:spacing w:val="-4"/>
          <w:sz w:val="26"/>
          <w:szCs w:val="26"/>
        </w:rPr>
        <w:t xml:space="preserve"> </w:t>
      </w:r>
      <w:r w:rsidRPr="00411955">
        <w:rPr>
          <w:b/>
          <w:bCs/>
          <w:i/>
          <w:iCs/>
          <w:sz w:val="26"/>
          <w:szCs w:val="26"/>
        </w:rPr>
        <w:t>универсальные</w:t>
      </w:r>
      <w:r w:rsidRPr="00411955">
        <w:rPr>
          <w:b/>
          <w:bCs/>
          <w:i/>
          <w:iCs/>
          <w:spacing w:val="-4"/>
          <w:sz w:val="26"/>
          <w:szCs w:val="26"/>
        </w:rPr>
        <w:t xml:space="preserve"> </w:t>
      </w:r>
      <w:r w:rsidRPr="00411955">
        <w:rPr>
          <w:b/>
          <w:bCs/>
          <w:i/>
          <w:iCs/>
          <w:sz w:val="26"/>
          <w:szCs w:val="26"/>
        </w:rPr>
        <w:t>учебные</w:t>
      </w:r>
      <w:r w:rsidRPr="00411955">
        <w:rPr>
          <w:b/>
          <w:bCs/>
          <w:i/>
          <w:iCs/>
          <w:spacing w:val="-4"/>
          <w:sz w:val="26"/>
          <w:szCs w:val="26"/>
        </w:rPr>
        <w:t xml:space="preserve"> </w:t>
      </w:r>
      <w:r w:rsidRPr="00411955">
        <w:rPr>
          <w:b/>
          <w:bCs/>
          <w:i/>
          <w:iCs/>
          <w:sz w:val="26"/>
          <w:szCs w:val="26"/>
        </w:rPr>
        <w:t>действия:</w:t>
      </w:r>
    </w:p>
    <w:p w:rsidR="00DE11BA" w:rsidRPr="00411955" w:rsidRDefault="00DE11BA" w:rsidP="00DE11BA">
      <w:pPr>
        <w:spacing w:before="1" w:line="298" w:lineRule="exact"/>
        <w:rPr>
          <w:b/>
          <w:i/>
          <w:sz w:val="26"/>
        </w:rPr>
      </w:pPr>
      <w:r w:rsidRPr="00411955">
        <w:rPr>
          <w:b/>
          <w:i/>
          <w:sz w:val="26"/>
        </w:rPr>
        <w:t>Самоорганизация:</w:t>
      </w:r>
    </w:p>
    <w:p w:rsidR="00DE11BA" w:rsidRPr="001F1BC5" w:rsidRDefault="00DE11BA" w:rsidP="00DE11BA">
      <w:pPr>
        <w:numPr>
          <w:ilvl w:val="0"/>
          <w:numId w:val="5"/>
        </w:numPr>
        <w:tabs>
          <w:tab w:val="left" w:pos="644"/>
          <w:tab w:val="left" w:pos="645"/>
          <w:tab w:val="left" w:pos="2237"/>
          <w:tab w:val="left" w:pos="3436"/>
          <w:tab w:val="left" w:pos="3906"/>
          <w:tab w:val="left" w:pos="5142"/>
          <w:tab w:val="left" w:pos="7317"/>
          <w:tab w:val="left" w:pos="7826"/>
          <w:tab w:val="left" w:pos="8615"/>
        </w:tabs>
        <w:ind w:right="108"/>
        <w:rPr>
          <w:sz w:val="26"/>
        </w:rPr>
      </w:pPr>
      <w:r w:rsidRPr="001F1BC5">
        <w:rPr>
          <w:sz w:val="26"/>
        </w:rPr>
        <w:t>планировать</w:t>
      </w:r>
      <w:r w:rsidRPr="001F1BC5">
        <w:rPr>
          <w:sz w:val="26"/>
        </w:rPr>
        <w:tab/>
        <w:t>действия</w:t>
      </w:r>
      <w:r w:rsidRPr="001F1BC5">
        <w:rPr>
          <w:sz w:val="26"/>
        </w:rPr>
        <w:tab/>
        <w:t>по</w:t>
      </w:r>
      <w:r w:rsidRPr="001F1BC5">
        <w:rPr>
          <w:sz w:val="26"/>
        </w:rPr>
        <w:tab/>
        <w:t>решению</w:t>
      </w:r>
      <w:r w:rsidRPr="001F1BC5">
        <w:rPr>
          <w:sz w:val="26"/>
        </w:rPr>
        <w:tab/>
        <w:t>орфографической</w:t>
      </w:r>
      <w:r w:rsidRPr="001F1BC5">
        <w:rPr>
          <w:sz w:val="26"/>
        </w:rPr>
        <w:tab/>
        <w:t>за­</w:t>
      </w:r>
      <w:r w:rsidRPr="001F1BC5">
        <w:rPr>
          <w:sz w:val="26"/>
        </w:rPr>
        <w:tab/>
        <w:t>дачи;</w:t>
      </w:r>
      <w:r w:rsidRPr="001F1BC5">
        <w:rPr>
          <w:sz w:val="26"/>
        </w:rPr>
        <w:tab/>
      </w:r>
      <w:r w:rsidRPr="001F1BC5">
        <w:rPr>
          <w:spacing w:val="-1"/>
          <w:sz w:val="26"/>
        </w:rPr>
        <w:t>выстраивать</w:t>
      </w:r>
      <w:r w:rsidRPr="001F1BC5">
        <w:rPr>
          <w:spacing w:val="-62"/>
          <w:sz w:val="26"/>
        </w:rPr>
        <w:t xml:space="preserve"> </w:t>
      </w:r>
      <w:r w:rsidRPr="001F1BC5">
        <w:rPr>
          <w:sz w:val="26"/>
        </w:rPr>
        <w:t>последовательность</w:t>
      </w:r>
      <w:r w:rsidRPr="001F1BC5">
        <w:rPr>
          <w:spacing w:val="-2"/>
          <w:sz w:val="26"/>
        </w:rPr>
        <w:t xml:space="preserve"> </w:t>
      </w:r>
      <w:r w:rsidRPr="001F1BC5">
        <w:rPr>
          <w:sz w:val="26"/>
        </w:rPr>
        <w:t>выбранных</w:t>
      </w:r>
      <w:r w:rsidRPr="001F1BC5">
        <w:rPr>
          <w:spacing w:val="-1"/>
          <w:sz w:val="26"/>
        </w:rPr>
        <w:t xml:space="preserve"> </w:t>
      </w:r>
      <w:r w:rsidRPr="001F1BC5">
        <w:rPr>
          <w:sz w:val="26"/>
        </w:rPr>
        <w:t>действий.</w:t>
      </w:r>
    </w:p>
    <w:p w:rsidR="00DE11BA" w:rsidRPr="001F1BC5" w:rsidRDefault="00DE11BA" w:rsidP="00DE11BA">
      <w:pPr>
        <w:spacing w:line="299" w:lineRule="exact"/>
        <w:outlineLvl w:val="2"/>
        <w:rPr>
          <w:b/>
          <w:bCs/>
          <w:i/>
          <w:iCs/>
          <w:sz w:val="26"/>
          <w:szCs w:val="26"/>
        </w:rPr>
      </w:pPr>
      <w:r w:rsidRPr="001F1BC5">
        <w:rPr>
          <w:b/>
          <w:bCs/>
          <w:i/>
          <w:iCs/>
          <w:sz w:val="26"/>
          <w:szCs w:val="26"/>
        </w:rPr>
        <w:t>Самоконтроль:</w:t>
      </w:r>
    </w:p>
    <w:p w:rsidR="00DE11BA" w:rsidRPr="001F1BC5" w:rsidRDefault="00DE11BA" w:rsidP="00DE11BA">
      <w:pPr>
        <w:numPr>
          <w:ilvl w:val="0"/>
          <w:numId w:val="5"/>
        </w:numPr>
        <w:tabs>
          <w:tab w:val="left" w:pos="645"/>
        </w:tabs>
        <w:ind w:right="110"/>
        <w:jc w:val="both"/>
        <w:rPr>
          <w:sz w:val="26"/>
        </w:rPr>
      </w:pPr>
      <w:r w:rsidRPr="001F1BC5">
        <w:rPr>
          <w:sz w:val="26"/>
        </w:rPr>
        <w:t>устанавливать</w:t>
      </w:r>
      <w:r w:rsidRPr="001F1BC5">
        <w:rPr>
          <w:spacing w:val="1"/>
          <w:sz w:val="26"/>
        </w:rPr>
        <w:t xml:space="preserve"> </w:t>
      </w:r>
      <w:r w:rsidRPr="001F1BC5">
        <w:rPr>
          <w:sz w:val="26"/>
        </w:rPr>
        <w:t>причины</w:t>
      </w:r>
      <w:r w:rsidRPr="001F1BC5">
        <w:rPr>
          <w:spacing w:val="1"/>
          <w:sz w:val="26"/>
        </w:rPr>
        <w:t xml:space="preserve"> </w:t>
      </w:r>
      <w:r w:rsidRPr="001F1BC5">
        <w:rPr>
          <w:sz w:val="26"/>
        </w:rPr>
        <w:t>успеха/неудач</w:t>
      </w:r>
      <w:r w:rsidRPr="001F1BC5">
        <w:rPr>
          <w:spacing w:val="1"/>
          <w:sz w:val="26"/>
        </w:rPr>
        <w:t xml:space="preserve"> </w:t>
      </w:r>
      <w:r w:rsidRPr="001F1BC5">
        <w:rPr>
          <w:sz w:val="26"/>
        </w:rPr>
        <w:t>при</w:t>
      </w:r>
      <w:r w:rsidRPr="001F1BC5">
        <w:rPr>
          <w:spacing w:val="1"/>
          <w:sz w:val="26"/>
        </w:rPr>
        <w:t xml:space="preserve"> </w:t>
      </w:r>
      <w:r w:rsidRPr="001F1BC5">
        <w:rPr>
          <w:sz w:val="26"/>
        </w:rPr>
        <w:t>выполнении</w:t>
      </w:r>
      <w:r w:rsidRPr="001F1BC5">
        <w:rPr>
          <w:spacing w:val="1"/>
          <w:sz w:val="26"/>
        </w:rPr>
        <w:t xml:space="preserve"> </w:t>
      </w:r>
      <w:r w:rsidRPr="001F1BC5">
        <w:rPr>
          <w:sz w:val="26"/>
        </w:rPr>
        <w:t>заданий</w:t>
      </w:r>
      <w:r w:rsidRPr="001F1BC5">
        <w:rPr>
          <w:spacing w:val="1"/>
          <w:sz w:val="26"/>
        </w:rPr>
        <w:t xml:space="preserve"> </w:t>
      </w:r>
      <w:r w:rsidRPr="001F1BC5">
        <w:rPr>
          <w:sz w:val="26"/>
        </w:rPr>
        <w:t>по</w:t>
      </w:r>
      <w:r w:rsidRPr="001F1BC5">
        <w:rPr>
          <w:spacing w:val="65"/>
          <w:sz w:val="26"/>
        </w:rPr>
        <w:t xml:space="preserve"> </w:t>
      </w:r>
      <w:r w:rsidRPr="001F1BC5">
        <w:rPr>
          <w:sz w:val="26"/>
        </w:rPr>
        <w:t>русскому</w:t>
      </w:r>
      <w:r w:rsidRPr="001F1BC5">
        <w:rPr>
          <w:spacing w:val="1"/>
          <w:sz w:val="26"/>
        </w:rPr>
        <w:t xml:space="preserve"> </w:t>
      </w:r>
      <w:r w:rsidRPr="001F1BC5">
        <w:rPr>
          <w:sz w:val="26"/>
        </w:rPr>
        <w:t>языку;</w:t>
      </w:r>
    </w:p>
    <w:p w:rsidR="00DE11BA" w:rsidRPr="001F1BC5" w:rsidRDefault="00DE11BA" w:rsidP="00DE11BA">
      <w:pPr>
        <w:numPr>
          <w:ilvl w:val="0"/>
          <w:numId w:val="5"/>
        </w:numPr>
        <w:tabs>
          <w:tab w:val="left" w:pos="645"/>
        </w:tabs>
        <w:ind w:right="110"/>
        <w:jc w:val="both"/>
        <w:rPr>
          <w:sz w:val="26"/>
        </w:rPr>
      </w:pPr>
      <w:r w:rsidRPr="001F1BC5">
        <w:rPr>
          <w:sz w:val="26"/>
        </w:rPr>
        <w:t>корректировать</w:t>
      </w:r>
      <w:r w:rsidRPr="001F1BC5">
        <w:rPr>
          <w:spacing w:val="1"/>
          <w:sz w:val="26"/>
        </w:rPr>
        <w:t xml:space="preserve"> </w:t>
      </w: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учителя</w:t>
      </w:r>
      <w:r w:rsidRPr="001F1BC5">
        <w:rPr>
          <w:spacing w:val="1"/>
          <w:sz w:val="26"/>
        </w:rPr>
        <w:t xml:space="preserve"> </w:t>
      </w:r>
      <w:r w:rsidRPr="001F1BC5">
        <w:rPr>
          <w:sz w:val="26"/>
        </w:rPr>
        <w:t>свои</w:t>
      </w:r>
      <w:r w:rsidRPr="001F1BC5">
        <w:rPr>
          <w:spacing w:val="1"/>
          <w:sz w:val="26"/>
        </w:rPr>
        <w:t xml:space="preserve"> </w:t>
      </w:r>
      <w:r w:rsidRPr="001F1BC5">
        <w:rPr>
          <w:sz w:val="26"/>
        </w:rPr>
        <w:t>учебные</w:t>
      </w:r>
      <w:r w:rsidRPr="001F1BC5">
        <w:rPr>
          <w:spacing w:val="1"/>
          <w:sz w:val="26"/>
        </w:rPr>
        <w:t xml:space="preserve"> </w:t>
      </w:r>
      <w:r w:rsidRPr="001F1BC5">
        <w:rPr>
          <w:sz w:val="26"/>
        </w:rPr>
        <w:t>действия</w:t>
      </w:r>
      <w:r w:rsidRPr="001F1BC5">
        <w:rPr>
          <w:spacing w:val="1"/>
          <w:sz w:val="26"/>
        </w:rPr>
        <w:t xml:space="preserve"> </w:t>
      </w:r>
      <w:r w:rsidRPr="001F1BC5">
        <w:rPr>
          <w:sz w:val="26"/>
        </w:rPr>
        <w:t>для</w:t>
      </w:r>
      <w:r w:rsidRPr="001F1BC5">
        <w:rPr>
          <w:spacing w:val="1"/>
          <w:sz w:val="26"/>
        </w:rPr>
        <w:t xml:space="preserve"> </w:t>
      </w:r>
      <w:r w:rsidRPr="001F1BC5">
        <w:rPr>
          <w:sz w:val="26"/>
        </w:rPr>
        <w:t>преодоления</w:t>
      </w:r>
      <w:r w:rsidRPr="001F1BC5">
        <w:rPr>
          <w:spacing w:val="1"/>
          <w:sz w:val="26"/>
        </w:rPr>
        <w:t xml:space="preserve"> </w:t>
      </w:r>
      <w:r w:rsidRPr="001F1BC5">
        <w:rPr>
          <w:sz w:val="26"/>
        </w:rPr>
        <w:t>ошибок при выделении в слове корня и окончания, при определении части речи, члена</w:t>
      </w:r>
      <w:r w:rsidRPr="001F1BC5">
        <w:rPr>
          <w:spacing w:val="1"/>
          <w:sz w:val="26"/>
        </w:rPr>
        <w:t xml:space="preserve"> </w:t>
      </w:r>
      <w:r w:rsidRPr="001F1BC5">
        <w:rPr>
          <w:sz w:val="26"/>
        </w:rPr>
        <w:t>предложения</w:t>
      </w:r>
      <w:r w:rsidRPr="001F1BC5">
        <w:rPr>
          <w:spacing w:val="-2"/>
          <w:sz w:val="26"/>
        </w:rPr>
        <w:t xml:space="preserve"> </w:t>
      </w:r>
      <w:r w:rsidRPr="001F1BC5">
        <w:rPr>
          <w:sz w:val="26"/>
        </w:rPr>
        <w:t>при</w:t>
      </w:r>
      <w:r w:rsidRPr="001F1BC5">
        <w:rPr>
          <w:spacing w:val="-1"/>
          <w:sz w:val="26"/>
        </w:rPr>
        <w:t xml:space="preserve"> </w:t>
      </w:r>
      <w:r w:rsidRPr="001F1BC5">
        <w:rPr>
          <w:sz w:val="26"/>
        </w:rPr>
        <w:t>списывании</w:t>
      </w:r>
      <w:r w:rsidRPr="001F1BC5">
        <w:rPr>
          <w:spacing w:val="-1"/>
          <w:sz w:val="26"/>
        </w:rPr>
        <w:t xml:space="preserve"> </w:t>
      </w:r>
      <w:r w:rsidRPr="001F1BC5">
        <w:rPr>
          <w:sz w:val="26"/>
        </w:rPr>
        <w:t>текстов</w:t>
      </w:r>
      <w:r w:rsidRPr="001F1BC5">
        <w:rPr>
          <w:spacing w:val="-2"/>
          <w:sz w:val="26"/>
        </w:rPr>
        <w:t xml:space="preserve"> </w:t>
      </w:r>
      <w:r w:rsidRPr="001F1BC5">
        <w:rPr>
          <w:sz w:val="26"/>
        </w:rPr>
        <w:t>и</w:t>
      </w:r>
      <w:r w:rsidRPr="001F1BC5">
        <w:rPr>
          <w:spacing w:val="-1"/>
          <w:sz w:val="26"/>
        </w:rPr>
        <w:t xml:space="preserve"> </w:t>
      </w:r>
      <w:r w:rsidRPr="001F1BC5">
        <w:rPr>
          <w:sz w:val="26"/>
        </w:rPr>
        <w:t>записи</w:t>
      </w:r>
      <w:r w:rsidRPr="001F1BC5">
        <w:rPr>
          <w:spacing w:val="-1"/>
          <w:sz w:val="26"/>
        </w:rPr>
        <w:t xml:space="preserve"> </w:t>
      </w:r>
      <w:r w:rsidRPr="001F1BC5">
        <w:rPr>
          <w:sz w:val="26"/>
        </w:rPr>
        <w:t>под</w:t>
      </w:r>
      <w:r w:rsidRPr="001F1BC5">
        <w:rPr>
          <w:spacing w:val="-2"/>
          <w:sz w:val="26"/>
        </w:rPr>
        <w:t xml:space="preserve"> </w:t>
      </w:r>
      <w:r w:rsidRPr="001F1BC5">
        <w:rPr>
          <w:sz w:val="26"/>
        </w:rPr>
        <w:t>диктовку.</w:t>
      </w:r>
    </w:p>
    <w:p w:rsidR="00DE11BA" w:rsidRPr="001F1BC5" w:rsidRDefault="00DE11BA" w:rsidP="00DE11BA">
      <w:pPr>
        <w:spacing w:before="11"/>
        <w:rPr>
          <w:sz w:val="25"/>
          <w:szCs w:val="26"/>
        </w:rPr>
      </w:pPr>
    </w:p>
    <w:p w:rsidR="00DE11BA" w:rsidRPr="00411955" w:rsidRDefault="00DE11BA" w:rsidP="00DE11BA">
      <w:pPr>
        <w:outlineLvl w:val="2"/>
        <w:rPr>
          <w:b/>
          <w:bCs/>
          <w:i/>
          <w:iCs/>
          <w:sz w:val="26"/>
          <w:szCs w:val="26"/>
        </w:rPr>
      </w:pPr>
      <w:r w:rsidRPr="00411955">
        <w:rPr>
          <w:b/>
          <w:bCs/>
          <w:i/>
          <w:iCs/>
          <w:sz w:val="26"/>
          <w:szCs w:val="26"/>
        </w:rPr>
        <w:t>Совместная</w:t>
      </w:r>
      <w:r w:rsidRPr="00411955">
        <w:rPr>
          <w:b/>
          <w:bCs/>
          <w:i/>
          <w:iCs/>
          <w:spacing w:val="-6"/>
          <w:sz w:val="26"/>
          <w:szCs w:val="26"/>
        </w:rPr>
        <w:t xml:space="preserve"> </w:t>
      </w:r>
      <w:r w:rsidRPr="00411955">
        <w:rPr>
          <w:b/>
          <w:bCs/>
          <w:i/>
          <w:iCs/>
          <w:sz w:val="26"/>
          <w:szCs w:val="26"/>
        </w:rPr>
        <w:t>деятельность:</w:t>
      </w:r>
    </w:p>
    <w:p w:rsidR="00DE11BA" w:rsidRPr="001F1BC5" w:rsidRDefault="00DE11BA" w:rsidP="00DE11BA">
      <w:pPr>
        <w:numPr>
          <w:ilvl w:val="0"/>
          <w:numId w:val="5"/>
        </w:numPr>
        <w:tabs>
          <w:tab w:val="left" w:pos="645"/>
        </w:tabs>
        <w:spacing w:before="1"/>
        <w:ind w:right="109"/>
        <w:jc w:val="both"/>
        <w:rPr>
          <w:sz w:val="26"/>
        </w:rPr>
      </w:pPr>
      <w:r w:rsidRPr="001F1BC5">
        <w:rPr>
          <w:sz w:val="26"/>
        </w:rPr>
        <w:t>формулировать краткосрочные и долгосрочные цели (индивидуальные с учётом</w:t>
      </w:r>
      <w:r w:rsidRPr="001F1BC5">
        <w:rPr>
          <w:spacing w:val="1"/>
          <w:sz w:val="26"/>
        </w:rPr>
        <w:t xml:space="preserve"> </w:t>
      </w:r>
      <w:r w:rsidRPr="001F1BC5">
        <w:rPr>
          <w:sz w:val="26"/>
        </w:rPr>
        <w:t>участия в коллективных задачах) при выполнении коллективного мини ­ исследования</w:t>
      </w:r>
      <w:r w:rsidRPr="001F1BC5">
        <w:rPr>
          <w:spacing w:val="1"/>
          <w:sz w:val="26"/>
        </w:rPr>
        <w:t xml:space="preserve"> </w:t>
      </w:r>
      <w:r w:rsidRPr="001F1BC5">
        <w:rPr>
          <w:sz w:val="26"/>
        </w:rPr>
        <w:t>или</w:t>
      </w:r>
      <w:r w:rsidRPr="001F1BC5">
        <w:rPr>
          <w:spacing w:val="1"/>
          <w:sz w:val="26"/>
        </w:rPr>
        <w:t xml:space="preserve"> </w:t>
      </w:r>
      <w:r w:rsidRPr="001F1BC5">
        <w:rPr>
          <w:sz w:val="26"/>
        </w:rPr>
        <w:t>проектного</w:t>
      </w:r>
      <w:r w:rsidRPr="001F1BC5">
        <w:rPr>
          <w:spacing w:val="1"/>
          <w:sz w:val="26"/>
        </w:rPr>
        <w:t xml:space="preserve"> </w:t>
      </w:r>
      <w:r w:rsidRPr="001F1BC5">
        <w:rPr>
          <w:sz w:val="26"/>
        </w:rPr>
        <w:t>задания</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формата</w:t>
      </w:r>
      <w:r w:rsidRPr="001F1BC5">
        <w:rPr>
          <w:spacing w:val="1"/>
          <w:sz w:val="26"/>
        </w:rPr>
        <w:t xml:space="preserve"> </w:t>
      </w:r>
      <w:r w:rsidRPr="001F1BC5">
        <w:rPr>
          <w:sz w:val="26"/>
        </w:rPr>
        <w:t>планирования,</w:t>
      </w:r>
      <w:r w:rsidRPr="001F1BC5">
        <w:rPr>
          <w:spacing w:val="1"/>
          <w:sz w:val="26"/>
        </w:rPr>
        <w:t xml:space="preserve"> </w:t>
      </w:r>
      <w:r w:rsidRPr="001F1BC5">
        <w:rPr>
          <w:sz w:val="26"/>
        </w:rPr>
        <w:t>распределения</w:t>
      </w:r>
      <w:r w:rsidRPr="001F1BC5">
        <w:rPr>
          <w:spacing w:val="-1"/>
          <w:sz w:val="26"/>
        </w:rPr>
        <w:t xml:space="preserve"> </w:t>
      </w:r>
      <w:r w:rsidRPr="001F1BC5">
        <w:rPr>
          <w:sz w:val="26"/>
        </w:rPr>
        <w:t>промежуточных</w:t>
      </w:r>
      <w:r w:rsidRPr="001F1BC5">
        <w:rPr>
          <w:spacing w:val="-1"/>
          <w:sz w:val="26"/>
        </w:rPr>
        <w:t xml:space="preserve"> </w:t>
      </w:r>
      <w:r w:rsidRPr="001F1BC5">
        <w:rPr>
          <w:sz w:val="26"/>
        </w:rPr>
        <w:t>шагов</w:t>
      </w:r>
      <w:r w:rsidRPr="001F1BC5">
        <w:rPr>
          <w:spacing w:val="-1"/>
          <w:sz w:val="26"/>
        </w:rPr>
        <w:t xml:space="preserve"> </w:t>
      </w:r>
      <w:r w:rsidRPr="001F1BC5">
        <w:rPr>
          <w:sz w:val="26"/>
        </w:rPr>
        <w:t>и</w:t>
      </w:r>
      <w:r w:rsidRPr="001F1BC5">
        <w:rPr>
          <w:spacing w:val="1"/>
          <w:sz w:val="26"/>
        </w:rPr>
        <w:t xml:space="preserve"> </w:t>
      </w:r>
      <w:r w:rsidRPr="001F1BC5">
        <w:rPr>
          <w:sz w:val="26"/>
        </w:rPr>
        <w:t>сроков;</w:t>
      </w:r>
    </w:p>
    <w:p w:rsidR="00DE11BA" w:rsidRPr="001F1BC5" w:rsidRDefault="00DE11BA" w:rsidP="00DE11BA">
      <w:pPr>
        <w:numPr>
          <w:ilvl w:val="0"/>
          <w:numId w:val="5"/>
        </w:numPr>
        <w:tabs>
          <w:tab w:val="left" w:pos="645"/>
        </w:tabs>
        <w:ind w:right="116"/>
        <w:jc w:val="both"/>
        <w:rPr>
          <w:sz w:val="26"/>
        </w:rPr>
      </w:pPr>
      <w:r w:rsidRPr="001F1BC5">
        <w:rPr>
          <w:sz w:val="26"/>
        </w:rPr>
        <w:t>выполнять совместные (в</w:t>
      </w:r>
      <w:r w:rsidRPr="001F1BC5">
        <w:rPr>
          <w:spacing w:val="1"/>
          <w:sz w:val="26"/>
        </w:rPr>
        <w:t xml:space="preserve"> </w:t>
      </w:r>
      <w:r w:rsidRPr="001F1BC5">
        <w:rPr>
          <w:sz w:val="26"/>
        </w:rPr>
        <w:t>группах)</w:t>
      </w:r>
      <w:r w:rsidRPr="001F1BC5">
        <w:rPr>
          <w:spacing w:val="1"/>
          <w:sz w:val="26"/>
        </w:rPr>
        <w:t xml:space="preserve"> </w:t>
      </w:r>
      <w:r w:rsidRPr="001F1BC5">
        <w:rPr>
          <w:sz w:val="26"/>
        </w:rPr>
        <w:t>проектные</w:t>
      </w:r>
      <w:r w:rsidRPr="001F1BC5">
        <w:rPr>
          <w:spacing w:val="1"/>
          <w:sz w:val="26"/>
        </w:rPr>
        <w:t xml:space="preserve"> </w:t>
      </w:r>
      <w:r w:rsidRPr="001F1BC5">
        <w:rPr>
          <w:sz w:val="26"/>
        </w:rPr>
        <w:t>задания с опорой на предложенные</w:t>
      </w:r>
      <w:r w:rsidRPr="001F1BC5">
        <w:rPr>
          <w:spacing w:val="-62"/>
          <w:sz w:val="26"/>
        </w:rPr>
        <w:t xml:space="preserve"> </w:t>
      </w:r>
      <w:r w:rsidRPr="001F1BC5">
        <w:rPr>
          <w:sz w:val="26"/>
        </w:rPr>
        <w:t>образцы;</w:t>
      </w:r>
    </w:p>
    <w:p w:rsidR="00DE11BA" w:rsidRPr="001F1BC5" w:rsidRDefault="00DE11BA" w:rsidP="00DE11BA">
      <w:pPr>
        <w:numPr>
          <w:ilvl w:val="0"/>
          <w:numId w:val="5"/>
        </w:numPr>
        <w:tabs>
          <w:tab w:val="left" w:pos="645"/>
        </w:tabs>
        <w:ind w:right="113"/>
        <w:jc w:val="both"/>
        <w:rPr>
          <w:sz w:val="26"/>
        </w:rPr>
      </w:pPr>
      <w:r w:rsidRPr="001F1BC5">
        <w:rPr>
          <w:sz w:val="26"/>
        </w:rPr>
        <w:t>при</w:t>
      </w:r>
      <w:r w:rsidRPr="001F1BC5">
        <w:rPr>
          <w:spacing w:val="1"/>
          <w:sz w:val="26"/>
        </w:rPr>
        <w:t xml:space="preserve"> </w:t>
      </w:r>
      <w:r w:rsidRPr="001F1BC5">
        <w:rPr>
          <w:sz w:val="26"/>
        </w:rPr>
        <w:t>выполнении</w:t>
      </w:r>
      <w:r w:rsidRPr="001F1BC5">
        <w:rPr>
          <w:spacing w:val="1"/>
          <w:sz w:val="26"/>
        </w:rPr>
        <w:t xml:space="preserve"> </w:t>
      </w:r>
      <w:r w:rsidRPr="001F1BC5">
        <w:rPr>
          <w:sz w:val="26"/>
        </w:rPr>
        <w:t>совместной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справедливо</w:t>
      </w:r>
      <w:r w:rsidRPr="001F1BC5">
        <w:rPr>
          <w:spacing w:val="1"/>
          <w:sz w:val="26"/>
        </w:rPr>
        <w:t xml:space="preserve"> </w:t>
      </w:r>
      <w:r w:rsidRPr="001F1BC5">
        <w:rPr>
          <w:sz w:val="26"/>
        </w:rPr>
        <w:t>распределять</w:t>
      </w:r>
      <w:r w:rsidRPr="001F1BC5">
        <w:rPr>
          <w:spacing w:val="1"/>
          <w:sz w:val="26"/>
        </w:rPr>
        <w:t xml:space="preserve"> </w:t>
      </w:r>
      <w:r w:rsidRPr="001F1BC5">
        <w:rPr>
          <w:sz w:val="26"/>
        </w:rPr>
        <w:t>работу,</w:t>
      </w:r>
      <w:r w:rsidRPr="001F1BC5">
        <w:rPr>
          <w:spacing w:val="1"/>
          <w:sz w:val="26"/>
        </w:rPr>
        <w:t xml:space="preserve"> </w:t>
      </w:r>
      <w:r w:rsidRPr="001F1BC5">
        <w:rPr>
          <w:sz w:val="26"/>
        </w:rPr>
        <w:t>договариваться, обсуждать</w:t>
      </w:r>
      <w:r w:rsidRPr="001F1BC5">
        <w:rPr>
          <w:spacing w:val="-1"/>
          <w:sz w:val="26"/>
        </w:rPr>
        <w:t xml:space="preserve"> </w:t>
      </w:r>
      <w:r w:rsidRPr="001F1BC5">
        <w:rPr>
          <w:sz w:val="26"/>
        </w:rPr>
        <w:t>процесс</w:t>
      </w:r>
      <w:r w:rsidRPr="001F1BC5">
        <w:rPr>
          <w:spacing w:val="1"/>
          <w:sz w:val="26"/>
        </w:rPr>
        <w:t xml:space="preserve"> </w:t>
      </w:r>
      <w:r w:rsidRPr="001F1BC5">
        <w:rPr>
          <w:sz w:val="26"/>
        </w:rPr>
        <w:t>и</w:t>
      </w:r>
      <w:r w:rsidRPr="001F1BC5">
        <w:rPr>
          <w:spacing w:val="-1"/>
          <w:sz w:val="26"/>
        </w:rPr>
        <w:t xml:space="preserve"> </w:t>
      </w:r>
      <w:r w:rsidRPr="001F1BC5">
        <w:rPr>
          <w:sz w:val="26"/>
        </w:rPr>
        <w:t>результат</w:t>
      </w:r>
      <w:r w:rsidRPr="001F1BC5">
        <w:rPr>
          <w:spacing w:val="-2"/>
          <w:sz w:val="26"/>
        </w:rPr>
        <w:t xml:space="preserve"> </w:t>
      </w:r>
      <w:r w:rsidRPr="001F1BC5">
        <w:rPr>
          <w:sz w:val="26"/>
        </w:rPr>
        <w:t>совместной</w:t>
      </w:r>
      <w:r w:rsidRPr="001F1BC5">
        <w:rPr>
          <w:spacing w:val="-1"/>
          <w:sz w:val="26"/>
        </w:rPr>
        <w:t xml:space="preserve"> </w:t>
      </w:r>
      <w:r w:rsidRPr="001F1BC5">
        <w:rPr>
          <w:sz w:val="26"/>
        </w:rPr>
        <w:t>работы;</w:t>
      </w:r>
    </w:p>
    <w:p w:rsidR="00DE11BA" w:rsidRPr="001F1BC5" w:rsidRDefault="00DE11BA" w:rsidP="00DE11BA">
      <w:pPr>
        <w:numPr>
          <w:ilvl w:val="0"/>
          <w:numId w:val="5"/>
        </w:numPr>
        <w:tabs>
          <w:tab w:val="left" w:pos="645"/>
        </w:tabs>
        <w:spacing w:before="2"/>
        <w:ind w:right="107"/>
        <w:jc w:val="both"/>
        <w:rPr>
          <w:sz w:val="26"/>
        </w:rPr>
      </w:pPr>
      <w:r w:rsidRPr="001F1BC5">
        <w:rPr>
          <w:sz w:val="26"/>
        </w:rPr>
        <w:t>проявлять</w:t>
      </w:r>
      <w:r w:rsidRPr="001F1BC5">
        <w:rPr>
          <w:spacing w:val="1"/>
          <w:sz w:val="26"/>
        </w:rPr>
        <w:t xml:space="preserve"> </w:t>
      </w:r>
      <w:r w:rsidRPr="001F1BC5">
        <w:rPr>
          <w:sz w:val="26"/>
        </w:rPr>
        <w:t>готовность</w:t>
      </w:r>
      <w:r w:rsidRPr="001F1BC5">
        <w:rPr>
          <w:spacing w:val="1"/>
          <w:sz w:val="26"/>
        </w:rPr>
        <w:t xml:space="preserve"> </w:t>
      </w:r>
      <w:r w:rsidRPr="001F1BC5">
        <w:rPr>
          <w:sz w:val="26"/>
        </w:rPr>
        <w:t>выполнять</w:t>
      </w:r>
      <w:r w:rsidRPr="001F1BC5">
        <w:rPr>
          <w:spacing w:val="1"/>
          <w:sz w:val="26"/>
        </w:rPr>
        <w:t xml:space="preserve"> </w:t>
      </w:r>
      <w:r w:rsidRPr="001F1BC5">
        <w:rPr>
          <w:sz w:val="26"/>
        </w:rPr>
        <w:t>разные</w:t>
      </w:r>
      <w:r w:rsidRPr="001F1BC5">
        <w:rPr>
          <w:spacing w:val="1"/>
          <w:sz w:val="26"/>
        </w:rPr>
        <w:t xml:space="preserve"> </w:t>
      </w:r>
      <w:r w:rsidRPr="001F1BC5">
        <w:rPr>
          <w:sz w:val="26"/>
        </w:rPr>
        <w:t>роли:</w:t>
      </w:r>
      <w:r w:rsidRPr="001F1BC5">
        <w:rPr>
          <w:spacing w:val="1"/>
          <w:sz w:val="26"/>
        </w:rPr>
        <w:t xml:space="preserve"> </w:t>
      </w:r>
      <w:r w:rsidRPr="001F1BC5">
        <w:rPr>
          <w:sz w:val="26"/>
        </w:rPr>
        <w:t>руководителя</w:t>
      </w:r>
      <w:r w:rsidRPr="001F1BC5">
        <w:rPr>
          <w:spacing w:val="1"/>
          <w:sz w:val="26"/>
        </w:rPr>
        <w:t xml:space="preserve"> </w:t>
      </w:r>
      <w:r w:rsidRPr="001F1BC5">
        <w:rPr>
          <w:sz w:val="26"/>
        </w:rPr>
        <w:t>(лидера),</w:t>
      </w:r>
      <w:r w:rsidRPr="001F1BC5">
        <w:rPr>
          <w:spacing w:val="1"/>
          <w:sz w:val="26"/>
        </w:rPr>
        <w:t xml:space="preserve"> </w:t>
      </w:r>
      <w:r w:rsidRPr="001F1BC5">
        <w:rPr>
          <w:sz w:val="26"/>
        </w:rPr>
        <w:t>подчиненного, проявлять самостоятельность, организованность, инициативность для</w:t>
      </w:r>
      <w:r w:rsidRPr="001F1BC5">
        <w:rPr>
          <w:spacing w:val="1"/>
          <w:sz w:val="26"/>
        </w:rPr>
        <w:t xml:space="preserve"> </w:t>
      </w:r>
      <w:r w:rsidRPr="001F1BC5">
        <w:rPr>
          <w:sz w:val="26"/>
        </w:rPr>
        <w:t>достижения</w:t>
      </w:r>
      <w:r w:rsidRPr="001F1BC5">
        <w:rPr>
          <w:spacing w:val="-2"/>
          <w:sz w:val="26"/>
        </w:rPr>
        <w:t xml:space="preserve"> </w:t>
      </w:r>
      <w:r w:rsidRPr="001F1BC5">
        <w:rPr>
          <w:sz w:val="26"/>
        </w:rPr>
        <w:t>общего</w:t>
      </w:r>
      <w:r w:rsidRPr="001F1BC5">
        <w:rPr>
          <w:spacing w:val="-1"/>
          <w:sz w:val="26"/>
        </w:rPr>
        <w:t xml:space="preserve"> </w:t>
      </w:r>
      <w:r w:rsidRPr="001F1BC5">
        <w:rPr>
          <w:sz w:val="26"/>
        </w:rPr>
        <w:t>успеха деятельности.</w:t>
      </w:r>
    </w:p>
    <w:p w:rsidR="00DE11BA" w:rsidRPr="001F1BC5" w:rsidRDefault="00DE11BA" w:rsidP="00DE11BA">
      <w:pPr>
        <w:spacing w:before="10"/>
        <w:rPr>
          <w:sz w:val="25"/>
          <w:szCs w:val="26"/>
        </w:rPr>
      </w:pPr>
    </w:p>
    <w:p w:rsidR="00DE11BA" w:rsidRPr="00411955" w:rsidRDefault="00DE11BA" w:rsidP="00DE11BA">
      <w:pPr>
        <w:numPr>
          <w:ilvl w:val="0"/>
          <w:numId w:val="4"/>
        </w:numPr>
        <w:tabs>
          <w:tab w:val="left" w:pos="477"/>
        </w:tabs>
        <w:ind w:left="476" w:hanging="260"/>
        <w:outlineLvl w:val="1"/>
        <w:rPr>
          <w:b/>
          <w:bCs/>
          <w:sz w:val="26"/>
          <w:szCs w:val="26"/>
        </w:rPr>
      </w:pPr>
      <w:r w:rsidRPr="00411955">
        <w:rPr>
          <w:b/>
          <w:bCs/>
          <w:sz w:val="26"/>
          <w:szCs w:val="26"/>
        </w:rPr>
        <w:t>КЛАСС</w:t>
      </w:r>
    </w:p>
    <w:p w:rsidR="00DE11BA" w:rsidRPr="00411955" w:rsidRDefault="00DE11BA" w:rsidP="00DE11BA">
      <w:pPr>
        <w:spacing w:before="4"/>
        <w:rPr>
          <w:b/>
          <w:sz w:val="18"/>
          <w:szCs w:val="26"/>
        </w:rPr>
      </w:pPr>
    </w:p>
    <w:p w:rsidR="00DE11BA" w:rsidRPr="00411955" w:rsidRDefault="00DE11BA" w:rsidP="00DE11BA">
      <w:pPr>
        <w:spacing w:before="88"/>
        <w:outlineLvl w:val="2"/>
        <w:rPr>
          <w:b/>
          <w:bCs/>
          <w:i/>
          <w:iCs/>
          <w:sz w:val="26"/>
          <w:szCs w:val="26"/>
        </w:rPr>
      </w:pPr>
      <w:r w:rsidRPr="00411955">
        <w:rPr>
          <w:b/>
          <w:bCs/>
          <w:i/>
          <w:iCs/>
          <w:sz w:val="26"/>
          <w:szCs w:val="26"/>
        </w:rPr>
        <w:t>Сведения</w:t>
      </w:r>
      <w:r w:rsidRPr="00411955">
        <w:rPr>
          <w:b/>
          <w:bCs/>
          <w:i/>
          <w:iCs/>
          <w:spacing w:val="-1"/>
          <w:sz w:val="26"/>
          <w:szCs w:val="26"/>
        </w:rPr>
        <w:t xml:space="preserve"> </w:t>
      </w:r>
      <w:r w:rsidRPr="00411955">
        <w:rPr>
          <w:b/>
          <w:bCs/>
          <w:i/>
          <w:iCs/>
          <w:sz w:val="26"/>
          <w:szCs w:val="26"/>
        </w:rPr>
        <w:t>о</w:t>
      </w:r>
      <w:r w:rsidRPr="00411955">
        <w:rPr>
          <w:b/>
          <w:bCs/>
          <w:i/>
          <w:iCs/>
          <w:spacing w:val="-3"/>
          <w:sz w:val="26"/>
          <w:szCs w:val="26"/>
        </w:rPr>
        <w:t xml:space="preserve"> </w:t>
      </w:r>
      <w:r w:rsidRPr="00411955">
        <w:rPr>
          <w:b/>
          <w:bCs/>
          <w:i/>
          <w:iCs/>
          <w:sz w:val="26"/>
          <w:szCs w:val="26"/>
        </w:rPr>
        <w:t>русском</w:t>
      </w:r>
      <w:r w:rsidRPr="00411955">
        <w:rPr>
          <w:b/>
          <w:bCs/>
          <w:i/>
          <w:iCs/>
          <w:spacing w:val="-3"/>
          <w:sz w:val="26"/>
          <w:szCs w:val="26"/>
        </w:rPr>
        <w:t xml:space="preserve"> </w:t>
      </w:r>
      <w:r w:rsidRPr="00411955">
        <w:rPr>
          <w:b/>
          <w:bCs/>
          <w:i/>
          <w:iCs/>
          <w:sz w:val="26"/>
          <w:szCs w:val="26"/>
        </w:rPr>
        <w:t>языке</w:t>
      </w:r>
    </w:p>
    <w:p w:rsidR="00DE11BA" w:rsidRPr="001F1BC5" w:rsidRDefault="00DE11BA" w:rsidP="00DE11BA">
      <w:pPr>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3"/>
        <w:jc w:val="both"/>
        <w:rPr>
          <w:sz w:val="26"/>
          <w:szCs w:val="26"/>
        </w:rPr>
      </w:pPr>
      <w:r w:rsidRPr="001F1BC5">
        <w:rPr>
          <w:sz w:val="26"/>
          <w:szCs w:val="26"/>
        </w:rPr>
        <w:lastRenderedPageBreak/>
        <w:t>Русский язык как язык межнационального общения. Различные методы познания</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наблюдение,</w:t>
      </w:r>
      <w:r w:rsidRPr="001F1BC5">
        <w:rPr>
          <w:spacing w:val="1"/>
          <w:sz w:val="26"/>
          <w:szCs w:val="26"/>
        </w:rPr>
        <w:t xml:space="preserve"> </w:t>
      </w:r>
      <w:r w:rsidRPr="001F1BC5">
        <w:rPr>
          <w:sz w:val="26"/>
          <w:szCs w:val="26"/>
        </w:rPr>
        <w:t>анализ,</w:t>
      </w:r>
      <w:r w:rsidRPr="001F1BC5">
        <w:rPr>
          <w:spacing w:val="1"/>
          <w:sz w:val="26"/>
          <w:szCs w:val="26"/>
        </w:rPr>
        <w:t xml:space="preserve"> </w:t>
      </w:r>
      <w:r w:rsidRPr="001F1BC5">
        <w:rPr>
          <w:sz w:val="26"/>
          <w:szCs w:val="26"/>
        </w:rPr>
        <w:t>лингвистический</w:t>
      </w:r>
      <w:r w:rsidRPr="001F1BC5">
        <w:rPr>
          <w:spacing w:val="1"/>
          <w:sz w:val="26"/>
          <w:szCs w:val="26"/>
        </w:rPr>
        <w:t xml:space="preserve"> </w:t>
      </w:r>
      <w:r w:rsidRPr="001F1BC5">
        <w:rPr>
          <w:sz w:val="26"/>
          <w:szCs w:val="26"/>
        </w:rPr>
        <w:t>эксперимент,</w:t>
      </w:r>
      <w:r w:rsidRPr="001F1BC5">
        <w:rPr>
          <w:spacing w:val="1"/>
          <w:sz w:val="26"/>
          <w:szCs w:val="26"/>
        </w:rPr>
        <w:t xml:space="preserve"> </w:t>
      </w:r>
      <w:r w:rsidRPr="001F1BC5">
        <w:rPr>
          <w:sz w:val="26"/>
          <w:szCs w:val="26"/>
        </w:rPr>
        <w:t>мини</w:t>
      </w:r>
      <w:r w:rsidRPr="001F1BC5">
        <w:rPr>
          <w:spacing w:val="1"/>
          <w:sz w:val="26"/>
          <w:szCs w:val="26"/>
        </w:rPr>
        <w:t xml:space="preserve"> </w:t>
      </w:r>
      <w:r w:rsidRPr="001F1BC5">
        <w:rPr>
          <w:sz w:val="26"/>
          <w:szCs w:val="26"/>
        </w:rPr>
        <w:t>­</w:t>
      </w:r>
      <w:r w:rsidRPr="001F1BC5">
        <w:rPr>
          <w:spacing w:val="1"/>
          <w:sz w:val="26"/>
          <w:szCs w:val="26"/>
        </w:rPr>
        <w:t xml:space="preserve"> </w:t>
      </w:r>
      <w:r w:rsidRPr="001F1BC5">
        <w:rPr>
          <w:sz w:val="26"/>
          <w:szCs w:val="26"/>
        </w:rPr>
        <w:t>исследование,</w:t>
      </w:r>
      <w:r w:rsidRPr="001F1BC5">
        <w:rPr>
          <w:spacing w:val="1"/>
          <w:sz w:val="26"/>
          <w:szCs w:val="26"/>
        </w:rPr>
        <w:t xml:space="preserve"> </w:t>
      </w:r>
      <w:r w:rsidRPr="001F1BC5">
        <w:rPr>
          <w:sz w:val="26"/>
          <w:szCs w:val="26"/>
        </w:rPr>
        <w:t>проект.</w:t>
      </w:r>
    </w:p>
    <w:p w:rsidR="00DE11BA" w:rsidRPr="001F1BC5" w:rsidRDefault="00DE11BA" w:rsidP="00DE11BA">
      <w:pPr>
        <w:rPr>
          <w:sz w:val="26"/>
          <w:szCs w:val="26"/>
        </w:rPr>
      </w:pPr>
    </w:p>
    <w:p w:rsidR="00DE11BA" w:rsidRPr="00411955" w:rsidRDefault="00DE11BA" w:rsidP="00DE11BA">
      <w:pPr>
        <w:outlineLvl w:val="2"/>
        <w:rPr>
          <w:b/>
          <w:bCs/>
          <w:i/>
          <w:iCs/>
          <w:sz w:val="26"/>
          <w:szCs w:val="26"/>
        </w:rPr>
      </w:pPr>
      <w:r w:rsidRPr="00411955">
        <w:rPr>
          <w:b/>
          <w:bCs/>
          <w:i/>
          <w:iCs/>
          <w:sz w:val="26"/>
          <w:szCs w:val="26"/>
        </w:rPr>
        <w:t>Фонетика</w:t>
      </w:r>
      <w:r w:rsidRPr="00411955">
        <w:rPr>
          <w:b/>
          <w:bCs/>
          <w:i/>
          <w:iCs/>
          <w:spacing w:val="-7"/>
          <w:sz w:val="26"/>
          <w:szCs w:val="26"/>
        </w:rPr>
        <w:t xml:space="preserve"> </w:t>
      </w:r>
      <w:r w:rsidRPr="00411955">
        <w:rPr>
          <w:b/>
          <w:bCs/>
          <w:i/>
          <w:iCs/>
          <w:sz w:val="26"/>
          <w:szCs w:val="26"/>
        </w:rPr>
        <w:t>и</w:t>
      </w:r>
      <w:r w:rsidRPr="00411955">
        <w:rPr>
          <w:b/>
          <w:bCs/>
          <w:i/>
          <w:iCs/>
          <w:spacing w:val="-4"/>
          <w:sz w:val="26"/>
          <w:szCs w:val="26"/>
        </w:rPr>
        <w:t xml:space="preserve"> </w:t>
      </w:r>
      <w:r w:rsidRPr="00411955">
        <w:rPr>
          <w:b/>
          <w:bCs/>
          <w:i/>
          <w:iCs/>
          <w:sz w:val="26"/>
          <w:szCs w:val="26"/>
        </w:rPr>
        <w:t>графика</w:t>
      </w:r>
    </w:p>
    <w:p w:rsidR="00DE11BA" w:rsidRPr="001F1BC5" w:rsidRDefault="00DE11BA" w:rsidP="00DE11BA">
      <w:pPr>
        <w:spacing w:before="1"/>
        <w:rPr>
          <w:sz w:val="26"/>
          <w:szCs w:val="26"/>
        </w:rPr>
      </w:pPr>
      <w:r w:rsidRPr="001F1BC5">
        <w:rPr>
          <w:sz w:val="26"/>
          <w:szCs w:val="26"/>
        </w:rPr>
        <w:t>Характеристика,</w:t>
      </w:r>
      <w:r w:rsidRPr="001F1BC5">
        <w:rPr>
          <w:spacing w:val="62"/>
          <w:sz w:val="26"/>
          <w:szCs w:val="26"/>
        </w:rPr>
        <w:t xml:space="preserve"> </w:t>
      </w:r>
      <w:r w:rsidRPr="001F1BC5">
        <w:rPr>
          <w:sz w:val="26"/>
          <w:szCs w:val="26"/>
        </w:rPr>
        <w:t>сравнение,</w:t>
      </w:r>
      <w:r w:rsidRPr="001F1BC5">
        <w:rPr>
          <w:spacing w:val="59"/>
          <w:sz w:val="26"/>
          <w:szCs w:val="26"/>
        </w:rPr>
        <w:t xml:space="preserve"> </w:t>
      </w:r>
      <w:r w:rsidRPr="001F1BC5">
        <w:rPr>
          <w:sz w:val="26"/>
          <w:szCs w:val="26"/>
        </w:rPr>
        <w:t>классификация</w:t>
      </w:r>
      <w:r w:rsidRPr="001F1BC5">
        <w:rPr>
          <w:spacing w:val="60"/>
          <w:sz w:val="26"/>
          <w:szCs w:val="26"/>
        </w:rPr>
        <w:t xml:space="preserve"> </w:t>
      </w:r>
      <w:r w:rsidRPr="001F1BC5">
        <w:rPr>
          <w:sz w:val="26"/>
          <w:szCs w:val="26"/>
        </w:rPr>
        <w:t>звуков</w:t>
      </w:r>
      <w:r w:rsidRPr="001F1BC5">
        <w:rPr>
          <w:spacing w:val="59"/>
          <w:sz w:val="26"/>
          <w:szCs w:val="26"/>
        </w:rPr>
        <w:t xml:space="preserve"> </w:t>
      </w:r>
      <w:r w:rsidRPr="001F1BC5">
        <w:rPr>
          <w:sz w:val="26"/>
          <w:szCs w:val="26"/>
        </w:rPr>
        <w:t>вне</w:t>
      </w:r>
      <w:r w:rsidRPr="001F1BC5">
        <w:rPr>
          <w:spacing w:val="60"/>
          <w:sz w:val="26"/>
          <w:szCs w:val="26"/>
        </w:rPr>
        <w:t xml:space="preserve"> </w:t>
      </w:r>
      <w:r w:rsidRPr="001F1BC5">
        <w:rPr>
          <w:sz w:val="26"/>
          <w:szCs w:val="26"/>
        </w:rPr>
        <w:t>слова</w:t>
      </w:r>
      <w:r w:rsidRPr="001F1BC5">
        <w:rPr>
          <w:spacing w:val="60"/>
          <w:sz w:val="26"/>
          <w:szCs w:val="26"/>
        </w:rPr>
        <w:t xml:space="preserve"> </w:t>
      </w:r>
      <w:r w:rsidRPr="001F1BC5">
        <w:rPr>
          <w:sz w:val="26"/>
          <w:szCs w:val="26"/>
        </w:rPr>
        <w:t>и</w:t>
      </w:r>
      <w:r w:rsidRPr="001F1BC5">
        <w:rPr>
          <w:spacing w:val="60"/>
          <w:sz w:val="26"/>
          <w:szCs w:val="26"/>
        </w:rPr>
        <w:t xml:space="preserve"> </w:t>
      </w:r>
      <w:r w:rsidRPr="001F1BC5">
        <w:rPr>
          <w:sz w:val="26"/>
          <w:szCs w:val="26"/>
        </w:rPr>
        <w:t>в</w:t>
      </w:r>
      <w:r w:rsidRPr="001F1BC5">
        <w:rPr>
          <w:spacing w:val="59"/>
          <w:sz w:val="26"/>
          <w:szCs w:val="26"/>
        </w:rPr>
        <w:t xml:space="preserve"> </w:t>
      </w:r>
      <w:r w:rsidRPr="001F1BC5">
        <w:rPr>
          <w:sz w:val="26"/>
          <w:szCs w:val="26"/>
        </w:rPr>
        <w:t>слове</w:t>
      </w:r>
      <w:r w:rsidRPr="001F1BC5">
        <w:rPr>
          <w:spacing w:val="60"/>
          <w:sz w:val="26"/>
          <w:szCs w:val="26"/>
        </w:rPr>
        <w:t xml:space="preserve"> </w:t>
      </w:r>
      <w:r w:rsidRPr="001F1BC5">
        <w:rPr>
          <w:sz w:val="26"/>
          <w:szCs w:val="26"/>
        </w:rPr>
        <w:t>по</w:t>
      </w:r>
      <w:r w:rsidRPr="001F1BC5">
        <w:rPr>
          <w:spacing w:val="-62"/>
          <w:sz w:val="26"/>
          <w:szCs w:val="26"/>
        </w:rPr>
        <w:t xml:space="preserve"> </w:t>
      </w:r>
      <w:r w:rsidRPr="001F1BC5">
        <w:rPr>
          <w:sz w:val="26"/>
          <w:szCs w:val="26"/>
        </w:rPr>
        <w:t>заданным</w:t>
      </w:r>
      <w:r w:rsidRPr="001F1BC5">
        <w:rPr>
          <w:spacing w:val="-2"/>
          <w:sz w:val="26"/>
          <w:szCs w:val="26"/>
        </w:rPr>
        <w:t xml:space="preserve"> </w:t>
      </w:r>
      <w:r w:rsidRPr="001F1BC5">
        <w:rPr>
          <w:sz w:val="26"/>
          <w:szCs w:val="26"/>
        </w:rPr>
        <w:t>параметрам.</w:t>
      </w:r>
      <w:r w:rsidRPr="001F1BC5">
        <w:rPr>
          <w:spacing w:val="64"/>
          <w:sz w:val="26"/>
          <w:szCs w:val="26"/>
        </w:rPr>
        <w:t xml:space="preserve"> </w:t>
      </w:r>
      <w:r w:rsidRPr="001F1BC5">
        <w:rPr>
          <w:sz w:val="26"/>
          <w:szCs w:val="26"/>
        </w:rPr>
        <w:t>Звуко­буквенный</w:t>
      </w:r>
      <w:r w:rsidRPr="001F1BC5">
        <w:rPr>
          <w:spacing w:val="-2"/>
          <w:sz w:val="26"/>
          <w:szCs w:val="26"/>
        </w:rPr>
        <w:t xml:space="preserve"> </w:t>
      </w:r>
      <w:r w:rsidRPr="001F1BC5">
        <w:rPr>
          <w:sz w:val="26"/>
          <w:szCs w:val="26"/>
        </w:rPr>
        <w:t>разбор</w:t>
      </w:r>
      <w:r w:rsidRPr="001F1BC5">
        <w:rPr>
          <w:spacing w:val="-1"/>
          <w:sz w:val="26"/>
          <w:szCs w:val="26"/>
        </w:rPr>
        <w:t xml:space="preserve"> </w:t>
      </w:r>
      <w:r w:rsidRPr="001F1BC5">
        <w:rPr>
          <w:sz w:val="26"/>
          <w:szCs w:val="26"/>
        </w:rPr>
        <w:t>слова.</w:t>
      </w:r>
    </w:p>
    <w:p w:rsidR="00DE11BA" w:rsidRPr="001F1BC5" w:rsidRDefault="00DE11BA" w:rsidP="00DE11BA">
      <w:pPr>
        <w:rPr>
          <w:sz w:val="26"/>
          <w:szCs w:val="26"/>
        </w:rPr>
      </w:pPr>
    </w:p>
    <w:p w:rsidR="00DE11BA" w:rsidRPr="00411955" w:rsidRDefault="00DE11BA" w:rsidP="00DE11BA">
      <w:pPr>
        <w:spacing w:before="1" w:line="298" w:lineRule="exact"/>
        <w:outlineLvl w:val="2"/>
        <w:rPr>
          <w:b/>
          <w:bCs/>
          <w:i/>
          <w:iCs/>
          <w:sz w:val="26"/>
          <w:szCs w:val="26"/>
        </w:rPr>
      </w:pPr>
      <w:r w:rsidRPr="00411955">
        <w:rPr>
          <w:b/>
          <w:bCs/>
          <w:i/>
          <w:iCs/>
          <w:sz w:val="26"/>
          <w:szCs w:val="26"/>
        </w:rPr>
        <w:t>Орфоэпия</w:t>
      </w:r>
    </w:p>
    <w:p w:rsidR="00DE11BA" w:rsidRPr="001F1BC5" w:rsidRDefault="00DE11BA" w:rsidP="00DE11BA">
      <w:pPr>
        <w:ind w:right="108"/>
        <w:jc w:val="both"/>
        <w:rPr>
          <w:sz w:val="26"/>
          <w:szCs w:val="26"/>
        </w:rPr>
      </w:pPr>
      <w:r w:rsidRPr="001F1BC5">
        <w:rPr>
          <w:sz w:val="26"/>
          <w:szCs w:val="26"/>
        </w:rPr>
        <w:t>Правильная</w:t>
      </w:r>
      <w:r w:rsidRPr="001F1BC5">
        <w:rPr>
          <w:spacing w:val="1"/>
          <w:sz w:val="26"/>
          <w:szCs w:val="26"/>
        </w:rPr>
        <w:t xml:space="preserve"> </w:t>
      </w:r>
      <w:r w:rsidRPr="001F1BC5">
        <w:rPr>
          <w:sz w:val="26"/>
          <w:szCs w:val="26"/>
        </w:rPr>
        <w:t>интонация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процессе</w:t>
      </w:r>
      <w:r w:rsidRPr="001F1BC5">
        <w:rPr>
          <w:spacing w:val="1"/>
          <w:sz w:val="26"/>
          <w:szCs w:val="26"/>
        </w:rPr>
        <w:t xml:space="preserve"> </w:t>
      </w:r>
      <w:r w:rsidRPr="001F1BC5">
        <w:rPr>
          <w:sz w:val="26"/>
          <w:szCs w:val="26"/>
        </w:rPr>
        <w:t>говорения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чтения.</w:t>
      </w:r>
      <w:r w:rsidRPr="001F1BC5">
        <w:rPr>
          <w:spacing w:val="1"/>
          <w:sz w:val="26"/>
          <w:szCs w:val="26"/>
        </w:rPr>
        <w:t xml:space="preserve"> </w:t>
      </w:r>
      <w:r w:rsidRPr="001F1BC5">
        <w:rPr>
          <w:sz w:val="26"/>
          <w:szCs w:val="26"/>
        </w:rPr>
        <w:t>Нормы</w:t>
      </w:r>
      <w:r w:rsidRPr="001F1BC5">
        <w:rPr>
          <w:spacing w:val="1"/>
          <w:sz w:val="26"/>
          <w:szCs w:val="26"/>
        </w:rPr>
        <w:t xml:space="preserve"> </w:t>
      </w:r>
      <w:r w:rsidRPr="001F1BC5">
        <w:rPr>
          <w:sz w:val="26"/>
          <w:szCs w:val="26"/>
        </w:rPr>
        <w:t>произношения</w:t>
      </w:r>
      <w:r w:rsidRPr="001F1BC5">
        <w:rPr>
          <w:spacing w:val="1"/>
          <w:sz w:val="26"/>
          <w:szCs w:val="26"/>
        </w:rPr>
        <w:t xml:space="preserve"> </w:t>
      </w:r>
      <w:r w:rsidRPr="001F1BC5">
        <w:rPr>
          <w:sz w:val="26"/>
          <w:szCs w:val="26"/>
        </w:rPr>
        <w:t>звуков и сочетаний звуков; ударение в словах в соответствии с нормами современного</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литературного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ограниченном</w:t>
      </w:r>
      <w:r w:rsidRPr="001F1BC5">
        <w:rPr>
          <w:spacing w:val="1"/>
          <w:sz w:val="26"/>
          <w:szCs w:val="26"/>
        </w:rPr>
        <w:t xml:space="preserve"> </w:t>
      </w:r>
      <w:r w:rsidRPr="001F1BC5">
        <w:rPr>
          <w:sz w:val="26"/>
          <w:szCs w:val="26"/>
        </w:rPr>
        <w:t>перечне</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отрабатываемом</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учебнике).</w:t>
      </w:r>
    </w:p>
    <w:p w:rsidR="00DE11BA" w:rsidRPr="001F1BC5" w:rsidRDefault="00DE11BA" w:rsidP="00DE11BA">
      <w:pPr>
        <w:spacing w:before="1"/>
        <w:ind w:right="111"/>
        <w:jc w:val="both"/>
        <w:rPr>
          <w:sz w:val="26"/>
          <w:szCs w:val="26"/>
        </w:rPr>
      </w:pPr>
      <w:r w:rsidRPr="001F1BC5">
        <w:rPr>
          <w:sz w:val="26"/>
          <w:szCs w:val="26"/>
        </w:rPr>
        <w:t>Использование</w:t>
      </w:r>
      <w:r w:rsidRPr="001F1BC5">
        <w:rPr>
          <w:spacing w:val="1"/>
          <w:sz w:val="26"/>
          <w:szCs w:val="26"/>
        </w:rPr>
        <w:t xml:space="preserve"> </w:t>
      </w:r>
      <w:r w:rsidRPr="001F1BC5">
        <w:rPr>
          <w:sz w:val="26"/>
          <w:szCs w:val="26"/>
        </w:rPr>
        <w:t>орфоэпических</w:t>
      </w:r>
      <w:r w:rsidRPr="001F1BC5">
        <w:rPr>
          <w:spacing w:val="1"/>
          <w:sz w:val="26"/>
          <w:szCs w:val="26"/>
        </w:rPr>
        <w:t xml:space="preserve"> </w:t>
      </w:r>
      <w:r w:rsidRPr="001F1BC5">
        <w:rPr>
          <w:sz w:val="26"/>
          <w:szCs w:val="26"/>
        </w:rPr>
        <w:t>словарей</w:t>
      </w:r>
      <w:r w:rsidRPr="001F1BC5">
        <w:rPr>
          <w:spacing w:val="1"/>
          <w:sz w:val="26"/>
          <w:szCs w:val="26"/>
        </w:rPr>
        <w:t xml:space="preserve"> </w:t>
      </w:r>
      <w:r w:rsidRPr="001F1BC5">
        <w:rPr>
          <w:sz w:val="26"/>
          <w:szCs w:val="26"/>
        </w:rPr>
        <w:t>русского</w:t>
      </w:r>
      <w:r w:rsidRPr="001F1BC5">
        <w:rPr>
          <w:spacing w:val="1"/>
          <w:sz w:val="26"/>
          <w:szCs w:val="26"/>
        </w:rPr>
        <w:t xml:space="preserve"> </w:t>
      </w:r>
      <w:r w:rsidRPr="001F1BC5">
        <w:rPr>
          <w:sz w:val="26"/>
          <w:szCs w:val="26"/>
        </w:rPr>
        <w:t>языка</w:t>
      </w:r>
      <w:r w:rsidRPr="001F1BC5">
        <w:rPr>
          <w:spacing w:val="1"/>
          <w:sz w:val="26"/>
          <w:szCs w:val="26"/>
        </w:rPr>
        <w:t xml:space="preserve"> </w:t>
      </w:r>
      <w:r w:rsidRPr="001F1BC5">
        <w:rPr>
          <w:sz w:val="26"/>
          <w:szCs w:val="26"/>
        </w:rPr>
        <w:t>при</w:t>
      </w:r>
      <w:r w:rsidRPr="001F1BC5">
        <w:rPr>
          <w:spacing w:val="1"/>
          <w:sz w:val="26"/>
          <w:szCs w:val="26"/>
        </w:rPr>
        <w:t xml:space="preserve"> </w:t>
      </w:r>
      <w:r w:rsidRPr="001F1BC5">
        <w:rPr>
          <w:sz w:val="26"/>
          <w:szCs w:val="26"/>
        </w:rPr>
        <w:t>определении</w:t>
      </w:r>
      <w:r w:rsidRPr="001F1BC5">
        <w:rPr>
          <w:spacing w:val="1"/>
          <w:sz w:val="26"/>
          <w:szCs w:val="26"/>
        </w:rPr>
        <w:t xml:space="preserve"> </w:t>
      </w:r>
      <w:r w:rsidRPr="001F1BC5">
        <w:rPr>
          <w:sz w:val="26"/>
          <w:szCs w:val="26"/>
        </w:rPr>
        <w:t>правильного</w:t>
      </w:r>
      <w:r w:rsidRPr="001F1BC5">
        <w:rPr>
          <w:spacing w:val="-2"/>
          <w:sz w:val="26"/>
          <w:szCs w:val="26"/>
        </w:rPr>
        <w:t xml:space="preserve"> </w:t>
      </w:r>
      <w:r w:rsidRPr="001F1BC5">
        <w:rPr>
          <w:sz w:val="26"/>
          <w:szCs w:val="26"/>
        </w:rPr>
        <w:t>произношения</w:t>
      </w:r>
      <w:r w:rsidRPr="001F1BC5">
        <w:rPr>
          <w:spacing w:val="-1"/>
          <w:sz w:val="26"/>
          <w:szCs w:val="26"/>
        </w:rPr>
        <w:t xml:space="preserve"> </w:t>
      </w:r>
      <w:r w:rsidRPr="001F1BC5">
        <w:rPr>
          <w:sz w:val="26"/>
          <w:szCs w:val="26"/>
        </w:rPr>
        <w:t>слов.</w:t>
      </w:r>
    </w:p>
    <w:p w:rsidR="00DE11BA" w:rsidRPr="001F1BC5" w:rsidRDefault="00DE11BA" w:rsidP="00DE11BA">
      <w:pPr>
        <w:spacing w:before="10"/>
        <w:rPr>
          <w:sz w:val="25"/>
          <w:szCs w:val="26"/>
        </w:rPr>
      </w:pPr>
    </w:p>
    <w:p w:rsidR="00DE11BA" w:rsidRPr="00411955" w:rsidRDefault="00DE11BA" w:rsidP="00DE11BA">
      <w:pPr>
        <w:outlineLvl w:val="2"/>
        <w:rPr>
          <w:b/>
          <w:bCs/>
          <w:i/>
          <w:iCs/>
          <w:sz w:val="26"/>
          <w:szCs w:val="26"/>
        </w:rPr>
      </w:pPr>
      <w:r w:rsidRPr="00411955">
        <w:rPr>
          <w:b/>
          <w:bCs/>
          <w:i/>
          <w:iCs/>
          <w:sz w:val="26"/>
          <w:szCs w:val="26"/>
        </w:rPr>
        <w:t>Лексика</w:t>
      </w:r>
    </w:p>
    <w:p w:rsidR="00DE11BA" w:rsidRPr="001F1BC5" w:rsidRDefault="00DE11BA" w:rsidP="00DE11BA">
      <w:pPr>
        <w:spacing w:before="1"/>
        <w:rPr>
          <w:sz w:val="26"/>
          <w:szCs w:val="26"/>
        </w:rPr>
      </w:pPr>
      <w:r w:rsidRPr="001F1BC5">
        <w:rPr>
          <w:sz w:val="26"/>
          <w:szCs w:val="26"/>
        </w:rPr>
        <w:t>Повторение</w:t>
      </w:r>
      <w:r w:rsidRPr="001F1BC5">
        <w:rPr>
          <w:spacing w:val="46"/>
          <w:sz w:val="26"/>
          <w:szCs w:val="26"/>
        </w:rPr>
        <w:t xml:space="preserve"> </w:t>
      </w:r>
      <w:r w:rsidRPr="001F1BC5">
        <w:rPr>
          <w:sz w:val="26"/>
          <w:szCs w:val="26"/>
        </w:rPr>
        <w:t>и</w:t>
      </w:r>
      <w:r w:rsidRPr="001F1BC5">
        <w:rPr>
          <w:spacing w:val="48"/>
          <w:sz w:val="26"/>
          <w:szCs w:val="26"/>
        </w:rPr>
        <w:t xml:space="preserve"> </w:t>
      </w:r>
      <w:r w:rsidRPr="001F1BC5">
        <w:rPr>
          <w:sz w:val="26"/>
          <w:szCs w:val="26"/>
        </w:rPr>
        <w:t>продолжение</w:t>
      </w:r>
      <w:r w:rsidRPr="001F1BC5">
        <w:rPr>
          <w:spacing w:val="45"/>
          <w:sz w:val="26"/>
          <w:szCs w:val="26"/>
        </w:rPr>
        <w:t xml:space="preserve"> </w:t>
      </w:r>
      <w:r w:rsidRPr="001F1BC5">
        <w:rPr>
          <w:sz w:val="26"/>
          <w:szCs w:val="26"/>
        </w:rPr>
        <w:t>работы:</w:t>
      </w:r>
      <w:r w:rsidRPr="001F1BC5">
        <w:rPr>
          <w:spacing w:val="46"/>
          <w:sz w:val="26"/>
          <w:szCs w:val="26"/>
        </w:rPr>
        <w:t xml:space="preserve"> </w:t>
      </w:r>
      <w:r w:rsidRPr="001F1BC5">
        <w:rPr>
          <w:sz w:val="26"/>
          <w:szCs w:val="26"/>
        </w:rPr>
        <w:t>наблюдение</w:t>
      </w:r>
      <w:r w:rsidRPr="001F1BC5">
        <w:rPr>
          <w:spacing w:val="45"/>
          <w:sz w:val="26"/>
          <w:szCs w:val="26"/>
        </w:rPr>
        <w:t xml:space="preserve"> </w:t>
      </w:r>
      <w:r w:rsidRPr="001F1BC5">
        <w:rPr>
          <w:sz w:val="26"/>
          <w:szCs w:val="26"/>
        </w:rPr>
        <w:t>за</w:t>
      </w:r>
      <w:r w:rsidRPr="001F1BC5">
        <w:rPr>
          <w:spacing w:val="45"/>
          <w:sz w:val="26"/>
          <w:szCs w:val="26"/>
        </w:rPr>
        <w:t xml:space="preserve"> </w:t>
      </w:r>
      <w:r w:rsidRPr="001F1BC5">
        <w:rPr>
          <w:sz w:val="26"/>
          <w:szCs w:val="26"/>
        </w:rPr>
        <w:t>использованием</w:t>
      </w:r>
      <w:r w:rsidRPr="001F1BC5">
        <w:rPr>
          <w:spacing w:val="47"/>
          <w:sz w:val="26"/>
          <w:szCs w:val="26"/>
        </w:rPr>
        <w:t xml:space="preserve"> </w:t>
      </w:r>
      <w:r w:rsidRPr="001F1BC5">
        <w:rPr>
          <w:sz w:val="26"/>
          <w:szCs w:val="26"/>
        </w:rPr>
        <w:t>в</w:t>
      </w:r>
      <w:r w:rsidRPr="001F1BC5">
        <w:rPr>
          <w:spacing w:val="45"/>
          <w:sz w:val="26"/>
          <w:szCs w:val="26"/>
        </w:rPr>
        <w:t xml:space="preserve"> </w:t>
      </w:r>
      <w:r w:rsidRPr="001F1BC5">
        <w:rPr>
          <w:sz w:val="26"/>
          <w:szCs w:val="26"/>
        </w:rPr>
        <w:t>речи</w:t>
      </w:r>
      <w:r w:rsidRPr="001F1BC5">
        <w:rPr>
          <w:spacing w:val="-62"/>
          <w:sz w:val="26"/>
          <w:szCs w:val="26"/>
        </w:rPr>
        <w:t xml:space="preserve"> </w:t>
      </w:r>
      <w:r w:rsidRPr="001F1BC5">
        <w:rPr>
          <w:sz w:val="26"/>
          <w:szCs w:val="26"/>
        </w:rPr>
        <w:t>синонимов,</w:t>
      </w:r>
      <w:r w:rsidRPr="001F1BC5">
        <w:rPr>
          <w:spacing w:val="-2"/>
          <w:sz w:val="26"/>
          <w:szCs w:val="26"/>
        </w:rPr>
        <w:t xml:space="preserve"> </w:t>
      </w:r>
      <w:r w:rsidRPr="001F1BC5">
        <w:rPr>
          <w:sz w:val="26"/>
          <w:szCs w:val="26"/>
        </w:rPr>
        <w:t>антонимов,</w:t>
      </w:r>
      <w:r w:rsidRPr="001F1BC5">
        <w:rPr>
          <w:spacing w:val="-1"/>
          <w:sz w:val="26"/>
          <w:szCs w:val="26"/>
        </w:rPr>
        <w:t xml:space="preserve"> </w:t>
      </w:r>
      <w:r w:rsidRPr="001F1BC5">
        <w:rPr>
          <w:sz w:val="26"/>
          <w:szCs w:val="26"/>
        </w:rPr>
        <w:t>устаревших</w:t>
      </w:r>
      <w:r w:rsidRPr="001F1BC5">
        <w:rPr>
          <w:spacing w:val="-1"/>
          <w:sz w:val="26"/>
          <w:szCs w:val="26"/>
        </w:rPr>
        <w:t xml:space="preserve"> </w:t>
      </w:r>
      <w:r w:rsidRPr="001F1BC5">
        <w:rPr>
          <w:sz w:val="26"/>
          <w:szCs w:val="26"/>
        </w:rPr>
        <w:t>слов</w:t>
      </w:r>
      <w:r w:rsidRPr="001F1BC5">
        <w:rPr>
          <w:spacing w:val="-1"/>
          <w:sz w:val="26"/>
          <w:szCs w:val="26"/>
        </w:rPr>
        <w:t xml:space="preserve"> </w:t>
      </w:r>
      <w:r w:rsidRPr="001F1BC5">
        <w:rPr>
          <w:sz w:val="26"/>
          <w:szCs w:val="26"/>
        </w:rPr>
        <w:t>(простые случаи).</w:t>
      </w:r>
    </w:p>
    <w:p w:rsidR="00DE11BA" w:rsidRPr="001F1BC5" w:rsidRDefault="00DE11BA" w:rsidP="00DE11BA">
      <w:pPr>
        <w:spacing w:line="299" w:lineRule="exact"/>
        <w:rPr>
          <w:sz w:val="26"/>
          <w:szCs w:val="26"/>
        </w:rPr>
      </w:pPr>
      <w:r w:rsidRPr="001F1BC5">
        <w:rPr>
          <w:sz w:val="26"/>
          <w:szCs w:val="26"/>
        </w:rPr>
        <w:t>Наблюдение</w:t>
      </w:r>
      <w:r w:rsidRPr="001F1BC5">
        <w:rPr>
          <w:spacing w:val="-4"/>
          <w:sz w:val="26"/>
          <w:szCs w:val="26"/>
        </w:rPr>
        <w:t xml:space="preserve"> </w:t>
      </w:r>
      <w:r w:rsidRPr="001F1BC5">
        <w:rPr>
          <w:sz w:val="26"/>
          <w:szCs w:val="26"/>
        </w:rPr>
        <w:t>за</w:t>
      </w:r>
      <w:r w:rsidRPr="001F1BC5">
        <w:rPr>
          <w:spacing w:val="-4"/>
          <w:sz w:val="26"/>
          <w:szCs w:val="26"/>
        </w:rPr>
        <w:t xml:space="preserve"> </w:t>
      </w:r>
      <w:r w:rsidRPr="001F1BC5">
        <w:rPr>
          <w:sz w:val="26"/>
          <w:szCs w:val="26"/>
        </w:rPr>
        <w:t>использованием</w:t>
      </w:r>
      <w:r w:rsidRPr="001F1BC5">
        <w:rPr>
          <w:spacing w:val="-4"/>
          <w:sz w:val="26"/>
          <w:szCs w:val="26"/>
        </w:rPr>
        <w:t xml:space="preserve"> </w:t>
      </w:r>
      <w:r w:rsidRPr="001F1BC5">
        <w:rPr>
          <w:sz w:val="26"/>
          <w:szCs w:val="26"/>
        </w:rPr>
        <w:t>в</w:t>
      </w:r>
      <w:r w:rsidRPr="001F1BC5">
        <w:rPr>
          <w:spacing w:val="-3"/>
          <w:sz w:val="26"/>
          <w:szCs w:val="26"/>
        </w:rPr>
        <w:t xml:space="preserve"> </w:t>
      </w:r>
      <w:r w:rsidRPr="001F1BC5">
        <w:rPr>
          <w:sz w:val="26"/>
          <w:szCs w:val="26"/>
        </w:rPr>
        <w:t>речи</w:t>
      </w:r>
      <w:r w:rsidRPr="001F1BC5">
        <w:rPr>
          <w:spacing w:val="-1"/>
          <w:sz w:val="26"/>
          <w:szCs w:val="26"/>
        </w:rPr>
        <w:t xml:space="preserve"> </w:t>
      </w:r>
      <w:r w:rsidRPr="001F1BC5">
        <w:rPr>
          <w:sz w:val="26"/>
          <w:szCs w:val="26"/>
        </w:rPr>
        <w:t>фразеологизмов</w:t>
      </w:r>
      <w:r w:rsidRPr="001F1BC5">
        <w:rPr>
          <w:spacing w:val="-4"/>
          <w:sz w:val="26"/>
          <w:szCs w:val="26"/>
        </w:rPr>
        <w:t xml:space="preserve"> </w:t>
      </w:r>
      <w:r w:rsidRPr="001F1BC5">
        <w:rPr>
          <w:sz w:val="26"/>
          <w:szCs w:val="26"/>
        </w:rPr>
        <w:t>(простые</w:t>
      </w:r>
      <w:r w:rsidRPr="001F1BC5">
        <w:rPr>
          <w:spacing w:val="-4"/>
          <w:sz w:val="26"/>
          <w:szCs w:val="26"/>
        </w:rPr>
        <w:t xml:space="preserve"> </w:t>
      </w:r>
      <w:r w:rsidRPr="001F1BC5">
        <w:rPr>
          <w:sz w:val="26"/>
          <w:szCs w:val="26"/>
        </w:rPr>
        <w:t>случаи).</w:t>
      </w:r>
    </w:p>
    <w:p w:rsidR="00DE11BA" w:rsidRPr="001F1BC5" w:rsidRDefault="00DE11BA" w:rsidP="00DE11BA">
      <w:pPr>
        <w:spacing w:before="11"/>
        <w:rPr>
          <w:sz w:val="25"/>
          <w:szCs w:val="26"/>
        </w:rPr>
      </w:pPr>
    </w:p>
    <w:p w:rsidR="00DE11BA" w:rsidRPr="00411955" w:rsidRDefault="00DE11BA" w:rsidP="00DE11BA">
      <w:pPr>
        <w:outlineLvl w:val="2"/>
        <w:rPr>
          <w:b/>
          <w:bCs/>
          <w:i/>
          <w:iCs/>
          <w:sz w:val="26"/>
          <w:szCs w:val="26"/>
        </w:rPr>
      </w:pPr>
      <w:r w:rsidRPr="00411955">
        <w:rPr>
          <w:b/>
          <w:bCs/>
          <w:i/>
          <w:iCs/>
          <w:sz w:val="26"/>
          <w:szCs w:val="26"/>
        </w:rPr>
        <w:t>Состав</w:t>
      </w:r>
      <w:r w:rsidRPr="00411955">
        <w:rPr>
          <w:b/>
          <w:bCs/>
          <w:i/>
          <w:iCs/>
          <w:spacing w:val="-3"/>
          <w:sz w:val="26"/>
          <w:szCs w:val="26"/>
        </w:rPr>
        <w:t xml:space="preserve"> </w:t>
      </w:r>
      <w:r w:rsidRPr="00411955">
        <w:rPr>
          <w:b/>
          <w:bCs/>
          <w:i/>
          <w:iCs/>
          <w:sz w:val="26"/>
          <w:szCs w:val="26"/>
        </w:rPr>
        <w:t>слова</w:t>
      </w:r>
      <w:r w:rsidRPr="00411955">
        <w:rPr>
          <w:b/>
          <w:bCs/>
          <w:i/>
          <w:iCs/>
          <w:spacing w:val="-4"/>
          <w:sz w:val="26"/>
          <w:szCs w:val="26"/>
        </w:rPr>
        <w:t xml:space="preserve"> </w:t>
      </w:r>
      <w:r w:rsidRPr="00411955">
        <w:rPr>
          <w:b/>
          <w:bCs/>
          <w:i/>
          <w:iCs/>
          <w:sz w:val="26"/>
          <w:szCs w:val="26"/>
        </w:rPr>
        <w:t>(морфемика)</w:t>
      </w:r>
    </w:p>
    <w:p w:rsidR="00DE11BA" w:rsidRPr="001F1BC5" w:rsidRDefault="00DE11BA" w:rsidP="00DE11BA">
      <w:pPr>
        <w:tabs>
          <w:tab w:val="left" w:pos="1642"/>
          <w:tab w:val="left" w:pos="3208"/>
          <w:tab w:val="left" w:pos="3974"/>
          <w:tab w:val="left" w:pos="5360"/>
          <w:tab w:val="left" w:pos="5683"/>
          <w:tab w:val="left" w:pos="6628"/>
          <w:tab w:val="left" w:pos="6947"/>
          <w:tab w:val="left" w:pos="8436"/>
        </w:tabs>
        <w:spacing w:before="1"/>
        <w:ind w:right="113"/>
        <w:rPr>
          <w:sz w:val="26"/>
          <w:szCs w:val="26"/>
        </w:rPr>
      </w:pPr>
      <w:r w:rsidRPr="001F1BC5">
        <w:rPr>
          <w:sz w:val="26"/>
          <w:szCs w:val="26"/>
        </w:rPr>
        <w:t>Состав</w:t>
      </w:r>
      <w:r w:rsidRPr="001F1BC5">
        <w:rPr>
          <w:sz w:val="26"/>
          <w:szCs w:val="26"/>
        </w:rPr>
        <w:tab/>
        <w:t>изменяемых</w:t>
      </w:r>
      <w:r w:rsidRPr="001F1BC5">
        <w:rPr>
          <w:sz w:val="26"/>
          <w:szCs w:val="26"/>
        </w:rPr>
        <w:tab/>
        <w:t>слов,</w:t>
      </w:r>
      <w:r w:rsidRPr="001F1BC5">
        <w:rPr>
          <w:sz w:val="26"/>
          <w:szCs w:val="26"/>
        </w:rPr>
        <w:tab/>
        <w:t>выделение</w:t>
      </w:r>
      <w:r w:rsidRPr="001F1BC5">
        <w:rPr>
          <w:sz w:val="26"/>
          <w:szCs w:val="26"/>
        </w:rPr>
        <w:tab/>
        <w:t>в</w:t>
      </w:r>
      <w:r w:rsidRPr="001F1BC5">
        <w:rPr>
          <w:sz w:val="26"/>
          <w:szCs w:val="26"/>
        </w:rPr>
        <w:tab/>
        <w:t>словах</w:t>
      </w:r>
      <w:r w:rsidRPr="001F1BC5">
        <w:rPr>
          <w:sz w:val="26"/>
          <w:szCs w:val="26"/>
        </w:rPr>
        <w:tab/>
        <w:t>с</w:t>
      </w:r>
      <w:r w:rsidRPr="001F1BC5">
        <w:rPr>
          <w:sz w:val="26"/>
          <w:szCs w:val="26"/>
        </w:rPr>
        <w:tab/>
        <w:t>однозначно</w:t>
      </w:r>
      <w:r w:rsidRPr="001F1BC5">
        <w:rPr>
          <w:sz w:val="26"/>
          <w:szCs w:val="26"/>
        </w:rPr>
        <w:tab/>
        <w:t>выделяемыми</w:t>
      </w:r>
      <w:r w:rsidRPr="001F1BC5">
        <w:rPr>
          <w:spacing w:val="-62"/>
          <w:sz w:val="26"/>
          <w:szCs w:val="26"/>
        </w:rPr>
        <w:t xml:space="preserve"> </w:t>
      </w:r>
      <w:r w:rsidRPr="001F1BC5">
        <w:rPr>
          <w:sz w:val="26"/>
          <w:szCs w:val="26"/>
        </w:rPr>
        <w:t>морфемами окончания,</w:t>
      </w:r>
      <w:r w:rsidRPr="001F1BC5">
        <w:rPr>
          <w:spacing w:val="-2"/>
          <w:sz w:val="26"/>
          <w:szCs w:val="26"/>
        </w:rPr>
        <w:t xml:space="preserve"> </w:t>
      </w:r>
      <w:r w:rsidRPr="001F1BC5">
        <w:rPr>
          <w:sz w:val="26"/>
          <w:szCs w:val="26"/>
        </w:rPr>
        <w:t>корня,</w:t>
      </w:r>
      <w:r w:rsidRPr="001F1BC5">
        <w:rPr>
          <w:spacing w:val="-2"/>
          <w:sz w:val="26"/>
          <w:szCs w:val="26"/>
        </w:rPr>
        <w:t xml:space="preserve"> </w:t>
      </w:r>
      <w:r w:rsidRPr="001F1BC5">
        <w:rPr>
          <w:sz w:val="26"/>
          <w:szCs w:val="26"/>
        </w:rPr>
        <w:t>приставки,</w:t>
      </w:r>
      <w:r w:rsidRPr="001F1BC5">
        <w:rPr>
          <w:spacing w:val="-2"/>
          <w:sz w:val="26"/>
          <w:szCs w:val="26"/>
        </w:rPr>
        <w:t xml:space="preserve"> </w:t>
      </w:r>
      <w:r w:rsidRPr="001F1BC5">
        <w:rPr>
          <w:sz w:val="26"/>
          <w:szCs w:val="26"/>
        </w:rPr>
        <w:t>суффикса</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изученного).</w:t>
      </w:r>
    </w:p>
    <w:p w:rsidR="00DE11BA" w:rsidRPr="001F1BC5" w:rsidRDefault="00DE11BA" w:rsidP="00DE11BA">
      <w:pPr>
        <w:spacing w:before="10"/>
        <w:rPr>
          <w:sz w:val="25"/>
          <w:szCs w:val="26"/>
        </w:rPr>
      </w:pPr>
    </w:p>
    <w:p w:rsidR="00DE11BA" w:rsidRPr="00411955" w:rsidRDefault="00DE11BA" w:rsidP="00DE11BA">
      <w:pPr>
        <w:outlineLvl w:val="2"/>
        <w:rPr>
          <w:b/>
          <w:bCs/>
          <w:i/>
          <w:iCs/>
          <w:sz w:val="26"/>
          <w:szCs w:val="26"/>
        </w:rPr>
      </w:pPr>
      <w:r w:rsidRPr="00411955">
        <w:rPr>
          <w:b/>
          <w:bCs/>
          <w:i/>
          <w:iCs/>
          <w:sz w:val="26"/>
          <w:szCs w:val="26"/>
        </w:rPr>
        <w:t>Основа</w:t>
      </w:r>
      <w:r w:rsidRPr="00411955">
        <w:rPr>
          <w:b/>
          <w:bCs/>
          <w:i/>
          <w:iCs/>
          <w:spacing w:val="-5"/>
          <w:sz w:val="26"/>
          <w:szCs w:val="26"/>
        </w:rPr>
        <w:t xml:space="preserve"> </w:t>
      </w:r>
      <w:r w:rsidRPr="00411955">
        <w:rPr>
          <w:b/>
          <w:bCs/>
          <w:i/>
          <w:iCs/>
          <w:sz w:val="26"/>
          <w:szCs w:val="26"/>
        </w:rPr>
        <w:t>слова</w:t>
      </w:r>
    </w:p>
    <w:p w:rsidR="00DE11BA" w:rsidRPr="001F1BC5" w:rsidRDefault="00DE11BA" w:rsidP="00DE11BA">
      <w:pPr>
        <w:spacing w:before="1"/>
        <w:rPr>
          <w:sz w:val="26"/>
          <w:szCs w:val="26"/>
        </w:rPr>
      </w:pPr>
      <w:r w:rsidRPr="001F1BC5">
        <w:rPr>
          <w:sz w:val="26"/>
          <w:szCs w:val="26"/>
        </w:rPr>
        <w:t>Состав</w:t>
      </w:r>
      <w:r w:rsidRPr="001F1BC5">
        <w:rPr>
          <w:spacing w:val="-4"/>
          <w:sz w:val="26"/>
          <w:szCs w:val="26"/>
        </w:rPr>
        <w:t xml:space="preserve"> </w:t>
      </w:r>
      <w:r w:rsidRPr="001F1BC5">
        <w:rPr>
          <w:sz w:val="26"/>
          <w:szCs w:val="26"/>
        </w:rPr>
        <w:t>неизменяемых</w:t>
      </w:r>
      <w:r w:rsidRPr="001F1BC5">
        <w:rPr>
          <w:spacing w:val="-4"/>
          <w:sz w:val="26"/>
          <w:szCs w:val="26"/>
        </w:rPr>
        <w:t xml:space="preserve"> </w:t>
      </w:r>
      <w:r w:rsidRPr="001F1BC5">
        <w:rPr>
          <w:sz w:val="26"/>
          <w:szCs w:val="26"/>
        </w:rPr>
        <w:t>слов</w:t>
      </w:r>
      <w:r w:rsidRPr="001F1BC5">
        <w:rPr>
          <w:spacing w:val="-3"/>
          <w:sz w:val="26"/>
          <w:szCs w:val="26"/>
        </w:rPr>
        <w:t xml:space="preserve"> </w:t>
      </w:r>
      <w:r w:rsidRPr="001F1BC5">
        <w:rPr>
          <w:sz w:val="26"/>
          <w:szCs w:val="26"/>
        </w:rPr>
        <w:t>(ознакомление).</w:t>
      </w:r>
    </w:p>
    <w:p w:rsidR="00DE11BA" w:rsidRPr="001F1BC5" w:rsidRDefault="00DE11BA" w:rsidP="00DE11BA">
      <w:pPr>
        <w:tabs>
          <w:tab w:val="left" w:pos="2064"/>
          <w:tab w:val="left" w:pos="3386"/>
          <w:tab w:val="left" w:pos="5418"/>
          <w:tab w:val="left" w:pos="6939"/>
          <w:tab w:val="left" w:pos="8443"/>
          <w:tab w:val="left" w:pos="9477"/>
        </w:tabs>
        <w:spacing w:before="1"/>
        <w:ind w:right="109"/>
        <w:rPr>
          <w:sz w:val="26"/>
          <w:szCs w:val="26"/>
        </w:rPr>
      </w:pPr>
      <w:r w:rsidRPr="001F1BC5">
        <w:rPr>
          <w:sz w:val="26"/>
          <w:szCs w:val="26"/>
        </w:rPr>
        <w:t>Значение</w:t>
      </w:r>
      <w:r w:rsidRPr="001F1BC5">
        <w:rPr>
          <w:sz w:val="26"/>
          <w:szCs w:val="26"/>
        </w:rPr>
        <w:tab/>
        <w:t>наиболее</w:t>
      </w:r>
      <w:r w:rsidRPr="001F1BC5">
        <w:rPr>
          <w:sz w:val="26"/>
          <w:szCs w:val="26"/>
        </w:rPr>
        <w:tab/>
        <w:t>употребляемых</w:t>
      </w:r>
      <w:r w:rsidRPr="001F1BC5">
        <w:rPr>
          <w:sz w:val="26"/>
          <w:szCs w:val="26"/>
        </w:rPr>
        <w:tab/>
        <w:t>суффиксов</w:t>
      </w:r>
      <w:r w:rsidRPr="001F1BC5">
        <w:rPr>
          <w:sz w:val="26"/>
          <w:szCs w:val="26"/>
        </w:rPr>
        <w:tab/>
        <w:t>изученных</w:t>
      </w:r>
      <w:r w:rsidRPr="001F1BC5">
        <w:rPr>
          <w:sz w:val="26"/>
          <w:szCs w:val="26"/>
        </w:rPr>
        <w:tab/>
        <w:t>частей</w:t>
      </w:r>
      <w:r w:rsidRPr="001F1BC5">
        <w:rPr>
          <w:sz w:val="26"/>
          <w:szCs w:val="26"/>
        </w:rPr>
        <w:tab/>
        <w:t>речи</w:t>
      </w:r>
      <w:r w:rsidRPr="001F1BC5">
        <w:rPr>
          <w:spacing w:val="-62"/>
          <w:sz w:val="26"/>
          <w:szCs w:val="26"/>
        </w:rPr>
        <w:t xml:space="preserve"> </w:t>
      </w:r>
      <w:r w:rsidRPr="001F1BC5">
        <w:rPr>
          <w:sz w:val="26"/>
          <w:szCs w:val="26"/>
        </w:rPr>
        <w:t>(ознакомление).</w:t>
      </w:r>
    </w:p>
    <w:p w:rsidR="00DE11BA" w:rsidRPr="00411955" w:rsidRDefault="00DE11BA" w:rsidP="00DE11BA">
      <w:pPr>
        <w:spacing w:before="10"/>
        <w:rPr>
          <w:sz w:val="25"/>
          <w:szCs w:val="26"/>
        </w:rPr>
      </w:pPr>
    </w:p>
    <w:p w:rsidR="00DE11BA" w:rsidRPr="00411955" w:rsidRDefault="00DE11BA" w:rsidP="00DE11BA">
      <w:pPr>
        <w:outlineLvl w:val="2"/>
        <w:rPr>
          <w:b/>
          <w:bCs/>
          <w:i/>
          <w:iCs/>
          <w:sz w:val="26"/>
          <w:szCs w:val="26"/>
        </w:rPr>
      </w:pPr>
      <w:r w:rsidRPr="00411955">
        <w:rPr>
          <w:b/>
          <w:bCs/>
          <w:i/>
          <w:iCs/>
          <w:sz w:val="26"/>
          <w:szCs w:val="26"/>
        </w:rPr>
        <w:t>Морфология</w:t>
      </w:r>
    </w:p>
    <w:p w:rsidR="00DE11BA" w:rsidRPr="001F1BC5" w:rsidRDefault="00DE11BA" w:rsidP="00DE11BA">
      <w:pPr>
        <w:spacing w:before="1" w:line="298" w:lineRule="exact"/>
        <w:jc w:val="both"/>
        <w:rPr>
          <w:sz w:val="26"/>
          <w:szCs w:val="26"/>
        </w:rPr>
      </w:pPr>
      <w:r w:rsidRPr="001F1BC5">
        <w:rPr>
          <w:sz w:val="26"/>
          <w:szCs w:val="26"/>
        </w:rPr>
        <w:t>Части</w:t>
      </w:r>
      <w:r w:rsidRPr="001F1BC5">
        <w:rPr>
          <w:spacing w:val="-3"/>
          <w:sz w:val="26"/>
          <w:szCs w:val="26"/>
        </w:rPr>
        <w:t xml:space="preserve"> </w:t>
      </w:r>
      <w:r w:rsidRPr="001F1BC5">
        <w:rPr>
          <w:sz w:val="26"/>
          <w:szCs w:val="26"/>
        </w:rPr>
        <w:t>речи самостоятельные</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служебные.</w:t>
      </w:r>
    </w:p>
    <w:p w:rsidR="00DE11BA" w:rsidRPr="001F1BC5" w:rsidRDefault="00DE11BA" w:rsidP="00DE11BA">
      <w:pPr>
        <w:ind w:right="105"/>
        <w:jc w:val="both"/>
        <w:rPr>
          <w:sz w:val="26"/>
          <w:szCs w:val="26"/>
        </w:rPr>
      </w:pPr>
      <w:r w:rsidRPr="001F1BC5">
        <w:rPr>
          <w:sz w:val="26"/>
          <w:szCs w:val="26"/>
        </w:rPr>
        <w:t>Имя</w:t>
      </w:r>
      <w:r w:rsidRPr="001F1BC5">
        <w:rPr>
          <w:spacing w:val="1"/>
          <w:sz w:val="26"/>
          <w:szCs w:val="26"/>
        </w:rPr>
        <w:t xml:space="preserve"> </w:t>
      </w:r>
      <w:r w:rsidRPr="001F1BC5">
        <w:rPr>
          <w:sz w:val="26"/>
          <w:szCs w:val="26"/>
        </w:rPr>
        <w:t>существительное.</w:t>
      </w:r>
      <w:r w:rsidRPr="001F1BC5">
        <w:rPr>
          <w:spacing w:val="1"/>
          <w:sz w:val="26"/>
          <w:szCs w:val="26"/>
        </w:rPr>
        <w:t xml:space="preserve"> </w:t>
      </w:r>
      <w:r w:rsidRPr="001F1BC5">
        <w:rPr>
          <w:sz w:val="26"/>
          <w:szCs w:val="26"/>
        </w:rPr>
        <w:t>Склонение</w:t>
      </w:r>
      <w:r w:rsidRPr="001F1BC5">
        <w:rPr>
          <w:spacing w:val="1"/>
          <w:sz w:val="26"/>
          <w:szCs w:val="26"/>
        </w:rPr>
        <w:t xml:space="preserve"> </w:t>
      </w:r>
      <w:r w:rsidRPr="001F1BC5">
        <w:rPr>
          <w:sz w:val="26"/>
          <w:szCs w:val="26"/>
        </w:rPr>
        <w:t>имён</w:t>
      </w:r>
      <w:r w:rsidRPr="001F1BC5">
        <w:rPr>
          <w:spacing w:val="1"/>
          <w:sz w:val="26"/>
          <w:szCs w:val="26"/>
        </w:rPr>
        <w:t xml:space="preserve"> </w:t>
      </w:r>
      <w:r w:rsidRPr="001F1BC5">
        <w:rPr>
          <w:sz w:val="26"/>
          <w:szCs w:val="26"/>
        </w:rPr>
        <w:t>существительных</w:t>
      </w:r>
      <w:r w:rsidRPr="001F1BC5">
        <w:rPr>
          <w:spacing w:val="66"/>
          <w:sz w:val="26"/>
          <w:szCs w:val="26"/>
        </w:rPr>
        <w:t xml:space="preserve"> </w:t>
      </w:r>
      <w:r w:rsidRPr="001F1BC5">
        <w:rPr>
          <w:sz w:val="26"/>
          <w:szCs w:val="26"/>
        </w:rPr>
        <w:t>(кроме</w:t>
      </w:r>
      <w:r w:rsidRPr="001F1BC5">
        <w:rPr>
          <w:spacing w:val="-62"/>
          <w:sz w:val="26"/>
          <w:szCs w:val="26"/>
        </w:rPr>
        <w:t xml:space="preserve"> </w:t>
      </w:r>
      <w:r w:rsidRPr="001F1BC5">
        <w:rPr>
          <w:sz w:val="26"/>
          <w:szCs w:val="26"/>
        </w:rPr>
        <w:t>существительных на -мя, -ий, -ие, -ия; на -ья типа гостья, на ­ье типа ожерелье во</w:t>
      </w:r>
      <w:r w:rsidRPr="001F1BC5">
        <w:rPr>
          <w:spacing w:val="1"/>
          <w:sz w:val="26"/>
          <w:szCs w:val="26"/>
        </w:rPr>
        <w:t xml:space="preserve"> </w:t>
      </w:r>
      <w:r w:rsidRPr="001F1BC5">
        <w:rPr>
          <w:sz w:val="26"/>
          <w:szCs w:val="26"/>
        </w:rPr>
        <w:t>множественном числе); собственных имён существительных на -ов, -ин, -ий; имена</w:t>
      </w:r>
      <w:r w:rsidRPr="001F1BC5">
        <w:rPr>
          <w:spacing w:val="1"/>
          <w:sz w:val="26"/>
          <w:szCs w:val="26"/>
        </w:rPr>
        <w:t xml:space="preserve"> </w:t>
      </w:r>
      <w:r w:rsidRPr="001F1BC5">
        <w:rPr>
          <w:sz w:val="26"/>
          <w:szCs w:val="26"/>
        </w:rPr>
        <w:t>существительные 1, 2, 3­го склонения (повторение изученного). Несклоняемые имена</w:t>
      </w:r>
      <w:r w:rsidRPr="001F1BC5">
        <w:rPr>
          <w:spacing w:val="1"/>
          <w:sz w:val="26"/>
          <w:szCs w:val="26"/>
        </w:rPr>
        <w:t xml:space="preserve"> </w:t>
      </w:r>
      <w:r w:rsidRPr="001F1BC5">
        <w:rPr>
          <w:sz w:val="26"/>
          <w:szCs w:val="26"/>
        </w:rPr>
        <w:t>существительные</w:t>
      </w:r>
      <w:r w:rsidRPr="001F1BC5">
        <w:rPr>
          <w:spacing w:val="-2"/>
          <w:sz w:val="26"/>
          <w:szCs w:val="26"/>
        </w:rPr>
        <w:t xml:space="preserve"> </w:t>
      </w:r>
      <w:r w:rsidRPr="001F1BC5">
        <w:rPr>
          <w:sz w:val="26"/>
          <w:szCs w:val="26"/>
        </w:rPr>
        <w:t>(ознакомление).</w:t>
      </w:r>
    </w:p>
    <w:p w:rsidR="00DE11BA" w:rsidRPr="001F1BC5" w:rsidRDefault="00DE11BA" w:rsidP="00DE11BA">
      <w:pPr>
        <w:ind w:right="109"/>
        <w:jc w:val="both"/>
        <w:rPr>
          <w:sz w:val="26"/>
          <w:szCs w:val="26"/>
        </w:rPr>
      </w:pPr>
      <w:r w:rsidRPr="001F1BC5">
        <w:rPr>
          <w:sz w:val="26"/>
          <w:szCs w:val="26"/>
        </w:rPr>
        <w:t>Имя</w:t>
      </w:r>
      <w:r w:rsidRPr="001F1BC5">
        <w:rPr>
          <w:spacing w:val="1"/>
          <w:sz w:val="26"/>
          <w:szCs w:val="26"/>
        </w:rPr>
        <w:t xml:space="preserve"> </w:t>
      </w:r>
      <w:r w:rsidRPr="001F1BC5">
        <w:rPr>
          <w:sz w:val="26"/>
          <w:szCs w:val="26"/>
        </w:rPr>
        <w:t>прилагательное.</w:t>
      </w:r>
      <w:r w:rsidRPr="001F1BC5">
        <w:rPr>
          <w:spacing w:val="1"/>
          <w:sz w:val="26"/>
          <w:szCs w:val="26"/>
        </w:rPr>
        <w:t xml:space="preserve"> </w:t>
      </w:r>
      <w:r w:rsidRPr="001F1BC5">
        <w:rPr>
          <w:sz w:val="26"/>
          <w:szCs w:val="26"/>
        </w:rPr>
        <w:t>Зависимость</w:t>
      </w:r>
      <w:r w:rsidRPr="001F1BC5">
        <w:rPr>
          <w:spacing w:val="1"/>
          <w:sz w:val="26"/>
          <w:szCs w:val="26"/>
        </w:rPr>
        <w:t xml:space="preserve"> </w:t>
      </w:r>
      <w:r w:rsidRPr="001F1BC5">
        <w:rPr>
          <w:sz w:val="26"/>
          <w:szCs w:val="26"/>
        </w:rPr>
        <w:t>формы</w:t>
      </w:r>
      <w:r w:rsidRPr="001F1BC5">
        <w:rPr>
          <w:spacing w:val="1"/>
          <w:sz w:val="26"/>
          <w:szCs w:val="26"/>
        </w:rPr>
        <w:t xml:space="preserve"> </w:t>
      </w:r>
      <w:r w:rsidRPr="001F1BC5">
        <w:rPr>
          <w:sz w:val="26"/>
          <w:szCs w:val="26"/>
        </w:rPr>
        <w:t>имени</w:t>
      </w:r>
      <w:r w:rsidRPr="001F1BC5">
        <w:rPr>
          <w:spacing w:val="1"/>
          <w:sz w:val="26"/>
          <w:szCs w:val="26"/>
        </w:rPr>
        <w:t xml:space="preserve"> </w:t>
      </w:r>
      <w:r w:rsidRPr="001F1BC5">
        <w:rPr>
          <w:sz w:val="26"/>
          <w:szCs w:val="26"/>
        </w:rPr>
        <w:t>прилагательного</w:t>
      </w:r>
      <w:r w:rsidRPr="001F1BC5">
        <w:rPr>
          <w:spacing w:val="1"/>
          <w:sz w:val="26"/>
          <w:szCs w:val="26"/>
        </w:rPr>
        <w:t xml:space="preserve"> </w:t>
      </w:r>
      <w:r w:rsidRPr="001F1BC5">
        <w:rPr>
          <w:sz w:val="26"/>
          <w:szCs w:val="26"/>
        </w:rPr>
        <w:t>от</w:t>
      </w:r>
      <w:r w:rsidRPr="001F1BC5">
        <w:rPr>
          <w:spacing w:val="65"/>
          <w:sz w:val="26"/>
          <w:szCs w:val="26"/>
        </w:rPr>
        <w:t xml:space="preserve"> </w:t>
      </w:r>
      <w:r w:rsidRPr="001F1BC5">
        <w:rPr>
          <w:sz w:val="26"/>
          <w:szCs w:val="26"/>
        </w:rPr>
        <w:t>формы</w:t>
      </w:r>
      <w:r w:rsidRPr="001F1BC5">
        <w:rPr>
          <w:spacing w:val="1"/>
          <w:sz w:val="26"/>
          <w:szCs w:val="26"/>
        </w:rPr>
        <w:t xml:space="preserve"> </w:t>
      </w:r>
      <w:r w:rsidRPr="001F1BC5">
        <w:rPr>
          <w:sz w:val="26"/>
          <w:szCs w:val="26"/>
        </w:rPr>
        <w:t>имени</w:t>
      </w:r>
      <w:r w:rsidRPr="001F1BC5">
        <w:rPr>
          <w:spacing w:val="1"/>
          <w:sz w:val="26"/>
          <w:szCs w:val="26"/>
        </w:rPr>
        <w:t xml:space="preserve"> </w:t>
      </w:r>
      <w:r w:rsidRPr="001F1BC5">
        <w:rPr>
          <w:sz w:val="26"/>
          <w:szCs w:val="26"/>
        </w:rPr>
        <w:t>существительного</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Склонение</w:t>
      </w:r>
      <w:r w:rsidRPr="001F1BC5">
        <w:rPr>
          <w:spacing w:val="1"/>
          <w:sz w:val="26"/>
          <w:szCs w:val="26"/>
        </w:rPr>
        <w:t xml:space="preserve"> </w:t>
      </w:r>
      <w:r w:rsidRPr="001F1BC5">
        <w:rPr>
          <w:sz w:val="26"/>
          <w:szCs w:val="26"/>
        </w:rPr>
        <w:t>имён</w:t>
      </w:r>
      <w:r w:rsidRPr="001F1BC5">
        <w:rPr>
          <w:spacing w:val="1"/>
          <w:sz w:val="26"/>
          <w:szCs w:val="26"/>
        </w:rPr>
        <w:t xml:space="preserve"> </w:t>
      </w:r>
      <w:r w:rsidRPr="001F1BC5">
        <w:rPr>
          <w:sz w:val="26"/>
          <w:szCs w:val="26"/>
        </w:rPr>
        <w:t>прилагательных</w:t>
      </w:r>
      <w:r w:rsidRPr="001F1BC5">
        <w:rPr>
          <w:spacing w:val="1"/>
          <w:sz w:val="26"/>
          <w:szCs w:val="26"/>
        </w:rPr>
        <w:t xml:space="preserve"> </w:t>
      </w:r>
      <w:r w:rsidRPr="001F1BC5">
        <w:rPr>
          <w:sz w:val="26"/>
          <w:szCs w:val="26"/>
        </w:rPr>
        <w:t>во</w:t>
      </w:r>
      <w:r w:rsidRPr="001F1BC5">
        <w:rPr>
          <w:spacing w:val="1"/>
          <w:sz w:val="26"/>
          <w:szCs w:val="26"/>
        </w:rPr>
        <w:t xml:space="preserve"> </w:t>
      </w:r>
      <w:r w:rsidRPr="001F1BC5">
        <w:rPr>
          <w:sz w:val="26"/>
          <w:szCs w:val="26"/>
        </w:rPr>
        <w:t>множественном числе.</w:t>
      </w:r>
    </w:p>
    <w:p w:rsidR="00DE11BA" w:rsidRPr="001F1BC5" w:rsidRDefault="00DE11BA" w:rsidP="00DE11BA">
      <w:pPr>
        <w:spacing w:before="1"/>
        <w:ind w:right="112"/>
        <w:jc w:val="both"/>
        <w:rPr>
          <w:sz w:val="26"/>
          <w:szCs w:val="26"/>
        </w:rPr>
      </w:pPr>
      <w:r w:rsidRPr="001F1BC5">
        <w:rPr>
          <w:sz w:val="26"/>
          <w:szCs w:val="26"/>
        </w:rPr>
        <w:t>Местоимение.</w:t>
      </w:r>
      <w:r w:rsidRPr="001F1BC5">
        <w:rPr>
          <w:spacing w:val="1"/>
          <w:sz w:val="26"/>
          <w:szCs w:val="26"/>
        </w:rPr>
        <w:t xml:space="preserve"> </w:t>
      </w:r>
      <w:r w:rsidRPr="001F1BC5">
        <w:rPr>
          <w:sz w:val="26"/>
          <w:szCs w:val="26"/>
        </w:rPr>
        <w:t>Личные местоимения</w:t>
      </w:r>
      <w:r w:rsidRPr="001F1BC5">
        <w:rPr>
          <w:spacing w:val="1"/>
          <w:sz w:val="26"/>
          <w:szCs w:val="26"/>
        </w:rPr>
        <w:t xml:space="preserve"> </w:t>
      </w:r>
      <w:r w:rsidRPr="001F1BC5">
        <w:rPr>
          <w:sz w:val="26"/>
          <w:szCs w:val="26"/>
        </w:rPr>
        <w:t>(повторение).</w:t>
      </w:r>
      <w:r w:rsidRPr="001F1BC5">
        <w:rPr>
          <w:spacing w:val="1"/>
          <w:sz w:val="26"/>
          <w:szCs w:val="26"/>
        </w:rPr>
        <w:t xml:space="preserve"> </w:t>
      </w:r>
      <w:r w:rsidRPr="001F1BC5">
        <w:rPr>
          <w:sz w:val="26"/>
          <w:szCs w:val="26"/>
        </w:rPr>
        <w:t>Личные местоимения</w:t>
      </w:r>
      <w:r w:rsidRPr="001F1BC5">
        <w:rPr>
          <w:spacing w:val="1"/>
          <w:sz w:val="26"/>
          <w:szCs w:val="26"/>
        </w:rPr>
        <w:t xml:space="preserve"> </w:t>
      </w:r>
      <w:r w:rsidRPr="001F1BC5">
        <w:rPr>
          <w:sz w:val="26"/>
          <w:szCs w:val="26"/>
        </w:rPr>
        <w:t>1­го</w:t>
      </w:r>
      <w:r w:rsidRPr="001F1BC5">
        <w:rPr>
          <w:spacing w:val="65"/>
          <w:sz w:val="26"/>
          <w:szCs w:val="26"/>
        </w:rPr>
        <w:t xml:space="preserve"> </w:t>
      </w:r>
      <w:r w:rsidRPr="001F1BC5">
        <w:rPr>
          <w:sz w:val="26"/>
          <w:szCs w:val="26"/>
        </w:rPr>
        <w:t>и</w:t>
      </w:r>
      <w:r w:rsidRPr="001F1BC5">
        <w:rPr>
          <w:spacing w:val="1"/>
          <w:sz w:val="26"/>
          <w:szCs w:val="26"/>
        </w:rPr>
        <w:t xml:space="preserve"> </w:t>
      </w:r>
      <w:r w:rsidRPr="001F1BC5">
        <w:rPr>
          <w:sz w:val="26"/>
          <w:szCs w:val="26"/>
        </w:rPr>
        <w:t>3­го</w:t>
      </w:r>
      <w:r w:rsidRPr="001F1BC5">
        <w:rPr>
          <w:spacing w:val="-2"/>
          <w:sz w:val="26"/>
          <w:szCs w:val="26"/>
        </w:rPr>
        <w:t xml:space="preserve"> </w:t>
      </w:r>
      <w:r w:rsidRPr="001F1BC5">
        <w:rPr>
          <w:sz w:val="26"/>
          <w:szCs w:val="26"/>
        </w:rPr>
        <w:t>лица</w:t>
      </w:r>
      <w:r w:rsidRPr="001F1BC5">
        <w:rPr>
          <w:spacing w:val="-1"/>
          <w:sz w:val="26"/>
          <w:szCs w:val="26"/>
        </w:rPr>
        <w:t xml:space="preserve"> </w:t>
      </w:r>
      <w:r w:rsidRPr="001F1BC5">
        <w:rPr>
          <w:sz w:val="26"/>
          <w:szCs w:val="26"/>
        </w:rPr>
        <w:t>единственного</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множественного</w:t>
      </w:r>
      <w:r w:rsidRPr="001F1BC5">
        <w:rPr>
          <w:spacing w:val="-2"/>
          <w:sz w:val="26"/>
          <w:szCs w:val="26"/>
        </w:rPr>
        <w:t xml:space="preserve"> </w:t>
      </w:r>
      <w:r w:rsidRPr="001F1BC5">
        <w:rPr>
          <w:sz w:val="26"/>
          <w:szCs w:val="26"/>
        </w:rPr>
        <w:t>числа;</w:t>
      </w:r>
      <w:r w:rsidRPr="001F1BC5">
        <w:rPr>
          <w:spacing w:val="-2"/>
          <w:sz w:val="26"/>
          <w:szCs w:val="26"/>
        </w:rPr>
        <w:t xml:space="preserve"> </w:t>
      </w:r>
      <w:r w:rsidRPr="001F1BC5">
        <w:rPr>
          <w:sz w:val="26"/>
          <w:szCs w:val="26"/>
        </w:rPr>
        <w:t>склонение</w:t>
      </w:r>
      <w:r w:rsidRPr="001F1BC5">
        <w:rPr>
          <w:spacing w:val="-2"/>
          <w:sz w:val="26"/>
          <w:szCs w:val="26"/>
        </w:rPr>
        <w:t xml:space="preserve"> </w:t>
      </w:r>
      <w:r w:rsidRPr="001F1BC5">
        <w:rPr>
          <w:sz w:val="26"/>
          <w:szCs w:val="26"/>
        </w:rPr>
        <w:t>личных</w:t>
      </w:r>
      <w:r w:rsidRPr="001F1BC5">
        <w:rPr>
          <w:spacing w:val="-2"/>
          <w:sz w:val="26"/>
          <w:szCs w:val="26"/>
        </w:rPr>
        <w:t xml:space="preserve"> </w:t>
      </w:r>
      <w:r w:rsidRPr="001F1BC5">
        <w:rPr>
          <w:sz w:val="26"/>
          <w:szCs w:val="26"/>
        </w:rPr>
        <w:t>местоимений.</w:t>
      </w:r>
    </w:p>
    <w:p w:rsidR="00DE11BA" w:rsidRPr="001F1BC5" w:rsidRDefault="00DE11BA" w:rsidP="00DE11BA">
      <w:pPr>
        <w:ind w:right="111"/>
        <w:jc w:val="both"/>
        <w:rPr>
          <w:sz w:val="26"/>
          <w:szCs w:val="26"/>
        </w:rPr>
      </w:pPr>
      <w:r w:rsidRPr="001F1BC5">
        <w:rPr>
          <w:sz w:val="26"/>
          <w:szCs w:val="26"/>
        </w:rPr>
        <w:t>Глагол.</w:t>
      </w:r>
      <w:r w:rsidRPr="001F1BC5">
        <w:rPr>
          <w:spacing w:val="1"/>
          <w:sz w:val="26"/>
          <w:szCs w:val="26"/>
        </w:rPr>
        <w:t xml:space="preserve"> </w:t>
      </w:r>
      <w:r w:rsidRPr="001F1BC5">
        <w:rPr>
          <w:sz w:val="26"/>
          <w:szCs w:val="26"/>
        </w:rPr>
        <w:t>Изменение глаголов по лицам и числам в настоящем и будущем времени</w:t>
      </w:r>
      <w:r w:rsidRPr="001F1BC5">
        <w:rPr>
          <w:spacing w:val="1"/>
          <w:sz w:val="26"/>
          <w:szCs w:val="26"/>
        </w:rPr>
        <w:t xml:space="preserve"> </w:t>
      </w:r>
      <w:r w:rsidRPr="001F1BC5">
        <w:rPr>
          <w:sz w:val="26"/>
          <w:szCs w:val="26"/>
        </w:rPr>
        <w:t>(спряжение).</w:t>
      </w:r>
      <w:r w:rsidRPr="001F1BC5">
        <w:rPr>
          <w:spacing w:val="1"/>
          <w:sz w:val="26"/>
          <w:szCs w:val="26"/>
        </w:rPr>
        <w:t xml:space="preserve"> </w:t>
      </w:r>
      <w:r w:rsidRPr="001F1BC5">
        <w:rPr>
          <w:sz w:val="26"/>
          <w:szCs w:val="26"/>
        </w:rPr>
        <w:t>І</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ІІ</w:t>
      </w:r>
      <w:r w:rsidRPr="001F1BC5">
        <w:rPr>
          <w:spacing w:val="1"/>
          <w:sz w:val="26"/>
          <w:szCs w:val="26"/>
        </w:rPr>
        <w:t xml:space="preserve"> </w:t>
      </w:r>
      <w:r w:rsidRPr="001F1BC5">
        <w:rPr>
          <w:sz w:val="26"/>
          <w:szCs w:val="26"/>
        </w:rPr>
        <w:t>спряжение</w:t>
      </w:r>
      <w:r w:rsidRPr="001F1BC5">
        <w:rPr>
          <w:spacing w:val="1"/>
          <w:sz w:val="26"/>
          <w:szCs w:val="26"/>
        </w:rPr>
        <w:t xml:space="preserve"> </w:t>
      </w:r>
      <w:r w:rsidRPr="001F1BC5">
        <w:rPr>
          <w:sz w:val="26"/>
          <w:szCs w:val="26"/>
        </w:rPr>
        <w:t>глаголов.</w:t>
      </w:r>
      <w:r w:rsidRPr="001F1BC5">
        <w:rPr>
          <w:spacing w:val="1"/>
          <w:sz w:val="26"/>
          <w:szCs w:val="26"/>
        </w:rPr>
        <w:t xml:space="preserve"> </w:t>
      </w:r>
      <w:r w:rsidRPr="001F1BC5">
        <w:rPr>
          <w:sz w:val="26"/>
          <w:szCs w:val="26"/>
        </w:rPr>
        <w:t>Способы</w:t>
      </w:r>
      <w:r w:rsidRPr="001F1BC5">
        <w:rPr>
          <w:spacing w:val="1"/>
          <w:sz w:val="26"/>
          <w:szCs w:val="26"/>
        </w:rPr>
        <w:t xml:space="preserve"> </w:t>
      </w:r>
      <w:r w:rsidRPr="001F1BC5">
        <w:rPr>
          <w:sz w:val="26"/>
          <w:szCs w:val="26"/>
        </w:rPr>
        <w:t>определения</w:t>
      </w:r>
      <w:r w:rsidRPr="001F1BC5">
        <w:rPr>
          <w:spacing w:val="1"/>
          <w:sz w:val="26"/>
          <w:szCs w:val="26"/>
        </w:rPr>
        <w:t xml:space="preserve"> </w:t>
      </w:r>
      <w:r w:rsidRPr="001F1BC5">
        <w:rPr>
          <w:sz w:val="26"/>
          <w:szCs w:val="26"/>
        </w:rPr>
        <w:t>I</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II</w:t>
      </w:r>
      <w:r w:rsidRPr="001F1BC5">
        <w:rPr>
          <w:spacing w:val="1"/>
          <w:sz w:val="26"/>
          <w:szCs w:val="26"/>
        </w:rPr>
        <w:t xml:space="preserve"> </w:t>
      </w:r>
      <w:r w:rsidRPr="001F1BC5">
        <w:rPr>
          <w:sz w:val="26"/>
          <w:szCs w:val="26"/>
        </w:rPr>
        <w:t>спряжения</w:t>
      </w:r>
      <w:r w:rsidRPr="001F1BC5">
        <w:rPr>
          <w:spacing w:val="1"/>
          <w:sz w:val="26"/>
          <w:szCs w:val="26"/>
        </w:rPr>
        <w:t xml:space="preserve"> </w:t>
      </w:r>
      <w:r w:rsidRPr="001F1BC5">
        <w:rPr>
          <w:sz w:val="26"/>
          <w:szCs w:val="26"/>
        </w:rPr>
        <w:t>глаголов.</w:t>
      </w:r>
    </w:p>
    <w:p w:rsidR="00DE11BA" w:rsidRPr="001F1BC5" w:rsidRDefault="00DE11BA" w:rsidP="00DE11BA">
      <w:pPr>
        <w:ind w:right="1095"/>
        <w:jc w:val="both"/>
        <w:rPr>
          <w:sz w:val="26"/>
          <w:szCs w:val="26"/>
        </w:rPr>
      </w:pPr>
      <w:r w:rsidRPr="001F1BC5">
        <w:rPr>
          <w:sz w:val="26"/>
          <w:szCs w:val="26"/>
        </w:rPr>
        <w:t>Наречие (общее представление). Значение, вопросы, употребление в речи.</w:t>
      </w:r>
      <w:r w:rsidRPr="001F1BC5">
        <w:rPr>
          <w:spacing w:val="-62"/>
          <w:sz w:val="26"/>
          <w:szCs w:val="26"/>
        </w:rPr>
        <w:t xml:space="preserve"> </w:t>
      </w:r>
      <w:r w:rsidRPr="001F1BC5">
        <w:rPr>
          <w:sz w:val="26"/>
          <w:szCs w:val="26"/>
        </w:rPr>
        <w:t>Предлог.</w:t>
      </w:r>
      <w:r w:rsidRPr="001F1BC5">
        <w:rPr>
          <w:spacing w:val="-2"/>
          <w:sz w:val="26"/>
          <w:szCs w:val="26"/>
        </w:rPr>
        <w:t xml:space="preserve"> </w:t>
      </w:r>
      <w:r w:rsidRPr="001F1BC5">
        <w:rPr>
          <w:sz w:val="26"/>
          <w:szCs w:val="26"/>
        </w:rPr>
        <w:t>Отличие</w:t>
      </w:r>
      <w:r w:rsidRPr="001F1BC5">
        <w:rPr>
          <w:spacing w:val="-2"/>
          <w:sz w:val="26"/>
          <w:szCs w:val="26"/>
        </w:rPr>
        <w:t xml:space="preserve"> </w:t>
      </w:r>
      <w:r w:rsidRPr="001F1BC5">
        <w:rPr>
          <w:sz w:val="26"/>
          <w:szCs w:val="26"/>
        </w:rPr>
        <w:t>предлогов</w:t>
      </w:r>
      <w:r w:rsidRPr="001F1BC5">
        <w:rPr>
          <w:spacing w:val="-2"/>
          <w:sz w:val="26"/>
          <w:szCs w:val="26"/>
        </w:rPr>
        <w:t xml:space="preserve"> </w:t>
      </w:r>
      <w:r w:rsidRPr="001F1BC5">
        <w:rPr>
          <w:sz w:val="26"/>
          <w:szCs w:val="26"/>
        </w:rPr>
        <w:t>от</w:t>
      </w:r>
      <w:r w:rsidRPr="001F1BC5">
        <w:rPr>
          <w:spacing w:val="-1"/>
          <w:sz w:val="26"/>
          <w:szCs w:val="26"/>
        </w:rPr>
        <w:t xml:space="preserve"> </w:t>
      </w:r>
      <w:r w:rsidRPr="001F1BC5">
        <w:rPr>
          <w:sz w:val="26"/>
          <w:szCs w:val="26"/>
        </w:rPr>
        <w:t>приставок</w:t>
      </w:r>
      <w:r w:rsidRPr="001F1BC5">
        <w:rPr>
          <w:spacing w:val="-1"/>
          <w:sz w:val="26"/>
          <w:szCs w:val="26"/>
        </w:rPr>
        <w:t xml:space="preserve"> </w:t>
      </w:r>
      <w:r w:rsidRPr="001F1BC5">
        <w:rPr>
          <w:sz w:val="26"/>
          <w:szCs w:val="26"/>
        </w:rPr>
        <w:t>(повторение).</w:t>
      </w:r>
    </w:p>
    <w:p w:rsidR="00DE11BA" w:rsidRPr="001F1BC5" w:rsidRDefault="00DE11BA" w:rsidP="00DE11BA">
      <w:pPr>
        <w:spacing w:line="299" w:lineRule="exact"/>
        <w:jc w:val="both"/>
        <w:rPr>
          <w:sz w:val="26"/>
          <w:szCs w:val="26"/>
        </w:rPr>
      </w:pPr>
      <w:r w:rsidRPr="001F1BC5">
        <w:rPr>
          <w:sz w:val="26"/>
          <w:szCs w:val="26"/>
        </w:rPr>
        <w:t>Союз;</w:t>
      </w:r>
      <w:r w:rsidRPr="001F1BC5">
        <w:rPr>
          <w:spacing w:val="-3"/>
          <w:sz w:val="26"/>
          <w:szCs w:val="26"/>
        </w:rPr>
        <w:t xml:space="preserve"> </w:t>
      </w:r>
      <w:r w:rsidRPr="001F1BC5">
        <w:rPr>
          <w:sz w:val="26"/>
          <w:szCs w:val="26"/>
        </w:rPr>
        <w:t>союзы</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а,</w:t>
      </w:r>
      <w:r w:rsidRPr="001F1BC5">
        <w:rPr>
          <w:spacing w:val="-3"/>
          <w:sz w:val="26"/>
          <w:szCs w:val="26"/>
        </w:rPr>
        <w:t xml:space="preserve"> </w:t>
      </w:r>
      <w:r w:rsidRPr="001F1BC5">
        <w:rPr>
          <w:sz w:val="26"/>
          <w:szCs w:val="26"/>
        </w:rPr>
        <w:t>но</w:t>
      </w:r>
      <w:r w:rsidRPr="001F1BC5">
        <w:rPr>
          <w:spacing w:val="-3"/>
          <w:sz w:val="26"/>
          <w:szCs w:val="26"/>
        </w:rPr>
        <w:t xml:space="preserve"> </w:t>
      </w:r>
      <w:r w:rsidRPr="001F1BC5">
        <w:rPr>
          <w:sz w:val="26"/>
          <w:szCs w:val="26"/>
        </w:rPr>
        <w:t>в</w:t>
      </w:r>
      <w:r w:rsidRPr="001F1BC5">
        <w:rPr>
          <w:spacing w:val="-2"/>
          <w:sz w:val="26"/>
          <w:szCs w:val="26"/>
        </w:rPr>
        <w:t xml:space="preserve"> </w:t>
      </w:r>
      <w:r w:rsidRPr="001F1BC5">
        <w:rPr>
          <w:sz w:val="26"/>
          <w:szCs w:val="26"/>
        </w:rPr>
        <w:t>простых</w:t>
      </w:r>
      <w:r w:rsidRPr="001F1BC5">
        <w:rPr>
          <w:spacing w:val="-3"/>
          <w:sz w:val="26"/>
          <w:szCs w:val="26"/>
        </w:rPr>
        <w:t xml:space="preserve"> </w:t>
      </w:r>
      <w:r w:rsidRPr="001F1BC5">
        <w:rPr>
          <w:sz w:val="26"/>
          <w:szCs w:val="26"/>
        </w:rPr>
        <w:t>и</w:t>
      </w:r>
      <w:r w:rsidRPr="001F1BC5">
        <w:rPr>
          <w:spacing w:val="1"/>
          <w:sz w:val="26"/>
          <w:szCs w:val="26"/>
        </w:rPr>
        <w:t xml:space="preserve"> </w:t>
      </w:r>
      <w:r w:rsidRPr="001F1BC5">
        <w:rPr>
          <w:sz w:val="26"/>
          <w:szCs w:val="26"/>
        </w:rPr>
        <w:t>сложных</w:t>
      </w:r>
      <w:r w:rsidRPr="001F1BC5">
        <w:rPr>
          <w:spacing w:val="-2"/>
          <w:sz w:val="26"/>
          <w:szCs w:val="26"/>
        </w:rPr>
        <w:t xml:space="preserve"> </w:t>
      </w:r>
      <w:r w:rsidRPr="001F1BC5">
        <w:rPr>
          <w:sz w:val="26"/>
          <w:szCs w:val="26"/>
        </w:rPr>
        <w:t>предложениях.</w:t>
      </w:r>
    </w:p>
    <w:p w:rsidR="00DE11BA" w:rsidRPr="001F1BC5" w:rsidRDefault="00DE11BA" w:rsidP="00DE11BA">
      <w:pPr>
        <w:spacing w:line="299" w:lineRule="exact"/>
        <w:jc w:val="both"/>
        <w:sectPr w:rsidR="00DE11BA" w:rsidRPr="001F1BC5">
          <w:pgSz w:w="11910" w:h="16840"/>
          <w:pgMar w:top="1040" w:right="740" w:bottom="1200" w:left="1060" w:header="0" w:footer="1000" w:gutter="0"/>
          <w:cols w:space="720"/>
        </w:sectPr>
      </w:pPr>
    </w:p>
    <w:p w:rsidR="00DE11BA" w:rsidRPr="001F1BC5" w:rsidRDefault="00DE11BA" w:rsidP="00DE11BA">
      <w:pPr>
        <w:spacing w:before="76"/>
        <w:jc w:val="both"/>
        <w:rPr>
          <w:sz w:val="26"/>
          <w:szCs w:val="26"/>
        </w:rPr>
      </w:pPr>
      <w:r w:rsidRPr="001F1BC5">
        <w:rPr>
          <w:sz w:val="26"/>
          <w:szCs w:val="26"/>
        </w:rPr>
        <w:lastRenderedPageBreak/>
        <w:t>Частица</w:t>
      </w:r>
      <w:r w:rsidRPr="001F1BC5">
        <w:rPr>
          <w:spacing w:val="-2"/>
          <w:sz w:val="26"/>
          <w:szCs w:val="26"/>
        </w:rPr>
        <w:t xml:space="preserve"> </w:t>
      </w:r>
      <w:r w:rsidRPr="001F1BC5">
        <w:rPr>
          <w:sz w:val="26"/>
          <w:szCs w:val="26"/>
        </w:rPr>
        <w:t>не,</w:t>
      </w:r>
      <w:r w:rsidRPr="001F1BC5">
        <w:rPr>
          <w:spacing w:val="-2"/>
          <w:sz w:val="26"/>
          <w:szCs w:val="26"/>
        </w:rPr>
        <w:t xml:space="preserve"> </w:t>
      </w:r>
      <w:r w:rsidRPr="001F1BC5">
        <w:rPr>
          <w:sz w:val="26"/>
          <w:szCs w:val="26"/>
        </w:rPr>
        <w:t>её</w:t>
      </w:r>
      <w:r w:rsidRPr="001F1BC5">
        <w:rPr>
          <w:spacing w:val="-2"/>
          <w:sz w:val="26"/>
          <w:szCs w:val="26"/>
        </w:rPr>
        <w:t xml:space="preserve"> </w:t>
      </w:r>
      <w:r w:rsidRPr="001F1BC5">
        <w:rPr>
          <w:sz w:val="26"/>
          <w:szCs w:val="26"/>
        </w:rPr>
        <w:t>значение</w:t>
      </w:r>
      <w:r w:rsidRPr="001F1BC5">
        <w:rPr>
          <w:spacing w:val="-2"/>
          <w:sz w:val="26"/>
          <w:szCs w:val="26"/>
        </w:rPr>
        <w:t xml:space="preserve"> </w:t>
      </w:r>
      <w:r w:rsidRPr="001F1BC5">
        <w:rPr>
          <w:sz w:val="26"/>
          <w:szCs w:val="26"/>
        </w:rPr>
        <w:t>(повторение).</w:t>
      </w:r>
    </w:p>
    <w:p w:rsidR="00DE11BA" w:rsidRPr="001F1BC5" w:rsidRDefault="00DE11BA" w:rsidP="00DE11BA">
      <w:pPr>
        <w:rPr>
          <w:sz w:val="26"/>
          <w:szCs w:val="26"/>
        </w:rPr>
      </w:pPr>
    </w:p>
    <w:p w:rsidR="00DE11BA" w:rsidRPr="00411955" w:rsidRDefault="00DE11BA" w:rsidP="00DE11BA">
      <w:pPr>
        <w:outlineLvl w:val="2"/>
        <w:rPr>
          <w:b/>
          <w:bCs/>
          <w:i/>
          <w:iCs/>
          <w:sz w:val="26"/>
          <w:szCs w:val="26"/>
        </w:rPr>
      </w:pPr>
      <w:r w:rsidRPr="00411955">
        <w:rPr>
          <w:b/>
          <w:bCs/>
          <w:i/>
          <w:iCs/>
          <w:sz w:val="26"/>
          <w:szCs w:val="26"/>
        </w:rPr>
        <w:t>Синтаксис</w:t>
      </w:r>
    </w:p>
    <w:p w:rsidR="00DE11BA" w:rsidRPr="001F1BC5" w:rsidRDefault="00DE11BA" w:rsidP="00DE11BA">
      <w:pPr>
        <w:spacing w:before="1"/>
        <w:ind w:right="110"/>
        <w:jc w:val="both"/>
        <w:rPr>
          <w:sz w:val="26"/>
          <w:szCs w:val="26"/>
        </w:rPr>
      </w:pPr>
      <w:r w:rsidRPr="001F1BC5">
        <w:rPr>
          <w:sz w:val="26"/>
          <w:szCs w:val="26"/>
        </w:rPr>
        <w:t>Слово, сочетание слов (словосочетание) и предложение, осознание их сходства и</w:t>
      </w:r>
      <w:r w:rsidRPr="001F1BC5">
        <w:rPr>
          <w:spacing w:val="1"/>
          <w:sz w:val="26"/>
          <w:szCs w:val="26"/>
        </w:rPr>
        <w:t xml:space="preserve"> </w:t>
      </w:r>
      <w:r w:rsidRPr="001F1BC5">
        <w:rPr>
          <w:sz w:val="26"/>
          <w:szCs w:val="26"/>
        </w:rPr>
        <w:t>различий;</w:t>
      </w:r>
      <w:r w:rsidRPr="001F1BC5">
        <w:rPr>
          <w:spacing w:val="1"/>
          <w:sz w:val="26"/>
          <w:szCs w:val="26"/>
        </w:rPr>
        <w:t xml:space="preserve"> </w:t>
      </w:r>
      <w:r w:rsidRPr="001F1BC5">
        <w:rPr>
          <w:sz w:val="26"/>
          <w:szCs w:val="26"/>
        </w:rPr>
        <w:t>виды</w:t>
      </w:r>
      <w:r w:rsidRPr="001F1BC5">
        <w:rPr>
          <w:spacing w:val="1"/>
          <w:sz w:val="26"/>
          <w:szCs w:val="26"/>
        </w:rPr>
        <w:t xml:space="preserve"> </w:t>
      </w:r>
      <w:r w:rsidRPr="001F1BC5">
        <w:rPr>
          <w:sz w:val="26"/>
          <w:szCs w:val="26"/>
        </w:rPr>
        <w:t>предложений</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цели</w:t>
      </w:r>
      <w:r w:rsidRPr="001F1BC5">
        <w:rPr>
          <w:spacing w:val="1"/>
          <w:sz w:val="26"/>
          <w:szCs w:val="26"/>
        </w:rPr>
        <w:t xml:space="preserve"> </w:t>
      </w:r>
      <w:r w:rsidRPr="001F1BC5">
        <w:rPr>
          <w:sz w:val="26"/>
          <w:szCs w:val="26"/>
        </w:rPr>
        <w:t>высказывания</w:t>
      </w:r>
      <w:r w:rsidRPr="001F1BC5">
        <w:rPr>
          <w:spacing w:val="1"/>
          <w:sz w:val="26"/>
          <w:szCs w:val="26"/>
        </w:rPr>
        <w:t xml:space="preserve"> </w:t>
      </w:r>
      <w:r w:rsidRPr="001F1BC5">
        <w:rPr>
          <w:sz w:val="26"/>
          <w:szCs w:val="26"/>
        </w:rPr>
        <w:t>(повествовательные,</w:t>
      </w:r>
      <w:r w:rsidRPr="001F1BC5">
        <w:rPr>
          <w:spacing w:val="-62"/>
          <w:sz w:val="26"/>
          <w:szCs w:val="26"/>
        </w:rPr>
        <w:t xml:space="preserve"> </w:t>
      </w:r>
      <w:r w:rsidRPr="001F1BC5">
        <w:rPr>
          <w:sz w:val="26"/>
          <w:szCs w:val="26"/>
        </w:rPr>
        <w:t>вопросительные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побудительные);</w:t>
      </w:r>
      <w:r w:rsidRPr="001F1BC5">
        <w:rPr>
          <w:spacing w:val="1"/>
          <w:sz w:val="26"/>
          <w:szCs w:val="26"/>
        </w:rPr>
        <w:t xml:space="preserve"> </w:t>
      </w:r>
      <w:r w:rsidRPr="001F1BC5">
        <w:rPr>
          <w:sz w:val="26"/>
          <w:szCs w:val="26"/>
        </w:rPr>
        <w:t>виды</w:t>
      </w:r>
      <w:r w:rsidRPr="001F1BC5">
        <w:rPr>
          <w:spacing w:val="1"/>
          <w:sz w:val="26"/>
          <w:szCs w:val="26"/>
        </w:rPr>
        <w:t xml:space="preserve"> </w:t>
      </w:r>
      <w:r w:rsidRPr="001F1BC5">
        <w:rPr>
          <w:sz w:val="26"/>
          <w:szCs w:val="26"/>
        </w:rPr>
        <w:t>предложений</w:t>
      </w:r>
      <w:r w:rsidRPr="001F1BC5">
        <w:rPr>
          <w:spacing w:val="1"/>
          <w:sz w:val="26"/>
          <w:szCs w:val="26"/>
        </w:rPr>
        <w:t xml:space="preserve"> </w:t>
      </w:r>
      <w:r w:rsidRPr="001F1BC5">
        <w:rPr>
          <w:sz w:val="26"/>
          <w:szCs w:val="26"/>
        </w:rPr>
        <w:t>по</w:t>
      </w:r>
      <w:r w:rsidRPr="001F1BC5">
        <w:rPr>
          <w:spacing w:val="1"/>
          <w:sz w:val="26"/>
          <w:szCs w:val="26"/>
        </w:rPr>
        <w:t xml:space="preserve"> </w:t>
      </w:r>
      <w:r w:rsidRPr="001F1BC5">
        <w:rPr>
          <w:sz w:val="26"/>
          <w:szCs w:val="26"/>
        </w:rPr>
        <w:t>эмоциональной</w:t>
      </w:r>
      <w:r w:rsidRPr="001F1BC5">
        <w:rPr>
          <w:spacing w:val="1"/>
          <w:sz w:val="26"/>
          <w:szCs w:val="26"/>
        </w:rPr>
        <w:t xml:space="preserve"> </w:t>
      </w:r>
      <w:r w:rsidRPr="001F1BC5">
        <w:rPr>
          <w:sz w:val="26"/>
          <w:szCs w:val="26"/>
        </w:rPr>
        <w:t>окраске</w:t>
      </w:r>
      <w:r w:rsidRPr="001F1BC5">
        <w:rPr>
          <w:spacing w:val="1"/>
          <w:sz w:val="26"/>
          <w:szCs w:val="26"/>
        </w:rPr>
        <w:t xml:space="preserve"> </w:t>
      </w:r>
      <w:r w:rsidRPr="001F1BC5">
        <w:rPr>
          <w:sz w:val="26"/>
          <w:szCs w:val="26"/>
        </w:rPr>
        <w:t>(восклицательные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невосклицательные);</w:t>
      </w:r>
      <w:r w:rsidRPr="001F1BC5">
        <w:rPr>
          <w:spacing w:val="1"/>
          <w:sz w:val="26"/>
          <w:szCs w:val="26"/>
        </w:rPr>
        <w:t xml:space="preserve"> </w:t>
      </w:r>
      <w:r w:rsidRPr="001F1BC5">
        <w:rPr>
          <w:sz w:val="26"/>
          <w:szCs w:val="26"/>
        </w:rPr>
        <w:t>связь</w:t>
      </w:r>
      <w:r w:rsidRPr="001F1BC5">
        <w:rPr>
          <w:spacing w:val="1"/>
          <w:sz w:val="26"/>
          <w:szCs w:val="26"/>
        </w:rPr>
        <w:t xml:space="preserve"> </w:t>
      </w:r>
      <w:r w:rsidRPr="001F1BC5">
        <w:rPr>
          <w:sz w:val="26"/>
          <w:szCs w:val="26"/>
        </w:rPr>
        <w:t>между</w:t>
      </w:r>
      <w:r w:rsidRPr="001F1BC5">
        <w:rPr>
          <w:spacing w:val="1"/>
          <w:sz w:val="26"/>
          <w:szCs w:val="26"/>
        </w:rPr>
        <w:t xml:space="preserve"> </w:t>
      </w:r>
      <w:r w:rsidRPr="001F1BC5">
        <w:rPr>
          <w:sz w:val="26"/>
          <w:szCs w:val="26"/>
        </w:rPr>
        <w:t>словами в</w:t>
      </w:r>
      <w:r w:rsidRPr="001F1BC5">
        <w:rPr>
          <w:spacing w:val="1"/>
          <w:sz w:val="26"/>
          <w:szCs w:val="26"/>
        </w:rPr>
        <w:t xml:space="preserve"> </w:t>
      </w:r>
      <w:r w:rsidRPr="001F1BC5">
        <w:rPr>
          <w:sz w:val="26"/>
          <w:szCs w:val="26"/>
        </w:rPr>
        <w:t>словосочетании</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предложении</w:t>
      </w:r>
      <w:r w:rsidRPr="001F1BC5">
        <w:rPr>
          <w:spacing w:val="1"/>
          <w:sz w:val="26"/>
          <w:szCs w:val="26"/>
        </w:rPr>
        <w:t xml:space="preserve"> </w:t>
      </w:r>
      <w:r w:rsidRPr="001F1BC5">
        <w:rPr>
          <w:sz w:val="26"/>
          <w:szCs w:val="26"/>
        </w:rPr>
        <w:t>(при</w:t>
      </w:r>
      <w:r w:rsidRPr="001F1BC5">
        <w:rPr>
          <w:spacing w:val="1"/>
          <w:sz w:val="26"/>
          <w:szCs w:val="26"/>
        </w:rPr>
        <w:t xml:space="preserve"> </w:t>
      </w:r>
      <w:r w:rsidRPr="001F1BC5">
        <w:rPr>
          <w:sz w:val="26"/>
          <w:szCs w:val="26"/>
        </w:rPr>
        <w:t>помощи</w:t>
      </w:r>
      <w:r w:rsidRPr="001F1BC5">
        <w:rPr>
          <w:spacing w:val="1"/>
          <w:sz w:val="26"/>
          <w:szCs w:val="26"/>
        </w:rPr>
        <w:t xml:space="preserve"> </w:t>
      </w:r>
      <w:r w:rsidRPr="001F1BC5">
        <w:rPr>
          <w:sz w:val="26"/>
          <w:szCs w:val="26"/>
        </w:rPr>
        <w:t>смысловых</w:t>
      </w:r>
      <w:r w:rsidRPr="001F1BC5">
        <w:rPr>
          <w:spacing w:val="1"/>
          <w:sz w:val="26"/>
          <w:szCs w:val="26"/>
        </w:rPr>
        <w:t xml:space="preserve"> </w:t>
      </w:r>
      <w:r w:rsidRPr="001F1BC5">
        <w:rPr>
          <w:sz w:val="26"/>
          <w:szCs w:val="26"/>
        </w:rPr>
        <w:t>вопросов);</w:t>
      </w:r>
      <w:r w:rsidRPr="001F1BC5">
        <w:rPr>
          <w:spacing w:val="1"/>
          <w:sz w:val="26"/>
          <w:szCs w:val="26"/>
        </w:rPr>
        <w:t xml:space="preserve"> </w:t>
      </w:r>
      <w:r w:rsidRPr="001F1BC5">
        <w:rPr>
          <w:sz w:val="26"/>
          <w:szCs w:val="26"/>
        </w:rPr>
        <w:t>распространённые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нераспространённые</w:t>
      </w:r>
      <w:r w:rsidRPr="001F1BC5">
        <w:rPr>
          <w:spacing w:val="1"/>
          <w:sz w:val="26"/>
          <w:szCs w:val="26"/>
        </w:rPr>
        <w:t xml:space="preserve"> </w:t>
      </w:r>
      <w:r w:rsidRPr="001F1BC5">
        <w:rPr>
          <w:sz w:val="26"/>
          <w:szCs w:val="26"/>
        </w:rPr>
        <w:t>предложения</w:t>
      </w:r>
      <w:r w:rsidRPr="001F1BC5">
        <w:rPr>
          <w:spacing w:val="-2"/>
          <w:sz w:val="26"/>
          <w:szCs w:val="26"/>
        </w:rPr>
        <w:t xml:space="preserve"> </w:t>
      </w:r>
      <w:r w:rsidRPr="001F1BC5">
        <w:rPr>
          <w:sz w:val="26"/>
          <w:szCs w:val="26"/>
        </w:rPr>
        <w:t>(повторение</w:t>
      </w:r>
      <w:r w:rsidRPr="001F1BC5">
        <w:rPr>
          <w:spacing w:val="-2"/>
          <w:sz w:val="26"/>
          <w:szCs w:val="26"/>
        </w:rPr>
        <w:t xml:space="preserve"> </w:t>
      </w:r>
      <w:r w:rsidRPr="001F1BC5">
        <w:rPr>
          <w:sz w:val="26"/>
          <w:szCs w:val="26"/>
        </w:rPr>
        <w:t>изученного).</w:t>
      </w:r>
    </w:p>
    <w:p w:rsidR="00DE11BA" w:rsidRPr="001F1BC5" w:rsidRDefault="00DE11BA" w:rsidP="00DE11BA">
      <w:pPr>
        <w:ind w:right="114"/>
        <w:jc w:val="both"/>
        <w:rPr>
          <w:sz w:val="26"/>
          <w:szCs w:val="26"/>
        </w:rPr>
      </w:pPr>
      <w:r w:rsidRPr="001F1BC5">
        <w:rPr>
          <w:sz w:val="26"/>
          <w:szCs w:val="26"/>
        </w:rPr>
        <w:t xml:space="preserve">Предложения с однородными членами: без союзов, с </w:t>
      </w:r>
      <w:proofErr w:type="gramStart"/>
      <w:r w:rsidRPr="001F1BC5">
        <w:rPr>
          <w:sz w:val="26"/>
          <w:szCs w:val="26"/>
        </w:rPr>
        <w:t>союзами</w:t>
      </w:r>
      <w:proofErr w:type="gramEnd"/>
      <w:r w:rsidRPr="001F1BC5">
        <w:rPr>
          <w:sz w:val="26"/>
          <w:szCs w:val="26"/>
        </w:rPr>
        <w:t xml:space="preserve"> а, но, с одиночным</w:t>
      </w:r>
      <w:r w:rsidRPr="001F1BC5">
        <w:rPr>
          <w:spacing w:val="1"/>
          <w:sz w:val="26"/>
          <w:szCs w:val="26"/>
        </w:rPr>
        <w:t xml:space="preserve"> </w:t>
      </w:r>
      <w:r w:rsidRPr="001F1BC5">
        <w:rPr>
          <w:sz w:val="26"/>
          <w:szCs w:val="26"/>
        </w:rPr>
        <w:t>союзом</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Интонация</w:t>
      </w:r>
      <w:r w:rsidRPr="001F1BC5">
        <w:rPr>
          <w:spacing w:val="1"/>
          <w:sz w:val="26"/>
          <w:szCs w:val="26"/>
        </w:rPr>
        <w:t xml:space="preserve"> </w:t>
      </w:r>
      <w:r w:rsidRPr="001F1BC5">
        <w:rPr>
          <w:sz w:val="26"/>
          <w:szCs w:val="26"/>
        </w:rPr>
        <w:t>перечисления</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предложениях</w:t>
      </w:r>
      <w:r w:rsidRPr="001F1BC5">
        <w:rPr>
          <w:spacing w:val="-2"/>
          <w:sz w:val="26"/>
          <w:szCs w:val="26"/>
        </w:rPr>
        <w:t xml:space="preserve"> </w:t>
      </w:r>
      <w:r w:rsidRPr="001F1BC5">
        <w:rPr>
          <w:sz w:val="26"/>
          <w:szCs w:val="26"/>
        </w:rPr>
        <w:t>с</w:t>
      </w:r>
      <w:r w:rsidRPr="001F1BC5">
        <w:rPr>
          <w:spacing w:val="-1"/>
          <w:sz w:val="26"/>
          <w:szCs w:val="26"/>
        </w:rPr>
        <w:t xml:space="preserve"> </w:t>
      </w:r>
      <w:r w:rsidRPr="001F1BC5">
        <w:rPr>
          <w:sz w:val="26"/>
          <w:szCs w:val="26"/>
        </w:rPr>
        <w:t>однородными</w:t>
      </w:r>
      <w:r w:rsidRPr="001F1BC5">
        <w:rPr>
          <w:spacing w:val="-2"/>
          <w:sz w:val="26"/>
          <w:szCs w:val="26"/>
        </w:rPr>
        <w:t xml:space="preserve"> </w:t>
      </w:r>
      <w:r w:rsidRPr="001F1BC5">
        <w:rPr>
          <w:sz w:val="26"/>
          <w:szCs w:val="26"/>
        </w:rPr>
        <w:t>членами.</w:t>
      </w:r>
    </w:p>
    <w:p w:rsidR="00DE11BA" w:rsidRPr="001F1BC5" w:rsidRDefault="00DE11BA" w:rsidP="00DE11BA">
      <w:pPr>
        <w:ind w:right="112"/>
        <w:jc w:val="both"/>
        <w:rPr>
          <w:sz w:val="26"/>
          <w:szCs w:val="26"/>
        </w:rPr>
      </w:pPr>
      <w:r w:rsidRPr="001F1BC5">
        <w:rPr>
          <w:sz w:val="26"/>
          <w:szCs w:val="26"/>
        </w:rPr>
        <w:t>Простое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сложное</w:t>
      </w:r>
      <w:r w:rsidRPr="001F1BC5">
        <w:rPr>
          <w:spacing w:val="1"/>
          <w:sz w:val="26"/>
          <w:szCs w:val="26"/>
        </w:rPr>
        <w:t xml:space="preserve"> </w:t>
      </w:r>
      <w:r w:rsidRPr="001F1BC5">
        <w:rPr>
          <w:sz w:val="26"/>
          <w:szCs w:val="26"/>
        </w:rPr>
        <w:t>предложение</w:t>
      </w:r>
      <w:r w:rsidRPr="001F1BC5">
        <w:rPr>
          <w:spacing w:val="1"/>
          <w:sz w:val="26"/>
          <w:szCs w:val="26"/>
        </w:rPr>
        <w:t xml:space="preserve"> </w:t>
      </w:r>
      <w:r w:rsidRPr="001F1BC5">
        <w:rPr>
          <w:sz w:val="26"/>
          <w:szCs w:val="26"/>
        </w:rPr>
        <w:t>(ознакомление).</w:t>
      </w:r>
      <w:r w:rsidRPr="001F1BC5">
        <w:rPr>
          <w:spacing w:val="1"/>
          <w:sz w:val="26"/>
          <w:szCs w:val="26"/>
        </w:rPr>
        <w:t xml:space="preserve"> </w:t>
      </w:r>
      <w:r w:rsidRPr="001F1BC5">
        <w:rPr>
          <w:sz w:val="26"/>
          <w:szCs w:val="26"/>
        </w:rPr>
        <w:t>Сложные</w:t>
      </w:r>
      <w:r w:rsidRPr="001F1BC5">
        <w:rPr>
          <w:spacing w:val="1"/>
          <w:sz w:val="26"/>
          <w:szCs w:val="26"/>
        </w:rPr>
        <w:t xml:space="preserve"> </w:t>
      </w:r>
      <w:r w:rsidRPr="001F1BC5">
        <w:rPr>
          <w:sz w:val="26"/>
          <w:szCs w:val="26"/>
        </w:rPr>
        <w:t>предложения:</w:t>
      </w:r>
      <w:r w:rsidRPr="001F1BC5">
        <w:rPr>
          <w:spacing w:val="1"/>
          <w:sz w:val="26"/>
          <w:szCs w:val="26"/>
        </w:rPr>
        <w:t xml:space="preserve"> </w:t>
      </w:r>
      <w:r w:rsidRPr="001F1BC5">
        <w:rPr>
          <w:sz w:val="26"/>
          <w:szCs w:val="26"/>
        </w:rPr>
        <w:t>сложносочинённые</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союзами</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а,</w:t>
      </w:r>
      <w:r w:rsidRPr="001F1BC5">
        <w:rPr>
          <w:spacing w:val="1"/>
          <w:sz w:val="26"/>
          <w:szCs w:val="26"/>
        </w:rPr>
        <w:t xml:space="preserve"> </w:t>
      </w:r>
      <w:r w:rsidRPr="001F1BC5">
        <w:rPr>
          <w:sz w:val="26"/>
          <w:szCs w:val="26"/>
        </w:rPr>
        <w:t>но;</w:t>
      </w:r>
      <w:r w:rsidRPr="001F1BC5">
        <w:rPr>
          <w:spacing w:val="1"/>
          <w:sz w:val="26"/>
          <w:szCs w:val="26"/>
        </w:rPr>
        <w:t xml:space="preserve"> </w:t>
      </w:r>
      <w:r w:rsidRPr="001F1BC5">
        <w:rPr>
          <w:sz w:val="26"/>
          <w:szCs w:val="26"/>
        </w:rPr>
        <w:t>бессоюзные</w:t>
      </w:r>
      <w:r w:rsidRPr="001F1BC5">
        <w:rPr>
          <w:spacing w:val="1"/>
          <w:sz w:val="26"/>
          <w:szCs w:val="26"/>
        </w:rPr>
        <w:t xml:space="preserve"> </w:t>
      </w:r>
      <w:r w:rsidRPr="001F1BC5">
        <w:rPr>
          <w:sz w:val="26"/>
          <w:szCs w:val="26"/>
        </w:rPr>
        <w:t>сложные</w:t>
      </w:r>
      <w:r w:rsidRPr="001F1BC5">
        <w:rPr>
          <w:spacing w:val="1"/>
          <w:sz w:val="26"/>
          <w:szCs w:val="26"/>
        </w:rPr>
        <w:t xml:space="preserve"> </w:t>
      </w:r>
      <w:r w:rsidRPr="001F1BC5">
        <w:rPr>
          <w:sz w:val="26"/>
          <w:szCs w:val="26"/>
        </w:rPr>
        <w:t>предложения</w:t>
      </w:r>
      <w:r w:rsidRPr="001F1BC5">
        <w:rPr>
          <w:spacing w:val="1"/>
          <w:sz w:val="26"/>
          <w:szCs w:val="26"/>
        </w:rPr>
        <w:t xml:space="preserve"> </w:t>
      </w:r>
      <w:r w:rsidRPr="001F1BC5">
        <w:rPr>
          <w:sz w:val="26"/>
          <w:szCs w:val="26"/>
        </w:rPr>
        <w:t>(без</w:t>
      </w:r>
      <w:r w:rsidRPr="001F1BC5">
        <w:rPr>
          <w:spacing w:val="1"/>
          <w:sz w:val="26"/>
          <w:szCs w:val="26"/>
        </w:rPr>
        <w:t xml:space="preserve"> </w:t>
      </w:r>
      <w:r w:rsidRPr="001F1BC5">
        <w:rPr>
          <w:sz w:val="26"/>
          <w:szCs w:val="26"/>
        </w:rPr>
        <w:t>называния</w:t>
      </w:r>
      <w:r w:rsidRPr="001F1BC5">
        <w:rPr>
          <w:spacing w:val="-2"/>
          <w:sz w:val="26"/>
          <w:szCs w:val="26"/>
        </w:rPr>
        <w:t xml:space="preserve"> </w:t>
      </w:r>
      <w:r w:rsidRPr="001F1BC5">
        <w:rPr>
          <w:sz w:val="26"/>
          <w:szCs w:val="26"/>
        </w:rPr>
        <w:t>терминов).</w:t>
      </w:r>
    </w:p>
    <w:p w:rsidR="00DE11BA" w:rsidRPr="001F1BC5" w:rsidRDefault="00DE11BA" w:rsidP="00DE11BA">
      <w:pPr>
        <w:spacing w:before="1"/>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Орфография</w:t>
      </w:r>
      <w:r w:rsidRPr="00411955">
        <w:rPr>
          <w:b/>
          <w:bCs/>
          <w:i/>
          <w:iCs/>
          <w:spacing w:val="-6"/>
          <w:sz w:val="26"/>
          <w:szCs w:val="26"/>
        </w:rPr>
        <w:t xml:space="preserve"> </w:t>
      </w:r>
      <w:r w:rsidRPr="00411955">
        <w:rPr>
          <w:b/>
          <w:bCs/>
          <w:i/>
          <w:iCs/>
          <w:sz w:val="26"/>
          <w:szCs w:val="26"/>
        </w:rPr>
        <w:t>и</w:t>
      </w:r>
      <w:r w:rsidRPr="00411955">
        <w:rPr>
          <w:b/>
          <w:bCs/>
          <w:i/>
          <w:iCs/>
          <w:spacing w:val="-3"/>
          <w:sz w:val="26"/>
          <w:szCs w:val="26"/>
        </w:rPr>
        <w:t xml:space="preserve"> </w:t>
      </w:r>
      <w:r w:rsidRPr="00411955">
        <w:rPr>
          <w:b/>
          <w:bCs/>
          <w:i/>
          <w:iCs/>
          <w:sz w:val="26"/>
          <w:szCs w:val="26"/>
        </w:rPr>
        <w:t>пунктуация</w:t>
      </w:r>
    </w:p>
    <w:p w:rsidR="00DE11BA" w:rsidRPr="001F1BC5" w:rsidRDefault="00DE11BA" w:rsidP="00DE11BA">
      <w:pPr>
        <w:ind w:right="110"/>
        <w:jc w:val="both"/>
        <w:rPr>
          <w:sz w:val="26"/>
          <w:szCs w:val="26"/>
        </w:rPr>
      </w:pPr>
      <w:r w:rsidRPr="001F1BC5">
        <w:rPr>
          <w:sz w:val="26"/>
          <w:szCs w:val="26"/>
        </w:rPr>
        <w:t>Повторение правил правописания, изученных в 1, 2, 3 классах. Орфографическая</w:t>
      </w:r>
      <w:r w:rsidRPr="001F1BC5">
        <w:rPr>
          <w:spacing w:val="1"/>
          <w:sz w:val="26"/>
          <w:szCs w:val="26"/>
        </w:rPr>
        <w:t xml:space="preserve"> </w:t>
      </w:r>
      <w:r w:rsidRPr="001F1BC5">
        <w:rPr>
          <w:sz w:val="26"/>
          <w:szCs w:val="26"/>
        </w:rPr>
        <w:t>зоркость как осознание места возможного возникновения орфографической ошибки;</w:t>
      </w:r>
      <w:r w:rsidRPr="001F1BC5">
        <w:rPr>
          <w:spacing w:val="1"/>
          <w:sz w:val="26"/>
          <w:szCs w:val="26"/>
        </w:rPr>
        <w:t xml:space="preserve"> </w:t>
      </w:r>
      <w:r w:rsidRPr="001F1BC5">
        <w:rPr>
          <w:sz w:val="26"/>
          <w:szCs w:val="26"/>
        </w:rPr>
        <w:t>различные</w:t>
      </w:r>
      <w:r w:rsidRPr="001F1BC5">
        <w:rPr>
          <w:spacing w:val="1"/>
          <w:sz w:val="26"/>
          <w:szCs w:val="26"/>
        </w:rPr>
        <w:t xml:space="preserve"> </w:t>
      </w:r>
      <w:r w:rsidRPr="001F1BC5">
        <w:rPr>
          <w:sz w:val="26"/>
          <w:szCs w:val="26"/>
        </w:rPr>
        <w:t>способы</w:t>
      </w:r>
      <w:r w:rsidRPr="001F1BC5">
        <w:rPr>
          <w:spacing w:val="1"/>
          <w:sz w:val="26"/>
          <w:szCs w:val="26"/>
        </w:rPr>
        <w:t xml:space="preserve"> </w:t>
      </w:r>
      <w:r w:rsidRPr="001F1BC5">
        <w:rPr>
          <w:sz w:val="26"/>
          <w:szCs w:val="26"/>
        </w:rPr>
        <w:t>решения</w:t>
      </w:r>
      <w:r w:rsidRPr="001F1BC5">
        <w:rPr>
          <w:spacing w:val="1"/>
          <w:sz w:val="26"/>
          <w:szCs w:val="26"/>
        </w:rPr>
        <w:t xml:space="preserve"> </w:t>
      </w:r>
      <w:r w:rsidRPr="001F1BC5">
        <w:rPr>
          <w:sz w:val="26"/>
          <w:szCs w:val="26"/>
        </w:rPr>
        <w:t>орфографической</w:t>
      </w:r>
      <w:r w:rsidRPr="001F1BC5">
        <w:rPr>
          <w:spacing w:val="1"/>
          <w:sz w:val="26"/>
          <w:szCs w:val="26"/>
        </w:rPr>
        <w:t xml:space="preserve"> </w:t>
      </w:r>
      <w:r w:rsidRPr="001F1BC5">
        <w:rPr>
          <w:sz w:val="26"/>
          <w:szCs w:val="26"/>
        </w:rPr>
        <w:t>задачи</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зависимости</w:t>
      </w:r>
      <w:r w:rsidRPr="001F1BC5">
        <w:rPr>
          <w:spacing w:val="1"/>
          <w:sz w:val="26"/>
          <w:szCs w:val="26"/>
        </w:rPr>
        <w:t xml:space="preserve"> </w:t>
      </w:r>
      <w:r w:rsidRPr="001F1BC5">
        <w:rPr>
          <w:sz w:val="26"/>
          <w:szCs w:val="26"/>
        </w:rPr>
        <w:t>от</w:t>
      </w:r>
      <w:r w:rsidRPr="001F1BC5">
        <w:rPr>
          <w:spacing w:val="1"/>
          <w:sz w:val="26"/>
          <w:szCs w:val="26"/>
        </w:rPr>
        <w:t xml:space="preserve"> </w:t>
      </w:r>
      <w:r w:rsidRPr="001F1BC5">
        <w:rPr>
          <w:sz w:val="26"/>
          <w:szCs w:val="26"/>
        </w:rPr>
        <w:t>места</w:t>
      </w:r>
      <w:r w:rsidRPr="001F1BC5">
        <w:rPr>
          <w:spacing w:val="-62"/>
          <w:sz w:val="26"/>
          <w:szCs w:val="26"/>
        </w:rPr>
        <w:t xml:space="preserve"> </w:t>
      </w:r>
      <w:r w:rsidRPr="001F1BC5">
        <w:rPr>
          <w:sz w:val="26"/>
          <w:szCs w:val="26"/>
        </w:rPr>
        <w:t>орфограммы в слове; контроль при проверке собственных и предложенных текстов</w:t>
      </w:r>
      <w:r w:rsidRPr="001F1BC5">
        <w:rPr>
          <w:spacing w:val="1"/>
          <w:sz w:val="26"/>
          <w:szCs w:val="26"/>
        </w:rPr>
        <w:t xml:space="preserve"> </w:t>
      </w:r>
      <w:r w:rsidRPr="001F1BC5">
        <w:rPr>
          <w:sz w:val="26"/>
          <w:szCs w:val="26"/>
        </w:rPr>
        <w:t>(повторение</w:t>
      </w:r>
      <w:r w:rsidRPr="001F1BC5">
        <w:rPr>
          <w:spacing w:val="-2"/>
          <w:sz w:val="26"/>
          <w:szCs w:val="26"/>
        </w:rPr>
        <w:t xml:space="preserve"> </w:t>
      </w:r>
      <w:r w:rsidRPr="001F1BC5">
        <w:rPr>
          <w:sz w:val="26"/>
          <w:szCs w:val="26"/>
        </w:rPr>
        <w:t>и применение</w:t>
      </w:r>
      <w:r w:rsidRPr="001F1BC5">
        <w:rPr>
          <w:spacing w:val="-2"/>
          <w:sz w:val="26"/>
          <w:szCs w:val="26"/>
        </w:rPr>
        <w:t xml:space="preserve"> </w:t>
      </w:r>
      <w:r w:rsidRPr="001F1BC5">
        <w:rPr>
          <w:sz w:val="26"/>
          <w:szCs w:val="26"/>
        </w:rPr>
        <w:t>на</w:t>
      </w:r>
      <w:r w:rsidRPr="001F1BC5">
        <w:rPr>
          <w:spacing w:val="-1"/>
          <w:sz w:val="26"/>
          <w:szCs w:val="26"/>
        </w:rPr>
        <w:t xml:space="preserve"> </w:t>
      </w:r>
      <w:r w:rsidRPr="001F1BC5">
        <w:rPr>
          <w:sz w:val="26"/>
          <w:szCs w:val="26"/>
        </w:rPr>
        <w:t>новом орфографическом</w:t>
      </w:r>
      <w:r w:rsidRPr="001F1BC5">
        <w:rPr>
          <w:spacing w:val="1"/>
          <w:sz w:val="26"/>
          <w:szCs w:val="26"/>
        </w:rPr>
        <w:t xml:space="preserve"> </w:t>
      </w:r>
      <w:r w:rsidRPr="001F1BC5">
        <w:rPr>
          <w:sz w:val="26"/>
          <w:szCs w:val="26"/>
        </w:rPr>
        <w:t>материале).</w:t>
      </w:r>
    </w:p>
    <w:p w:rsidR="00DE11BA" w:rsidRPr="001F1BC5" w:rsidRDefault="00DE11BA" w:rsidP="00DE11BA">
      <w:pPr>
        <w:ind w:right="109"/>
        <w:jc w:val="both"/>
        <w:rPr>
          <w:sz w:val="26"/>
          <w:szCs w:val="26"/>
        </w:rPr>
      </w:pPr>
      <w:r w:rsidRPr="001F1BC5">
        <w:rPr>
          <w:sz w:val="26"/>
          <w:szCs w:val="26"/>
        </w:rPr>
        <w:t>Использование</w:t>
      </w:r>
      <w:r w:rsidRPr="001F1BC5">
        <w:rPr>
          <w:spacing w:val="1"/>
          <w:sz w:val="26"/>
          <w:szCs w:val="26"/>
        </w:rPr>
        <w:t xml:space="preserve"> </w:t>
      </w:r>
      <w:r w:rsidRPr="001F1BC5">
        <w:rPr>
          <w:sz w:val="26"/>
          <w:szCs w:val="26"/>
        </w:rPr>
        <w:t>орфографического</w:t>
      </w:r>
      <w:r w:rsidRPr="001F1BC5">
        <w:rPr>
          <w:spacing w:val="1"/>
          <w:sz w:val="26"/>
          <w:szCs w:val="26"/>
        </w:rPr>
        <w:t xml:space="preserve"> </w:t>
      </w:r>
      <w:r w:rsidRPr="001F1BC5">
        <w:rPr>
          <w:sz w:val="26"/>
          <w:szCs w:val="26"/>
        </w:rPr>
        <w:t>словаря</w:t>
      </w:r>
      <w:r w:rsidRPr="001F1BC5">
        <w:rPr>
          <w:spacing w:val="1"/>
          <w:sz w:val="26"/>
          <w:szCs w:val="26"/>
        </w:rPr>
        <w:t xml:space="preserve"> </w:t>
      </w:r>
      <w:r w:rsidRPr="001F1BC5">
        <w:rPr>
          <w:sz w:val="26"/>
          <w:szCs w:val="26"/>
        </w:rPr>
        <w:t>для</w:t>
      </w:r>
      <w:r w:rsidRPr="001F1BC5">
        <w:rPr>
          <w:spacing w:val="1"/>
          <w:sz w:val="26"/>
          <w:szCs w:val="26"/>
        </w:rPr>
        <w:t xml:space="preserve"> </w:t>
      </w:r>
      <w:r w:rsidRPr="001F1BC5">
        <w:rPr>
          <w:sz w:val="26"/>
          <w:szCs w:val="26"/>
        </w:rPr>
        <w:t>определения</w:t>
      </w:r>
      <w:r w:rsidRPr="001F1BC5">
        <w:rPr>
          <w:spacing w:val="66"/>
          <w:sz w:val="26"/>
          <w:szCs w:val="26"/>
        </w:rPr>
        <w:t xml:space="preserve"> </w:t>
      </w:r>
      <w:r w:rsidRPr="001F1BC5">
        <w:rPr>
          <w:sz w:val="26"/>
          <w:szCs w:val="26"/>
        </w:rPr>
        <w:t>(уточнения)</w:t>
      </w:r>
      <w:r w:rsidRPr="001F1BC5">
        <w:rPr>
          <w:spacing w:val="1"/>
          <w:sz w:val="26"/>
          <w:szCs w:val="26"/>
        </w:rPr>
        <w:t xml:space="preserve"> </w:t>
      </w:r>
      <w:r w:rsidRPr="001F1BC5">
        <w:rPr>
          <w:sz w:val="26"/>
          <w:szCs w:val="26"/>
        </w:rPr>
        <w:t>написания</w:t>
      </w:r>
      <w:r w:rsidRPr="001F1BC5">
        <w:rPr>
          <w:spacing w:val="-1"/>
          <w:sz w:val="26"/>
          <w:szCs w:val="26"/>
        </w:rPr>
        <w:t xml:space="preserve"> </w:t>
      </w:r>
      <w:r w:rsidRPr="001F1BC5">
        <w:rPr>
          <w:sz w:val="26"/>
          <w:szCs w:val="26"/>
        </w:rPr>
        <w:t>слова.</w:t>
      </w:r>
    </w:p>
    <w:p w:rsidR="00DE11BA" w:rsidRPr="001F1BC5" w:rsidRDefault="00DE11BA" w:rsidP="00DE11BA">
      <w:pPr>
        <w:spacing w:line="299" w:lineRule="exact"/>
        <w:jc w:val="both"/>
        <w:rPr>
          <w:sz w:val="26"/>
          <w:szCs w:val="26"/>
        </w:rPr>
      </w:pPr>
      <w:r w:rsidRPr="001F1BC5">
        <w:rPr>
          <w:sz w:val="26"/>
          <w:szCs w:val="26"/>
        </w:rPr>
        <w:t>Правила</w:t>
      </w:r>
      <w:r w:rsidRPr="001F1BC5">
        <w:rPr>
          <w:spacing w:val="-2"/>
          <w:sz w:val="26"/>
          <w:szCs w:val="26"/>
        </w:rPr>
        <w:t xml:space="preserve"> </w:t>
      </w:r>
      <w:r w:rsidRPr="001F1BC5">
        <w:rPr>
          <w:sz w:val="26"/>
          <w:szCs w:val="26"/>
        </w:rPr>
        <w:t>правописания</w:t>
      </w:r>
      <w:r w:rsidRPr="001F1BC5">
        <w:rPr>
          <w:spacing w:val="-4"/>
          <w:sz w:val="26"/>
          <w:szCs w:val="26"/>
        </w:rPr>
        <w:t xml:space="preserve"> </w:t>
      </w:r>
      <w:r w:rsidRPr="001F1BC5">
        <w:rPr>
          <w:sz w:val="26"/>
          <w:szCs w:val="26"/>
        </w:rPr>
        <w:t>и</w:t>
      </w:r>
      <w:r w:rsidRPr="001F1BC5">
        <w:rPr>
          <w:spacing w:val="-3"/>
          <w:sz w:val="26"/>
          <w:szCs w:val="26"/>
        </w:rPr>
        <w:t xml:space="preserve"> </w:t>
      </w:r>
      <w:r w:rsidRPr="001F1BC5">
        <w:rPr>
          <w:sz w:val="26"/>
          <w:szCs w:val="26"/>
        </w:rPr>
        <w:t>их</w:t>
      </w:r>
      <w:r w:rsidRPr="001F1BC5">
        <w:rPr>
          <w:spacing w:val="-4"/>
          <w:sz w:val="26"/>
          <w:szCs w:val="26"/>
        </w:rPr>
        <w:t xml:space="preserve"> </w:t>
      </w:r>
      <w:r w:rsidRPr="001F1BC5">
        <w:rPr>
          <w:sz w:val="26"/>
          <w:szCs w:val="26"/>
        </w:rPr>
        <w:t>применение:</w:t>
      </w:r>
    </w:p>
    <w:p w:rsidR="00DE11BA" w:rsidRPr="001F1BC5" w:rsidRDefault="00DE11BA" w:rsidP="00DE11BA">
      <w:pPr>
        <w:numPr>
          <w:ilvl w:val="0"/>
          <w:numId w:val="5"/>
        </w:numPr>
        <w:tabs>
          <w:tab w:val="left" w:pos="645"/>
        </w:tabs>
        <w:spacing w:before="1"/>
        <w:ind w:right="103"/>
        <w:jc w:val="both"/>
        <w:rPr>
          <w:sz w:val="26"/>
        </w:rPr>
      </w:pPr>
      <w:r w:rsidRPr="001F1BC5">
        <w:rPr>
          <w:sz w:val="26"/>
        </w:rPr>
        <w:t>безударные падежные окончания имён существительных (кроме существительных</w:t>
      </w:r>
      <w:r w:rsidRPr="001F1BC5">
        <w:rPr>
          <w:spacing w:val="1"/>
          <w:sz w:val="26"/>
        </w:rPr>
        <w:t xml:space="preserve"> </w:t>
      </w:r>
      <w:r w:rsidRPr="001F1BC5">
        <w:rPr>
          <w:sz w:val="26"/>
        </w:rPr>
        <w:t>на -мя, -ий, -ие, -ия, а также кроме собственных имён существительных на -ов, -ин, -</w:t>
      </w:r>
      <w:r w:rsidRPr="001F1BC5">
        <w:rPr>
          <w:spacing w:val="1"/>
          <w:sz w:val="26"/>
        </w:rPr>
        <w:t xml:space="preserve"> </w:t>
      </w:r>
      <w:r w:rsidRPr="001F1BC5">
        <w:rPr>
          <w:sz w:val="26"/>
        </w:rPr>
        <w:t>ий);</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безударные</w:t>
      </w:r>
      <w:r w:rsidRPr="001F1BC5">
        <w:rPr>
          <w:spacing w:val="-5"/>
          <w:sz w:val="26"/>
        </w:rPr>
        <w:t xml:space="preserve"> </w:t>
      </w:r>
      <w:r w:rsidRPr="001F1BC5">
        <w:rPr>
          <w:sz w:val="26"/>
        </w:rPr>
        <w:t>падежные</w:t>
      </w:r>
      <w:r w:rsidRPr="001F1BC5">
        <w:rPr>
          <w:spacing w:val="-4"/>
          <w:sz w:val="26"/>
        </w:rPr>
        <w:t xml:space="preserve"> </w:t>
      </w:r>
      <w:r w:rsidRPr="001F1BC5">
        <w:rPr>
          <w:sz w:val="26"/>
        </w:rPr>
        <w:t>окончания</w:t>
      </w:r>
      <w:r w:rsidRPr="001F1BC5">
        <w:rPr>
          <w:spacing w:val="-4"/>
          <w:sz w:val="26"/>
        </w:rPr>
        <w:t xml:space="preserve"> </w:t>
      </w:r>
      <w:r w:rsidRPr="001F1BC5">
        <w:rPr>
          <w:sz w:val="26"/>
        </w:rPr>
        <w:t>имён</w:t>
      </w:r>
      <w:r w:rsidRPr="001F1BC5">
        <w:rPr>
          <w:spacing w:val="-4"/>
          <w:sz w:val="26"/>
        </w:rPr>
        <w:t xml:space="preserve"> </w:t>
      </w:r>
      <w:r w:rsidRPr="001F1BC5">
        <w:rPr>
          <w:sz w:val="26"/>
        </w:rPr>
        <w:t>прилагательных;</w:t>
      </w:r>
    </w:p>
    <w:p w:rsidR="00DE11BA" w:rsidRPr="001F1BC5" w:rsidRDefault="00DE11BA" w:rsidP="00DE11BA">
      <w:pPr>
        <w:numPr>
          <w:ilvl w:val="0"/>
          <w:numId w:val="5"/>
        </w:numPr>
        <w:tabs>
          <w:tab w:val="left" w:pos="645"/>
        </w:tabs>
        <w:ind w:right="106"/>
        <w:jc w:val="both"/>
        <w:rPr>
          <w:sz w:val="26"/>
        </w:rPr>
      </w:pPr>
      <w:r w:rsidRPr="001F1BC5">
        <w:rPr>
          <w:sz w:val="26"/>
        </w:rPr>
        <w:t>мягкий знак после шипящих на</w:t>
      </w:r>
      <w:r w:rsidRPr="001F1BC5">
        <w:rPr>
          <w:spacing w:val="1"/>
          <w:sz w:val="26"/>
        </w:rPr>
        <w:t xml:space="preserve"> </w:t>
      </w:r>
      <w:r w:rsidRPr="001F1BC5">
        <w:rPr>
          <w:sz w:val="26"/>
        </w:rPr>
        <w:t>конце</w:t>
      </w:r>
      <w:r w:rsidRPr="001F1BC5">
        <w:rPr>
          <w:spacing w:val="1"/>
          <w:sz w:val="26"/>
        </w:rPr>
        <w:t xml:space="preserve"> </w:t>
      </w:r>
      <w:r w:rsidRPr="001F1BC5">
        <w:rPr>
          <w:sz w:val="26"/>
        </w:rPr>
        <w:t>глаголов</w:t>
      </w:r>
      <w:r w:rsidRPr="001F1BC5">
        <w:rPr>
          <w:spacing w:val="1"/>
          <w:sz w:val="26"/>
        </w:rPr>
        <w:t xml:space="preserve"> </w:t>
      </w:r>
      <w:r w:rsidRPr="001F1BC5">
        <w:rPr>
          <w:sz w:val="26"/>
        </w:rPr>
        <w:t>в</w:t>
      </w:r>
      <w:r w:rsidRPr="001F1BC5">
        <w:rPr>
          <w:spacing w:val="1"/>
          <w:sz w:val="26"/>
        </w:rPr>
        <w:t xml:space="preserve"> </w:t>
      </w:r>
      <w:r w:rsidRPr="001F1BC5">
        <w:rPr>
          <w:sz w:val="26"/>
        </w:rPr>
        <w:t>форме 2­го лица единственного</w:t>
      </w:r>
      <w:r w:rsidRPr="001F1BC5">
        <w:rPr>
          <w:spacing w:val="1"/>
          <w:sz w:val="26"/>
        </w:rPr>
        <w:t xml:space="preserve"> </w:t>
      </w:r>
      <w:r w:rsidRPr="001F1BC5">
        <w:rPr>
          <w:sz w:val="26"/>
        </w:rPr>
        <w:t>числа;</w:t>
      </w:r>
    </w:p>
    <w:p w:rsidR="00DE11BA" w:rsidRPr="001F1BC5" w:rsidRDefault="00DE11BA" w:rsidP="00DE11BA">
      <w:pPr>
        <w:numPr>
          <w:ilvl w:val="0"/>
          <w:numId w:val="5"/>
        </w:numPr>
        <w:tabs>
          <w:tab w:val="left" w:pos="645"/>
        </w:tabs>
        <w:spacing w:line="299" w:lineRule="exact"/>
        <w:ind w:left="644"/>
        <w:jc w:val="both"/>
        <w:rPr>
          <w:sz w:val="26"/>
        </w:rPr>
      </w:pPr>
      <w:r w:rsidRPr="001F1BC5">
        <w:rPr>
          <w:sz w:val="26"/>
        </w:rPr>
        <w:t>наличие</w:t>
      </w:r>
      <w:r w:rsidRPr="001F1BC5">
        <w:rPr>
          <w:spacing w:val="-3"/>
          <w:sz w:val="26"/>
        </w:rPr>
        <w:t xml:space="preserve"> </w:t>
      </w:r>
      <w:r w:rsidRPr="001F1BC5">
        <w:rPr>
          <w:sz w:val="26"/>
        </w:rPr>
        <w:t>или</w:t>
      </w:r>
      <w:r w:rsidRPr="001F1BC5">
        <w:rPr>
          <w:spacing w:val="-2"/>
          <w:sz w:val="26"/>
        </w:rPr>
        <w:t xml:space="preserve"> </w:t>
      </w:r>
      <w:r w:rsidRPr="001F1BC5">
        <w:rPr>
          <w:sz w:val="26"/>
        </w:rPr>
        <w:t>отсутствие</w:t>
      </w:r>
      <w:r w:rsidRPr="001F1BC5">
        <w:rPr>
          <w:spacing w:val="61"/>
          <w:sz w:val="26"/>
        </w:rPr>
        <w:t xml:space="preserve"> </w:t>
      </w:r>
      <w:r w:rsidRPr="001F1BC5">
        <w:rPr>
          <w:sz w:val="26"/>
        </w:rPr>
        <w:t>мягкого</w:t>
      </w:r>
      <w:r w:rsidRPr="001F1BC5">
        <w:rPr>
          <w:spacing w:val="63"/>
          <w:sz w:val="26"/>
        </w:rPr>
        <w:t xml:space="preserve"> </w:t>
      </w:r>
      <w:r w:rsidRPr="001F1BC5">
        <w:rPr>
          <w:sz w:val="26"/>
        </w:rPr>
        <w:t>знака</w:t>
      </w:r>
      <w:r w:rsidRPr="001F1BC5">
        <w:rPr>
          <w:spacing w:val="60"/>
          <w:sz w:val="26"/>
        </w:rPr>
        <w:t xml:space="preserve"> </w:t>
      </w:r>
      <w:r w:rsidRPr="001F1BC5">
        <w:rPr>
          <w:sz w:val="26"/>
        </w:rPr>
        <w:t>в</w:t>
      </w:r>
      <w:r w:rsidRPr="001F1BC5">
        <w:rPr>
          <w:spacing w:val="63"/>
          <w:sz w:val="26"/>
        </w:rPr>
        <w:t xml:space="preserve"> </w:t>
      </w:r>
      <w:r w:rsidRPr="001F1BC5">
        <w:rPr>
          <w:sz w:val="26"/>
        </w:rPr>
        <w:t>глаголах</w:t>
      </w:r>
      <w:r w:rsidRPr="001F1BC5">
        <w:rPr>
          <w:spacing w:val="61"/>
          <w:sz w:val="26"/>
        </w:rPr>
        <w:t xml:space="preserve"> </w:t>
      </w:r>
      <w:r w:rsidRPr="001F1BC5">
        <w:rPr>
          <w:sz w:val="26"/>
        </w:rPr>
        <w:t>на</w:t>
      </w:r>
      <w:r w:rsidRPr="001F1BC5">
        <w:rPr>
          <w:spacing w:val="3"/>
          <w:sz w:val="26"/>
        </w:rPr>
        <w:t xml:space="preserve"> </w:t>
      </w:r>
      <w:r w:rsidRPr="001F1BC5">
        <w:rPr>
          <w:sz w:val="26"/>
        </w:rPr>
        <w:t>-ться</w:t>
      </w:r>
      <w:r w:rsidRPr="001F1BC5">
        <w:rPr>
          <w:spacing w:val="-3"/>
          <w:sz w:val="26"/>
        </w:rPr>
        <w:t xml:space="preserve"> </w:t>
      </w:r>
      <w:r w:rsidRPr="001F1BC5">
        <w:rPr>
          <w:sz w:val="26"/>
        </w:rPr>
        <w:t>и -тся;</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безударные</w:t>
      </w:r>
      <w:r w:rsidRPr="001F1BC5">
        <w:rPr>
          <w:spacing w:val="-5"/>
          <w:sz w:val="26"/>
        </w:rPr>
        <w:t xml:space="preserve"> </w:t>
      </w:r>
      <w:r w:rsidRPr="001F1BC5">
        <w:rPr>
          <w:sz w:val="26"/>
        </w:rPr>
        <w:t>личные</w:t>
      </w:r>
      <w:r w:rsidRPr="001F1BC5">
        <w:rPr>
          <w:spacing w:val="-4"/>
          <w:sz w:val="26"/>
        </w:rPr>
        <w:t xml:space="preserve"> </w:t>
      </w:r>
      <w:r w:rsidRPr="001F1BC5">
        <w:rPr>
          <w:sz w:val="26"/>
        </w:rPr>
        <w:t>окончания</w:t>
      </w:r>
      <w:r w:rsidRPr="001F1BC5">
        <w:rPr>
          <w:spacing w:val="-4"/>
          <w:sz w:val="26"/>
        </w:rPr>
        <w:t xml:space="preserve"> </w:t>
      </w:r>
      <w:r w:rsidRPr="001F1BC5">
        <w:rPr>
          <w:sz w:val="26"/>
        </w:rPr>
        <w:t>глаголов;</w:t>
      </w:r>
    </w:p>
    <w:p w:rsidR="00DE11BA" w:rsidRPr="001F1BC5" w:rsidRDefault="00DE11BA" w:rsidP="00DE11BA">
      <w:pPr>
        <w:numPr>
          <w:ilvl w:val="0"/>
          <w:numId w:val="5"/>
        </w:numPr>
        <w:tabs>
          <w:tab w:val="left" w:pos="645"/>
        </w:tabs>
        <w:ind w:right="110"/>
        <w:jc w:val="both"/>
        <w:rPr>
          <w:sz w:val="26"/>
        </w:rPr>
      </w:pPr>
      <w:r w:rsidRPr="001F1BC5">
        <w:rPr>
          <w:sz w:val="26"/>
        </w:rPr>
        <w:t>знаки</w:t>
      </w:r>
      <w:r w:rsidRPr="001F1BC5">
        <w:rPr>
          <w:spacing w:val="1"/>
          <w:sz w:val="26"/>
        </w:rPr>
        <w:t xml:space="preserve"> </w:t>
      </w:r>
      <w:r w:rsidRPr="001F1BC5">
        <w:rPr>
          <w:sz w:val="26"/>
        </w:rPr>
        <w:t>препинания</w:t>
      </w:r>
      <w:r w:rsidRPr="001F1BC5">
        <w:rPr>
          <w:spacing w:val="1"/>
          <w:sz w:val="26"/>
        </w:rPr>
        <w:t xml:space="preserve"> </w:t>
      </w:r>
      <w:r w:rsidRPr="001F1BC5">
        <w:rPr>
          <w:sz w:val="26"/>
        </w:rPr>
        <w:t>в</w:t>
      </w:r>
      <w:r w:rsidRPr="001F1BC5">
        <w:rPr>
          <w:spacing w:val="1"/>
          <w:sz w:val="26"/>
        </w:rPr>
        <w:t xml:space="preserve"> </w:t>
      </w:r>
      <w:r w:rsidRPr="001F1BC5">
        <w:rPr>
          <w:sz w:val="26"/>
        </w:rPr>
        <w:t>предложениях</w:t>
      </w:r>
      <w:r w:rsidRPr="001F1BC5">
        <w:rPr>
          <w:spacing w:val="1"/>
          <w:sz w:val="26"/>
        </w:rPr>
        <w:t xml:space="preserve"> </w:t>
      </w:r>
      <w:r w:rsidRPr="001F1BC5">
        <w:rPr>
          <w:sz w:val="26"/>
        </w:rPr>
        <w:t>с</w:t>
      </w:r>
      <w:r w:rsidRPr="001F1BC5">
        <w:rPr>
          <w:spacing w:val="1"/>
          <w:sz w:val="26"/>
        </w:rPr>
        <w:t xml:space="preserve"> </w:t>
      </w:r>
      <w:r w:rsidRPr="001F1BC5">
        <w:rPr>
          <w:sz w:val="26"/>
        </w:rPr>
        <w:t>однородными</w:t>
      </w:r>
      <w:r w:rsidRPr="001F1BC5">
        <w:rPr>
          <w:spacing w:val="1"/>
          <w:sz w:val="26"/>
        </w:rPr>
        <w:t xml:space="preserve"> </w:t>
      </w:r>
      <w:r w:rsidRPr="001F1BC5">
        <w:rPr>
          <w:sz w:val="26"/>
        </w:rPr>
        <w:t>членами,</w:t>
      </w:r>
      <w:r w:rsidRPr="001F1BC5">
        <w:rPr>
          <w:spacing w:val="1"/>
          <w:sz w:val="26"/>
        </w:rPr>
        <w:t xml:space="preserve"> </w:t>
      </w:r>
      <w:r w:rsidRPr="001F1BC5">
        <w:rPr>
          <w:sz w:val="26"/>
        </w:rPr>
        <w:t>соединёнными</w:t>
      </w:r>
      <w:r w:rsidRPr="001F1BC5">
        <w:rPr>
          <w:spacing w:val="-62"/>
          <w:sz w:val="26"/>
        </w:rPr>
        <w:t xml:space="preserve"> </w:t>
      </w:r>
      <w:r w:rsidRPr="001F1BC5">
        <w:rPr>
          <w:sz w:val="26"/>
        </w:rPr>
        <w:t>союзами</w:t>
      </w:r>
      <w:r w:rsidRPr="001F1BC5">
        <w:rPr>
          <w:spacing w:val="-2"/>
          <w:sz w:val="26"/>
        </w:rPr>
        <w:t xml:space="preserve"> </w:t>
      </w:r>
      <w:r w:rsidRPr="001F1BC5">
        <w:rPr>
          <w:sz w:val="26"/>
        </w:rPr>
        <w:t>и,</w:t>
      </w:r>
      <w:r w:rsidRPr="001F1BC5">
        <w:rPr>
          <w:spacing w:val="-1"/>
          <w:sz w:val="26"/>
        </w:rPr>
        <w:t xml:space="preserve"> </w:t>
      </w:r>
      <w:r w:rsidRPr="001F1BC5">
        <w:rPr>
          <w:sz w:val="26"/>
        </w:rPr>
        <w:t>а,</w:t>
      </w:r>
      <w:r w:rsidRPr="001F1BC5">
        <w:rPr>
          <w:spacing w:val="-1"/>
          <w:sz w:val="26"/>
        </w:rPr>
        <w:t xml:space="preserve"> </w:t>
      </w:r>
      <w:r w:rsidRPr="001F1BC5">
        <w:rPr>
          <w:sz w:val="26"/>
        </w:rPr>
        <w:t>но</w:t>
      </w:r>
      <w:r w:rsidRPr="001F1BC5">
        <w:rPr>
          <w:spacing w:val="-1"/>
          <w:sz w:val="26"/>
        </w:rPr>
        <w:t xml:space="preserve"> </w:t>
      </w:r>
      <w:r w:rsidRPr="001F1BC5">
        <w:rPr>
          <w:sz w:val="26"/>
        </w:rPr>
        <w:t>и</w:t>
      </w:r>
      <w:r w:rsidRPr="001F1BC5">
        <w:rPr>
          <w:spacing w:val="2"/>
          <w:sz w:val="26"/>
        </w:rPr>
        <w:t xml:space="preserve"> </w:t>
      </w:r>
      <w:r w:rsidRPr="001F1BC5">
        <w:rPr>
          <w:sz w:val="26"/>
        </w:rPr>
        <w:t>без союзов.</w:t>
      </w:r>
    </w:p>
    <w:p w:rsidR="00DE11BA" w:rsidRPr="001F1BC5" w:rsidRDefault="00DE11BA" w:rsidP="00DE11BA">
      <w:pPr>
        <w:spacing w:before="2"/>
        <w:ind w:right="109"/>
        <w:jc w:val="both"/>
        <w:rPr>
          <w:sz w:val="26"/>
          <w:szCs w:val="26"/>
        </w:rPr>
      </w:pPr>
      <w:r w:rsidRPr="001F1BC5">
        <w:rPr>
          <w:sz w:val="26"/>
          <w:szCs w:val="26"/>
        </w:rPr>
        <w:t>Знаки</w:t>
      </w:r>
      <w:r w:rsidRPr="001F1BC5">
        <w:rPr>
          <w:spacing w:val="1"/>
          <w:sz w:val="26"/>
          <w:szCs w:val="26"/>
        </w:rPr>
        <w:t xml:space="preserve"> </w:t>
      </w:r>
      <w:r w:rsidRPr="001F1BC5">
        <w:rPr>
          <w:sz w:val="26"/>
          <w:szCs w:val="26"/>
        </w:rPr>
        <w:t>препинания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сложном</w:t>
      </w:r>
      <w:r w:rsidRPr="001F1BC5">
        <w:rPr>
          <w:spacing w:val="1"/>
          <w:sz w:val="26"/>
          <w:szCs w:val="26"/>
        </w:rPr>
        <w:t xml:space="preserve"> </w:t>
      </w:r>
      <w:r w:rsidRPr="001F1BC5">
        <w:rPr>
          <w:sz w:val="26"/>
          <w:szCs w:val="26"/>
        </w:rPr>
        <w:t>предложении,</w:t>
      </w:r>
      <w:r w:rsidRPr="001F1BC5">
        <w:rPr>
          <w:spacing w:val="1"/>
          <w:sz w:val="26"/>
          <w:szCs w:val="26"/>
        </w:rPr>
        <w:t xml:space="preserve"> </w:t>
      </w:r>
      <w:r w:rsidRPr="001F1BC5">
        <w:rPr>
          <w:sz w:val="26"/>
          <w:szCs w:val="26"/>
        </w:rPr>
        <w:t>состоящем</w:t>
      </w:r>
      <w:r w:rsidRPr="001F1BC5">
        <w:rPr>
          <w:spacing w:val="1"/>
          <w:sz w:val="26"/>
          <w:szCs w:val="26"/>
        </w:rPr>
        <w:t xml:space="preserve"> </w:t>
      </w:r>
      <w:r w:rsidRPr="001F1BC5">
        <w:rPr>
          <w:sz w:val="26"/>
          <w:szCs w:val="26"/>
        </w:rPr>
        <w:t>из</w:t>
      </w:r>
      <w:r w:rsidRPr="001F1BC5">
        <w:rPr>
          <w:spacing w:val="1"/>
          <w:sz w:val="26"/>
          <w:szCs w:val="26"/>
        </w:rPr>
        <w:t xml:space="preserve"> </w:t>
      </w:r>
      <w:r w:rsidRPr="001F1BC5">
        <w:rPr>
          <w:sz w:val="26"/>
          <w:szCs w:val="26"/>
        </w:rPr>
        <w:t>двух</w:t>
      </w:r>
      <w:r w:rsidRPr="001F1BC5">
        <w:rPr>
          <w:spacing w:val="1"/>
          <w:sz w:val="26"/>
          <w:szCs w:val="26"/>
        </w:rPr>
        <w:t xml:space="preserve"> </w:t>
      </w:r>
      <w:r w:rsidRPr="001F1BC5">
        <w:rPr>
          <w:sz w:val="26"/>
          <w:szCs w:val="26"/>
        </w:rPr>
        <w:t>простых</w:t>
      </w:r>
      <w:r w:rsidRPr="001F1BC5">
        <w:rPr>
          <w:spacing w:val="1"/>
          <w:sz w:val="26"/>
          <w:szCs w:val="26"/>
        </w:rPr>
        <w:t xml:space="preserve"> </w:t>
      </w:r>
      <w:r w:rsidRPr="001F1BC5">
        <w:rPr>
          <w:sz w:val="26"/>
          <w:szCs w:val="26"/>
        </w:rPr>
        <w:t>(наблюдение).</w:t>
      </w:r>
    </w:p>
    <w:p w:rsidR="00DE11BA" w:rsidRPr="001F1BC5" w:rsidRDefault="00DE11BA" w:rsidP="00DE11BA">
      <w:pPr>
        <w:spacing w:line="299" w:lineRule="exact"/>
        <w:jc w:val="both"/>
        <w:rPr>
          <w:sz w:val="26"/>
          <w:szCs w:val="26"/>
        </w:rPr>
      </w:pPr>
      <w:r w:rsidRPr="001F1BC5">
        <w:rPr>
          <w:sz w:val="26"/>
          <w:szCs w:val="26"/>
        </w:rPr>
        <w:t>Знаки</w:t>
      </w:r>
      <w:r w:rsidRPr="001F1BC5">
        <w:rPr>
          <w:spacing w:val="-3"/>
          <w:sz w:val="26"/>
          <w:szCs w:val="26"/>
        </w:rPr>
        <w:t xml:space="preserve"> </w:t>
      </w:r>
      <w:r w:rsidRPr="001F1BC5">
        <w:rPr>
          <w:sz w:val="26"/>
          <w:szCs w:val="26"/>
        </w:rPr>
        <w:t>препинания</w:t>
      </w:r>
      <w:r w:rsidRPr="001F1BC5">
        <w:rPr>
          <w:spacing w:val="-3"/>
          <w:sz w:val="26"/>
          <w:szCs w:val="26"/>
        </w:rPr>
        <w:t xml:space="preserve"> </w:t>
      </w:r>
      <w:r w:rsidRPr="001F1BC5">
        <w:rPr>
          <w:sz w:val="26"/>
          <w:szCs w:val="26"/>
        </w:rPr>
        <w:t>в</w:t>
      </w:r>
      <w:r w:rsidRPr="001F1BC5">
        <w:rPr>
          <w:spacing w:val="-1"/>
          <w:sz w:val="26"/>
          <w:szCs w:val="26"/>
        </w:rPr>
        <w:t xml:space="preserve"> </w:t>
      </w:r>
      <w:r w:rsidRPr="001F1BC5">
        <w:rPr>
          <w:sz w:val="26"/>
          <w:szCs w:val="26"/>
        </w:rPr>
        <w:t>предложении</w:t>
      </w:r>
      <w:r w:rsidRPr="001F1BC5">
        <w:rPr>
          <w:spacing w:val="-3"/>
          <w:sz w:val="26"/>
          <w:szCs w:val="26"/>
        </w:rPr>
        <w:t xml:space="preserve"> </w:t>
      </w:r>
      <w:r w:rsidRPr="001F1BC5">
        <w:rPr>
          <w:sz w:val="26"/>
          <w:szCs w:val="26"/>
        </w:rPr>
        <w:t>с</w:t>
      </w:r>
      <w:r w:rsidRPr="001F1BC5">
        <w:rPr>
          <w:spacing w:val="-2"/>
          <w:sz w:val="26"/>
          <w:szCs w:val="26"/>
        </w:rPr>
        <w:t xml:space="preserve"> </w:t>
      </w:r>
      <w:r w:rsidRPr="001F1BC5">
        <w:rPr>
          <w:sz w:val="26"/>
          <w:szCs w:val="26"/>
        </w:rPr>
        <w:t>прямой</w:t>
      </w:r>
      <w:r w:rsidRPr="001F1BC5">
        <w:rPr>
          <w:spacing w:val="-3"/>
          <w:sz w:val="26"/>
          <w:szCs w:val="26"/>
        </w:rPr>
        <w:t xml:space="preserve"> </w:t>
      </w:r>
      <w:r w:rsidRPr="001F1BC5">
        <w:rPr>
          <w:sz w:val="26"/>
          <w:szCs w:val="26"/>
        </w:rPr>
        <w:t>речью</w:t>
      </w:r>
      <w:r w:rsidRPr="001F1BC5">
        <w:rPr>
          <w:spacing w:val="-2"/>
          <w:sz w:val="26"/>
          <w:szCs w:val="26"/>
        </w:rPr>
        <w:t xml:space="preserve"> </w:t>
      </w:r>
      <w:r w:rsidRPr="001F1BC5">
        <w:rPr>
          <w:sz w:val="26"/>
          <w:szCs w:val="26"/>
        </w:rPr>
        <w:t>после</w:t>
      </w:r>
      <w:r w:rsidRPr="001F1BC5">
        <w:rPr>
          <w:spacing w:val="-3"/>
          <w:sz w:val="26"/>
          <w:szCs w:val="26"/>
        </w:rPr>
        <w:t xml:space="preserve"> </w:t>
      </w:r>
      <w:r w:rsidRPr="001F1BC5">
        <w:rPr>
          <w:sz w:val="26"/>
          <w:szCs w:val="26"/>
        </w:rPr>
        <w:t>слов</w:t>
      </w:r>
      <w:r w:rsidRPr="001F1BC5">
        <w:rPr>
          <w:spacing w:val="-2"/>
          <w:sz w:val="26"/>
          <w:szCs w:val="26"/>
        </w:rPr>
        <w:t xml:space="preserve"> </w:t>
      </w:r>
      <w:r w:rsidRPr="001F1BC5">
        <w:rPr>
          <w:sz w:val="26"/>
          <w:szCs w:val="26"/>
        </w:rPr>
        <w:t>автора</w:t>
      </w:r>
      <w:r w:rsidRPr="001F1BC5">
        <w:rPr>
          <w:spacing w:val="-3"/>
          <w:sz w:val="26"/>
          <w:szCs w:val="26"/>
        </w:rPr>
        <w:t xml:space="preserve"> </w:t>
      </w:r>
      <w:r w:rsidRPr="001F1BC5">
        <w:rPr>
          <w:sz w:val="26"/>
          <w:szCs w:val="26"/>
        </w:rPr>
        <w:t>(наблюдение).</w:t>
      </w:r>
    </w:p>
    <w:p w:rsidR="00DE11BA" w:rsidRPr="001F1BC5" w:rsidRDefault="00DE11BA" w:rsidP="00DE11BA">
      <w:pPr>
        <w:spacing w:before="11"/>
        <w:rPr>
          <w:sz w:val="25"/>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Развитие</w:t>
      </w:r>
      <w:r w:rsidRPr="00411955">
        <w:rPr>
          <w:b/>
          <w:bCs/>
          <w:i/>
          <w:iCs/>
          <w:spacing w:val="-3"/>
          <w:sz w:val="26"/>
          <w:szCs w:val="26"/>
        </w:rPr>
        <w:t xml:space="preserve"> </w:t>
      </w:r>
      <w:r w:rsidRPr="00411955">
        <w:rPr>
          <w:b/>
          <w:bCs/>
          <w:i/>
          <w:iCs/>
          <w:sz w:val="26"/>
          <w:szCs w:val="26"/>
        </w:rPr>
        <w:t>речи</w:t>
      </w:r>
    </w:p>
    <w:p w:rsidR="00DE11BA" w:rsidRPr="001F1BC5" w:rsidRDefault="00DE11BA" w:rsidP="00DE11BA">
      <w:pPr>
        <w:ind w:right="106"/>
        <w:jc w:val="both"/>
        <w:rPr>
          <w:sz w:val="26"/>
          <w:szCs w:val="26"/>
        </w:rPr>
      </w:pPr>
      <w:r w:rsidRPr="001F1BC5">
        <w:rPr>
          <w:sz w:val="26"/>
          <w:szCs w:val="26"/>
        </w:rPr>
        <w:t>Повторение</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продолжение</w:t>
      </w:r>
      <w:r w:rsidRPr="001F1BC5">
        <w:rPr>
          <w:spacing w:val="1"/>
          <w:sz w:val="26"/>
          <w:szCs w:val="26"/>
        </w:rPr>
        <w:t xml:space="preserve"> </w:t>
      </w:r>
      <w:r w:rsidRPr="001F1BC5">
        <w:rPr>
          <w:sz w:val="26"/>
          <w:szCs w:val="26"/>
        </w:rPr>
        <w:t>работы,</w:t>
      </w:r>
      <w:r w:rsidRPr="001F1BC5">
        <w:rPr>
          <w:spacing w:val="1"/>
          <w:sz w:val="26"/>
          <w:szCs w:val="26"/>
        </w:rPr>
        <w:t xml:space="preserve"> </w:t>
      </w:r>
      <w:r w:rsidRPr="001F1BC5">
        <w:rPr>
          <w:sz w:val="26"/>
          <w:szCs w:val="26"/>
        </w:rPr>
        <w:t>начатой</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предыдущих</w:t>
      </w:r>
      <w:r w:rsidRPr="001F1BC5">
        <w:rPr>
          <w:spacing w:val="1"/>
          <w:sz w:val="26"/>
          <w:szCs w:val="26"/>
        </w:rPr>
        <w:t xml:space="preserve"> </w:t>
      </w:r>
      <w:r w:rsidRPr="001F1BC5">
        <w:rPr>
          <w:sz w:val="26"/>
          <w:szCs w:val="26"/>
        </w:rPr>
        <w:t>классах:</w:t>
      </w:r>
      <w:r w:rsidRPr="001F1BC5">
        <w:rPr>
          <w:spacing w:val="1"/>
          <w:sz w:val="26"/>
          <w:szCs w:val="26"/>
        </w:rPr>
        <w:t xml:space="preserve"> </w:t>
      </w:r>
      <w:r w:rsidRPr="001F1BC5">
        <w:rPr>
          <w:sz w:val="26"/>
          <w:szCs w:val="26"/>
        </w:rPr>
        <w:t>ситуации</w:t>
      </w:r>
      <w:r w:rsidRPr="001F1BC5">
        <w:rPr>
          <w:spacing w:val="1"/>
          <w:sz w:val="26"/>
          <w:szCs w:val="26"/>
        </w:rPr>
        <w:t xml:space="preserve"> </w:t>
      </w:r>
      <w:r w:rsidRPr="001F1BC5">
        <w:rPr>
          <w:sz w:val="26"/>
          <w:szCs w:val="26"/>
        </w:rPr>
        <w:t>устного и</w:t>
      </w:r>
      <w:r w:rsidRPr="001F1BC5">
        <w:rPr>
          <w:spacing w:val="1"/>
          <w:sz w:val="26"/>
          <w:szCs w:val="26"/>
        </w:rPr>
        <w:t xml:space="preserve"> </w:t>
      </w:r>
      <w:r w:rsidRPr="001F1BC5">
        <w:rPr>
          <w:sz w:val="26"/>
          <w:szCs w:val="26"/>
        </w:rPr>
        <w:t>письменного общения</w:t>
      </w:r>
      <w:r w:rsidRPr="001F1BC5">
        <w:rPr>
          <w:spacing w:val="1"/>
          <w:sz w:val="26"/>
          <w:szCs w:val="26"/>
        </w:rPr>
        <w:t xml:space="preserve"> </w:t>
      </w:r>
      <w:r w:rsidRPr="001F1BC5">
        <w:rPr>
          <w:sz w:val="26"/>
          <w:szCs w:val="26"/>
        </w:rPr>
        <w:t>(письмо,</w:t>
      </w:r>
      <w:r w:rsidRPr="001F1BC5">
        <w:rPr>
          <w:spacing w:val="1"/>
          <w:sz w:val="26"/>
          <w:szCs w:val="26"/>
        </w:rPr>
        <w:t xml:space="preserve"> </w:t>
      </w:r>
      <w:r w:rsidRPr="001F1BC5">
        <w:rPr>
          <w:sz w:val="26"/>
          <w:szCs w:val="26"/>
        </w:rPr>
        <w:t>поздравительная</w:t>
      </w:r>
      <w:r w:rsidRPr="001F1BC5">
        <w:rPr>
          <w:spacing w:val="1"/>
          <w:sz w:val="26"/>
          <w:szCs w:val="26"/>
        </w:rPr>
        <w:t xml:space="preserve"> </w:t>
      </w:r>
      <w:r w:rsidRPr="001F1BC5">
        <w:rPr>
          <w:sz w:val="26"/>
          <w:szCs w:val="26"/>
        </w:rPr>
        <w:t>открытка,</w:t>
      </w:r>
      <w:r w:rsidRPr="001F1BC5">
        <w:rPr>
          <w:spacing w:val="1"/>
          <w:sz w:val="26"/>
          <w:szCs w:val="26"/>
        </w:rPr>
        <w:t xml:space="preserve"> </w:t>
      </w:r>
      <w:r w:rsidRPr="001F1BC5">
        <w:rPr>
          <w:sz w:val="26"/>
          <w:szCs w:val="26"/>
        </w:rPr>
        <w:t>объявление</w:t>
      </w:r>
      <w:r w:rsidRPr="001F1BC5">
        <w:rPr>
          <w:spacing w:val="65"/>
          <w:sz w:val="26"/>
          <w:szCs w:val="26"/>
        </w:rPr>
        <w:t xml:space="preserve"> </w:t>
      </w:r>
      <w:r w:rsidRPr="001F1BC5">
        <w:rPr>
          <w:sz w:val="26"/>
          <w:szCs w:val="26"/>
        </w:rPr>
        <w:t>и</w:t>
      </w:r>
      <w:r w:rsidRPr="001F1BC5">
        <w:rPr>
          <w:spacing w:val="1"/>
          <w:sz w:val="26"/>
          <w:szCs w:val="26"/>
        </w:rPr>
        <w:t xml:space="preserve"> </w:t>
      </w:r>
      <w:r w:rsidRPr="001F1BC5">
        <w:rPr>
          <w:sz w:val="26"/>
          <w:szCs w:val="26"/>
        </w:rPr>
        <w:t>др.);</w:t>
      </w:r>
      <w:r w:rsidRPr="001F1BC5">
        <w:rPr>
          <w:spacing w:val="-1"/>
          <w:sz w:val="26"/>
          <w:szCs w:val="26"/>
        </w:rPr>
        <w:t xml:space="preserve"> </w:t>
      </w:r>
      <w:r w:rsidRPr="001F1BC5">
        <w:rPr>
          <w:sz w:val="26"/>
          <w:szCs w:val="26"/>
        </w:rPr>
        <w:t>диалог;</w:t>
      </w:r>
      <w:r w:rsidRPr="001F1BC5">
        <w:rPr>
          <w:spacing w:val="-2"/>
          <w:sz w:val="26"/>
          <w:szCs w:val="26"/>
        </w:rPr>
        <w:t xml:space="preserve"> </w:t>
      </w:r>
      <w:r w:rsidRPr="001F1BC5">
        <w:rPr>
          <w:sz w:val="26"/>
          <w:szCs w:val="26"/>
        </w:rPr>
        <w:t>монолог; отражение</w:t>
      </w:r>
      <w:r w:rsidRPr="001F1BC5">
        <w:rPr>
          <w:spacing w:val="-1"/>
          <w:sz w:val="26"/>
          <w:szCs w:val="26"/>
        </w:rPr>
        <w:t xml:space="preserve"> </w:t>
      </w:r>
      <w:r w:rsidRPr="001F1BC5">
        <w:rPr>
          <w:sz w:val="26"/>
          <w:szCs w:val="26"/>
        </w:rPr>
        <w:t>темы</w:t>
      </w:r>
      <w:r w:rsidRPr="001F1BC5">
        <w:rPr>
          <w:spacing w:val="-1"/>
          <w:sz w:val="26"/>
          <w:szCs w:val="26"/>
        </w:rPr>
        <w:t xml:space="preserve"> </w:t>
      </w:r>
      <w:r w:rsidRPr="001F1BC5">
        <w:rPr>
          <w:sz w:val="26"/>
          <w:szCs w:val="26"/>
        </w:rPr>
        <w:t>текста</w:t>
      </w:r>
      <w:r w:rsidRPr="001F1BC5">
        <w:rPr>
          <w:spacing w:val="-1"/>
          <w:sz w:val="26"/>
          <w:szCs w:val="26"/>
        </w:rPr>
        <w:t xml:space="preserve"> </w:t>
      </w:r>
      <w:r w:rsidRPr="001F1BC5">
        <w:rPr>
          <w:sz w:val="26"/>
          <w:szCs w:val="26"/>
        </w:rPr>
        <w:t>или</w:t>
      </w:r>
      <w:r w:rsidRPr="001F1BC5">
        <w:rPr>
          <w:spacing w:val="-2"/>
          <w:sz w:val="26"/>
          <w:szCs w:val="26"/>
        </w:rPr>
        <w:t xml:space="preserve"> </w:t>
      </w:r>
      <w:r w:rsidRPr="001F1BC5">
        <w:rPr>
          <w:sz w:val="26"/>
          <w:szCs w:val="26"/>
        </w:rPr>
        <w:t>основной</w:t>
      </w:r>
      <w:r w:rsidRPr="001F1BC5">
        <w:rPr>
          <w:spacing w:val="1"/>
          <w:sz w:val="26"/>
          <w:szCs w:val="26"/>
        </w:rPr>
        <w:t xml:space="preserve"> </w:t>
      </w:r>
      <w:r w:rsidRPr="001F1BC5">
        <w:rPr>
          <w:sz w:val="26"/>
          <w:szCs w:val="26"/>
        </w:rPr>
        <w:t>мысли</w:t>
      </w:r>
      <w:r w:rsidRPr="001F1BC5">
        <w:rPr>
          <w:spacing w:val="-2"/>
          <w:sz w:val="26"/>
          <w:szCs w:val="26"/>
        </w:rPr>
        <w:t xml:space="preserve"> </w:t>
      </w:r>
      <w:r w:rsidRPr="001F1BC5">
        <w:rPr>
          <w:sz w:val="26"/>
          <w:szCs w:val="26"/>
        </w:rPr>
        <w:t>в</w:t>
      </w:r>
      <w:r w:rsidRPr="001F1BC5">
        <w:rPr>
          <w:spacing w:val="-2"/>
          <w:sz w:val="26"/>
          <w:szCs w:val="26"/>
        </w:rPr>
        <w:t xml:space="preserve"> </w:t>
      </w:r>
      <w:r w:rsidRPr="001F1BC5">
        <w:rPr>
          <w:sz w:val="26"/>
          <w:szCs w:val="26"/>
        </w:rPr>
        <w:t>заголовке.</w:t>
      </w:r>
    </w:p>
    <w:p w:rsidR="00DE11BA" w:rsidRPr="001F1BC5" w:rsidRDefault="00DE11BA" w:rsidP="00DE11BA">
      <w:pPr>
        <w:ind w:right="112"/>
        <w:jc w:val="both"/>
        <w:rPr>
          <w:sz w:val="26"/>
          <w:szCs w:val="26"/>
        </w:rPr>
      </w:pPr>
      <w:r w:rsidRPr="001F1BC5">
        <w:rPr>
          <w:sz w:val="26"/>
          <w:szCs w:val="26"/>
        </w:rPr>
        <w:t>Корректирование</w:t>
      </w:r>
      <w:r w:rsidRPr="001F1BC5">
        <w:rPr>
          <w:spacing w:val="1"/>
          <w:sz w:val="26"/>
          <w:szCs w:val="26"/>
        </w:rPr>
        <w:t xml:space="preserve"> </w:t>
      </w:r>
      <w:r w:rsidRPr="001F1BC5">
        <w:rPr>
          <w:sz w:val="26"/>
          <w:szCs w:val="26"/>
        </w:rPr>
        <w:t>текстов</w:t>
      </w:r>
      <w:r w:rsidRPr="001F1BC5">
        <w:rPr>
          <w:spacing w:val="1"/>
          <w:sz w:val="26"/>
          <w:szCs w:val="26"/>
        </w:rPr>
        <w:t xml:space="preserve"> </w:t>
      </w:r>
      <w:r w:rsidRPr="001F1BC5">
        <w:rPr>
          <w:sz w:val="26"/>
          <w:szCs w:val="26"/>
        </w:rPr>
        <w:t>(заданных</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собственных)</w:t>
      </w:r>
      <w:r w:rsidRPr="001F1BC5">
        <w:rPr>
          <w:spacing w:val="1"/>
          <w:sz w:val="26"/>
          <w:szCs w:val="26"/>
        </w:rPr>
        <w:t xml:space="preserve"> </w:t>
      </w:r>
      <w:r w:rsidRPr="001F1BC5">
        <w:rPr>
          <w:sz w:val="26"/>
          <w:szCs w:val="26"/>
        </w:rPr>
        <w:t>с</w:t>
      </w:r>
      <w:r w:rsidRPr="001F1BC5">
        <w:rPr>
          <w:spacing w:val="1"/>
          <w:sz w:val="26"/>
          <w:szCs w:val="26"/>
        </w:rPr>
        <w:t xml:space="preserve"> </w:t>
      </w:r>
      <w:r w:rsidRPr="001F1BC5">
        <w:rPr>
          <w:sz w:val="26"/>
          <w:szCs w:val="26"/>
        </w:rPr>
        <w:t>учётом</w:t>
      </w:r>
      <w:r w:rsidRPr="001F1BC5">
        <w:rPr>
          <w:spacing w:val="1"/>
          <w:sz w:val="26"/>
          <w:szCs w:val="26"/>
        </w:rPr>
        <w:t xml:space="preserve"> </w:t>
      </w:r>
      <w:r w:rsidRPr="001F1BC5">
        <w:rPr>
          <w:sz w:val="26"/>
          <w:szCs w:val="26"/>
        </w:rPr>
        <w:t>точности,</w:t>
      </w:r>
      <w:r w:rsidRPr="001F1BC5">
        <w:rPr>
          <w:spacing w:val="1"/>
          <w:sz w:val="26"/>
          <w:szCs w:val="26"/>
        </w:rPr>
        <w:t xml:space="preserve"> </w:t>
      </w:r>
      <w:r w:rsidRPr="001F1BC5">
        <w:rPr>
          <w:sz w:val="26"/>
          <w:szCs w:val="26"/>
        </w:rPr>
        <w:t>правильности,</w:t>
      </w:r>
      <w:r w:rsidRPr="001F1BC5">
        <w:rPr>
          <w:spacing w:val="1"/>
          <w:sz w:val="26"/>
          <w:szCs w:val="26"/>
        </w:rPr>
        <w:t xml:space="preserve"> </w:t>
      </w:r>
      <w:r w:rsidRPr="001F1BC5">
        <w:rPr>
          <w:sz w:val="26"/>
          <w:szCs w:val="26"/>
        </w:rPr>
        <w:t>богатства</w:t>
      </w:r>
      <w:r w:rsidRPr="001F1BC5">
        <w:rPr>
          <w:spacing w:val="-2"/>
          <w:sz w:val="26"/>
          <w:szCs w:val="26"/>
        </w:rPr>
        <w:t xml:space="preserve"> </w:t>
      </w:r>
      <w:r w:rsidRPr="001F1BC5">
        <w:rPr>
          <w:sz w:val="26"/>
          <w:szCs w:val="26"/>
        </w:rPr>
        <w:t>и</w:t>
      </w:r>
      <w:r w:rsidRPr="001F1BC5">
        <w:rPr>
          <w:spacing w:val="-2"/>
          <w:sz w:val="26"/>
          <w:szCs w:val="26"/>
        </w:rPr>
        <w:t xml:space="preserve"> </w:t>
      </w:r>
      <w:r w:rsidRPr="001F1BC5">
        <w:rPr>
          <w:sz w:val="26"/>
          <w:szCs w:val="26"/>
        </w:rPr>
        <w:t>выразительности</w:t>
      </w:r>
      <w:r w:rsidRPr="001F1BC5">
        <w:rPr>
          <w:spacing w:val="-1"/>
          <w:sz w:val="26"/>
          <w:szCs w:val="26"/>
        </w:rPr>
        <w:t xml:space="preserve"> </w:t>
      </w:r>
      <w:r w:rsidRPr="001F1BC5">
        <w:rPr>
          <w:sz w:val="26"/>
          <w:szCs w:val="26"/>
        </w:rPr>
        <w:t>письменной</w:t>
      </w:r>
      <w:r w:rsidRPr="001F1BC5">
        <w:rPr>
          <w:spacing w:val="1"/>
          <w:sz w:val="26"/>
          <w:szCs w:val="26"/>
        </w:rPr>
        <w:t xml:space="preserve"> </w:t>
      </w:r>
      <w:r w:rsidRPr="001F1BC5">
        <w:rPr>
          <w:sz w:val="26"/>
          <w:szCs w:val="26"/>
        </w:rPr>
        <w:t>речи.</w:t>
      </w:r>
    </w:p>
    <w:p w:rsidR="00DE11BA" w:rsidRPr="001F1BC5" w:rsidRDefault="00DE11BA" w:rsidP="00DE11BA">
      <w:pPr>
        <w:ind w:right="111"/>
        <w:jc w:val="both"/>
        <w:rPr>
          <w:sz w:val="26"/>
          <w:szCs w:val="26"/>
        </w:rPr>
      </w:pPr>
      <w:r w:rsidRPr="001F1BC5">
        <w:rPr>
          <w:sz w:val="26"/>
          <w:szCs w:val="26"/>
        </w:rPr>
        <w:t>Изложение</w:t>
      </w:r>
      <w:r w:rsidRPr="001F1BC5">
        <w:rPr>
          <w:spacing w:val="1"/>
          <w:sz w:val="26"/>
          <w:szCs w:val="26"/>
        </w:rPr>
        <w:t xml:space="preserve"> </w:t>
      </w:r>
      <w:r w:rsidRPr="001F1BC5">
        <w:rPr>
          <w:sz w:val="26"/>
          <w:szCs w:val="26"/>
        </w:rPr>
        <w:t>(подробный</w:t>
      </w:r>
      <w:r w:rsidRPr="001F1BC5">
        <w:rPr>
          <w:spacing w:val="1"/>
          <w:sz w:val="26"/>
          <w:szCs w:val="26"/>
        </w:rPr>
        <w:t xml:space="preserve"> </w:t>
      </w:r>
      <w:r w:rsidRPr="001F1BC5">
        <w:rPr>
          <w:sz w:val="26"/>
          <w:szCs w:val="26"/>
        </w:rPr>
        <w:t>устный</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письменный</w:t>
      </w:r>
      <w:r w:rsidRPr="001F1BC5">
        <w:rPr>
          <w:spacing w:val="1"/>
          <w:sz w:val="26"/>
          <w:szCs w:val="26"/>
        </w:rPr>
        <w:t xml:space="preserve"> </w:t>
      </w:r>
      <w:r w:rsidRPr="001F1BC5">
        <w:rPr>
          <w:sz w:val="26"/>
          <w:szCs w:val="26"/>
        </w:rPr>
        <w:t>пересказ</w:t>
      </w:r>
      <w:r w:rsidRPr="001F1BC5">
        <w:rPr>
          <w:spacing w:val="1"/>
          <w:sz w:val="26"/>
          <w:szCs w:val="26"/>
        </w:rPr>
        <w:t xml:space="preserve"> </w:t>
      </w:r>
      <w:r w:rsidRPr="001F1BC5">
        <w:rPr>
          <w:sz w:val="26"/>
          <w:szCs w:val="26"/>
        </w:rPr>
        <w:t>тек­</w:t>
      </w:r>
      <w:r w:rsidRPr="001F1BC5">
        <w:rPr>
          <w:spacing w:val="1"/>
          <w:sz w:val="26"/>
          <w:szCs w:val="26"/>
        </w:rPr>
        <w:t xml:space="preserve"> </w:t>
      </w:r>
      <w:r w:rsidRPr="001F1BC5">
        <w:rPr>
          <w:sz w:val="26"/>
          <w:szCs w:val="26"/>
        </w:rPr>
        <w:t>ста;</w:t>
      </w:r>
      <w:r w:rsidRPr="001F1BC5">
        <w:rPr>
          <w:spacing w:val="1"/>
          <w:sz w:val="26"/>
          <w:szCs w:val="26"/>
        </w:rPr>
        <w:t xml:space="preserve"> </w:t>
      </w:r>
      <w:r w:rsidRPr="001F1BC5">
        <w:rPr>
          <w:sz w:val="26"/>
          <w:szCs w:val="26"/>
        </w:rPr>
        <w:t>выборочный</w:t>
      </w:r>
      <w:r w:rsidRPr="001F1BC5">
        <w:rPr>
          <w:spacing w:val="1"/>
          <w:sz w:val="26"/>
          <w:szCs w:val="26"/>
        </w:rPr>
        <w:t xml:space="preserve"> </w:t>
      </w:r>
      <w:r w:rsidRPr="001F1BC5">
        <w:rPr>
          <w:sz w:val="26"/>
          <w:szCs w:val="26"/>
        </w:rPr>
        <w:t>устный</w:t>
      </w:r>
      <w:r w:rsidRPr="001F1BC5">
        <w:rPr>
          <w:spacing w:val="-2"/>
          <w:sz w:val="26"/>
          <w:szCs w:val="26"/>
        </w:rPr>
        <w:t xml:space="preserve"> </w:t>
      </w:r>
      <w:r w:rsidRPr="001F1BC5">
        <w:rPr>
          <w:sz w:val="26"/>
          <w:szCs w:val="26"/>
        </w:rPr>
        <w:t>пересказ текста).</w:t>
      </w:r>
    </w:p>
    <w:p w:rsidR="00DE11BA" w:rsidRPr="001F1BC5" w:rsidRDefault="00DE11BA" w:rsidP="00DE11BA">
      <w:pPr>
        <w:spacing w:line="299" w:lineRule="exact"/>
        <w:jc w:val="both"/>
        <w:rPr>
          <w:sz w:val="26"/>
          <w:szCs w:val="26"/>
        </w:rPr>
      </w:pPr>
      <w:r w:rsidRPr="001F1BC5">
        <w:rPr>
          <w:sz w:val="26"/>
          <w:szCs w:val="26"/>
        </w:rPr>
        <w:t>Сочинение</w:t>
      </w:r>
      <w:r w:rsidRPr="001F1BC5">
        <w:rPr>
          <w:spacing w:val="-4"/>
          <w:sz w:val="26"/>
          <w:szCs w:val="26"/>
        </w:rPr>
        <w:t xml:space="preserve"> </w:t>
      </w:r>
      <w:r w:rsidRPr="001F1BC5">
        <w:rPr>
          <w:sz w:val="26"/>
          <w:szCs w:val="26"/>
        </w:rPr>
        <w:t>как</w:t>
      </w:r>
      <w:r w:rsidRPr="001F1BC5">
        <w:rPr>
          <w:spacing w:val="-2"/>
          <w:sz w:val="26"/>
          <w:szCs w:val="26"/>
        </w:rPr>
        <w:t xml:space="preserve"> </w:t>
      </w:r>
      <w:r w:rsidRPr="001F1BC5">
        <w:rPr>
          <w:sz w:val="26"/>
          <w:szCs w:val="26"/>
        </w:rPr>
        <w:t>вид</w:t>
      </w:r>
      <w:r w:rsidRPr="001F1BC5">
        <w:rPr>
          <w:spacing w:val="-4"/>
          <w:sz w:val="26"/>
          <w:szCs w:val="26"/>
        </w:rPr>
        <w:t xml:space="preserve"> </w:t>
      </w:r>
      <w:r w:rsidRPr="001F1BC5">
        <w:rPr>
          <w:sz w:val="26"/>
          <w:szCs w:val="26"/>
        </w:rPr>
        <w:t>письменной работы.</w:t>
      </w:r>
    </w:p>
    <w:p w:rsidR="00DE11BA" w:rsidRPr="001F1BC5" w:rsidRDefault="00DE11BA" w:rsidP="00DE11BA">
      <w:pPr>
        <w:spacing w:line="299" w:lineRule="exact"/>
        <w:jc w:val="both"/>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08"/>
        <w:jc w:val="both"/>
        <w:rPr>
          <w:sz w:val="26"/>
          <w:szCs w:val="26"/>
        </w:rPr>
      </w:pPr>
      <w:r w:rsidRPr="001F1BC5">
        <w:rPr>
          <w:sz w:val="26"/>
          <w:szCs w:val="26"/>
        </w:rPr>
        <w:lastRenderedPageBreak/>
        <w:t>Изучающее,</w:t>
      </w:r>
      <w:r w:rsidRPr="001F1BC5">
        <w:rPr>
          <w:spacing w:val="1"/>
          <w:sz w:val="26"/>
          <w:szCs w:val="26"/>
        </w:rPr>
        <w:t xml:space="preserve"> </w:t>
      </w:r>
      <w:r w:rsidRPr="001F1BC5">
        <w:rPr>
          <w:sz w:val="26"/>
          <w:szCs w:val="26"/>
        </w:rPr>
        <w:t>ознакомительное</w:t>
      </w:r>
      <w:r w:rsidRPr="001F1BC5">
        <w:rPr>
          <w:spacing w:val="1"/>
          <w:sz w:val="26"/>
          <w:szCs w:val="26"/>
        </w:rPr>
        <w:t xml:space="preserve"> </w:t>
      </w:r>
      <w:r w:rsidRPr="001F1BC5">
        <w:rPr>
          <w:sz w:val="26"/>
          <w:szCs w:val="26"/>
        </w:rPr>
        <w:t>чтение.</w:t>
      </w:r>
      <w:r w:rsidRPr="001F1BC5">
        <w:rPr>
          <w:spacing w:val="1"/>
          <w:sz w:val="26"/>
          <w:szCs w:val="26"/>
        </w:rPr>
        <w:t xml:space="preserve"> </w:t>
      </w:r>
      <w:r w:rsidRPr="001F1BC5">
        <w:rPr>
          <w:sz w:val="26"/>
          <w:szCs w:val="26"/>
        </w:rPr>
        <w:t>Поиск</w:t>
      </w:r>
      <w:r w:rsidRPr="001F1BC5">
        <w:rPr>
          <w:spacing w:val="1"/>
          <w:sz w:val="26"/>
          <w:szCs w:val="26"/>
        </w:rPr>
        <w:t xml:space="preserve"> </w:t>
      </w:r>
      <w:r w:rsidRPr="001F1BC5">
        <w:rPr>
          <w:sz w:val="26"/>
          <w:szCs w:val="26"/>
        </w:rPr>
        <w:t>информации,</w:t>
      </w:r>
      <w:r w:rsidRPr="001F1BC5">
        <w:rPr>
          <w:spacing w:val="1"/>
          <w:sz w:val="26"/>
          <w:szCs w:val="26"/>
        </w:rPr>
        <w:t xml:space="preserve"> </w:t>
      </w:r>
      <w:r w:rsidRPr="001F1BC5">
        <w:rPr>
          <w:sz w:val="26"/>
          <w:szCs w:val="26"/>
        </w:rPr>
        <w:t>заданной</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тексте</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явном</w:t>
      </w:r>
      <w:r w:rsidRPr="001F1BC5">
        <w:rPr>
          <w:spacing w:val="11"/>
          <w:sz w:val="26"/>
          <w:szCs w:val="26"/>
        </w:rPr>
        <w:t xml:space="preserve"> </w:t>
      </w:r>
      <w:r w:rsidRPr="001F1BC5">
        <w:rPr>
          <w:sz w:val="26"/>
          <w:szCs w:val="26"/>
        </w:rPr>
        <w:t>виде.</w:t>
      </w:r>
      <w:r w:rsidRPr="001F1BC5">
        <w:rPr>
          <w:spacing w:val="16"/>
          <w:sz w:val="26"/>
          <w:szCs w:val="26"/>
        </w:rPr>
        <w:t xml:space="preserve"> </w:t>
      </w:r>
      <w:r w:rsidRPr="001F1BC5">
        <w:rPr>
          <w:sz w:val="26"/>
          <w:szCs w:val="26"/>
        </w:rPr>
        <w:t>Формулирование</w:t>
      </w:r>
      <w:r w:rsidRPr="001F1BC5">
        <w:rPr>
          <w:spacing w:val="13"/>
          <w:sz w:val="26"/>
          <w:szCs w:val="26"/>
        </w:rPr>
        <w:t xml:space="preserve"> </w:t>
      </w:r>
      <w:r w:rsidRPr="001F1BC5">
        <w:rPr>
          <w:sz w:val="26"/>
          <w:szCs w:val="26"/>
        </w:rPr>
        <w:t>простых</w:t>
      </w:r>
      <w:r w:rsidRPr="001F1BC5">
        <w:rPr>
          <w:spacing w:val="13"/>
          <w:sz w:val="26"/>
          <w:szCs w:val="26"/>
        </w:rPr>
        <w:t xml:space="preserve"> </w:t>
      </w:r>
      <w:r w:rsidRPr="001F1BC5">
        <w:rPr>
          <w:sz w:val="26"/>
          <w:szCs w:val="26"/>
        </w:rPr>
        <w:t>выводов</w:t>
      </w:r>
      <w:r w:rsidRPr="001F1BC5">
        <w:rPr>
          <w:spacing w:val="12"/>
          <w:sz w:val="26"/>
          <w:szCs w:val="26"/>
        </w:rPr>
        <w:t xml:space="preserve"> </w:t>
      </w:r>
      <w:r w:rsidRPr="001F1BC5">
        <w:rPr>
          <w:sz w:val="26"/>
          <w:szCs w:val="26"/>
        </w:rPr>
        <w:t>на</w:t>
      </w:r>
      <w:r w:rsidRPr="001F1BC5">
        <w:rPr>
          <w:spacing w:val="13"/>
          <w:sz w:val="26"/>
          <w:szCs w:val="26"/>
        </w:rPr>
        <w:t xml:space="preserve"> </w:t>
      </w:r>
      <w:r w:rsidRPr="001F1BC5">
        <w:rPr>
          <w:sz w:val="26"/>
          <w:szCs w:val="26"/>
        </w:rPr>
        <w:t>основе</w:t>
      </w:r>
      <w:r w:rsidRPr="001F1BC5">
        <w:rPr>
          <w:spacing w:val="13"/>
          <w:sz w:val="26"/>
          <w:szCs w:val="26"/>
        </w:rPr>
        <w:t xml:space="preserve"> </w:t>
      </w:r>
      <w:r w:rsidRPr="001F1BC5">
        <w:rPr>
          <w:sz w:val="26"/>
          <w:szCs w:val="26"/>
        </w:rPr>
        <w:t>информации,</w:t>
      </w:r>
      <w:r w:rsidRPr="001F1BC5">
        <w:rPr>
          <w:spacing w:val="13"/>
          <w:sz w:val="26"/>
          <w:szCs w:val="26"/>
        </w:rPr>
        <w:t xml:space="preserve"> </w:t>
      </w:r>
      <w:r w:rsidRPr="001F1BC5">
        <w:rPr>
          <w:sz w:val="26"/>
          <w:szCs w:val="26"/>
        </w:rPr>
        <w:t>содержащейся</w:t>
      </w:r>
      <w:r w:rsidRPr="001F1BC5">
        <w:rPr>
          <w:spacing w:val="-63"/>
          <w:sz w:val="26"/>
          <w:szCs w:val="26"/>
        </w:rPr>
        <w:t xml:space="preserve"> </w:t>
      </w:r>
      <w:r w:rsidRPr="001F1BC5">
        <w:rPr>
          <w:sz w:val="26"/>
          <w:szCs w:val="26"/>
        </w:rPr>
        <w:t>в</w:t>
      </w:r>
      <w:r w:rsidRPr="001F1BC5">
        <w:rPr>
          <w:spacing w:val="-2"/>
          <w:sz w:val="26"/>
          <w:szCs w:val="26"/>
        </w:rPr>
        <w:t xml:space="preserve"> </w:t>
      </w:r>
      <w:r w:rsidRPr="001F1BC5">
        <w:rPr>
          <w:sz w:val="26"/>
          <w:szCs w:val="26"/>
        </w:rPr>
        <w:t>тексте.</w:t>
      </w:r>
      <w:r w:rsidRPr="001F1BC5">
        <w:rPr>
          <w:spacing w:val="-1"/>
          <w:sz w:val="26"/>
          <w:szCs w:val="26"/>
        </w:rPr>
        <w:t xml:space="preserve"> </w:t>
      </w:r>
      <w:r w:rsidRPr="001F1BC5">
        <w:rPr>
          <w:sz w:val="26"/>
          <w:szCs w:val="26"/>
        </w:rPr>
        <w:t>Интерпретация</w:t>
      </w:r>
      <w:r w:rsidRPr="001F1BC5">
        <w:rPr>
          <w:spacing w:val="-2"/>
          <w:sz w:val="26"/>
          <w:szCs w:val="26"/>
        </w:rPr>
        <w:t xml:space="preserve"> </w:t>
      </w:r>
      <w:r w:rsidRPr="001F1BC5">
        <w:rPr>
          <w:sz w:val="26"/>
          <w:szCs w:val="26"/>
        </w:rPr>
        <w:t>и</w:t>
      </w:r>
      <w:r w:rsidRPr="001F1BC5">
        <w:rPr>
          <w:spacing w:val="-1"/>
          <w:sz w:val="26"/>
          <w:szCs w:val="26"/>
        </w:rPr>
        <w:t xml:space="preserve"> </w:t>
      </w:r>
      <w:r w:rsidRPr="001F1BC5">
        <w:rPr>
          <w:sz w:val="26"/>
          <w:szCs w:val="26"/>
        </w:rPr>
        <w:t>обобщение</w:t>
      </w:r>
      <w:r w:rsidRPr="001F1BC5">
        <w:rPr>
          <w:spacing w:val="-1"/>
          <w:sz w:val="26"/>
          <w:szCs w:val="26"/>
        </w:rPr>
        <w:t xml:space="preserve"> </w:t>
      </w:r>
      <w:r w:rsidRPr="001F1BC5">
        <w:rPr>
          <w:sz w:val="26"/>
          <w:szCs w:val="26"/>
        </w:rPr>
        <w:t>содержащейся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тексте</w:t>
      </w:r>
      <w:r w:rsidRPr="001F1BC5">
        <w:rPr>
          <w:spacing w:val="-2"/>
          <w:sz w:val="26"/>
          <w:szCs w:val="26"/>
        </w:rPr>
        <w:t xml:space="preserve"> </w:t>
      </w:r>
      <w:r w:rsidRPr="001F1BC5">
        <w:rPr>
          <w:sz w:val="26"/>
          <w:szCs w:val="26"/>
        </w:rPr>
        <w:t>информации.</w:t>
      </w:r>
    </w:p>
    <w:p w:rsidR="00DE11BA" w:rsidRPr="001F1BC5" w:rsidRDefault="00DE11BA" w:rsidP="00DE11BA">
      <w:pPr>
        <w:spacing w:before="1"/>
        <w:ind w:right="105"/>
        <w:jc w:val="both"/>
        <w:rPr>
          <w:sz w:val="26"/>
          <w:szCs w:val="26"/>
        </w:rPr>
      </w:pPr>
      <w:r w:rsidRPr="001F1BC5">
        <w:rPr>
          <w:sz w:val="26"/>
          <w:szCs w:val="26"/>
        </w:rPr>
        <w:t>Изучение содержания учебного</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 в четвёртом классе</w:t>
      </w:r>
      <w:r w:rsidRPr="001F1BC5">
        <w:rPr>
          <w:spacing w:val="1"/>
          <w:sz w:val="26"/>
          <w:szCs w:val="26"/>
        </w:rPr>
        <w:t xml:space="preserve"> </w:t>
      </w:r>
      <w:r w:rsidRPr="001F1BC5">
        <w:rPr>
          <w:sz w:val="26"/>
          <w:szCs w:val="26"/>
        </w:rPr>
        <w:t>способствует</w:t>
      </w:r>
      <w:r w:rsidRPr="001F1BC5">
        <w:rPr>
          <w:spacing w:val="-2"/>
          <w:sz w:val="26"/>
          <w:szCs w:val="26"/>
        </w:rPr>
        <w:t xml:space="preserve"> </w:t>
      </w:r>
      <w:r w:rsidRPr="001F1BC5">
        <w:rPr>
          <w:sz w:val="26"/>
          <w:szCs w:val="26"/>
        </w:rPr>
        <w:t>освоению</w:t>
      </w:r>
      <w:r w:rsidRPr="001F1BC5">
        <w:rPr>
          <w:spacing w:val="-1"/>
          <w:sz w:val="26"/>
          <w:szCs w:val="26"/>
        </w:rPr>
        <w:t xml:space="preserve"> </w:t>
      </w:r>
      <w:r w:rsidRPr="001F1BC5">
        <w:rPr>
          <w:sz w:val="26"/>
          <w:szCs w:val="26"/>
        </w:rPr>
        <w:t>ряда</w:t>
      </w:r>
      <w:r w:rsidRPr="001F1BC5">
        <w:rPr>
          <w:spacing w:val="-2"/>
          <w:sz w:val="26"/>
          <w:szCs w:val="26"/>
        </w:rPr>
        <w:t xml:space="preserve"> </w:t>
      </w:r>
      <w:r w:rsidRPr="001F1BC5">
        <w:rPr>
          <w:sz w:val="26"/>
          <w:szCs w:val="26"/>
        </w:rPr>
        <w:t>универсальных</w:t>
      </w:r>
      <w:r w:rsidRPr="001F1BC5">
        <w:rPr>
          <w:spacing w:val="-1"/>
          <w:sz w:val="26"/>
          <w:szCs w:val="26"/>
        </w:rPr>
        <w:t xml:space="preserve"> </w:t>
      </w:r>
      <w:r w:rsidRPr="001F1BC5">
        <w:rPr>
          <w:sz w:val="26"/>
          <w:szCs w:val="26"/>
        </w:rPr>
        <w:t>учебных</w:t>
      </w:r>
      <w:r w:rsidRPr="001F1BC5">
        <w:rPr>
          <w:spacing w:val="-1"/>
          <w:sz w:val="26"/>
          <w:szCs w:val="26"/>
        </w:rPr>
        <w:t xml:space="preserve"> </w:t>
      </w:r>
      <w:r w:rsidRPr="001F1BC5">
        <w:rPr>
          <w:sz w:val="26"/>
          <w:szCs w:val="26"/>
        </w:rPr>
        <w:t>действий.</w:t>
      </w:r>
    </w:p>
    <w:p w:rsidR="00DE11BA" w:rsidRPr="001F1BC5" w:rsidRDefault="00DE11BA" w:rsidP="00DE11BA">
      <w:pPr>
        <w:spacing w:before="1"/>
        <w:rPr>
          <w:sz w:val="26"/>
          <w:szCs w:val="26"/>
        </w:rPr>
      </w:pPr>
    </w:p>
    <w:p w:rsidR="00DE11BA" w:rsidRPr="00411955" w:rsidRDefault="00DE11BA" w:rsidP="00DE11BA">
      <w:pPr>
        <w:outlineLvl w:val="2"/>
        <w:rPr>
          <w:b/>
          <w:bCs/>
          <w:i/>
          <w:iCs/>
          <w:sz w:val="26"/>
          <w:szCs w:val="26"/>
        </w:rPr>
      </w:pPr>
      <w:r w:rsidRPr="00411955">
        <w:rPr>
          <w:b/>
          <w:bCs/>
          <w:i/>
          <w:iCs/>
          <w:sz w:val="26"/>
          <w:szCs w:val="26"/>
        </w:rPr>
        <w:t>Познавательные</w:t>
      </w:r>
      <w:r w:rsidRPr="00411955">
        <w:rPr>
          <w:b/>
          <w:bCs/>
          <w:i/>
          <w:iCs/>
          <w:spacing w:val="-4"/>
          <w:sz w:val="26"/>
          <w:szCs w:val="26"/>
        </w:rPr>
        <w:t xml:space="preserve"> </w:t>
      </w:r>
      <w:r w:rsidRPr="00411955">
        <w:rPr>
          <w:b/>
          <w:bCs/>
          <w:i/>
          <w:iCs/>
          <w:sz w:val="26"/>
          <w:szCs w:val="26"/>
        </w:rPr>
        <w:t>универсальные</w:t>
      </w:r>
      <w:r w:rsidRPr="00411955">
        <w:rPr>
          <w:b/>
          <w:bCs/>
          <w:i/>
          <w:iCs/>
          <w:spacing w:val="-3"/>
          <w:sz w:val="26"/>
          <w:szCs w:val="26"/>
        </w:rPr>
        <w:t xml:space="preserve"> </w:t>
      </w:r>
      <w:r w:rsidRPr="00411955">
        <w:rPr>
          <w:b/>
          <w:bCs/>
          <w:i/>
          <w:iCs/>
          <w:sz w:val="26"/>
          <w:szCs w:val="26"/>
        </w:rPr>
        <w:t>учебные</w:t>
      </w:r>
      <w:r w:rsidRPr="00411955">
        <w:rPr>
          <w:b/>
          <w:bCs/>
          <w:i/>
          <w:iCs/>
          <w:spacing w:val="-3"/>
          <w:sz w:val="26"/>
          <w:szCs w:val="26"/>
        </w:rPr>
        <w:t xml:space="preserve"> </w:t>
      </w:r>
      <w:r w:rsidRPr="00411955">
        <w:rPr>
          <w:b/>
          <w:bCs/>
          <w:i/>
          <w:iCs/>
          <w:sz w:val="26"/>
          <w:szCs w:val="26"/>
        </w:rPr>
        <w:t>действия:</w:t>
      </w:r>
    </w:p>
    <w:p w:rsidR="00DE11BA" w:rsidRPr="00411955" w:rsidRDefault="00DE11BA" w:rsidP="00DE11BA">
      <w:pPr>
        <w:spacing w:before="3"/>
        <w:rPr>
          <w:b/>
          <w:i/>
          <w:sz w:val="18"/>
          <w:szCs w:val="26"/>
        </w:rPr>
      </w:pPr>
    </w:p>
    <w:p w:rsidR="00DE11BA" w:rsidRPr="00411955" w:rsidRDefault="00DE11BA" w:rsidP="00DE11BA">
      <w:pPr>
        <w:spacing w:before="89" w:line="298" w:lineRule="exact"/>
        <w:rPr>
          <w:b/>
          <w:i/>
          <w:sz w:val="26"/>
        </w:rPr>
      </w:pPr>
      <w:r w:rsidRPr="00411955">
        <w:rPr>
          <w:b/>
          <w:i/>
          <w:sz w:val="26"/>
        </w:rPr>
        <w:t>Базовые</w:t>
      </w:r>
      <w:r w:rsidRPr="00411955">
        <w:rPr>
          <w:b/>
          <w:i/>
          <w:spacing w:val="-3"/>
          <w:sz w:val="26"/>
        </w:rPr>
        <w:t xml:space="preserve"> </w:t>
      </w:r>
      <w:r w:rsidRPr="00411955">
        <w:rPr>
          <w:b/>
          <w:i/>
          <w:sz w:val="26"/>
        </w:rPr>
        <w:t>логические</w:t>
      </w:r>
      <w:r w:rsidRPr="00411955">
        <w:rPr>
          <w:b/>
          <w:i/>
          <w:spacing w:val="-2"/>
          <w:sz w:val="26"/>
        </w:rPr>
        <w:t xml:space="preserve"> </w:t>
      </w:r>
      <w:r w:rsidRPr="00411955">
        <w:rPr>
          <w:b/>
          <w:i/>
          <w:sz w:val="26"/>
        </w:rPr>
        <w:t>действия:</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устанавливать</w:t>
      </w:r>
      <w:r w:rsidRPr="001F1BC5">
        <w:rPr>
          <w:spacing w:val="-4"/>
          <w:sz w:val="26"/>
        </w:rPr>
        <w:t xml:space="preserve"> </w:t>
      </w:r>
      <w:r w:rsidRPr="001F1BC5">
        <w:rPr>
          <w:sz w:val="26"/>
        </w:rPr>
        <w:t>основания</w:t>
      </w:r>
      <w:r w:rsidRPr="001F1BC5">
        <w:rPr>
          <w:spacing w:val="-2"/>
          <w:sz w:val="26"/>
        </w:rPr>
        <w:t xml:space="preserve"> </w:t>
      </w:r>
      <w:r w:rsidRPr="001F1BC5">
        <w:rPr>
          <w:sz w:val="26"/>
        </w:rPr>
        <w:t>для</w:t>
      </w:r>
      <w:r w:rsidRPr="001F1BC5">
        <w:rPr>
          <w:spacing w:val="-1"/>
          <w:sz w:val="26"/>
        </w:rPr>
        <w:t xml:space="preserve"> </w:t>
      </w:r>
      <w:r w:rsidRPr="001F1BC5">
        <w:rPr>
          <w:sz w:val="26"/>
        </w:rPr>
        <w:t>сравнения</w:t>
      </w:r>
      <w:r w:rsidRPr="001F1BC5">
        <w:rPr>
          <w:spacing w:val="-3"/>
          <w:sz w:val="26"/>
        </w:rPr>
        <w:t xml:space="preserve"> </w:t>
      </w:r>
      <w:r w:rsidRPr="001F1BC5">
        <w:rPr>
          <w:sz w:val="26"/>
        </w:rPr>
        <w:t>слов,</w:t>
      </w:r>
      <w:r w:rsidRPr="001F1BC5">
        <w:rPr>
          <w:spacing w:val="-2"/>
          <w:sz w:val="26"/>
        </w:rPr>
        <w:t xml:space="preserve"> </w:t>
      </w:r>
      <w:r w:rsidRPr="001F1BC5">
        <w:rPr>
          <w:sz w:val="26"/>
        </w:rPr>
        <w:t>относящихся</w:t>
      </w:r>
      <w:r w:rsidRPr="001F1BC5">
        <w:rPr>
          <w:spacing w:val="-1"/>
          <w:sz w:val="26"/>
        </w:rPr>
        <w:t xml:space="preserve"> </w:t>
      </w:r>
      <w:r w:rsidRPr="001F1BC5">
        <w:rPr>
          <w:sz w:val="26"/>
        </w:rPr>
        <w:t>к</w:t>
      </w:r>
      <w:r w:rsidRPr="001F1BC5">
        <w:rPr>
          <w:spacing w:val="-2"/>
          <w:sz w:val="26"/>
        </w:rPr>
        <w:t xml:space="preserve"> </w:t>
      </w:r>
      <w:r w:rsidRPr="001F1BC5">
        <w:rPr>
          <w:sz w:val="26"/>
        </w:rPr>
        <w:t>разным</w:t>
      </w:r>
      <w:r w:rsidRPr="001F1BC5">
        <w:rPr>
          <w:spacing w:val="-2"/>
          <w:sz w:val="26"/>
        </w:rPr>
        <w:t xml:space="preserve"> </w:t>
      </w:r>
      <w:r w:rsidRPr="001F1BC5">
        <w:rPr>
          <w:sz w:val="26"/>
        </w:rPr>
        <w:t>частям</w:t>
      </w:r>
      <w:r w:rsidRPr="001F1BC5">
        <w:rPr>
          <w:spacing w:val="-2"/>
          <w:sz w:val="26"/>
        </w:rPr>
        <w:t xml:space="preserve"> </w:t>
      </w:r>
      <w:r w:rsidRPr="001F1BC5">
        <w:rPr>
          <w:sz w:val="26"/>
        </w:rPr>
        <w:t>речи;</w:t>
      </w:r>
    </w:p>
    <w:p w:rsidR="00DE11BA" w:rsidRPr="001F1BC5" w:rsidRDefault="00DE11BA" w:rsidP="00DE11BA">
      <w:pPr>
        <w:numPr>
          <w:ilvl w:val="0"/>
          <w:numId w:val="5"/>
        </w:numPr>
        <w:tabs>
          <w:tab w:val="left" w:pos="566"/>
        </w:tabs>
        <w:spacing w:before="1"/>
        <w:ind w:right="112"/>
        <w:rPr>
          <w:sz w:val="26"/>
        </w:rPr>
      </w:pPr>
      <w:r w:rsidRPr="001F1BC5">
        <w:rPr>
          <w:sz w:val="26"/>
        </w:rPr>
        <w:t>устанавливать</w:t>
      </w:r>
      <w:r w:rsidRPr="001F1BC5">
        <w:rPr>
          <w:spacing w:val="22"/>
          <w:sz w:val="26"/>
        </w:rPr>
        <w:t xml:space="preserve"> </w:t>
      </w:r>
      <w:r w:rsidRPr="001F1BC5">
        <w:rPr>
          <w:sz w:val="26"/>
        </w:rPr>
        <w:t>основания</w:t>
      </w:r>
      <w:r w:rsidRPr="001F1BC5">
        <w:rPr>
          <w:spacing w:val="22"/>
          <w:sz w:val="26"/>
        </w:rPr>
        <w:t xml:space="preserve"> </w:t>
      </w:r>
      <w:r w:rsidRPr="001F1BC5">
        <w:rPr>
          <w:sz w:val="26"/>
        </w:rPr>
        <w:t>для</w:t>
      </w:r>
      <w:r w:rsidRPr="001F1BC5">
        <w:rPr>
          <w:spacing w:val="22"/>
          <w:sz w:val="26"/>
        </w:rPr>
        <w:t xml:space="preserve"> </w:t>
      </w:r>
      <w:r w:rsidRPr="001F1BC5">
        <w:rPr>
          <w:sz w:val="26"/>
        </w:rPr>
        <w:t>сравнения</w:t>
      </w:r>
      <w:r w:rsidRPr="001F1BC5">
        <w:rPr>
          <w:spacing w:val="24"/>
          <w:sz w:val="26"/>
        </w:rPr>
        <w:t xml:space="preserve"> </w:t>
      </w:r>
      <w:r w:rsidRPr="001F1BC5">
        <w:rPr>
          <w:sz w:val="26"/>
        </w:rPr>
        <w:t>слов,</w:t>
      </w:r>
      <w:r w:rsidRPr="001F1BC5">
        <w:rPr>
          <w:spacing w:val="22"/>
          <w:sz w:val="26"/>
        </w:rPr>
        <w:t xml:space="preserve"> </w:t>
      </w:r>
      <w:r w:rsidRPr="001F1BC5">
        <w:rPr>
          <w:sz w:val="26"/>
        </w:rPr>
        <w:t>относящихся</w:t>
      </w:r>
      <w:r w:rsidRPr="001F1BC5">
        <w:rPr>
          <w:spacing w:val="22"/>
          <w:sz w:val="26"/>
        </w:rPr>
        <w:t xml:space="preserve"> </w:t>
      </w:r>
      <w:r w:rsidRPr="001F1BC5">
        <w:rPr>
          <w:sz w:val="26"/>
        </w:rPr>
        <w:t>к</w:t>
      </w:r>
      <w:r w:rsidRPr="001F1BC5">
        <w:rPr>
          <w:spacing w:val="25"/>
          <w:sz w:val="26"/>
        </w:rPr>
        <w:t xml:space="preserve"> </w:t>
      </w:r>
      <w:r w:rsidRPr="001F1BC5">
        <w:rPr>
          <w:sz w:val="26"/>
        </w:rPr>
        <w:t>одной</w:t>
      </w:r>
      <w:r w:rsidRPr="001F1BC5">
        <w:rPr>
          <w:spacing w:val="22"/>
          <w:sz w:val="26"/>
        </w:rPr>
        <w:t xml:space="preserve"> </w:t>
      </w:r>
      <w:r w:rsidRPr="001F1BC5">
        <w:rPr>
          <w:sz w:val="26"/>
        </w:rPr>
        <w:t>части</w:t>
      </w:r>
      <w:r w:rsidRPr="001F1BC5">
        <w:rPr>
          <w:spacing w:val="21"/>
          <w:sz w:val="26"/>
        </w:rPr>
        <w:t xml:space="preserve"> </w:t>
      </w:r>
      <w:r w:rsidRPr="001F1BC5">
        <w:rPr>
          <w:sz w:val="26"/>
        </w:rPr>
        <w:t>речи,</w:t>
      </w:r>
      <w:r w:rsidRPr="001F1BC5">
        <w:rPr>
          <w:spacing w:val="23"/>
          <w:sz w:val="26"/>
        </w:rPr>
        <w:t xml:space="preserve"> </w:t>
      </w:r>
      <w:r w:rsidRPr="001F1BC5">
        <w:rPr>
          <w:sz w:val="26"/>
        </w:rPr>
        <w:t>но</w:t>
      </w:r>
      <w:r w:rsidRPr="001F1BC5">
        <w:rPr>
          <w:spacing w:val="-62"/>
          <w:sz w:val="26"/>
        </w:rPr>
        <w:t xml:space="preserve"> </w:t>
      </w:r>
      <w:r w:rsidRPr="001F1BC5">
        <w:rPr>
          <w:sz w:val="26"/>
        </w:rPr>
        <w:t>отличающихся</w:t>
      </w:r>
      <w:r w:rsidRPr="001F1BC5">
        <w:rPr>
          <w:spacing w:val="-1"/>
          <w:sz w:val="26"/>
        </w:rPr>
        <w:t xml:space="preserve"> </w:t>
      </w:r>
      <w:r w:rsidRPr="001F1BC5">
        <w:rPr>
          <w:sz w:val="26"/>
        </w:rPr>
        <w:t>грамматическими</w:t>
      </w:r>
      <w:r w:rsidRPr="001F1BC5">
        <w:rPr>
          <w:spacing w:val="-1"/>
          <w:sz w:val="26"/>
        </w:rPr>
        <w:t xml:space="preserve"> </w:t>
      </w:r>
      <w:r w:rsidRPr="001F1BC5">
        <w:rPr>
          <w:sz w:val="26"/>
        </w:rPr>
        <w:t>признаками;</w:t>
      </w:r>
    </w:p>
    <w:p w:rsidR="00DE11BA" w:rsidRPr="001F1BC5" w:rsidRDefault="00DE11BA" w:rsidP="00DE11BA">
      <w:pPr>
        <w:numPr>
          <w:ilvl w:val="0"/>
          <w:numId w:val="5"/>
        </w:numPr>
        <w:tabs>
          <w:tab w:val="left" w:pos="566"/>
        </w:tabs>
        <w:spacing w:line="299" w:lineRule="exact"/>
        <w:ind w:left="565" w:hanging="349"/>
        <w:rPr>
          <w:sz w:val="26"/>
        </w:rPr>
      </w:pPr>
      <w:r w:rsidRPr="001F1BC5">
        <w:rPr>
          <w:sz w:val="26"/>
        </w:rPr>
        <w:t>группировать</w:t>
      </w:r>
      <w:r w:rsidRPr="001F1BC5">
        <w:rPr>
          <w:spacing w:val="-5"/>
          <w:sz w:val="26"/>
        </w:rPr>
        <w:t xml:space="preserve"> </w:t>
      </w:r>
      <w:r w:rsidRPr="001F1BC5">
        <w:rPr>
          <w:sz w:val="26"/>
        </w:rPr>
        <w:t>слова на</w:t>
      </w:r>
      <w:r w:rsidRPr="001F1BC5">
        <w:rPr>
          <w:spacing w:val="-3"/>
          <w:sz w:val="26"/>
        </w:rPr>
        <w:t xml:space="preserve"> </w:t>
      </w:r>
      <w:r w:rsidRPr="001F1BC5">
        <w:rPr>
          <w:sz w:val="26"/>
        </w:rPr>
        <w:t>основании</w:t>
      </w:r>
      <w:r w:rsidRPr="001F1BC5">
        <w:rPr>
          <w:spacing w:val="-3"/>
          <w:sz w:val="26"/>
        </w:rPr>
        <w:t xml:space="preserve"> </w:t>
      </w:r>
      <w:r w:rsidRPr="001F1BC5">
        <w:rPr>
          <w:sz w:val="26"/>
        </w:rPr>
        <w:t>того,</w:t>
      </w:r>
      <w:r w:rsidRPr="001F1BC5">
        <w:rPr>
          <w:spacing w:val="-3"/>
          <w:sz w:val="26"/>
        </w:rPr>
        <w:t xml:space="preserve"> </w:t>
      </w:r>
      <w:r w:rsidRPr="001F1BC5">
        <w:rPr>
          <w:sz w:val="26"/>
        </w:rPr>
        <w:t>какой</w:t>
      </w:r>
      <w:r w:rsidRPr="001F1BC5">
        <w:rPr>
          <w:spacing w:val="-3"/>
          <w:sz w:val="26"/>
        </w:rPr>
        <w:t xml:space="preserve"> </w:t>
      </w:r>
      <w:r w:rsidRPr="001F1BC5">
        <w:rPr>
          <w:sz w:val="26"/>
        </w:rPr>
        <w:t>частью</w:t>
      </w:r>
      <w:r w:rsidRPr="001F1BC5">
        <w:rPr>
          <w:spacing w:val="-3"/>
          <w:sz w:val="26"/>
        </w:rPr>
        <w:t xml:space="preserve"> </w:t>
      </w:r>
      <w:r w:rsidRPr="001F1BC5">
        <w:rPr>
          <w:sz w:val="26"/>
        </w:rPr>
        <w:t>речи они являются;</w:t>
      </w:r>
    </w:p>
    <w:p w:rsidR="00DE11BA" w:rsidRPr="001F1BC5" w:rsidRDefault="00DE11BA" w:rsidP="00DE11BA">
      <w:pPr>
        <w:numPr>
          <w:ilvl w:val="0"/>
          <w:numId w:val="5"/>
        </w:numPr>
        <w:tabs>
          <w:tab w:val="left" w:pos="566"/>
        </w:tabs>
        <w:spacing w:before="1"/>
        <w:ind w:right="113"/>
        <w:rPr>
          <w:sz w:val="26"/>
        </w:rPr>
      </w:pPr>
      <w:r w:rsidRPr="001F1BC5">
        <w:rPr>
          <w:sz w:val="26"/>
        </w:rPr>
        <w:t>объединять</w:t>
      </w:r>
      <w:r w:rsidRPr="001F1BC5">
        <w:rPr>
          <w:spacing w:val="38"/>
          <w:sz w:val="26"/>
        </w:rPr>
        <w:t xml:space="preserve"> </w:t>
      </w:r>
      <w:r w:rsidRPr="001F1BC5">
        <w:rPr>
          <w:sz w:val="26"/>
        </w:rPr>
        <w:t>глаголы</w:t>
      </w:r>
      <w:r w:rsidRPr="001F1BC5">
        <w:rPr>
          <w:spacing w:val="41"/>
          <w:sz w:val="26"/>
        </w:rPr>
        <w:t xml:space="preserve"> </w:t>
      </w:r>
      <w:r w:rsidRPr="001F1BC5">
        <w:rPr>
          <w:sz w:val="26"/>
        </w:rPr>
        <w:t>в</w:t>
      </w:r>
      <w:r w:rsidRPr="001F1BC5">
        <w:rPr>
          <w:spacing w:val="39"/>
          <w:sz w:val="26"/>
        </w:rPr>
        <w:t xml:space="preserve"> </w:t>
      </w:r>
      <w:r w:rsidRPr="001F1BC5">
        <w:rPr>
          <w:sz w:val="26"/>
        </w:rPr>
        <w:t>группы</w:t>
      </w:r>
      <w:r w:rsidRPr="001F1BC5">
        <w:rPr>
          <w:spacing w:val="39"/>
          <w:sz w:val="26"/>
        </w:rPr>
        <w:t xml:space="preserve"> </w:t>
      </w:r>
      <w:r w:rsidRPr="001F1BC5">
        <w:rPr>
          <w:sz w:val="26"/>
        </w:rPr>
        <w:t>по</w:t>
      </w:r>
      <w:r w:rsidRPr="001F1BC5">
        <w:rPr>
          <w:spacing w:val="39"/>
          <w:sz w:val="26"/>
        </w:rPr>
        <w:t xml:space="preserve"> </w:t>
      </w:r>
      <w:r w:rsidRPr="001F1BC5">
        <w:rPr>
          <w:sz w:val="26"/>
        </w:rPr>
        <w:t>определённому</w:t>
      </w:r>
      <w:r w:rsidRPr="001F1BC5">
        <w:rPr>
          <w:spacing w:val="39"/>
          <w:sz w:val="26"/>
        </w:rPr>
        <w:t xml:space="preserve"> </w:t>
      </w:r>
      <w:r w:rsidRPr="001F1BC5">
        <w:rPr>
          <w:sz w:val="26"/>
        </w:rPr>
        <w:t>признаку</w:t>
      </w:r>
      <w:r w:rsidRPr="001F1BC5">
        <w:rPr>
          <w:spacing w:val="40"/>
          <w:sz w:val="26"/>
        </w:rPr>
        <w:t xml:space="preserve"> </w:t>
      </w:r>
      <w:r w:rsidRPr="001F1BC5">
        <w:rPr>
          <w:sz w:val="26"/>
        </w:rPr>
        <w:t>(например,</w:t>
      </w:r>
      <w:r w:rsidRPr="001F1BC5">
        <w:rPr>
          <w:spacing w:val="39"/>
          <w:sz w:val="26"/>
        </w:rPr>
        <w:t xml:space="preserve"> </w:t>
      </w:r>
      <w:r w:rsidRPr="001F1BC5">
        <w:rPr>
          <w:sz w:val="26"/>
        </w:rPr>
        <w:t>время,</w:t>
      </w:r>
      <w:r w:rsidRPr="001F1BC5">
        <w:rPr>
          <w:spacing w:val="-62"/>
          <w:sz w:val="26"/>
        </w:rPr>
        <w:t xml:space="preserve"> </w:t>
      </w:r>
      <w:r w:rsidRPr="001F1BC5">
        <w:rPr>
          <w:sz w:val="26"/>
        </w:rPr>
        <w:t>спряжение);</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объединять</w:t>
      </w:r>
      <w:r w:rsidRPr="001F1BC5">
        <w:rPr>
          <w:spacing w:val="-5"/>
          <w:sz w:val="26"/>
        </w:rPr>
        <w:t xml:space="preserve"> </w:t>
      </w:r>
      <w:r w:rsidRPr="001F1BC5">
        <w:rPr>
          <w:sz w:val="26"/>
        </w:rPr>
        <w:t>предложения</w:t>
      </w:r>
      <w:r w:rsidRPr="001F1BC5">
        <w:rPr>
          <w:spacing w:val="-4"/>
          <w:sz w:val="26"/>
        </w:rPr>
        <w:t xml:space="preserve"> </w:t>
      </w:r>
      <w:r w:rsidRPr="001F1BC5">
        <w:rPr>
          <w:sz w:val="26"/>
        </w:rPr>
        <w:t>по</w:t>
      </w:r>
      <w:r w:rsidRPr="001F1BC5">
        <w:rPr>
          <w:spacing w:val="-4"/>
          <w:sz w:val="26"/>
        </w:rPr>
        <w:t xml:space="preserve"> </w:t>
      </w:r>
      <w:r w:rsidRPr="001F1BC5">
        <w:rPr>
          <w:sz w:val="26"/>
        </w:rPr>
        <w:t>определённому</w:t>
      </w:r>
      <w:r w:rsidRPr="001F1BC5">
        <w:rPr>
          <w:spacing w:val="-4"/>
          <w:sz w:val="26"/>
        </w:rPr>
        <w:t xml:space="preserve"> </w:t>
      </w:r>
      <w:r w:rsidRPr="001F1BC5">
        <w:rPr>
          <w:sz w:val="26"/>
        </w:rPr>
        <w:t>признаку;</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классифицировать</w:t>
      </w:r>
      <w:r w:rsidRPr="001F1BC5">
        <w:rPr>
          <w:spacing w:val="-5"/>
          <w:sz w:val="26"/>
        </w:rPr>
        <w:t xml:space="preserve"> </w:t>
      </w:r>
      <w:r w:rsidRPr="001F1BC5">
        <w:rPr>
          <w:sz w:val="26"/>
        </w:rPr>
        <w:t>предложенные</w:t>
      </w:r>
      <w:r w:rsidRPr="001F1BC5">
        <w:rPr>
          <w:spacing w:val="-5"/>
          <w:sz w:val="26"/>
        </w:rPr>
        <w:t xml:space="preserve"> </w:t>
      </w:r>
      <w:r w:rsidRPr="001F1BC5">
        <w:rPr>
          <w:sz w:val="26"/>
        </w:rPr>
        <w:t>языковые</w:t>
      </w:r>
      <w:r w:rsidRPr="001F1BC5">
        <w:rPr>
          <w:spacing w:val="-4"/>
          <w:sz w:val="26"/>
        </w:rPr>
        <w:t xml:space="preserve"> </w:t>
      </w:r>
      <w:r w:rsidRPr="001F1BC5">
        <w:rPr>
          <w:sz w:val="26"/>
        </w:rPr>
        <w:t>единицы;</w:t>
      </w:r>
    </w:p>
    <w:p w:rsidR="00DE11BA" w:rsidRPr="001F1BC5" w:rsidRDefault="00DE11BA" w:rsidP="00DE11BA">
      <w:pPr>
        <w:numPr>
          <w:ilvl w:val="0"/>
          <w:numId w:val="5"/>
        </w:numPr>
        <w:tabs>
          <w:tab w:val="left" w:pos="566"/>
        </w:tabs>
        <w:spacing w:before="1" w:line="298" w:lineRule="exact"/>
        <w:ind w:left="565" w:hanging="349"/>
        <w:rPr>
          <w:sz w:val="26"/>
        </w:rPr>
      </w:pPr>
      <w:r w:rsidRPr="001F1BC5">
        <w:rPr>
          <w:sz w:val="26"/>
        </w:rPr>
        <w:t>устно</w:t>
      </w:r>
      <w:r w:rsidRPr="001F1BC5">
        <w:rPr>
          <w:spacing w:val="-4"/>
          <w:sz w:val="26"/>
        </w:rPr>
        <w:t xml:space="preserve"> </w:t>
      </w:r>
      <w:r w:rsidRPr="001F1BC5">
        <w:rPr>
          <w:sz w:val="26"/>
        </w:rPr>
        <w:t>характеризовать</w:t>
      </w:r>
      <w:r w:rsidRPr="001F1BC5">
        <w:rPr>
          <w:spacing w:val="-3"/>
          <w:sz w:val="26"/>
        </w:rPr>
        <w:t xml:space="preserve"> </w:t>
      </w:r>
      <w:r w:rsidRPr="001F1BC5">
        <w:rPr>
          <w:sz w:val="26"/>
        </w:rPr>
        <w:t>языковые</w:t>
      </w:r>
      <w:r w:rsidRPr="001F1BC5">
        <w:rPr>
          <w:spacing w:val="-3"/>
          <w:sz w:val="26"/>
        </w:rPr>
        <w:t xml:space="preserve"> </w:t>
      </w:r>
      <w:r w:rsidRPr="001F1BC5">
        <w:rPr>
          <w:sz w:val="26"/>
        </w:rPr>
        <w:t>единицы</w:t>
      </w:r>
      <w:r w:rsidRPr="001F1BC5">
        <w:rPr>
          <w:spacing w:val="-2"/>
          <w:sz w:val="26"/>
        </w:rPr>
        <w:t xml:space="preserve"> </w:t>
      </w:r>
      <w:r w:rsidRPr="001F1BC5">
        <w:rPr>
          <w:sz w:val="26"/>
        </w:rPr>
        <w:t>по</w:t>
      </w:r>
      <w:r w:rsidRPr="001F1BC5">
        <w:rPr>
          <w:spacing w:val="-3"/>
          <w:sz w:val="26"/>
        </w:rPr>
        <w:t xml:space="preserve"> </w:t>
      </w:r>
      <w:r w:rsidRPr="001F1BC5">
        <w:rPr>
          <w:sz w:val="26"/>
        </w:rPr>
        <w:t>заданным</w:t>
      </w:r>
      <w:r w:rsidRPr="001F1BC5">
        <w:rPr>
          <w:spacing w:val="-3"/>
          <w:sz w:val="26"/>
        </w:rPr>
        <w:t xml:space="preserve"> </w:t>
      </w:r>
      <w:r w:rsidRPr="001F1BC5">
        <w:rPr>
          <w:sz w:val="26"/>
        </w:rPr>
        <w:t>признакам;</w:t>
      </w:r>
    </w:p>
    <w:p w:rsidR="00DE11BA" w:rsidRPr="001F1BC5" w:rsidRDefault="00DE11BA" w:rsidP="00DE11BA">
      <w:pPr>
        <w:numPr>
          <w:ilvl w:val="0"/>
          <w:numId w:val="5"/>
        </w:numPr>
        <w:tabs>
          <w:tab w:val="left" w:pos="566"/>
        </w:tabs>
        <w:ind w:right="114"/>
        <w:jc w:val="both"/>
        <w:rPr>
          <w:sz w:val="26"/>
        </w:rPr>
      </w:pPr>
      <w:r w:rsidRPr="001F1BC5">
        <w:rPr>
          <w:sz w:val="26"/>
        </w:rPr>
        <w:t>ориентироваться</w:t>
      </w:r>
      <w:r w:rsidRPr="001F1BC5">
        <w:rPr>
          <w:spacing w:val="1"/>
          <w:sz w:val="26"/>
        </w:rPr>
        <w:t xml:space="preserve"> </w:t>
      </w:r>
      <w:r w:rsidRPr="001F1BC5">
        <w:rPr>
          <w:sz w:val="26"/>
        </w:rPr>
        <w:t>в</w:t>
      </w:r>
      <w:r w:rsidRPr="001F1BC5">
        <w:rPr>
          <w:spacing w:val="1"/>
          <w:sz w:val="26"/>
        </w:rPr>
        <w:t xml:space="preserve"> </w:t>
      </w:r>
      <w:r w:rsidRPr="001F1BC5">
        <w:rPr>
          <w:sz w:val="26"/>
        </w:rPr>
        <w:t>изученных</w:t>
      </w:r>
      <w:r w:rsidRPr="001F1BC5">
        <w:rPr>
          <w:spacing w:val="1"/>
          <w:sz w:val="26"/>
        </w:rPr>
        <w:t xml:space="preserve"> </w:t>
      </w:r>
      <w:r w:rsidRPr="001F1BC5">
        <w:rPr>
          <w:sz w:val="26"/>
        </w:rPr>
        <w:t>понятиях</w:t>
      </w:r>
      <w:r w:rsidRPr="001F1BC5">
        <w:rPr>
          <w:spacing w:val="1"/>
          <w:sz w:val="26"/>
        </w:rPr>
        <w:t xml:space="preserve"> </w:t>
      </w:r>
      <w:r w:rsidRPr="001F1BC5">
        <w:rPr>
          <w:sz w:val="26"/>
        </w:rPr>
        <w:t>(склонение,</w:t>
      </w:r>
      <w:r w:rsidRPr="001F1BC5">
        <w:rPr>
          <w:spacing w:val="1"/>
          <w:sz w:val="26"/>
        </w:rPr>
        <w:t xml:space="preserve"> </w:t>
      </w:r>
      <w:r w:rsidRPr="001F1BC5">
        <w:rPr>
          <w:sz w:val="26"/>
        </w:rPr>
        <w:t>спряжение,</w:t>
      </w:r>
      <w:r w:rsidRPr="001F1BC5">
        <w:rPr>
          <w:spacing w:val="1"/>
          <w:sz w:val="26"/>
        </w:rPr>
        <w:t xml:space="preserve"> </w:t>
      </w:r>
      <w:r w:rsidRPr="001F1BC5">
        <w:rPr>
          <w:sz w:val="26"/>
        </w:rPr>
        <w:t>неопределённая</w:t>
      </w:r>
      <w:r w:rsidRPr="001F1BC5">
        <w:rPr>
          <w:spacing w:val="1"/>
          <w:sz w:val="26"/>
        </w:rPr>
        <w:t xml:space="preserve"> </w:t>
      </w:r>
      <w:r w:rsidRPr="001F1BC5">
        <w:rPr>
          <w:sz w:val="26"/>
        </w:rPr>
        <w:t>форма,</w:t>
      </w:r>
      <w:r w:rsidRPr="001F1BC5">
        <w:rPr>
          <w:spacing w:val="14"/>
          <w:sz w:val="26"/>
        </w:rPr>
        <w:t xml:space="preserve"> </w:t>
      </w:r>
      <w:r w:rsidRPr="001F1BC5">
        <w:rPr>
          <w:sz w:val="26"/>
        </w:rPr>
        <w:t>однородные</w:t>
      </w:r>
      <w:r w:rsidRPr="001F1BC5">
        <w:rPr>
          <w:spacing w:val="13"/>
          <w:sz w:val="26"/>
        </w:rPr>
        <w:t xml:space="preserve"> </w:t>
      </w:r>
      <w:r w:rsidRPr="001F1BC5">
        <w:rPr>
          <w:sz w:val="26"/>
        </w:rPr>
        <w:t>члены</w:t>
      </w:r>
      <w:r w:rsidRPr="001F1BC5">
        <w:rPr>
          <w:spacing w:val="13"/>
          <w:sz w:val="26"/>
        </w:rPr>
        <w:t xml:space="preserve"> </w:t>
      </w:r>
      <w:r w:rsidRPr="001F1BC5">
        <w:rPr>
          <w:sz w:val="26"/>
        </w:rPr>
        <w:t>предложения,</w:t>
      </w:r>
      <w:r w:rsidRPr="001F1BC5">
        <w:rPr>
          <w:spacing w:val="14"/>
          <w:sz w:val="26"/>
        </w:rPr>
        <w:t xml:space="preserve"> </w:t>
      </w:r>
      <w:r w:rsidRPr="001F1BC5">
        <w:rPr>
          <w:sz w:val="26"/>
        </w:rPr>
        <w:t>сложное</w:t>
      </w:r>
      <w:r w:rsidRPr="001F1BC5">
        <w:rPr>
          <w:spacing w:val="12"/>
          <w:sz w:val="26"/>
        </w:rPr>
        <w:t xml:space="preserve"> </w:t>
      </w:r>
      <w:r w:rsidRPr="001F1BC5">
        <w:rPr>
          <w:sz w:val="26"/>
        </w:rPr>
        <w:t>предложение)</w:t>
      </w:r>
      <w:r w:rsidRPr="001F1BC5">
        <w:rPr>
          <w:spacing w:val="13"/>
          <w:sz w:val="26"/>
        </w:rPr>
        <w:t xml:space="preserve"> </w:t>
      </w:r>
      <w:r w:rsidRPr="001F1BC5">
        <w:rPr>
          <w:sz w:val="26"/>
        </w:rPr>
        <w:t>и</w:t>
      </w:r>
      <w:r w:rsidRPr="001F1BC5">
        <w:rPr>
          <w:spacing w:val="12"/>
          <w:sz w:val="26"/>
        </w:rPr>
        <w:t xml:space="preserve"> </w:t>
      </w:r>
      <w:r w:rsidRPr="001F1BC5">
        <w:rPr>
          <w:sz w:val="26"/>
        </w:rPr>
        <w:t>соотносить</w:t>
      </w:r>
      <w:r w:rsidRPr="001F1BC5">
        <w:rPr>
          <w:spacing w:val="15"/>
          <w:sz w:val="26"/>
        </w:rPr>
        <w:t xml:space="preserve"> </w:t>
      </w:r>
      <w:r w:rsidRPr="001F1BC5">
        <w:rPr>
          <w:sz w:val="26"/>
        </w:rPr>
        <w:t>понятие</w:t>
      </w:r>
      <w:r w:rsidRPr="001F1BC5">
        <w:rPr>
          <w:spacing w:val="-63"/>
          <w:sz w:val="26"/>
        </w:rPr>
        <w:t xml:space="preserve"> </w:t>
      </w:r>
      <w:r w:rsidRPr="001F1BC5">
        <w:rPr>
          <w:sz w:val="26"/>
        </w:rPr>
        <w:t>с</w:t>
      </w:r>
      <w:r w:rsidRPr="001F1BC5">
        <w:rPr>
          <w:spacing w:val="-2"/>
          <w:sz w:val="26"/>
        </w:rPr>
        <w:t xml:space="preserve"> </w:t>
      </w:r>
      <w:r w:rsidRPr="001F1BC5">
        <w:rPr>
          <w:sz w:val="26"/>
        </w:rPr>
        <w:t>его</w:t>
      </w:r>
      <w:r w:rsidRPr="001F1BC5">
        <w:rPr>
          <w:spacing w:val="-1"/>
          <w:sz w:val="26"/>
        </w:rPr>
        <w:t xml:space="preserve"> </w:t>
      </w:r>
      <w:r w:rsidRPr="001F1BC5">
        <w:rPr>
          <w:sz w:val="26"/>
        </w:rPr>
        <w:t>краткой</w:t>
      </w:r>
      <w:r w:rsidRPr="001F1BC5">
        <w:rPr>
          <w:spacing w:val="-1"/>
          <w:sz w:val="26"/>
        </w:rPr>
        <w:t xml:space="preserve"> </w:t>
      </w:r>
      <w:r w:rsidRPr="001F1BC5">
        <w:rPr>
          <w:sz w:val="26"/>
        </w:rPr>
        <w:t>характеристикой.</w:t>
      </w:r>
    </w:p>
    <w:p w:rsidR="00DE11BA" w:rsidRPr="001F1BC5" w:rsidRDefault="00DE11BA" w:rsidP="00DE11BA">
      <w:pPr>
        <w:spacing w:before="1"/>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Базовые</w:t>
      </w:r>
      <w:r w:rsidRPr="00411955">
        <w:rPr>
          <w:b/>
          <w:bCs/>
          <w:i/>
          <w:iCs/>
          <w:spacing w:val="-5"/>
          <w:sz w:val="26"/>
          <w:szCs w:val="26"/>
        </w:rPr>
        <w:t xml:space="preserve"> </w:t>
      </w:r>
      <w:r w:rsidRPr="00411955">
        <w:rPr>
          <w:b/>
          <w:bCs/>
          <w:i/>
          <w:iCs/>
          <w:sz w:val="26"/>
          <w:szCs w:val="26"/>
        </w:rPr>
        <w:t>исследовательские</w:t>
      </w:r>
      <w:r w:rsidRPr="00411955">
        <w:rPr>
          <w:b/>
          <w:bCs/>
          <w:i/>
          <w:iCs/>
          <w:spacing w:val="-3"/>
          <w:sz w:val="26"/>
          <w:szCs w:val="26"/>
        </w:rPr>
        <w:t xml:space="preserve"> </w:t>
      </w:r>
      <w:r w:rsidRPr="00411955">
        <w:rPr>
          <w:b/>
          <w:bCs/>
          <w:i/>
          <w:iCs/>
          <w:sz w:val="26"/>
          <w:szCs w:val="26"/>
        </w:rPr>
        <w:t>действия:</w:t>
      </w:r>
    </w:p>
    <w:p w:rsidR="00DE11BA" w:rsidRPr="001F1BC5" w:rsidRDefault="00DE11BA" w:rsidP="00DE11BA">
      <w:pPr>
        <w:numPr>
          <w:ilvl w:val="0"/>
          <w:numId w:val="5"/>
        </w:numPr>
        <w:tabs>
          <w:tab w:val="left" w:pos="644"/>
          <w:tab w:val="left" w:pos="645"/>
        </w:tabs>
        <w:ind w:right="109"/>
        <w:rPr>
          <w:sz w:val="26"/>
        </w:rPr>
      </w:pPr>
      <w:r w:rsidRPr="001F1BC5">
        <w:rPr>
          <w:sz w:val="26"/>
        </w:rPr>
        <w:t>сравнивать</w:t>
      </w:r>
      <w:r w:rsidRPr="001F1BC5">
        <w:rPr>
          <w:spacing w:val="-1"/>
          <w:sz w:val="26"/>
        </w:rPr>
        <w:t xml:space="preserve"> </w:t>
      </w:r>
      <w:r w:rsidRPr="001F1BC5">
        <w:rPr>
          <w:sz w:val="26"/>
        </w:rPr>
        <w:t>несколько</w:t>
      </w:r>
      <w:r w:rsidRPr="001F1BC5">
        <w:rPr>
          <w:spacing w:val="2"/>
          <w:sz w:val="26"/>
        </w:rPr>
        <w:t xml:space="preserve"> </w:t>
      </w:r>
      <w:r w:rsidRPr="001F1BC5">
        <w:rPr>
          <w:sz w:val="26"/>
        </w:rPr>
        <w:t>вариантов выполнения</w:t>
      </w:r>
      <w:r w:rsidRPr="001F1BC5">
        <w:rPr>
          <w:spacing w:val="1"/>
          <w:sz w:val="26"/>
        </w:rPr>
        <w:t xml:space="preserve"> </w:t>
      </w:r>
      <w:r w:rsidRPr="001F1BC5">
        <w:rPr>
          <w:sz w:val="26"/>
        </w:rPr>
        <w:t>заданий</w:t>
      </w:r>
      <w:r w:rsidRPr="001F1BC5">
        <w:rPr>
          <w:spacing w:val="1"/>
          <w:sz w:val="26"/>
        </w:rPr>
        <w:t xml:space="preserve"> </w:t>
      </w:r>
      <w:r w:rsidRPr="001F1BC5">
        <w:rPr>
          <w:sz w:val="26"/>
        </w:rPr>
        <w:t>по русскому языку, выбирать</w:t>
      </w:r>
      <w:r w:rsidRPr="001F1BC5">
        <w:rPr>
          <w:spacing w:val="-62"/>
          <w:sz w:val="26"/>
        </w:rPr>
        <w:t xml:space="preserve"> </w:t>
      </w:r>
      <w:r w:rsidRPr="001F1BC5">
        <w:rPr>
          <w:sz w:val="26"/>
        </w:rPr>
        <w:t>наиболее</w:t>
      </w:r>
      <w:r w:rsidRPr="001F1BC5">
        <w:rPr>
          <w:spacing w:val="-2"/>
          <w:sz w:val="26"/>
        </w:rPr>
        <w:t xml:space="preserve"> </w:t>
      </w:r>
      <w:r w:rsidRPr="001F1BC5">
        <w:rPr>
          <w:sz w:val="26"/>
        </w:rPr>
        <w:t>подходящий</w:t>
      </w:r>
      <w:r w:rsidRPr="001F1BC5">
        <w:rPr>
          <w:spacing w:val="-1"/>
          <w:sz w:val="26"/>
        </w:rPr>
        <w:t xml:space="preserve"> </w:t>
      </w:r>
      <w:r w:rsidRPr="001F1BC5">
        <w:rPr>
          <w:sz w:val="26"/>
        </w:rPr>
        <w:t>(на</w:t>
      </w:r>
      <w:r w:rsidRPr="001F1BC5">
        <w:rPr>
          <w:spacing w:val="-2"/>
          <w:sz w:val="26"/>
        </w:rPr>
        <w:t xml:space="preserve"> </w:t>
      </w:r>
      <w:r w:rsidRPr="001F1BC5">
        <w:rPr>
          <w:sz w:val="26"/>
        </w:rPr>
        <w:t>основе</w:t>
      </w:r>
      <w:r w:rsidRPr="001F1BC5">
        <w:rPr>
          <w:spacing w:val="-1"/>
          <w:sz w:val="26"/>
        </w:rPr>
        <w:t xml:space="preserve"> </w:t>
      </w:r>
      <w:r w:rsidRPr="001F1BC5">
        <w:rPr>
          <w:sz w:val="26"/>
        </w:rPr>
        <w:t>предложенных</w:t>
      </w:r>
      <w:r w:rsidRPr="001F1BC5">
        <w:rPr>
          <w:spacing w:val="-1"/>
          <w:sz w:val="26"/>
        </w:rPr>
        <w:t xml:space="preserve"> </w:t>
      </w:r>
      <w:r w:rsidRPr="001F1BC5">
        <w:rPr>
          <w:sz w:val="26"/>
        </w:rPr>
        <w:t>критериев);</w:t>
      </w:r>
    </w:p>
    <w:p w:rsidR="00DE11BA" w:rsidRPr="001F1BC5" w:rsidRDefault="00DE11BA" w:rsidP="00DE11BA">
      <w:pPr>
        <w:numPr>
          <w:ilvl w:val="0"/>
          <w:numId w:val="5"/>
        </w:numPr>
        <w:tabs>
          <w:tab w:val="left" w:pos="644"/>
          <w:tab w:val="left" w:pos="645"/>
          <w:tab w:val="left" w:pos="1999"/>
          <w:tab w:val="left" w:pos="2469"/>
          <w:tab w:val="left" w:pos="4443"/>
          <w:tab w:val="left" w:pos="5803"/>
          <w:tab w:val="left" w:pos="7180"/>
          <w:tab w:val="left" w:pos="7952"/>
          <w:tab w:val="left" w:pos="9010"/>
        </w:tabs>
        <w:ind w:right="111"/>
        <w:rPr>
          <w:sz w:val="26"/>
        </w:rPr>
      </w:pPr>
      <w:r w:rsidRPr="001F1BC5">
        <w:rPr>
          <w:sz w:val="26"/>
        </w:rPr>
        <w:t>проводить</w:t>
      </w:r>
      <w:r w:rsidRPr="001F1BC5">
        <w:rPr>
          <w:sz w:val="26"/>
        </w:rPr>
        <w:tab/>
        <w:t>по</w:t>
      </w:r>
      <w:r w:rsidRPr="001F1BC5">
        <w:rPr>
          <w:sz w:val="26"/>
        </w:rPr>
        <w:tab/>
        <w:t>предложенному</w:t>
      </w:r>
      <w:r w:rsidRPr="001F1BC5">
        <w:rPr>
          <w:sz w:val="26"/>
        </w:rPr>
        <w:tab/>
        <w:t>алгоритму</w:t>
      </w:r>
      <w:r w:rsidRPr="001F1BC5">
        <w:rPr>
          <w:sz w:val="26"/>
        </w:rPr>
        <w:tab/>
        <w:t>различные</w:t>
      </w:r>
      <w:r w:rsidRPr="001F1BC5">
        <w:rPr>
          <w:sz w:val="26"/>
        </w:rPr>
        <w:tab/>
        <w:t>виды</w:t>
      </w:r>
      <w:r w:rsidRPr="001F1BC5">
        <w:rPr>
          <w:sz w:val="26"/>
        </w:rPr>
        <w:tab/>
        <w:t>анализа</w:t>
      </w:r>
      <w:r w:rsidRPr="001F1BC5">
        <w:rPr>
          <w:sz w:val="26"/>
        </w:rPr>
        <w:tab/>
        <w:t>(звуко</w:t>
      </w:r>
      <w:r w:rsidRPr="001F1BC5">
        <w:rPr>
          <w:spacing w:val="1"/>
          <w:sz w:val="26"/>
        </w:rPr>
        <w:t xml:space="preserve"> </w:t>
      </w:r>
      <w:r w:rsidRPr="001F1BC5">
        <w:rPr>
          <w:sz w:val="26"/>
        </w:rPr>
        <w:t>­</w:t>
      </w:r>
      <w:r w:rsidRPr="001F1BC5">
        <w:rPr>
          <w:spacing w:val="-62"/>
          <w:sz w:val="26"/>
        </w:rPr>
        <w:t xml:space="preserve"> </w:t>
      </w:r>
      <w:r w:rsidRPr="001F1BC5">
        <w:rPr>
          <w:sz w:val="26"/>
        </w:rPr>
        <w:t>буквенный,</w:t>
      </w:r>
      <w:r w:rsidRPr="001F1BC5">
        <w:rPr>
          <w:spacing w:val="-2"/>
          <w:sz w:val="26"/>
        </w:rPr>
        <w:t xml:space="preserve"> </w:t>
      </w:r>
      <w:r w:rsidRPr="001F1BC5">
        <w:rPr>
          <w:sz w:val="26"/>
        </w:rPr>
        <w:t>морфемный,</w:t>
      </w:r>
      <w:r w:rsidRPr="001F1BC5">
        <w:rPr>
          <w:spacing w:val="-1"/>
          <w:sz w:val="26"/>
        </w:rPr>
        <w:t xml:space="preserve"> </w:t>
      </w:r>
      <w:r w:rsidRPr="001F1BC5">
        <w:rPr>
          <w:sz w:val="26"/>
        </w:rPr>
        <w:t>морфологический,</w:t>
      </w:r>
      <w:r w:rsidRPr="001F1BC5">
        <w:rPr>
          <w:spacing w:val="-2"/>
          <w:sz w:val="26"/>
        </w:rPr>
        <w:t xml:space="preserve"> </w:t>
      </w:r>
      <w:r w:rsidRPr="001F1BC5">
        <w:rPr>
          <w:sz w:val="26"/>
        </w:rPr>
        <w:t>синтаксический);</w:t>
      </w:r>
    </w:p>
    <w:p w:rsidR="00DE11BA" w:rsidRPr="001F1BC5" w:rsidRDefault="00DE11BA" w:rsidP="00DE11BA">
      <w:pPr>
        <w:numPr>
          <w:ilvl w:val="0"/>
          <w:numId w:val="5"/>
        </w:numPr>
        <w:tabs>
          <w:tab w:val="left" w:pos="644"/>
          <w:tab w:val="left" w:pos="645"/>
        </w:tabs>
        <w:spacing w:before="1"/>
        <w:ind w:right="110"/>
        <w:rPr>
          <w:sz w:val="26"/>
        </w:rPr>
      </w:pPr>
      <w:r w:rsidRPr="001F1BC5">
        <w:rPr>
          <w:sz w:val="26"/>
        </w:rPr>
        <w:t>формулировать</w:t>
      </w:r>
      <w:r w:rsidRPr="001F1BC5">
        <w:rPr>
          <w:spacing w:val="14"/>
          <w:sz w:val="26"/>
        </w:rPr>
        <w:t xml:space="preserve"> </w:t>
      </w:r>
      <w:r w:rsidRPr="001F1BC5">
        <w:rPr>
          <w:sz w:val="26"/>
        </w:rPr>
        <w:t>выводы</w:t>
      </w:r>
      <w:r w:rsidRPr="001F1BC5">
        <w:rPr>
          <w:spacing w:val="16"/>
          <w:sz w:val="26"/>
        </w:rPr>
        <w:t xml:space="preserve"> </w:t>
      </w:r>
      <w:r w:rsidRPr="001F1BC5">
        <w:rPr>
          <w:sz w:val="26"/>
        </w:rPr>
        <w:t>и</w:t>
      </w:r>
      <w:r w:rsidRPr="001F1BC5">
        <w:rPr>
          <w:spacing w:val="19"/>
          <w:sz w:val="26"/>
        </w:rPr>
        <w:t xml:space="preserve"> </w:t>
      </w:r>
      <w:r w:rsidRPr="001F1BC5">
        <w:rPr>
          <w:sz w:val="26"/>
        </w:rPr>
        <w:t>подкреплять</w:t>
      </w:r>
      <w:r w:rsidRPr="001F1BC5">
        <w:rPr>
          <w:spacing w:val="15"/>
          <w:sz w:val="26"/>
        </w:rPr>
        <w:t xml:space="preserve"> </w:t>
      </w:r>
      <w:r w:rsidRPr="001F1BC5">
        <w:rPr>
          <w:sz w:val="26"/>
        </w:rPr>
        <w:t>их</w:t>
      </w:r>
      <w:r w:rsidRPr="001F1BC5">
        <w:rPr>
          <w:spacing w:val="17"/>
          <w:sz w:val="26"/>
        </w:rPr>
        <w:t xml:space="preserve"> </w:t>
      </w:r>
      <w:r w:rsidRPr="001F1BC5">
        <w:rPr>
          <w:sz w:val="26"/>
        </w:rPr>
        <w:t>доказательствами</w:t>
      </w:r>
      <w:r w:rsidRPr="001F1BC5">
        <w:rPr>
          <w:spacing w:val="16"/>
          <w:sz w:val="26"/>
        </w:rPr>
        <w:t xml:space="preserve"> </w:t>
      </w:r>
      <w:r w:rsidRPr="001F1BC5">
        <w:rPr>
          <w:sz w:val="26"/>
        </w:rPr>
        <w:t>на</w:t>
      </w:r>
      <w:r w:rsidRPr="001F1BC5">
        <w:rPr>
          <w:spacing w:val="18"/>
          <w:sz w:val="26"/>
        </w:rPr>
        <w:t xml:space="preserve"> </w:t>
      </w:r>
      <w:r w:rsidRPr="001F1BC5">
        <w:rPr>
          <w:sz w:val="26"/>
        </w:rPr>
        <w:t>основе</w:t>
      </w:r>
      <w:r w:rsidRPr="001F1BC5">
        <w:rPr>
          <w:spacing w:val="16"/>
          <w:sz w:val="26"/>
        </w:rPr>
        <w:t xml:space="preserve"> </w:t>
      </w:r>
      <w:r w:rsidRPr="001F1BC5">
        <w:rPr>
          <w:sz w:val="26"/>
        </w:rPr>
        <w:t>результатов</w:t>
      </w:r>
      <w:r w:rsidRPr="001F1BC5">
        <w:rPr>
          <w:spacing w:val="-62"/>
          <w:sz w:val="26"/>
        </w:rPr>
        <w:t xml:space="preserve"> </w:t>
      </w:r>
      <w:r w:rsidRPr="001F1BC5">
        <w:rPr>
          <w:sz w:val="26"/>
        </w:rPr>
        <w:t>проведённого</w:t>
      </w:r>
      <w:r w:rsidRPr="001F1BC5">
        <w:rPr>
          <w:spacing w:val="16"/>
          <w:sz w:val="26"/>
        </w:rPr>
        <w:t xml:space="preserve"> </w:t>
      </w:r>
      <w:r w:rsidRPr="001F1BC5">
        <w:rPr>
          <w:sz w:val="26"/>
        </w:rPr>
        <w:t>наблюдения</w:t>
      </w:r>
      <w:r w:rsidRPr="001F1BC5">
        <w:rPr>
          <w:spacing w:val="17"/>
          <w:sz w:val="26"/>
        </w:rPr>
        <w:t xml:space="preserve"> </w:t>
      </w:r>
      <w:r w:rsidRPr="001F1BC5">
        <w:rPr>
          <w:sz w:val="26"/>
        </w:rPr>
        <w:t>за</w:t>
      </w:r>
      <w:r w:rsidRPr="001F1BC5">
        <w:rPr>
          <w:spacing w:val="16"/>
          <w:sz w:val="26"/>
        </w:rPr>
        <w:t xml:space="preserve"> </w:t>
      </w:r>
      <w:r w:rsidRPr="001F1BC5">
        <w:rPr>
          <w:sz w:val="26"/>
        </w:rPr>
        <w:t>языковым</w:t>
      </w:r>
      <w:r w:rsidRPr="001F1BC5">
        <w:rPr>
          <w:spacing w:val="16"/>
          <w:sz w:val="26"/>
        </w:rPr>
        <w:t xml:space="preserve"> </w:t>
      </w:r>
      <w:r w:rsidRPr="001F1BC5">
        <w:rPr>
          <w:sz w:val="26"/>
        </w:rPr>
        <w:t>материалом</w:t>
      </w:r>
      <w:r w:rsidRPr="001F1BC5">
        <w:rPr>
          <w:spacing w:val="15"/>
          <w:sz w:val="26"/>
        </w:rPr>
        <w:t xml:space="preserve"> </w:t>
      </w:r>
      <w:r w:rsidRPr="001F1BC5">
        <w:rPr>
          <w:sz w:val="26"/>
        </w:rPr>
        <w:t>(классификации,</w:t>
      </w:r>
      <w:r w:rsidRPr="001F1BC5">
        <w:rPr>
          <w:spacing w:val="17"/>
          <w:sz w:val="26"/>
        </w:rPr>
        <w:t xml:space="preserve"> </w:t>
      </w:r>
      <w:r w:rsidRPr="001F1BC5">
        <w:rPr>
          <w:sz w:val="26"/>
        </w:rPr>
        <w:t>сравнения,</w:t>
      </w:r>
      <w:r w:rsidRPr="001F1BC5">
        <w:rPr>
          <w:spacing w:val="16"/>
          <w:sz w:val="26"/>
        </w:rPr>
        <w:t xml:space="preserve"> </w:t>
      </w:r>
      <w:r w:rsidRPr="001F1BC5">
        <w:rPr>
          <w:sz w:val="26"/>
        </w:rPr>
        <w:t>мини</w:t>
      </w:r>
    </w:p>
    <w:p w:rsidR="00DE11BA" w:rsidRPr="001F1BC5" w:rsidRDefault="00DE11BA" w:rsidP="00DE11BA">
      <w:pPr>
        <w:numPr>
          <w:ilvl w:val="0"/>
          <w:numId w:val="7"/>
        </w:numPr>
        <w:tabs>
          <w:tab w:val="left" w:pos="369"/>
        </w:tabs>
        <w:spacing w:line="298" w:lineRule="exact"/>
        <w:ind w:left="368" w:hanging="152"/>
        <w:rPr>
          <w:sz w:val="26"/>
        </w:rPr>
      </w:pPr>
      <w:r w:rsidRPr="001F1BC5">
        <w:rPr>
          <w:sz w:val="26"/>
        </w:rPr>
        <w:t>исследования);</w:t>
      </w:r>
    </w:p>
    <w:p w:rsidR="00DE11BA" w:rsidRPr="001F1BC5" w:rsidRDefault="00DE11BA" w:rsidP="00DE11BA">
      <w:pPr>
        <w:numPr>
          <w:ilvl w:val="0"/>
          <w:numId w:val="5"/>
        </w:numPr>
        <w:tabs>
          <w:tab w:val="left" w:pos="644"/>
          <w:tab w:val="left" w:pos="645"/>
        </w:tabs>
        <w:ind w:right="115"/>
        <w:rPr>
          <w:sz w:val="26"/>
        </w:rPr>
      </w:pPr>
      <w:r w:rsidRPr="001F1BC5">
        <w:rPr>
          <w:sz w:val="26"/>
        </w:rPr>
        <w:t>выявлять</w:t>
      </w:r>
      <w:r w:rsidRPr="001F1BC5">
        <w:rPr>
          <w:spacing w:val="23"/>
          <w:sz w:val="26"/>
        </w:rPr>
        <w:t xml:space="preserve"> </w:t>
      </w:r>
      <w:r w:rsidRPr="001F1BC5">
        <w:rPr>
          <w:sz w:val="26"/>
        </w:rPr>
        <w:t>недостаток</w:t>
      </w:r>
      <w:r w:rsidRPr="001F1BC5">
        <w:rPr>
          <w:spacing w:val="27"/>
          <w:sz w:val="26"/>
        </w:rPr>
        <w:t xml:space="preserve"> </w:t>
      </w:r>
      <w:r w:rsidRPr="001F1BC5">
        <w:rPr>
          <w:sz w:val="26"/>
        </w:rPr>
        <w:t>информации</w:t>
      </w:r>
      <w:r w:rsidRPr="001F1BC5">
        <w:rPr>
          <w:spacing w:val="27"/>
          <w:sz w:val="26"/>
        </w:rPr>
        <w:t xml:space="preserve"> </w:t>
      </w:r>
      <w:r w:rsidRPr="001F1BC5">
        <w:rPr>
          <w:sz w:val="26"/>
        </w:rPr>
        <w:t>для</w:t>
      </w:r>
      <w:r w:rsidRPr="001F1BC5">
        <w:rPr>
          <w:spacing w:val="25"/>
          <w:sz w:val="26"/>
        </w:rPr>
        <w:t xml:space="preserve"> </w:t>
      </w:r>
      <w:r w:rsidRPr="001F1BC5">
        <w:rPr>
          <w:sz w:val="26"/>
        </w:rPr>
        <w:t>решения</w:t>
      </w:r>
      <w:r w:rsidRPr="001F1BC5">
        <w:rPr>
          <w:spacing w:val="25"/>
          <w:sz w:val="26"/>
        </w:rPr>
        <w:t xml:space="preserve"> </w:t>
      </w:r>
      <w:r w:rsidRPr="001F1BC5">
        <w:rPr>
          <w:sz w:val="26"/>
        </w:rPr>
        <w:t>учебной</w:t>
      </w:r>
      <w:r w:rsidRPr="001F1BC5">
        <w:rPr>
          <w:spacing w:val="27"/>
          <w:sz w:val="26"/>
        </w:rPr>
        <w:t xml:space="preserve"> </w:t>
      </w:r>
      <w:r w:rsidRPr="001F1BC5">
        <w:rPr>
          <w:sz w:val="26"/>
        </w:rPr>
        <w:t>(практической)</w:t>
      </w:r>
      <w:r w:rsidRPr="001F1BC5">
        <w:rPr>
          <w:spacing w:val="25"/>
          <w:sz w:val="26"/>
        </w:rPr>
        <w:t xml:space="preserve"> </w:t>
      </w:r>
      <w:r w:rsidRPr="001F1BC5">
        <w:rPr>
          <w:sz w:val="26"/>
        </w:rPr>
        <w:t>задачи</w:t>
      </w:r>
      <w:r w:rsidRPr="001F1BC5">
        <w:rPr>
          <w:spacing w:val="24"/>
          <w:sz w:val="26"/>
        </w:rPr>
        <w:t xml:space="preserve"> </w:t>
      </w:r>
      <w:r w:rsidRPr="001F1BC5">
        <w:rPr>
          <w:sz w:val="26"/>
        </w:rPr>
        <w:t>на</w:t>
      </w:r>
      <w:r w:rsidRPr="001F1BC5">
        <w:rPr>
          <w:spacing w:val="-62"/>
          <w:sz w:val="26"/>
        </w:rPr>
        <w:t xml:space="preserve"> </w:t>
      </w:r>
      <w:r w:rsidRPr="001F1BC5">
        <w:rPr>
          <w:sz w:val="26"/>
        </w:rPr>
        <w:t>основе</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алгоритма;</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прогнозировать</w:t>
      </w:r>
      <w:r w:rsidRPr="001F1BC5">
        <w:rPr>
          <w:spacing w:val="-7"/>
          <w:sz w:val="26"/>
        </w:rPr>
        <w:t xml:space="preserve"> </w:t>
      </w:r>
      <w:r w:rsidRPr="001F1BC5">
        <w:rPr>
          <w:sz w:val="26"/>
        </w:rPr>
        <w:t>возможное</w:t>
      </w:r>
      <w:r w:rsidRPr="001F1BC5">
        <w:rPr>
          <w:spacing w:val="-5"/>
          <w:sz w:val="26"/>
        </w:rPr>
        <w:t xml:space="preserve"> </w:t>
      </w:r>
      <w:r w:rsidRPr="001F1BC5">
        <w:rPr>
          <w:sz w:val="26"/>
        </w:rPr>
        <w:t>развитие</w:t>
      </w:r>
      <w:r w:rsidRPr="001F1BC5">
        <w:rPr>
          <w:spacing w:val="-5"/>
          <w:sz w:val="26"/>
        </w:rPr>
        <w:t xml:space="preserve"> </w:t>
      </w:r>
      <w:r w:rsidRPr="001F1BC5">
        <w:rPr>
          <w:sz w:val="26"/>
        </w:rPr>
        <w:t>речевой</w:t>
      </w:r>
      <w:r w:rsidRPr="001F1BC5">
        <w:rPr>
          <w:spacing w:val="-5"/>
          <w:sz w:val="26"/>
        </w:rPr>
        <w:t xml:space="preserve"> </w:t>
      </w:r>
      <w:r w:rsidRPr="001F1BC5">
        <w:rPr>
          <w:sz w:val="26"/>
        </w:rPr>
        <w:t>ситуации.</w:t>
      </w:r>
    </w:p>
    <w:p w:rsidR="00DE11BA" w:rsidRPr="001F1BC5" w:rsidRDefault="00DE11BA" w:rsidP="00DE11BA">
      <w:pPr>
        <w:spacing w:before="1"/>
        <w:rPr>
          <w:sz w:val="26"/>
          <w:szCs w:val="26"/>
        </w:rPr>
      </w:pPr>
    </w:p>
    <w:p w:rsidR="00DE11BA" w:rsidRPr="00411955" w:rsidRDefault="00DE11BA" w:rsidP="00DE11BA">
      <w:pPr>
        <w:spacing w:before="1" w:line="298" w:lineRule="exact"/>
        <w:outlineLvl w:val="2"/>
        <w:rPr>
          <w:b/>
          <w:bCs/>
          <w:i/>
          <w:iCs/>
          <w:sz w:val="26"/>
          <w:szCs w:val="26"/>
        </w:rPr>
      </w:pPr>
      <w:r w:rsidRPr="00411955">
        <w:rPr>
          <w:b/>
          <w:bCs/>
          <w:i/>
          <w:iCs/>
          <w:sz w:val="26"/>
          <w:szCs w:val="26"/>
        </w:rPr>
        <w:t>Работа</w:t>
      </w:r>
      <w:r w:rsidRPr="00411955">
        <w:rPr>
          <w:b/>
          <w:bCs/>
          <w:i/>
          <w:iCs/>
          <w:spacing w:val="-5"/>
          <w:sz w:val="26"/>
          <w:szCs w:val="26"/>
        </w:rPr>
        <w:t xml:space="preserve"> </w:t>
      </w:r>
      <w:r w:rsidRPr="00411955">
        <w:rPr>
          <w:b/>
          <w:bCs/>
          <w:i/>
          <w:iCs/>
          <w:sz w:val="26"/>
          <w:szCs w:val="26"/>
        </w:rPr>
        <w:t>с</w:t>
      </w:r>
      <w:r w:rsidRPr="00411955">
        <w:rPr>
          <w:b/>
          <w:bCs/>
          <w:i/>
          <w:iCs/>
          <w:spacing w:val="-2"/>
          <w:sz w:val="26"/>
          <w:szCs w:val="26"/>
        </w:rPr>
        <w:t xml:space="preserve"> </w:t>
      </w:r>
      <w:r w:rsidRPr="00411955">
        <w:rPr>
          <w:b/>
          <w:bCs/>
          <w:i/>
          <w:iCs/>
          <w:sz w:val="26"/>
          <w:szCs w:val="26"/>
        </w:rPr>
        <w:t>информацией:</w:t>
      </w:r>
    </w:p>
    <w:p w:rsidR="00DE11BA" w:rsidRPr="001F1BC5" w:rsidRDefault="00DE11BA" w:rsidP="00DE11BA">
      <w:pPr>
        <w:numPr>
          <w:ilvl w:val="0"/>
          <w:numId w:val="5"/>
        </w:numPr>
        <w:tabs>
          <w:tab w:val="left" w:pos="645"/>
        </w:tabs>
        <w:ind w:right="112"/>
        <w:jc w:val="both"/>
        <w:rPr>
          <w:sz w:val="26"/>
        </w:rPr>
      </w:pPr>
      <w:r w:rsidRPr="001F1BC5">
        <w:rPr>
          <w:sz w:val="26"/>
        </w:rPr>
        <w:t>выбирать источник получения информации, работать со словарями, справочниками</w:t>
      </w:r>
      <w:r w:rsidRPr="001F1BC5">
        <w:rPr>
          <w:spacing w:val="-62"/>
          <w:sz w:val="26"/>
        </w:rPr>
        <w:t xml:space="preserve"> </w:t>
      </w:r>
      <w:r w:rsidRPr="001F1BC5">
        <w:rPr>
          <w:sz w:val="26"/>
        </w:rPr>
        <w:t>в</w:t>
      </w:r>
      <w:r w:rsidRPr="001F1BC5">
        <w:rPr>
          <w:spacing w:val="1"/>
          <w:sz w:val="26"/>
        </w:rPr>
        <w:t xml:space="preserve"> </w:t>
      </w:r>
      <w:r w:rsidRPr="001F1BC5">
        <w:rPr>
          <w:sz w:val="26"/>
        </w:rPr>
        <w:t>поисках</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необходимой</w:t>
      </w:r>
      <w:r w:rsidRPr="001F1BC5">
        <w:rPr>
          <w:spacing w:val="1"/>
          <w:sz w:val="26"/>
        </w:rPr>
        <w:t xml:space="preserve"> </w:t>
      </w:r>
      <w:r w:rsidRPr="001F1BC5">
        <w:rPr>
          <w:sz w:val="26"/>
        </w:rPr>
        <w:t>для</w:t>
      </w:r>
      <w:r w:rsidRPr="001F1BC5">
        <w:rPr>
          <w:spacing w:val="1"/>
          <w:sz w:val="26"/>
        </w:rPr>
        <w:t xml:space="preserve"> </w:t>
      </w:r>
      <w:r w:rsidRPr="001F1BC5">
        <w:rPr>
          <w:sz w:val="26"/>
        </w:rPr>
        <w:t>решения</w:t>
      </w:r>
      <w:r w:rsidRPr="001F1BC5">
        <w:rPr>
          <w:spacing w:val="1"/>
          <w:sz w:val="26"/>
        </w:rPr>
        <w:t xml:space="preserve"> </w:t>
      </w:r>
      <w:r w:rsidRPr="001F1BC5">
        <w:rPr>
          <w:sz w:val="26"/>
        </w:rPr>
        <w:t>учебно</w:t>
      </w:r>
      <w:r w:rsidRPr="001F1BC5">
        <w:rPr>
          <w:spacing w:val="1"/>
          <w:sz w:val="26"/>
        </w:rPr>
        <w:t xml:space="preserve"> </w:t>
      </w:r>
      <w:r w:rsidRPr="001F1BC5">
        <w:rPr>
          <w:sz w:val="26"/>
        </w:rPr>
        <w:t>­</w:t>
      </w:r>
      <w:r w:rsidRPr="001F1BC5">
        <w:rPr>
          <w:spacing w:val="1"/>
          <w:sz w:val="26"/>
        </w:rPr>
        <w:t xml:space="preserve"> </w:t>
      </w:r>
      <w:r w:rsidRPr="001F1BC5">
        <w:rPr>
          <w:sz w:val="26"/>
        </w:rPr>
        <w:t>практической</w:t>
      </w:r>
      <w:r w:rsidRPr="001F1BC5">
        <w:rPr>
          <w:spacing w:val="1"/>
          <w:sz w:val="26"/>
        </w:rPr>
        <w:t xml:space="preserve"> </w:t>
      </w:r>
      <w:r w:rsidRPr="001F1BC5">
        <w:rPr>
          <w:sz w:val="26"/>
        </w:rPr>
        <w:t>задачи;</w:t>
      </w:r>
      <w:r w:rsidRPr="001F1BC5">
        <w:rPr>
          <w:spacing w:val="1"/>
          <w:sz w:val="26"/>
        </w:rPr>
        <w:t xml:space="preserve"> </w:t>
      </w:r>
      <w:r w:rsidRPr="001F1BC5">
        <w:rPr>
          <w:sz w:val="26"/>
        </w:rPr>
        <w:t>находить</w:t>
      </w:r>
      <w:r w:rsidRPr="001F1BC5">
        <w:rPr>
          <w:spacing w:val="-4"/>
          <w:sz w:val="26"/>
        </w:rPr>
        <w:t xml:space="preserve"> </w:t>
      </w:r>
      <w:r w:rsidRPr="001F1BC5">
        <w:rPr>
          <w:sz w:val="26"/>
        </w:rPr>
        <w:t>дополнительную</w:t>
      </w:r>
      <w:r w:rsidRPr="001F1BC5">
        <w:rPr>
          <w:spacing w:val="1"/>
          <w:sz w:val="26"/>
        </w:rPr>
        <w:t xml:space="preserve"> </w:t>
      </w:r>
      <w:r w:rsidRPr="001F1BC5">
        <w:rPr>
          <w:sz w:val="26"/>
        </w:rPr>
        <w:t>информацию,</w:t>
      </w:r>
      <w:r w:rsidRPr="001F1BC5">
        <w:rPr>
          <w:spacing w:val="-1"/>
          <w:sz w:val="26"/>
        </w:rPr>
        <w:t xml:space="preserve"> </w:t>
      </w:r>
      <w:r w:rsidRPr="001F1BC5">
        <w:rPr>
          <w:sz w:val="26"/>
        </w:rPr>
        <w:t>используя</w:t>
      </w:r>
      <w:r w:rsidRPr="001F1BC5">
        <w:rPr>
          <w:spacing w:val="-1"/>
          <w:sz w:val="26"/>
        </w:rPr>
        <w:t xml:space="preserve"> </w:t>
      </w:r>
      <w:r w:rsidRPr="001F1BC5">
        <w:rPr>
          <w:sz w:val="26"/>
        </w:rPr>
        <w:t>справочники</w:t>
      </w:r>
      <w:r w:rsidRPr="001F1BC5">
        <w:rPr>
          <w:spacing w:val="-2"/>
          <w:sz w:val="26"/>
        </w:rPr>
        <w:t xml:space="preserve"> </w:t>
      </w:r>
      <w:r w:rsidRPr="001F1BC5">
        <w:rPr>
          <w:sz w:val="26"/>
        </w:rPr>
        <w:t>и</w:t>
      </w:r>
      <w:r w:rsidRPr="001F1BC5">
        <w:rPr>
          <w:spacing w:val="-1"/>
          <w:sz w:val="26"/>
        </w:rPr>
        <w:t xml:space="preserve"> </w:t>
      </w:r>
      <w:r w:rsidRPr="001F1BC5">
        <w:rPr>
          <w:sz w:val="26"/>
        </w:rPr>
        <w:t>словари;</w:t>
      </w:r>
    </w:p>
    <w:p w:rsidR="00DE11BA" w:rsidRPr="001F1BC5" w:rsidRDefault="00DE11BA" w:rsidP="00DE11BA">
      <w:pPr>
        <w:numPr>
          <w:ilvl w:val="0"/>
          <w:numId w:val="5"/>
        </w:numPr>
        <w:tabs>
          <w:tab w:val="left" w:pos="645"/>
        </w:tabs>
        <w:ind w:right="112"/>
        <w:jc w:val="both"/>
        <w:rPr>
          <w:sz w:val="26"/>
        </w:rPr>
      </w:pPr>
      <w:r w:rsidRPr="001F1BC5">
        <w:rPr>
          <w:sz w:val="26"/>
        </w:rPr>
        <w:t>распознавать достоверную и недостоверную информацию о языковых единицах</w:t>
      </w:r>
      <w:r w:rsidRPr="001F1BC5">
        <w:rPr>
          <w:spacing w:val="1"/>
          <w:sz w:val="26"/>
        </w:rPr>
        <w:t xml:space="preserve"> </w:t>
      </w:r>
      <w:r w:rsidRPr="001F1BC5">
        <w:rPr>
          <w:sz w:val="26"/>
        </w:rPr>
        <w:t>самостоятельно</w:t>
      </w:r>
      <w:r w:rsidRPr="001F1BC5">
        <w:rPr>
          <w:spacing w:val="-2"/>
          <w:sz w:val="26"/>
        </w:rPr>
        <w:t xml:space="preserve"> </w:t>
      </w:r>
      <w:r w:rsidRPr="001F1BC5">
        <w:rPr>
          <w:sz w:val="26"/>
        </w:rPr>
        <w:t>или</w:t>
      </w:r>
      <w:r w:rsidRPr="001F1BC5">
        <w:rPr>
          <w:spacing w:val="-1"/>
          <w:sz w:val="26"/>
        </w:rPr>
        <w:t xml:space="preserve"> </w:t>
      </w:r>
      <w:r w:rsidRPr="001F1BC5">
        <w:rPr>
          <w:sz w:val="26"/>
        </w:rPr>
        <w:t>на</w:t>
      </w:r>
      <w:r w:rsidRPr="001F1BC5">
        <w:rPr>
          <w:spacing w:val="-2"/>
          <w:sz w:val="26"/>
        </w:rPr>
        <w:t xml:space="preserve"> </w:t>
      </w:r>
      <w:r w:rsidRPr="001F1BC5">
        <w:rPr>
          <w:sz w:val="26"/>
        </w:rPr>
        <w:t>основании</w:t>
      </w:r>
      <w:r w:rsidRPr="001F1BC5">
        <w:rPr>
          <w:spacing w:val="-2"/>
          <w:sz w:val="26"/>
        </w:rPr>
        <w:t xml:space="preserve"> </w:t>
      </w:r>
      <w:r w:rsidRPr="001F1BC5">
        <w:rPr>
          <w:sz w:val="26"/>
        </w:rPr>
        <w:t>предложенного</w:t>
      </w:r>
      <w:r w:rsidRPr="001F1BC5">
        <w:rPr>
          <w:spacing w:val="-2"/>
          <w:sz w:val="26"/>
        </w:rPr>
        <w:t xml:space="preserve"> </w:t>
      </w:r>
      <w:r w:rsidRPr="001F1BC5">
        <w:rPr>
          <w:sz w:val="26"/>
        </w:rPr>
        <w:t>учителем</w:t>
      </w:r>
      <w:r w:rsidRPr="001F1BC5">
        <w:rPr>
          <w:spacing w:val="-2"/>
          <w:sz w:val="26"/>
        </w:rPr>
        <w:t xml:space="preserve"> </w:t>
      </w:r>
      <w:r w:rsidRPr="001F1BC5">
        <w:rPr>
          <w:sz w:val="26"/>
        </w:rPr>
        <w:t>способа</w:t>
      </w:r>
      <w:r w:rsidRPr="001F1BC5">
        <w:rPr>
          <w:spacing w:val="-1"/>
          <w:sz w:val="26"/>
        </w:rPr>
        <w:t xml:space="preserve"> </w:t>
      </w:r>
      <w:r w:rsidRPr="001F1BC5">
        <w:rPr>
          <w:sz w:val="26"/>
        </w:rPr>
        <w:t>её</w:t>
      </w:r>
      <w:r w:rsidRPr="001F1BC5">
        <w:rPr>
          <w:spacing w:val="-2"/>
          <w:sz w:val="26"/>
        </w:rPr>
        <w:t xml:space="preserve"> </w:t>
      </w:r>
      <w:r w:rsidRPr="001F1BC5">
        <w:rPr>
          <w:sz w:val="26"/>
        </w:rPr>
        <w:t>проверки;</w:t>
      </w:r>
    </w:p>
    <w:p w:rsidR="00DE11BA" w:rsidRPr="001F1BC5" w:rsidRDefault="00DE11BA" w:rsidP="00DE11BA">
      <w:pPr>
        <w:numPr>
          <w:ilvl w:val="0"/>
          <w:numId w:val="5"/>
        </w:numPr>
        <w:tabs>
          <w:tab w:val="left" w:pos="645"/>
        </w:tabs>
        <w:ind w:right="106"/>
        <w:jc w:val="both"/>
        <w:rPr>
          <w:sz w:val="26"/>
        </w:rPr>
      </w:pPr>
      <w:r w:rsidRPr="001F1BC5">
        <w:rPr>
          <w:sz w:val="26"/>
        </w:rPr>
        <w:t>соблюдать с помощью взрослых (педагогических работников, родителей (законных</w:t>
      </w:r>
      <w:r w:rsidRPr="001F1BC5">
        <w:rPr>
          <w:spacing w:val="-62"/>
          <w:sz w:val="26"/>
        </w:rPr>
        <w:t xml:space="preserve"> </w:t>
      </w:r>
      <w:r w:rsidRPr="001F1BC5">
        <w:rPr>
          <w:sz w:val="26"/>
        </w:rPr>
        <w:t>представителей)</w:t>
      </w:r>
      <w:r w:rsidRPr="001F1BC5">
        <w:rPr>
          <w:spacing w:val="1"/>
          <w:sz w:val="26"/>
        </w:rPr>
        <w:t xml:space="preserve"> </w:t>
      </w:r>
      <w:r w:rsidRPr="001F1BC5">
        <w:rPr>
          <w:sz w:val="26"/>
        </w:rPr>
        <w:t>несовершеннолетних</w:t>
      </w:r>
      <w:r w:rsidRPr="001F1BC5">
        <w:rPr>
          <w:spacing w:val="1"/>
          <w:sz w:val="26"/>
        </w:rPr>
        <w:t xml:space="preserve"> </w:t>
      </w:r>
      <w:r w:rsidRPr="001F1BC5">
        <w:rPr>
          <w:sz w:val="26"/>
        </w:rPr>
        <w:t>обучающихся)</w:t>
      </w:r>
      <w:r w:rsidRPr="001F1BC5">
        <w:rPr>
          <w:spacing w:val="1"/>
          <w:sz w:val="26"/>
        </w:rPr>
        <w:t xml:space="preserve"> </w:t>
      </w:r>
      <w:r w:rsidRPr="001F1BC5">
        <w:rPr>
          <w:sz w:val="26"/>
        </w:rPr>
        <w:t>правила</w:t>
      </w:r>
      <w:r w:rsidRPr="001F1BC5">
        <w:rPr>
          <w:spacing w:val="1"/>
          <w:sz w:val="26"/>
        </w:rPr>
        <w:t xml:space="preserve"> </w:t>
      </w:r>
      <w:r w:rsidRPr="001F1BC5">
        <w:rPr>
          <w:sz w:val="26"/>
        </w:rPr>
        <w:t>информационной</w:t>
      </w:r>
      <w:r w:rsidRPr="001F1BC5">
        <w:rPr>
          <w:spacing w:val="1"/>
          <w:sz w:val="26"/>
        </w:rPr>
        <w:t xml:space="preserve"> </w:t>
      </w:r>
      <w:r w:rsidRPr="001F1BC5">
        <w:rPr>
          <w:sz w:val="26"/>
        </w:rPr>
        <w:t>безопасности</w:t>
      </w:r>
      <w:r w:rsidRPr="001F1BC5">
        <w:rPr>
          <w:spacing w:val="-2"/>
          <w:sz w:val="26"/>
        </w:rPr>
        <w:t xml:space="preserve"> </w:t>
      </w:r>
      <w:r w:rsidRPr="001F1BC5">
        <w:rPr>
          <w:sz w:val="26"/>
        </w:rPr>
        <w:t>при поиске</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в</w:t>
      </w:r>
      <w:r w:rsidRPr="001F1BC5">
        <w:rPr>
          <w:spacing w:val="-2"/>
          <w:sz w:val="26"/>
        </w:rPr>
        <w:t xml:space="preserve"> </w:t>
      </w:r>
      <w:r w:rsidRPr="001F1BC5">
        <w:rPr>
          <w:sz w:val="26"/>
        </w:rPr>
        <w:t>сети</w:t>
      </w:r>
      <w:r w:rsidRPr="001F1BC5">
        <w:rPr>
          <w:spacing w:val="-1"/>
          <w:sz w:val="26"/>
        </w:rPr>
        <w:t xml:space="preserve"> </w:t>
      </w:r>
      <w:r w:rsidRPr="001F1BC5">
        <w:rPr>
          <w:sz w:val="26"/>
        </w:rPr>
        <w:t>Интернет;</w:t>
      </w:r>
    </w:p>
    <w:p w:rsidR="00DE11BA" w:rsidRPr="001F1BC5" w:rsidRDefault="00DE11BA" w:rsidP="00DE11BA">
      <w:pPr>
        <w:numPr>
          <w:ilvl w:val="0"/>
          <w:numId w:val="5"/>
        </w:numPr>
        <w:tabs>
          <w:tab w:val="left" w:pos="645"/>
        </w:tabs>
        <w:spacing w:before="1"/>
        <w:ind w:left="644"/>
        <w:jc w:val="both"/>
        <w:rPr>
          <w:sz w:val="26"/>
        </w:rPr>
      </w:pPr>
      <w:r w:rsidRPr="001F1BC5">
        <w:rPr>
          <w:sz w:val="26"/>
        </w:rPr>
        <w:t>самостоятельно</w:t>
      </w:r>
      <w:r w:rsidRPr="001F1BC5">
        <w:rPr>
          <w:spacing w:val="-2"/>
          <w:sz w:val="26"/>
        </w:rPr>
        <w:t xml:space="preserve"> </w:t>
      </w:r>
      <w:r w:rsidRPr="001F1BC5">
        <w:rPr>
          <w:sz w:val="26"/>
        </w:rPr>
        <w:t>создавать</w:t>
      </w:r>
      <w:r w:rsidRPr="001F1BC5">
        <w:rPr>
          <w:spacing w:val="-6"/>
          <w:sz w:val="26"/>
        </w:rPr>
        <w:t xml:space="preserve"> </w:t>
      </w:r>
      <w:r w:rsidRPr="001F1BC5">
        <w:rPr>
          <w:sz w:val="26"/>
        </w:rPr>
        <w:t>схемы,</w:t>
      </w:r>
      <w:r w:rsidRPr="001F1BC5">
        <w:rPr>
          <w:spacing w:val="-4"/>
          <w:sz w:val="26"/>
        </w:rPr>
        <w:t xml:space="preserve"> </w:t>
      </w:r>
      <w:r w:rsidRPr="001F1BC5">
        <w:rPr>
          <w:sz w:val="26"/>
        </w:rPr>
        <w:t>таблицы</w:t>
      </w:r>
      <w:r w:rsidRPr="001F1BC5">
        <w:rPr>
          <w:spacing w:val="-3"/>
          <w:sz w:val="26"/>
        </w:rPr>
        <w:t xml:space="preserve"> </w:t>
      </w:r>
      <w:r w:rsidRPr="001F1BC5">
        <w:rPr>
          <w:sz w:val="26"/>
        </w:rPr>
        <w:t>для</w:t>
      </w:r>
      <w:r w:rsidRPr="001F1BC5">
        <w:rPr>
          <w:spacing w:val="-4"/>
          <w:sz w:val="26"/>
        </w:rPr>
        <w:t xml:space="preserve"> </w:t>
      </w:r>
      <w:r w:rsidRPr="001F1BC5">
        <w:rPr>
          <w:sz w:val="26"/>
        </w:rPr>
        <w:t>представления</w:t>
      </w:r>
      <w:r w:rsidRPr="001F1BC5">
        <w:rPr>
          <w:spacing w:val="-4"/>
          <w:sz w:val="26"/>
        </w:rPr>
        <w:t xml:space="preserve"> </w:t>
      </w:r>
      <w:r w:rsidRPr="001F1BC5">
        <w:rPr>
          <w:sz w:val="26"/>
        </w:rPr>
        <w:t>информации.</w:t>
      </w:r>
    </w:p>
    <w:p w:rsidR="00DE11BA" w:rsidRPr="001F1BC5" w:rsidRDefault="00DE11BA" w:rsidP="00DE11BA">
      <w:pPr>
        <w:spacing w:before="11"/>
        <w:rPr>
          <w:sz w:val="25"/>
          <w:szCs w:val="26"/>
        </w:rPr>
      </w:pPr>
    </w:p>
    <w:p w:rsidR="00DE11BA" w:rsidRPr="00411955" w:rsidRDefault="00DE11BA" w:rsidP="00DE11BA">
      <w:pPr>
        <w:outlineLvl w:val="2"/>
        <w:rPr>
          <w:b/>
          <w:bCs/>
          <w:i/>
          <w:iCs/>
          <w:sz w:val="26"/>
          <w:szCs w:val="26"/>
        </w:rPr>
      </w:pPr>
      <w:r w:rsidRPr="00411955">
        <w:rPr>
          <w:b/>
          <w:bCs/>
          <w:i/>
          <w:iCs/>
          <w:sz w:val="26"/>
          <w:szCs w:val="26"/>
        </w:rPr>
        <w:t>Коммуникативные</w:t>
      </w:r>
      <w:r w:rsidRPr="00411955">
        <w:rPr>
          <w:b/>
          <w:bCs/>
          <w:i/>
          <w:iCs/>
          <w:spacing w:val="-8"/>
          <w:sz w:val="26"/>
          <w:szCs w:val="26"/>
        </w:rPr>
        <w:t xml:space="preserve"> </w:t>
      </w:r>
      <w:r w:rsidRPr="00411955">
        <w:rPr>
          <w:b/>
          <w:bCs/>
          <w:i/>
          <w:iCs/>
          <w:sz w:val="26"/>
          <w:szCs w:val="26"/>
        </w:rPr>
        <w:t>универсальные</w:t>
      </w:r>
      <w:r w:rsidRPr="00411955">
        <w:rPr>
          <w:b/>
          <w:bCs/>
          <w:i/>
          <w:iCs/>
          <w:spacing w:val="-4"/>
          <w:sz w:val="26"/>
          <w:szCs w:val="26"/>
        </w:rPr>
        <w:t xml:space="preserve"> </w:t>
      </w:r>
      <w:r w:rsidRPr="00411955">
        <w:rPr>
          <w:b/>
          <w:bCs/>
          <w:i/>
          <w:iCs/>
          <w:sz w:val="26"/>
          <w:szCs w:val="26"/>
        </w:rPr>
        <w:t>учебные</w:t>
      </w:r>
      <w:r w:rsidRPr="00411955">
        <w:rPr>
          <w:b/>
          <w:bCs/>
          <w:i/>
          <w:iCs/>
          <w:spacing w:val="-7"/>
          <w:sz w:val="26"/>
          <w:szCs w:val="26"/>
        </w:rPr>
        <w:t xml:space="preserve"> </w:t>
      </w:r>
      <w:r w:rsidRPr="00411955">
        <w:rPr>
          <w:b/>
          <w:bCs/>
          <w:i/>
          <w:iCs/>
          <w:sz w:val="26"/>
          <w:szCs w:val="26"/>
        </w:rPr>
        <w:t>действия:</w:t>
      </w:r>
    </w:p>
    <w:p w:rsidR="00DE11BA" w:rsidRPr="00411955" w:rsidRDefault="00DE11BA" w:rsidP="00DE11BA">
      <w:pPr>
        <w:spacing w:before="3"/>
        <w:rPr>
          <w:b/>
          <w:i/>
          <w:sz w:val="18"/>
          <w:szCs w:val="26"/>
        </w:rPr>
      </w:pPr>
    </w:p>
    <w:p w:rsidR="00DE11BA" w:rsidRPr="00411955" w:rsidRDefault="00DE11BA" w:rsidP="00DE11BA">
      <w:pPr>
        <w:spacing w:before="88"/>
        <w:rPr>
          <w:b/>
          <w:i/>
          <w:sz w:val="26"/>
        </w:rPr>
      </w:pPr>
      <w:r w:rsidRPr="00411955">
        <w:rPr>
          <w:b/>
          <w:i/>
          <w:sz w:val="26"/>
        </w:rPr>
        <w:t>Общение:</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5"/>
        </w:tabs>
        <w:spacing w:before="76"/>
        <w:ind w:right="110"/>
        <w:jc w:val="both"/>
        <w:rPr>
          <w:sz w:val="26"/>
        </w:rPr>
      </w:pPr>
      <w:r w:rsidRPr="001F1BC5">
        <w:rPr>
          <w:sz w:val="26"/>
        </w:rPr>
        <w:lastRenderedPageBreak/>
        <w:t>воспринимать</w:t>
      </w:r>
      <w:r w:rsidRPr="001F1BC5">
        <w:rPr>
          <w:spacing w:val="1"/>
          <w:sz w:val="26"/>
        </w:rPr>
        <w:t xml:space="preserve"> </w:t>
      </w:r>
      <w:r w:rsidRPr="001F1BC5">
        <w:rPr>
          <w:sz w:val="26"/>
        </w:rPr>
        <w:t>и</w:t>
      </w:r>
      <w:r w:rsidRPr="001F1BC5">
        <w:rPr>
          <w:spacing w:val="1"/>
          <w:sz w:val="26"/>
        </w:rPr>
        <w:t xml:space="preserve"> </w:t>
      </w:r>
      <w:r w:rsidRPr="001F1BC5">
        <w:rPr>
          <w:sz w:val="26"/>
        </w:rPr>
        <w:t>формулировать</w:t>
      </w:r>
      <w:r w:rsidRPr="001F1BC5">
        <w:rPr>
          <w:spacing w:val="1"/>
          <w:sz w:val="26"/>
        </w:rPr>
        <w:t xml:space="preserve"> </w:t>
      </w:r>
      <w:r w:rsidRPr="001F1BC5">
        <w:rPr>
          <w:sz w:val="26"/>
        </w:rPr>
        <w:t>суждения,</w:t>
      </w:r>
      <w:r w:rsidRPr="001F1BC5">
        <w:rPr>
          <w:spacing w:val="1"/>
          <w:sz w:val="26"/>
        </w:rPr>
        <w:t xml:space="preserve"> </w:t>
      </w:r>
      <w:r w:rsidRPr="001F1BC5">
        <w:rPr>
          <w:sz w:val="26"/>
        </w:rPr>
        <w:t>выбирать</w:t>
      </w:r>
      <w:r w:rsidRPr="001F1BC5">
        <w:rPr>
          <w:spacing w:val="1"/>
          <w:sz w:val="26"/>
        </w:rPr>
        <w:t xml:space="preserve"> </w:t>
      </w:r>
      <w:r w:rsidRPr="001F1BC5">
        <w:rPr>
          <w:sz w:val="26"/>
        </w:rPr>
        <w:t>адекватные</w:t>
      </w:r>
      <w:r w:rsidRPr="001F1BC5">
        <w:rPr>
          <w:spacing w:val="66"/>
          <w:sz w:val="26"/>
        </w:rPr>
        <w:t xml:space="preserve"> </w:t>
      </w:r>
      <w:r w:rsidRPr="001F1BC5">
        <w:rPr>
          <w:sz w:val="26"/>
        </w:rPr>
        <w:t>языковые</w:t>
      </w:r>
      <w:r w:rsidRPr="001F1BC5">
        <w:rPr>
          <w:spacing w:val="1"/>
          <w:sz w:val="26"/>
        </w:rPr>
        <w:t xml:space="preserve"> </w:t>
      </w:r>
      <w:r w:rsidRPr="001F1BC5">
        <w:rPr>
          <w:sz w:val="26"/>
        </w:rPr>
        <w:t>средства</w:t>
      </w:r>
      <w:r w:rsidRPr="001F1BC5">
        <w:rPr>
          <w:spacing w:val="1"/>
          <w:sz w:val="26"/>
        </w:rPr>
        <w:t xml:space="preserve"> </w:t>
      </w:r>
      <w:r w:rsidRPr="001F1BC5">
        <w:rPr>
          <w:sz w:val="26"/>
        </w:rPr>
        <w:t>для</w:t>
      </w:r>
      <w:r w:rsidRPr="001F1BC5">
        <w:rPr>
          <w:spacing w:val="1"/>
          <w:sz w:val="26"/>
        </w:rPr>
        <w:t xml:space="preserve"> </w:t>
      </w:r>
      <w:r w:rsidRPr="001F1BC5">
        <w:rPr>
          <w:sz w:val="26"/>
        </w:rPr>
        <w:t>выражения</w:t>
      </w:r>
      <w:r w:rsidRPr="001F1BC5">
        <w:rPr>
          <w:spacing w:val="1"/>
          <w:sz w:val="26"/>
        </w:rPr>
        <w:t xml:space="preserve"> </w:t>
      </w:r>
      <w:r w:rsidRPr="001F1BC5">
        <w:rPr>
          <w:sz w:val="26"/>
        </w:rPr>
        <w:t>эмоций</w:t>
      </w:r>
      <w:r w:rsidRPr="001F1BC5">
        <w:rPr>
          <w:spacing w:val="1"/>
          <w:sz w:val="26"/>
        </w:rPr>
        <w:t xml:space="preserve"> </w:t>
      </w:r>
      <w:r w:rsidRPr="001F1BC5">
        <w:rPr>
          <w:sz w:val="26"/>
        </w:rPr>
        <w:t>в</w:t>
      </w:r>
      <w:r w:rsidRPr="001F1BC5">
        <w:rPr>
          <w:spacing w:val="1"/>
          <w:sz w:val="26"/>
        </w:rPr>
        <w:t xml:space="preserve"> </w:t>
      </w:r>
      <w:r w:rsidRPr="001F1BC5">
        <w:rPr>
          <w:sz w:val="26"/>
        </w:rPr>
        <w:t>соответствии</w:t>
      </w:r>
      <w:r w:rsidRPr="001F1BC5">
        <w:rPr>
          <w:spacing w:val="1"/>
          <w:sz w:val="26"/>
        </w:rPr>
        <w:t xml:space="preserve"> </w:t>
      </w:r>
      <w:r w:rsidRPr="001F1BC5">
        <w:rPr>
          <w:sz w:val="26"/>
        </w:rPr>
        <w:t>с</w:t>
      </w:r>
      <w:r w:rsidRPr="001F1BC5">
        <w:rPr>
          <w:spacing w:val="1"/>
          <w:sz w:val="26"/>
        </w:rPr>
        <w:t xml:space="preserve"> </w:t>
      </w:r>
      <w:r w:rsidRPr="001F1BC5">
        <w:rPr>
          <w:sz w:val="26"/>
        </w:rPr>
        <w:t>целями</w:t>
      </w:r>
      <w:r w:rsidRPr="001F1BC5">
        <w:rPr>
          <w:spacing w:val="1"/>
          <w:sz w:val="26"/>
        </w:rPr>
        <w:t xml:space="preserve"> </w:t>
      </w:r>
      <w:r w:rsidRPr="001F1BC5">
        <w:rPr>
          <w:sz w:val="26"/>
        </w:rPr>
        <w:t>и</w:t>
      </w:r>
      <w:r w:rsidRPr="001F1BC5">
        <w:rPr>
          <w:spacing w:val="1"/>
          <w:sz w:val="26"/>
        </w:rPr>
        <w:t xml:space="preserve"> </w:t>
      </w:r>
      <w:r w:rsidRPr="001F1BC5">
        <w:rPr>
          <w:sz w:val="26"/>
        </w:rPr>
        <w:t>условиями</w:t>
      </w:r>
      <w:r w:rsidRPr="001F1BC5">
        <w:rPr>
          <w:spacing w:val="1"/>
          <w:sz w:val="26"/>
        </w:rPr>
        <w:t xml:space="preserve"> </w:t>
      </w:r>
      <w:r w:rsidRPr="001F1BC5">
        <w:rPr>
          <w:sz w:val="26"/>
        </w:rPr>
        <w:t>общения</w:t>
      </w:r>
      <w:r w:rsidRPr="001F1BC5">
        <w:rPr>
          <w:spacing w:val="1"/>
          <w:sz w:val="26"/>
        </w:rPr>
        <w:t xml:space="preserve"> </w:t>
      </w:r>
      <w:r w:rsidRPr="001F1BC5">
        <w:rPr>
          <w:sz w:val="26"/>
        </w:rPr>
        <w:t>в</w:t>
      </w:r>
      <w:r w:rsidRPr="001F1BC5">
        <w:rPr>
          <w:spacing w:val="-62"/>
          <w:sz w:val="26"/>
        </w:rPr>
        <w:t xml:space="preserve"> </w:t>
      </w:r>
      <w:r w:rsidRPr="001F1BC5">
        <w:rPr>
          <w:sz w:val="26"/>
        </w:rPr>
        <w:t>знакомой</w:t>
      </w:r>
      <w:r w:rsidRPr="001F1BC5">
        <w:rPr>
          <w:spacing w:val="-2"/>
          <w:sz w:val="26"/>
        </w:rPr>
        <w:t xml:space="preserve"> </w:t>
      </w:r>
      <w:r w:rsidRPr="001F1BC5">
        <w:rPr>
          <w:sz w:val="26"/>
        </w:rPr>
        <w:t>среде;</w:t>
      </w:r>
    </w:p>
    <w:p w:rsidR="00DE11BA" w:rsidRPr="001F1BC5" w:rsidRDefault="00DE11BA" w:rsidP="00DE11BA">
      <w:pPr>
        <w:numPr>
          <w:ilvl w:val="0"/>
          <w:numId w:val="5"/>
        </w:numPr>
        <w:tabs>
          <w:tab w:val="left" w:pos="645"/>
        </w:tabs>
        <w:spacing w:before="1"/>
        <w:ind w:right="104"/>
        <w:jc w:val="both"/>
        <w:rPr>
          <w:sz w:val="26"/>
        </w:rPr>
      </w:pPr>
      <w:r w:rsidRPr="001F1BC5">
        <w:rPr>
          <w:sz w:val="26"/>
        </w:rPr>
        <w:t>строить</w:t>
      </w:r>
      <w:r w:rsidRPr="001F1BC5">
        <w:rPr>
          <w:spacing w:val="1"/>
          <w:sz w:val="26"/>
        </w:rPr>
        <w:t xml:space="preserve"> </w:t>
      </w:r>
      <w:r w:rsidRPr="001F1BC5">
        <w:rPr>
          <w:sz w:val="26"/>
        </w:rPr>
        <w:t>устное</w:t>
      </w:r>
      <w:r w:rsidRPr="001F1BC5">
        <w:rPr>
          <w:spacing w:val="1"/>
          <w:sz w:val="26"/>
        </w:rPr>
        <w:t xml:space="preserve"> </w:t>
      </w:r>
      <w:r w:rsidRPr="001F1BC5">
        <w:rPr>
          <w:sz w:val="26"/>
        </w:rPr>
        <w:t>высказывание</w:t>
      </w:r>
      <w:r w:rsidRPr="001F1BC5">
        <w:rPr>
          <w:spacing w:val="1"/>
          <w:sz w:val="26"/>
        </w:rPr>
        <w:t xml:space="preserve"> </w:t>
      </w:r>
      <w:r w:rsidRPr="001F1BC5">
        <w:rPr>
          <w:sz w:val="26"/>
        </w:rPr>
        <w:t>при</w:t>
      </w:r>
      <w:r w:rsidRPr="001F1BC5">
        <w:rPr>
          <w:spacing w:val="1"/>
          <w:sz w:val="26"/>
        </w:rPr>
        <w:t xml:space="preserve"> </w:t>
      </w:r>
      <w:r w:rsidRPr="001F1BC5">
        <w:rPr>
          <w:sz w:val="26"/>
        </w:rPr>
        <w:t>обосновании</w:t>
      </w:r>
      <w:r w:rsidRPr="001F1BC5">
        <w:rPr>
          <w:spacing w:val="1"/>
          <w:sz w:val="26"/>
        </w:rPr>
        <w:t xml:space="preserve"> </w:t>
      </w:r>
      <w:r w:rsidRPr="001F1BC5">
        <w:rPr>
          <w:sz w:val="26"/>
        </w:rPr>
        <w:t>правильности</w:t>
      </w:r>
      <w:r w:rsidRPr="001F1BC5">
        <w:rPr>
          <w:spacing w:val="1"/>
          <w:sz w:val="26"/>
        </w:rPr>
        <w:t xml:space="preserve"> </w:t>
      </w:r>
      <w:r w:rsidRPr="001F1BC5">
        <w:rPr>
          <w:sz w:val="26"/>
        </w:rPr>
        <w:t>написания,</w:t>
      </w:r>
      <w:r w:rsidRPr="001F1BC5">
        <w:rPr>
          <w:spacing w:val="1"/>
          <w:sz w:val="26"/>
        </w:rPr>
        <w:t xml:space="preserve"> </w:t>
      </w:r>
      <w:r w:rsidRPr="001F1BC5">
        <w:rPr>
          <w:sz w:val="26"/>
        </w:rPr>
        <w:t>при</w:t>
      </w:r>
      <w:r w:rsidRPr="001F1BC5">
        <w:rPr>
          <w:spacing w:val="1"/>
          <w:sz w:val="26"/>
        </w:rPr>
        <w:t xml:space="preserve"> </w:t>
      </w:r>
      <w:r w:rsidRPr="001F1BC5">
        <w:rPr>
          <w:sz w:val="26"/>
        </w:rPr>
        <w:t>обобщении</w:t>
      </w:r>
      <w:r w:rsidRPr="001F1BC5">
        <w:rPr>
          <w:spacing w:val="-2"/>
          <w:sz w:val="26"/>
        </w:rPr>
        <w:t xml:space="preserve"> </w:t>
      </w:r>
      <w:r w:rsidRPr="001F1BC5">
        <w:rPr>
          <w:sz w:val="26"/>
        </w:rPr>
        <w:t>результатов</w:t>
      </w:r>
      <w:r w:rsidRPr="001F1BC5">
        <w:rPr>
          <w:spacing w:val="-2"/>
          <w:sz w:val="26"/>
        </w:rPr>
        <w:t xml:space="preserve"> </w:t>
      </w:r>
      <w:r w:rsidRPr="001F1BC5">
        <w:rPr>
          <w:sz w:val="26"/>
        </w:rPr>
        <w:t>наблюдения</w:t>
      </w:r>
      <w:r w:rsidRPr="001F1BC5">
        <w:rPr>
          <w:spacing w:val="-1"/>
          <w:sz w:val="26"/>
        </w:rPr>
        <w:t xml:space="preserve"> </w:t>
      </w:r>
      <w:r w:rsidRPr="001F1BC5">
        <w:rPr>
          <w:sz w:val="26"/>
        </w:rPr>
        <w:t>за</w:t>
      </w:r>
      <w:r w:rsidRPr="001F1BC5">
        <w:rPr>
          <w:spacing w:val="-2"/>
          <w:sz w:val="26"/>
        </w:rPr>
        <w:t xml:space="preserve"> </w:t>
      </w:r>
      <w:r w:rsidRPr="001F1BC5">
        <w:rPr>
          <w:sz w:val="26"/>
        </w:rPr>
        <w:t>орфографическим</w:t>
      </w:r>
      <w:r w:rsidRPr="001F1BC5">
        <w:rPr>
          <w:spacing w:val="1"/>
          <w:sz w:val="26"/>
        </w:rPr>
        <w:t xml:space="preserve"> </w:t>
      </w:r>
      <w:r w:rsidRPr="001F1BC5">
        <w:rPr>
          <w:sz w:val="26"/>
        </w:rPr>
        <w:t>материалом;</w:t>
      </w:r>
    </w:p>
    <w:p w:rsidR="00DE11BA" w:rsidRPr="001F1BC5" w:rsidRDefault="00DE11BA" w:rsidP="00DE11BA">
      <w:pPr>
        <w:numPr>
          <w:ilvl w:val="0"/>
          <w:numId w:val="5"/>
        </w:numPr>
        <w:tabs>
          <w:tab w:val="left" w:pos="645"/>
        </w:tabs>
        <w:spacing w:line="299" w:lineRule="exact"/>
        <w:ind w:left="644"/>
        <w:jc w:val="both"/>
        <w:rPr>
          <w:sz w:val="26"/>
        </w:rPr>
      </w:pPr>
      <w:r w:rsidRPr="001F1BC5">
        <w:rPr>
          <w:sz w:val="26"/>
        </w:rPr>
        <w:t>создавать</w:t>
      </w:r>
      <w:r w:rsidRPr="001F1BC5">
        <w:rPr>
          <w:spacing w:val="-2"/>
          <w:sz w:val="26"/>
        </w:rPr>
        <w:t xml:space="preserve"> </w:t>
      </w:r>
      <w:r w:rsidRPr="001F1BC5">
        <w:rPr>
          <w:sz w:val="26"/>
        </w:rPr>
        <w:t>устные</w:t>
      </w:r>
      <w:r w:rsidRPr="001F1BC5">
        <w:rPr>
          <w:spacing w:val="-4"/>
          <w:sz w:val="26"/>
        </w:rPr>
        <w:t xml:space="preserve"> </w:t>
      </w:r>
      <w:r w:rsidRPr="001F1BC5">
        <w:rPr>
          <w:sz w:val="26"/>
        </w:rPr>
        <w:t>и</w:t>
      </w:r>
      <w:r w:rsidRPr="001F1BC5">
        <w:rPr>
          <w:spacing w:val="-3"/>
          <w:sz w:val="26"/>
        </w:rPr>
        <w:t xml:space="preserve"> </w:t>
      </w:r>
      <w:r w:rsidRPr="001F1BC5">
        <w:rPr>
          <w:sz w:val="26"/>
        </w:rPr>
        <w:t>письменные</w:t>
      </w:r>
      <w:r w:rsidRPr="001F1BC5">
        <w:rPr>
          <w:spacing w:val="-4"/>
          <w:sz w:val="26"/>
        </w:rPr>
        <w:t xml:space="preserve"> </w:t>
      </w:r>
      <w:r w:rsidRPr="001F1BC5">
        <w:rPr>
          <w:sz w:val="26"/>
        </w:rPr>
        <w:t>тексты</w:t>
      </w:r>
      <w:r w:rsidRPr="001F1BC5">
        <w:rPr>
          <w:spacing w:val="-3"/>
          <w:sz w:val="26"/>
        </w:rPr>
        <w:t xml:space="preserve"> </w:t>
      </w:r>
      <w:r w:rsidRPr="001F1BC5">
        <w:rPr>
          <w:sz w:val="26"/>
        </w:rPr>
        <w:t>(описание,</w:t>
      </w:r>
      <w:r w:rsidRPr="001F1BC5">
        <w:rPr>
          <w:spacing w:val="-4"/>
          <w:sz w:val="26"/>
        </w:rPr>
        <w:t xml:space="preserve"> </w:t>
      </w:r>
      <w:r w:rsidRPr="001F1BC5">
        <w:rPr>
          <w:sz w:val="26"/>
        </w:rPr>
        <w:t>рассуждение,</w:t>
      </w:r>
      <w:r w:rsidRPr="001F1BC5">
        <w:rPr>
          <w:spacing w:val="-3"/>
          <w:sz w:val="26"/>
        </w:rPr>
        <w:t xml:space="preserve"> </w:t>
      </w:r>
      <w:r w:rsidRPr="001F1BC5">
        <w:rPr>
          <w:sz w:val="26"/>
        </w:rPr>
        <w:t>повествование);</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готовить</w:t>
      </w:r>
      <w:r w:rsidRPr="001F1BC5">
        <w:rPr>
          <w:spacing w:val="-7"/>
          <w:sz w:val="26"/>
        </w:rPr>
        <w:t xml:space="preserve"> </w:t>
      </w:r>
      <w:r w:rsidRPr="001F1BC5">
        <w:rPr>
          <w:sz w:val="26"/>
        </w:rPr>
        <w:t>небольшие</w:t>
      </w:r>
      <w:r w:rsidRPr="001F1BC5">
        <w:rPr>
          <w:spacing w:val="-3"/>
          <w:sz w:val="26"/>
        </w:rPr>
        <w:t xml:space="preserve"> </w:t>
      </w:r>
      <w:r w:rsidRPr="001F1BC5">
        <w:rPr>
          <w:sz w:val="26"/>
        </w:rPr>
        <w:t>публичные</w:t>
      </w:r>
      <w:r w:rsidRPr="001F1BC5">
        <w:rPr>
          <w:spacing w:val="-6"/>
          <w:sz w:val="26"/>
        </w:rPr>
        <w:t xml:space="preserve"> </w:t>
      </w:r>
      <w:r w:rsidRPr="001F1BC5">
        <w:rPr>
          <w:sz w:val="26"/>
        </w:rPr>
        <w:t>выступления;</w:t>
      </w:r>
    </w:p>
    <w:p w:rsidR="00DE11BA" w:rsidRPr="001F1BC5" w:rsidRDefault="00DE11BA" w:rsidP="00DE11BA">
      <w:pPr>
        <w:numPr>
          <w:ilvl w:val="0"/>
          <w:numId w:val="5"/>
        </w:numPr>
        <w:tabs>
          <w:tab w:val="left" w:pos="645"/>
        </w:tabs>
        <w:ind w:right="109"/>
        <w:jc w:val="both"/>
        <w:rPr>
          <w:sz w:val="26"/>
        </w:rPr>
      </w:pPr>
      <w:r w:rsidRPr="001F1BC5">
        <w:rPr>
          <w:sz w:val="26"/>
        </w:rPr>
        <w:t>подбирать</w:t>
      </w:r>
      <w:r w:rsidRPr="001F1BC5">
        <w:rPr>
          <w:spacing w:val="1"/>
          <w:sz w:val="26"/>
        </w:rPr>
        <w:t xml:space="preserve"> </w:t>
      </w:r>
      <w:r w:rsidRPr="001F1BC5">
        <w:rPr>
          <w:sz w:val="26"/>
        </w:rPr>
        <w:t>иллюстративный</w:t>
      </w:r>
      <w:r w:rsidRPr="001F1BC5">
        <w:rPr>
          <w:spacing w:val="1"/>
          <w:sz w:val="26"/>
        </w:rPr>
        <w:t xml:space="preserve"> </w:t>
      </w:r>
      <w:r w:rsidRPr="001F1BC5">
        <w:rPr>
          <w:sz w:val="26"/>
        </w:rPr>
        <w:t>материал</w:t>
      </w:r>
      <w:r w:rsidRPr="001F1BC5">
        <w:rPr>
          <w:spacing w:val="1"/>
          <w:sz w:val="26"/>
        </w:rPr>
        <w:t xml:space="preserve"> </w:t>
      </w:r>
      <w:r w:rsidRPr="001F1BC5">
        <w:rPr>
          <w:sz w:val="26"/>
        </w:rPr>
        <w:t>(рисунки,</w:t>
      </w:r>
      <w:r w:rsidRPr="001F1BC5">
        <w:rPr>
          <w:spacing w:val="1"/>
          <w:sz w:val="26"/>
        </w:rPr>
        <w:t xml:space="preserve"> </w:t>
      </w:r>
      <w:r w:rsidRPr="001F1BC5">
        <w:rPr>
          <w:sz w:val="26"/>
        </w:rPr>
        <w:t>фото,</w:t>
      </w:r>
      <w:r w:rsidRPr="001F1BC5">
        <w:rPr>
          <w:spacing w:val="1"/>
          <w:sz w:val="26"/>
        </w:rPr>
        <w:t xml:space="preserve"> </w:t>
      </w:r>
      <w:r w:rsidRPr="001F1BC5">
        <w:rPr>
          <w:sz w:val="26"/>
        </w:rPr>
        <w:t>плакаты)</w:t>
      </w:r>
      <w:r w:rsidRPr="001F1BC5">
        <w:rPr>
          <w:spacing w:val="1"/>
          <w:sz w:val="26"/>
        </w:rPr>
        <w:t xml:space="preserve"> </w:t>
      </w:r>
      <w:r w:rsidRPr="001F1BC5">
        <w:rPr>
          <w:sz w:val="26"/>
        </w:rPr>
        <w:t>к</w:t>
      </w:r>
      <w:r w:rsidRPr="001F1BC5">
        <w:rPr>
          <w:spacing w:val="1"/>
          <w:sz w:val="26"/>
        </w:rPr>
        <w:t xml:space="preserve"> </w:t>
      </w:r>
      <w:r w:rsidRPr="001F1BC5">
        <w:rPr>
          <w:sz w:val="26"/>
        </w:rPr>
        <w:t>тексту</w:t>
      </w:r>
      <w:r w:rsidRPr="001F1BC5">
        <w:rPr>
          <w:spacing w:val="1"/>
          <w:sz w:val="26"/>
        </w:rPr>
        <w:t xml:space="preserve"> </w:t>
      </w:r>
      <w:r w:rsidRPr="001F1BC5">
        <w:rPr>
          <w:sz w:val="26"/>
        </w:rPr>
        <w:t>выступления.</w:t>
      </w:r>
    </w:p>
    <w:p w:rsidR="00DE11BA" w:rsidRPr="001F1BC5" w:rsidRDefault="00DE11BA" w:rsidP="00DE11BA">
      <w:pPr>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Регулятивные</w:t>
      </w:r>
      <w:r w:rsidRPr="00411955">
        <w:rPr>
          <w:b/>
          <w:bCs/>
          <w:i/>
          <w:iCs/>
          <w:spacing w:val="-4"/>
          <w:sz w:val="26"/>
          <w:szCs w:val="26"/>
        </w:rPr>
        <w:t xml:space="preserve"> </w:t>
      </w:r>
      <w:r w:rsidRPr="00411955">
        <w:rPr>
          <w:b/>
          <w:bCs/>
          <w:i/>
          <w:iCs/>
          <w:sz w:val="26"/>
          <w:szCs w:val="26"/>
        </w:rPr>
        <w:t>универсальные</w:t>
      </w:r>
      <w:r w:rsidRPr="00411955">
        <w:rPr>
          <w:b/>
          <w:bCs/>
          <w:i/>
          <w:iCs/>
          <w:spacing w:val="-4"/>
          <w:sz w:val="26"/>
          <w:szCs w:val="26"/>
        </w:rPr>
        <w:t xml:space="preserve"> </w:t>
      </w:r>
      <w:r w:rsidRPr="00411955">
        <w:rPr>
          <w:b/>
          <w:bCs/>
          <w:i/>
          <w:iCs/>
          <w:sz w:val="26"/>
          <w:szCs w:val="26"/>
        </w:rPr>
        <w:t>учебные</w:t>
      </w:r>
      <w:r w:rsidRPr="00411955">
        <w:rPr>
          <w:b/>
          <w:bCs/>
          <w:i/>
          <w:iCs/>
          <w:spacing w:val="-4"/>
          <w:sz w:val="26"/>
          <w:szCs w:val="26"/>
        </w:rPr>
        <w:t xml:space="preserve"> </w:t>
      </w:r>
      <w:r w:rsidRPr="00411955">
        <w:rPr>
          <w:b/>
          <w:bCs/>
          <w:i/>
          <w:iCs/>
          <w:sz w:val="26"/>
          <w:szCs w:val="26"/>
        </w:rPr>
        <w:t>действия:</w:t>
      </w:r>
    </w:p>
    <w:p w:rsidR="00DE11BA" w:rsidRPr="00411955" w:rsidRDefault="00DE11BA" w:rsidP="00DE11BA">
      <w:pPr>
        <w:spacing w:line="298" w:lineRule="exact"/>
        <w:rPr>
          <w:b/>
          <w:i/>
          <w:sz w:val="26"/>
        </w:rPr>
      </w:pPr>
      <w:r w:rsidRPr="00411955">
        <w:rPr>
          <w:b/>
          <w:i/>
          <w:sz w:val="26"/>
        </w:rPr>
        <w:t>Самоорганизация:</w:t>
      </w:r>
    </w:p>
    <w:p w:rsidR="00DE11BA" w:rsidRPr="001F1BC5" w:rsidRDefault="00DE11BA" w:rsidP="00DE11BA">
      <w:pPr>
        <w:numPr>
          <w:ilvl w:val="0"/>
          <w:numId w:val="5"/>
        </w:numPr>
        <w:tabs>
          <w:tab w:val="left" w:pos="501"/>
        </w:tabs>
        <w:spacing w:before="1"/>
        <w:ind w:right="114"/>
        <w:rPr>
          <w:sz w:val="26"/>
        </w:rPr>
      </w:pPr>
      <w:r w:rsidRPr="001F1BC5">
        <w:rPr>
          <w:sz w:val="26"/>
        </w:rPr>
        <w:t>самостоятельно</w:t>
      </w:r>
      <w:r w:rsidRPr="001F1BC5">
        <w:rPr>
          <w:spacing w:val="39"/>
          <w:sz w:val="26"/>
        </w:rPr>
        <w:t xml:space="preserve"> </w:t>
      </w:r>
      <w:r w:rsidRPr="001F1BC5">
        <w:rPr>
          <w:sz w:val="26"/>
        </w:rPr>
        <w:t>планировать</w:t>
      </w:r>
      <w:r w:rsidRPr="001F1BC5">
        <w:rPr>
          <w:spacing w:val="38"/>
          <w:sz w:val="26"/>
        </w:rPr>
        <w:t xml:space="preserve"> </w:t>
      </w:r>
      <w:r w:rsidRPr="001F1BC5">
        <w:rPr>
          <w:sz w:val="26"/>
        </w:rPr>
        <w:t>действия</w:t>
      </w:r>
      <w:r w:rsidRPr="001F1BC5">
        <w:rPr>
          <w:spacing w:val="37"/>
          <w:sz w:val="26"/>
        </w:rPr>
        <w:t xml:space="preserve"> </w:t>
      </w:r>
      <w:r w:rsidRPr="001F1BC5">
        <w:rPr>
          <w:sz w:val="26"/>
        </w:rPr>
        <w:t>по</w:t>
      </w:r>
      <w:r w:rsidRPr="001F1BC5">
        <w:rPr>
          <w:spacing w:val="39"/>
          <w:sz w:val="26"/>
        </w:rPr>
        <w:t xml:space="preserve"> </w:t>
      </w:r>
      <w:r w:rsidRPr="001F1BC5">
        <w:rPr>
          <w:sz w:val="26"/>
        </w:rPr>
        <w:t>решению</w:t>
      </w:r>
      <w:r w:rsidRPr="001F1BC5">
        <w:rPr>
          <w:spacing w:val="37"/>
          <w:sz w:val="26"/>
        </w:rPr>
        <w:t xml:space="preserve"> </w:t>
      </w:r>
      <w:r w:rsidRPr="001F1BC5">
        <w:rPr>
          <w:sz w:val="26"/>
        </w:rPr>
        <w:t>учебной</w:t>
      </w:r>
      <w:r w:rsidRPr="001F1BC5">
        <w:rPr>
          <w:spacing w:val="38"/>
          <w:sz w:val="26"/>
        </w:rPr>
        <w:t xml:space="preserve"> </w:t>
      </w:r>
      <w:r w:rsidRPr="001F1BC5">
        <w:rPr>
          <w:sz w:val="26"/>
        </w:rPr>
        <w:t>задачи</w:t>
      </w:r>
      <w:r w:rsidRPr="001F1BC5">
        <w:rPr>
          <w:spacing w:val="36"/>
          <w:sz w:val="26"/>
        </w:rPr>
        <w:t xml:space="preserve"> </w:t>
      </w:r>
      <w:r w:rsidRPr="001F1BC5">
        <w:rPr>
          <w:sz w:val="26"/>
        </w:rPr>
        <w:t>для</w:t>
      </w:r>
      <w:r w:rsidRPr="001F1BC5">
        <w:rPr>
          <w:spacing w:val="38"/>
          <w:sz w:val="26"/>
        </w:rPr>
        <w:t xml:space="preserve"> </w:t>
      </w:r>
      <w:r w:rsidRPr="001F1BC5">
        <w:rPr>
          <w:sz w:val="26"/>
        </w:rPr>
        <w:t>получения</w:t>
      </w:r>
      <w:r w:rsidRPr="001F1BC5">
        <w:rPr>
          <w:spacing w:val="-62"/>
          <w:sz w:val="26"/>
        </w:rPr>
        <w:t xml:space="preserve"> </w:t>
      </w:r>
      <w:r w:rsidRPr="001F1BC5">
        <w:rPr>
          <w:sz w:val="26"/>
        </w:rPr>
        <w:t>результата;</w:t>
      </w:r>
    </w:p>
    <w:p w:rsidR="00DE11BA" w:rsidRPr="001F1BC5" w:rsidRDefault="00DE11BA" w:rsidP="00DE11BA">
      <w:pPr>
        <w:numPr>
          <w:ilvl w:val="0"/>
          <w:numId w:val="5"/>
        </w:numPr>
        <w:tabs>
          <w:tab w:val="left" w:pos="566"/>
        </w:tabs>
        <w:spacing w:before="1"/>
        <w:ind w:right="115"/>
        <w:rPr>
          <w:sz w:val="26"/>
        </w:rPr>
      </w:pPr>
      <w:r w:rsidRPr="001F1BC5">
        <w:rPr>
          <w:sz w:val="26"/>
        </w:rPr>
        <w:t>выстраивать</w:t>
      </w:r>
      <w:r w:rsidRPr="001F1BC5">
        <w:rPr>
          <w:spacing w:val="21"/>
          <w:sz w:val="26"/>
        </w:rPr>
        <w:t xml:space="preserve"> </w:t>
      </w:r>
      <w:r w:rsidRPr="001F1BC5">
        <w:rPr>
          <w:sz w:val="26"/>
        </w:rPr>
        <w:t>последовательность</w:t>
      </w:r>
      <w:r w:rsidRPr="001F1BC5">
        <w:rPr>
          <w:spacing w:val="23"/>
          <w:sz w:val="26"/>
        </w:rPr>
        <w:t xml:space="preserve"> </w:t>
      </w:r>
      <w:r w:rsidRPr="001F1BC5">
        <w:rPr>
          <w:sz w:val="26"/>
        </w:rPr>
        <w:t>выбранных</w:t>
      </w:r>
      <w:r w:rsidRPr="001F1BC5">
        <w:rPr>
          <w:spacing w:val="21"/>
          <w:sz w:val="26"/>
        </w:rPr>
        <w:t xml:space="preserve"> </w:t>
      </w:r>
      <w:r w:rsidRPr="001F1BC5">
        <w:rPr>
          <w:sz w:val="26"/>
        </w:rPr>
        <w:t>действий;</w:t>
      </w:r>
      <w:r w:rsidRPr="001F1BC5">
        <w:rPr>
          <w:spacing w:val="22"/>
          <w:sz w:val="26"/>
        </w:rPr>
        <w:t xml:space="preserve"> </w:t>
      </w:r>
      <w:r w:rsidRPr="001F1BC5">
        <w:rPr>
          <w:sz w:val="26"/>
        </w:rPr>
        <w:t>предвидеть</w:t>
      </w:r>
      <w:r w:rsidRPr="001F1BC5">
        <w:rPr>
          <w:spacing w:val="23"/>
          <w:sz w:val="26"/>
        </w:rPr>
        <w:t xml:space="preserve"> </w:t>
      </w:r>
      <w:r w:rsidRPr="001F1BC5">
        <w:rPr>
          <w:sz w:val="26"/>
        </w:rPr>
        <w:t>трудности</w:t>
      </w:r>
      <w:r w:rsidRPr="001F1BC5">
        <w:rPr>
          <w:spacing w:val="21"/>
          <w:sz w:val="26"/>
        </w:rPr>
        <w:t xml:space="preserve"> </w:t>
      </w:r>
      <w:r w:rsidRPr="001F1BC5">
        <w:rPr>
          <w:sz w:val="26"/>
        </w:rPr>
        <w:t>и</w:t>
      </w:r>
      <w:r w:rsidRPr="001F1BC5">
        <w:rPr>
          <w:spacing w:val="-62"/>
          <w:sz w:val="26"/>
        </w:rPr>
        <w:t xml:space="preserve"> </w:t>
      </w:r>
      <w:r w:rsidRPr="001F1BC5">
        <w:rPr>
          <w:sz w:val="26"/>
        </w:rPr>
        <w:t>возможные</w:t>
      </w:r>
      <w:r w:rsidRPr="001F1BC5">
        <w:rPr>
          <w:spacing w:val="-2"/>
          <w:sz w:val="26"/>
        </w:rPr>
        <w:t xml:space="preserve"> </w:t>
      </w:r>
      <w:r w:rsidRPr="001F1BC5">
        <w:rPr>
          <w:sz w:val="26"/>
        </w:rPr>
        <w:t>ошибки.</w:t>
      </w:r>
    </w:p>
    <w:p w:rsidR="00DE11BA" w:rsidRPr="001F1BC5" w:rsidRDefault="00DE11BA" w:rsidP="00DE11BA">
      <w:pPr>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Самоконтроль:</w:t>
      </w:r>
    </w:p>
    <w:p w:rsidR="00DE11BA" w:rsidRPr="001F1BC5" w:rsidRDefault="00DE11BA" w:rsidP="00DE11BA">
      <w:pPr>
        <w:numPr>
          <w:ilvl w:val="0"/>
          <w:numId w:val="5"/>
        </w:numPr>
        <w:tabs>
          <w:tab w:val="left" w:pos="566"/>
        </w:tabs>
        <w:ind w:right="115"/>
        <w:rPr>
          <w:sz w:val="26"/>
        </w:rPr>
      </w:pPr>
      <w:r w:rsidRPr="001F1BC5">
        <w:rPr>
          <w:sz w:val="26"/>
        </w:rPr>
        <w:t>контролировать</w:t>
      </w:r>
      <w:r w:rsidRPr="001F1BC5">
        <w:rPr>
          <w:spacing w:val="17"/>
          <w:sz w:val="26"/>
        </w:rPr>
        <w:t xml:space="preserve"> </w:t>
      </w:r>
      <w:r w:rsidRPr="001F1BC5">
        <w:rPr>
          <w:sz w:val="26"/>
        </w:rPr>
        <w:t>процесс</w:t>
      </w:r>
      <w:r w:rsidRPr="001F1BC5">
        <w:rPr>
          <w:spacing w:val="19"/>
          <w:sz w:val="26"/>
        </w:rPr>
        <w:t xml:space="preserve"> </w:t>
      </w:r>
      <w:r w:rsidRPr="001F1BC5">
        <w:rPr>
          <w:sz w:val="26"/>
        </w:rPr>
        <w:t>и</w:t>
      </w:r>
      <w:r w:rsidRPr="001F1BC5">
        <w:rPr>
          <w:spacing w:val="20"/>
          <w:sz w:val="26"/>
        </w:rPr>
        <w:t xml:space="preserve"> </w:t>
      </w:r>
      <w:r w:rsidRPr="001F1BC5">
        <w:rPr>
          <w:sz w:val="26"/>
        </w:rPr>
        <w:t>результат</w:t>
      </w:r>
      <w:r w:rsidRPr="001F1BC5">
        <w:rPr>
          <w:spacing w:val="18"/>
          <w:sz w:val="26"/>
        </w:rPr>
        <w:t xml:space="preserve"> </w:t>
      </w:r>
      <w:r w:rsidRPr="001F1BC5">
        <w:rPr>
          <w:sz w:val="26"/>
        </w:rPr>
        <w:t>выполнения</w:t>
      </w:r>
      <w:r w:rsidRPr="001F1BC5">
        <w:rPr>
          <w:spacing w:val="20"/>
          <w:sz w:val="26"/>
        </w:rPr>
        <w:t xml:space="preserve"> </w:t>
      </w:r>
      <w:r w:rsidRPr="001F1BC5">
        <w:rPr>
          <w:sz w:val="26"/>
        </w:rPr>
        <w:t>задания,</w:t>
      </w:r>
      <w:r w:rsidRPr="001F1BC5">
        <w:rPr>
          <w:spacing w:val="18"/>
          <w:sz w:val="26"/>
        </w:rPr>
        <w:t xml:space="preserve"> </w:t>
      </w:r>
      <w:r w:rsidRPr="001F1BC5">
        <w:rPr>
          <w:sz w:val="26"/>
        </w:rPr>
        <w:t>корректировать</w:t>
      </w:r>
      <w:r w:rsidRPr="001F1BC5">
        <w:rPr>
          <w:spacing w:val="18"/>
          <w:sz w:val="26"/>
        </w:rPr>
        <w:t xml:space="preserve"> </w:t>
      </w:r>
      <w:r w:rsidRPr="001F1BC5">
        <w:rPr>
          <w:sz w:val="26"/>
        </w:rPr>
        <w:t>учебные</w:t>
      </w:r>
      <w:r w:rsidRPr="001F1BC5">
        <w:rPr>
          <w:spacing w:val="-62"/>
          <w:sz w:val="26"/>
        </w:rPr>
        <w:t xml:space="preserve"> </w:t>
      </w:r>
      <w:r w:rsidRPr="001F1BC5">
        <w:rPr>
          <w:sz w:val="26"/>
        </w:rPr>
        <w:t>действия</w:t>
      </w:r>
      <w:r w:rsidRPr="001F1BC5">
        <w:rPr>
          <w:spacing w:val="-1"/>
          <w:sz w:val="26"/>
        </w:rPr>
        <w:t xml:space="preserve"> </w:t>
      </w:r>
      <w:r w:rsidRPr="001F1BC5">
        <w:rPr>
          <w:sz w:val="26"/>
        </w:rPr>
        <w:t>для преодоления</w:t>
      </w:r>
      <w:r w:rsidRPr="001F1BC5">
        <w:rPr>
          <w:spacing w:val="-1"/>
          <w:sz w:val="26"/>
        </w:rPr>
        <w:t xml:space="preserve"> </w:t>
      </w:r>
      <w:r w:rsidRPr="001F1BC5">
        <w:rPr>
          <w:sz w:val="26"/>
        </w:rPr>
        <w:t>ошибок;</w:t>
      </w:r>
    </w:p>
    <w:p w:rsidR="00DE11BA" w:rsidRPr="001F1BC5" w:rsidRDefault="00DE11BA" w:rsidP="00DE11BA">
      <w:pPr>
        <w:numPr>
          <w:ilvl w:val="0"/>
          <w:numId w:val="5"/>
        </w:numPr>
        <w:tabs>
          <w:tab w:val="left" w:pos="566"/>
        </w:tabs>
        <w:spacing w:before="2" w:line="298" w:lineRule="exact"/>
        <w:ind w:left="565" w:hanging="349"/>
        <w:rPr>
          <w:sz w:val="26"/>
        </w:rPr>
      </w:pPr>
      <w:r w:rsidRPr="001F1BC5">
        <w:rPr>
          <w:sz w:val="26"/>
        </w:rPr>
        <w:t>находить</w:t>
      </w:r>
      <w:r w:rsidRPr="001F1BC5">
        <w:rPr>
          <w:spacing w:val="-3"/>
          <w:sz w:val="26"/>
        </w:rPr>
        <w:t xml:space="preserve"> </w:t>
      </w:r>
      <w:r w:rsidRPr="001F1BC5">
        <w:rPr>
          <w:sz w:val="26"/>
        </w:rPr>
        <w:t>ошибки</w:t>
      </w:r>
      <w:r w:rsidRPr="001F1BC5">
        <w:rPr>
          <w:spacing w:val="-3"/>
          <w:sz w:val="26"/>
        </w:rPr>
        <w:t xml:space="preserve"> </w:t>
      </w:r>
      <w:r w:rsidRPr="001F1BC5">
        <w:rPr>
          <w:sz w:val="26"/>
        </w:rPr>
        <w:t>в</w:t>
      </w:r>
      <w:r w:rsidRPr="001F1BC5">
        <w:rPr>
          <w:spacing w:val="-3"/>
          <w:sz w:val="26"/>
        </w:rPr>
        <w:t xml:space="preserve"> </w:t>
      </w:r>
      <w:r w:rsidRPr="001F1BC5">
        <w:rPr>
          <w:sz w:val="26"/>
        </w:rPr>
        <w:t>своей</w:t>
      </w:r>
      <w:r w:rsidRPr="001F1BC5">
        <w:rPr>
          <w:spacing w:val="-3"/>
          <w:sz w:val="26"/>
        </w:rPr>
        <w:t xml:space="preserve"> </w:t>
      </w:r>
      <w:r w:rsidRPr="001F1BC5">
        <w:rPr>
          <w:sz w:val="26"/>
        </w:rPr>
        <w:t>и</w:t>
      </w:r>
      <w:r w:rsidRPr="001F1BC5">
        <w:rPr>
          <w:spacing w:val="-2"/>
          <w:sz w:val="26"/>
        </w:rPr>
        <w:t xml:space="preserve"> </w:t>
      </w:r>
      <w:r w:rsidRPr="001F1BC5">
        <w:rPr>
          <w:sz w:val="26"/>
        </w:rPr>
        <w:t>чужих</w:t>
      </w:r>
      <w:r w:rsidRPr="001F1BC5">
        <w:rPr>
          <w:spacing w:val="-3"/>
          <w:sz w:val="26"/>
        </w:rPr>
        <w:t xml:space="preserve"> </w:t>
      </w:r>
      <w:r w:rsidRPr="001F1BC5">
        <w:rPr>
          <w:sz w:val="26"/>
        </w:rPr>
        <w:t>работах,</w:t>
      </w:r>
      <w:r w:rsidRPr="001F1BC5">
        <w:rPr>
          <w:spacing w:val="-3"/>
          <w:sz w:val="26"/>
        </w:rPr>
        <w:t xml:space="preserve"> </w:t>
      </w:r>
      <w:r w:rsidRPr="001F1BC5">
        <w:rPr>
          <w:sz w:val="26"/>
        </w:rPr>
        <w:t>устанавливать</w:t>
      </w:r>
      <w:r w:rsidRPr="001F1BC5">
        <w:rPr>
          <w:spacing w:val="-4"/>
          <w:sz w:val="26"/>
        </w:rPr>
        <w:t xml:space="preserve"> </w:t>
      </w:r>
      <w:r w:rsidRPr="001F1BC5">
        <w:rPr>
          <w:sz w:val="26"/>
        </w:rPr>
        <w:t>их</w:t>
      </w:r>
      <w:r w:rsidRPr="001F1BC5">
        <w:rPr>
          <w:spacing w:val="-3"/>
          <w:sz w:val="26"/>
        </w:rPr>
        <w:t xml:space="preserve"> </w:t>
      </w:r>
      <w:r w:rsidRPr="001F1BC5">
        <w:rPr>
          <w:sz w:val="26"/>
        </w:rPr>
        <w:t>причины;</w:t>
      </w:r>
    </w:p>
    <w:p w:rsidR="00DE11BA" w:rsidRPr="001F1BC5" w:rsidRDefault="00DE11BA" w:rsidP="00DE11BA">
      <w:pPr>
        <w:numPr>
          <w:ilvl w:val="0"/>
          <w:numId w:val="5"/>
        </w:numPr>
        <w:tabs>
          <w:tab w:val="left" w:pos="566"/>
        </w:tabs>
        <w:ind w:right="107"/>
        <w:rPr>
          <w:sz w:val="26"/>
        </w:rPr>
      </w:pPr>
      <w:r w:rsidRPr="001F1BC5">
        <w:rPr>
          <w:sz w:val="26"/>
        </w:rPr>
        <w:t>оценивать по предложенным критериям общий результат деятельности и свой вклад</w:t>
      </w:r>
      <w:r w:rsidRPr="001F1BC5">
        <w:rPr>
          <w:spacing w:val="-62"/>
          <w:sz w:val="26"/>
        </w:rPr>
        <w:t xml:space="preserve"> </w:t>
      </w:r>
      <w:r w:rsidRPr="001F1BC5">
        <w:rPr>
          <w:sz w:val="26"/>
        </w:rPr>
        <w:t>в</w:t>
      </w:r>
      <w:r w:rsidRPr="001F1BC5">
        <w:rPr>
          <w:spacing w:val="-2"/>
          <w:sz w:val="26"/>
        </w:rPr>
        <w:t xml:space="preserve"> </w:t>
      </w:r>
      <w:r w:rsidRPr="001F1BC5">
        <w:rPr>
          <w:sz w:val="26"/>
        </w:rPr>
        <w:t>неё;</w:t>
      </w:r>
    </w:p>
    <w:p w:rsidR="00DE11BA" w:rsidRPr="001F1BC5" w:rsidRDefault="00DE11BA" w:rsidP="00DE11BA">
      <w:pPr>
        <w:numPr>
          <w:ilvl w:val="0"/>
          <w:numId w:val="5"/>
        </w:numPr>
        <w:tabs>
          <w:tab w:val="left" w:pos="566"/>
        </w:tabs>
        <w:spacing w:line="299" w:lineRule="exact"/>
        <w:ind w:left="565" w:hanging="349"/>
        <w:rPr>
          <w:sz w:val="26"/>
        </w:rPr>
      </w:pPr>
      <w:r w:rsidRPr="001F1BC5">
        <w:rPr>
          <w:sz w:val="26"/>
        </w:rPr>
        <w:t>адекватно</w:t>
      </w:r>
      <w:r w:rsidRPr="001F1BC5">
        <w:rPr>
          <w:spacing w:val="-4"/>
          <w:sz w:val="26"/>
        </w:rPr>
        <w:t xml:space="preserve"> </w:t>
      </w:r>
      <w:r w:rsidRPr="001F1BC5">
        <w:rPr>
          <w:sz w:val="26"/>
        </w:rPr>
        <w:t>принимать</w:t>
      </w:r>
      <w:r w:rsidRPr="001F1BC5">
        <w:rPr>
          <w:spacing w:val="-2"/>
          <w:sz w:val="26"/>
        </w:rPr>
        <w:t xml:space="preserve"> </w:t>
      </w:r>
      <w:r w:rsidRPr="001F1BC5">
        <w:rPr>
          <w:sz w:val="26"/>
        </w:rPr>
        <w:t>оценку</w:t>
      </w:r>
      <w:r w:rsidRPr="001F1BC5">
        <w:rPr>
          <w:spacing w:val="-3"/>
          <w:sz w:val="26"/>
        </w:rPr>
        <w:t xml:space="preserve"> </w:t>
      </w:r>
      <w:r w:rsidRPr="001F1BC5">
        <w:rPr>
          <w:sz w:val="26"/>
        </w:rPr>
        <w:t>своей</w:t>
      </w:r>
      <w:r w:rsidRPr="001F1BC5">
        <w:rPr>
          <w:spacing w:val="-3"/>
          <w:sz w:val="26"/>
        </w:rPr>
        <w:t xml:space="preserve"> </w:t>
      </w:r>
      <w:r w:rsidRPr="001F1BC5">
        <w:rPr>
          <w:sz w:val="26"/>
        </w:rPr>
        <w:t>работы.</w:t>
      </w:r>
    </w:p>
    <w:p w:rsidR="00DE11BA" w:rsidRPr="001F1BC5" w:rsidRDefault="00DE11BA" w:rsidP="00DE11BA">
      <w:pPr>
        <w:spacing w:before="10"/>
        <w:rPr>
          <w:sz w:val="25"/>
          <w:szCs w:val="26"/>
        </w:rPr>
      </w:pPr>
    </w:p>
    <w:p w:rsidR="00DE11BA" w:rsidRPr="00411955" w:rsidRDefault="00DE11BA" w:rsidP="00DE11BA">
      <w:pPr>
        <w:outlineLvl w:val="2"/>
        <w:rPr>
          <w:b/>
          <w:bCs/>
          <w:i/>
          <w:iCs/>
          <w:sz w:val="26"/>
          <w:szCs w:val="26"/>
        </w:rPr>
      </w:pPr>
      <w:r w:rsidRPr="00411955">
        <w:rPr>
          <w:b/>
          <w:bCs/>
          <w:i/>
          <w:iCs/>
          <w:sz w:val="26"/>
          <w:szCs w:val="26"/>
        </w:rPr>
        <w:t>Совместная</w:t>
      </w:r>
      <w:r w:rsidRPr="00411955">
        <w:rPr>
          <w:b/>
          <w:bCs/>
          <w:i/>
          <w:iCs/>
          <w:spacing w:val="-5"/>
          <w:sz w:val="26"/>
          <w:szCs w:val="26"/>
        </w:rPr>
        <w:t xml:space="preserve"> </w:t>
      </w:r>
      <w:r w:rsidRPr="00411955">
        <w:rPr>
          <w:b/>
          <w:bCs/>
          <w:i/>
          <w:iCs/>
          <w:sz w:val="26"/>
          <w:szCs w:val="26"/>
        </w:rPr>
        <w:t>деятельность:</w:t>
      </w:r>
    </w:p>
    <w:p w:rsidR="00DE11BA" w:rsidRPr="001F1BC5" w:rsidRDefault="00DE11BA" w:rsidP="00DE11BA">
      <w:pPr>
        <w:numPr>
          <w:ilvl w:val="0"/>
          <w:numId w:val="5"/>
        </w:numPr>
        <w:tabs>
          <w:tab w:val="left" w:pos="566"/>
        </w:tabs>
        <w:spacing w:before="1"/>
        <w:ind w:right="110"/>
        <w:jc w:val="both"/>
        <w:rPr>
          <w:sz w:val="26"/>
        </w:rPr>
      </w:pPr>
      <w:r w:rsidRPr="001F1BC5">
        <w:rPr>
          <w:sz w:val="26"/>
        </w:rPr>
        <w:t>принимать</w:t>
      </w:r>
      <w:r w:rsidRPr="001F1BC5">
        <w:rPr>
          <w:spacing w:val="1"/>
          <w:sz w:val="26"/>
        </w:rPr>
        <w:t xml:space="preserve"> </w:t>
      </w:r>
      <w:r w:rsidRPr="001F1BC5">
        <w:rPr>
          <w:sz w:val="26"/>
        </w:rPr>
        <w:t>цель</w:t>
      </w:r>
      <w:r w:rsidRPr="001F1BC5">
        <w:rPr>
          <w:spacing w:val="1"/>
          <w:sz w:val="26"/>
        </w:rPr>
        <w:t xml:space="preserve"> </w:t>
      </w:r>
      <w:r w:rsidRPr="001F1BC5">
        <w:rPr>
          <w:sz w:val="26"/>
        </w:rPr>
        <w:t>совместной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коллективно</w:t>
      </w:r>
      <w:r w:rsidRPr="001F1BC5">
        <w:rPr>
          <w:spacing w:val="1"/>
          <w:sz w:val="26"/>
        </w:rPr>
        <w:t xml:space="preserve"> </w:t>
      </w:r>
      <w:r w:rsidRPr="001F1BC5">
        <w:rPr>
          <w:sz w:val="26"/>
        </w:rPr>
        <w:t>строить</w:t>
      </w:r>
      <w:r w:rsidRPr="001F1BC5">
        <w:rPr>
          <w:spacing w:val="1"/>
          <w:sz w:val="26"/>
        </w:rPr>
        <w:t xml:space="preserve"> </w:t>
      </w:r>
      <w:r w:rsidRPr="001F1BC5">
        <w:rPr>
          <w:sz w:val="26"/>
        </w:rPr>
        <w:t>действия</w:t>
      </w:r>
      <w:r w:rsidRPr="001F1BC5">
        <w:rPr>
          <w:spacing w:val="1"/>
          <w:sz w:val="26"/>
        </w:rPr>
        <w:t xml:space="preserve"> </w:t>
      </w:r>
      <w:r w:rsidRPr="001F1BC5">
        <w:rPr>
          <w:sz w:val="26"/>
        </w:rPr>
        <w:t>по</w:t>
      </w:r>
      <w:r w:rsidRPr="001F1BC5">
        <w:rPr>
          <w:spacing w:val="1"/>
          <w:sz w:val="26"/>
        </w:rPr>
        <w:t xml:space="preserve"> </w:t>
      </w:r>
      <w:r w:rsidRPr="001F1BC5">
        <w:rPr>
          <w:sz w:val="26"/>
        </w:rPr>
        <w:t>её</w:t>
      </w:r>
      <w:r w:rsidRPr="001F1BC5">
        <w:rPr>
          <w:spacing w:val="1"/>
          <w:sz w:val="26"/>
        </w:rPr>
        <w:t xml:space="preserve"> </w:t>
      </w:r>
      <w:r w:rsidRPr="001F1BC5">
        <w:rPr>
          <w:sz w:val="26"/>
        </w:rPr>
        <w:t>достижению:</w:t>
      </w:r>
      <w:r w:rsidRPr="001F1BC5">
        <w:rPr>
          <w:spacing w:val="1"/>
          <w:sz w:val="26"/>
        </w:rPr>
        <w:t xml:space="preserve"> </w:t>
      </w:r>
      <w:r w:rsidRPr="001F1BC5">
        <w:rPr>
          <w:sz w:val="26"/>
        </w:rPr>
        <w:t>распределять</w:t>
      </w:r>
      <w:r w:rsidRPr="001F1BC5">
        <w:rPr>
          <w:spacing w:val="1"/>
          <w:sz w:val="26"/>
        </w:rPr>
        <w:t xml:space="preserve"> </w:t>
      </w:r>
      <w:r w:rsidRPr="001F1BC5">
        <w:rPr>
          <w:sz w:val="26"/>
        </w:rPr>
        <w:t>роли,</w:t>
      </w:r>
      <w:r w:rsidRPr="001F1BC5">
        <w:rPr>
          <w:spacing w:val="1"/>
          <w:sz w:val="26"/>
        </w:rPr>
        <w:t xml:space="preserve"> </w:t>
      </w:r>
      <w:r w:rsidRPr="001F1BC5">
        <w:rPr>
          <w:sz w:val="26"/>
        </w:rPr>
        <w:t>договариваться,</w:t>
      </w:r>
      <w:r w:rsidRPr="001F1BC5">
        <w:rPr>
          <w:spacing w:val="1"/>
          <w:sz w:val="26"/>
        </w:rPr>
        <w:t xml:space="preserve"> </w:t>
      </w:r>
      <w:r w:rsidRPr="001F1BC5">
        <w:rPr>
          <w:sz w:val="26"/>
        </w:rPr>
        <w:t>обсуждать</w:t>
      </w:r>
      <w:r w:rsidRPr="001F1BC5">
        <w:rPr>
          <w:spacing w:val="1"/>
          <w:sz w:val="26"/>
        </w:rPr>
        <w:t xml:space="preserve"> </w:t>
      </w:r>
      <w:r w:rsidRPr="001F1BC5">
        <w:rPr>
          <w:sz w:val="26"/>
        </w:rPr>
        <w:t>процесс</w:t>
      </w:r>
      <w:r w:rsidRPr="001F1BC5">
        <w:rPr>
          <w:spacing w:val="1"/>
          <w:sz w:val="26"/>
        </w:rPr>
        <w:t xml:space="preserve"> </w:t>
      </w:r>
      <w:r w:rsidRPr="001F1BC5">
        <w:rPr>
          <w:sz w:val="26"/>
        </w:rPr>
        <w:t>и</w:t>
      </w:r>
      <w:r w:rsidRPr="001F1BC5">
        <w:rPr>
          <w:spacing w:val="1"/>
          <w:sz w:val="26"/>
        </w:rPr>
        <w:t xml:space="preserve"> </w:t>
      </w:r>
      <w:r w:rsidRPr="001F1BC5">
        <w:rPr>
          <w:sz w:val="26"/>
        </w:rPr>
        <w:t>результат</w:t>
      </w:r>
      <w:r w:rsidRPr="001F1BC5">
        <w:rPr>
          <w:spacing w:val="1"/>
          <w:sz w:val="26"/>
        </w:rPr>
        <w:t xml:space="preserve"> </w:t>
      </w:r>
      <w:r w:rsidRPr="001F1BC5">
        <w:rPr>
          <w:sz w:val="26"/>
        </w:rPr>
        <w:t>совместной</w:t>
      </w:r>
      <w:r w:rsidRPr="001F1BC5">
        <w:rPr>
          <w:spacing w:val="-2"/>
          <w:sz w:val="26"/>
        </w:rPr>
        <w:t xml:space="preserve"> </w:t>
      </w:r>
      <w:r w:rsidRPr="001F1BC5">
        <w:rPr>
          <w:sz w:val="26"/>
        </w:rPr>
        <w:t>работы;</w:t>
      </w:r>
    </w:p>
    <w:p w:rsidR="00DE11BA" w:rsidRPr="001F1BC5" w:rsidRDefault="00DE11BA" w:rsidP="00DE11BA">
      <w:pPr>
        <w:numPr>
          <w:ilvl w:val="0"/>
          <w:numId w:val="5"/>
        </w:numPr>
        <w:tabs>
          <w:tab w:val="left" w:pos="566"/>
        </w:tabs>
        <w:spacing w:before="1" w:line="298" w:lineRule="exact"/>
        <w:ind w:left="565" w:hanging="349"/>
        <w:rPr>
          <w:sz w:val="26"/>
        </w:rPr>
      </w:pPr>
      <w:r w:rsidRPr="001F1BC5">
        <w:rPr>
          <w:sz w:val="26"/>
        </w:rPr>
        <w:t>проявлять</w:t>
      </w:r>
      <w:r w:rsidRPr="001F1BC5">
        <w:rPr>
          <w:spacing w:val="-5"/>
          <w:sz w:val="26"/>
        </w:rPr>
        <w:t xml:space="preserve"> </w:t>
      </w:r>
      <w:r w:rsidRPr="001F1BC5">
        <w:rPr>
          <w:sz w:val="26"/>
        </w:rPr>
        <w:t>готовность</w:t>
      </w:r>
      <w:r w:rsidRPr="001F1BC5">
        <w:rPr>
          <w:spacing w:val="-5"/>
          <w:sz w:val="26"/>
        </w:rPr>
        <w:t xml:space="preserve"> </w:t>
      </w:r>
      <w:r w:rsidRPr="001F1BC5">
        <w:rPr>
          <w:sz w:val="26"/>
        </w:rPr>
        <w:t>руководить,</w:t>
      </w:r>
      <w:r w:rsidRPr="001F1BC5">
        <w:rPr>
          <w:spacing w:val="-5"/>
          <w:sz w:val="26"/>
        </w:rPr>
        <w:t xml:space="preserve"> </w:t>
      </w:r>
      <w:r w:rsidRPr="001F1BC5">
        <w:rPr>
          <w:sz w:val="26"/>
        </w:rPr>
        <w:t>выполнять</w:t>
      </w:r>
      <w:r w:rsidRPr="001F1BC5">
        <w:rPr>
          <w:spacing w:val="-6"/>
          <w:sz w:val="26"/>
        </w:rPr>
        <w:t xml:space="preserve"> </w:t>
      </w:r>
      <w:r w:rsidRPr="001F1BC5">
        <w:rPr>
          <w:sz w:val="26"/>
        </w:rPr>
        <w:t>поручения,</w:t>
      </w:r>
      <w:r w:rsidRPr="001F1BC5">
        <w:rPr>
          <w:spacing w:val="-5"/>
          <w:sz w:val="26"/>
        </w:rPr>
        <w:t xml:space="preserve"> </w:t>
      </w:r>
      <w:r w:rsidRPr="001F1BC5">
        <w:rPr>
          <w:sz w:val="26"/>
        </w:rPr>
        <w:t>подчиняться;</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ответственно</w:t>
      </w:r>
      <w:r w:rsidRPr="001F1BC5">
        <w:rPr>
          <w:spacing w:val="-3"/>
          <w:sz w:val="26"/>
        </w:rPr>
        <w:t xml:space="preserve"> </w:t>
      </w:r>
      <w:r w:rsidRPr="001F1BC5">
        <w:rPr>
          <w:sz w:val="26"/>
        </w:rPr>
        <w:t>выполнять</w:t>
      </w:r>
      <w:r w:rsidRPr="001F1BC5">
        <w:rPr>
          <w:spacing w:val="-3"/>
          <w:sz w:val="26"/>
        </w:rPr>
        <w:t xml:space="preserve"> </w:t>
      </w:r>
      <w:r w:rsidRPr="001F1BC5">
        <w:rPr>
          <w:sz w:val="26"/>
        </w:rPr>
        <w:t>свою часть</w:t>
      </w:r>
      <w:r w:rsidRPr="001F1BC5">
        <w:rPr>
          <w:spacing w:val="-3"/>
          <w:sz w:val="26"/>
        </w:rPr>
        <w:t xml:space="preserve"> </w:t>
      </w:r>
      <w:r w:rsidRPr="001F1BC5">
        <w:rPr>
          <w:sz w:val="26"/>
        </w:rPr>
        <w:t>работы;</w:t>
      </w:r>
    </w:p>
    <w:p w:rsidR="00DE11BA" w:rsidRPr="001F1BC5" w:rsidRDefault="00DE11BA" w:rsidP="00DE11BA">
      <w:pPr>
        <w:numPr>
          <w:ilvl w:val="0"/>
          <w:numId w:val="5"/>
        </w:numPr>
        <w:tabs>
          <w:tab w:val="left" w:pos="566"/>
        </w:tabs>
        <w:spacing w:before="1" w:line="298" w:lineRule="exact"/>
        <w:ind w:left="565" w:hanging="349"/>
        <w:rPr>
          <w:sz w:val="26"/>
        </w:rPr>
      </w:pPr>
      <w:r w:rsidRPr="001F1BC5">
        <w:rPr>
          <w:sz w:val="26"/>
        </w:rPr>
        <w:t>оценивать</w:t>
      </w:r>
      <w:r w:rsidRPr="001F1BC5">
        <w:rPr>
          <w:spacing w:val="-3"/>
          <w:sz w:val="26"/>
        </w:rPr>
        <w:t xml:space="preserve"> </w:t>
      </w:r>
      <w:r w:rsidRPr="001F1BC5">
        <w:rPr>
          <w:sz w:val="26"/>
        </w:rPr>
        <w:t>свой</w:t>
      </w:r>
      <w:r w:rsidRPr="001F1BC5">
        <w:rPr>
          <w:spacing w:val="-3"/>
          <w:sz w:val="26"/>
        </w:rPr>
        <w:t xml:space="preserve"> </w:t>
      </w:r>
      <w:r w:rsidRPr="001F1BC5">
        <w:rPr>
          <w:sz w:val="26"/>
        </w:rPr>
        <w:t>вклад</w:t>
      </w:r>
      <w:r w:rsidRPr="001F1BC5">
        <w:rPr>
          <w:spacing w:val="-3"/>
          <w:sz w:val="26"/>
        </w:rPr>
        <w:t xml:space="preserve"> </w:t>
      </w:r>
      <w:r w:rsidRPr="001F1BC5">
        <w:rPr>
          <w:sz w:val="26"/>
        </w:rPr>
        <w:t>в</w:t>
      </w:r>
      <w:r w:rsidRPr="001F1BC5">
        <w:rPr>
          <w:spacing w:val="-3"/>
          <w:sz w:val="26"/>
        </w:rPr>
        <w:t xml:space="preserve"> </w:t>
      </w:r>
      <w:r w:rsidRPr="001F1BC5">
        <w:rPr>
          <w:sz w:val="26"/>
        </w:rPr>
        <w:t>общий</w:t>
      </w:r>
      <w:r w:rsidRPr="001F1BC5">
        <w:rPr>
          <w:spacing w:val="-2"/>
          <w:sz w:val="26"/>
        </w:rPr>
        <w:t xml:space="preserve"> </w:t>
      </w:r>
      <w:r w:rsidRPr="001F1BC5">
        <w:rPr>
          <w:sz w:val="26"/>
        </w:rPr>
        <w:t>результат;</w:t>
      </w:r>
    </w:p>
    <w:p w:rsidR="00DE11BA" w:rsidRPr="001F1BC5" w:rsidRDefault="00DE11BA" w:rsidP="00DE11BA">
      <w:pPr>
        <w:numPr>
          <w:ilvl w:val="0"/>
          <w:numId w:val="5"/>
        </w:numPr>
        <w:tabs>
          <w:tab w:val="left" w:pos="566"/>
        </w:tabs>
        <w:ind w:right="113"/>
        <w:rPr>
          <w:sz w:val="26"/>
        </w:rPr>
      </w:pPr>
      <w:r w:rsidRPr="001F1BC5">
        <w:rPr>
          <w:sz w:val="26"/>
        </w:rPr>
        <w:t>выполнять</w:t>
      </w:r>
      <w:r w:rsidRPr="001F1BC5">
        <w:rPr>
          <w:spacing w:val="2"/>
          <w:sz w:val="26"/>
        </w:rPr>
        <w:t xml:space="preserve"> </w:t>
      </w:r>
      <w:r w:rsidRPr="001F1BC5">
        <w:rPr>
          <w:sz w:val="26"/>
        </w:rPr>
        <w:t>совместные</w:t>
      </w:r>
      <w:r w:rsidRPr="001F1BC5">
        <w:rPr>
          <w:spacing w:val="3"/>
          <w:sz w:val="26"/>
        </w:rPr>
        <w:t xml:space="preserve"> </w:t>
      </w:r>
      <w:r w:rsidRPr="001F1BC5">
        <w:rPr>
          <w:sz w:val="26"/>
        </w:rPr>
        <w:t>проектные</w:t>
      </w:r>
      <w:r w:rsidRPr="001F1BC5">
        <w:rPr>
          <w:spacing w:val="3"/>
          <w:sz w:val="26"/>
        </w:rPr>
        <w:t xml:space="preserve"> </w:t>
      </w:r>
      <w:r w:rsidRPr="001F1BC5">
        <w:rPr>
          <w:sz w:val="26"/>
        </w:rPr>
        <w:t>задания</w:t>
      </w:r>
      <w:r w:rsidRPr="001F1BC5">
        <w:rPr>
          <w:spacing w:val="4"/>
          <w:sz w:val="26"/>
        </w:rPr>
        <w:t xml:space="preserve"> </w:t>
      </w:r>
      <w:r w:rsidRPr="001F1BC5">
        <w:rPr>
          <w:sz w:val="26"/>
        </w:rPr>
        <w:t>с</w:t>
      </w:r>
      <w:r w:rsidRPr="001F1BC5">
        <w:rPr>
          <w:spacing w:val="3"/>
          <w:sz w:val="26"/>
        </w:rPr>
        <w:t xml:space="preserve"> </w:t>
      </w:r>
      <w:r w:rsidRPr="001F1BC5">
        <w:rPr>
          <w:sz w:val="26"/>
        </w:rPr>
        <w:t>опорой</w:t>
      </w:r>
      <w:r w:rsidRPr="001F1BC5">
        <w:rPr>
          <w:spacing w:val="4"/>
          <w:sz w:val="26"/>
        </w:rPr>
        <w:t xml:space="preserve"> </w:t>
      </w:r>
      <w:r w:rsidRPr="001F1BC5">
        <w:rPr>
          <w:sz w:val="26"/>
        </w:rPr>
        <w:t>на</w:t>
      </w:r>
      <w:r w:rsidRPr="001F1BC5">
        <w:rPr>
          <w:spacing w:val="4"/>
          <w:sz w:val="26"/>
        </w:rPr>
        <w:t xml:space="preserve"> </w:t>
      </w:r>
      <w:r w:rsidRPr="001F1BC5">
        <w:rPr>
          <w:sz w:val="26"/>
        </w:rPr>
        <w:t>предложенные</w:t>
      </w:r>
      <w:r w:rsidRPr="001F1BC5">
        <w:rPr>
          <w:spacing w:val="3"/>
          <w:sz w:val="26"/>
        </w:rPr>
        <w:t xml:space="preserve"> </w:t>
      </w:r>
      <w:r w:rsidRPr="001F1BC5">
        <w:rPr>
          <w:sz w:val="26"/>
        </w:rPr>
        <w:t>образцы,</w:t>
      </w:r>
      <w:r w:rsidRPr="001F1BC5">
        <w:rPr>
          <w:spacing w:val="-62"/>
          <w:sz w:val="26"/>
        </w:rPr>
        <w:t xml:space="preserve"> </w:t>
      </w:r>
      <w:r w:rsidRPr="001F1BC5">
        <w:rPr>
          <w:sz w:val="26"/>
        </w:rPr>
        <w:t>планы,</w:t>
      </w:r>
      <w:r w:rsidRPr="001F1BC5">
        <w:rPr>
          <w:spacing w:val="-2"/>
          <w:sz w:val="26"/>
        </w:rPr>
        <w:t xml:space="preserve"> </w:t>
      </w:r>
      <w:r w:rsidRPr="001F1BC5">
        <w:rPr>
          <w:sz w:val="26"/>
        </w:rPr>
        <w:t>идеи.</w:t>
      </w:r>
    </w:p>
    <w:p w:rsidR="00DE11BA" w:rsidRPr="001F1BC5" w:rsidRDefault="00DE11BA" w:rsidP="00DE11BA">
      <w:pPr>
        <w:rPr>
          <w:sz w:val="28"/>
          <w:szCs w:val="26"/>
        </w:rPr>
      </w:pPr>
    </w:p>
    <w:p w:rsidR="00DE11BA" w:rsidRPr="001F1BC5" w:rsidRDefault="00DE11BA" w:rsidP="00DE11BA">
      <w:pPr>
        <w:spacing w:before="1"/>
        <w:rPr>
          <w:sz w:val="24"/>
          <w:szCs w:val="26"/>
        </w:rPr>
      </w:pPr>
    </w:p>
    <w:p w:rsidR="00DE11BA" w:rsidRPr="00411955" w:rsidRDefault="00DE11BA" w:rsidP="00DE11BA">
      <w:pPr>
        <w:numPr>
          <w:ilvl w:val="2"/>
          <w:numId w:val="6"/>
        </w:numPr>
        <w:tabs>
          <w:tab w:val="left" w:pos="1694"/>
        </w:tabs>
        <w:ind w:left="1887" w:right="865" w:hanging="555"/>
        <w:jc w:val="left"/>
        <w:outlineLvl w:val="1"/>
        <w:rPr>
          <w:b/>
          <w:bCs/>
          <w:sz w:val="26"/>
          <w:szCs w:val="26"/>
        </w:rPr>
      </w:pPr>
      <w:r w:rsidRPr="00411955">
        <w:rPr>
          <w:b/>
          <w:bCs/>
          <w:sz w:val="26"/>
          <w:szCs w:val="26"/>
        </w:rPr>
        <w:t>ПЛАНИРУЕМЫЕ РЕЗУЛЬТАТЫ ОСВОЕНИЯ ПРОГРАММЫ</w:t>
      </w:r>
      <w:r w:rsidRPr="00411955">
        <w:rPr>
          <w:b/>
          <w:bCs/>
          <w:spacing w:val="-63"/>
          <w:sz w:val="26"/>
          <w:szCs w:val="26"/>
        </w:rPr>
        <w:t xml:space="preserve"> </w:t>
      </w:r>
      <w:r w:rsidRPr="00411955">
        <w:rPr>
          <w:b/>
          <w:bCs/>
          <w:sz w:val="26"/>
          <w:szCs w:val="26"/>
        </w:rPr>
        <w:t>УЧЕБНОГО</w:t>
      </w:r>
      <w:r w:rsidRPr="00411955">
        <w:rPr>
          <w:b/>
          <w:bCs/>
          <w:spacing w:val="-3"/>
          <w:sz w:val="26"/>
          <w:szCs w:val="26"/>
        </w:rPr>
        <w:t xml:space="preserve"> </w:t>
      </w:r>
      <w:r w:rsidRPr="00411955">
        <w:rPr>
          <w:b/>
          <w:bCs/>
          <w:sz w:val="26"/>
          <w:szCs w:val="26"/>
        </w:rPr>
        <w:t>ПРЕДМЕТА</w:t>
      </w:r>
      <w:r w:rsidRPr="00411955">
        <w:rPr>
          <w:b/>
          <w:bCs/>
          <w:spacing w:val="-3"/>
          <w:sz w:val="26"/>
          <w:szCs w:val="26"/>
        </w:rPr>
        <w:t xml:space="preserve"> </w:t>
      </w:r>
      <w:r w:rsidRPr="00411955">
        <w:rPr>
          <w:b/>
          <w:bCs/>
          <w:sz w:val="26"/>
          <w:szCs w:val="26"/>
        </w:rPr>
        <w:t>«РУССКИЙ</w:t>
      </w:r>
      <w:r w:rsidRPr="00411955">
        <w:rPr>
          <w:b/>
          <w:bCs/>
          <w:spacing w:val="-1"/>
          <w:sz w:val="26"/>
          <w:szCs w:val="26"/>
        </w:rPr>
        <w:t xml:space="preserve"> </w:t>
      </w:r>
      <w:r w:rsidRPr="00411955">
        <w:rPr>
          <w:b/>
          <w:bCs/>
          <w:sz w:val="26"/>
          <w:szCs w:val="26"/>
        </w:rPr>
        <w:t>ЯЗЫК»</w:t>
      </w:r>
      <w:r w:rsidRPr="00411955">
        <w:rPr>
          <w:b/>
          <w:bCs/>
          <w:spacing w:val="-2"/>
          <w:sz w:val="26"/>
          <w:szCs w:val="26"/>
        </w:rPr>
        <w:t xml:space="preserve"> </w:t>
      </w:r>
      <w:r w:rsidRPr="00411955">
        <w:rPr>
          <w:b/>
          <w:bCs/>
          <w:sz w:val="26"/>
          <w:szCs w:val="26"/>
        </w:rPr>
        <w:t>НА</w:t>
      </w:r>
      <w:r w:rsidRPr="00411955">
        <w:rPr>
          <w:b/>
          <w:bCs/>
          <w:spacing w:val="-1"/>
          <w:sz w:val="26"/>
          <w:szCs w:val="26"/>
        </w:rPr>
        <w:t xml:space="preserve"> </w:t>
      </w:r>
      <w:r w:rsidRPr="00411955">
        <w:rPr>
          <w:b/>
          <w:bCs/>
          <w:sz w:val="26"/>
          <w:szCs w:val="26"/>
        </w:rPr>
        <w:t>УРОВНЕ</w:t>
      </w:r>
    </w:p>
    <w:p w:rsidR="00DE11BA" w:rsidRPr="001F1BC5" w:rsidRDefault="00DE11BA" w:rsidP="00DE11BA">
      <w:pPr>
        <w:spacing w:line="299" w:lineRule="exact"/>
        <w:rPr>
          <w:b/>
          <w:sz w:val="26"/>
        </w:rPr>
      </w:pPr>
      <w:r w:rsidRPr="00411955">
        <w:rPr>
          <w:b/>
          <w:sz w:val="26"/>
        </w:rPr>
        <w:t>НАЧАЛЬНОГО</w:t>
      </w:r>
      <w:r w:rsidRPr="00411955">
        <w:rPr>
          <w:b/>
          <w:spacing w:val="-1"/>
          <w:sz w:val="26"/>
        </w:rPr>
        <w:t xml:space="preserve"> </w:t>
      </w:r>
      <w:r w:rsidRPr="00411955">
        <w:rPr>
          <w:b/>
          <w:sz w:val="26"/>
        </w:rPr>
        <w:t>ОБЩЕГО</w:t>
      </w:r>
      <w:r w:rsidRPr="00411955">
        <w:rPr>
          <w:b/>
          <w:spacing w:val="-4"/>
          <w:sz w:val="26"/>
        </w:rPr>
        <w:t xml:space="preserve"> </w:t>
      </w:r>
      <w:r w:rsidRPr="00411955">
        <w:rPr>
          <w:b/>
          <w:sz w:val="26"/>
        </w:rPr>
        <w:t>ОБРАЗОВАНИЯ</w:t>
      </w:r>
    </w:p>
    <w:p w:rsidR="00DE11BA" w:rsidRPr="001F1BC5" w:rsidRDefault="00DE11BA" w:rsidP="00DE11BA">
      <w:pPr>
        <w:spacing w:before="4"/>
        <w:rPr>
          <w:b/>
          <w:sz w:val="18"/>
          <w:szCs w:val="26"/>
        </w:rPr>
      </w:pPr>
    </w:p>
    <w:p w:rsidR="00DE11BA" w:rsidRPr="001F1BC5" w:rsidRDefault="00DE11BA" w:rsidP="00DE11BA">
      <w:pPr>
        <w:spacing w:before="88"/>
        <w:outlineLvl w:val="1"/>
        <w:rPr>
          <w:b/>
          <w:bCs/>
          <w:sz w:val="26"/>
          <w:szCs w:val="26"/>
        </w:rPr>
      </w:pPr>
      <w:r w:rsidRPr="001F1BC5">
        <w:rPr>
          <w:b/>
          <w:bCs/>
          <w:sz w:val="26"/>
          <w:szCs w:val="26"/>
        </w:rPr>
        <w:t>ЛИЧНОСТНЫЕ</w:t>
      </w:r>
      <w:r w:rsidRPr="001F1BC5">
        <w:rPr>
          <w:b/>
          <w:bCs/>
          <w:spacing w:val="-4"/>
          <w:sz w:val="26"/>
          <w:szCs w:val="26"/>
        </w:rPr>
        <w:t xml:space="preserve"> </w:t>
      </w:r>
      <w:r w:rsidRPr="001F1BC5">
        <w:rPr>
          <w:b/>
          <w:bCs/>
          <w:sz w:val="26"/>
          <w:szCs w:val="26"/>
        </w:rPr>
        <w:t>РЕЗУЛЬТАТЫ</w:t>
      </w:r>
    </w:p>
    <w:p w:rsidR="00DE11BA" w:rsidRPr="001F1BC5" w:rsidRDefault="00DE11BA" w:rsidP="00DE11BA">
      <w:pPr>
        <w:rPr>
          <w:b/>
          <w:sz w:val="26"/>
          <w:szCs w:val="26"/>
        </w:rPr>
      </w:pPr>
    </w:p>
    <w:p w:rsidR="00DE11BA" w:rsidRPr="001F1BC5" w:rsidRDefault="00DE11BA" w:rsidP="00DE11BA">
      <w:pPr>
        <w:tabs>
          <w:tab w:val="left" w:pos="2745"/>
          <w:tab w:val="left" w:pos="8958"/>
        </w:tabs>
        <w:ind w:right="116"/>
        <w:rPr>
          <w:i/>
          <w:sz w:val="26"/>
        </w:rPr>
      </w:pPr>
      <w:r w:rsidRPr="001F1BC5">
        <w:rPr>
          <w:sz w:val="26"/>
        </w:rPr>
        <w:t>В   результате</w:t>
      </w:r>
      <w:r w:rsidRPr="001F1BC5">
        <w:rPr>
          <w:sz w:val="26"/>
        </w:rPr>
        <w:tab/>
        <w:t>изучения   предмета</w:t>
      </w:r>
      <w:r w:rsidRPr="001F1BC5">
        <w:rPr>
          <w:spacing w:val="130"/>
          <w:sz w:val="26"/>
        </w:rPr>
        <w:t xml:space="preserve"> </w:t>
      </w:r>
      <w:r w:rsidRPr="001F1BC5">
        <w:rPr>
          <w:sz w:val="26"/>
        </w:rPr>
        <w:t xml:space="preserve">«Русский   </w:t>
      </w:r>
      <w:proofErr w:type="gramStart"/>
      <w:r w:rsidRPr="001F1BC5">
        <w:rPr>
          <w:sz w:val="26"/>
        </w:rPr>
        <w:t xml:space="preserve">язык»  </w:t>
      </w:r>
      <w:r w:rsidRPr="001F1BC5">
        <w:rPr>
          <w:spacing w:val="1"/>
          <w:sz w:val="26"/>
        </w:rPr>
        <w:t xml:space="preserve"> </w:t>
      </w:r>
      <w:proofErr w:type="gramEnd"/>
      <w:r w:rsidRPr="001F1BC5">
        <w:rPr>
          <w:sz w:val="26"/>
        </w:rPr>
        <w:t>в</w:t>
      </w:r>
      <w:r w:rsidRPr="001F1BC5">
        <w:rPr>
          <w:spacing w:val="130"/>
          <w:sz w:val="26"/>
        </w:rPr>
        <w:t xml:space="preserve"> </w:t>
      </w:r>
      <w:r w:rsidRPr="001F1BC5">
        <w:rPr>
          <w:sz w:val="26"/>
        </w:rPr>
        <w:t>начальной</w:t>
      </w:r>
      <w:r w:rsidRPr="001F1BC5">
        <w:rPr>
          <w:sz w:val="26"/>
        </w:rPr>
        <w:tab/>
        <w:t>школе</w:t>
      </w:r>
      <w:r w:rsidRPr="001F1BC5">
        <w:rPr>
          <w:spacing w:val="1"/>
          <w:sz w:val="26"/>
        </w:rPr>
        <w:t xml:space="preserve"> </w:t>
      </w:r>
      <w:r w:rsidRPr="001F1BC5">
        <w:rPr>
          <w:sz w:val="26"/>
        </w:rPr>
        <w:t>у</w:t>
      </w:r>
      <w:r w:rsidRPr="001F1BC5">
        <w:rPr>
          <w:spacing w:val="-62"/>
          <w:sz w:val="26"/>
        </w:rPr>
        <w:t xml:space="preserve"> </w:t>
      </w:r>
      <w:r w:rsidRPr="001F1BC5">
        <w:rPr>
          <w:sz w:val="26"/>
        </w:rPr>
        <w:t>обучающегося будут сформированы следующие личностные новообразования</w:t>
      </w:r>
      <w:r w:rsidRPr="001F1BC5">
        <w:rPr>
          <w:spacing w:val="1"/>
          <w:sz w:val="26"/>
        </w:rPr>
        <w:t xml:space="preserve"> </w:t>
      </w:r>
      <w:r w:rsidRPr="001F1BC5">
        <w:rPr>
          <w:i/>
          <w:sz w:val="26"/>
        </w:rPr>
        <w:t>гражданско-патриотического</w:t>
      </w:r>
      <w:r w:rsidRPr="001F1BC5">
        <w:rPr>
          <w:i/>
          <w:spacing w:val="-2"/>
          <w:sz w:val="26"/>
        </w:rPr>
        <w:t xml:space="preserve"> </w:t>
      </w:r>
      <w:r w:rsidRPr="001F1BC5">
        <w:rPr>
          <w:i/>
          <w:sz w:val="26"/>
        </w:rPr>
        <w:t>воспитания:</w:t>
      </w:r>
    </w:p>
    <w:p w:rsidR="00DE11BA" w:rsidRPr="001F1BC5" w:rsidRDefault="00DE11BA" w:rsidP="00DE11BA">
      <w:pPr>
        <w:numPr>
          <w:ilvl w:val="0"/>
          <w:numId w:val="5"/>
        </w:numPr>
        <w:tabs>
          <w:tab w:val="left" w:pos="566"/>
        </w:tabs>
        <w:spacing w:before="1"/>
        <w:ind w:right="111"/>
        <w:rPr>
          <w:sz w:val="26"/>
        </w:rPr>
      </w:pPr>
      <w:r w:rsidRPr="001F1BC5">
        <w:rPr>
          <w:sz w:val="26"/>
        </w:rPr>
        <w:t>становление</w:t>
      </w:r>
      <w:r w:rsidRPr="001F1BC5">
        <w:rPr>
          <w:spacing w:val="40"/>
          <w:sz w:val="26"/>
        </w:rPr>
        <w:t xml:space="preserve"> </w:t>
      </w:r>
      <w:r w:rsidRPr="001F1BC5">
        <w:rPr>
          <w:sz w:val="26"/>
        </w:rPr>
        <w:t>ценностного</w:t>
      </w:r>
      <w:r w:rsidRPr="001F1BC5">
        <w:rPr>
          <w:spacing w:val="39"/>
          <w:sz w:val="26"/>
        </w:rPr>
        <w:t xml:space="preserve"> </w:t>
      </w:r>
      <w:r w:rsidRPr="001F1BC5">
        <w:rPr>
          <w:sz w:val="26"/>
        </w:rPr>
        <w:t>отношения</w:t>
      </w:r>
      <w:r w:rsidRPr="001F1BC5">
        <w:rPr>
          <w:spacing w:val="40"/>
          <w:sz w:val="26"/>
        </w:rPr>
        <w:t xml:space="preserve"> </w:t>
      </w:r>
      <w:r w:rsidRPr="001F1BC5">
        <w:rPr>
          <w:sz w:val="26"/>
        </w:rPr>
        <w:t>к</w:t>
      </w:r>
      <w:r w:rsidRPr="001F1BC5">
        <w:rPr>
          <w:spacing w:val="40"/>
          <w:sz w:val="26"/>
        </w:rPr>
        <w:t xml:space="preserve"> </w:t>
      </w:r>
      <w:r w:rsidRPr="001F1BC5">
        <w:rPr>
          <w:sz w:val="26"/>
        </w:rPr>
        <w:t>своей</w:t>
      </w:r>
      <w:r w:rsidRPr="001F1BC5">
        <w:rPr>
          <w:spacing w:val="40"/>
          <w:sz w:val="26"/>
        </w:rPr>
        <w:t xml:space="preserve"> </w:t>
      </w:r>
      <w:r w:rsidRPr="001F1BC5">
        <w:rPr>
          <w:sz w:val="26"/>
        </w:rPr>
        <w:t>Родине</w:t>
      </w:r>
      <w:r w:rsidRPr="001F1BC5">
        <w:rPr>
          <w:spacing w:val="43"/>
          <w:sz w:val="26"/>
        </w:rPr>
        <w:t xml:space="preserve"> </w:t>
      </w:r>
      <w:r w:rsidRPr="001F1BC5">
        <w:rPr>
          <w:sz w:val="26"/>
        </w:rPr>
        <w:t>-</w:t>
      </w:r>
      <w:r w:rsidRPr="001F1BC5">
        <w:rPr>
          <w:spacing w:val="42"/>
          <w:sz w:val="26"/>
        </w:rPr>
        <w:t xml:space="preserve"> </w:t>
      </w:r>
      <w:r w:rsidRPr="001F1BC5">
        <w:rPr>
          <w:sz w:val="26"/>
        </w:rPr>
        <w:t>России,</w:t>
      </w:r>
      <w:r w:rsidRPr="001F1BC5">
        <w:rPr>
          <w:spacing w:val="41"/>
          <w:sz w:val="26"/>
        </w:rPr>
        <w:t xml:space="preserve"> </w:t>
      </w:r>
      <w:r w:rsidRPr="001F1BC5">
        <w:rPr>
          <w:sz w:val="26"/>
        </w:rPr>
        <w:t>в</w:t>
      </w:r>
      <w:r w:rsidRPr="001F1BC5">
        <w:rPr>
          <w:spacing w:val="39"/>
          <w:sz w:val="26"/>
        </w:rPr>
        <w:t xml:space="preserve"> </w:t>
      </w:r>
      <w:r w:rsidRPr="001F1BC5">
        <w:rPr>
          <w:sz w:val="26"/>
        </w:rPr>
        <w:t>том</w:t>
      </w:r>
      <w:r w:rsidRPr="001F1BC5">
        <w:rPr>
          <w:spacing w:val="39"/>
          <w:sz w:val="26"/>
        </w:rPr>
        <w:t xml:space="preserve"> </w:t>
      </w:r>
      <w:r w:rsidRPr="001F1BC5">
        <w:rPr>
          <w:sz w:val="26"/>
        </w:rPr>
        <w:t>числе</w:t>
      </w:r>
      <w:r w:rsidRPr="001F1BC5">
        <w:rPr>
          <w:spacing w:val="42"/>
          <w:sz w:val="26"/>
        </w:rPr>
        <w:t xml:space="preserve"> </w:t>
      </w:r>
      <w:r w:rsidRPr="001F1BC5">
        <w:rPr>
          <w:sz w:val="26"/>
        </w:rPr>
        <w:t>через</w:t>
      </w:r>
      <w:r w:rsidRPr="001F1BC5">
        <w:rPr>
          <w:spacing w:val="-62"/>
          <w:sz w:val="26"/>
        </w:rPr>
        <w:t xml:space="preserve"> </w:t>
      </w:r>
      <w:r w:rsidRPr="001F1BC5">
        <w:rPr>
          <w:sz w:val="26"/>
        </w:rPr>
        <w:t>изучение</w:t>
      </w:r>
      <w:r w:rsidRPr="001F1BC5">
        <w:rPr>
          <w:spacing w:val="-2"/>
          <w:sz w:val="26"/>
        </w:rPr>
        <w:t xml:space="preserve"> </w:t>
      </w:r>
      <w:r w:rsidRPr="001F1BC5">
        <w:rPr>
          <w:sz w:val="26"/>
        </w:rPr>
        <w:t>русского</w:t>
      </w:r>
      <w:r w:rsidRPr="001F1BC5">
        <w:rPr>
          <w:spacing w:val="-1"/>
          <w:sz w:val="26"/>
        </w:rPr>
        <w:t xml:space="preserve"> </w:t>
      </w:r>
      <w:r w:rsidRPr="001F1BC5">
        <w:rPr>
          <w:sz w:val="26"/>
        </w:rPr>
        <w:t>языка,</w:t>
      </w:r>
      <w:r w:rsidRPr="001F1BC5">
        <w:rPr>
          <w:spacing w:val="-1"/>
          <w:sz w:val="26"/>
        </w:rPr>
        <w:t xml:space="preserve"> </w:t>
      </w:r>
      <w:r w:rsidRPr="001F1BC5">
        <w:rPr>
          <w:sz w:val="26"/>
        </w:rPr>
        <w:t>отражающего историю и</w:t>
      </w:r>
      <w:r w:rsidRPr="001F1BC5">
        <w:rPr>
          <w:spacing w:val="-1"/>
          <w:sz w:val="26"/>
        </w:rPr>
        <w:t xml:space="preserve"> </w:t>
      </w:r>
      <w:r w:rsidRPr="001F1BC5">
        <w:rPr>
          <w:sz w:val="26"/>
        </w:rPr>
        <w:t>культуру</w:t>
      </w:r>
      <w:r w:rsidRPr="001F1BC5">
        <w:rPr>
          <w:spacing w:val="-2"/>
          <w:sz w:val="26"/>
        </w:rPr>
        <w:t xml:space="preserve"> </w:t>
      </w:r>
      <w:r w:rsidRPr="001F1BC5">
        <w:rPr>
          <w:sz w:val="26"/>
        </w:rPr>
        <w:t>страны;</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66"/>
        </w:tabs>
        <w:spacing w:before="76"/>
        <w:ind w:right="106"/>
        <w:jc w:val="both"/>
        <w:rPr>
          <w:sz w:val="26"/>
        </w:rPr>
      </w:pPr>
      <w:r w:rsidRPr="001F1BC5">
        <w:rPr>
          <w:sz w:val="26"/>
        </w:rPr>
        <w:lastRenderedPageBreak/>
        <w:t>осознание</w:t>
      </w:r>
      <w:r w:rsidRPr="001F1BC5">
        <w:rPr>
          <w:spacing w:val="1"/>
          <w:sz w:val="26"/>
        </w:rPr>
        <w:t xml:space="preserve"> </w:t>
      </w:r>
      <w:r w:rsidRPr="001F1BC5">
        <w:rPr>
          <w:sz w:val="26"/>
        </w:rPr>
        <w:t>своей</w:t>
      </w:r>
      <w:r w:rsidRPr="001F1BC5">
        <w:rPr>
          <w:spacing w:val="1"/>
          <w:sz w:val="26"/>
        </w:rPr>
        <w:t xml:space="preserve"> </w:t>
      </w:r>
      <w:r w:rsidRPr="001F1BC5">
        <w:rPr>
          <w:sz w:val="26"/>
        </w:rPr>
        <w:t>этнокультурной</w:t>
      </w:r>
      <w:r w:rsidRPr="001F1BC5">
        <w:rPr>
          <w:spacing w:val="1"/>
          <w:sz w:val="26"/>
        </w:rPr>
        <w:t xml:space="preserve"> </w:t>
      </w:r>
      <w:r w:rsidRPr="001F1BC5">
        <w:rPr>
          <w:sz w:val="26"/>
        </w:rPr>
        <w:t>и</w:t>
      </w:r>
      <w:r w:rsidRPr="001F1BC5">
        <w:rPr>
          <w:spacing w:val="1"/>
          <w:sz w:val="26"/>
        </w:rPr>
        <w:t xml:space="preserve"> </w:t>
      </w:r>
      <w:r w:rsidRPr="001F1BC5">
        <w:rPr>
          <w:sz w:val="26"/>
        </w:rPr>
        <w:t>российской</w:t>
      </w:r>
      <w:r w:rsidRPr="001F1BC5">
        <w:rPr>
          <w:spacing w:val="1"/>
          <w:sz w:val="26"/>
        </w:rPr>
        <w:t xml:space="preserve"> </w:t>
      </w:r>
      <w:r w:rsidRPr="001F1BC5">
        <w:rPr>
          <w:sz w:val="26"/>
        </w:rPr>
        <w:t>гражданской</w:t>
      </w:r>
      <w:r w:rsidRPr="001F1BC5">
        <w:rPr>
          <w:spacing w:val="1"/>
          <w:sz w:val="26"/>
        </w:rPr>
        <w:t xml:space="preserve"> </w:t>
      </w:r>
      <w:r w:rsidRPr="001F1BC5">
        <w:rPr>
          <w:sz w:val="26"/>
        </w:rPr>
        <w:t>идентичности,</w:t>
      </w:r>
      <w:r w:rsidRPr="001F1BC5">
        <w:rPr>
          <w:spacing w:val="1"/>
          <w:sz w:val="26"/>
        </w:rPr>
        <w:t xml:space="preserve"> </w:t>
      </w:r>
      <w:r w:rsidRPr="001F1BC5">
        <w:rPr>
          <w:sz w:val="26"/>
        </w:rPr>
        <w:t>понимание роли русского языка как государственного языка Российской Федерации и</w:t>
      </w:r>
      <w:r w:rsidRPr="001F1BC5">
        <w:rPr>
          <w:spacing w:val="1"/>
          <w:sz w:val="26"/>
        </w:rPr>
        <w:t xml:space="preserve"> </w:t>
      </w:r>
      <w:r w:rsidRPr="001F1BC5">
        <w:rPr>
          <w:sz w:val="26"/>
        </w:rPr>
        <w:t>языка</w:t>
      </w:r>
      <w:r w:rsidRPr="001F1BC5">
        <w:rPr>
          <w:spacing w:val="-2"/>
          <w:sz w:val="26"/>
        </w:rPr>
        <w:t xml:space="preserve"> </w:t>
      </w:r>
      <w:r w:rsidRPr="001F1BC5">
        <w:rPr>
          <w:sz w:val="26"/>
        </w:rPr>
        <w:t>межнационального</w:t>
      </w:r>
      <w:r w:rsidRPr="001F1BC5">
        <w:rPr>
          <w:spacing w:val="-1"/>
          <w:sz w:val="26"/>
        </w:rPr>
        <w:t xml:space="preserve"> </w:t>
      </w:r>
      <w:r w:rsidRPr="001F1BC5">
        <w:rPr>
          <w:sz w:val="26"/>
        </w:rPr>
        <w:t>общения</w:t>
      </w:r>
      <w:r w:rsidRPr="001F1BC5">
        <w:rPr>
          <w:spacing w:val="-1"/>
          <w:sz w:val="26"/>
        </w:rPr>
        <w:t xml:space="preserve"> </w:t>
      </w:r>
      <w:r w:rsidRPr="001F1BC5">
        <w:rPr>
          <w:sz w:val="26"/>
        </w:rPr>
        <w:t>народов</w:t>
      </w:r>
      <w:r w:rsidRPr="001F1BC5">
        <w:rPr>
          <w:spacing w:val="-2"/>
          <w:sz w:val="26"/>
        </w:rPr>
        <w:t xml:space="preserve"> </w:t>
      </w:r>
      <w:r w:rsidRPr="001F1BC5">
        <w:rPr>
          <w:sz w:val="26"/>
        </w:rPr>
        <w:t>России;</w:t>
      </w:r>
    </w:p>
    <w:p w:rsidR="00DE11BA" w:rsidRPr="001F1BC5" w:rsidRDefault="00DE11BA" w:rsidP="00DE11BA">
      <w:pPr>
        <w:numPr>
          <w:ilvl w:val="0"/>
          <w:numId w:val="5"/>
        </w:numPr>
        <w:tabs>
          <w:tab w:val="left" w:pos="566"/>
        </w:tabs>
        <w:spacing w:before="1"/>
        <w:ind w:right="113"/>
        <w:jc w:val="both"/>
        <w:rPr>
          <w:sz w:val="26"/>
        </w:rPr>
      </w:pPr>
      <w:r w:rsidRPr="001F1BC5">
        <w:rPr>
          <w:sz w:val="26"/>
        </w:rPr>
        <w:t>сопричастность к прошлому, настоящему и будущему своей страны и родного края,</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через</w:t>
      </w:r>
      <w:r w:rsidRPr="001F1BC5">
        <w:rPr>
          <w:spacing w:val="1"/>
          <w:sz w:val="26"/>
        </w:rPr>
        <w:t xml:space="preserve"> </w:t>
      </w:r>
      <w:r w:rsidRPr="001F1BC5">
        <w:rPr>
          <w:sz w:val="26"/>
        </w:rPr>
        <w:t>обсуждение</w:t>
      </w:r>
      <w:r w:rsidRPr="001F1BC5">
        <w:rPr>
          <w:spacing w:val="1"/>
          <w:sz w:val="26"/>
        </w:rPr>
        <w:t xml:space="preserve"> </w:t>
      </w:r>
      <w:r w:rsidRPr="001F1BC5">
        <w:rPr>
          <w:sz w:val="26"/>
        </w:rPr>
        <w:t>ситуаций</w:t>
      </w:r>
      <w:r w:rsidRPr="001F1BC5">
        <w:rPr>
          <w:spacing w:val="1"/>
          <w:sz w:val="26"/>
        </w:rPr>
        <w:t xml:space="preserve"> </w:t>
      </w:r>
      <w:r w:rsidRPr="001F1BC5">
        <w:rPr>
          <w:sz w:val="26"/>
        </w:rPr>
        <w:t>при</w:t>
      </w:r>
      <w:r w:rsidRPr="001F1BC5">
        <w:rPr>
          <w:spacing w:val="1"/>
          <w:sz w:val="26"/>
        </w:rPr>
        <w:t xml:space="preserve"> </w:t>
      </w:r>
      <w:r w:rsidRPr="001F1BC5">
        <w:rPr>
          <w:sz w:val="26"/>
        </w:rPr>
        <w:t>работе</w:t>
      </w:r>
      <w:r w:rsidRPr="001F1BC5">
        <w:rPr>
          <w:spacing w:val="1"/>
          <w:sz w:val="26"/>
        </w:rPr>
        <w:t xml:space="preserve"> </w:t>
      </w:r>
      <w:r w:rsidRPr="001F1BC5">
        <w:rPr>
          <w:sz w:val="26"/>
        </w:rPr>
        <w:t>с</w:t>
      </w:r>
      <w:r w:rsidRPr="001F1BC5">
        <w:rPr>
          <w:spacing w:val="1"/>
          <w:sz w:val="26"/>
        </w:rPr>
        <w:t xml:space="preserve"> </w:t>
      </w:r>
      <w:r w:rsidRPr="001F1BC5">
        <w:rPr>
          <w:sz w:val="26"/>
        </w:rPr>
        <w:t>художественными</w:t>
      </w:r>
      <w:r w:rsidRPr="001F1BC5">
        <w:rPr>
          <w:spacing w:val="-62"/>
          <w:sz w:val="26"/>
        </w:rPr>
        <w:t xml:space="preserve"> </w:t>
      </w:r>
      <w:r w:rsidRPr="001F1BC5">
        <w:rPr>
          <w:sz w:val="26"/>
        </w:rPr>
        <w:t>произведениями;</w:t>
      </w:r>
    </w:p>
    <w:p w:rsidR="00DE11BA" w:rsidRPr="001F1BC5" w:rsidRDefault="00DE11BA" w:rsidP="00DE11BA">
      <w:pPr>
        <w:numPr>
          <w:ilvl w:val="0"/>
          <w:numId w:val="5"/>
        </w:numPr>
        <w:tabs>
          <w:tab w:val="left" w:pos="566"/>
        </w:tabs>
        <w:spacing w:before="1"/>
        <w:ind w:right="112"/>
        <w:jc w:val="both"/>
        <w:rPr>
          <w:sz w:val="26"/>
        </w:rPr>
      </w:pPr>
      <w:r w:rsidRPr="001F1BC5">
        <w:rPr>
          <w:sz w:val="26"/>
        </w:rPr>
        <w:t>уважение к своему и другим народам, формируемое в том числе на основе примеров</w:t>
      </w:r>
      <w:r w:rsidRPr="001F1BC5">
        <w:rPr>
          <w:spacing w:val="-63"/>
          <w:sz w:val="26"/>
        </w:rPr>
        <w:t xml:space="preserve"> </w:t>
      </w:r>
      <w:r w:rsidRPr="001F1BC5">
        <w:rPr>
          <w:sz w:val="26"/>
        </w:rPr>
        <w:t>из</w:t>
      </w:r>
      <w:r w:rsidRPr="001F1BC5">
        <w:rPr>
          <w:spacing w:val="-1"/>
          <w:sz w:val="26"/>
        </w:rPr>
        <w:t xml:space="preserve"> </w:t>
      </w:r>
      <w:r w:rsidRPr="001F1BC5">
        <w:rPr>
          <w:sz w:val="26"/>
        </w:rPr>
        <w:t>художественных</w:t>
      </w:r>
      <w:r w:rsidRPr="001F1BC5">
        <w:rPr>
          <w:spacing w:val="-1"/>
          <w:sz w:val="26"/>
        </w:rPr>
        <w:t xml:space="preserve"> </w:t>
      </w:r>
      <w:r w:rsidRPr="001F1BC5">
        <w:rPr>
          <w:sz w:val="26"/>
        </w:rPr>
        <w:t>произведений;</w:t>
      </w:r>
    </w:p>
    <w:p w:rsidR="00DE11BA" w:rsidRPr="001F1BC5" w:rsidRDefault="00DE11BA" w:rsidP="00DE11BA">
      <w:pPr>
        <w:numPr>
          <w:ilvl w:val="0"/>
          <w:numId w:val="5"/>
        </w:numPr>
        <w:tabs>
          <w:tab w:val="left" w:pos="566"/>
        </w:tabs>
        <w:ind w:right="108"/>
        <w:jc w:val="both"/>
        <w:rPr>
          <w:i/>
          <w:sz w:val="26"/>
        </w:rPr>
      </w:pPr>
      <w:r w:rsidRPr="001F1BC5">
        <w:rPr>
          <w:sz w:val="26"/>
        </w:rPr>
        <w:t>первоначальные</w:t>
      </w:r>
      <w:r w:rsidRPr="001F1BC5">
        <w:rPr>
          <w:spacing w:val="1"/>
          <w:sz w:val="26"/>
        </w:rPr>
        <w:t xml:space="preserve"> </w:t>
      </w:r>
      <w:r w:rsidRPr="001F1BC5">
        <w:rPr>
          <w:sz w:val="26"/>
        </w:rPr>
        <w:t>представления</w:t>
      </w:r>
      <w:r w:rsidRPr="001F1BC5">
        <w:rPr>
          <w:spacing w:val="1"/>
          <w:sz w:val="26"/>
        </w:rPr>
        <w:t xml:space="preserve"> </w:t>
      </w:r>
      <w:r w:rsidRPr="001F1BC5">
        <w:rPr>
          <w:sz w:val="26"/>
        </w:rPr>
        <w:t>о</w:t>
      </w:r>
      <w:r w:rsidRPr="001F1BC5">
        <w:rPr>
          <w:spacing w:val="1"/>
          <w:sz w:val="26"/>
        </w:rPr>
        <w:t xml:space="preserve"> </w:t>
      </w:r>
      <w:r w:rsidRPr="001F1BC5">
        <w:rPr>
          <w:sz w:val="26"/>
        </w:rPr>
        <w:t>человеке</w:t>
      </w:r>
      <w:r w:rsidRPr="001F1BC5">
        <w:rPr>
          <w:spacing w:val="1"/>
          <w:sz w:val="26"/>
        </w:rPr>
        <w:t xml:space="preserve"> </w:t>
      </w:r>
      <w:r w:rsidRPr="001F1BC5">
        <w:rPr>
          <w:sz w:val="26"/>
        </w:rPr>
        <w:t>как</w:t>
      </w:r>
      <w:r w:rsidRPr="001F1BC5">
        <w:rPr>
          <w:spacing w:val="1"/>
          <w:sz w:val="26"/>
        </w:rPr>
        <w:t xml:space="preserve"> </w:t>
      </w:r>
      <w:r w:rsidRPr="001F1BC5">
        <w:rPr>
          <w:sz w:val="26"/>
        </w:rPr>
        <w:t>члене</w:t>
      </w:r>
      <w:r w:rsidRPr="001F1BC5">
        <w:rPr>
          <w:spacing w:val="1"/>
          <w:sz w:val="26"/>
        </w:rPr>
        <w:t xml:space="preserve"> </w:t>
      </w:r>
      <w:r w:rsidRPr="001F1BC5">
        <w:rPr>
          <w:sz w:val="26"/>
        </w:rPr>
        <w:t>общества,</w:t>
      </w:r>
      <w:r w:rsidRPr="001F1BC5">
        <w:rPr>
          <w:spacing w:val="1"/>
          <w:sz w:val="26"/>
        </w:rPr>
        <w:t xml:space="preserve"> </w:t>
      </w:r>
      <w:r w:rsidRPr="001F1BC5">
        <w:rPr>
          <w:sz w:val="26"/>
        </w:rPr>
        <w:t>о</w:t>
      </w:r>
      <w:r w:rsidRPr="001F1BC5">
        <w:rPr>
          <w:spacing w:val="1"/>
          <w:sz w:val="26"/>
        </w:rPr>
        <w:t xml:space="preserve"> </w:t>
      </w:r>
      <w:r w:rsidRPr="001F1BC5">
        <w:rPr>
          <w:sz w:val="26"/>
        </w:rPr>
        <w:t>правах</w:t>
      </w:r>
      <w:r w:rsidRPr="001F1BC5">
        <w:rPr>
          <w:spacing w:val="1"/>
          <w:sz w:val="26"/>
        </w:rPr>
        <w:t xml:space="preserve"> </w:t>
      </w:r>
      <w:r w:rsidRPr="001F1BC5">
        <w:rPr>
          <w:sz w:val="26"/>
        </w:rPr>
        <w:t>и</w:t>
      </w:r>
      <w:r w:rsidRPr="001F1BC5">
        <w:rPr>
          <w:spacing w:val="1"/>
          <w:sz w:val="26"/>
        </w:rPr>
        <w:t xml:space="preserve"> </w:t>
      </w:r>
      <w:r w:rsidRPr="001F1BC5">
        <w:rPr>
          <w:sz w:val="26"/>
        </w:rPr>
        <w:t>ответственности, уважении и достоинстве человека, о нравственно ­ этических нормах</w:t>
      </w:r>
      <w:r w:rsidRPr="001F1BC5">
        <w:rPr>
          <w:spacing w:val="1"/>
          <w:sz w:val="26"/>
        </w:rPr>
        <w:t xml:space="preserve"> </w:t>
      </w:r>
      <w:r w:rsidRPr="001F1BC5">
        <w:rPr>
          <w:sz w:val="26"/>
        </w:rPr>
        <w:t>поведения</w:t>
      </w:r>
      <w:r w:rsidRPr="001F1BC5">
        <w:rPr>
          <w:spacing w:val="1"/>
          <w:sz w:val="26"/>
        </w:rPr>
        <w:t xml:space="preserve"> </w:t>
      </w:r>
      <w:r w:rsidRPr="001F1BC5">
        <w:rPr>
          <w:sz w:val="26"/>
        </w:rPr>
        <w:t>и</w:t>
      </w:r>
      <w:r w:rsidRPr="001F1BC5">
        <w:rPr>
          <w:spacing w:val="1"/>
          <w:sz w:val="26"/>
        </w:rPr>
        <w:t xml:space="preserve"> </w:t>
      </w:r>
      <w:r w:rsidRPr="001F1BC5">
        <w:rPr>
          <w:sz w:val="26"/>
        </w:rPr>
        <w:t>правилах</w:t>
      </w:r>
      <w:r w:rsidRPr="001F1BC5">
        <w:rPr>
          <w:spacing w:val="1"/>
          <w:sz w:val="26"/>
        </w:rPr>
        <w:t xml:space="preserve"> </w:t>
      </w:r>
      <w:r w:rsidRPr="001F1BC5">
        <w:rPr>
          <w:sz w:val="26"/>
        </w:rPr>
        <w:t>межличностных</w:t>
      </w:r>
      <w:r w:rsidRPr="001F1BC5">
        <w:rPr>
          <w:spacing w:val="1"/>
          <w:sz w:val="26"/>
        </w:rPr>
        <w:t xml:space="preserve"> </w:t>
      </w:r>
      <w:r w:rsidRPr="001F1BC5">
        <w:rPr>
          <w:sz w:val="26"/>
        </w:rPr>
        <w:t>отношений,</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отражённых</w:t>
      </w:r>
      <w:r w:rsidRPr="001F1BC5">
        <w:rPr>
          <w:spacing w:val="1"/>
          <w:sz w:val="26"/>
        </w:rPr>
        <w:t xml:space="preserve"> </w:t>
      </w:r>
      <w:r w:rsidRPr="001F1BC5">
        <w:rPr>
          <w:sz w:val="26"/>
        </w:rPr>
        <w:t>в</w:t>
      </w:r>
      <w:r w:rsidRPr="001F1BC5">
        <w:rPr>
          <w:spacing w:val="1"/>
          <w:sz w:val="26"/>
        </w:rPr>
        <w:t xml:space="preserve"> </w:t>
      </w:r>
      <w:r w:rsidRPr="001F1BC5">
        <w:rPr>
          <w:i/>
          <w:sz w:val="26"/>
        </w:rPr>
        <w:t>художественных произведениях;</w:t>
      </w:r>
    </w:p>
    <w:p w:rsidR="00DE11BA" w:rsidRPr="001F1BC5" w:rsidRDefault="00DE11BA" w:rsidP="00DE11BA">
      <w:pPr>
        <w:numPr>
          <w:ilvl w:val="0"/>
          <w:numId w:val="5"/>
        </w:numPr>
        <w:tabs>
          <w:tab w:val="left" w:pos="501"/>
        </w:tabs>
        <w:spacing w:line="298" w:lineRule="exact"/>
        <w:ind w:left="500" w:hanging="284"/>
        <w:jc w:val="both"/>
        <w:rPr>
          <w:sz w:val="26"/>
        </w:rPr>
      </w:pPr>
      <w:r w:rsidRPr="001F1BC5">
        <w:rPr>
          <w:sz w:val="26"/>
        </w:rPr>
        <w:t>духовно-нравственного</w:t>
      </w:r>
      <w:r w:rsidRPr="001F1BC5">
        <w:rPr>
          <w:spacing w:val="-8"/>
          <w:sz w:val="26"/>
        </w:rPr>
        <w:t xml:space="preserve"> </w:t>
      </w:r>
      <w:r w:rsidRPr="001F1BC5">
        <w:rPr>
          <w:sz w:val="26"/>
        </w:rPr>
        <w:t>воспитания:</w:t>
      </w:r>
    </w:p>
    <w:p w:rsidR="00DE11BA" w:rsidRPr="001F1BC5" w:rsidRDefault="00DE11BA" w:rsidP="00DE11BA">
      <w:pPr>
        <w:numPr>
          <w:ilvl w:val="0"/>
          <w:numId w:val="5"/>
        </w:numPr>
        <w:tabs>
          <w:tab w:val="left" w:pos="566"/>
        </w:tabs>
        <w:spacing w:before="1"/>
        <w:ind w:right="113"/>
        <w:jc w:val="both"/>
        <w:rPr>
          <w:sz w:val="26"/>
        </w:rPr>
      </w:pPr>
      <w:r w:rsidRPr="001F1BC5">
        <w:rPr>
          <w:sz w:val="26"/>
        </w:rPr>
        <w:t>признание</w:t>
      </w:r>
      <w:r w:rsidRPr="001F1BC5">
        <w:rPr>
          <w:spacing w:val="1"/>
          <w:sz w:val="26"/>
        </w:rPr>
        <w:t xml:space="preserve"> </w:t>
      </w:r>
      <w:r w:rsidRPr="001F1BC5">
        <w:rPr>
          <w:sz w:val="26"/>
        </w:rPr>
        <w:t>индивидуальности</w:t>
      </w:r>
      <w:r w:rsidRPr="001F1BC5">
        <w:rPr>
          <w:spacing w:val="1"/>
          <w:sz w:val="26"/>
        </w:rPr>
        <w:t xml:space="preserve"> </w:t>
      </w:r>
      <w:r w:rsidRPr="001F1BC5">
        <w:rPr>
          <w:sz w:val="26"/>
        </w:rPr>
        <w:t>каждого</w:t>
      </w:r>
      <w:r w:rsidRPr="001F1BC5">
        <w:rPr>
          <w:spacing w:val="1"/>
          <w:sz w:val="26"/>
        </w:rPr>
        <w:t xml:space="preserve"> </w:t>
      </w:r>
      <w:r w:rsidRPr="001F1BC5">
        <w:rPr>
          <w:sz w:val="26"/>
        </w:rPr>
        <w:t>человека</w:t>
      </w:r>
      <w:r w:rsidRPr="001F1BC5">
        <w:rPr>
          <w:spacing w:val="1"/>
          <w:sz w:val="26"/>
        </w:rPr>
        <w:t xml:space="preserve"> </w:t>
      </w:r>
      <w:r w:rsidRPr="001F1BC5">
        <w:rPr>
          <w:sz w:val="26"/>
        </w:rPr>
        <w:t>с</w:t>
      </w:r>
      <w:r w:rsidRPr="001F1BC5">
        <w:rPr>
          <w:spacing w:val="1"/>
          <w:sz w:val="26"/>
        </w:rPr>
        <w:t xml:space="preserve"> </w:t>
      </w:r>
      <w:r w:rsidRPr="001F1BC5">
        <w:rPr>
          <w:sz w:val="26"/>
        </w:rPr>
        <w:t>опорой</w:t>
      </w:r>
      <w:r w:rsidRPr="001F1BC5">
        <w:rPr>
          <w:spacing w:val="1"/>
          <w:sz w:val="26"/>
        </w:rPr>
        <w:t xml:space="preserve"> </w:t>
      </w:r>
      <w:r w:rsidRPr="001F1BC5">
        <w:rPr>
          <w:sz w:val="26"/>
        </w:rPr>
        <w:t>на</w:t>
      </w:r>
      <w:r w:rsidRPr="001F1BC5">
        <w:rPr>
          <w:spacing w:val="1"/>
          <w:sz w:val="26"/>
        </w:rPr>
        <w:t xml:space="preserve"> </w:t>
      </w:r>
      <w:r w:rsidRPr="001F1BC5">
        <w:rPr>
          <w:sz w:val="26"/>
        </w:rPr>
        <w:t>собственный</w:t>
      </w:r>
      <w:r w:rsidRPr="001F1BC5">
        <w:rPr>
          <w:spacing w:val="1"/>
          <w:sz w:val="26"/>
        </w:rPr>
        <w:t xml:space="preserve"> </w:t>
      </w:r>
      <w:r w:rsidRPr="001F1BC5">
        <w:rPr>
          <w:sz w:val="26"/>
        </w:rPr>
        <w:t>жизненный</w:t>
      </w:r>
      <w:r w:rsidRPr="001F1BC5">
        <w:rPr>
          <w:spacing w:val="-2"/>
          <w:sz w:val="26"/>
        </w:rPr>
        <w:t xml:space="preserve"> </w:t>
      </w:r>
      <w:r w:rsidRPr="001F1BC5">
        <w:rPr>
          <w:sz w:val="26"/>
        </w:rPr>
        <w:t>и читательский</w:t>
      </w:r>
      <w:r w:rsidRPr="001F1BC5">
        <w:rPr>
          <w:spacing w:val="-1"/>
          <w:sz w:val="26"/>
        </w:rPr>
        <w:t xml:space="preserve"> </w:t>
      </w:r>
      <w:r w:rsidRPr="001F1BC5">
        <w:rPr>
          <w:sz w:val="26"/>
        </w:rPr>
        <w:t>опыт;</w:t>
      </w:r>
    </w:p>
    <w:p w:rsidR="00DE11BA" w:rsidRPr="001F1BC5" w:rsidRDefault="00DE11BA" w:rsidP="00DE11BA">
      <w:pPr>
        <w:numPr>
          <w:ilvl w:val="0"/>
          <w:numId w:val="5"/>
        </w:numPr>
        <w:tabs>
          <w:tab w:val="left" w:pos="566"/>
        </w:tabs>
        <w:ind w:right="112"/>
        <w:jc w:val="both"/>
        <w:rPr>
          <w:sz w:val="26"/>
        </w:rPr>
      </w:pPr>
      <w:r w:rsidRPr="001F1BC5">
        <w:rPr>
          <w:sz w:val="26"/>
        </w:rPr>
        <w:t>проявление</w:t>
      </w:r>
      <w:r w:rsidRPr="001F1BC5">
        <w:rPr>
          <w:spacing w:val="1"/>
          <w:sz w:val="26"/>
        </w:rPr>
        <w:t xml:space="preserve"> </w:t>
      </w:r>
      <w:r w:rsidRPr="001F1BC5">
        <w:rPr>
          <w:sz w:val="26"/>
        </w:rPr>
        <w:t>сопереживания,</w:t>
      </w:r>
      <w:r w:rsidRPr="001F1BC5">
        <w:rPr>
          <w:spacing w:val="1"/>
          <w:sz w:val="26"/>
        </w:rPr>
        <w:t xml:space="preserve"> </w:t>
      </w:r>
      <w:r w:rsidRPr="001F1BC5">
        <w:rPr>
          <w:sz w:val="26"/>
        </w:rPr>
        <w:t>уважения</w:t>
      </w:r>
      <w:r w:rsidRPr="001F1BC5">
        <w:rPr>
          <w:spacing w:val="1"/>
          <w:sz w:val="26"/>
        </w:rPr>
        <w:t xml:space="preserve"> </w:t>
      </w:r>
      <w:r w:rsidRPr="001F1BC5">
        <w:rPr>
          <w:sz w:val="26"/>
        </w:rPr>
        <w:t>и</w:t>
      </w:r>
      <w:r w:rsidRPr="001F1BC5">
        <w:rPr>
          <w:spacing w:val="1"/>
          <w:sz w:val="26"/>
        </w:rPr>
        <w:t xml:space="preserve"> </w:t>
      </w:r>
      <w:r w:rsidRPr="001F1BC5">
        <w:rPr>
          <w:sz w:val="26"/>
        </w:rPr>
        <w:t>доброжелательности,</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с</w:t>
      </w:r>
      <w:r w:rsidRPr="001F1BC5">
        <w:rPr>
          <w:spacing w:val="1"/>
          <w:sz w:val="26"/>
        </w:rPr>
        <w:t xml:space="preserve"> </w:t>
      </w:r>
      <w:r w:rsidRPr="001F1BC5">
        <w:rPr>
          <w:sz w:val="26"/>
        </w:rPr>
        <w:t>использованием</w:t>
      </w:r>
      <w:r w:rsidRPr="001F1BC5">
        <w:rPr>
          <w:spacing w:val="1"/>
          <w:sz w:val="26"/>
        </w:rPr>
        <w:t xml:space="preserve"> </w:t>
      </w:r>
      <w:r w:rsidRPr="001F1BC5">
        <w:rPr>
          <w:sz w:val="26"/>
        </w:rPr>
        <w:t>адекватных</w:t>
      </w:r>
      <w:r w:rsidRPr="001F1BC5">
        <w:rPr>
          <w:spacing w:val="1"/>
          <w:sz w:val="26"/>
        </w:rPr>
        <w:t xml:space="preserve"> </w:t>
      </w:r>
      <w:r w:rsidRPr="001F1BC5">
        <w:rPr>
          <w:sz w:val="26"/>
        </w:rPr>
        <w:t>языковых</w:t>
      </w:r>
      <w:r w:rsidRPr="001F1BC5">
        <w:rPr>
          <w:spacing w:val="1"/>
          <w:sz w:val="26"/>
        </w:rPr>
        <w:t xml:space="preserve"> </w:t>
      </w:r>
      <w:r w:rsidRPr="001F1BC5">
        <w:rPr>
          <w:sz w:val="26"/>
        </w:rPr>
        <w:t>средств</w:t>
      </w:r>
      <w:r w:rsidRPr="001F1BC5">
        <w:rPr>
          <w:spacing w:val="1"/>
          <w:sz w:val="26"/>
        </w:rPr>
        <w:t xml:space="preserve"> </w:t>
      </w:r>
      <w:r w:rsidRPr="001F1BC5">
        <w:rPr>
          <w:sz w:val="26"/>
        </w:rPr>
        <w:t>для</w:t>
      </w:r>
      <w:r w:rsidRPr="001F1BC5">
        <w:rPr>
          <w:spacing w:val="1"/>
          <w:sz w:val="26"/>
        </w:rPr>
        <w:t xml:space="preserve"> </w:t>
      </w:r>
      <w:r w:rsidRPr="001F1BC5">
        <w:rPr>
          <w:sz w:val="26"/>
        </w:rPr>
        <w:t>выражения</w:t>
      </w:r>
      <w:r w:rsidRPr="001F1BC5">
        <w:rPr>
          <w:spacing w:val="1"/>
          <w:sz w:val="26"/>
        </w:rPr>
        <w:t xml:space="preserve"> </w:t>
      </w:r>
      <w:r w:rsidRPr="001F1BC5">
        <w:rPr>
          <w:sz w:val="26"/>
        </w:rPr>
        <w:t>своего</w:t>
      </w:r>
      <w:r w:rsidRPr="001F1BC5">
        <w:rPr>
          <w:spacing w:val="1"/>
          <w:sz w:val="26"/>
        </w:rPr>
        <w:t xml:space="preserve"> </w:t>
      </w:r>
      <w:r w:rsidRPr="001F1BC5">
        <w:rPr>
          <w:sz w:val="26"/>
        </w:rPr>
        <w:t>состояния</w:t>
      </w:r>
      <w:r w:rsidRPr="001F1BC5">
        <w:rPr>
          <w:spacing w:val="1"/>
          <w:sz w:val="26"/>
        </w:rPr>
        <w:t xml:space="preserve"> </w:t>
      </w:r>
      <w:r w:rsidRPr="001F1BC5">
        <w:rPr>
          <w:sz w:val="26"/>
        </w:rPr>
        <w:t>и</w:t>
      </w:r>
      <w:r w:rsidRPr="001F1BC5">
        <w:rPr>
          <w:spacing w:val="1"/>
          <w:sz w:val="26"/>
        </w:rPr>
        <w:t xml:space="preserve"> </w:t>
      </w:r>
      <w:r w:rsidRPr="001F1BC5">
        <w:rPr>
          <w:sz w:val="26"/>
        </w:rPr>
        <w:t>чувств;</w:t>
      </w:r>
    </w:p>
    <w:p w:rsidR="00DE11BA" w:rsidRPr="001F1BC5" w:rsidRDefault="00DE11BA" w:rsidP="00DE11BA">
      <w:pPr>
        <w:numPr>
          <w:ilvl w:val="0"/>
          <w:numId w:val="5"/>
        </w:numPr>
        <w:tabs>
          <w:tab w:val="left" w:pos="566"/>
        </w:tabs>
        <w:ind w:right="110"/>
        <w:jc w:val="both"/>
        <w:rPr>
          <w:sz w:val="26"/>
        </w:rPr>
      </w:pPr>
      <w:r w:rsidRPr="001F1BC5">
        <w:rPr>
          <w:sz w:val="26"/>
        </w:rPr>
        <w:t>неприятие любых форм поведения, направленных на причинение физического и</w:t>
      </w:r>
      <w:r w:rsidRPr="001F1BC5">
        <w:rPr>
          <w:spacing w:val="1"/>
          <w:sz w:val="26"/>
        </w:rPr>
        <w:t xml:space="preserve"> </w:t>
      </w:r>
      <w:r w:rsidRPr="001F1BC5">
        <w:rPr>
          <w:sz w:val="26"/>
        </w:rPr>
        <w:t>морального</w:t>
      </w:r>
      <w:r w:rsidRPr="001F1BC5">
        <w:rPr>
          <w:spacing w:val="1"/>
          <w:sz w:val="26"/>
        </w:rPr>
        <w:t xml:space="preserve"> </w:t>
      </w:r>
      <w:r w:rsidRPr="001F1BC5">
        <w:rPr>
          <w:sz w:val="26"/>
        </w:rPr>
        <w:t>вреда</w:t>
      </w:r>
      <w:r w:rsidRPr="001F1BC5">
        <w:rPr>
          <w:spacing w:val="1"/>
          <w:sz w:val="26"/>
        </w:rPr>
        <w:t xml:space="preserve"> </w:t>
      </w:r>
      <w:r w:rsidRPr="001F1BC5">
        <w:rPr>
          <w:sz w:val="26"/>
        </w:rPr>
        <w:t>другим</w:t>
      </w:r>
      <w:r w:rsidRPr="001F1BC5">
        <w:rPr>
          <w:spacing w:val="1"/>
          <w:sz w:val="26"/>
        </w:rPr>
        <w:t xml:space="preserve"> </w:t>
      </w:r>
      <w:r w:rsidRPr="001F1BC5">
        <w:rPr>
          <w:sz w:val="26"/>
        </w:rPr>
        <w:t>людям</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связанного</w:t>
      </w:r>
      <w:r w:rsidRPr="001F1BC5">
        <w:rPr>
          <w:spacing w:val="1"/>
          <w:sz w:val="26"/>
        </w:rPr>
        <w:t xml:space="preserve"> </w:t>
      </w:r>
      <w:r w:rsidRPr="001F1BC5">
        <w:rPr>
          <w:sz w:val="26"/>
        </w:rPr>
        <w:t>с</w:t>
      </w:r>
      <w:r w:rsidRPr="001F1BC5">
        <w:rPr>
          <w:spacing w:val="1"/>
          <w:sz w:val="26"/>
        </w:rPr>
        <w:t xml:space="preserve"> </w:t>
      </w:r>
      <w:r w:rsidRPr="001F1BC5">
        <w:rPr>
          <w:sz w:val="26"/>
        </w:rPr>
        <w:t>использованием</w:t>
      </w:r>
      <w:r w:rsidRPr="001F1BC5">
        <w:rPr>
          <w:spacing w:val="1"/>
          <w:sz w:val="26"/>
        </w:rPr>
        <w:t xml:space="preserve"> </w:t>
      </w:r>
      <w:r w:rsidRPr="001F1BC5">
        <w:rPr>
          <w:sz w:val="26"/>
        </w:rPr>
        <w:t>недопустимых</w:t>
      </w:r>
      <w:r w:rsidRPr="001F1BC5">
        <w:rPr>
          <w:spacing w:val="1"/>
          <w:sz w:val="26"/>
        </w:rPr>
        <w:t xml:space="preserve"> </w:t>
      </w:r>
      <w:r w:rsidRPr="001F1BC5">
        <w:rPr>
          <w:sz w:val="26"/>
        </w:rPr>
        <w:t>средств</w:t>
      </w:r>
      <w:r w:rsidRPr="001F1BC5">
        <w:rPr>
          <w:spacing w:val="-1"/>
          <w:sz w:val="26"/>
        </w:rPr>
        <w:t xml:space="preserve"> </w:t>
      </w:r>
      <w:r w:rsidRPr="001F1BC5">
        <w:rPr>
          <w:sz w:val="26"/>
        </w:rPr>
        <w:t>языка);</w:t>
      </w:r>
    </w:p>
    <w:p w:rsidR="00DE11BA" w:rsidRPr="001F1BC5" w:rsidRDefault="00DE11BA" w:rsidP="00DE11BA">
      <w:pPr>
        <w:jc w:val="both"/>
        <w:rPr>
          <w:i/>
          <w:sz w:val="26"/>
        </w:rPr>
      </w:pPr>
      <w:r w:rsidRPr="001F1BC5">
        <w:rPr>
          <w:i/>
          <w:sz w:val="26"/>
        </w:rPr>
        <w:t>эстетического</w:t>
      </w:r>
      <w:r w:rsidRPr="001F1BC5">
        <w:rPr>
          <w:i/>
          <w:spacing w:val="-6"/>
          <w:sz w:val="26"/>
        </w:rPr>
        <w:t xml:space="preserve"> </w:t>
      </w:r>
      <w:r w:rsidRPr="001F1BC5">
        <w:rPr>
          <w:i/>
          <w:sz w:val="26"/>
        </w:rPr>
        <w:t>воспитания:</w:t>
      </w:r>
    </w:p>
    <w:p w:rsidR="00DE11BA" w:rsidRPr="001F1BC5" w:rsidRDefault="00DE11BA" w:rsidP="00DE11BA">
      <w:pPr>
        <w:numPr>
          <w:ilvl w:val="0"/>
          <w:numId w:val="5"/>
        </w:numPr>
        <w:tabs>
          <w:tab w:val="left" w:pos="566"/>
        </w:tabs>
        <w:ind w:right="114"/>
        <w:jc w:val="both"/>
        <w:rPr>
          <w:sz w:val="26"/>
        </w:rPr>
      </w:pPr>
      <w:r w:rsidRPr="001F1BC5">
        <w:rPr>
          <w:sz w:val="26"/>
        </w:rPr>
        <w:t>уважительное отношение и интерес к художественной культуре, восприимчивость к</w:t>
      </w:r>
      <w:r w:rsidRPr="001F1BC5">
        <w:rPr>
          <w:spacing w:val="-62"/>
          <w:sz w:val="26"/>
        </w:rPr>
        <w:t xml:space="preserve"> </w:t>
      </w:r>
      <w:r w:rsidRPr="001F1BC5">
        <w:rPr>
          <w:sz w:val="26"/>
        </w:rPr>
        <w:t>разным</w:t>
      </w:r>
      <w:r w:rsidRPr="001F1BC5">
        <w:rPr>
          <w:spacing w:val="-2"/>
          <w:sz w:val="26"/>
        </w:rPr>
        <w:t xml:space="preserve"> </w:t>
      </w:r>
      <w:r w:rsidRPr="001F1BC5">
        <w:rPr>
          <w:sz w:val="26"/>
        </w:rPr>
        <w:t>видам</w:t>
      </w:r>
      <w:r w:rsidRPr="001F1BC5">
        <w:rPr>
          <w:spacing w:val="-2"/>
          <w:sz w:val="26"/>
        </w:rPr>
        <w:t xml:space="preserve"> </w:t>
      </w:r>
      <w:r w:rsidRPr="001F1BC5">
        <w:rPr>
          <w:sz w:val="26"/>
        </w:rPr>
        <w:t>искусства,</w:t>
      </w:r>
      <w:r w:rsidRPr="001F1BC5">
        <w:rPr>
          <w:spacing w:val="-2"/>
          <w:sz w:val="26"/>
        </w:rPr>
        <w:t xml:space="preserve"> </w:t>
      </w:r>
      <w:r w:rsidRPr="001F1BC5">
        <w:rPr>
          <w:sz w:val="26"/>
        </w:rPr>
        <w:t>традициям</w:t>
      </w:r>
      <w:r w:rsidRPr="001F1BC5">
        <w:rPr>
          <w:spacing w:val="-1"/>
          <w:sz w:val="26"/>
        </w:rPr>
        <w:t xml:space="preserve"> </w:t>
      </w:r>
      <w:r w:rsidRPr="001F1BC5">
        <w:rPr>
          <w:sz w:val="26"/>
        </w:rPr>
        <w:t>и</w:t>
      </w:r>
      <w:r w:rsidRPr="001F1BC5">
        <w:rPr>
          <w:spacing w:val="-2"/>
          <w:sz w:val="26"/>
        </w:rPr>
        <w:t xml:space="preserve"> </w:t>
      </w:r>
      <w:r w:rsidRPr="001F1BC5">
        <w:rPr>
          <w:sz w:val="26"/>
        </w:rPr>
        <w:t>творчеству своего</w:t>
      </w:r>
      <w:r w:rsidRPr="001F1BC5">
        <w:rPr>
          <w:spacing w:val="-1"/>
          <w:sz w:val="26"/>
        </w:rPr>
        <w:t xml:space="preserve"> </w:t>
      </w:r>
      <w:r w:rsidRPr="001F1BC5">
        <w:rPr>
          <w:sz w:val="26"/>
        </w:rPr>
        <w:t>и</w:t>
      </w:r>
      <w:r w:rsidRPr="001F1BC5">
        <w:rPr>
          <w:spacing w:val="-2"/>
          <w:sz w:val="26"/>
        </w:rPr>
        <w:t xml:space="preserve"> </w:t>
      </w:r>
      <w:r w:rsidRPr="001F1BC5">
        <w:rPr>
          <w:sz w:val="26"/>
        </w:rPr>
        <w:t>других</w:t>
      </w:r>
      <w:r w:rsidRPr="001F1BC5">
        <w:rPr>
          <w:spacing w:val="-2"/>
          <w:sz w:val="26"/>
        </w:rPr>
        <w:t xml:space="preserve"> </w:t>
      </w:r>
      <w:r w:rsidRPr="001F1BC5">
        <w:rPr>
          <w:sz w:val="26"/>
        </w:rPr>
        <w:t>народов;</w:t>
      </w:r>
    </w:p>
    <w:p w:rsidR="00DE11BA" w:rsidRPr="001F1BC5" w:rsidRDefault="00DE11BA" w:rsidP="00DE11BA">
      <w:pPr>
        <w:numPr>
          <w:ilvl w:val="0"/>
          <w:numId w:val="5"/>
        </w:numPr>
        <w:tabs>
          <w:tab w:val="left" w:pos="501"/>
        </w:tabs>
        <w:ind w:right="113"/>
        <w:jc w:val="both"/>
        <w:rPr>
          <w:sz w:val="26"/>
        </w:rPr>
      </w:pPr>
      <w:r w:rsidRPr="001F1BC5">
        <w:rPr>
          <w:sz w:val="26"/>
        </w:rPr>
        <w:t>стремление к самовыражению в разных видах художественной деятельности, в том</w:t>
      </w:r>
      <w:r w:rsidRPr="001F1BC5">
        <w:rPr>
          <w:spacing w:val="1"/>
          <w:sz w:val="26"/>
        </w:rPr>
        <w:t xml:space="preserve"> </w:t>
      </w:r>
      <w:r w:rsidRPr="001F1BC5">
        <w:rPr>
          <w:sz w:val="26"/>
        </w:rPr>
        <w:t>числе в искусстве слова; осознание важности русского языка как средства общения и</w:t>
      </w:r>
      <w:r w:rsidRPr="001F1BC5">
        <w:rPr>
          <w:spacing w:val="1"/>
          <w:sz w:val="26"/>
        </w:rPr>
        <w:t xml:space="preserve"> </w:t>
      </w:r>
      <w:r w:rsidRPr="001F1BC5">
        <w:rPr>
          <w:sz w:val="26"/>
        </w:rPr>
        <w:t>самовыражения;</w:t>
      </w:r>
    </w:p>
    <w:p w:rsidR="00DE11BA" w:rsidRPr="001F1BC5" w:rsidRDefault="00DE11BA" w:rsidP="00DE11BA">
      <w:pPr>
        <w:spacing w:before="1"/>
        <w:ind w:right="110"/>
        <w:jc w:val="both"/>
        <w:rPr>
          <w:i/>
          <w:sz w:val="26"/>
        </w:rPr>
      </w:pPr>
      <w:r w:rsidRPr="001F1BC5">
        <w:rPr>
          <w:i/>
          <w:sz w:val="26"/>
        </w:rPr>
        <w:t>физического</w:t>
      </w:r>
      <w:r w:rsidRPr="001F1BC5">
        <w:rPr>
          <w:i/>
          <w:spacing w:val="1"/>
          <w:sz w:val="26"/>
        </w:rPr>
        <w:t xml:space="preserve"> </w:t>
      </w:r>
      <w:r w:rsidRPr="001F1BC5">
        <w:rPr>
          <w:i/>
          <w:sz w:val="26"/>
        </w:rPr>
        <w:t>воспитания,</w:t>
      </w:r>
      <w:r w:rsidRPr="001F1BC5">
        <w:rPr>
          <w:i/>
          <w:spacing w:val="1"/>
          <w:sz w:val="26"/>
        </w:rPr>
        <w:t xml:space="preserve"> </w:t>
      </w:r>
      <w:r w:rsidRPr="001F1BC5">
        <w:rPr>
          <w:i/>
          <w:sz w:val="26"/>
        </w:rPr>
        <w:t>формирования</w:t>
      </w:r>
      <w:r w:rsidRPr="001F1BC5">
        <w:rPr>
          <w:i/>
          <w:spacing w:val="1"/>
          <w:sz w:val="26"/>
        </w:rPr>
        <w:t xml:space="preserve"> </w:t>
      </w:r>
      <w:r w:rsidRPr="001F1BC5">
        <w:rPr>
          <w:i/>
          <w:sz w:val="26"/>
        </w:rPr>
        <w:t>культуры</w:t>
      </w:r>
      <w:r w:rsidRPr="001F1BC5">
        <w:rPr>
          <w:i/>
          <w:spacing w:val="1"/>
          <w:sz w:val="26"/>
        </w:rPr>
        <w:t xml:space="preserve"> </w:t>
      </w:r>
      <w:r w:rsidRPr="001F1BC5">
        <w:rPr>
          <w:i/>
          <w:sz w:val="26"/>
        </w:rPr>
        <w:t>здоровья</w:t>
      </w:r>
      <w:r w:rsidRPr="001F1BC5">
        <w:rPr>
          <w:i/>
          <w:spacing w:val="1"/>
          <w:sz w:val="26"/>
        </w:rPr>
        <w:t xml:space="preserve"> </w:t>
      </w:r>
      <w:r w:rsidRPr="001F1BC5">
        <w:rPr>
          <w:i/>
          <w:sz w:val="26"/>
        </w:rPr>
        <w:t>и</w:t>
      </w:r>
      <w:r w:rsidRPr="001F1BC5">
        <w:rPr>
          <w:i/>
          <w:spacing w:val="1"/>
          <w:sz w:val="26"/>
        </w:rPr>
        <w:t xml:space="preserve"> </w:t>
      </w:r>
      <w:r w:rsidRPr="001F1BC5">
        <w:rPr>
          <w:i/>
          <w:sz w:val="26"/>
        </w:rPr>
        <w:t>эмоционального</w:t>
      </w:r>
      <w:r w:rsidRPr="001F1BC5">
        <w:rPr>
          <w:i/>
          <w:spacing w:val="1"/>
          <w:sz w:val="26"/>
        </w:rPr>
        <w:t xml:space="preserve"> </w:t>
      </w:r>
      <w:r w:rsidRPr="001F1BC5">
        <w:rPr>
          <w:i/>
          <w:sz w:val="26"/>
        </w:rPr>
        <w:t>благополучия:</w:t>
      </w:r>
    </w:p>
    <w:p w:rsidR="00DE11BA" w:rsidRPr="001F1BC5" w:rsidRDefault="00DE11BA" w:rsidP="00DE11BA">
      <w:pPr>
        <w:numPr>
          <w:ilvl w:val="0"/>
          <w:numId w:val="5"/>
        </w:numPr>
        <w:tabs>
          <w:tab w:val="left" w:pos="566"/>
        </w:tabs>
        <w:ind w:right="112"/>
        <w:jc w:val="both"/>
        <w:rPr>
          <w:sz w:val="26"/>
        </w:rPr>
      </w:pPr>
      <w:r w:rsidRPr="001F1BC5">
        <w:rPr>
          <w:sz w:val="26"/>
        </w:rPr>
        <w:t>соблюдение</w:t>
      </w:r>
      <w:r w:rsidRPr="001F1BC5">
        <w:rPr>
          <w:spacing w:val="1"/>
          <w:sz w:val="26"/>
        </w:rPr>
        <w:t xml:space="preserve"> </w:t>
      </w:r>
      <w:r w:rsidRPr="001F1BC5">
        <w:rPr>
          <w:sz w:val="26"/>
        </w:rPr>
        <w:t>правил</w:t>
      </w:r>
      <w:r w:rsidRPr="001F1BC5">
        <w:rPr>
          <w:spacing w:val="1"/>
          <w:sz w:val="26"/>
        </w:rPr>
        <w:t xml:space="preserve"> </w:t>
      </w:r>
      <w:r w:rsidRPr="001F1BC5">
        <w:rPr>
          <w:sz w:val="26"/>
        </w:rPr>
        <w:t>здорового</w:t>
      </w:r>
      <w:r w:rsidRPr="001F1BC5">
        <w:rPr>
          <w:spacing w:val="1"/>
          <w:sz w:val="26"/>
        </w:rPr>
        <w:t xml:space="preserve"> </w:t>
      </w:r>
      <w:r w:rsidRPr="001F1BC5">
        <w:rPr>
          <w:sz w:val="26"/>
        </w:rPr>
        <w:t>и</w:t>
      </w:r>
      <w:r w:rsidRPr="001F1BC5">
        <w:rPr>
          <w:spacing w:val="1"/>
          <w:sz w:val="26"/>
        </w:rPr>
        <w:t xml:space="preserve"> </w:t>
      </w:r>
      <w:r w:rsidRPr="001F1BC5">
        <w:rPr>
          <w:sz w:val="26"/>
        </w:rPr>
        <w:t>безопасного</w:t>
      </w:r>
      <w:r w:rsidRPr="001F1BC5">
        <w:rPr>
          <w:spacing w:val="1"/>
          <w:sz w:val="26"/>
        </w:rPr>
        <w:t xml:space="preserve"> </w:t>
      </w:r>
      <w:r w:rsidRPr="001F1BC5">
        <w:rPr>
          <w:sz w:val="26"/>
        </w:rPr>
        <w:t>(для</w:t>
      </w:r>
      <w:r w:rsidRPr="001F1BC5">
        <w:rPr>
          <w:spacing w:val="1"/>
          <w:sz w:val="26"/>
        </w:rPr>
        <w:t xml:space="preserve"> </w:t>
      </w:r>
      <w:r w:rsidRPr="001F1BC5">
        <w:rPr>
          <w:sz w:val="26"/>
        </w:rPr>
        <w:t>себя</w:t>
      </w:r>
      <w:r w:rsidRPr="001F1BC5">
        <w:rPr>
          <w:spacing w:val="1"/>
          <w:sz w:val="26"/>
        </w:rPr>
        <w:t xml:space="preserve"> </w:t>
      </w:r>
      <w:r w:rsidRPr="001F1BC5">
        <w:rPr>
          <w:sz w:val="26"/>
        </w:rPr>
        <w:t>и</w:t>
      </w:r>
      <w:r w:rsidRPr="001F1BC5">
        <w:rPr>
          <w:spacing w:val="1"/>
          <w:sz w:val="26"/>
        </w:rPr>
        <w:t xml:space="preserve"> </w:t>
      </w:r>
      <w:r w:rsidRPr="001F1BC5">
        <w:rPr>
          <w:sz w:val="26"/>
        </w:rPr>
        <w:t>других</w:t>
      </w:r>
      <w:r w:rsidRPr="001F1BC5">
        <w:rPr>
          <w:spacing w:val="1"/>
          <w:sz w:val="26"/>
        </w:rPr>
        <w:t xml:space="preserve"> </w:t>
      </w:r>
      <w:r w:rsidRPr="001F1BC5">
        <w:rPr>
          <w:sz w:val="26"/>
        </w:rPr>
        <w:t>людей)</w:t>
      </w:r>
      <w:r w:rsidRPr="001F1BC5">
        <w:rPr>
          <w:spacing w:val="1"/>
          <w:sz w:val="26"/>
        </w:rPr>
        <w:t xml:space="preserve"> </w:t>
      </w:r>
      <w:r w:rsidRPr="001F1BC5">
        <w:rPr>
          <w:sz w:val="26"/>
        </w:rPr>
        <w:t>образа</w:t>
      </w:r>
      <w:r w:rsidRPr="001F1BC5">
        <w:rPr>
          <w:spacing w:val="-62"/>
          <w:sz w:val="26"/>
        </w:rPr>
        <w:t xml:space="preserve"> </w:t>
      </w:r>
      <w:r w:rsidRPr="001F1BC5">
        <w:rPr>
          <w:sz w:val="26"/>
        </w:rPr>
        <w:t>жизни</w:t>
      </w:r>
      <w:r w:rsidRPr="001F1BC5">
        <w:rPr>
          <w:spacing w:val="1"/>
          <w:sz w:val="26"/>
        </w:rPr>
        <w:t xml:space="preserve"> </w:t>
      </w:r>
      <w:r w:rsidRPr="001F1BC5">
        <w:rPr>
          <w:sz w:val="26"/>
        </w:rPr>
        <w:t>в</w:t>
      </w:r>
      <w:r w:rsidRPr="001F1BC5">
        <w:rPr>
          <w:spacing w:val="1"/>
          <w:sz w:val="26"/>
        </w:rPr>
        <w:t xml:space="preserve"> </w:t>
      </w:r>
      <w:r w:rsidRPr="001F1BC5">
        <w:rPr>
          <w:sz w:val="26"/>
        </w:rPr>
        <w:t>окружающей</w:t>
      </w:r>
      <w:r w:rsidRPr="001F1BC5">
        <w:rPr>
          <w:spacing w:val="1"/>
          <w:sz w:val="26"/>
        </w:rPr>
        <w:t xml:space="preserve"> </w:t>
      </w:r>
      <w:r w:rsidRPr="001F1BC5">
        <w:rPr>
          <w:sz w:val="26"/>
        </w:rPr>
        <w:t>среде</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информационной)</w:t>
      </w:r>
      <w:r w:rsidRPr="001F1BC5">
        <w:rPr>
          <w:spacing w:val="1"/>
          <w:sz w:val="26"/>
        </w:rPr>
        <w:t xml:space="preserve"> </w:t>
      </w:r>
      <w:r w:rsidRPr="001F1BC5">
        <w:rPr>
          <w:sz w:val="26"/>
        </w:rPr>
        <w:t>при</w:t>
      </w:r>
      <w:r w:rsidRPr="001F1BC5">
        <w:rPr>
          <w:spacing w:val="66"/>
          <w:sz w:val="26"/>
        </w:rPr>
        <w:t xml:space="preserve"> </w:t>
      </w:r>
      <w:r w:rsidRPr="001F1BC5">
        <w:rPr>
          <w:sz w:val="26"/>
        </w:rPr>
        <w:t>поиске</w:t>
      </w:r>
      <w:r w:rsidRPr="001F1BC5">
        <w:rPr>
          <w:spacing w:val="1"/>
          <w:sz w:val="26"/>
        </w:rPr>
        <w:t xml:space="preserve"> </w:t>
      </w:r>
      <w:r w:rsidRPr="001F1BC5">
        <w:rPr>
          <w:sz w:val="26"/>
        </w:rPr>
        <w:t>дополнительной</w:t>
      </w:r>
      <w:r w:rsidRPr="001F1BC5">
        <w:rPr>
          <w:spacing w:val="-2"/>
          <w:sz w:val="26"/>
        </w:rPr>
        <w:t xml:space="preserve"> </w:t>
      </w:r>
      <w:r w:rsidRPr="001F1BC5">
        <w:rPr>
          <w:sz w:val="26"/>
        </w:rPr>
        <w:t>информации</w:t>
      </w:r>
      <w:r w:rsidRPr="001F1BC5">
        <w:rPr>
          <w:spacing w:val="-1"/>
          <w:sz w:val="26"/>
        </w:rPr>
        <w:t xml:space="preserve"> </w:t>
      </w:r>
      <w:r w:rsidRPr="001F1BC5">
        <w:rPr>
          <w:sz w:val="26"/>
        </w:rPr>
        <w:t>в</w:t>
      </w:r>
      <w:r w:rsidRPr="001F1BC5">
        <w:rPr>
          <w:spacing w:val="-1"/>
          <w:sz w:val="26"/>
        </w:rPr>
        <w:t xml:space="preserve"> </w:t>
      </w:r>
      <w:r w:rsidRPr="001F1BC5">
        <w:rPr>
          <w:sz w:val="26"/>
        </w:rPr>
        <w:t>процессе</w:t>
      </w:r>
      <w:r w:rsidRPr="001F1BC5">
        <w:rPr>
          <w:spacing w:val="-2"/>
          <w:sz w:val="26"/>
        </w:rPr>
        <w:t xml:space="preserve"> </w:t>
      </w:r>
      <w:r w:rsidRPr="001F1BC5">
        <w:rPr>
          <w:sz w:val="26"/>
        </w:rPr>
        <w:t>языкового</w:t>
      </w:r>
      <w:r w:rsidRPr="001F1BC5">
        <w:rPr>
          <w:spacing w:val="-1"/>
          <w:sz w:val="26"/>
        </w:rPr>
        <w:t xml:space="preserve"> </w:t>
      </w:r>
      <w:r w:rsidRPr="001F1BC5">
        <w:rPr>
          <w:sz w:val="26"/>
        </w:rPr>
        <w:t>образования;</w:t>
      </w:r>
    </w:p>
    <w:p w:rsidR="00DE11BA" w:rsidRPr="001F1BC5" w:rsidRDefault="00DE11BA" w:rsidP="00DE11BA">
      <w:pPr>
        <w:numPr>
          <w:ilvl w:val="0"/>
          <w:numId w:val="5"/>
        </w:numPr>
        <w:tabs>
          <w:tab w:val="left" w:pos="566"/>
        </w:tabs>
        <w:ind w:right="109"/>
        <w:jc w:val="both"/>
        <w:rPr>
          <w:sz w:val="26"/>
        </w:rPr>
      </w:pPr>
      <w:r w:rsidRPr="001F1BC5">
        <w:rPr>
          <w:sz w:val="26"/>
        </w:rPr>
        <w:t>бережное отношение к физическому и психическому здоровью, проявляющееся в</w:t>
      </w:r>
      <w:r w:rsidRPr="001F1BC5">
        <w:rPr>
          <w:spacing w:val="1"/>
          <w:sz w:val="26"/>
        </w:rPr>
        <w:t xml:space="preserve"> </w:t>
      </w:r>
      <w:r w:rsidRPr="001F1BC5">
        <w:rPr>
          <w:sz w:val="26"/>
        </w:rPr>
        <w:t>выборе приемлемых способов речевого самовыражения и соблюдении норм речевого</w:t>
      </w:r>
      <w:r w:rsidRPr="001F1BC5">
        <w:rPr>
          <w:spacing w:val="1"/>
          <w:sz w:val="26"/>
        </w:rPr>
        <w:t xml:space="preserve"> </w:t>
      </w:r>
      <w:r w:rsidRPr="001F1BC5">
        <w:rPr>
          <w:sz w:val="26"/>
        </w:rPr>
        <w:t>этикета</w:t>
      </w:r>
      <w:r w:rsidRPr="001F1BC5">
        <w:rPr>
          <w:spacing w:val="-2"/>
          <w:sz w:val="26"/>
        </w:rPr>
        <w:t xml:space="preserve"> </w:t>
      </w:r>
      <w:r w:rsidRPr="001F1BC5">
        <w:rPr>
          <w:sz w:val="26"/>
        </w:rPr>
        <w:t>и</w:t>
      </w:r>
      <w:r w:rsidRPr="001F1BC5">
        <w:rPr>
          <w:spacing w:val="-1"/>
          <w:sz w:val="26"/>
        </w:rPr>
        <w:t xml:space="preserve"> </w:t>
      </w:r>
      <w:r w:rsidRPr="001F1BC5">
        <w:rPr>
          <w:sz w:val="26"/>
        </w:rPr>
        <w:t>правил общения;</w:t>
      </w:r>
    </w:p>
    <w:p w:rsidR="00DE11BA" w:rsidRPr="001F1BC5" w:rsidRDefault="00DE11BA" w:rsidP="00DE11BA">
      <w:pPr>
        <w:jc w:val="both"/>
        <w:rPr>
          <w:i/>
          <w:sz w:val="26"/>
        </w:rPr>
      </w:pPr>
      <w:r w:rsidRPr="001F1BC5">
        <w:rPr>
          <w:i/>
          <w:sz w:val="26"/>
        </w:rPr>
        <w:t>трудового</w:t>
      </w:r>
      <w:r w:rsidRPr="001F1BC5">
        <w:rPr>
          <w:i/>
          <w:spacing w:val="-5"/>
          <w:sz w:val="26"/>
        </w:rPr>
        <w:t xml:space="preserve"> </w:t>
      </w:r>
      <w:r w:rsidRPr="001F1BC5">
        <w:rPr>
          <w:i/>
          <w:sz w:val="26"/>
        </w:rPr>
        <w:t>воспитания:</w:t>
      </w:r>
    </w:p>
    <w:p w:rsidR="00DE11BA" w:rsidRPr="001F1BC5" w:rsidRDefault="00DE11BA" w:rsidP="00DE11BA">
      <w:pPr>
        <w:numPr>
          <w:ilvl w:val="0"/>
          <w:numId w:val="5"/>
        </w:numPr>
        <w:tabs>
          <w:tab w:val="left" w:pos="566"/>
        </w:tabs>
        <w:ind w:right="108"/>
        <w:jc w:val="both"/>
        <w:rPr>
          <w:sz w:val="26"/>
        </w:rPr>
      </w:pPr>
      <w:r w:rsidRPr="001F1BC5">
        <w:rPr>
          <w:sz w:val="26"/>
        </w:rPr>
        <w:t>осознание ценности труда в жизни человека и общества (в том числе благодаря</w:t>
      </w:r>
      <w:r w:rsidRPr="001F1BC5">
        <w:rPr>
          <w:spacing w:val="1"/>
          <w:sz w:val="26"/>
        </w:rPr>
        <w:t xml:space="preserve"> </w:t>
      </w:r>
      <w:r w:rsidRPr="001F1BC5">
        <w:rPr>
          <w:sz w:val="26"/>
        </w:rPr>
        <w:t>примерам из художественных произведений), ответственное потребление и бережное</w:t>
      </w:r>
      <w:r w:rsidRPr="001F1BC5">
        <w:rPr>
          <w:spacing w:val="1"/>
          <w:sz w:val="26"/>
        </w:rPr>
        <w:t xml:space="preserve"> </w:t>
      </w:r>
      <w:r w:rsidRPr="001F1BC5">
        <w:rPr>
          <w:sz w:val="26"/>
        </w:rPr>
        <w:t>отношение</w:t>
      </w:r>
      <w:r w:rsidRPr="001F1BC5">
        <w:rPr>
          <w:spacing w:val="1"/>
          <w:sz w:val="26"/>
        </w:rPr>
        <w:t xml:space="preserve"> </w:t>
      </w:r>
      <w:r w:rsidRPr="001F1BC5">
        <w:rPr>
          <w:sz w:val="26"/>
        </w:rPr>
        <w:t>к</w:t>
      </w:r>
      <w:r w:rsidRPr="001F1BC5">
        <w:rPr>
          <w:spacing w:val="1"/>
          <w:sz w:val="26"/>
        </w:rPr>
        <w:t xml:space="preserve"> </w:t>
      </w:r>
      <w:r w:rsidRPr="001F1BC5">
        <w:rPr>
          <w:sz w:val="26"/>
        </w:rPr>
        <w:t>результатам</w:t>
      </w:r>
      <w:r w:rsidRPr="001F1BC5">
        <w:rPr>
          <w:spacing w:val="1"/>
          <w:sz w:val="26"/>
        </w:rPr>
        <w:t xml:space="preserve"> </w:t>
      </w:r>
      <w:r w:rsidRPr="001F1BC5">
        <w:rPr>
          <w:sz w:val="26"/>
        </w:rPr>
        <w:t>труда,</w:t>
      </w:r>
      <w:r w:rsidRPr="001F1BC5">
        <w:rPr>
          <w:spacing w:val="1"/>
          <w:sz w:val="26"/>
        </w:rPr>
        <w:t xml:space="preserve"> </w:t>
      </w:r>
      <w:r w:rsidRPr="001F1BC5">
        <w:rPr>
          <w:sz w:val="26"/>
        </w:rPr>
        <w:t>навыки</w:t>
      </w:r>
      <w:r w:rsidRPr="001F1BC5">
        <w:rPr>
          <w:spacing w:val="1"/>
          <w:sz w:val="26"/>
        </w:rPr>
        <w:t xml:space="preserve"> </w:t>
      </w:r>
      <w:r w:rsidRPr="001F1BC5">
        <w:rPr>
          <w:sz w:val="26"/>
        </w:rPr>
        <w:t>участия</w:t>
      </w:r>
      <w:r w:rsidRPr="001F1BC5">
        <w:rPr>
          <w:spacing w:val="1"/>
          <w:sz w:val="26"/>
        </w:rPr>
        <w:t xml:space="preserve"> </w:t>
      </w:r>
      <w:r w:rsidRPr="001F1BC5">
        <w:rPr>
          <w:sz w:val="26"/>
        </w:rPr>
        <w:t>в</w:t>
      </w:r>
      <w:r w:rsidRPr="001F1BC5">
        <w:rPr>
          <w:spacing w:val="1"/>
          <w:sz w:val="26"/>
        </w:rPr>
        <w:t xml:space="preserve"> </w:t>
      </w:r>
      <w:r w:rsidRPr="001F1BC5">
        <w:rPr>
          <w:sz w:val="26"/>
        </w:rPr>
        <w:t>различных</w:t>
      </w:r>
      <w:r w:rsidRPr="001F1BC5">
        <w:rPr>
          <w:spacing w:val="1"/>
          <w:sz w:val="26"/>
        </w:rPr>
        <w:t xml:space="preserve"> </w:t>
      </w:r>
      <w:r w:rsidRPr="001F1BC5">
        <w:rPr>
          <w:sz w:val="26"/>
        </w:rPr>
        <w:t>видах</w:t>
      </w:r>
      <w:r w:rsidRPr="001F1BC5">
        <w:rPr>
          <w:spacing w:val="1"/>
          <w:sz w:val="26"/>
        </w:rPr>
        <w:t xml:space="preserve"> </w:t>
      </w:r>
      <w:r w:rsidRPr="001F1BC5">
        <w:rPr>
          <w:sz w:val="26"/>
        </w:rPr>
        <w:t>трудовой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интерес</w:t>
      </w:r>
      <w:r w:rsidRPr="001F1BC5">
        <w:rPr>
          <w:spacing w:val="1"/>
          <w:sz w:val="26"/>
        </w:rPr>
        <w:t xml:space="preserve"> </w:t>
      </w:r>
      <w:r w:rsidRPr="001F1BC5">
        <w:rPr>
          <w:sz w:val="26"/>
        </w:rPr>
        <w:t>к</w:t>
      </w:r>
      <w:r w:rsidRPr="001F1BC5">
        <w:rPr>
          <w:spacing w:val="1"/>
          <w:sz w:val="26"/>
        </w:rPr>
        <w:t xml:space="preserve"> </w:t>
      </w:r>
      <w:r w:rsidRPr="001F1BC5">
        <w:rPr>
          <w:sz w:val="26"/>
        </w:rPr>
        <w:t>различным</w:t>
      </w:r>
      <w:r w:rsidRPr="001F1BC5">
        <w:rPr>
          <w:spacing w:val="1"/>
          <w:sz w:val="26"/>
        </w:rPr>
        <w:t xml:space="preserve"> </w:t>
      </w:r>
      <w:r w:rsidRPr="001F1BC5">
        <w:rPr>
          <w:sz w:val="26"/>
        </w:rPr>
        <w:t>профессиям,</w:t>
      </w:r>
      <w:r w:rsidRPr="001F1BC5">
        <w:rPr>
          <w:spacing w:val="1"/>
          <w:sz w:val="26"/>
        </w:rPr>
        <w:t xml:space="preserve"> </w:t>
      </w:r>
      <w:r w:rsidRPr="001F1BC5">
        <w:rPr>
          <w:sz w:val="26"/>
        </w:rPr>
        <w:t>возникающий</w:t>
      </w:r>
      <w:r w:rsidRPr="001F1BC5">
        <w:rPr>
          <w:spacing w:val="1"/>
          <w:sz w:val="26"/>
        </w:rPr>
        <w:t xml:space="preserve"> </w:t>
      </w:r>
      <w:r w:rsidRPr="001F1BC5">
        <w:rPr>
          <w:sz w:val="26"/>
        </w:rPr>
        <w:t>при</w:t>
      </w:r>
      <w:r w:rsidRPr="001F1BC5">
        <w:rPr>
          <w:spacing w:val="1"/>
          <w:sz w:val="26"/>
        </w:rPr>
        <w:t xml:space="preserve"> </w:t>
      </w:r>
      <w:r w:rsidRPr="001F1BC5">
        <w:rPr>
          <w:sz w:val="26"/>
        </w:rPr>
        <w:t>обсуждении</w:t>
      </w:r>
      <w:r w:rsidRPr="001F1BC5">
        <w:rPr>
          <w:spacing w:val="1"/>
          <w:sz w:val="26"/>
        </w:rPr>
        <w:t xml:space="preserve"> </w:t>
      </w:r>
      <w:r w:rsidRPr="001F1BC5">
        <w:rPr>
          <w:sz w:val="26"/>
        </w:rPr>
        <w:t>примеров</w:t>
      </w:r>
      <w:r w:rsidRPr="001F1BC5">
        <w:rPr>
          <w:spacing w:val="-2"/>
          <w:sz w:val="26"/>
        </w:rPr>
        <w:t xml:space="preserve"> </w:t>
      </w:r>
      <w:r w:rsidRPr="001F1BC5">
        <w:rPr>
          <w:sz w:val="26"/>
        </w:rPr>
        <w:t>из</w:t>
      </w:r>
      <w:r w:rsidRPr="001F1BC5">
        <w:rPr>
          <w:spacing w:val="1"/>
          <w:sz w:val="26"/>
        </w:rPr>
        <w:t xml:space="preserve"> </w:t>
      </w:r>
      <w:r w:rsidRPr="001F1BC5">
        <w:rPr>
          <w:sz w:val="26"/>
        </w:rPr>
        <w:t>художественных</w:t>
      </w:r>
      <w:r w:rsidRPr="001F1BC5">
        <w:rPr>
          <w:spacing w:val="-1"/>
          <w:sz w:val="26"/>
        </w:rPr>
        <w:t xml:space="preserve"> </w:t>
      </w:r>
      <w:r w:rsidRPr="001F1BC5">
        <w:rPr>
          <w:sz w:val="26"/>
        </w:rPr>
        <w:t>произведений;</w:t>
      </w:r>
    </w:p>
    <w:p w:rsidR="00DE11BA" w:rsidRPr="001F1BC5" w:rsidRDefault="00DE11BA" w:rsidP="00DE11BA">
      <w:pPr>
        <w:spacing w:line="298" w:lineRule="exact"/>
        <w:jc w:val="both"/>
        <w:rPr>
          <w:i/>
          <w:sz w:val="26"/>
        </w:rPr>
      </w:pPr>
      <w:r w:rsidRPr="001F1BC5">
        <w:rPr>
          <w:i/>
          <w:sz w:val="26"/>
        </w:rPr>
        <w:t>экологического</w:t>
      </w:r>
      <w:r w:rsidRPr="001F1BC5">
        <w:rPr>
          <w:i/>
          <w:spacing w:val="-7"/>
          <w:sz w:val="26"/>
        </w:rPr>
        <w:t xml:space="preserve"> </w:t>
      </w:r>
      <w:r w:rsidRPr="001F1BC5">
        <w:rPr>
          <w:i/>
          <w:sz w:val="26"/>
        </w:rPr>
        <w:t>воспитания:</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бережное</w:t>
      </w:r>
      <w:r w:rsidRPr="001F1BC5">
        <w:rPr>
          <w:spacing w:val="-4"/>
          <w:sz w:val="26"/>
        </w:rPr>
        <w:t xml:space="preserve"> </w:t>
      </w:r>
      <w:r w:rsidRPr="001F1BC5">
        <w:rPr>
          <w:sz w:val="26"/>
        </w:rPr>
        <w:t>отношение</w:t>
      </w:r>
      <w:r w:rsidRPr="001F1BC5">
        <w:rPr>
          <w:spacing w:val="-1"/>
          <w:sz w:val="26"/>
        </w:rPr>
        <w:t xml:space="preserve"> </w:t>
      </w:r>
      <w:r w:rsidRPr="001F1BC5">
        <w:rPr>
          <w:sz w:val="26"/>
        </w:rPr>
        <w:t>к</w:t>
      </w:r>
      <w:r w:rsidRPr="001F1BC5">
        <w:rPr>
          <w:spacing w:val="-2"/>
          <w:sz w:val="26"/>
        </w:rPr>
        <w:t xml:space="preserve"> </w:t>
      </w:r>
      <w:r w:rsidRPr="001F1BC5">
        <w:rPr>
          <w:sz w:val="26"/>
        </w:rPr>
        <w:t>природе,</w:t>
      </w:r>
      <w:r w:rsidRPr="001F1BC5">
        <w:rPr>
          <w:spacing w:val="-4"/>
          <w:sz w:val="26"/>
        </w:rPr>
        <w:t xml:space="preserve"> </w:t>
      </w:r>
      <w:r w:rsidRPr="001F1BC5">
        <w:rPr>
          <w:sz w:val="26"/>
        </w:rPr>
        <w:t>формируемое</w:t>
      </w:r>
      <w:r w:rsidRPr="001F1BC5">
        <w:rPr>
          <w:spacing w:val="-3"/>
          <w:sz w:val="26"/>
        </w:rPr>
        <w:t xml:space="preserve"> </w:t>
      </w:r>
      <w:r w:rsidRPr="001F1BC5">
        <w:rPr>
          <w:sz w:val="26"/>
        </w:rPr>
        <w:t>в</w:t>
      </w:r>
      <w:r w:rsidRPr="001F1BC5">
        <w:rPr>
          <w:spacing w:val="-4"/>
          <w:sz w:val="26"/>
        </w:rPr>
        <w:t xml:space="preserve"> </w:t>
      </w:r>
      <w:r w:rsidRPr="001F1BC5">
        <w:rPr>
          <w:sz w:val="26"/>
        </w:rPr>
        <w:t>процессе</w:t>
      </w:r>
      <w:r w:rsidRPr="001F1BC5">
        <w:rPr>
          <w:spacing w:val="-4"/>
          <w:sz w:val="26"/>
        </w:rPr>
        <w:t xml:space="preserve"> </w:t>
      </w:r>
      <w:r w:rsidRPr="001F1BC5">
        <w:rPr>
          <w:sz w:val="26"/>
        </w:rPr>
        <w:t>работы</w:t>
      </w:r>
      <w:r w:rsidRPr="001F1BC5">
        <w:rPr>
          <w:spacing w:val="-2"/>
          <w:sz w:val="26"/>
        </w:rPr>
        <w:t xml:space="preserve"> </w:t>
      </w:r>
      <w:r w:rsidRPr="001F1BC5">
        <w:rPr>
          <w:sz w:val="26"/>
        </w:rPr>
        <w:t>с</w:t>
      </w:r>
      <w:r w:rsidRPr="001F1BC5">
        <w:rPr>
          <w:spacing w:val="-4"/>
          <w:sz w:val="26"/>
        </w:rPr>
        <w:t xml:space="preserve"> </w:t>
      </w:r>
      <w:r w:rsidRPr="001F1BC5">
        <w:rPr>
          <w:sz w:val="26"/>
        </w:rPr>
        <w:t>текстами;</w:t>
      </w:r>
    </w:p>
    <w:p w:rsidR="00DE11BA" w:rsidRPr="001F1BC5" w:rsidRDefault="00DE11BA" w:rsidP="00DE11BA">
      <w:pPr>
        <w:numPr>
          <w:ilvl w:val="0"/>
          <w:numId w:val="5"/>
        </w:numPr>
        <w:tabs>
          <w:tab w:val="left" w:pos="566"/>
        </w:tabs>
        <w:spacing w:before="1" w:line="298" w:lineRule="exact"/>
        <w:ind w:left="565" w:hanging="349"/>
        <w:rPr>
          <w:sz w:val="26"/>
        </w:rPr>
      </w:pPr>
      <w:r w:rsidRPr="001F1BC5">
        <w:rPr>
          <w:sz w:val="26"/>
        </w:rPr>
        <w:t>неприятие</w:t>
      </w:r>
      <w:r w:rsidRPr="001F1BC5">
        <w:rPr>
          <w:spacing w:val="-5"/>
          <w:sz w:val="26"/>
        </w:rPr>
        <w:t xml:space="preserve"> </w:t>
      </w:r>
      <w:r w:rsidRPr="001F1BC5">
        <w:rPr>
          <w:sz w:val="26"/>
        </w:rPr>
        <w:t>действий, приносящих</w:t>
      </w:r>
      <w:r w:rsidRPr="001F1BC5">
        <w:rPr>
          <w:spacing w:val="-5"/>
          <w:sz w:val="26"/>
        </w:rPr>
        <w:t xml:space="preserve"> </w:t>
      </w:r>
      <w:r w:rsidRPr="001F1BC5">
        <w:rPr>
          <w:sz w:val="26"/>
        </w:rPr>
        <w:t>ей</w:t>
      </w:r>
      <w:r w:rsidRPr="001F1BC5">
        <w:rPr>
          <w:spacing w:val="-3"/>
          <w:sz w:val="26"/>
        </w:rPr>
        <w:t xml:space="preserve"> </w:t>
      </w:r>
      <w:r w:rsidRPr="001F1BC5">
        <w:rPr>
          <w:sz w:val="26"/>
        </w:rPr>
        <w:t>вред;</w:t>
      </w:r>
    </w:p>
    <w:p w:rsidR="00DE11BA" w:rsidRPr="001F1BC5" w:rsidRDefault="00DE11BA" w:rsidP="00DE11BA">
      <w:pPr>
        <w:numPr>
          <w:ilvl w:val="0"/>
          <w:numId w:val="5"/>
        </w:numPr>
        <w:tabs>
          <w:tab w:val="left" w:pos="501"/>
        </w:tabs>
        <w:spacing w:line="298" w:lineRule="exact"/>
        <w:ind w:left="500" w:hanging="284"/>
        <w:rPr>
          <w:sz w:val="26"/>
        </w:rPr>
      </w:pPr>
      <w:r w:rsidRPr="001F1BC5">
        <w:rPr>
          <w:sz w:val="26"/>
        </w:rPr>
        <w:t>ценности</w:t>
      </w:r>
      <w:r w:rsidRPr="001F1BC5">
        <w:rPr>
          <w:spacing w:val="-5"/>
          <w:sz w:val="26"/>
        </w:rPr>
        <w:t xml:space="preserve"> </w:t>
      </w:r>
      <w:r w:rsidRPr="001F1BC5">
        <w:rPr>
          <w:sz w:val="26"/>
        </w:rPr>
        <w:t>научного</w:t>
      </w:r>
      <w:r w:rsidRPr="001F1BC5">
        <w:rPr>
          <w:spacing w:val="-4"/>
          <w:sz w:val="26"/>
        </w:rPr>
        <w:t xml:space="preserve"> </w:t>
      </w:r>
      <w:r w:rsidRPr="001F1BC5">
        <w:rPr>
          <w:sz w:val="26"/>
        </w:rPr>
        <w:t>познания:</w:t>
      </w:r>
    </w:p>
    <w:p w:rsidR="00DE11BA" w:rsidRPr="001F1BC5" w:rsidRDefault="00DE11BA" w:rsidP="00DE11BA">
      <w:pPr>
        <w:numPr>
          <w:ilvl w:val="0"/>
          <w:numId w:val="5"/>
        </w:numPr>
        <w:tabs>
          <w:tab w:val="left" w:pos="566"/>
        </w:tabs>
        <w:spacing w:before="1"/>
        <w:ind w:right="110"/>
        <w:jc w:val="both"/>
        <w:rPr>
          <w:sz w:val="26"/>
        </w:rPr>
      </w:pPr>
      <w:r w:rsidRPr="001F1BC5">
        <w:rPr>
          <w:sz w:val="26"/>
        </w:rPr>
        <w:t>первоначальные</w:t>
      </w:r>
      <w:r w:rsidRPr="001F1BC5">
        <w:rPr>
          <w:spacing w:val="1"/>
          <w:sz w:val="26"/>
        </w:rPr>
        <w:t xml:space="preserve"> </w:t>
      </w:r>
      <w:r w:rsidRPr="001F1BC5">
        <w:rPr>
          <w:sz w:val="26"/>
        </w:rPr>
        <w:t>представления</w:t>
      </w:r>
      <w:r w:rsidRPr="001F1BC5">
        <w:rPr>
          <w:spacing w:val="1"/>
          <w:sz w:val="26"/>
        </w:rPr>
        <w:t xml:space="preserve"> </w:t>
      </w:r>
      <w:r w:rsidRPr="001F1BC5">
        <w:rPr>
          <w:sz w:val="26"/>
        </w:rPr>
        <w:t>о</w:t>
      </w:r>
      <w:r w:rsidRPr="001F1BC5">
        <w:rPr>
          <w:spacing w:val="1"/>
          <w:sz w:val="26"/>
        </w:rPr>
        <w:t xml:space="preserve"> </w:t>
      </w:r>
      <w:r w:rsidRPr="001F1BC5">
        <w:rPr>
          <w:sz w:val="26"/>
        </w:rPr>
        <w:t>научной</w:t>
      </w:r>
      <w:r w:rsidRPr="001F1BC5">
        <w:rPr>
          <w:spacing w:val="1"/>
          <w:sz w:val="26"/>
        </w:rPr>
        <w:t xml:space="preserve"> </w:t>
      </w:r>
      <w:r w:rsidRPr="001F1BC5">
        <w:rPr>
          <w:sz w:val="26"/>
        </w:rPr>
        <w:t>картине</w:t>
      </w:r>
      <w:r w:rsidRPr="001F1BC5">
        <w:rPr>
          <w:spacing w:val="1"/>
          <w:sz w:val="26"/>
        </w:rPr>
        <w:t xml:space="preserve"> </w:t>
      </w:r>
      <w:r w:rsidRPr="001F1BC5">
        <w:rPr>
          <w:sz w:val="26"/>
        </w:rPr>
        <w:t>мира</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первоначальные представления о системе языка как одной из составляющих целостной</w:t>
      </w:r>
      <w:r w:rsidRPr="001F1BC5">
        <w:rPr>
          <w:spacing w:val="-62"/>
          <w:sz w:val="26"/>
        </w:rPr>
        <w:t xml:space="preserve"> </w:t>
      </w:r>
      <w:r w:rsidRPr="001F1BC5">
        <w:rPr>
          <w:sz w:val="26"/>
        </w:rPr>
        <w:t>научной</w:t>
      </w:r>
      <w:r w:rsidRPr="001F1BC5">
        <w:rPr>
          <w:spacing w:val="-1"/>
          <w:sz w:val="26"/>
        </w:rPr>
        <w:t xml:space="preserve"> </w:t>
      </w:r>
      <w:r w:rsidRPr="001F1BC5">
        <w:rPr>
          <w:sz w:val="26"/>
        </w:rPr>
        <w:t>картины</w:t>
      </w:r>
      <w:r w:rsidRPr="001F1BC5">
        <w:rPr>
          <w:spacing w:val="3"/>
          <w:sz w:val="26"/>
        </w:rPr>
        <w:t xml:space="preserve"> </w:t>
      </w:r>
      <w:r w:rsidRPr="001F1BC5">
        <w:rPr>
          <w:sz w:val="26"/>
        </w:rPr>
        <w:t>мира);</w:t>
      </w:r>
    </w:p>
    <w:p w:rsidR="00DE11BA" w:rsidRPr="001F1BC5" w:rsidRDefault="00DE11BA" w:rsidP="00DE11BA">
      <w:pPr>
        <w:jc w:val="both"/>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66"/>
        </w:tabs>
        <w:spacing w:before="76"/>
        <w:ind w:right="113"/>
        <w:jc w:val="both"/>
        <w:rPr>
          <w:sz w:val="26"/>
        </w:rPr>
      </w:pPr>
      <w:r w:rsidRPr="001F1BC5">
        <w:rPr>
          <w:sz w:val="26"/>
        </w:rPr>
        <w:lastRenderedPageBreak/>
        <w:t>познавательные</w:t>
      </w:r>
      <w:r w:rsidRPr="001F1BC5">
        <w:rPr>
          <w:spacing w:val="1"/>
          <w:sz w:val="26"/>
        </w:rPr>
        <w:t xml:space="preserve"> </w:t>
      </w:r>
      <w:r w:rsidRPr="001F1BC5">
        <w:rPr>
          <w:sz w:val="26"/>
        </w:rPr>
        <w:t>интересы,</w:t>
      </w:r>
      <w:r w:rsidRPr="001F1BC5">
        <w:rPr>
          <w:spacing w:val="1"/>
          <w:sz w:val="26"/>
        </w:rPr>
        <w:t xml:space="preserve"> </w:t>
      </w:r>
      <w:r w:rsidRPr="001F1BC5">
        <w:rPr>
          <w:sz w:val="26"/>
        </w:rPr>
        <w:t>активность,</w:t>
      </w:r>
      <w:r w:rsidRPr="001F1BC5">
        <w:rPr>
          <w:spacing w:val="1"/>
          <w:sz w:val="26"/>
        </w:rPr>
        <w:t xml:space="preserve"> </w:t>
      </w:r>
      <w:r w:rsidRPr="001F1BC5">
        <w:rPr>
          <w:sz w:val="26"/>
        </w:rPr>
        <w:t>инициативность,</w:t>
      </w:r>
      <w:r w:rsidRPr="001F1BC5">
        <w:rPr>
          <w:spacing w:val="1"/>
          <w:sz w:val="26"/>
        </w:rPr>
        <w:t xml:space="preserve"> </w:t>
      </w:r>
      <w:r w:rsidRPr="001F1BC5">
        <w:rPr>
          <w:sz w:val="26"/>
        </w:rPr>
        <w:t>любознательность</w:t>
      </w:r>
      <w:r w:rsidRPr="001F1BC5">
        <w:rPr>
          <w:spacing w:val="1"/>
          <w:sz w:val="26"/>
        </w:rPr>
        <w:t xml:space="preserve"> </w:t>
      </w:r>
      <w:r w:rsidRPr="001F1BC5">
        <w:rPr>
          <w:sz w:val="26"/>
        </w:rPr>
        <w:t>и</w:t>
      </w:r>
      <w:r w:rsidRPr="001F1BC5">
        <w:rPr>
          <w:spacing w:val="1"/>
          <w:sz w:val="26"/>
        </w:rPr>
        <w:t xml:space="preserve"> </w:t>
      </w:r>
      <w:r w:rsidRPr="001F1BC5">
        <w:rPr>
          <w:sz w:val="26"/>
        </w:rPr>
        <w:t>самостоятельность</w:t>
      </w:r>
      <w:r w:rsidRPr="001F1BC5">
        <w:rPr>
          <w:spacing w:val="1"/>
          <w:sz w:val="26"/>
        </w:rPr>
        <w:t xml:space="preserve"> </w:t>
      </w:r>
      <w:r w:rsidRPr="001F1BC5">
        <w:rPr>
          <w:sz w:val="26"/>
        </w:rPr>
        <w:t>в</w:t>
      </w:r>
      <w:r w:rsidRPr="001F1BC5">
        <w:rPr>
          <w:spacing w:val="1"/>
          <w:sz w:val="26"/>
        </w:rPr>
        <w:t xml:space="preserve"> </w:t>
      </w:r>
      <w:r w:rsidRPr="001F1BC5">
        <w:rPr>
          <w:sz w:val="26"/>
        </w:rPr>
        <w:t>познании,</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познавательный</w:t>
      </w:r>
      <w:r w:rsidRPr="001F1BC5">
        <w:rPr>
          <w:spacing w:val="1"/>
          <w:sz w:val="26"/>
        </w:rPr>
        <w:t xml:space="preserve"> </w:t>
      </w:r>
      <w:r w:rsidRPr="001F1BC5">
        <w:rPr>
          <w:sz w:val="26"/>
        </w:rPr>
        <w:t>интерес</w:t>
      </w:r>
      <w:r w:rsidRPr="001F1BC5">
        <w:rPr>
          <w:spacing w:val="1"/>
          <w:sz w:val="26"/>
        </w:rPr>
        <w:t xml:space="preserve"> </w:t>
      </w:r>
      <w:r w:rsidRPr="001F1BC5">
        <w:rPr>
          <w:sz w:val="26"/>
        </w:rPr>
        <w:t>к</w:t>
      </w:r>
      <w:r w:rsidRPr="001F1BC5">
        <w:rPr>
          <w:spacing w:val="1"/>
          <w:sz w:val="26"/>
        </w:rPr>
        <w:t xml:space="preserve"> </w:t>
      </w:r>
      <w:r w:rsidRPr="001F1BC5">
        <w:rPr>
          <w:sz w:val="26"/>
        </w:rPr>
        <w:t>изучению</w:t>
      </w:r>
      <w:r w:rsidRPr="001F1BC5">
        <w:rPr>
          <w:spacing w:val="1"/>
          <w:sz w:val="26"/>
        </w:rPr>
        <w:t xml:space="preserve"> </w:t>
      </w:r>
      <w:r w:rsidRPr="001F1BC5">
        <w:rPr>
          <w:sz w:val="26"/>
        </w:rPr>
        <w:t>русского</w:t>
      </w:r>
      <w:r w:rsidRPr="001F1BC5">
        <w:rPr>
          <w:spacing w:val="-2"/>
          <w:sz w:val="26"/>
        </w:rPr>
        <w:t xml:space="preserve"> </w:t>
      </w:r>
      <w:r w:rsidRPr="001F1BC5">
        <w:rPr>
          <w:sz w:val="26"/>
        </w:rPr>
        <w:t>языка,</w:t>
      </w:r>
      <w:r w:rsidRPr="001F1BC5">
        <w:rPr>
          <w:spacing w:val="-1"/>
          <w:sz w:val="26"/>
        </w:rPr>
        <w:t xml:space="preserve"> </w:t>
      </w:r>
      <w:r w:rsidRPr="001F1BC5">
        <w:rPr>
          <w:sz w:val="26"/>
        </w:rPr>
        <w:t>активность</w:t>
      </w:r>
      <w:r w:rsidRPr="001F1BC5">
        <w:rPr>
          <w:spacing w:val="-2"/>
          <w:sz w:val="26"/>
        </w:rPr>
        <w:t xml:space="preserve"> </w:t>
      </w:r>
      <w:r w:rsidRPr="001F1BC5">
        <w:rPr>
          <w:sz w:val="26"/>
        </w:rPr>
        <w:t>и</w:t>
      </w:r>
      <w:r w:rsidRPr="001F1BC5">
        <w:rPr>
          <w:spacing w:val="-1"/>
          <w:sz w:val="26"/>
        </w:rPr>
        <w:t xml:space="preserve"> </w:t>
      </w:r>
      <w:r w:rsidRPr="001F1BC5">
        <w:rPr>
          <w:sz w:val="26"/>
        </w:rPr>
        <w:t>самостоятельность</w:t>
      </w:r>
      <w:r w:rsidRPr="001F1BC5">
        <w:rPr>
          <w:spacing w:val="-2"/>
          <w:sz w:val="26"/>
        </w:rPr>
        <w:t xml:space="preserve"> </w:t>
      </w:r>
      <w:r w:rsidRPr="001F1BC5">
        <w:rPr>
          <w:sz w:val="26"/>
        </w:rPr>
        <w:t>в</w:t>
      </w:r>
      <w:r w:rsidRPr="001F1BC5">
        <w:rPr>
          <w:spacing w:val="-2"/>
          <w:sz w:val="26"/>
        </w:rPr>
        <w:t xml:space="preserve"> </w:t>
      </w:r>
      <w:r w:rsidRPr="001F1BC5">
        <w:rPr>
          <w:sz w:val="26"/>
        </w:rPr>
        <w:t>его</w:t>
      </w:r>
      <w:r w:rsidRPr="001F1BC5">
        <w:rPr>
          <w:spacing w:val="-1"/>
          <w:sz w:val="26"/>
        </w:rPr>
        <w:t xml:space="preserve"> </w:t>
      </w:r>
      <w:r w:rsidRPr="001F1BC5">
        <w:rPr>
          <w:sz w:val="26"/>
        </w:rPr>
        <w:t>познании.</w:t>
      </w:r>
    </w:p>
    <w:p w:rsidR="00DE11BA" w:rsidRPr="001F1BC5" w:rsidRDefault="00DE11BA" w:rsidP="00DE11BA">
      <w:pPr>
        <w:rPr>
          <w:sz w:val="26"/>
          <w:szCs w:val="26"/>
        </w:rPr>
      </w:pPr>
    </w:p>
    <w:p w:rsidR="00DE11BA" w:rsidRPr="001F1BC5" w:rsidRDefault="00DE11BA" w:rsidP="00DE11BA">
      <w:pPr>
        <w:outlineLvl w:val="1"/>
        <w:rPr>
          <w:b/>
          <w:bCs/>
          <w:sz w:val="26"/>
          <w:szCs w:val="26"/>
        </w:rPr>
      </w:pPr>
      <w:r w:rsidRPr="001F1BC5">
        <w:rPr>
          <w:b/>
          <w:bCs/>
          <w:sz w:val="26"/>
          <w:szCs w:val="26"/>
        </w:rPr>
        <w:t>МЕТАПРЕДМЕТНЫЕ</w:t>
      </w:r>
      <w:r w:rsidRPr="001F1BC5">
        <w:rPr>
          <w:b/>
          <w:bCs/>
          <w:spacing w:val="-6"/>
          <w:sz w:val="26"/>
          <w:szCs w:val="26"/>
        </w:rPr>
        <w:t xml:space="preserve"> </w:t>
      </w:r>
      <w:r w:rsidRPr="001F1BC5">
        <w:rPr>
          <w:b/>
          <w:bCs/>
          <w:sz w:val="26"/>
          <w:szCs w:val="26"/>
        </w:rPr>
        <w:t>РЕЗУЛЬТАТЫ</w:t>
      </w:r>
    </w:p>
    <w:p w:rsidR="00DE11BA" w:rsidRPr="001F1BC5" w:rsidRDefault="00DE11BA" w:rsidP="00DE11BA">
      <w:pPr>
        <w:spacing w:before="2"/>
        <w:rPr>
          <w:b/>
          <w:sz w:val="26"/>
          <w:szCs w:val="26"/>
        </w:rPr>
      </w:pPr>
    </w:p>
    <w:p w:rsidR="00DE11BA" w:rsidRPr="001F1BC5" w:rsidRDefault="00DE11BA" w:rsidP="00DE11BA">
      <w:pPr>
        <w:ind w:right="111"/>
        <w:jc w:val="both"/>
        <w:rPr>
          <w:sz w:val="26"/>
          <w:szCs w:val="26"/>
        </w:rPr>
      </w:pPr>
      <w:r w:rsidRPr="001F1BC5">
        <w:rPr>
          <w:sz w:val="26"/>
          <w:szCs w:val="26"/>
        </w:rPr>
        <w:t>В</w:t>
      </w:r>
      <w:r w:rsidRPr="001F1BC5">
        <w:rPr>
          <w:spacing w:val="1"/>
          <w:sz w:val="26"/>
          <w:szCs w:val="26"/>
        </w:rPr>
        <w:t xml:space="preserve"> </w:t>
      </w:r>
      <w:r w:rsidRPr="001F1BC5">
        <w:rPr>
          <w:sz w:val="26"/>
          <w:szCs w:val="26"/>
        </w:rPr>
        <w:t>результате</w:t>
      </w:r>
      <w:r w:rsidRPr="001F1BC5">
        <w:rPr>
          <w:spacing w:val="1"/>
          <w:sz w:val="26"/>
          <w:szCs w:val="26"/>
        </w:rPr>
        <w:t xml:space="preserve"> </w:t>
      </w:r>
      <w:r w:rsidRPr="001F1BC5">
        <w:rPr>
          <w:sz w:val="26"/>
          <w:szCs w:val="26"/>
        </w:rPr>
        <w:t>изучения</w:t>
      </w:r>
      <w:r w:rsidRPr="001F1BC5">
        <w:rPr>
          <w:spacing w:val="1"/>
          <w:sz w:val="26"/>
          <w:szCs w:val="26"/>
        </w:rPr>
        <w:t xml:space="preserve"> </w:t>
      </w:r>
      <w:r w:rsidRPr="001F1BC5">
        <w:rPr>
          <w:sz w:val="26"/>
          <w:szCs w:val="26"/>
        </w:rPr>
        <w:t>предмета</w:t>
      </w:r>
      <w:r w:rsidRPr="001F1BC5">
        <w:rPr>
          <w:spacing w:val="1"/>
          <w:sz w:val="26"/>
          <w:szCs w:val="26"/>
        </w:rPr>
        <w:t xml:space="preserve"> </w:t>
      </w:r>
      <w:r w:rsidRPr="001F1BC5">
        <w:rPr>
          <w:sz w:val="26"/>
          <w:szCs w:val="26"/>
        </w:rPr>
        <w:t>«Русский</w:t>
      </w:r>
      <w:r w:rsidRPr="001F1BC5">
        <w:rPr>
          <w:spacing w:val="1"/>
          <w:sz w:val="26"/>
          <w:szCs w:val="26"/>
        </w:rPr>
        <w:t xml:space="preserve"> </w:t>
      </w:r>
      <w:r w:rsidRPr="001F1BC5">
        <w:rPr>
          <w:sz w:val="26"/>
          <w:szCs w:val="26"/>
        </w:rPr>
        <w:t>язык»</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начальной</w:t>
      </w:r>
      <w:r w:rsidRPr="001F1BC5">
        <w:rPr>
          <w:spacing w:val="1"/>
          <w:sz w:val="26"/>
          <w:szCs w:val="26"/>
        </w:rPr>
        <w:t xml:space="preserve"> </w:t>
      </w:r>
      <w:r w:rsidRPr="001F1BC5">
        <w:rPr>
          <w:sz w:val="26"/>
          <w:szCs w:val="26"/>
        </w:rPr>
        <w:t>школе</w:t>
      </w:r>
      <w:r w:rsidRPr="001F1BC5">
        <w:rPr>
          <w:spacing w:val="1"/>
          <w:sz w:val="26"/>
          <w:szCs w:val="26"/>
        </w:rPr>
        <w:t xml:space="preserve"> </w:t>
      </w:r>
      <w:r w:rsidRPr="001F1BC5">
        <w:rPr>
          <w:sz w:val="26"/>
          <w:szCs w:val="26"/>
        </w:rPr>
        <w:t>у</w:t>
      </w:r>
      <w:r w:rsidRPr="001F1BC5">
        <w:rPr>
          <w:spacing w:val="1"/>
          <w:sz w:val="26"/>
          <w:szCs w:val="26"/>
        </w:rPr>
        <w:t xml:space="preserve"> </w:t>
      </w:r>
      <w:r w:rsidRPr="001F1BC5">
        <w:rPr>
          <w:sz w:val="26"/>
          <w:szCs w:val="26"/>
        </w:rPr>
        <w:t>обучающегося</w:t>
      </w:r>
      <w:r w:rsidRPr="001F1BC5">
        <w:rPr>
          <w:spacing w:val="1"/>
          <w:sz w:val="26"/>
          <w:szCs w:val="26"/>
        </w:rPr>
        <w:t xml:space="preserve"> </w:t>
      </w:r>
      <w:r w:rsidRPr="001F1BC5">
        <w:rPr>
          <w:sz w:val="26"/>
          <w:szCs w:val="26"/>
        </w:rPr>
        <w:t>будут</w:t>
      </w:r>
      <w:r w:rsidRPr="001F1BC5">
        <w:rPr>
          <w:spacing w:val="1"/>
          <w:sz w:val="26"/>
          <w:szCs w:val="26"/>
        </w:rPr>
        <w:t xml:space="preserve"> </w:t>
      </w:r>
      <w:r w:rsidRPr="001F1BC5">
        <w:rPr>
          <w:sz w:val="26"/>
          <w:szCs w:val="26"/>
        </w:rPr>
        <w:t>сформированы</w:t>
      </w:r>
      <w:r w:rsidRPr="001F1BC5">
        <w:rPr>
          <w:spacing w:val="1"/>
          <w:sz w:val="26"/>
          <w:szCs w:val="26"/>
        </w:rPr>
        <w:t xml:space="preserve"> </w:t>
      </w:r>
      <w:r w:rsidRPr="001F1BC5">
        <w:rPr>
          <w:sz w:val="26"/>
          <w:szCs w:val="26"/>
        </w:rPr>
        <w:t>следующие</w:t>
      </w:r>
      <w:r w:rsidRPr="001F1BC5">
        <w:rPr>
          <w:spacing w:val="1"/>
          <w:sz w:val="26"/>
          <w:szCs w:val="26"/>
        </w:rPr>
        <w:t xml:space="preserve"> </w:t>
      </w:r>
      <w:r w:rsidRPr="001F1BC5">
        <w:rPr>
          <w:sz w:val="26"/>
          <w:szCs w:val="26"/>
        </w:rPr>
        <w:t>познавательные</w:t>
      </w:r>
      <w:r w:rsidRPr="001F1BC5">
        <w:rPr>
          <w:spacing w:val="1"/>
          <w:sz w:val="26"/>
          <w:szCs w:val="26"/>
        </w:rPr>
        <w:t xml:space="preserve"> </w:t>
      </w:r>
      <w:r w:rsidRPr="001F1BC5">
        <w:rPr>
          <w:sz w:val="26"/>
          <w:szCs w:val="26"/>
        </w:rPr>
        <w:t>универсальные</w:t>
      </w:r>
      <w:r w:rsidRPr="001F1BC5">
        <w:rPr>
          <w:spacing w:val="1"/>
          <w:sz w:val="26"/>
          <w:szCs w:val="26"/>
        </w:rPr>
        <w:t xml:space="preserve"> </w:t>
      </w:r>
      <w:r w:rsidRPr="001F1BC5">
        <w:rPr>
          <w:sz w:val="26"/>
          <w:szCs w:val="26"/>
        </w:rPr>
        <w:t>учебные</w:t>
      </w:r>
      <w:r w:rsidRPr="001F1BC5">
        <w:rPr>
          <w:spacing w:val="-2"/>
          <w:sz w:val="26"/>
          <w:szCs w:val="26"/>
        </w:rPr>
        <w:t xml:space="preserve"> </w:t>
      </w:r>
      <w:r w:rsidRPr="001F1BC5">
        <w:rPr>
          <w:sz w:val="26"/>
          <w:szCs w:val="26"/>
        </w:rPr>
        <w:t>действия.</w:t>
      </w:r>
    </w:p>
    <w:p w:rsidR="00DE11BA" w:rsidRPr="001F1BC5" w:rsidRDefault="00DE11BA" w:rsidP="00DE11BA">
      <w:pPr>
        <w:spacing w:before="11"/>
        <w:rPr>
          <w:sz w:val="25"/>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Базовые</w:t>
      </w:r>
      <w:r w:rsidRPr="00411955">
        <w:rPr>
          <w:b/>
          <w:bCs/>
          <w:i/>
          <w:iCs/>
          <w:spacing w:val="-3"/>
          <w:sz w:val="26"/>
          <w:szCs w:val="26"/>
        </w:rPr>
        <w:t xml:space="preserve"> </w:t>
      </w:r>
      <w:r w:rsidRPr="00411955">
        <w:rPr>
          <w:b/>
          <w:bCs/>
          <w:i/>
          <w:iCs/>
          <w:sz w:val="26"/>
          <w:szCs w:val="26"/>
        </w:rPr>
        <w:t>логические</w:t>
      </w:r>
      <w:r w:rsidRPr="00411955">
        <w:rPr>
          <w:b/>
          <w:bCs/>
          <w:i/>
          <w:iCs/>
          <w:spacing w:val="-2"/>
          <w:sz w:val="26"/>
          <w:szCs w:val="26"/>
        </w:rPr>
        <w:t xml:space="preserve"> </w:t>
      </w:r>
      <w:r w:rsidRPr="00411955">
        <w:rPr>
          <w:b/>
          <w:bCs/>
          <w:i/>
          <w:iCs/>
          <w:sz w:val="26"/>
          <w:szCs w:val="26"/>
        </w:rPr>
        <w:t>действия:</w:t>
      </w:r>
    </w:p>
    <w:p w:rsidR="00DE11BA" w:rsidRPr="001F1BC5" w:rsidRDefault="00DE11BA" w:rsidP="00DE11BA">
      <w:pPr>
        <w:numPr>
          <w:ilvl w:val="0"/>
          <w:numId w:val="5"/>
        </w:numPr>
        <w:tabs>
          <w:tab w:val="left" w:pos="645"/>
        </w:tabs>
        <w:ind w:right="110"/>
        <w:jc w:val="both"/>
        <w:rPr>
          <w:sz w:val="26"/>
        </w:rPr>
      </w:pPr>
      <w:r w:rsidRPr="001F1BC5">
        <w:rPr>
          <w:sz w:val="26"/>
        </w:rPr>
        <w:t>сравнивать</w:t>
      </w:r>
      <w:r w:rsidRPr="001F1BC5">
        <w:rPr>
          <w:spacing w:val="1"/>
          <w:sz w:val="26"/>
        </w:rPr>
        <w:t xml:space="preserve"> </w:t>
      </w:r>
      <w:r w:rsidRPr="001F1BC5">
        <w:rPr>
          <w:sz w:val="26"/>
        </w:rPr>
        <w:t>различные</w:t>
      </w:r>
      <w:r w:rsidRPr="001F1BC5">
        <w:rPr>
          <w:spacing w:val="1"/>
          <w:sz w:val="26"/>
        </w:rPr>
        <w:t xml:space="preserve"> </w:t>
      </w:r>
      <w:r w:rsidRPr="001F1BC5">
        <w:rPr>
          <w:sz w:val="26"/>
        </w:rPr>
        <w:t>языковые</w:t>
      </w:r>
      <w:r w:rsidRPr="001F1BC5">
        <w:rPr>
          <w:spacing w:val="1"/>
          <w:sz w:val="26"/>
        </w:rPr>
        <w:t xml:space="preserve"> </w:t>
      </w:r>
      <w:r w:rsidRPr="001F1BC5">
        <w:rPr>
          <w:sz w:val="26"/>
        </w:rPr>
        <w:t>единицы</w:t>
      </w:r>
      <w:r w:rsidRPr="001F1BC5">
        <w:rPr>
          <w:spacing w:val="1"/>
          <w:sz w:val="26"/>
        </w:rPr>
        <w:t xml:space="preserve"> </w:t>
      </w:r>
      <w:r w:rsidRPr="001F1BC5">
        <w:rPr>
          <w:sz w:val="26"/>
        </w:rPr>
        <w:t>(звуки,</w:t>
      </w:r>
      <w:r w:rsidRPr="001F1BC5">
        <w:rPr>
          <w:spacing w:val="1"/>
          <w:sz w:val="26"/>
        </w:rPr>
        <w:t xml:space="preserve"> </w:t>
      </w:r>
      <w:r w:rsidRPr="001F1BC5">
        <w:rPr>
          <w:sz w:val="26"/>
        </w:rPr>
        <w:t>слова,</w:t>
      </w:r>
      <w:r w:rsidRPr="001F1BC5">
        <w:rPr>
          <w:spacing w:val="1"/>
          <w:sz w:val="26"/>
        </w:rPr>
        <w:t xml:space="preserve"> </w:t>
      </w:r>
      <w:r w:rsidRPr="001F1BC5">
        <w:rPr>
          <w:sz w:val="26"/>
        </w:rPr>
        <w:t>предложения,</w:t>
      </w:r>
      <w:r w:rsidRPr="001F1BC5">
        <w:rPr>
          <w:spacing w:val="1"/>
          <w:sz w:val="26"/>
        </w:rPr>
        <w:t xml:space="preserve"> </w:t>
      </w:r>
      <w:r w:rsidRPr="001F1BC5">
        <w:rPr>
          <w:sz w:val="26"/>
        </w:rPr>
        <w:t>тексты),</w:t>
      </w:r>
      <w:r w:rsidRPr="001F1BC5">
        <w:rPr>
          <w:spacing w:val="1"/>
          <w:sz w:val="26"/>
        </w:rPr>
        <w:t xml:space="preserve"> </w:t>
      </w:r>
      <w:r w:rsidRPr="001F1BC5">
        <w:rPr>
          <w:sz w:val="26"/>
        </w:rPr>
        <w:t>устанавливать</w:t>
      </w:r>
      <w:r w:rsidRPr="001F1BC5">
        <w:rPr>
          <w:spacing w:val="1"/>
          <w:sz w:val="26"/>
        </w:rPr>
        <w:t xml:space="preserve"> </w:t>
      </w:r>
      <w:r w:rsidRPr="001F1BC5">
        <w:rPr>
          <w:sz w:val="26"/>
        </w:rPr>
        <w:t>основания</w:t>
      </w:r>
      <w:r w:rsidRPr="001F1BC5">
        <w:rPr>
          <w:spacing w:val="1"/>
          <w:sz w:val="26"/>
        </w:rPr>
        <w:t xml:space="preserve"> </w:t>
      </w:r>
      <w:r w:rsidRPr="001F1BC5">
        <w:rPr>
          <w:sz w:val="26"/>
        </w:rPr>
        <w:t>для</w:t>
      </w:r>
      <w:r w:rsidRPr="001F1BC5">
        <w:rPr>
          <w:spacing w:val="1"/>
          <w:sz w:val="26"/>
        </w:rPr>
        <w:t xml:space="preserve"> </w:t>
      </w:r>
      <w:r w:rsidRPr="001F1BC5">
        <w:rPr>
          <w:sz w:val="26"/>
        </w:rPr>
        <w:t>сравнения</w:t>
      </w:r>
      <w:r w:rsidRPr="001F1BC5">
        <w:rPr>
          <w:spacing w:val="1"/>
          <w:sz w:val="26"/>
        </w:rPr>
        <w:t xml:space="preserve"> </w:t>
      </w:r>
      <w:r w:rsidRPr="001F1BC5">
        <w:rPr>
          <w:sz w:val="26"/>
        </w:rPr>
        <w:t>языковых</w:t>
      </w:r>
      <w:r w:rsidRPr="001F1BC5">
        <w:rPr>
          <w:spacing w:val="1"/>
          <w:sz w:val="26"/>
        </w:rPr>
        <w:t xml:space="preserve"> </w:t>
      </w:r>
      <w:r w:rsidRPr="001F1BC5">
        <w:rPr>
          <w:sz w:val="26"/>
        </w:rPr>
        <w:t>единиц</w:t>
      </w:r>
      <w:r w:rsidRPr="001F1BC5">
        <w:rPr>
          <w:spacing w:val="1"/>
          <w:sz w:val="26"/>
        </w:rPr>
        <w:t xml:space="preserve"> </w:t>
      </w:r>
      <w:r w:rsidRPr="001F1BC5">
        <w:rPr>
          <w:sz w:val="26"/>
        </w:rPr>
        <w:t>(частеречная</w:t>
      </w:r>
      <w:r w:rsidRPr="001F1BC5">
        <w:rPr>
          <w:spacing w:val="1"/>
          <w:sz w:val="26"/>
        </w:rPr>
        <w:t xml:space="preserve"> </w:t>
      </w:r>
      <w:r w:rsidRPr="001F1BC5">
        <w:rPr>
          <w:sz w:val="26"/>
        </w:rPr>
        <w:t>принадлежность, грамматический признак, лексическое значение и др); устанавливать</w:t>
      </w:r>
      <w:r w:rsidRPr="001F1BC5">
        <w:rPr>
          <w:spacing w:val="1"/>
          <w:sz w:val="26"/>
        </w:rPr>
        <w:t xml:space="preserve"> </w:t>
      </w:r>
      <w:r w:rsidRPr="001F1BC5">
        <w:rPr>
          <w:sz w:val="26"/>
        </w:rPr>
        <w:t>аналогии</w:t>
      </w:r>
      <w:r w:rsidRPr="001F1BC5">
        <w:rPr>
          <w:spacing w:val="-2"/>
          <w:sz w:val="26"/>
        </w:rPr>
        <w:t xml:space="preserve"> </w:t>
      </w:r>
      <w:r w:rsidRPr="001F1BC5">
        <w:rPr>
          <w:sz w:val="26"/>
        </w:rPr>
        <w:t>языковых</w:t>
      </w:r>
      <w:r w:rsidRPr="001F1BC5">
        <w:rPr>
          <w:spacing w:val="-1"/>
          <w:sz w:val="26"/>
        </w:rPr>
        <w:t xml:space="preserve"> </w:t>
      </w:r>
      <w:r w:rsidRPr="001F1BC5">
        <w:rPr>
          <w:sz w:val="26"/>
        </w:rPr>
        <w:t>единиц;</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объединять</w:t>
      </w:r>
      <w:r w:rsidRPr="001F1BC5">
        <w:rPr>
          <w:spacing w:val="-5"/>
          <w:sz w:val="26"/>
        </w:rPr>
        <w:t xml:space="preserve"> </w:t>
      </w:r>
      <w:r w:rsidRPr="001F1BC5">
        <w:rPr>
          <w:sz w:val="26"/>
        </w:rPr>
        <w:t>объекты</w:t>
      </w:r>
      <w:r w:rsidRPr="001F1BC5">
        <w:rPr>
          <w:spacing w:val="-3"/>
          <w:sz w:val="26"/>
        </w:rPr>
        <w:t xml:space="preserve"> </w:t>
      </w:r>
      <w:r w:rsidRPr="001F1BC5">
        <w:rPr>
          <w:sz w:val="26"/>
        </w:rPr>
        <w:t>(языковые</w:t>
      </w:r>
      <w:r w:rsidRPr="001F1BC5">
        <w:rPr>
          <w:spacing w:val="-4"/>
          <w:sz w:val="26"/>
        </w:rPr>
        <w:t xml:space="preserve"> </w:t>
      </w:r>
      <w:r w:rsidRPr="001F1BC5">
        <w:rPr>
          <w:sz w:val="26"/>
        </w:rPr>
        <w:t>единицы)</w:t>
      </w:r>
      <w:r w:rsidRPr="001F1BC5">
        <w:rPr>
          <w:spacing w:val="-3"/>
          <w:sz w:val="26"/>
        </w:rPr>
        <w:t xml:space="preserve"> </w:t>
      </w:r>
      <w:r w:rsidRPr="001F1BC5">
        <w:rPr>
          <w:sz w:val="26"/>
        </w:rPr>
        <w:t>по</w:t>
      </w:r>
      <w:r w:rsidRPr="001F1BC5">
        <w:rPr>
          <w:spacing w:val="-4"/>
          <w:sz w:val="26"/>
        </w:rPr>
        <w:t xml:space="preserve"> </w:t>
      </w:r>
      <w:r w:rsidRPr="001F1BC5">
        <w:rPr>
          <w:sz w:val="26"/>
        </w:rPr>
        <w:t>определённому</w:t>
      </w:r>
      <w:r w:rsidRPr="001F1BC5">
        <w:rPr>
          <w:spacing w:val="-3"/>
          <w:sz w:val="26"/>
        </w:rPr>
        <w:t xml:space="preserve"> </w:t>
      </w:r>
      <w:r w:rsidRPr="001F1BC5">
        <w:rPr>
          <w:sz w:val="26"/>
        </w:rPr>
        <w:t>признаку;</w:t>
      </w:r>
    </w:p>
    <w:p w:rsidR="00DE11BA" w:rsidRPr="001F1BC5" w:rsidRDefault="00DE11BA" w:rsidP="00DE11BA">
      <w:pPr>
        <w:numPr>
          <w:ilvl w:val="0"/>
          <w:numId w:val="5"/>
        </w:numPr>
        <w:tabs>
          <w:tab w:val="left" w:pos="645"/>
        </w:tabs>
        <w:ind w:right="113"/>
        <w:jc w:val="both"/>
        <w:rPr>
          <w:sz w:val="26"/>
        </w:rPr>
      </w:pPr>
      <w:r w:rsidRPr="001F1BC5">
        <w:rPr>
          <w:sz w:val="26"/>
        </w:rPr>
        <w:t>определять существенный признак для классификации языковых единиц (звуков,</w:t>
      </w:r>
      <w:r w:rsidRPr="001F1BC5">
        <w:rPr>
          <w:spacing w:val="1"/>
          <w:sz w:val="26"/>
        </w:rPr>
        <w:t xml:space="preserve"> </w:t>
      </w:r>
      <w:r w:rsidRPr="001F1BC5">
        <w:rPr>
          <w:sz w:val="26"/>
        </w:rPr>
        <w:t>частей</w:t>
      </w:r>
      <w:r w:rsidRPr="001F1BC5">
        <w:rPr>
          <w:spacing w:val="-2"/>
          <w:sz w:val="26"/>
        </w:rPr>
        <w:t xml:space="preserve"> </w:t>
      </w:r>
      <w:r w:rsidRPr="001F1BC5">
        <w:rPr>
          <w:sz w:val="26"/>
        </w:rPr>
        <w:t>речи,</w:t>
      </w:r>
      <w:r w:rsidRPr="001F1BC5">
        <w:rPr>
          <w:spacing w:val="-2"/>
          <w:sz w:val="26"/>
        </w:rPr>
        <w:t xml:space="preserve"> </w:t>
      </w:r>
      <w:r w:rsidRPr="001F1BC5">
        <w:rPr>
          <w:sz w:val="26"/>
        </w:rPr>
        <w:t>предложений,</w:t>
      </w:r>
      <w:r w:rsidRPr="001F1BC5">
        <w:rPr>
          <w:spacing w:val="-2"/>
          <w:sz w:val="26"/>
        </w:rPr>
        <w:t xml:space="preserve"> </w:t>
      </w:r>
      <w:r w:rsidRPr="001F1BC5">
        <w:rPr>
          <w:sz w:val="26"/>
        </w:rPr>
        <w:t>текстов);</w:t>
      </w:r>
      <w:r w:rsidRPr="001F1BC5">
        <w:rPr>
          <w:spacing w:val="-1"/>
          <w:sz w:val="26"/>
        </w:rPr>
        <w:t xml:space="preserve"> </w:t>
      </w:r>
      <w:r w:rsidRPr="001F1BC5">
        <w:rPr>
          <w:sz w:val="26"/>
        </w:rPr>
        <w:t>классифицировать языковые</w:t>
      </w:r>
      <w:r w:rsidRPr="001F1BC5">
        <w:rPr>
          <w:spacing w:val="-2"/>
          <w:sz w:val="26"/>
        </w:rPr>
        <w:t xml:space="preserve"> </w:t>
      </w:r>
      <w:r w:rsidRPr="001F1BC5">
        <w:rPr>
          <w:sz w:val="26"/>
        </w:rPr>
        <w:t>единицы;</w:t>
      </w:r>
    </w:p>
    <w:p w:rsidR="00DE11BA" w:rsidRPr="001F1BC5" w:rsidRDefault="00DE11BA" w:rsidP="00DE11BA">
      <w:pPr>
        <w:numPr>
          <w:ilvl w:val="0"/>
          <w:numId w:val="5"/>
        </w:numPr>
        <w:tabs>
          <w:tab w:val="left" w:pos="645"/>
        </w:tabs>
        <w:ind w:right="107"/>
        <w:jc w:val="both"/>
        <w:rPr>
          <w:sz w:val="26"/>
        </w:rPr>
      </w:pPr>
      <w:r w:rsidRPr="001F1BC5">
        <w:rPr>
          <w:sz w:val="26"/>
        </w:rPr>
        <w:t>находить</w:t>
      </w:r>
      <w:r w:rsidRPr="001F1BC5">
        <w:rPr>
          <w:spacing w:val="1"/>
          <w:sz w:val="26"/>
        </w:rPr>
        <w:t xml:space="preserve"> </w:t>
      </w:r>
      <w:r w:rsidRPr="001F1BC5">
        <w:rPr>
          <w:sz w:val="26"/>
        </w:rPr>
        <w:t>в</w:t>
      </w:r>
      <w:r w:rsidRPr="001F1BC5">
        <w:rPr>
          <w:spacing w:val="1"/>
          <w:sz w:val="26"/>
        </w:rPr>
        <w:t xml:space="preserve"> </w:t>
      </w:r>
      <w:r w:rsidRPr="001F1BC5">
        <w:rPr>
          <w:sz w:val="26"/>
        </w:rPr>
        <w:t>языковом</w:t>
      </w:r>
      <w:r w:rsidRPr="001F1BC5">
        <w:rPr>
          <w:spacing w:val="1"/>
          <w:sz w:val="26"/>
        </w:rPr>
        <w:t xml:space="preserve"> </w:t>
      </w:r>
      <w:r w:rsidRPr="001F1BC5">
        <w:rPr>
          <w:sz w:val="26"/>
        </w:rPr>
        <w:t>материале</w:t>
      </w:r>
      <w:r w:rsidRPr="001F1BC5">
        <w:rPr>
          <w:spacing w:val="1"/>
          <w:sz w:val="26"/>
        </w:rPr>
        <w:t xml:space="preserve"> </w:t>
      </w:r>
      <w:r w:rsidRPr="001F1BC5">
        <w:rPr>
          <w:sz w:val="26"/>
        </w:rPr>
        <w:t>закономерности</w:t>
      </w:r>
      <w:r w:rsidRPr="001F1BC5">
        <w:rPr>
          <w:spacing w:val="1"/>
          <w:sz w:val="26"/>
        </w:rPr>
        <w:t xml:space="preserve"> </w:t>
      </w:r>
      <w:r w:rsidRPr="001F1BC5">
        <w:rPr>
          <w:sz w:val="26"/>
        </w:rPr>
        <w:t>и</w:t>
      </w:r>
      <w:r w:rsidRPr="001F1BC5">
        <w:rPr>
          <w:spacing w:val="1"/>
          <w:sz w:val="26"/>
        </w:rPr>
        <w:t xml:space="preserve"> </w:t>
      </w:r>
      <w:r w:rsidRPr="001F1BC5">
        <w:rPr>
          <w:sz w:val="26"/>
        </w:rPr>
        <w:t>противоречия</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учителем</w:t>
      </w:r>
      <w:r w:rsidRPr="001F1BC5">
        <w:rPr>
          <w:spacing w:val="1"/>
          <w:sz w:val="26"/>
        </w:rPr>
        <w:t xml:space="preserve"> </w:t>
      </w:r>
      <w:r w:rsidRPr="001F1BC5">
        <w:rPr>
          <w:sz w:val="26"/>
        </w:rPr>
        <w:t>алгоритма</w:t>
      </w:r>
      <w:r w:rsidRPr="001F1BC5">
        <w:rPr>
          <w:spacing w:val="1"/>
          <w:sz w:val="26"/>
        </w:rPr>
        <w:t xml:space="preserve"> </w:t>
      </w:r>
      <w:r w:rsidRPr="001F1BC5">
        <w:rPr>
          <w:sz w:val="26"/>
        </w:rPr>
        <w:t>наблюдения;</w:t>
      </w:r>
      <w:r w:rsidRPr="001F1BC5">
        <w:rPr>
          <w:spacing w:val="65"/>
          <w:sz w:val="26"/>
        </w:rPr>
        <w:t xml:space="preserve"> </w:t>
      </w:r>
      <w:r w:rsidRPr="001F1BC5">
        <w:rPr>
          <w:sz w:val="26"/>
        </w:rPr>
        <w:t>анализировать алгоритм действий</w:t>
      </w:r>
      <w:r w:rsidRPr="001F1BC5">
        <w:rPr>
          <w:spacing w:val="1"/>
          <w:sz w:val="26"/>
        </w:rPr>
        <w:t xml:space="preserve"> </w:t>
      </w:r>
      <w:r w:rsidRPr="001F1BC5">
        <w:rPr>
          <w:sz w:val="26"/>
        </w:rPr>
        <w:t>при работе с языковыми единицами, самостоятельно выделять учебные операции при</w:t>
      </w:r>
      <w:r w:rsidRPr="001F1BC5">
        <w:rPr>
          <w:spacing w:val="1"/>
          <w:sz w:val="26"/>
        </w:rPr>
        <w:t xml:space="preserve"> </w:t>
      </w:r>
      <w:r w:rsidRPr="001F1BC5">
        <w:rPr>
          <w:sz w:val="26"/>
        </w:rPr>
        <w:t>анализе</w:t>
      </w:r>
      <w:r w:rsidRPr="001F1BC5">
        <w:rPr>
          <w:spacing w:val="-2"/>
          <w:sz w:val="26"/>
        </w:rPr>
        <w:t xml:space="preserve"> </w:t>
      </w:r>
      <w:r w:rsidRPr="001F1BC5">
        <w:rPr>
          <w:sz w:val="26"/>
        </w:rPr>
        <w:t>языковых</w:t>
      </w:r>
      <w:r w:rsidRPr="001F1BC5">
        <w:rPr>
          <w:spacing w:val="-1"/>
          <w:sz w:val="26"/>
        </w:rPr>
        <w:t xml:space="preserve"> </w:t>
      </w:r>
      <w:r w:rsidRPr="001F1BC5">
        <w:rPr>
          <w:sz w:val="26"/>
        </w:rPr>
        <w:t>единиц;</w:t>
      </w:r>
    </w:p>
    <w:p w:rsidR="00DE11BA" w:rsidRPr="001F1BC5" w:rsidRDefault="00DE11BA" w:rsidP="00DE11BA">
      <w:pPr>
        <w:numPr>
          <w:ilvl w:val="0"/>
          <w:numId w:val="5"/>
        </w:numPr>
        <w:tabs>
          <w:tab w:val="left" w:pos="645"/>
        </w:tabs>
        <w:spacing w:before="1"/>
        <w:ind w:right="105"/>
        <w:jc w:val="both"/>
        <w:rPr>
          <w:sz w:val="26"/>
        </w:rPr>
      </w:pPr>
      <w:r w:rsidRPr="001F1BC5">
        <w:rPr>
          <w:sz w:val="26"/>
        </w:rPr>
        <w:t>выявлять недостаток информации для решения учебной и практической задачи 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алгоритма,</w:t>
      </w:r>
      <w:r w:rsidRPr="001F1BC5">
        <w:rPr>
          <w:spacing w:val="1"/>
          <w:sz w:val="26"/>
        </w:rPr>
        <w:t xml:space="preserve"> </w:t>
      </w:r>
      <w:r w:rsidRPr="001F1BC5">
        <w:rPr>
          <w:sz w:val="26"/>
        </w:rPr>
        <w:t>формулировать</w:t>
      </w:r>
      <w:r w:rsidRPr="001F1BC5">
        <w:rPr>
          <w:spacing w:val="1"/>
          <w:sz w:val="26"/>
        </w:rPr>
        <w:t xml:space="preserve"> </w:t>
      </w:r>
      <w:r w:rsidRPr="001F1BC5">
        <w:rPr>
          <w:sz w:val="26"/>
        </w:rPr>
        <w:t>запрос</w:t>
      </w:r>
      <w:r w:rsidRPr="001F1BC5">
        <w:rPr>
          <w:spacing w:val="1"/>
          <w:sz w:val="26"/>
        </w:rPr>
        <w:t xml:space="preserve"> </w:t>
      </w:r>
      <w:r w:rsidRPr="001F1BC5">
        <w:rPr>
          <w:sz w:val="26"/>
        </w:rPr>
        <w:t>на</w:t>
      </w:r>
      <w:r w:rsidRPr="001F1BC5">
        <w:rPr>
          <w:spacing w:val="1"/>
          <w:sz w:val="26"/>
        </w:rPr>
        <w:t xml:space="preserve"> </w:t>
      </w:r>
      <w:r w:rsidRPr="001F1BC5">
        <w:rPr>
          <w:sz w:val="26"/>
        </w:rPr>
        <w:t>дополнительную</w:t>
      </w:r>
      <w:r w:rsidRPr="001F1BC5">
        <w:rPr>
          <w:spacing w:val="1"/>
          <w:sz w:val="26"/>
        </w:rPr>
        <w:t xml:space="preserve"> </w:t>
      </w:r>
      <w:r w:rsidRPr="001F1BC5">
        <w:rPr>
          <w:sz w:val="26"/>
        </w:rPr>
        <w:t>информацию;</w:t>
      </w:r>
    </w:p>
    <w:p w:rsidR="00DE11BA" w:rsidRPr="001F1BC5" w:rsidRDefault="00DE11BA" w:rsidP="00DE11BA">
      <w:pPr>
        <w:numPr>
          <w:ilvl w:val="0"/>
          <w:numId w:val="5"/>
        </w:numPr>
        <w:tabs>
          <w:tab w:val="left" w:pos="645"/>
        </w:tabs>
        <w:ind w:right="110"/>
        <w:jc w:val="both"/>
        <w:rPr>
          <w:sz w:val="26"/>
        </w:rPr>
      </w:pPr>
      <w:r w:rsidRPr="001F1BC5">
        <w:rPr>
          <w:sz w:val="26"/>
        </w:rPr>
        <w:t>устанавливать</w:t>
      </w:r>
      <w:r w:rsidRPr="001F1BC5">
        <w:rPr>
          <w:spacing w:val="1"/>
          <w:sz w:val="26"/>
        </w:rPr>
        <w:t xml:space="preserve"> </w:t>
      </w:r>
      <w:r w:rsidRPr="001F1BC5">
        <w:rPr>
          <w:sz w:val="26"/>
        </w:rPr>
        <w:t>причинно</w:t>
      </w:r>
      <w:r w:rsidRPr="001F1BC5">
        <w:rPr>
          <w:spacing w:val="1"/>
          <w:sz w:val="26"/>
        </w:rPr>
        <w:t xml:space="preserve"> </w:t>
      </w:r>
      <w:r w:rsidRPr="001F1BC5">
        <w:rPr>
          <w:sz w:val="26"/>
        </w:rPr>
        <w:t>­</w:t>
      </w:r>
      <w:r w:rsidRPr="001F1BC5">
        <w:rPr>
          <w:spacing w:val="1"/>
          <w:sz w:val="26"/>
        </w:rPr>
        <w:t xml:space="preserve"> </w:t>
      </w:r>
      <w:r w:rsidRPr="001F1BC5">
        <w:rPr>
          <w:sz w:val="26"/>
        </w:rPr>
        <w:t>следственные</w:t>
      </w:r>
      <w:r w:rsidRPr="001F1BC5">
        <w:rPr>
          <w:spacing w:val="1"/>
          <w:sz w:val="26"/>
        </w:rPr>
        <w:t xml:space="preserve"> </w:t>
      </w:r>
      <w:r w:rsidRPr="001F1BC5">
        <w:rPr>
          <w:sz w:val="26"/>
        </w:rPr>
        <w:t>связи</w:t>
      </w:r>
      <w:r w:rsidRPr="001F1BC5">
        <w:rPr>
          <w:spacing w:val="1"/>
          <w:sz w:val="26"/>
        </w:rPr>
        <w:t xml:space="preserve"> </w:t>
      </w:r>
      <w:r w:rsidRPr="001F1BC5">
        <w:rPr>
          <w:sz w:val="26"/>
        </w:rPr>
        <w:t>в</w:t>
      </w:r>
      <w:r w:rsidRPr="001F1BC5">
        <w:rPr>
          <w:spacing w:val="1"/>
          <w:sz w:val="26"/>
        </w:rPr>
        <w:t xml:space="preserve"> </w:t>
      </w:r>
      <w:r w:rsidRPr="001F1BC5">
        <w:rPr>
          <w:sz w:val="26"/>
        </w:rPr>
        <w:t>ситуациях</w:t>
      </w:r>
      <w:r w:rsidRPr="001F1BC5">
        <w:rPr>
          <w:spacing w:val="1"/>
          <w:sz w:val="26"/>
        </w:rPr>
        <w:t xml:space="preserve"> </w:t>
      </w:r>
      <w:r w:rsidRPr="001F1BC5">
        <w:rPr>
          <w:sz w:val="26"/>
        </w:rPr>
        <w:t>наблюдения</w:t>
      </w:r>
      <w:r w:rsidRPr="001F1BC5">
        <w:rPr>
          <w:spacing w:val="1"/>
          <w:sz w:val="26"/>
        </w:rPr>
        <w:t xml:space="preserve"> </w:t>
      </w:r>
      <w:r w:rsidRPr="001F1BC5">
        <w:rPr>
          <w:sz w:val="26"/>
        </w:rPr>
        <w:t>за</w:t>
      </w:r>
      <w:r w:rsidRPr="001F1BC5">
        <w:rPr>
          <w:spacing w:val="1"/>
          <w:sz w:val="26"/>
        </w:rPr>
        <w:t xml:space="preserve"> </w:t>
      </w:r>
      <w:r w:rsidRPr="001F1BC5">
        <w:rPr>
          <w:sz w:val="26"/>
        </w:rPr>
        <w:t>языковым</w:t>
      </w:r>
      <w:r w:rsidRPr="001F1BC5">
        <w:rPr>
          <w:spacing w:val="-2"/>
          <w:sz w:val="26"/>
        </w:rPr>
        <w:t xml:space="preserve"> </w:t>
      </w:r>
      <w:r w:rsidRPr="001F1BC5">
        <w:rPr>
          <w:sz w:val="26"/>
        </w:rPr>
        <w:t>материалом,</w:t>
      </w:r>
      <w:r w:rsidRPr="001F1BC5">
        <w:rPr>
          <w:spacing w:val="-1"/>
          <w:sz w:val="26"/>
        </w:rPr>
        <w:t xml:space="preserve"> </w:t>
      </w:r>
      <w:r w:rsidRPr="001F1BC5">
        <w:rPr>
          <w:sz w:val="26"/>
        </w:rPr>
        <w:t>делать</w:t>
      </w:r>
      <w:r w:rsidRPr="001F1BC5">
        <w:rPr>
          <w:spacing w:val="-1"/>
          <w:sz w:val="26"/>
        </w:rPr>
        <w:t xml:space="preserve"> </w:t>
      </w:r>
      <w:r w:rsidRPr="001F1BC5">
        <w:rPr>
          <w:sz w:val="26"/>
        </w:rPr>
        <w:t>выводы.</w:t>
      </w:r>
    </w:p>
    <w:p w:rsidR="00DE11BA" w:rsidRPr="001F1BC5" w:rsidRDefault="00DE11BA" w:rsidP="00DE11BA">
      <w:pPr>
        <w:spacing w:before="11"/>
        <w:rPr>
          <w:sz w:val="25"/>
          <w:szCs w:val="26"/>
        </w:rPr>
      </w:pPr>
    </w:p>
    <w:p w:rsidR="00DE11BA" w:rsidRPr="00411955" w:rsidRDefault="00DE11BA" w:rsidP="00DE11BA">
      <w:pPr>
        <w:outlineLvl w:val="2"/>
        <w:rPr>
          <w:b/>
          <w:bCs/>
          <w:i/>
          <w:iCs/>
          <w:sz w:val="26"/>
          <w:szCs w:val="26"/>
        </w:rPr>
      </w:pPr>
      <w:r w:rsidRPr="00411955">
        <w:rPr>
          <w:b/>
          <w:bCs/>
          <w:i/>
          <w:iCs/>
          <w:sz w:val="26"/>
          <w:szCs w:val="26"/>
        </w:rPr>
        <w:t>Базовые</w:t>
      </w:r>
      <w:r w:rsidRPr="00411955">
        <w:rPr>
          <w:b/>
          <w:bCs/>
          <w:i/>
          <w:iCs/>
          <w:spacing w:val="-5"/>
          <w:sz w:val="26"/>
          <w:szCs w:val="26"/>
        </w:rPr>
        <w:t xml:space="preserve"> </w:t>
      </w:r>
      <w:r w:rsidRPr="00411955">
        <w:rPr>
          <w:b/>
          <w:bCs/>
          <w:i/>
          <w:iCs/>
          <w:sz w:val="26"/>
          <w:szCs w:val="26"/>
        </w:rPr>
        <w:t>исследовательские</w:t>
      </w:r>
      <w:r w:rsidRPr="00411955">
        <w:rPr>
          <w:b/>
          <w:bCs/>
          <w:i/>
          <w:iCs/>
          <w:spacing w:val="-3"/>
          <w:sz w:val="26"/>
          <w:szCs w:val="26"/>
        </w:rPr>
        <w:t xml:space="preserve"> </w:t>
      </w:r>
      <w:r w:rsidRPr="00411955">
        <w:rPr>
          <w:b/>
          <w:bCs/>
          <w:i/>
          <w:iCs/>
          <w:sz w:val="26"/>
          <w:szCs w:val="26"/>
        </w:rPr>
        <w:t>действия:</w:t>
      </w:r>
    </w:p>
    <w:p w:rsidR="00DE11BA" w:rsidRPr="001F1BC5" w:rsidRDefault="00DE11BA" w:rsidP="00DE11BA">
      <w:pPr>
        <w:numPr>
          <w:ilvl w:val="0"/>
          <w:numId w:val="5"/>
        </w:numPr>
        <w:tabs>
          <w:tab w:val="left" w:pos="566"/>
        </w:tabs>
        <w:spacing w:before="1"/>
        <w:ind w:right="111"/>
        <w:jc w:val="both"/>
        <w:rPr>
          <w:sz w:val="26"/>
        </w:rPr>
      </w:pP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учителя</w:t>
      </w:r>
      <w:r w:rsidRPr="001F1BC5">
        <w:rPr>
          <w:spacing w:val="1"/>
          <w:sz w:val="26"/>
        </w:rPr>
        <w:t xml:space="preserve"> </w:t>
      </w:r>
      <w:r w:rsidRPr="001F1BC5">
        <w:rPr>
          <w:sz w:val="26"/>
        </w:rPr>
        <w:t>формулировать</w:t>
      </w:r>
      <w:r w:rsidRPr="001F1BC5">
        <w:rPr>
          <w:spacing w:val="1"/>
          <w:sz w:val="26"/>
        </w:rPr>
        <w:t xml:space="preserve"> </w:t>
      </w:r>
      <w:r w:rsidRPr="001F1BC5">
        <w:rPr>
          <w:sz w:val="26"/>
        </w:rPr>
        <w:t>цель,</w:t>
      </w:r>
      <w:r w:rsidRPr="001F1BC5">
        <w:rPr>
          <w:spacing w:val="1"/>
          <w:sz w:val="26"/>
        </w:rPr>
        <w:t xml:space="preserve"> </w:t>
      </w:r>
      <w:r w:rsidRPr="001F1BC5">
        <w:rPr>
          <w:sz w:val="26"/>
        </w:rPr>
        <w:t>планировать</w:t>
      </w:r>
      <w:r w:rsidRPr="001F1BC5">
        <w:rPr>
          <w:spacing w:val="1"/>
          <w:sz w:val="26"/>
        </w:rPr>
        <w:t xml:space="preserve"> </w:t>
      </w:r>
      <w:r w:rsidRPr="001F1BC5">
        <w:rPr>
          <w:sz w:val="26"/>
        </w:rPr>
        <w:t>изменения</w:t>
      </w:r>
      <w:r w:rsidRPr="001F1BC5">
        <w:rPr>
          <w:spacing w:val="1"/>
          <w:sz w:val="26"/>
        </w:rPr>
        <w:t xml:space="preserve"> </w:t>
      </w:r>
      <w:r w:rsidRPr="001F1BC5">
        <w:rPr>
          <w:sz w:val="26"/>
        </w:rPr>
        <w:t>языкового</w:t>
      </w:r>
      <w:r w:rsidRPr="001F1BC5">
        <w:rPr>
          <w:spacing w:val="1"/>
          <w:sz w:val="26"/>
        </w:rPr>
        <w:t xml:space="preserve"> </w:t>
      </w:r>
      <w:r w:rsidRPr="001F1BC5">
        <w:rPr>
          <w:sz w:val="26"/>
        </w:rPr>
        <w:t>объекта,</w:t>
      </w:r>
      <w:r w:rsidRPr="001F1BC5">
        <w:rPr>
          <w:spacing w:val="-2"/>
          <w:sz w:val="26"/>
        </w:rPr>
        <w:t xml:space="preserve"> </w:t>
      </w:r>
      <w:r w:rsidRPr="001F1BC5">
        <w:rPr>
          <w:sz w:val="26"/>
        </w:rPr>
        <w:t>речевой</w:t>
      </w:r>
      <w:r w:rsidRPr="001F1BC5">
        <w:rPr>
          <w:spacing w:val="-1"/>
          <w:sz w:val="26"/>
        </w:rPr>
        <w:t xml:space="preserve"> </w:t>
      </w:r>
      <w:r w:rsidRPr="001F1BC5">
        <w:rPr>
          <w:sz w:val="26"/>
        </w:rPr>
        <w:t>ситуации;</w:t>
      </w:r>
    </w:p>
    <w:p w:rsidR="00DE11BA" w:rsidRPr="001F1BC5" w:rsidRDefault="00DE11BA" w:rsidP="00DE11BA">
      <w:pPr>
        <w:numPr>
          <w:ilvl w:val="0"/>
          <w:numId w:val="5"/>
        </w:numPr>
        <w:tabs>
          <w:tab w:val="left" w:pos="566"/>
        </w:tabs>
        <w:ind w:right="115"/>
        <w:jc w:val="both"/>
        <w:rPr>
          <w:sz w:val="26"/>
        </w:rPr>
      </w:pPr>
      <w:r w:rsidRPr="001F1BC5">
        <w:rPr>
          <w:sz w:val="26"/>
        </w:rPr>
        <w:t>сравнивать</w:t>
      </w:r>
      <w:r w:rsidRPr="001F1BC5">
        <w:rPr>
          <w:spacing w:val="1"/>
          <w:sz w:val="26"/>
        </w:rPr>
        <w:t xml:space="preserve"> </w:t>
      </w:r>
      <w:r w:rsidRPr="001F1BC5">
        <w:rPr>
          <w:sz w:val="26"/>
        </w:rPr>
        <w:t>несколько</w:t>
      </w:r>
      <w:r w:rsidRPr="001F1BC5">
        <w:rPr>
          <w:spacing w:val="1"/>
          <w:sz w:val="26"/>
        </w:rPr>
        <w:t xml:space="preserve"> </w:t>
      </w:r>
      <w:r w:rsidRPr="001F1BC5">
        <w:rPr>
          <w:sz w:val="26"/>
        </w:rPr>
        <w:t>вариантов</w:t>
      </w:r>
      <w:r w:rsidRPr="001F1BC5">
        <w:rPr>
          <w:spacing w:val="1"/>
          <w:sz w:val="26"/>
        </w:rPr>
        <w:t xml:space="preserve"> </w:t>
      </w:r>
      <w:r w:rsidRPr="001F1BC5">
        <w:rPr>
          <w:sz w:val="26"/>
        </w:rPr>
        <w:t>выполнения</w:t>
      </w:r>
      <w:r w:rsidRPr="001F1BC5">
        <w:rPr>
          <w:spacing w:val="1"/>
          <w:sz w:val="26"/>
        </w:rPr>
        <w:t xml:space="preserve"> </w:t>
      </w:r>
      <w:r w:rsidRPr="001F1BC5">
        <w:rPr>
          <w:sz w:val="26"/>
        </w:rPr>
        <w:t>задания,</w:t>
      </w:r>
      <w:r w:rsidRPr="001F1BC5">
        <w:rPr>
          <w:spacing w:val="1"/>
          <w:sz w:val="26"/>
        </w:rPr>
        <w:t xml:space="preserve"> </w:t>
      </w:r>
      <w:r w:rsidRPr="001F1BC5">
        <w:rPr>
          <w:sz w:val="26"/>
        </w:rPr>
        <w:t>выбирать</w:t>
      </w:r>
      <w:r w:rsidRPr="001F1BC5">
        <w:rPr>
          <w:spacing w:val="1"/>
          <w:sz w:val="26"/>
        </w:rPr>
        <w:t xml:space="preserve"> </w:t>
      </w:r>
      <w:r w:rsidRPr="001F1BC5">
        <w:rPr>
          <w:sz w:val="26"/>
        </w:rPr>
        <w:t>наиболее</w:t>
      </w:r>
      <w:r w:rsidRPr="001F1BC5">
        <w:rPr>
          <w:spacing w:val="-62"/>
          <w:sz w:val="26"/>
        </w:rPr>
        <w:t xml:space="preserve"> </w:t>
      </w:r>
      <w:r w:rsidRPr="001F1BC5">
        <w:rPr>
          <w:sz w:val="26"/>
        </w:rPr>
        <w:t>подходящий</w:t>
      </w:r>
      <w:r w:rsidRPr="001F1BC5">
        <w:rPr>
          <w:spacing w:val="-2"/>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предложенных</w:t>
      </w:r>
      <w:r w:rsidRPr="001F1BC5">
        <w:rPr>
          <w:spacing w:val="-1"/>
          <w:sz w:val="26"/>
        </w:rPr>
        <w:t xml:space="preserve"> </w:t>
      </w:r>
      <w:r w:rsidRPr="001F1BC5">
        <w:rPr>
          <w:sz w:val="26"/>
        </w:rPr>
        <w:t>критериев);</w:t>
      </w:r>
    </w:p>
    <w:p w:rsidR="00DE11BA" w:rsidRPr="001F1BC5" w:rsidRDefault="00DE11BA" w:rsidP="00DE11BA">
      <w:pPr>
        <w:numPr>
          <w:ilvl w:val="0"/>
          <w:numId w:val="5"/>
        </w:numPr>
        <w:tabs>
          <w:tab w:val="left" w:pos="566"/>
        </w:tabs>
        <w:ind w:right="109"/>
        <w:jc w:val="both"/>
        <w:rPr>
          <w:sz w:val="26"/>
        </w:rPr>
      </w:pPr>
      <w:r w:rsidRPr="001F1BC5">
        <w:rPr>
          <w:sz w:val="26"/>
        </w:rPr>
        <w:t>проводить</w:t>
      </w:r>
      <w:r w:rsidRPr="001F1BC5">
        <w:rPr>
          <w:spacing w:val="1"/>
          <w:sz w:val="26"/>
        </w:rPr>
        <w:t xml:space="preserve"> </w:t>
      </w:r>
      <w:r w:rsidRPr="001F1BC5">
        <w:rPr>
          <w:sz w:val="26"/>
        </w:rPr>
        <w:t>по</w:t>
      </w:r>
      <w:r w:rsidRPr="001F1BC5">
        <w:rPr>
          <w:spacing w:val="1"/>
          <w:sz w:val="26"/>
        </w:rPr>
        <w:t xml:space="preserve"> </w:t>
      </w:r>
      <w:r w:rsidRPr="001F1BC5">
        <w:rPr>
          <w:sz w:val="26"/>
        </w:rPr>
        <w:t>предложенному</w:t>
      </w:r>
      <w:r w:rsidRPr="001F1BC5">
        <w:rPr>
          <w:spacing w:val="1"/>
          <w:sz w:val="26"/>
        </w:rPr>
        <w:t xml:space="preserve"> </w:t>
      </w:r>
      <w:r w:rsidRPr="001F1BC5">
        <w:rPr>
          <w:sz w:val="26"/>
        </w:rPr>
        <w:t>плану</w:t>
      </w:r>
      <w:r w:rsidRPr="001F1BC5">
        <w:rPr>
          <w:spacing w:val="1"/>
          <w:sz w:val="26"/>
        </w:rPr>
        <w:t xml:space="preserve"> </w:t>
      </w:r>
      <w:r w:rsidRPr="001F1BC5">
        <w:rPr>
          <w:sz w:val="26"/>
        </w:rPr>
        <w:t>несложное</w:t>
      </w:r>
      <w:r w:rsidRPr="001F1BC5">
        <w:rPr>
          <w:spacing w:val="1"/>
          <w:sz w:val="26"/>
        </w:rPr>
        <w:t xml:space="preserve"> </w:t>
      </w:r>
      <w:r w:rsidRPr="001F1BC5">
        <w:rPr>
          <w:sz w:val="26"/>
        </w:rPr>
        <w:t>лингвистическое</w:t>
      </w:r>
      <w:r w:rsidRPr="001F1BC5">
        <w:rPr>
          <w:spacing w:val="1"/>
          <w:sz w:val="26"/>
        </w:rPr>
        <w:t xml:space="preserve"> </w:t>
      </w:r>
      <w:r w:rsidRPr="001F1BC5">
        <w:rPr>
          <w:sz w:val="26"/>
        </w:rPr>
        <w:t>мини</w:t>
      </w:r>
      <w:r w:rsidRPr="001F1BC5">
        <w:rPr>
          <w:spacing w:val="1"/>
          <w:sz w:val="26"/>
        </w:rPr>
        <w:t xml:space="preserve"> </w:t>
      </w:r>
      <w:r w:rsidRPr="001F1BC5">
        <w:rPr>
          <w:sz w:val="26"/>
        </w:rPr>
        <w:t>­</w:t>
      </w:r>
      <w:r w:rsidRPr="001F1BC5">
        <w:rPr>
          <w:spacing w:val="-62"/>
          <w:sz w:val="26"/>
        </w:rPr>
        <w:t xml:space="preserve"> </w:t>
      </w:r>
      <w:r w:rsidRPr="001F1BC5">
        <w:rPr>
          <w:sz w:val="26"/>
        </w:rPr>
        <w:t>исследование,</w:t>
      </w:r>
      <w:r w:rsidRPr="001F1BC5">
        <w:rPr>
          <w:spacing w:val="-2"/>
          <w:sz w:val="26"/>
        </w:rPr>
        <w:t xml:space="preserve"> </w:t>
      </w:r>
      <w:r w:rsidRPr="001F1BC5">
        <w:rPr>
          <w:sz w:val="26"/>
        </w:rPr>
        <w:t>выполнять</w:t>
      </w:r>
      <w:r w:rsidRPr="001F1BC5">
        <w:rPr>
          <w:spacing w:val="-3"/>
          <w:sz w:val="26"/>
        </w:rPr>
        <w:t xml:space="preserve"> </w:t>
      </w:r>
      <w:r w:rsidRPr="001F1BC5">
        <w:rPr>
          <w:sz w:val="26"/>
        </w:rPr>
        <w:t>по</w:t>
      </w:r>
      <w:r w:rsidRPr="001F1BC5">
        <w:rPr>
          <w:spacing w:val="-1"/>
          <w:sz w:val="26"/>
        </w:rPr>
        <w:t xml:space="preserve"> </w:t>
      </w:r>
      <w:r w:rsidRPr="001F1BC5">
        <w:rPr>
          <w:sz w:val="26"/>
        </w:rPr>
        <w:t>предложенному</w:t>
      </w:r>
      <w:r w:rsidRPr="001F1BC5">
        <w:rPr>
          <w:spacing w:val="-2"/>
          <w:sz w:val="26"/>
        </w:rPr>
        <w:t xml:space="preserve"> </w:t>
      </w:r>
      <w:r w:rsidRPr="001F1BC5">
        <w:rPr>
          <w:sz w:val="26"/>
        </w:rPr>
        <w:t>плану</w:t>
      </w:r>
      <w:r w:rsidRPr="001F1BC5">
        <w:rPr>
          <w:spacing w:val="-1"/>
          <w:sz w:val="26"/>
        </w:rPr>
        <w:t xml:space="preserve"> </w:t>
      </w:r>
      <w:r w:rsidRPr="001F1BC5">
        <w:rPr>
          <w:sz w:val="26"/>
        </w:rPr>
        <w:t>проектное</w:t>
      </w:r>
      <w:r w:rsidRPr="001F1BC5">
        <w:rPr>
          <w:spacing w:val="-2"/>
          <w:sz w:val="26"/>
        </w:rPr>
        <w:t xml:space="preserve"> </w:t>
      </w:r>
      <w:r w:rsidRPr="001F1BC5">
        <w:rPr>
          <w:sz w:val="26"/>
        </w:rPr>
        <w:t>задание;</w:t>
      </w:r>
    </w:p>
    <w:p w:rsidR="00DE11BA" w:rsidRPr="001F1BC5" w:rsidRDefault="00DE11BA" w:rsidP="00DE11BA">
      <w:pPr>
        <w:numPr>
          <w:ilvl w:val="0"/>
          <w:numId w:val="5"/>
        </w:numPr>
        <w:tabs>
          <w:tab w:val="left" w:pos="566"/>
        </w:tabs>
        <w:ind w:right="111"/>
        <w:jc w:val="both"/>
        <w:rPr>
          <w:sz w:val="26"/>
        </w:rPr>
      </w:pPr>
      <w:r w:rsidRPr="001F1BC5">
        <w:rPr>
          <w:sz w:val="26"/>
        </w:rPr>
        <w:t>формулировать выводы и подкреплять их доказательствами на основе результатов</w:t>
      </w:r>
      <w:r w:rsidRPr="001F1BC5">
        <w:rPr>
          <w:spacing w:val="1"/>
          <w:sz w:val="26"/>
        </w:rPr>
        <w:t xml:space="preserve"> </w:t>
      </w:r>
      <w:r w:rsidRPr="001F1BC5">
        <w:rPr>
          <w:sz w:val="26"/>
        </w:rPr>
        <w:t>проведённого</w:t>
      </w:r>
      <w:r w:rsidRPr="001F1BC5">
        <w:rPr>
          <w:spacing w:val="1"/>
          <w:sz w:val="26"/>
        </w:rPr>
        <w:t xml:space="preserve"> </w:t>
      </w:r>
      <w:r w:rsidRPr="001F1BC5">
        <w:rPr>
          <w:sz w:val="26"/>
        </w:rPr>
        <w:t>наблюдения</w:t>
      </w:r>
      <w:r w:rsidRPr="001F1BC5">
        <w:rPr>
          <w:spacing w:val="1"/>
          <w:sz w:val="26"/>
        </w:rPr>
        <w:t xml:space="preserve"> </w:t>
      </w:r>
      <w:r w:rsidRPr="001F1BC5">
        <w:rPr>
          <w:sz w:val="26"/>
        </w:rPr>
        <w:t>за</w:t>
      </w:r>
      <w:r w:rsidRPr="001F1BC5">
        <w:rPr>
          <w:spacing w:val="1"/>
          <w:sz w:val="26"/>
        </w:rPr>
        <w:t xml:space="preserve"> </w:t>
      </w:r>
      <w:r w:rsidRPr="001F1BC5">
        <w:rPr>
          <w:sz w:val="26"/>
        </w:rPr>
        <w:t>языковым</w:t>
      </w:r>
      <w:r w:rsidRPr="001F1BC5">
        <w:rPr>
          <w:spacing w:val="1"/>
          <w:sz w:val="26"/>
        </w:rPr>
        <w:t xml:space="preserve"> </w:t>
      </w:r>
      <w:r w:rsidRPr="001F1BC5">
        <w:rPr>
          <w:sz w:val="26"/>
        </w:rPr>
        <w:t>материалом</w:t>
      </w:r>
      <w:r w:rsidRPr="001F1BC5">
        <w:rPr>
          <w:spacing w:val="1"/>
          <w:sz w:val="26"/>
        </w:rPr>
        <w:t xml:space="preserve"> </w:t>
      </w:r>
      <w:r w:rsidRPr="001F1BC5">
        <w:rPr>
          <w:sz w:val="26"/>
        </w:rPr>
        <w:t>(классификации,</w:t>
      </w:r>
      <w:r w:rsidRPr="001F1BC5">
        <w:rPr>
          <w:spacing w:val="1"/>
          <w:sz w:val="26"/>
        </w:rPr>
        <w:t xml:space="preserve"> </w:t>
      </w:r>
      <w:r w:rsidRPr="001F1BC5">
        <w:rPr>
          <w:sz w:val="26"/>
        </w:rPr>
        <w:t>сравнения,</w:t>
      </w:r>
      <w:r w:rsidRPr="001F1BC5">
        <w:rPr>
          <w:spacing w:val="-62"/>
          <w:sz w:val="26"/>
        </w:rPr>
        <w:t xml:space="preserve"> </w:t>
      </w:r>
      <w:r w:rsidRPr="001F1BC5">
        <w:rPr>
          <w:sz w:val="26"/>
        </w:rPr>
        <w:t>исследования);</w:t>
      </w:r>
    </w:p>
    <w:p w:rsidR="00DE11BA" w:rsidRPr="001F1BC5" w:rsidRDefault="00DE11BA" w:rsidP="00DE11BA">
      <w:pPr>
        <w:numPr>
          <w:ilvl w:val="0"/>
          <w:numId w:val="5"/>
        </w:numPr>
        <w:tabs>
          <w:tab w:val="left" w:pos="501"/>
        </w:tabs>
        <w:ind w:right="114"/>
        <w:jc w:val="both"/>
        <w:rPr>
          <w:sz w:val="26"/>
        </w:rPr>
      </w:pPr>
      <w:r w:rsidRPr="001F1BC5">
        <w:rPr>
          <w:sz w:val="26"/>
        </w:rPr>
        <w:t>формулировать</w:t>
      </w:r>
      <w:r w:rsidRPr="001F1BC5">
        <w:rPr>
          <w:spacing w:val="1"/>
          <w:sz w:val="26"/>
        </w:rPr>
        <w:t xml:space="preserve"> </w:t>
      </w: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учителя</w:t>
      </w:r>
      <w:r w:rsidRPr="001F1BC5">
        <w:rPr>
          <w:spacing w:val="1"/>
          <w:sz w:val="26"/>
        </w:rPr>
        <w:t xml:space="preserve"> </w:t>
      </w:r>
      <w:r w:rsidRPr="001F1BC5">
        <w:rPr>
          <w:sz w:val="26"/>
        </w:rPr>
        <w:t>вопросы</w:t>
      </w:r>
      <w:r w:rsidRPr="001F1BC5">
        <w:rPr>
          <w:spacing w:val="1"/>
          <w:sz w:val="26"/>
        </w:rPr>
        <w:t xml:space="preserve"> </w:t>
      </w:r>
      <w:r w:rsidRPr="001F1BC5">
        <w:rPr>
          <w:sz w:val="26"/>
        </w:rPr>
        <w:t>в</w:t>
      </w:r>
      <w:r w:rsidRPr="001F1BC5">
        <w:rPr>
          <w:spacing w:val="1"/>
          <w:sz w:val="26"/>
        </w:rPr>
        <w:t xml:space="preserve"> </w:t>
      </w:r>
      <w:r w:rsidRPr="001F1BC5">
        <w:rPr>
          <w:sz w:val="26"/>
        </w:rPr>
        <w:t>процессе</w:t>
      </w:r>
      <w:r w:rsidRPr="001F1BC5">
        <w:rPr>
          <w:spacing w:val="1"/>
          <w:sz w:val="26"/>
        </w:rPr>
        <w:t xml:space="preserve"> </w:t>
      </w:r>
      <w:r w:rsidRPr="001F1BC5">
        <w:rPr>
          <w:sz w:val="26"/>
        </w:rPr>
        <w:t>анализа</w:t>
      </w:r>
      <w:r w:rsidRPr="001F1BC5">
        <w:rPr>
          <w:spacing w:val="1"/>
          <w:sz w:val="26"/>
        </w:rPr>
        <w:t xml:space="preserve"> </w:t>
      </w:r>
      <w:r w:rsidRPr="001F1BC5">
        <w:rPr>
          <w:sz w:val="26"/>
        </w:rPr>
        <w:t>предложенного</w:t>
      </w:r>
      <w:r w:rsidRPr="001F1BC5">
        <w:rPr>
          <w:spacing w:val="-62"/>
          <w:sz w:val="26"/>
        </w:rPr>
        <w:t xml:space="preserve"> </w:t>
      </w:r>
      <w:r w:rsidRPr="001F1BC5">
        <w:rPr>
          <w:sz w:val="26"/>
        </w:rPr>
        <w:t>языкового</w:t>
      </w:r>
      <w:r w:rsidRPr="001F1BC5">
        <w:rPr>
          <w:spacing w:val="-2"/>
          <w:sz w:val="26"/>
        </w:rPr>
        <w:t xml:space="preserve"> </w:t>
      </w:r>
      <w:r w:rsidRPr="001F1BC5">
        <w:rPr>
          <w:sz w:val="26"/>
        </w:rPr>
        <w:t>материала;</w:t>
      </w:r>
    </w:p>
    <w:p w:rsidR="00DE11BA" w:rsidRPr="001F1BC5" w:rsidRDefault="00DE11BA" w:rsidP="00DE11BA">
      <w:pPr>
        <w:numPr>
          <w:ilvl w:val="0"/>
          <w:numId w:val="5"/>
        </w:numPr>
        <w:tabs>
          <w:tab w:val="left" w:pos="566"/>
        </w:tabs>
        <w:ind w:right="114"/>
        <w:jc w:val="both"/>
        <w:rPr>
          <w:sz w:val="26"/>
        </w:rPr>
      </w:pPr>
      <w:r w:rsidRPr="001F1BC5">
        <w:rPr>
          <w:sz w:val="26"/>
        </w:rPr>
        <w:t>прогнозировать</w:t>
      </w:r>
      <w:r w:rsidRPr="001F1BC5">
        <w:rPr>
          <w:spacing w:val="1"/>
          <w:sz w:val="26"/>
        </w:rPr>
        <w:t xml:space="preserve"> </w:t>
      </w:r>
      <w:r w:rsidRPr="001F1BC5">
        <w:rPr>
          <w:sz w:val="26"/>
        </w:rPr>
        <w:t>возможное</w:t>
      </w:r>
      <w:r w:rsidRPr="001F1BC5">
        <w:rPr>
          <w:spacing w:val="1"/>
          <w:sz w:val="26"/>
        </w:rPr>
        <w:t xml:space="preserve"> </w:t>
      </w:r>
      <w:r w:rsidRPr="001F1BC5">
        <w:rPr>
          <w:sz w:val="26"/>
        </w:rPr>
        <w:t>развитие</w:t>
      </w:r>
      <w:r w:rsidRPr="001F1BC5">
        <w:rPr>
          <w:spacing w:val="1"/>
          <w:sz w:val="26"/>
        </w:rPr>
        <w:t xml:space="preserve"> </w:t>
      </w:r>
      <w:r w:rsidRPr="001F1BC5">
        <w:rPr>
          <w:sz w:val="26"/>
        </w:rPr>
        <w:t>процессов,</w:t>
      </w:r>
      <w:r w:rsidRPr="001F1BC5">
        <w:rPr>
          <w:spacing w:val="1"/>
          <w:sz w:val="26"/>
        </w:rPr>
        <w:t xml:space="preserve"> </w:t>
      </w:r>
      <w:r w:rsidRPr="001F1BC5">
        <w:rPr>
          <w:sz w:val="26"/>
        </w:rPr>
        <w:t>событий</w:t>
      </w:r>
      <w:r w:rsidRPr="001F1BC5">
        <w:rPr>
          <w:spacing w:val="1"/>
          <w:sz w:val="26"/>
        </w:rPr>
        <w:t xml:space="preserve"> </w:t>
      </w:r>
      <w:r w:rsidRPr="001F1BC5">
        <w:rPr>
          <w:sz w:val="26"/>
        </w:rPr>
        <w:t>и</w:t>
      </w:r>
      <w:r w:rsidRPr="001F1BC5">
        <w:rPr>
          <w:spacing w:val="1"/>
          <w:sz w:val="26"/>
        </w:rPr>
        <w:t xml:space="preserve"> </w:t>
      </w:r>
      <w:r w:rsidRPr="001F1BC5">
        <w:rPr>
          <w:sz w:val="26"/>
        </w:rPr>
        <w:t>их</w:t>
      </w:r>
      <w:r w:rsidRPr="001F1BC5">
        <w:rPr>
          <w:spacing w:val="1"/>
          <w:sz w:val="26"/>
        </w:rPr>
        <w:t xml:space="preserve"> </w:t>
      </w:r>
      <w:r w:rsidRPr="001F1BC5">
        <w:rPr>
          <w:sz w:val="26"/>
        </w:rPr>
        <w:t>последствия</w:t>
      </w:r>
      <w:r w:rsidRPr="001F1BC5">
        <w:rPr>
          <w:spacing w:val="1"/>
          <w:sz w:val="26"/>
        </w:rPr>
        <w:t xml:space="preserve"> </w:t>
      </w:r>
      <w:r w:rsidRPr="001F1BC5">
        <w:rPr>
          <w:sz w:val="26"/>
        </w:rPr>
        <w:t>в</w:t>
      </w:r>
      <w:r w:rsidRPr="001F1BC5">
        <w:rPr>
          <w:spacing w:val="1"/>
          <w:sz w:val="26"/>
        </w:rPr>
        <w:t xml:space="preserve"> </w:t>
      </w:r>
      <w:r w:rsidRPr="001F1BC5">
        <w:rPr>
          <w:sz w:val="26"/>
        </w:rPr>
        <w:t>аналогичных</w:t>
      </w:r>
      <w:r w:rsidRPr="001F1BC5">
        <w:rPr>
          <w:spacing w:val="-2"/>
          <w:sz w:val="26"/>
        </w:rPr>
        <w:t xml:space="preserve"> </w:t>
      </w:r>
      <w:r w:rsidRPr="001F1BC5">
        <w:rPr>
          <w:sz w:val="26"/>
        </w:rPr>
        <w:t>или</w:t>
      </w:r>
      <w:r w:rsidRPr="001F1BC5">
        <w:rPr>
          <w:spacing w:val="2"/>
          <w:sz w:val="26"/>
        </w:rPr>
        <w:t xml:space="preserve"> </w:t>
      </w:r>
      <w:r w:rsidRPr="001F1BC5">
        <w:rPr>
          <w:sz w:val="26"/>
        </w:rPr>
        <w:t>сходных</w:t>
      </w:r>
      <w:r w:rsidRPr="001F1BC5">
        <w:rPr>
          <w:spacing w:val="-1"/>
          <w:sz w:val="26"/>
        </w:rPr>
        <w:t xml:space="preserve"> </w:t>
      </w:r>
      <w:r w:rsidRPr="001F1BC5">
        <w:rPr>
          <w:sz w:val="26"/>
        </w:rPr>
        <w:t>ситуациях.</w:t>
      </w:r>
    </w:p>
    <w:p w:rsidR="00DE11BA" w:rsidRPr="001F1BC5" w:rsidRDefault="00DE11BA" w:rsidP="00DE11BA">
      <w:pPr>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Работа</w:t>
      </w:r>
      <w:r w:rsidRPr="00411955">
        <w:rPr>
          <w:b/>
          <w:bCs/>
          <w:i/>
          <w:iCs/>
          <w:spacing w:val="-5"/>
          <w:sz w:val="26"/>
          <w:szCs w:val="26"/>
        </w:rPr>
        <w:t xml:space="preserve"> </w:t>
      </w:r>
      <w:r w:rsidRPr="00411955">
        <w:rPr>
          <w:b/>
          <w:bCs/>
          <w:i/>
          <w:iCs/>
          <w:sz w:val="26"/>
          <w:szCs w:val="26"/>
        </w:rPr>
        <w:t>с</w:t>
      </w:r>
      <w:r w:rsidRPr="00411955">
        <w:rPr>
          <w:b/>
          <w:bCs/>
          <w:i/>
          <w:iCs/>
          <w:spacing w:val="-2"/>
          <w:sz w:val="26"/>
          <w:szCs w:val="26"/>
        </w:rPr>
        <w:t xml:space="preserve"> </w:t>
      </w:r>
      <w:r w:rsidRPr="00411955">
        <w:rPr>
          <w:b/>
          <w:bCs/>
          <w:i/>
          <w:iCs/>
          <w:sz w:val="26"/>
          <w:szCs w:val="26"/>
        </w:rPr>
        <w:t>информацией:</w:t>
      </w:r>
    </w:p>
    <w:p w:rsidR="00DE11BA" w:rsidRPr="001F1BC5" w:rsidRDefault="00DE11BA" w:rsidP="00DE11BA">
      <w:pPr>
        <w:numPr>
          <w:ilvl w:val="0"/>
          <w:numId w:val="5"/>
        </w:numPr>
        <w:tabs>
          <w:tab w:val="left" w:pos="566"/>
        </w:tabs>
        <w:ind w:right="112"/>
        <w:rPr>
          <w:sz w:val="26"/>
        </w:rPr>
      </w:pPr>
      <w:r w:rsidRPr="001F1BC5">
        <w:rPr>
          <w:sz w:val="26"/>
        </w:rPr>
        <w:t>выбирать</w:t>
      </w:r>
      <w:r w:rsidRPr="001F1BC5">
        <w:rPr>
          <w:spacing w:val="1"/>
          <w:sz w:val="26"/>
        </w:rPr>
        <w:t xml:space="preserve"> </w:t>
      </w:r>
      <w:r w:rsidRPr="001F1BC5">
        <w:rPr>
          <w:sz w:val="26"/>
        </w:rPr>
        <w:t>источник</w:t>
      </w:r>
      <w:r w:rsidRPr="001F1BC5">
        <w:rPr>
          <w:spacing w:val="1"/>
          <w:sz w:val="26"/>
        </w:rPr>
        <w:t xml:space="preserve"> </w:t>
      </w:r>
      <w:r w:rsidRPr="001F1BC5">
        <w:rPr>
          <w:sz w:val="26"/>
        </w:rPr>
        <w:t>получения</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нужный</w:t>
      </w:r>
      <w:r w:rsidRPr="001F1BC5">
        <w:rPr>
          <w:spacing w:val="1"/>
          <w:sz w:val="26"/>
        </w:rPr>
        <w:t xml:space="preserve"> </w:t>
      </w:r>
      <w:r w:rsidRPr="001F1BC5">
        <w:rPr>
          <w:sz w:val="26"/>
        </w:rPr>
        <w:t>словарь</w:t>
      </w:r>
      <w:r w:rsidRPr="001F1BC5">
        <w:rPr>
          <w:spacing w:val="1"/>
          <w:sz w:val="26"/>
        </w:rPr>
        <w:t xml:space="preserve"> </w:t>
      </w:r>
      <w:r w:rsidRPr="001F1BC5">
        <w:rPr>
          <w:sz w:val="26"/>
        </w:rPr>
        <w:t>для</w:t>
      </w:r>
      <w:r w:rsidRPr="001F1BC5">
        <w:rPr>
          <w:spacing w:val="1"/>
          <w:sz w:val="26"/>
        </w:rPr>
        <w:t xml:space="preserve"> </w:t>
      </w:r>
      <w:r w:rsidRPr="001F1BC5">
        <w:rPr>
          <w:sz w:val="26"/>
        </w:rPr>
        <w:t>получения</w:t>
      </w:r>
      <w:r w:rsidRPr="001F1BC5">
        <w:rPr>
          <w:spacing w:val="-62"/>
          <w:sz w:val="26"/>
        </w:rPr>
        <w:t xml:space="preserve"> </w:t>
      </w:r>
      <w:r w:rsidRPr="001F1BC5">
        <w:rPr>
          <w:sz w:val="26"/>
        </w:rPr>
        <w:t>запрашиваемой</w:t>
      </w:r>
      <w:r w:rsidRPr="001F1BC5">
        <w:rPr>
          <w:spacing w:val="-2"/>
          <w:sz w:val="26"/>
        </w:rPr>
        <w:t xml:space="preserve"> </w:t>
      </w:r>
      <w:r w:rsidRPr="001F1BC5">
        <w:rPr>
          <w:sz w:val="26"/>
        </w:rPr>
        <w:t>информации,</w:t>
      </w:r>
      <w:r w:rsidRPr="001F1BC5">
        <w:rPr>
          <w:spacing w:val="-1"/>
          <w:sz w:val="26"/>
        </w:rPr>
        <w:t xml:space="preserve"> </w:t>
      </w:r>
      <w:r w:rsidRPr="001F1BC5">
        <w:rPr>
          <w:sz w:val="26"/>
        </w:rPr>
        <w:t>для</w:t>
      </w:r>
      <w:r w:rsidRPr="001F1BC5">
        <w:rPr>
          <w:spacing w:val="-1"/>
          <w:sz w:val="26"/>
        </w:rPr>
        <w:t xml:space="preserve"> </w:t>
      </w:r>
      <w:r w:rsidRPr="001F1BC5">
        <w:rPr>
          <w:sz w:val="26"/>
        </w:rPr>
        <w:t>уточнения;</w:t>
      </w:r>
    </w:p>
    <w:p w:rsidR="00DE11BA" w:rsidRPr="001F1BC5" w:rsidRDefault="00DE11BA" w:rsidP="00DE11BA">
      <w:pPr>
        <w:numPr>
          <w:ilvl w:val="0"/>
          <w:numId w:val="5"/>
        </w:numPr>
        <w:tabs>
          <w:tab w:val="left" w:pos="566"/>
          <w:tab w:val="left" w:pos="1825"/>
          <w:tab w:val="left" w:pos="3276"/>
          <w:tab w:val="left" w:pos="4713"/>
          <w:tab w:val="left" w:pos="6011"/>
          <w:tab w:val="left" w:pos="8124"/>
          <w:tab w:val="left" w:pos="8527"/>
          <w:tab w:val="left" w:pos="9481"/>
        </w:tabs>
        <w:ind w:right="114"/>
        <w:rPr>
          <w:sz w:val="26"/>
        </w:rPr>
      </w:pPr>
      <w:r w:rsidRPr="001F1BC5">
        <w:rPr>
          <w:sz w:val="26"/>
        </w:rPr>
        <w:t>согласно</w:t>
      </w:r>
      <w:r w:rsidRPr="001F1BC5">
        <w:rPr>
          <w:sz w:val="26"/>
        </w:rPr>
        <w:tab/>
        <w:t>заданному</w:t>
      </w:r>
      <w:r w:rsidRPr="001F1BC5">
        <w:rPr>
          <w:sz w:val="26"/>
        </w:rPr>
        <w:tab/>
        <w:t>алгоритму</w:t>
      </w:r>
      <w:r w:rsidRPr="001F1BC5">
        <w:rPr>
          <w:sz w:val="26"/>
        </w:rPr>
        <w:tab/>
        <w:t>находить</w:t>
      </w:r>
      <w:r w:rsidRPr="001F1BC5">
        <w:rPr>
          <w:sz w:val="26"/>
        </w:rPr>
        <w:tab/>
        <w:t>представленную</w:t>
      </w:r>
      <w:r w:rsidRPr="001F1BC5">
        <w:rPr>
          <w:sz w:val="26"/>
        </w:rPr>
        <w:tab/>
        <w:t>в</w:t>
      </w:r>
      <w:r w:rsidRPr="001F1BC5">
        <w:rPr>
          <w:sz w:val="26"/>
        </w:rPr>
        <w:tab/>
        <w:t>явном</w:t>
      </w:r>
      <w:r w:rsidRPr="001F1BC5">
        <w:rPr>
          <w:sz w:val="26"/>
        </w:rPr>
        <w:tab/>
      </w:r>
      <w:r w:rsidRPr="001F1BC5">
        <w:rPr>
          <w:spacing w:val="-1"/>
          <w:sz w:val="26"/>
        </w:rPr>
        <w:t>виде</w:t>
      </w:r>
      <w:r w:rsidRPr="001F1BC5">
        <w:rPr>
          <w:spacing w:val="-62"/>
          <w:sz w:val="26"/>
        </w:rPr>
        <w:t xml:space="preserve"> </w:t>
      </w:r>
      <w:r w:rsidRPr="001F1BC5">
        <w:rPr>
          <w:sz w:val="26"/>
        </w:rPr>
        <w:t>информацию</w:t>
      </w:r>
      <w:r w:rsidRPr="001F1BC5">
        <w:rPr>
          <w:spacing w:val="-2"/>
          <w:sz w:val="26"/>
        </w:rPr>
        <w:t xml:space="preserve"> </w:t>
      </w:r>
      <w:r w:rsidRPr="001F1BC5">
        <w:rPr>
          <w:sz w:val="26"/>
        </w:rPr>
        <w:t>в предложенном</w:t>
      </w:r>
      <w:r w:rsidRPr="001F1BC5">
        <w:rPr>
          <w:spacing w:val="-2"/>
          <w:sz w:val="26"/>
        </w:rPr>
        <w:t xml:space="preserve"> </w:t>
      </w:r>
      <w:r w:rsidRPr="001F1BC5">
        <w:rPr>
          <w:sz w:val="26"/>
        </w:rPr>
        <w:t>источнике:</w:t>
      </w:r>
      <w:r w:rsidRPr="001F1BC5">
        <w:rPr>
          <w:spacing w:val="1"/>
          <w:sz w:val="26"/>
        </w:rPr>
        <w:t xml:space="preserve"> </w:t>
      </w:r>
      <w:r w:rsidRPr="001F1BC5">
        <w:rPr>
          <w:sz w:val="26"/>
        </w:rPr>
        <w:t>в</w:t>
      </w:r>
      <w:r w:rsidRPr="001F1BC5">
        <w:rPr>
          <w:spacing w:val="-2"/>
          <w:sz w:val="26"/>
        </w:rPr>
        <w:t xml:space="preserve"> </w:t>
      </w:r>
      <w:r w:rsidRPr="001F1BC5">
        <w:rPr>
          <w:sz w:val="26"/>
        </w:rPr>
        <w:t>словарях,</w:t>
      </w:r>
      <w:r w:rsidRPr="001F1BC5">
        <w:rPr>
          <w:spacing w:val="-1"/>
          <w:sz w:val="26"/>
        </w:rPr>
        <w:t xml:space="preserve"> </w:t>
      </w:r>
      <w:r w:rsidRPr="001F1BC5">
        <w:rPr>
          <w:sz w:val="26"/>
        </w:rPr>
        <w:t>справочниках;</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566"/>
        </w:tabs>
        <w:spacing w:before="76"/>
        <w:ind w:right="111"/>
        <w:jc w:val="both"/>
        <w:rPr>
          <w:sz w:val="26"/>
        </w:rPr>
      </w:pPr>
      <w:r w:rsidRPr="001F1BC5">
        <w:rPr>
          <w:sz w:val="26"/>
        </w:rPr>
        <w:lastRenderedPageBreak/>
        <w:t>распознавать достоверную и недостоверную информацию самостоятельно или на</w:t>
      </w:r>
      <w:r w:rsidRPr="001F1BC5">
        <w:rPr>
          <w:spacing w:val="1"/>
          <w:sz w:val="26"/>
        </w:rPr>
        <w:t xml:space="preserve"> </w:t>
      </w:r>
      <w:r w:rsidRPr="001F1BC5">
        <w:rPr>
          <w:sz w:val="26"/>
        </w:rPr>
        <w:t>основании</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учителем</w:t>
      </w:r>
      <w:r w:rsidRPr="001F1BC5">
        <w:rPr>
          <w:spacing w:val="1"/>
          <w:sz w:val="26"/>
        </w:rPr>
        <w:t xml:space="preserve"> </w:t>
      </w:r>
      <w:r w:rsidRPr="001F1BC5">
        <w:rPr>
          <w:sz w:val="26"/>
        </w:rPr>
        <w:t>способа</w:t>
      </w:r>
      <w:r w:rsidRPr="001F1BC5">
        <w:rPr>
          <w:spacing w:val="1"/>
          <w:sz w:val="26"/>
        </w:rPr>
        <w:t xml:space="preserve"> </w:t>
      </w:r>
      <w:r w:rsidRPr="001F1BC5">
        <w:rPr>
          <w:sz w:val="26"/>
        </w:rPr>
        <w:t>её</w:t>
      </w:r>
      <w:r w:rsidRPr="001F1BC5">
        <w:rPr>
          <w:spacing w:val="1"/>
          <w:sz w:val="26"/>
        </w:rPr>
        <w:t xml:space="preserve"> </w:t>
      </w:r>
      <w:r w:rsidRPr="001F1BC5">
        <w:rPr>
          <w:sz w:val="26"/>
        </w:rPr>
        <w:t>проверки</w:t>
      </w:r>
      <w:r w:rsidRPr="001F1BC5">
        <w:rPr>
          <w:spacing w:val="1"/>
          <w:sz w:val="26"/>
        </w:rPr>
        <w:t xml:space="preserve"> </w:t>
      </w:r>
      <w:r w:rsidRPr="001F1BC5">
        <w:rPr>
          <w:sz w:val="26"/>
        </w:rPr>
        <w:t>(обращаясь</w:t>
      </w:r>
      <w:r w:rsidRPr="001F1BC5">
        <w:rPr>
          <w:spacing w:val="1"/>
          <w:sz w:val="26"/>
        </w:rPr>
        <w:t xml:space="preserve"> </w:t>
      </w:r>
      <w:r w:rsidRPr="001F1BC5">
        <w:rPr>
          <w:sz w:val="26"/>
        </w:rPr>
        <w:t>к</w:t>
      </w:r>
      <w:r w:rsidRPr="001F1BC5">
        <w:rPr>
          <w:spacing w:val="1"/>
          <w:sz w:val="26"/>
        </w:rPr>
        <w:t xml:space="preserve"> </w:t>
      </w:r>
      <w:r w:rsidRPr="001F1BC5">
        <w:rPr>
          <w:sz w:val="26"/>
        </w:rPr>
        <w:t>словарям,</w:t>
      </w:r>
      <w:r w:rsidRPr="001F1BC5">
        <w:rPr>
          <w:spacing w:val="1"/>
          <w:sz w:val="26"/>
        </w:rPr>
        <w:t xml:space="preserve"> </w:t>
      </w:r>
      <w:r w:rsidRPr="001F1BC5">
        <w:rPr>
          <w:sz w:val="26"/>
        </w:rPr>
        <w:t>справочникам, учебнику);</w:t>
      </w:r>
    </w:p>
    <w:p w:rsidR="00DE11BA" w:rsidRPr="001F1BC5" w:rsidRDefault="00DE11BA" w:rsidP="00DE11BA">
      <w:pPr>
        <w:numPr>
          <w:ilvl w:val="0"/>
          <w:numId w:val="5"/>
        </w:numPr>
        <w:tabs>
          <w:tab w:val="left" w:pos="566"/>
        </w:tabs>
        <w:spacing w:before="1"/>
        <w:ind w:right="107"/>
        <w:jc w:val="both"/>
        <w:rPr>
          <w:sz w:val="26"/>
        </w:rPr>
      </w:pPr>
      <w:r w:rsidRPr="001F1BC5">
        <w:rPr>
          <w:sz w:val="26"/>
        </w:rPr>
        <w:t>соблюдать с помощью взрослых (педагогических работников, родителей, законных</w:t>
      </w:r>
      <w:r w:rsidRPr="001F1BC5">
        <w:rPr>
          <w:spacing w:val="1"/>
          <w:sz w:val="26"/>
        </w:rPr>
        <w:t xml:space="preserve"> </w:t>
      </w:r>
      <w:r w:rsidRPr="001F1BC5">
        <w:rPr>
          <w:sz w:val="26"/>
        </w:rPr>
        <w:t>представителей)</w:t>
      </w:r>
      <w:r w:rsidRPr="001F1BC5">
        <w:rPr>
          <w:spacing w:val="1"/>
          <w:sz w:val="26"/>
        </w:rPr>
        <w:t xml:space="preserve"> </w:t>
      </w:r>
      <w:r w:rsidRPr="001F1BC5">
        <w:rPr>
          <w:sz w:val="26"/>
        </w:rPr>
        <w:t>правила</w:t>
      </w:r>
      <w:r w:rsidRPr="001F1BC5">
        <w:rPr>
          <w:spacing w:val="1"/>
          <w:sz w:val="26"/>
        </w:rPr>
        <w:t xml:space="preserve"> </w:t>
      </w:r>
      <w:r w:rsidRPr="001F1BC5">
        <w:rPr>
          <w:sz w:val="26"/>
        </w:rPr>
        <w:t>информационной</w:t>
      </w:r>
      <w:r w:rsidRPr="001F1BC5">
        <w:rPr>
          <w:spacing w:val="1"/>
          <w:sz w:val="26"/>
        </w:rPr>
        <w:t xml:space="preserve"> </w:t>
      </w:r>
      <w:r w:rsidRPr="001F1BC5">
        <w:rPr>
          <w:sz w:val="26"/>
        </w:rPr>
        <w:t>безопасности</w:t>
      </w:r>
      <w:r w:rsidRPr="001F1BC5">
        <w:rPr>
          <w:spacing w:val="1"/>
          <w:sz w:val="26"/>
        </w:rPr>
        <w:t xml:space="preserve"> </w:t>
      </w:r>
      <w:r w:rsidRPr="001F1BC5">
        <w:rPr>
          <w:sz w:val="26"/>
        </w:rPr>
        <w:t>при</w:t>
      </w:r>
      <w:r w:rsidRPr="001F1BC5">
        <w:rPr>
          <w:spacing w:val="1"/>
          <w:sz w:val="26"/>
        </w:rPr>
        <w:t xml:space="preserve"> </w:t>
      </w:r>
      <w:r w:rsidRPr="001F1BC5">
        <w:rPr>
          <w:sz w:val="26"/>
        </w:rPr>
        <w:t>поиске</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в</w:t>
      </w:r>
      <w:r w:rsidRPr="001F1BC5">
        <w:rPr>
          <w:spacing w:val="-62"/>
          <w:sz w:val="26"/>
        </w:rPr>
        <w:t xml:space="preserve"> </w:t>
      </w:r>
      <w:r w:rsidRPr="001F1BC5">
        <w:rPr>
          <w:sz w:val="26"/>
        </w:rPr>
        <w:t>Интернете</w:t>
      </w:r>
      <w:r w:rsidRPr="001F1BC5">
        <w:rPr>
          <w:spacing w:val="1"/>
          <w:sz w:val="26"/>
        </w:rPr>
        <w:t xml:space="preserve"> </w:t>
      </w:r>
      <w:r w:rsidRPr="001F1BC5">
        <w:rPr>
          <w:sz w:val="26"/>
        </w:rPr>
        <w:t>(информации</w:t>
      </w:r>
      <w:r w:rsidRPr="001F1BC5">
        <w:rPr>
          <w:spacing w:val="1"/>
          <w:sz w:val="26"/>
        </w:rPr>
        <w:t xml:space="preserve"> </w:t>
      </w:r>
      <w:r w:rsidRPr="001F1BC5">
        <w:rPr>
          <w:sz w:val="26"/>
        </w:rPr>
        <w:t>о</w:t>
      </w:r>
      <w:r w:rsidRPr="001F1BC5">
        <w:rPr>
          <w:spacing w:val="1"/>
          <w:sz w:val="26"/>
        </w:rPr>
        <w:t xml:space="preserve"> </w:t>
      </w:r>
      <w:r w:rsidRPr="001F1BC5">
        <w:rPr>
          <w:sz w:val="26"/>
        </w:rPr>
        <w:t>написании</w:t>
      </w:r>
      <w:r w:rsidRPr="001F1BC5">
        <w:rPr>
          <w:spacing w:val="1"/>
          <w:sz w:val="26"/>
        </w:rPr>
        <w:t xml:space="preserve"> </w:t>
      </w:r>
      <w:r w:rsidRPr="001F1BC5">
        <w:rPr>
          <w:sz w:val="26"/>
        </w:rPr>
        <w:t>и</w:t>
      </w:r>
      <w:r w:rsidRPr="001F1BC5">
        <w:rPr>
          <w:spacing w:val="1"/>
          <w:sz w:val="26"/>
        </w:rPr>
        <w:t xml:space="preserve"> </w:t>
      </w:r>
      <w:r w:rsidRPr="001F1BC5">
        <w:rPr>
          <w:sz w:val="26"/>
        </w:rPr>
        <w:t>произношении</w:t>
      </w:r>
      <w:r w:rsidRPr="001F1BC5">
        <w:rPr>
          <w:spacing w:val="1"/>
          <w:sz w:val="26"/>
        </w:rPr>
        <w:t xml:space="preserve"> </w:t>
      </w:r>
      <w:r w:rsidRPr="001F1BC5">
        <w:rPr>
          <w:sz w:val="26"/>
        </w:rPr>
        <w:t>слова,</w:t>
      </w:r>
      <w:r w:rsidRPr="001F1BC5">
        <w:rPr>
          <w:spacing w:val="1"/>
          <w:sz w:val="26"/>
        </w:rPr>
        <w:t xml:space="preserve"> </w:t>
      </w:r>
      <w:r w:rsidRPr="001F1BC5">
        <w:rPr>
          <w:sz w:val="26"/>
        </w:rPr>
        <w:t>о</w:t>
      </w:r>
      <w:r w:rsidRPr="001F1BC5">
        <w:rPr>
          <w:spacing w:val="1"/>
          <w:sz w:val="26"/>
        </w:rPr>
        <w:t xml:space="preserve"> </w:t>
      </w:r>
      <w:r w:rsidRPr="001F1BC5">
        <w:rPr>
          <w:sz w:val="26"/>
        </w:rPr>
        <w:t>значении</w:t>
      </w:r>
      <w:r w:rsidRPr="001F1BC5">
        <w:rPr>
          <w:spacing w:val="1"/>
          <w:sz w:val="26"/>
        </w:rPr>
        <w:t xml:space="preserve"> </w:t>
      </w:r>
      <w:r w:rsidRPr="001F1BC5">
        <w:rPr>
          <w:sz w:val="26"/>
        </w:rPr>
        <w:t>слова,</w:t>
      </w:r>
      <w:r w:rsidRPr="001F1BC5">
        <w:rPr>
          <w:spacing w:val="1"/>
          <w:sz w:val="26"/>
        </w:rPr>
        <w:t xml:space="preserve"> </w:t>
      </w:r>
      <w:r w:rsidRPr="001F1BC5">
        <w:rPr>
          <w:sz w:val="26"/>
        </w:rPr>
        <w:t>о</w:t>
      </w:r>
      <w:r w:rsidRPr="001F1BC5">
        <w:rPr>
          <w:spacing w:val="1"/>
          <w:sz w:val="26"/>
        </w:rPr>
        <w:t xml:space="preserve"> </w:t>
      </w:r>
      <w:r w:rsidRPr="001F1BC5">
        <w:rPr>
          <w:sz w:val="26"/>
        </w:rPr>
        <w:t>происхождении</w:t>
      </w:r>
      <w:r w:rsidRPr="001F1BC5">
        <w:rPr>
          <w:spacing w:val="-2"/>
          <w:sz w:val="26"/>
        </w:rPr>
        <w:t xml:space="preserve"> </w:t>
      </w:r>
      <w:r w:rsidRPr="001F1BC5">
        <w:rPr>
          <w:sz w:val="26"/>
        </w:rPr>
        <w:t>слова,</w:t>
      </w:r>
      <w:r w:rsidRPr="001F1BC5">
        <w:rPr>
          <w:spacing w:val="-1"/>
          <w:sz w:val="26"/>
        </w:rPr>
        <w:t xml:space="preserve"> </w:t>
      </w:r>
      <w:r w:rsidRPr="001F1BC5">
        <w:rPr>
          <w:sz w:val="26"/>
        </w:rPr>
        <w:t>о</w:t>
      </w:r>
      <w:r w:rsidRPr="001F1BC5">
        <w:rPr>
          <w:spacing w:val="-1"/>
          <w:sz w:val="26"/>
        </w:rPr>
        <w:t xml:space="preserve"> </w:t>
      </w:r>
      <w:r w:rsidRPr="001F1BC5">
        <w:rPr>
          <w:sz w:val="26"/>
        </w:rPr>
        <w:t>синонимах</w:t>
      </w:r>
      <w:r w:rsidRPr="001F1BC5">
        <w:rPr>
          <w:spacing w:val="2"/>
          <w:sz w:val="26"/>
        </w:rPr>
        <w:t xml:space="preserve"> </w:t>
      </w:r>
      <w:r w:rsidRPr="001F1BC5">
        <w:rPr>
          <w:sz w:val="26"/>
        </w:rPr>
        <w:t>слова);</w:t>
      </w:r>
    </w:p>
    <w:p w:rsidR="00DE11BA" w:rsidRPr="001F1BC5" w:rsidRDefault="00DE11BA" w:rsidP="00DE11BA">
      <w:pPr>
        <w:numPr>
          <w:ilvl w:val="0"/>
          <w:numId w:val="5"/>
        </w:numPr>
        <w:tabs>
          <w:tab w:val="left" w:pos="566"/>
        </w:tabs>
        <w:ind w:right="114"/>
        <w:jc w:val="both"/>
        <w:rPr>
          <w:sz w:val="26"/>
        </w:rPr>
      </w:pPr>
      <w:r w:rsidRPr="001F1BC5">
        <w:rPr>
          <w:sz w:val="26"/>
        </w:rPr>
        <w:t>анализировать и создавать текстовую, видео­, графическую, звуковую информацию</w:t>
      </w:r>
      <w:r w:rsidRPr="001F1BC5">
        <w:rPr>
          <w:spacing w:val="1"/>
          <w:sz w:val="26"/>
        </w:rPr>
        <w:t xml:space="preserve"> </w:t>
      </w:r>
      <w:r w:rsidRPr="001F1BC5">
        <w:rPr>
          <w:sz w:val="26"/>
        </w:rPr>
        <w:t>в</w:t>
      </w:r>
      <w:r w:rsidRPr="001F1BC5">
        <w:rPr>
          <w:spacing w:val="-2"/>
          <w:sz w:val="26"/>
        </w:rPr>
        <w:t xml:space="preserve"> </w:t>
      </w:r>
      <w:r w:rsidRPr="001F1BC5">
        <w:rPr>
          <w:sz w:val="26"/>
        </w:rPr>
        <w:t>соответствии с</w:t>
      </w:r>
      <w:r w:rsidRPr="001F1BC5">
        <w:rPr>
          <w:spacing w:val="2"/>
          <w:sz w:val="26"/>
        </w:rPr>
        <w:t xml:space="preserve"> </w:t>
      </w:r>
      <w:r w:rsidRPr="001F1BC5">
        <w:rPr>
          <w:sz w:val="26"/>
        </w:rPr>
        <w:t>учебной задачей;</w:t>
      </w:r>
    </w:p>
    <w:p w:rsidR="00DE11BA" w:rsidRPr="001F1BC5" w:rsidRDefault="00DE11BA" w:rsidP="00DE11BA">
      <w:pPr>
        <w:numPr>
          <w:ilvl w:val="0"/>
          <w:numId w:val="5"/>
        </w:numPr>
        <w:tabs>
          <w:tab w:val="left" w:pos="566"/>
        </w:tabs>
        <w:ind w:right="105"/>
        <w:jc w:val="both"/>
        <w:rPr>
          <w:sz w:val="26"/>
        </w:rPr>
      </w:pPr>
      <w:r w:rsidRPr="001F1BC5">
        <w:rPr>
          <w:sz w:val="26"/>
        </w:rPr>
        <w:t>понимать лингвистическую информацию, зафиксированную в виде таблиц, схем; -</w:t>
      </w:r>
      <w:r w:rsidRPr="001F1BC5">
        <w:rPr>
          <w:spacing w:val="1"/>
          <w:sz w:val="26"/>
        </w:rPr>
        <w:t xml:space="preserve"> </w:t>
      </w:r>
      <w:r w:rsidRPr="001F1BC5">
        <w:rPr>
          <w:sz w:val="26"/>
        </w:rPr>
        <w:t>самостоятельно</w:t>
      </w:r>
      <w:r w:rsidRPr="001F1BC5">
        <w:rPr>
          <w:spacing w:val="1"/>
          <w:sz w:val="26"/>
        </w:rPr>
        <w:t xml:space="preserve"> </w:t>
      </w:r>
      <w:r w:rsidRPr="001F1BC5">
        <w:rPr>
          <w:sz w:val="26"/>
        </w:rPr>
        <w:t>создавать</w:t>
      </w:r>
      <w:r w:rsidRPr="001F1BC5">
        <w:rPr>
          <w:spacing w:val="1"/>
          <w:sz w:val="26"/>
        </w:rPr>
        <w:t xml:space="preserve"> </w:t>
      </w:r>
      <w:r w:rsidRPr="001F1BC5">
        <w:rPr>
          <w:sz w:val="26"/>
        </w:rPr>
        <w:t>схемы,</w:t>
      </w:r>
      <w:r w:rsidRPr="001F1BC5">
        <w:rPr>
          <w:spacing w:val="1"/>
          <w:sz w:val="26"/>
        </w:rPr>
        <w:t xml:space="preserve"> </w:t>
      </w:r>
      <w:r w:rsidRPr="001F1BC5">
        <w:rPr>
          <w:sz w:val="26"/>
        </w:rPr>
        <w:t>таблицы</w:t>
      </w:r>
      <w:r w:rsidRPr="001F1BC5">
        <w:rPr>
          <w:spacing w:val="1"/>
          <w:sz w:val="26"/>
        </w:rPr>
        <w:t xml:space="preserve"> </w:t>
      </w:r>
      <w:r w:rsidRPr="001F1BC5">
        <w:rPr>
          <w:sz w:val="26"/>
        </w:rPr>
        <w:t>для</w:t>
      </w:r>
      <w:r w:rsidRPr="001F1BC5">
        <w:rPr>
          <w:spacing w:val="1"/>
          <w:sz w:val="26"/>
        </w:rPr>
        <w:t xml:space="preserve"> </w:t>
      </w:r>
      <w:r w:rsidRPr="001F1BC5">
        <w:rPr>
          <w:sz w:val="26"/>
        </w:rPr>
        <w:t>представления</w:t>
      </w:r>
      <w:r w:rsidRPr="001F1BC5">
        <w:rPr>
          <w:spacing w:val="1"/>
          <w:sz w:val="26"/>
        </w:rPr>
        <w:t xml:space="preserve"> </w:t>
      </w:r>
      <w:r w:rsidRPr="001F1BC5">
        <w:rPr>
          <w:sz w:val="26"/>
        </w:rPr>
        <w:t>лингвистической</w:t>
      </w:r>
      <w:r w:rsidRPr="001F1BC5">
        <w:rPr>
          <w:spacing w:val="1"/>
          <w:sz w:val="26"/>
        </w:rPr>
        <w:t xml:space="preserve"> </w:t>
      </w:r>
      <w:r w:rsidRPr="001F1BC5">
        <w:rPr>
          <w:sz w:val="26"/>
        </w:rPr>
        <w:t>информации.</w:t>
      </w:r>
    </w:p>
    <w:p w:rsidR="00DE11BA" w:rsidRPr="001F1BC5" w:rsidRDefault="00DE11BA" w:rsidP="00DE11BA">
      <w:pPr>
        <w:ind w:right="111"/>
        <w:jc w:val="both"/>
        <w:rPr>
          <w:sz w:val="26"/>
          <w:szCs w:val="26"/>
        </w:rPr>
      </w:pPr>
      <w:r w:rsidRPr="001F1BC5">
        <w:rPr>
          <w:sz w:val="26"/>
          <w:szCs w:val="26"/>
        </w:rPr>
        <w:t>К</w:t>
      </w:r>
      <w:r w:rsidRPr="001F1BC5">
        <w:rPr>
          <w:spacing w:val="1"/>
          <w:sz w:val="26"/>
          <w:szCs w:val="26"/>
        </w:rPr>
        <w:t xml:space="preserve"> </w:t>
      </w:r>
      <w:r w:rsidRPr="001F1BC5">
        <w:rPr>
          <w:sz w:val="26"/>
          <w:szCs w:val="26"/>
        </w:rPr>
        <w:t>концу</w:t>
      </w:r>
      <w:r w:rsidRPr="001F1BC5">
        <w:rPr>
          <w:spacing w:val="1"/>
          <w:sz w:val="26"/>
          <w:szCs w:val="26"/>
        </w:rPr>
        <w:t xml:space="preserve"> </w:t>
      </w:r>
      <w:r w:rsidRPr="001F1BC5">
        <w:rPr>
          <w:sz w:val="26"/>
          <w:szCs w:val="26"/>
        </w:rPr>
        <w:t>обучения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начальной</w:t>
      </w:r>
      <w:r w:rsidRPr="001F1BC5">
        <w:rPr>
          <w:spacing w:val="1"/>
          <w:sz w:val="26"/>
          <w:szCs w:val="26"/>
        </w:rPr>
        <w:t xml:space="preserve"> </w:t>
      </w:r>
      <w:r w:rsidRPr="001F1BC5">
        <w:rPr>
          <w:sz w:val="26"/>
          <w:szCs w:val="26"/>
        </w:rPr>
        <w:t>школе</w:t>
      </w:r>
      <w:r w:rsidRPr="001F1BC5">
        <w:rPr>
          <w:spacing w:val="1"/>
          <w:sz w:val="26"/>
          <w:szCs w:val="26"/>
        </w:rPr>
        <w:t xml:space="preserve"> </w:t>
      </w:r>
      <w:r w:rsidRPr="001F1BC5">
        <w:rPr>
          <w:sz w:val="26"/>
          <w:szCs w:val="26"/>
        </w:rPr>
        <w:t>у</w:t>
      </w:r>
      <w:r w:rsidRPr="001F1BC5">
        <w:rPr>
          <w:spacing w:val="1"/>
          <w:sz w:val="26"/>
          <w:szCs w:val="26"/>
        </w:rPr>
        <w:t xml:space="preserve"> </w:t>
      </w:r>
      <w:r w:rsidRPr="001F1BC5">
        <w:rPr>
          <w:sz w:val="26"/>
          <w:szCs w:val="26"/>
        </w:rPr>
        <w:t>обучающегося</w:t>
      </w:r>
      <w:r w:rsidRPr="001F1BC5">
        <w:rPr>
          <w:spacing w:val="1"/>
          <w:sz w:val="26"/>
          <w:szCs w:val="26"/>
        </w:rPr>
        <w:t xml:space="preserve"> </w:t>
      </w:r>
      <w:r w:rsidRPr="001F1BC5">
        <w:rPr>
          <w:sz w:val="26"/>
          <w:szCs w:val="26"/>
        </w:rPr>
        <w:t>формируются</w:t>
      </w:r>
      <w:r w:rsidRPr="001F1BC5">
        <w:rPr>
          <w:spacing w:val="1"/>
          <w:sz w:val="26"/>
          <w:szCs w:val="26"/>
        </w:rPr>
        <w:t xml:space="preserve"> </w:t>
      </w:r>
      <w:r w:rsidRPr="001F1BC5">
        <w:rPr>
          <w:sz w:val="26"/>
          <w:szCs w:val="26"/>
        </w:rPr>
        <w:t>коммуникативные</w:t>
      </w:r>
      <w:r w:rsidRPr="001F1BC5">
        <w:rPr>
          <w:spacing w:val="-2"/>
          <w:sz w:val="26"/>
          <w:szCs w:val="26"/>
        </w:rPr>
        <w:t xml:space="preserve"> </w:t>
      </w:r>
      <w:r w:rsidRPr="001F1BC5">
        <w:rPr>
          <w:sz w:val="26"/>
          <w:szCs w:val="26"/>
        </w:rPr>
        <w:t>универсальные</w:t>
      </w:r>
      <w:r w:rsidRPr="001F1BC5">
        <w:rPr>
          <w:spacing w:val="-1"/>
          <w:sz w:val="26"/>
          <w:szCs w:val="26"/>
        </w:rPr>
        <w:t xml:space="preserve"> </w:t>
      </w:r>
      <w:r w:rsidRPr="001F1BC5">
        <w:rPr>
          <w:sz w:val="26"/>
          <w:szCs w:val="26"/>
        </w:rPr>
        <w:t>учебные</w:t>
      </w:r>
      <w:r w:rsidRPr="001F1BC5">
        <w:rPr>
          <w:spacing w:val="2"/>
          <w:sz w:val="26"/>
          <w:szCs w:val="26"/>
        </w:rPr>
        <w:t xml:space="preserve"> </w:t>
      </w:r>
      <w:r w:rsidRPr="001F1BC5">
        <w:rPr>
          <w:sz w:val="26"/>
          <w:szCs w:val="26"/>
        </w:rPr>
        <w:t>действия.</w:t>
      </w:r>
    </w:p>
    <w:p w:rsidR="00DE11BA" w:rsidRPr="001F1BC5" w:rsidRDefault="00DE11BA" w:rsidP="00DE11BA">
      <w:pPr>
        <w:spacing w:before="1"/>
        <w:rPr>
          <w:sz w:val="26"/>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Общение:</w:t>
      </w:r>
    </w:p>
    <w:p w:rsidR="00DE11BA" w:rsidRPr="001F1BC5" w:rsidRDefault="00DE11BA" w:rsidP="00DE11BA">
      <w:pPr>
        <w:numPr>
          <w:ilvl w:val="0"/>
          <w:numId w:val="5"/>
        </w:numPr>
        <w:tabs>
          <w:tab w:val="left" w:pos="644"/>
          <w:tab w:val="left" w:pos="645"/>
        </w:tabs>
        <w:ind w:right="112"/>
        <w:rPr>
          <w:sz w:val="26"/>
        </w:rPr>
      </w:pPr>
      <w:r w:rsidRPr="001F1BC5">
        <w:rPr>
          <w:sz w:val="26"/>
        </w:rPr>
        <w:t>воспринимать</w:t>
      </w:r>
      <w:r w:rsidRPr="001F1BC5">
        <w:rPr>
          <w:spacing w:val="15"/>
          <w:sz w:val="26"/>
        </w:rPr>
        <w:t xml:space="preserve"> </w:t>
      </w:r>
      <w:r w:rsidRPr="001F1BC5">
        <w:rPr>
          <w:sz w:val="26"/>
        </w:rPr>
        <w:t>и</w:t>
      </w:r>
      <w:r w:rsidRPr="001F1BC5">
        <w:rPr>
          <w:spacing w:val="16"/>
          <w:sz w:val="26"/>
        </w:rPr>
        <w:t xml:space="preserve"> </w:t>
      </w:r>
      <w:r w:rsidRPr="001F1BC5">
        <w:rPr>
          <w:sz w:val="26"/>
        </w:rPr>
        <w:t>формулировать</w:t>
      </w:r>
      <w:r w:rsidRPr="001F1BC5">
        <w:rPr>
          <w:spacing w:val="15"/>
          <w:sz w:val="26"/>
        </w:rPr>
        <w:t xml:space="preserve"> </w:t>
      </w:r>
      <w:r w:rsidRPr="001F1BC5">
        <w:rPr>
          <w:sz w:val="26"/>
        </w:rPr>
        <w:t>суждения,</w:t>
      </w:r>
      <w:r w:rsidRPr="001F1BC5">
        <w:rPr>
          <w:spacing w:val="17"/>
          <w:sz w:val="26"/>
        </w:rPr>
        <w:t xml:space="preserve"> </w:t>
      </w:r>
      <w:r w:rsidRPr="001F1BC5">
        <w:rPr>
          <w:sz w:val="26"/>
        </w:rPr>
        <w:t>выражать</w:t>
      </w:r>
      <w:r w:rsidRPr="001F1BC5">
        <w:rPr>
          <w:spacing w:val="15"/>
          <w:sz w:val="26"/>
        </w:rPr>
        <w:t xml:space="preserve"> </w:t>
      </w:r>
      <w:r w:rsidRPr="001F1BC5">
        <w:rPr>
          <w:sz w:val="26"/>
        </w:rPr>
        <w:t>эмоции</w:t>
      </w:r>
      <w:r w:rsidRPr="001F1BC5">
        <w:rPr>
          <w:spacing w:val="18"/>
          <w:sz w:val="26"/>
        </w:rPr>
        <w:t xml:space="preserve"> </w:t>
      </w:r>
      <w:r w:rsidRPr="001F1BC5">
        <w:rPr>
          <w:sz w:val="26"/>
        </w:rPr>
        <w:t>в</w:t>
      </w:r>
      <w:r w:rsidRPr="001F1BC5">
        <w:rPr>
          <w:spacing w:val="16"/>
          <w:sz w:val="26"/>
        </w:rPr>
        <w:t xml:space="preserve"> </w:t>
      </w:r>
      <w:r w:rsidRPr="001F1BC5">
        <w:rPr>
          <w:sz w:val="26"/>
        </w:rPr>
        <w:t>соответствии</w:t>
      </w:r>
      <w:r w:rsidRPr="001F1BC5">
        <w:rPr>
          <w:spacing w:val="17"/>
          <w:sz w:val="26"/>
        </w:rPr>
        <w:t xml:space="preserve"> </w:t>
      </w:r>
      <w:r w:rsidRPr="001F1BC5">
        <w:rPr>
          <w:sz w:val="26"/>
        </w:rPr>
        <w:t>с</w:t>
      </w:r>
      <w:r w:rsidRPr="001F1BC5">
        <w:rPr>
          <w:spacing w:val="-62"/>
          <w:sz w:val="26"/>
        </w:rPr>
        <w:t xml:space="preserve"> </w:t>
      </w:r>
      <w:r w:rsidRPr="001F1BC5">
        <w:rPr>
          <w:sz w:val="26"/>
        </w:rPr>
        <w:t>целями</w:t>
      </w:r>
      <w:r w:rsidRPr="001F1BC5">
        <w:rPr>
          <w:spacing w:val="-2"/>
          <w:sz w:val="26"/>
        </w:rPr>
        <w:t xml:space="preserve"> </w:t>
      </w:r>
      <w:r w:rsidRPr="001F1BC5">
        <w:rPr>
          <w:sz w:val="26"/>
        </w:rPr>
        <w:t>и условиями</w:t>
      </w:r>
      <w:r w:rsidRPr="001F1BC5">
        <w:rPr>
          <w:spacing w:val="2"/>
          <w:sz w:val="26"/>
        </w:rPr>
        <w:t xml:space="preserve"> </w:t>
      </w:r>
      <w:r w:rsidRPr="001F1BC5">
        <w:rPr>
          <w:sz w:val="26"/>
        </w:rPr>
        <w:t>общения</w:t>
      </w:r>
      <w:r w:rsidRPr="001F1BC5">
        <w:rPr>
          <w:spacing w:val="-1"/>
          <w:sz w:val="26"/>
        </w:rPr>
        <w:t xml:space="preserve"> </w:t>
      </w:r>
      <w:r w:rsidRPr="001F1BC5">
        <w:rPr>
          <w:sz w:val="26"/>
        </w:rPr>
        <w:t>в</w:t>
      </w:r>
      <w:r w:rsidRPr="001F1BC5">
        <w:rPr>
          <w:spacing w:val="-1"/>
          <w:sz w:val="26"/>
        </w:rPr>
        <w:t xml:space="preserve"> </w:t>
      </w:r>
      <w:r w:rsidRPr="001F1BC5">
        <w:rPr>
          <w:sz w:val="26"/>
        </w:rPr>
        <w:t>знакомой</w:t>
      </w:r>
      <w:r w:rsidRPr="001F1BC5">
        <w:rPr>
          <w:spacing w:val="-1"/>
          <w:sz w:val="26"/>
        </w:rPr>
        <w:t xml:space="preserve"> </w:t>
      </w:r>
      <w:r w:rsidRPr="001F1BC5">
        <w:rPr>
          <w:sz w:val="26"/>
        </w:rPr>
        <w:t>среде;</w:t>
      </w:r>
    </w:p>
    <w:p w:rsidR="00DE11BA" w:rsidRPr="001F1BC5" w:rsidRDefault="00DE11BA" w:rsidP="00DE11BA">
      <w:pPr>
        <w:numPr>
          <w:ilvl w:val="0"/>
          <w:numId w:val="5"/>
        </w:numPr>
        <w:tabs>
          <w:tab w:val="left" w:pos="644"/>
          <w:tab w:val="left" w:pos="645"/>
        </w:tabs>
        <w:ind w:right="114"/>
        <w:rPr>
          <w:sz w:val="26"/>
        </w:rPr>
      </w:pPr>
      <w:r w:rsidRPr="001F1BC5">
        <w:rPr>
          <w:sz w:val="26"/>
        </w:rPr>
        <w:t>проявлять</w:t>
      </w:r>
      <w:r w:rsidRPr="001F1BC5">
        <w:rPr>
          <w:spacing w:val="1"/>
          <w:sz w:val="26"/>
        </w:rPr>
        <w:t xml:space="preserve"> </w:t>
      </w:r>
      <w:r w:rsidRPr="001F1BC5">
        <w:rPr>
          <w:sz w:val="26"/>
        </w:rPr>
        <w:t>уважительное</w:t>
      </w:r>
      <w:r w:rsidRPr="001F1BC5">
        <w:rPr>
          <w:spacing w:val="1"/>
          <w:sz w:val="26"/>
        </w:rPr>
        <w:t xml:space="preserve"> </w:t>
      </w:r>
      <w:r w:rsidRPr="001F1BC5">
        <w:rPr>
          <w:sz w:val="26"/>
        </w:rPr>
        <w:t>отношение</w:t>
      </w:r>
      <w:r w:rsidRPr="001F1BC5">
        <w:rPr>
          <w:spacing w:val="1"/>
          <w:sz w:val="26"/>
        </w:rPr>
        <w:t xml:space="preserve"> </w:t>
      </w:r>
      <w:r w:rsidRPr="001F1BC5">
        <w:rPr>
          <w:sz w:val="26"/>
        </w:rPr>
        <w:t>к</w:t>
      </w:r>
      <w:r w:rsidRPr="001F1BC5">
        <w:rPr>
          <w:spacing w:val="1"/>
          <w:sz w:val="26"/>
        </w:rPr>
        <w:t xml:space="preserve"> </w:t>
      </w:r>
      <w:r w:rsidRPr="001F1BC5">
        <w:rPr>
          <w:sz w:val="26"/>
        </w:rPr>
        <w:t>собеседнику,</w:t>
      </w:r>
      <w:r w:rsidRPr="001F1BC5">
        <w:rPr>
          <w:spacing w:val="1"/>
          <w:sz w:val="26"/>
        </w:rPr>
        <w:t xml:space="preserve"> </w:t>
      </w:r>
      <w:r w:rsidRPr="001F1BC5">
        <w:rPr>
          <w:sz w:val="26"/>
        </w:rPr>
        <w:t>соблюдать</w:t>
      </w:r>
      <w:r w:rsidRPr="001F1BC5">
        <w:rPr>
          <w:spacing w:val="1"/>
          <w:sz w:val="26"/>
        </w:rPr>
        <w:t xml:space="preserve"> </w:t>
      </w:r>
      <w:r w:rsidRPr="001F1BC5">
        <w:rPr>
          <w:sz w:val="26"/>
        </w:rPr>
        <w:t>правила</w:t>
      </w:r>
      <w:r w:rsidRPr="001F1BC5">
        <w:rPr>
          <w:spacing w:val="1"/>
          <w:sz w:val="26"/>
        </w:rPr>
        <w:t xml:space="preserve"> </w:t>
      </w:r>
      <w:r w:rsidRPr="001F1BC5">
        <w:rPr>
          <w:sz w:val="26"/>
        </w:rPr>
        <w:t>ведения</w:t>
      </w:r>
      <w:r w:rsidRPr="001F1BC5">
        <w:rPr>
          <w:spacing w:val="-62"/>
          <w:sz w:val="26"/>
        </w:rPr>
        <w:t xml:space="preserve"> </w:t>
      </w:r>
      <w:r w:rsidRPr="001F1BC5">
        <w:rPr>
          <w:sz w:val="26"/>
        </w:rPr>
        <w:t>диалоги</w:t>
      </w:r>
      <w:r w:rsidRPr="001F1BC5">
        <w:rPr>
          <w:spacing w:val="-2"/>
          <w:sz w:val="26"/>
        </w:rPr>
        <w:t xml:space="preserve"> </w:t>
      </w:r>
      <w:r w:rsidRPr="001F1BC5">
        <w:rPr>
          <w:sz w:val="26"/>
        </w:rPr>
        <w:t>и дискуссии;</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признавать</w:t>
      </w:r>
      <w:r w:rsidRPr="001F1BC5">
        <w:rPr>
          <w:spacing w:val="-6"/>
          <w:sz w:val="26"/>
        </w:rPr>
        <w:t xml:space="preserve"> </w:t>
      </w:r>
      <w:r w:rsidRPr="001F1BC5">
        <w:rPr>
          <w:sz w:val="26"/>
        </w:rPr>
        <w:t>возможность</w:t>
      </w:r>
      <w:r w:rsidRPr="001F1BC5">
        <w:rPr>
          <w:spacing w:val="-5"/>
          <w:sz w:val="26"/>
        </w:rPr>
        <w:t xml:space="preserve"> </w:t>
      </w:r>
      <w:r w:rsidRPr="001F1BC5">
        <w:rPr>
          <w:sz w:val="26"/>
        </w:rPr>
        <w:t>существования</w:t>
      </w:r>
      <w:r w:rsidRPr="001F1BC5">
        <w:rPr>
          <w:spacing w:val="-4"/>
          <w:sz w:val="26"/>
        </w:rPr>
        <w:t xml:space="preserve"> </w:t>
      </w:r>
      <w:r w:rsidRPr="001F1BC5">
        <w:rPr>
          <w:sz w:val="26"/>
        </w:rPr>
        <w:t>разных</w:t>
      </w:r>
      <w:r w:rsidRPr="001F1BC5">
        <w:rPr>
          <w:spacing w:val="-5"/>
          <w:sz w:val="26"/>
        </w:rPr>
        <w:t xml:space="preserve"> </w:t>
      </w:r>
      <w:r w:rsidRPr="001F1BC5">
        <w:rPr>
          <w:sz w:val="26"/>
        </w:rPr>
        <w:t>точек</w:t>
      </w:r>
      <w:r w:rsidRPr="001F1BC5">
        <w:rPr>
          <w:spacing w:val="-3"/>
          <w:sz w:val="26"/>
        </w:rPr>
        <w:t xml:space="preserve"> </w:t>
      </w:r>
      <w:r w:rsidRPr="001F1BC5">
        <w:rPr>
          <w:sz w:val="26"/>
        </w:rPr>
        <w:t>зрения;</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корректно</w:t>
      </w:r>
      <w:r w:rsidRPr="001F1BC5">
        <w:rPr>
          <w:spacing w:val="-5"/>
          <w:sz w:val="26"/>
        </w:rPr>
        <w:t xml:space="preserve"> </w:t>
      </w:r>
      <w:r w:rsidRPr="001F1BC5">
        <w:rPr>
          <w:sz w:val="26"/>
        </w:rPr>
        <w:t>и</w:t>
      </w:r>
      <w:r w:rsidRPr="001F1BC5">
        <w:rPr>
          <w:spacing w:val="-5"/>
          <w:sz w:val="26"/>
        </w:rPr>
        <w:t xml:space="preserve"> </w:t>
      </w:r>
      <w:r w:rsidRPr="001F1BC5">
        <w:rPr>
          <w:sz w:val="26"/>
        </w:rPr>
        <w:t>аргументированно</w:t>
      </w:r>
      <w:r w:rsidRPr="001F1BC5">
        <w:rPr>
          <w:spacing w:val="-5"/>
          <w:sz w:val="26"/>
        </w:rPr>
        <w:t xml:space="preserve"> </w:t>
      </w:r>
      <w:r w:rsidRPr="001F1BC5">
        <w:rPr>
          <w:sz w:val="26"/>
        </w:rPr>
        <w:t>высказывать</w:t>
      </w:r>
      <w:r w:rsidRPr="001F1BC5">
        <w:rPr>
          <w:spacing w:val="-4"/>
          <w:sz w:val="26"/>
        </w:rPr>
        <w:t xml:space="preserve"> </w:t>
      </w:r>
      <w:r w:rsidRPr="001F1BC5">
        <w:rPr>
          <w:sz w:val="26"/>
        </w:rPr>
        <w:t>своё</w:t>
      </w:r>
      <w:r w:rsidRPr="001F1BC5">
        <w:rPr>
          <w:spacing w:val="-3"/>
          <w:sz w:val="26"/>
        </w:rPr>
        <w:t xml:space="preserve"> </w:t>
      </w:r>
      <w:r w:rsidRPr="001F1BC5">
        <w:rPr>
          <w:sz w:val="26"/>
        </w:rPr>
        <w:t>мнение;</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строить</w:t>
      </w:r>
      <w:r w:rsidRPr="001F1BC5">
        <w:rPr>
          <w:spacing w:val="-5"/>
          <w:sz w:val="26"/>
        </w:rPr>
        <w:t xml:space="preserve"> </w:t>
      </w:r>
      <w:r w:rsidRPr="001F1BC5">
        <w:rPr>
          <w:sz w:val="26"/>
        </w:rPr>
        <w:t>речевое</w:t>
      </w:r>
      <w:r w:rsidRPr="001F1BC5">
        <w:rPr>
          <w:spacing w:val="-5"/>
          <w:sz w:val="26"/>
        </w:rPr>
        <w:t xml:space="preserve"> </w:t>
      </w:r>
      <w:r w:rsidRPr="001F1BC5">
        <w:rPr>
          <w:sz w:val="26"/>
        </w:rPr>
        <w:t>высказывание</w:t>
      </w:r>
      <w:r w:rsidRPr="001F1BC5">
        <w:rPr>
          <w:spacing w:val="-4"/>
          <w:sz w:val="26"/>
        </w:rPr>
        <w:t xml:space="preserve"> </w:t>
      </w:r>
      <w:r w:rsidRPr="001F1BC5">
        <w:rPr>
          <w:sz w:val="26"/>
        </w:rPr>
        <w:t>в</w:t>
      </w:r>
      <w:r w:rsidRPr="001F1BC5">
        <w:rPr>
          <w:spacing w:val="-5"/>
          <w:sz w:val="26"/>
        </w:rPr>
        <w:t xml:space="preserve"> </w:t>
      </w:r>
      <w:r w:rsidRPr="001F1BC5">
        <w:rPr>
          <w:sz w:val="26"/>
        </w:rPr>
        <w:t>соответствии</w:t>
      </w:r>
      <w:r w:rsidRPr="001F1BC5">
        <w:rPr>
          <w:spacing w:val="-3"/>
          <w:sz w:val="26"/>
        </w:rPr>
        <w:t xml:space="preserve"> </w:t>
      </w:r>
      <w:r w:rsidRPr="001F1BC5">
        <w:rPr>
          <w:sz w:val="26"/>
        </w:rPr>
        <w:t>с</w:t>
      </w:r>
      <w:r w:rsidRPr="001F1BC5">
        <w:rPr>
          <w:spacing w:val="-5"/>
          <w:sz w:val="26"/>
        </w:rPr>
        <w:t xml:space="preserve"> </w:t>
      </w:r>
      <w:r w:rsidRPr="001F1BC5">
        <w:rPr>
          <w:sz w:val="26"/>
        </w:rPr>
        <w:t>поставленной</w:t>
      </w:r>
      <w:r w:rsidRPr="001F1BC5">
        <w:rPr>
          <w:spacing w:val="-2"/>
          <w:sz w:val="26"/>
        </w:rPr>
        <w:t xml:space="preserve"> </w:t>
      </w:r>
      <w:r w:rsidRPr="001F1BC5">
        <w:rPr>
          <w:sz w:val="26"/>
        </w:rPr>
        <w:t>задачей;</w:t>
      </w:r>
    </w:p>
    <w:p w:rsidR="00DE11BA" w:rsidRPr="001F1BC5" w:rsidRDefault="00DE11BA" w:rsidP="00DE11BA">
      <w:pPr>
        <w:numPr>
          <w:ilvl w:val="0"/>
          <w:numId w:val="5"/>
        </w:numPr>
        <w:tabs>
          <w:tab w:val="left" w:pos="645"/>
        </w:tabs>
        <w:ind w:right="105"/>
        <w:jc w:val="both"/>
        <w:rPr>
          <w:sz w:val="26"/>
        </w:rPr>
      </w:pPr>
      <w:r w:rsidRPr="001F1BC5">
        <w:rPr>
          <w:sz w:val="26"/>
        </w:rPr>
        <w:t>создавать устные и письменные тексты (описание, рассуждение, повествование) в</w:t>
      </w:r>
      <w:r w:rsidRPr="001F1BC5">
        <w:rPr>
          <w:spacing w:val="1"/>
          <w:sz w:val="26"/>
        </w:rPr>
        <w:t xml:space="preserve"> </w:t>
      </w:r>
      <w:r w:rsidRPr="001F1BC5">
        <w:rPr>
          <w:sz w:val="26"/>
        </w:rPr>
        <w:t>соответствии</w:t>
      </w:r>
      <w:r w:rsidRPr="001F1BC5">
        <w:rPr>
          <w:spacing w:val="-2"/>
          <w:sz w:val="26"/>
        </w:rPr>
        <w:t xml:space="preserve"> </w:t>
      </w:r>
      <w:r w:rsidRPr="001F1BC5">
        <w:rPr>
          <w:sz w:val="26"/>
        </w:rPr>
        <w:t>с</w:t>
      </w:r>
      <w:r w:rsidRPr="001F1BC5">
        <w:rPr>
          <w:spacing w:val="-1"/>
          <w:sz w:val="26"/>
        </w:rPr>
        <w:t xml:space="preserve"> </w:t>
      </w:r>
      <w:r w:rsidRPr="001F1BC5">
        <w:rPr>
          <w:sz w:val="26"/>
        </w:rPr>
        <w:t>речевой</w:t>
      </w:r>
      <w:r w:rsidRPr="001F1BC5">
        <w:rPr>
          <w:spacing w:val="-1"/>
          <w:sz w:val="26"/>
        </w:rPr>
        <w:t xml:space="preserve"> </w:t>
      </w:r>
      <w:r w:rsidRPr="001F1BC5">
        <w:rPr>
          <w:sz w:val="26"/>
        </w:rPr>
        <w:t>ситуацией;</w:t>
      </w:r>
    </w:p>
    <w:p w:rsidR="00DE11BA" w:rsidRPr="001F1BC5" w:rsidRDefault="00DE11BA" w:rsidP="00DE11BA">
      <w:pPr>
        <w:numPr>
          <w:ilvl w:val="0"/>
          <w:numId w:val="5"/>
        </w:numPr>
        <w:tabs>
          <w:tab w:val="left" w:pos="645"/>
        </w:tabs>
        <w:ind w:right="111"/>
        <w:jc w:val="both"/>
        <w:rPr>
          <w:sz w:val="26"/>
        </w:rPr>
      </w:pPr>
      <w:r w:rsidRPr="001F1BC5">
        <w:rPr>
          <w:sz w:val="26"/>
        </w:rPr>
        <w:t>готовить небольшие публичные выступления о результатах парной и групповой</w:t>
      </w:r>
      <w:r w:rsidRPr="001F1BC5">
        <w:rPr>
          <w:spacing w:val="1"/>
          <w:sz w:val="26"/>
        </w:rPr>
        <w:t xml:space="preserve"> </w:t>
      </w:r>
      <w:r w:rsidRPr="001F1BC5">
        <w:rPr>
          <w:sz w:val="26"/>
        </w:rPr>
        <w:t>работы, о результатах наблюдения, выполненного мини ­ исследования, проектного</w:t>
      </w:r>
      <w:r w:rsidRPr="001F1BC5">
        <w:rPr>
          <w:spacing w:val="1"/>
          <w:sz w:val="26"/>
        </w:rPr>
        <w:t xml:space="preserve"> </w:t>
      </w:r>
      <w:r w:rsidRPr="001F1BC5">
        <w:rPr>
          <w:sz w:val="26"/>
        </w:rPr>
        <w:t>задания;</w:t>
      </w:r>
    </w:p>
    <w:p w:rsidR="00DE11BA" w:rsidRPr="001F1BC5" w:rsidRDefault="00DE11BA" w:rsidP="00DE11BA">
      <w:pPr>
        <w:numPr>
          <w:ilvl w:val="0"/>
          <w:numId w:val="5"/>
        </w:numPr>
        <w:tabs>
          <w:tab w:val="left" w:pos="645"/>
        </w:tabs>
        <w:ind w:right="105"/>
        <w:jc w:val="both"/>
        <w:rPr>
          <w:sz w:val="26"/>
        </w:rPr>
      </w:pPr>
      <w:r w:rsidRPr="001F1BC5">
        <w:rPr>
          <w:sz w:val="26"/>
        </w:rPr>
        <w:t>подбирать</w:t>
      </w:r>
      <w:r w:rsidRPr="001F1BC5">
        <w:rPr>
          <w:spacing w:val="1"/>
          <w:sz w:val="26"/>
        </w:rPr>
        <w:t xml:space="preserve"> </w:t>
      </w:r>
      <w:r w:rsidRPr="001F1BC5">
        <w:rPr>
          <w:sz w:val="26"/>
        </w:rPr>
        <w:t>иллюстративный</w:t>
      </w:r>
      <w:r w:rsidRPr="001F1BC5">
        <w:rPr>
          <w:spacing w:val="1"/>
          <w:sz w:val="26"/>
        </w:rPr>
        <w:t xml:space="preserve"> </w:t>
      </w:r>
      <w:r w:rsidRPr="001F1BC5">
        <w:rPr>
          <w:sz w:val="26"/>
        </w:rPr>
        <w:t>материал</w:t>
      </w:r>
      <w:r w:rsidRPr="001F1BC5">
        <w:rPr>
          <w:spacing w:val="1"/>
          <w:sz w:val="26"/>
        </w:rPr>
        <w:t xml:space="preserve"> </w:t>
      </w:r>
      <w:r w:rsidRPr="001F1BC5">
        <w:rPr>
          <w:sz w:val="26"/>
        </w:rPr>
        <w:t>(рисунки,</w:t>
      </w:r>
      <w:r w:rsidRPr="001F1BC5">
        <w:rPr>
          <w:spacing w:val="1"/>
          <w:sz w:val="26"/>
        </w:rPr>
        <w:t xml:space="preserve"> </w:t>
      </w:r>
      <w:r w:rsidRPr="001F1BC5">
        <w:rPr>
          <w:sz w:val="26"/>
        </w:rPr>
        <w:t>фото,</w:t>
      </w:r>
      <w:r w:rsidRPr="001F1BC5">
        <w:rPr>
          <w:spacing w:val="1"/>
          <w:sz w:val="26"/>
        </w:rPr>
        <w:t xml:space="preserve"> </w:t>
      </w:r>
      <w:r w:rsidRPr="001F1BC5">
        <w:rPr>
          <w:sz w:val="26"/>
        </w:rPr>
        <w:t>плакаты)</w:t>
      </w:r>
      <w:r w:rsidRPr="001F1BC5">
        <w:rPr>
          <w:spacing w:val="1"/>
          <w:sz w:val="26"/>
        </w:rPr>
        <w:t xml:space="preserve"> </w:t>
      </w:r>
      <w:r w:rsidRPr="001F1BC5">
        <w:rPr>
          <w:sz w:val="26"/>
        </w:rPr>
        <w:t>к</w:t>
      </w:r>
      <w:r w:rsidRPr="001F1BC5">
        <w:rPr>
          <w:spacing w:val="1"/>
          <w:sz w:val="26"/>
        </w:rPr>
        <w:t xml:space="preserve"> </w:t>
      </w:r>
      <w:r w:rsidRPr="001F1BC5">
        <w:rPr>
          <w:sz w:val="26"/>
        </w:rPr>
        <w:t>тексту</w:t>
      </w:r>
      <w:r w:rsidRPr="001F1BC5">
        <w:rPr>
          <w:spacing w:val="1"/>
          <w:sz w:val="26"/>
        </w:rPr>
        <w:t xml:space="preserve"> </w:t>
      </w:r>
      <w:r w:rsidRPr="001F1BC5">
        <w:rPr>
          <w:sz w:val="26"/>
        </w:rPr>
        <w:t>выступления.</w:t>
      </w:r>
    </w:p>
    <w:p w:rsidR="00DE11BA" w:rsidRPr="001F1BC5" w:rsidRDefault="00DE11BA" w:rsidP="00DE11BA">
      <w:pPr>
        <w:spacing w:before="1"/>
        <w:rPr>
          <w:sz w:val="26"/>
          <w:szCs w:val="26"/>
        </w:rPr>
      </w:pPr>
    </w:p>
    <w:p w:rsidR="00DE11BA" w:rsidRPr="001F1BC5" w:rsidRDefault="00DE11BA" w:rsidP="00DE11BA">
      <w:pPr>
        <w:ind w:right="110"/>
        <w:jc w:val="both"/>
        <w:rPr>
          <w:sz w:val="26"/>
          <w:szCs w:val="26"/>
        </w:rPr>
      </w:pPr>
      <w:r w:rsidRPr="001F1BC5">
        <w:rPr>
          <w:sz w:val="26"/>
          <w:szCs w:val="26"/>
        </w:rPr>
        <w:t>К</w:t>
      </w:r>
      <w:r w:rsidRPr="001F1BC5">
        <w:rPr>
          <w:spacing w:val="1"/>
          <w:sz w:val="26"/>
          <w:szCs w:val="26"/>
        </w:rPr>
        <w:t xml:space="preserve"> </w:t>
      </w:r>
      <w:r w:rsidRPr="001F1BC5">
        <w:rPr>
          <w:sz w:val="26"/>
          <w:szCs w:val="26"/>
        </w:rPr>
        <w:t>концу</w:t>
      </w:r>
      <w:r w:rsidRPr="001F1BC5">
        <w:rPr>
          <w:spacing w:val="1"/>
          <w:sz w:val="26"/>
          <w:szCs w:val="26"/>
        </w:rPr>
        <w:t xml:space="preserve"> </w:t>
      </w:r>
      <w:r w:rsidRPr="001F1BC5">
        <w:rPr>
          <w:sz w:val="26"/>
          <w:szCs w:val="26"/>
        </w:rPr>
        <w:t>обучения</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начальной</w:t>
      </w:r>
      <w:r w:rsidRPr="001F1BC5">
        <w:rPr>
          <w:spacing w:val="1"/>
          <w:sz w:val="26"/>
          <w:szCs w:val="26"/>
        </w:rPr>
        <w:t xml:space="preserve"> </w:t>
      </w:r>
      <w:r w:rsidRPr="001F1BC5">
        <w:rPr>
          <w:sz w:val="26"/>
          <w:szCs w:val="26"/>
        </w:rPr>
        <w:t>школе</w:t>
      </w:r>
      <w:r w:rsidRPr="001F1BC5">
        <w:rPr>
          <w:spacing w:val="1"/>
          <w:sz w:val="26"/>
          <w:szCs w:val="26"/>
        </w:rPr>
        <w:t xml:space="preserve"> </w:t>
      </w:r>
      <w:r w:rsidRPr="001F1BC5">
        <w:rPr>
          <w:sz w:val="26"/>
          <w:szCs w:val="26"/>
        </w:rPr>
        <w:t>у</w:t>
      </w:r>
      <w:r w:rsidRPr="001F1BC5">
        <w:rPr>
          <w:spacing w:val="66"/>
          <w:sz w:val="26"/>
          <w:szCs w:val="26"/>
        </w:rPr>
        <w:t xml:space="preserve"> </w:t>
      </w:r>
      <w:r w:rsidRPr="001F1BC5">
        <w:rPr>
          <w:sz w:val="26"/>
          <w:szCs w:val="26"/>
        </w:rPr>
        <w:t>обучающегося</w:t>
      </w:r>
      <w:r w:rsidRPr="001F1BC5">
        <w:rPr>
          <w:spacing w:val="66"/>
          <w:sz w:val="26"/>
          <w:szCs w:val="26"/>
        </w:rPr>
        <w:t xml:space="preserve"> </w:t>
      </w:r>
      <w:r w:rsidRPr="001F1BC5">
        <w:rPr>
          <w:sz w:val="26"/>
          <w:szCs w:val="26"/>
        </w:rPr>
        <w:t>формируются</w:t>
      </w:r>
      <w:r w:rsidRPr="001F1BC5">
        <w:rPr>
          <w:spacing w:val="-62"/>
          <w:sz w:val="26"/>
          <w:szCs w:val="26"/>
        </w:rPr>
        <w:t xml:space="preserve"> </w:t>
      </w:r>
      <w:r w:rsidRPr="001F1BC5">
        <w:rPr>
          <w:sz w:val="26"/>
          <w:szCs w:val="26"/>
        </w:rPr>
        <w:t>регулятивные</w:t>
      </w:r>
      <w:r w:rsidRPr="001F1BC5">
        <w:rPr>
          <w:spacing w:val="-2"/>
          <w:sz w:val="26"/>
          <w:szCs w:val="26"/>
        </w:rPr>
        <w:t xml:space="preserve"> </w:t>
      </w:r>
      <w:r w:rsidRPr="001F1BC5">
        <w:rPr>
          <w:sz w:val="26"/>
          <w:szCs w:val="26"/>
        </w:rPr>
        <w:t>универсальные</w:t>
      </w:r>
      <w:r w:rsidRPr="001F1BC5">
        <w:rPr>
          <w:spacing w:val="-1"/>
          <w:sz w:val="26"/>
          <w:szCs w:val="26"/>
        </w:rPr>
        <w:t xml:space="preserve"> </w:t>
      </w:r>
      <w:r w:rsidRPr="001F1BC5">
        <w:rPr>
          <w:sz w:val="26"/>
          <w:szCs w:val="26"/>
        </w:rPr>
        <w:t>учебные</w:t>
      </w:r>
      <w:r w:rsidRPr="001F1BC5">
        <w:rPr>
          <w:spacing w:val="2"/>
          <w:sz w:val="26"/>
          <w:szCs w:val="26"/>
        </w:rPr>
        <w:t xml:space="preserve"> </w:t>
      </w:r>
      <w:r w:rsidRPr="001F1BC5">
        <w:rPr>
          <w:sz w:val="26"/>
          <w:szCs w:val="26"/>
        </w:rPr>
        <w:t>действия.</w:t>
      </w:r>
    </w:p>
    <w:p w:rsidR="00DE11BA" w:rsidRPr="001F1BC5" w:rsidRDefault="00DE11BA" w:rsidP="00DE11BA">
      <w:pPr>
        <w:rPr>
          <w:sz w:val="26"/>
          <w:szCs w:val="26"/>
        </w:rPr>
      </w:pPr>
    </w:p>
    <w:p w:rsidR="00DE11BA" w:rsidRPr="00411955" w:rsidRDefault="00DE11BA" w:rsidP="00DE11BA">
      <w:pPr>
        <w:spacing w:before="1" w:line="298" w:lineRule="exact"/>
        <w:outlineLvl w:val="2"/>
        <w:rPr>
          <w:b/>
          <w:bCs/>
          <w:i/>
          <w:iCs/>
          <w:sz w:val="26"/>
          <w:szCs w:val="26"/>
        </w:rPr>
      </w:pPr>
      <w:r w:rsidRPr="00411955">
        <w:rPr>
          <w:b/>
          <w:bCs/>
          <w:i/>
          <w:iCs/>
          <w:sz w:val="26"/>
          <w:szCs w:val="26"/>
        </w:rPr>
        <w:t>Самоорганизация:</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планировать</w:t>
      </w:r>
      <w:r w:rsidRPr="001F1BC5">
        <w:rPr>
          <w:spacing w:val="-3"/>
          <w:sz w:val="26"/>
        </w:rPr>
        <w:t xml:space="preserve"> </w:t>
      </w:r>
      <w:r w:rsidRPr="001F1BC5">
        <w:rPr>
          <w:sz w:val="26"/>
        </w:rPr>
        <w:t>действия</w:t>
      </w:r>
      <w:r w:rsidRPr="001F1BC5">
        <w:rPr>
          <w:spacing w:val="-3"/>
          <w:sz w:val="26"/>
        </w:rPr>
        <w:t xml:space="preserve"> </w:t>
      </w:r>
      <w:r w:rsidRPr="001F1BC5">
        <w:rPr>
          <w:sz w:val="26"/>
        </w:rPr>
        <w:t>по</w:t>
      </w:r>
      <w:r w:rsidRPr="001F1BC5">
        <w:rPr>
          <w:spacing w:val="-3"/>
          <w:sz w:val="26"/>
        </w:rPr>
        <w:t xml:space="preserve"> </w:t>
      </w:r>
      <w:r w:rsidRPr="001F1BC5">
        <w:rPr>
          <w:sz w:val="26"/>
        </w:rPr>
        <w:t>решению</w:t>
      </w:r>
      <w:r w:rsidRPr="001F1BC5">
        <w:rPr>
          <w:spacing w:val="-3"/>
          <w:sz w:val="26"/>
        </w:rPr>
        <w:t xml:space="preserve"> </w:t>
      </w:r>
      <w:r w:rsidRPr="001F1BC5">
        <w:rPr>
          <w:sz w:val="26"/>
        </w:rPr>
        <w:t>учебной</w:t>
      </w:r>
      <w:r w:rsidRPr="001F1BC5">
        <w:rPr>
          <w:spacing w:val="-3"/>
          <w:sz w:val="26"/>
        </w:rPr>
        <w:t xml:space="preserve"> </w:t>
      </w:r>
      <w:r w:rsidRPr="001F1BC5">
        <w:rPr>
          <w:sz w:val="26"/>
        </w:rPr>
        <w:t>задачи</w:t>
      </w:r>
      <w:r w:rsidRPr="001F1BC5">
        <w:rPr>
          <w:spacing w:val="-2"/>
          <w:sz w:val="26"/>
        </w:rPr>
        <w:t xml:space="preserve"> </w:t>
      </w:r>
      <w:r w:rsidRPr="001F1BC5">
        <w:rPr>
          <w:sz w:val="26"/>
        </w:rPr>
        <w:t>для</w:t>
      </w:r>
      <w:r w:rsidRPr="001F1BC5">
        <w:rPr>
          <w:spacing w:val="-2"/>
          <w:sz w:val="26"/>
        </w:rPr>
        <w:t xml:space="preserve"> </w:t>
      </w:r>
      <w:r w:rsidRPr="001F1BC5">
        <w:rPr>
          <w:sz w:val="26"/>
        </w:rPr>
        <w:t>получения</w:t>
      </w:r>
      <w:r w:rsidRPr="001F1BC5">
        <w:rPr>
          <w:spacing w:val="-2"/>
          <w:sz w:val="26"/>
        </w:rPr>
        <w:t xml:space="preserve"> </w:t>
      </w:r>
      <w:r w:rsidRPr="001F1BC5">
        <w:rPr>
          <w:sz w:val="26"/>
        </w:rPr>
        <w:t>результата;</w:t>
      </w:r>
    </w:p>
    <w:p w:rsidR="00DE11BA" w:rsidRPr="001F1BC5" w:rsidRDefault="00DE11BA" w:rsidP="00DE11BA">
      <w:pPr>
        <w:numPr>
          <w:ilvl w:val="0"/>
          <w:numId w:val="5"/>
        </w:numPr>
        <w:tabs>
          <w:tab w:val="left" w:pos="566"/>
        </w:tabs>
        <w:spacing w:before="1"/>
        <w:ind w:left="565" w:hanging="349"/>
        <w:rPr>
          <w:sz w:val="26"/>
        </w:rPr>
      </w:pPr>
      <w:r w:rsidRPr="001F1BC5">
        <w:rPr>
          <w:sz w:val="26"/>
        </w:rPr>
        <w:t>выстраивать</w:t>
      </w:r>
      <w:r w:rsidRPr="001F1BC5">
        <w:rPr>
          <w:spacing w:val="-6"/>
          <w:sz w:val="26"/>
        </w:rPr>
        <w:t xml:space="preserve"> </w:t>
      </w:r>
      <w:r w:rsidRPr="001F1BC5">
        <w:rPr>
          <w:sz w:val="26"/>
        </w:rPr>
        <w:t>последовательность</w:t>
      </w:r>
      <w:r w:rsidRPr="001F1BC5">
        <w:rPr>
          <w:spacing w:val="-7"/>
          <w:sz w:val="26"/>
        </w:rPr>
        <w:t xml:space="preserve"> </w:t>
      </w:r>
      <w:r w:rsidRPr="001F1BC5">
        <w:rPr>
          <w:sz w:val="26"/>
        </w:rPr>
        <w:t>выбранных</w:t>
      </w:r>
      <w:r w:rsidRPr="001F1BC5">
        <w:rPr>
          <w:spacing w:val="-5"/>
          <w:sz w:val="26"/>
        </w:rPr>
        <w:t xml:space="preserve"> </w:t>
      </w:r>
      <w:r w:rsidRPr="001F1BC5">
        <w:rPr>
          <w:sz w:val="26"/>
        </w:rPr>
        <w:t>действий.</w:t>
      </w:r>
    </w:p>
    <w:p w:rsidR="00DE11BA" w:rsidRPr="001F1BC5" w:rsidRDefault="00DE11BA" w:rsidP="00DE11BA">
      <w:pPr>
        <w:spacing w:before="11"/>
        <w:rPr>
          <w:sz w:val="25"/>
          <w:szCs w:val="26"/>
        </w:rPr>
      </w:pPr>
    </w:p>
    <w:p w:rsidR="00DE11BA" w:rsidRPr="00411955" w:rsidRDefault="00DE11BA" w:rsidP="00DE11BA">
      <w:pPr>
        <w:spacing w:line="298" w:lineRule="exact"/>
        <w:outlineLvl w:val="2"/>
        <w:rPr>
          <w:b/>
          <w:bCs/>
          <w:i/>
          <w:iCs/>
          <w:sz w:val="26"/>
          <w:szCs w:val="26"/>
        </w:rPr>
      </w:pPr>
      <w:r w:rsidRPr="00411955">
        <w:rPr>
          <w:b/>
          <w:bCs/>
          <w:i/>
          <w:iCs/>
          <w:sz w:val="26"/>
          <w:szCs w:val="26"/>
        </w:rPr>
        <w:t>Самоконтроль:</w:t>
      </w:r>
    </w:p>
    <w:p w:rsidR="00DE11BA" w:rsidRPr="001F1BC5" w:rsidRDefault="00DE11BA" w:rsidP="00DE11BA">
      <w:pPr>
        <w:numPr>
          <w:ilvl w:val="0"/>
          <w:numId w:val="5"/>
        </w:numPr>
        <w:tabs>
          <w:tab w:val="left" w:pos="566"/>
        </w:tabs>
        <w:spacing w:line="298" w:lineRule="exact"/>
        <w:ind w:left="565" w:hanging="349"/>
        <w:rPr>
          <w:sz w:val="26"/>
        </w:rPr>
      </w:pPr>
      <w:r w:rsidRPr="001F1BC5">
        <w:rPr>
          <w:sz w:val="26"/>
        </w:rPr>
        <w:t>устанавливать</w:t>
      </w:r>
      <w:r w:rsidRPr="001F1BC5">
        <w:rPr>
          <w:spacing w:val="-5"/>
          <w:sz w:val="26"/>
        </w:rPr>
        <w:t xml:space="preserve"> </w:t>
      </w:r>
      <w:r w:rsidRPr="001F1BC5">
        <w:rPr>
          <w:sz w:val="26"/>
        </w:rPr>
        <w:t>причины</w:t>
      </w:r>
      <w:r w:rsidRPr="001F1BC5">
        <w:rPr>
          <w:spacing w:val="-2"/>
          <w:sz w:val="26"/>
        </w:rPr>
        <w:t xml:space="preserve"> </w:t>
      </w:r>
      <w:r w:rsidRPr="001F1BC5">
        <w:rPr>
          <w:sz w:val="26"/>
        </w:rPr>
        <w:t>успеха/неудач</w:t>
      </w:r>
      <w:r w:rsidRPr="001F1BC5">
        <w:rPr>
          <w:spacing w:val="-2"/>
          <w:sz w:val="26"/>
        </w:rPr>
        <w:t xml:space="preserve"> </w:t>
      </w:r>
      <w:r w:rsidRPr="001F1BC5">
        <w:rPr>
          <w:sz w:val="26"/>
        </w:rPr>
        <w:t>учебной</w:t>
      </w:r>
      <w:r w:rsidRPr="001F1BC5">
        <w:rPr>
          <w:spacing w:val="-2"/>
          <w:sz w:val="26"/>
        </w:rPr>
        <w:t xml:space="preserve"> </w:t>
      </w:r>
      <w:r w:rsidRPr="001F1BC5">
        <w:rPr>
          <w:sz w:val="26"/>
        </w:rPr>
        <w:t>деятельности;</w:t>
      </w:r>
    </w:p>
    <w:p w:rsidR="00DE11BA" w:rsidRPr="001F1BC5" w:rsidRDefault="00DE11BA" w:rsidP="00DE11BA">
      <w:pPr>
        <w:numPr>
          <w:ilvl w:val="0"/>
          <w:numId w:val="5"/>
        </w:numPr>
        <w:tabs>
          <w:tab w:val="left" w:pos="566"/>
          <w:tab w:val="left" w:pos="2644"/>
          <w:tab w:val="left" w:pos="3494"/>
          <w:tab w:val="left" w:pos="4770"/>
          <w:tab w:val="left" w:pos="6111"/>
          <w:tab w:val="left" w:pos="6833"/>
          <w:tab w:val="left" w:pos="8593"/>
          <w:tab w:val="left" w:pos="9850"/>
        </w:tabs>
        <w:spacing w:before="1"/>
        <w:ind w:right="114"/>
        <w:rPr>
          <w:sz w:val="26"/>
        </w:rPr>
      </w:pPr>
      <w:r w:rsidRPr="001F1BC5">
        <w:rPr>
          <w:sz w:val="26"/>
        </w:rPr>
        <w:t>корректировать</w:t>
      </w:r>
      <w:r w:rsidRPr="001F1BC5">
        <w:rPr>
          <w:sz w:val="26"/>
        </w:rPr>
        <w:tab/>
        <w:t>свои</w:t>
      </w:r>
      <w:r w:rsidRPr="001F1BC5">
        <w:rPr>
          <w:sz w:val="26"/>
        </w:rPr>
        <w:tab/>
        <w:t>учебные</w:t>
      </w:r>
      <w:r w:rsidRPr="001F1BC5">
        <w:rPr>
          <w:sz w:val="26"/>
        </w:rPr>
        <w:tab/>
        <w:t>действия</w:t>
      </w:r>
      <w:r w:rsidRPr="001F1BC5">
        <w:rPr>
          <w:sz w:val="26"/>
        </w:rPr>
        <w:tab/>
        <w:t>для</w:t>
      </w:r>
      <w:r w:rsidRPr="001F1BC5">
        <w:rPr>
          <w:sz w:val="26"/>
        </w:rPr>
        <w:tab/>
        <w:t>преодоления</w:t>
      </w:r>
      <w:r w:rsidRPr="001F1BC5">
        <w:rPr>
          <w:sz w:val="26"/>
        </w:rPr>
        <w:tab/>
        <w:t>речевых</w:t>
      </w:r>
      <w:r w:rsidRPr="001F1BC5">
        <w:rPr>
          <w:sz w:val="26"/>
        </w:rPr>
        <w:tab/>
      </w:r>
      <w:r w:rsidRPr="001F1BC5">
        <w:rPr>
          <w:spacing w:val="-2"/>
          <w:sz w:val="26"/>
        </w:rPr>
        <w:t>и</w:t>
      </w:r>
      <w:r w:rsidRPr="001F1BC5">
        <w:rPr>
          <w:spacing w:val="-62"/>
          <w:sz w:val="26"/>
        </w:rPr>
        <w:t xml:space="preserve"> </w:t>
      </w:r>
      <w:r w:rsidRPr="001F1BC5">
        <w:rPr>
          <w:sz w:val="26"/>
        </w:rPr>
        <w:t>орфографических</w:t>
      </w:r>
      <w:r w:rsidRPr="001F1BC5">
        <w:rPr>
          <w:spacing w:val="-2"/>
          <w:sz w:val="26"/>
        </w:rPr>
        <w:t xml:space="preserve"> </w:t>
      </w:r>
      <w:r w:rsidRPr="001F1BC5">
        <w:rPr>
          <w:sz w:val="26"/>
        </w:rPr>
        <w:t>ошибок;</w:t>
      </w:r>
    </w:p>
    <w:p w:rsidR="00DE11BA" w:rsidRPr="001F1BC5" w:rsidRDefault="00DE11BA" w:rsidP="00DE11BA">
      <w:pPr>
        <w:numPr>
          <w:ilvl w:val="0"/>
          <w:numId w:val="5"/>
        </w:numPr>
        <w:tabs>
          <w:tab w:val="left" w:pos="566"/>
        </w:tabs>
        <w:ind w:right="105"/>
        <w:rPr>
          <w:sz w:val="26"/>
        </w:rPr>
      </w:pPr>
      <w:r w:rsidRPr="001F1BC5">
        <w:rPr>
          <w:sz w:val="26"/>
        </w:rPr>
        <w:t>соотносить</w:t>
      </w:r>
      <w:r w:rsidRPr="001F1BC5">
        <w:rPr>
          <w:spacing w:val="10"/>
          <w:sz w:val="26"/>
        </w:rPr>
        <w:t xml:space="preserve"> </w:t>
      </w:r>
      <w:r w:rsidRPr="001F1BC5">
        <w:rPr>
          <w:sz w:val="26"/>
        </w:rPr>
        <w:t>результат</w:t>
      </w:r>
      <w:r w:rsidRPr="001F1BC5">
        <w:rPr>
          <w:spacing w:val="10"/>
          <w:sz w:val="26"/>
        </w:rPr>
        <w:t xml:space="preserve"> </w:t>
      </w:r>
      <w:r w:rsidRPr="001F1BC5">
        <w:rPr>
          <w:sz w:val="26"/>
        </w:rPr>
        <w:t>деятельности</w:t>
      </w:r>
      <w:r w:rsidRPr="001F1BC5">
        <w:rPr>
          <w:spacing w:val="12"/>
          <w:sz w:val="26"/>
        </w:rPr>
        <w:t xml:space="preserve"> </w:t>
      </w:r>
      <w:r w:rsidRPr="001F1BC5">
        <w:rPr>
          <w:sz w:val="26"/>
        </w:rPr>
        <w:t>с</w:t>
      </w:r>
      <w:r w:rsidRPr="001F1BC5">
        <w:rPr>
          <w:spacing w:val="11"/>
          <w:sz w:val="26"/>
        </w:rPr>
        <w:t xml:space="preserve"> </w:t>
      </w:r>
      <w:r w:rsidRPr="001F1BC5">
        <w:rPr>
          <w:sz w:val="26"/>
        </w:rPr>
        <w:t>поставленной</w:t>
      </w:r>
      <w:r w:rsidRPr="001F1BC5">
        <w:rPr>
          <w:spacing w:val="11"/>
          <w:sz w:val="26"/>
        </w:rPr>
        <w:t xml:space="preserve"> </w:t>
      </w:r>
      <w:r w:rsidRPr="001F1BC5">
        <w:rPr>
          <w:sz w:val="26"/>
        </w:rPr>
        <w:t>учебной</w:t>
      </w:r>
      <w:r w:rsidRPr="001F1BC5">
        <w:rPr>
          <w:spacing w:val="12"/>
          <w:sz w:val="26"/>
        </w:rPr>
        <w:t xml:space="preserve"> </w:t>
      </w:r>
      <w:r w:rsidRPr="001F1BC5">
        <w:rPr>
          <w:sz w:val="26"/>
        </w:rPr>
        <w:t>задачей</w:t>
      </w:r>
      <w:r w:rsidRPr="001F1BC5">
        <w:rPr>
          <w:spacing w:val="10"/>
          <w:sz w:val="26"/>
        </w:rPr>
        <w:t xml:space="preserve"> </w:t>
      </w:r>
      <w:r w:rsidRPr="001F1BC5">
        <w:rPr>
          <w:sz w:val="26"/>
        </w:rPr>
        <w:t>по</w:t>
      </w:r>
      <w:r w:rsidRPr="001F1BC5">
        <w:rPr>
          <w:spacing w:val="11"/>
          <w:sz w:val="26"/>
        </w:rPr>
        <w:t xml:space="preserve"> </w:t>
      </w:r>
      <w:r w:rsidRPr="001F1BC5">
        <w:rPr>
          <w:sz w:val="26"/>
        </w:rPr>
        <w:t>выделению,</w:t>
      </w:r>
      <w:r w:rsidRPr="001F1BC5">
        <w:rPr>
          <w:spacing w:val="-62"/>
          <w:sz w:val="26"/>
        </w:rPr>
        <w:t xml:space="preserve"> </w:t>
      </w:r>
      <w:r w:rsidRPr="001F1BC5">
        <w:rPr>
          <w:sz w:val="26"/>
        </w:rPr>
        <w:t>характеристике,</w:t>
      </w:r>
      <w:r w:rsidRPr="001F1BC5">
        <w:rPr>
          <w:spacing w:val="-2"/>
          <w:sz w:val="26"/>
        </w:rPr>
        <w:t xml:space="preserve"> </w:t>
      </w:r>
      <w:r w:rsidRPr="001F1BC5">
        <w:rPr>
          <w:sz w:val="26"/>
        </w:rPr>
        <w:t>использованию языковых</w:t>
      </w:r>
      <w:r w:rsidRPr="001F1BC5">
        <w:rPr>
          <w:spacing w:val="-1"/>
          <w:sz w:val="26"/>
        </w:rPr>
        <w:t xml:space="preserve"> </w:t>
      </w:r>
      <w:r w:rsidRPr="001F1BC5">
        <w:rPr>
          <w:sz w:val="26"/>
        </w:rPr>
        <w:t>единиц;</w:t>
      </w:r>
    </w:p>
    <w:p w:rsidR="00DE11BA" w:rsidRPr="001F1BC5" w:rsidRDefault="00DE11BA" w:rsidP="00DE11BA">
      <w:pPr>
        <w:numPr>
          <w:ilvl w:val="0"/>
          <w:numId w:val="5"/>
        </w:numPr>
        <w:tabs>
          <w:tab w:val="left" w:pos="566"/>
        </w:tabs>
        <w:ind w:right="113"/>
        <w:rPr>
          <w:sz w:val="26"/>
        </w:rPr>
      </w:pPr>
      <w:r w:rsidRPr="001F1BC5">
        <w:rPr>
          <w:sz w:val="26"/>
        </w:rPr>
        <w:t>находить</w:t>
      </w:r>
      <w:r w:rsidRPr="001F1BC5">
        <w:rPr>
          <w:spacing w:val="24"/>
          <w:sz w:val="26"/>
        </w:rPr>
        <w:t xml:space="preserve"> </w:t>
      </w:r>
      <w:r w:rsidRPr="001F1BC5">
        <w:rPr>
          <w:sz w:val="26"/>
        </w:rPr>
        <w:t>ошибку,</w:t>
      </w:r>
      <w:r w:rsidRPr="001F1BC5">
        <w:rPr>
          <w:spacing w:val="25"/>
          <w:sz w:val="26"/>
        </w:rPr>
        <w:t xml:space="preserve"> </w:t>
      </w:r>
      <w:r w:rsidRPr="001F1BC5">
        <w:rPr>
          <w:sz w:val="26"/>
        </w:rPr>
        <w:t>допущенную</w:t>
      </w:r>
      <w:r w:rsidRPr="001F1BC5">
        <w:rPr>
          <w:spacing w:val="26"/>
          <w:sz w:val="26"/>
        </w:rPr>
        <w:t xml:space="preserve"> </w:t>
      </w:r>
      <w:r w:rsidRPr="001F1BC5">
        <w:rPr>
          <w:sz w:val="26"/>
        </w:rPr>
        <w:t>при</w:t>
      </w:r>
      <w:r w:rsidRPr="001F1BC5">
        <w:rPr>
          <w:spacing w:val="25"/>
          <w:sz w:val="26"/>
        </w:rPr>
        <w:t xml:space="preserve"> </w:t>
      </w:r>
      <w:r w:rsidRPr="001F1BC5">
        <w:rPr>
          <w:sz w:val="26"/>
        </w:rPr>
        <w:t>работе</w:t>
      </w:r>
      <w:r w:rsidRPr="001F1BC5">
        <w:rPr>
          <w:spacing w:val="24"/>
          <w:sz w:val="26"/>
        </w:rPr>
        <w:t xml:space="preserve"> </w:t>
      </w:r>
      <w:r w:rsidRPr="001F1BC5">
        <w:rPr>
          <w:sz w:val="26"/>
        </w:rPr>
        <w:t>с</w:t>
      </w:r>
      <w:r w:rsidRPr="001F1BC5">
        <w:rPr>
          <w:spacing w:val="25"/>
          <w:sz w:val="26"/>
        </w:rPr>
        <w:t xml:space="preserve"> </w:t>
      </w:r>
      <w:r w:rsidRPr="001F1BC5">
        <w:rPr>
          <w:sz w:val="26"/>
        </w:rPr>
        <w:t>языковым</w:t>
      </w:r>
      <w:r w:rsidRPr="001F1BC5">
        <w:rPr>
          <w:spacing w:val="24"/>
          <w:sz w:val="26"/>
        </w:rPr>
        <w:t xml:space="preserve"> </w:t>
      </w:r>
      <w:r w:rsidRPr="001F1BC5">
        <w:rPr>
          <w:sz w:val="26"/>
        </w:rPr>
        <w:t>материалом,</w:t>
      </w:r>
      <w:r w:rsidRPr="001F1BC5">
        <w:rPr>
          <w:spacing w:val="25"/>
          <w:sz w:val="26"/>
        </w:rPr>
        <w:t xml:space="preserve"> </w:t>
      </w:r>
      <w:r w:rsidRPr="001F1BC5">
        <w:rPr>
          <w:sz w:val="26"/>
        </w:rPr>
        <w:t>находить</w:t>
      </w:r>
      <w:r w:rsidRPr="001F1BC5">
        <w:rPr>
          <w:spacing w:val="-62"/>
          <w:sz w:val="26"/>
        </w:rPr>
        <w:t xml:space="preserve"> </w:t>
      </w:r>
      <w:r w:rsidRPr="001F1BC5">
        <w:rPr>
          <w:sz w:val="26"/>
        </w:rPr>
        <w:t>орфографическую</w:t>
      </w:r>
      <w:r w:rsidRPr="001F1BC5">
        <w:rPr>
          <w:spacing w:val="-1"/>
          <w:sz w:val="26"/>
        </w:rPr>
        <w:t xml:space="preserve"> </w:t>
      </w:r>
      <w:r w:rsidRPr="001F1BC5">
        <w:rPr>
          <w:sz w:val="26"/>
        </w:rPr>
        <w:t>и</w:t>
      </w:r>
      <w:r w:rsidRPr="001F1BC5">
        <w:rPr>
          <w:spacing w:val="-1"/>
          <w:sz w:val="26"/>
        </w:rPr>
        <w:t xml:space="preserve"> </w:t>
      </w:r>
      <w:r w:rsidRPr="001F1BC5">
        <w:rPr>
          <w:sz w:val="26"/>
        </w:rPr>
        <w:t>пунктуационную ошибку;</w:t>
      </w:r>
    </w:p>
    <w:p w:rsidR="00DE11BA" w:rsidRPr="001F1BC5" w:rsidRDefault="00DE11BA" w:rsidP="00DE11BA">
      <w:pPr>
        <w:numPr>
          <w:ilvl w:val="0"/>
          <w:numId w:val="5"/>
        </w:numPr>
        <w:tabs>
          <w:tab w:val="left" w:pos="566"/>
          <w:tab w:val="left" w:pos="2023"/>
          <w:tab w:val="left" w:pos="3496"/>
          <w:tab w:val="left" w:pos="4347"/>
          <w:tab w:val="left" w:pos="6057"/>
          <w:tab w:val="left" w:pos="6427"/>
          <w:tab w:val="left" w:pos="8137"/>
        </w:tabs>
        <w:ind w:right="112"/>
        <w:rPr>
          <w:sz w:val="26"/>
        </w:rPr>
      </w:pPr>
      <w:r w:rsidRPr="001F1BC5">
        <w:rPr>
          <w:sz w:val="26"/>
        </w:rPr>
        <w:t>сравнивать</w:t>
      </w:r>
      <w:r w:rsidRPr="001F1BC5">
        <w:rPr>
          <w:sz w:val="26"/>
        </w:rPr>
        <w:tab/>
        <w:t>результаты</w:t>
      </w:r>
      <w:r w:rsidRPr="001F1BC5">
        <w:rPr>
          <w:sz w:val="26"/>
        </w:rPr>
        <w:tab/>
        <w:t>своей</w:t>
      </w:r>
      <w:r w:rsidRPr="001F1BC5">
        <w:rPr>
          <w:sz w:val="26"/>
        </w:rPr>
        <w:tab/>
        <w:t>деятельности</w:t>
      </w:r>
      <w:r w:rsidRPr="001F1BC5">
        <w:rPr>
          <w:sz w:val="26"/>
        </w:rPr>
        <w:tab/>
        <w:t>и</w:t>
      </w:r>
      <w:r w:rsidRPr="001F1BC5">
        <w:rPr>
          <w:sz w:val="26"/>
        </w:rPr>
        <w:tab/>
        <w:t>деятельности</w:t>
      </w:r>
      <w:r w:rsidRPr="001F1BC5">
        <w:rPr>
          <w:sz w:val="26"/>
        </w:rPr>
        <w:tab/>
      </w:r>
      <w:r w:rsidRPr="001F1BC5">
        <w:rPr>
          <w:spacing w:val="-1"/>
          <w:sz w:val="26"/>
        </w:rPr>
        <w:t>одноклассников,</w:t>
      </w:r>
      <w:r w:rsidRPr="001F1BC5">
        <w:rPr>
          <w:spacing w:val="-62"/>
          <w:sz w:val="26"/>
        </w:rPr>
        <w:t xml:space="preserve"> </w:t>
      </w:r>
      <w:r w:rsidRPr="001F1BC5">
        <w:rPr>
          <w:sz w:val="26"/>
        </w:rPr>
        <w:t>объективно</w:t>
      </w:r>
      <w:r w:rsidRPr="001F1BC5">
        <w:rPr>
          <w:spacing w:val="-2"/>
          <w:sz w:val="26"/>
        </w:rPr>
        <w:t xml:space="preserve"> </w:t>
      </w:r>
      <w:r w:rsidRPr="001F1BC5">
        <w:rPr>
          <w:sz w:val="26"/>
        </w:rPr>
        <w:t>оценивать</w:t>
      </w:r>
      <w:r w:rsidRPr="001F1BC5">
        <w:rPr>
          <w:spacing w:val="-1"/>
          <w:sz w:val="26"/>
        </w:rPr>
        <w:t xml:space="preserve"> </w:t>
      </w:r>
      <w:r w:rsidRPr="001F1BC5">
        <w:rPr>
          <w:sz w:val="26"/>
        </w:rPr>
        <w:t>их</w:t>
      </w:r>
      <w:r w:rsidRPr="001F1BC5">
        <w:rPr>
          <w:spacing w:val="-1"/>
          <w:sz w:val="26"/>
        </w:rPr>
        <w:t xml:space="preserve"> </w:t>
      </w:r>
      <w:r w:rsidRPr="001F1BC5">
        <w:rPr>
          <w:sz w:val="26"/>
        </w:rPr>
        <w:t>по</w:t>
      </w:r>
      <w:r w:rsidRPr="001F1BC5">
        <w:rPr>
          <w:spacing w:val="-1"/>
          <w:sz w:val="26"/>
        </w:rPr>
        <w:t xml:space="preserve"> </w:t>
      </w:r>
      <w:r w:rsidRPr="001F1BC5">
        <w:rPr>
          <w:sz w:val="26"/>
        </w:rPr>
        <w:t>предложенным</w:t>
      </w:r>
      <w:r w:rsidRPr="001F1BC5">
        <w:rPr>
          <w:spacing w:val="-1"/>
          <w:sz w:val="26"/>
        </w:rPr>
        <w:t xml:space="preserve"> </w:t>
      </w:r>
      <w:r w:rsidRPr="001F1BC5">
        <w:rPr>
          <w:sz w:val="26"/>
        </w:rPr>
        <w:t>критериям.</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411955" w:rsidRDefault="00DE11BA" w:rsidP="00DE11BA">
      <w:pPr>
        <w:spacing w:before="76"/>
        <w:outlineLvl w:val="2"/>
        <w:rPr>
          <w:b/>
          <w:bCs/>
          <w:i/>
          <w:iCs/>
          <w:sz w:val="26"/>
          <w:szCs w:val="26"/>
        </w:rPr>
      </w:pPr>
      <w:r w:rsidRPr="00411955">
        <w:rPr>
          <w:b/>
          <w:bCs/>
          <w:i/>
          <w:iCs/>
          <w:sz w:val="26"/>
          <w:szCs w:val="26"/>
        </w:rPr>
        <w:lastRenderedPageBreak/>
        <w:t>Совместная</w:t>
      </w:r>
      <w:r w:rsidRPr="00411955">
        <w:rPr>
          <w:b/>
          <w:bCs/>
          <w:i/>
          <w:iCs/>
          <w:spacing w:val="-6"/>
          <w:sz w:val="26"/>
          <w:szCs w:val="26"/>
        </w:rPr>
        <w:t xml:space="preserve"> </w:t>
      </w:r>
      <w:r w:rsidRPr="00411955">
        <w:rPr>
          <w:b/>
          <w:bCs/>
          <w:i/>
          <w:iCs/>
          <w:sz w:val="26"/>
          <w:szCs w:val="26"/>
        </w:rPr>
        <w:t>деятельность:</w:t>
      </w:r>
    </w:p>
    <w:p w:rsidR="00DE11BA" w:rsidRPr="001F1BC5" w:rsidRDefault="00DE11BA" w:rsidP="00DE11BA">
      <w:pPr>
        <w:numPr>
          <w:ilvl w:val="0"/>
          <w:numId w:val="5"/>
        </w:numPr>
        <w:tabs>
          <w:tab w:val="left" w:pos="501"/>
        </w:tabs>
        <w:spacing w:before="1"/>
        <w:ind w:right="107"/>
        <w:jc w:val="both"/>
        <w:rPr>
          <w:sz w:val="26"/>
        </w:rPr>
      </w:pPr>
      <w:r w:rsidRPr="001F1BC5">
        <w:rPr>
          <w:sz w:val="26"/>
        </w:rPr>
        <w:t>формулировать</w:t>
      </w:r>
      <w:r w:rsidRPr="001F1BC5">
        <w:rPr>
          <w:spacing w:val="1"/>
          <w:sz w:val="26"/>
        </w:rPr>
        <w:t xml:space="preserve"> </w:t>
      </w:r>
      <w:r w:rsidRPr="001F1BC5">
        <w:rPr>
          <w:sz w:val="26"/>
        </w:rPr>
        <w:t>краткосрочные</w:t>
      </w:r>
      <w:r w:rsidRPr="001F1BC5">
        <w:rPr>
          <w:spacing w:val="1"/>
          <w:sz w:val="26"/>
        </w:rPr>
        <w:t xml:space="preserve"> </w:t>
      </w:r>
      <w:r w:rsidRPr="001F1BC5">
        <w:rPr>
          <w:sz w:val="26"/>
        </w:rPr>
        <w:t>и</w:t>
      </w:r>
      <w:r w:rsidRPr="001F1BC5">
        <w:rPr>
          <w:spacing w:val="1"/>
          <w:sz w:val="26"/>
        </w:rPr>
        <w:t xml:space="preserve"> </w:t>
      </w:r>
      <w:r w:rsidRPr="001F1BC5">
        <w:rPr>
          <w:sz w:val="26"/>
        </w:rPr>
        <w:t>долгосрочные</w:t>
      </w:r>
      <w:r w:rsidRPr="001F1BC5">
        <w:rPr>
          <w:spacing w:val="1"/>
          <w:sz w:val="26"/>
        </w:rPr>
        <w:t xml:space="preserve"> </w:t>
      </w:r>
      <w:r w:rsidRPr="001F1BC5">
        <w:rPr>
          <w:sz w:val="26"/>
        </w:rPr>
        <w:t>цели</w:t>
      </w:r>
      <w:r w:rsidRPr="001F1BC5">
        <w:rPr>
          <w:spacing w:val="1"/>
          <w:sz w:val="26"/>
        </w:rPr>
        <w:t xml:space="preserve"> </w:t>
      </w:r>
      <w:r w:rsidRPr="001F1BC5">
        <w:rPr>
          <w:sz w:val="26"/>
        </w:rPr>
        <w:t>(индивидуальные</w:t>
      </w:r>
      <w:r w:rsidRPr="001F1BC5">
        <w:rPr>
          <w:spacing w:val="1"/>
          <w:sz w:val="26"/>
        </w:rPr>
        <w:t xml:space="preserve"> </w:t>
      </w:r>
      <w:r w:rsidRPr="001F1BC5">
        <w:rPr>
          <w:sz w:val="26"/>
        </w:rPr>
        <w:t>с</w:t>
      </w:r>
      <w:r w:rsidRPr="001F1BC5">
        <w:rPr>
          <w:spacing w:val="1"/>
          <w:sz w:val="26"/>
        </w:rPr>
        <w:t xml:space="preserve"> </w:t>
      </w:r>
      <w:r w:rsidRPr="001F1BC5">
        <w:rPr>
          <w:sz w:val="26"/>
        </w:rPr>
        <w:t>учётом</w:t>
      </w:r>
      <w:r w:rsidRPr="001F1BC5">
        <w:rPr>
          <w:spacing w:val="1"/>
          <w:sz w:val="26"/>
        </w:rPr>
        <w:t xml:space="preserve"> </w:t>
      </w:r>
      <w:r w:rsidRPr="001F1BC5">
        <w:rPr>
          <w:sz w:val="26"/>
        </w:rPr>
        <w:t>участия</w:t>
      </w:r>
      <w:r w:rsidRPr="001F1BC5">
        <w:rPr>
          <w:spacing w:val="1"/>
          <w:sz w:val="26"/>
        </w:rPr>
        <w:t xml:space="preserve"> </w:t>
      </w:r>
      <w:r w:rsidRPr="001F1BC5">
        <w:rPr>
          <w:sz w:val="26"/>
        </w:rPr>
        <w:t>в</w:t>
      </w:r>
      <w:r w:rsidRPr="001F1BC5">
        <w:rPr>
          <w:spacing w:val="1"/>
          <w:sz w:val="26"/>
        </w:rPr>
        <w:t xml:space="preserve"> </w:t>
      </w:r>
      <w:r w:rsidRPr="001F1BC5">
        <w:rPr>
          <w:sz w:val="26"/>
        </w:rPr>
        <w:t>коллективных</w:t>
      </w:r>
      <w:r w:rsidRPr="001F1BC5">
        <w:rPr>
          <w:spacing w:val="1"/>
          <w:sz w:val="26"/>
        </w:rPr>
        <w:t xml:space="preserve"> </w:t>
      </w:r>
      <w:r w:rsidRPr="001F1BC5">
        <w:rPr>
          <w:sz w:val="26"/>
        </w:rPr>
        <w:t>задачах)</w:t>
      </w:r>
      <w:r w:rsidRPr="001F1BC5">
        <w:rPr>
          <w:spacing w:val="1"/>
          <w:sz w:val="26"/>
        </w:rPr>
        <w:t xml:space="preserve"> </w:t>
      </w:r>
      <w:r w:rsidRPr="001F1BC5">
        <w:rPr>
          <w:sz w:val="26"/>
        </w:rPr>
        <w:t>в</w:t>
      </w:r>
      <w:r w:rsidRPr="001F1BC5">
        <w:rPr>
          <w:spacing w:val="1"/>
          <w:sz w:val="26"/>
        </w:rPr>
        <w:t xml:space="preserve"> </w:t>
      </w:r>
      <w:r w:rsidRPr="001F1BC5">
        <w:rPr>
          <w:sz w:val="26"/>
        </w:rPr>
        <w:t>стандартной</w:t>
      </w:r>
      <w:r w:rsidRPr="001F1BC5">
        <w:rPr>
          <w:spacing w:val="1"/>
          <w:sz w:val="26"/>
        </w:rPr>
        <w:t xml:space="preserve"> </w:t>
      </w:r>
      <w:r w:rsidRPr="001F1BC5">
        <w:rPr>
          <w:sz w:val="26"/>
        </w:rPr>
        <w:t>(типовой)</w:t>
      </w:r>
      <w:r w:rsidRPr="001F1BC5">
        <w:rPr>
          <w:spacing w:val="1"/>
          <w:sz w:val="26"/>
        </w:rPr>
        <w:t xml:space="preserve"> </w:t>
      </w:r>
      <w:r w:rsidRPr="001F1BC5">
        <w:rPr>
          <w:sz w:val="26"/>
        </w:rPr>
        <w:t>ситуации</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предложенного</w:t>
      </w:r>
      <w:r w:rsidRPr="001F1BC5">
        <w:rPr>
          <w:spacing w:val="1"/>
          <w:sz w:val="26"/>
        </w:rPr>
        <w:t xml:space="preserve"> </w:t>
      </w:r>
      <w:r w:rsidRPr="001F1BC5">
        <w:rPr>
          <w:sz w:val="26"/>
        </w:rPr>
        <w:t>учителем</w:t>
      </w:r>
      <w:r w:rsidRPr="001F1BC5">
        <w:rPr>
          <w:spacing w:val="1"/>
          <w:sz w:val="26"/>
        </w:rPr>
        <w:t xml:space="preserve"> </w:t>
      </w:r>
      <w:r w:rsidRPr="001F1BC5">
        <w:rPr>
          <w:sz w:val="26"/>
        </w:rPr>
        <w:t>формата</w:t>
      </w:r>
      <w:r w:rsidRPr="001F1BC5">
        <w:rPr>
          <w:spacing w:val="1"/>
          <w:sz w:val="26"/>
        </w:rPr>
        <w:t xml:space="preserve"> </w:t>
      </w:r>
      <w:r w:rsidRPr="001F1BC5">
        <w:rPr>
          <w:sz w:val="26"/>
        </w:rPr>
        <w:t>планирования,</w:t>
      </w:r>
      <w:r w:rsidRPr="001F1BC5">
        <w:rPr>
          <w:spacing w:val="1"/>
          <w:sz w:val="26"/>
        </w:rPr>
        <w:t xml:space="preserve"> </w:t>
      </w:r>
      <w:r w:rsidRPr="001F1BC5">
        <w:rPr>
          <w:sz w:val="26"/>
        </w:rPr>
        <w:t>распределения</w:t>
      </w:r>
      <w:r w:rsidRPr="001F1BC5">
        <w:rPr>
          <w:spacing w:val="66"/>
          <w:sz w:val="26"/>
        </w:rPr>
        <w:t xml:space="preserve"> </w:t>
      </w:r>
      <w:r w:rsidRPr="001F1BC5">
        <w:rPr>
          <w:sz w:val="26"/>
        </w:rPr>
        <w:t>промежуточных</w:t>
      </w:r>
      <w:r w:rsidRPr="001F1BC5">
        <w:rPr>
          <w:spacing w:val="-62"/>
          <w:sz w:val="26"/>
        </w:rPr>
        <w:t xml:space="preserve"> </w:t>
      </w:r>
      <w:r w:rsidRPr="001F1BC5">
        <w:rPr>
          <w:sz w:val="26"/>
        </w:rPr>
        <w:t>шагов</w:t>
      </w:r>
      <w:r w:rsidRPr="001F1BC5">
        <w:rPr>
          <w:spacing w:val="-2"/>
          <w:sz w:val="26"/>
        </w:rPr>
        <w:t xml:space="preserve"> </w:t>
      </w:r>
      <w:r w:rsidRPr="001F1BC5">
        <w:rPr>
          <w:sz w:val="26"/>
        </w:rPr>
        <w:t>и</w:t>
      </w:r>
      <w:r w:rsidRPr="001F1BC5">
        <w:rPr>
          <w:spacing w:val="2"/>
          <w:sz w:val="26"/>
        </w:rPr>
        <w:t xml:space="preserve"> </w:t>
      </w:r>
      <w:r w:rsidRPr="001F1BC5">
        <w:rPr>
          <w:sz w:val="26"/>
        </w:rPr>
        <w:t>сроков;</w:t>
      </w:r>
    </w:p>
    <w:p w:rsidR="00DE11BA" w:rsidRPr="001F1BC5" w:rsidRDefault="00DE11BA" w:rsidP="00DE11BA">
      <w:pPr>
        <w:numPr>
          <w:ilvl w:val="0"/>
          <w:numId w:val="5"/>
        </w:numPr>
        <w:tabs>
          <w:tab w:val="left" w:pos="566"/>
        </w:tabs>
        <w:ind w:right="107"/>
        <w:jc w:val="both"/>
        <w:rPr>
          <w:sz w:val="26"/>
        </w:rPr>
      </w:pPr>
      <w:r w:rsidRPr="001F1BC5">
        <w:rPr>
          <w:sz w:val="26"/>
        </w:rPr>
        <w:t>принимать</w:t>
      </w:r>
      <w:r w:rsidRPr="001F1BC5">
        <w:rPr>
          <w:spacing w:val="1"/>
          <w:sz w:val="26"/>
        </w:rPr>
        <w:t xml:space="preserve"> </w:t>
      </w:r>
      <w:r w:rsidRPr="001F1BC5">
        <w:rPr>
          <w:sz w:val="26"/>
        </w:rPr>
        <w:t>цель</w:t>
      </w:r>
      <w:r w:rsidRPr="001F1BC5">
        <w:rPr>
          <w:spacing w:val="1"/>
          <w:sz w:val="26"/>
        </w:rPr>
        <w:t xml:space="preserve"> </w:t>
      </w:r>
      <w:r w:rsidRPr="001F1BC5">
        <w:rPr>
          <w:sz w:val="26"/>
        </w:rPr>
        <w:t>совместной</w:t>
      </w:r>
      <w:r w:rsidRPr="001F1BC5">
        <w:rPr>
          <w:spacing w:val="1"/>
          <w:sz w:val="26"/>
        </w:rPr>
        <w:t xml:space="preserve"> </w:t>
      </w:r>
      <w:r w:rsidRPr="001F1BC5">
        <w:rPr>
          <w:sz w:val="26"/>
        </w:rPr>
        <w:t>деятельности,</w:t>
      </w:r>
      <w:r w:rsidRPr="001F1BC5">
        <w:rPr>
          <w:spacing w:val="1"/>
          <w:sz w:val="26"/>
        </w:rPr>
        <w:t xml:space="preserve"> </w:t>
      </w:r>
      <w:r w:rsidRPr="001F1BC5">
        <w:rPr>
          <w:sz w:val="26"/>
        </w:rPr>
        <w:t>коллективно</w:t>
      </w:r>
      <w:r w:rsidRPr="001F1BC5">
        <w:rPr>
          <w:spacing w:val="1"/>
          <w:sz w:val="26"/>
        </w:rPr>
        <w:t xml:space="preserve"> </w:t>
      </w:r>
      <w:r w:rsidRPr="001F1BC5">
        <w:rPr>
          <w:sz w:val="26"/>
        </w:rPr>
        <w:t>строить</w:t>
      </w:r>
      <w:r w:rsidRPr="001F1BC5">
        <w:rPr>
          <w:spacing w:val="1"/>
          <w:sz w:val="26"/>
        </w:rPr>
        <w:t xml:space="preserve"> </w:t>
      </w:r>
      <w:r w:rsidRPr="001F1BC5">
        <w:rPr>
          <w:sz w:val="26"/>
        </w:rPr>
        <w:t>действия</w:t>
      </w:r>
      <w:r w:rsidRPr="001F1BC5">
        <w:rPr>
          <w:spacing w:val="1"/>
          <w:sz w:val="26"/>
        </w:rPr>
        <w:t xml:space="preserve"> </w:t>
      </w:r>
      <w:r w:rsidRPr="001F1BC5">
        <w:rPr>
          <w:sz w:val="26"/>
        </w:rPr>
        <w:t>по</w:t>
      </w:r>
      <w:r w:rsidRPr="001F1BC5">
        <w:rPr>
          <w:spacing w:val="1"/>
          <w:sz w:val="26"/>
        </w:rPr>
        <w:t xml:space="preserve"> </w:t>
      </w:r>
      <w:r w:rsidRPr="001F1BC5">
        <w:rPr>
          <w:sz w:val="26"/>
        </w:rPr>
        <w:t>её</w:t>
      </w:r>
      <w:r w:rsidRPr="001F1BC5">
        <w:rPr>
          <w:spacing w:val="1"/>
          <w:sz w:val="26"/>
        </w:rPr>
        <w:t xml:space="preserve"> </w:t>
      </w:r>
      <w:r w:rsidRPr="001F1BC5">
        <w:rPr>
          <w:sz w:val="26"/>
        </w:rPr>
        <w:t>достижению:</w:t>
      </w:r>
      <w:r w:rsidRPr="001F1BC5">
        <w:rPr>
          <w:spacing w:val="1"/>
          <w:sz w:val="26"/>
        </w:rPr>
        <w:t xml:space="preserve"> </w:t>
      </w:r>
      <w:r w:rsidRPr="001F1BC5">
        <w:rPr>
          <w:sz w:val="26"/>
        </w:rPr>
        <w:t>распределять</w:t>
      </w:r>
      <w:r w:rsidRPr="001F1BC5">
        <w:rPr>
          <w:spacing w:val="1"/>
          <w:sz w:val="26"/>
        </w:rPr>
        <w:t xml:space="preserve"> </w:t>
      </w:r>
      <w:r w:rsidRPr="001F1BC5">
        <w:rPr>
          <w:sz w:val="26"/>
        </w:rPr>
        <w:t>роли,</w:t>
      </w:r>
      <w:r w:rsidRPr="001F1BC5">
        <w:rPr>
          <w:spacing w:val="1"/>
          <w:sz w:val="26"/>
        </w:rPr>
        <w:t xml:space="preserve"> </w:t>
      </w:r>
      <w:r w:rsidRPr="001F1BC5">
        <w:rPr>
          <w:sz w:val="26"/>
        </w:rPr>
        <w:t>договариваться,</w:t>
      </w:r>
      <w:r w:rsidRPr="001F1BC5">
        <w:rPr>
          <w:spacing w:val="1"/>
          <w:sz w:val="26"/>
        </w:rPr>
        <w:t xml:space="preserve"> </w:t>
      </w:r>
      <w:r w:rsidRPr="001F1BC5">
        <w:rPr>
          <w:sz w:val="26"/>
        </w:rPr>
        <w:t>обсуждать</w:t>
      </w:r>
      <w:r w:rsidRPr="001F1BC5">
        <w:rPr>
          <w:spacing w:val="1"/>
          <w:sz w:val="26"/>
        </w:rPr>
        <w:t xml:space="preserve"> </w:t>
      </w:r>
      <w:r w:rsidRPr="001F1BC5">
        <w:rPr>
          <w:sz w:val="26"/>
        </w:rPr>
        <w:t>процесс</w:t>
      </w:r>
      <w:r w:rsidRPr="001F1BC5">
        <w:rPr>
          <w:spacing w:val="1"/>
          <w:sz w:val="26"/>
        </w:rPr>
        <w:t xml:space="preserve"> </w:t>
      </w:r>
      <w:r w:rsidRPr="001F1BC5">
        <w:rPr>
          <w:sz w:val="26"/>
        </w:rPr>
        <w:t>и</w:t>
      </w:r>
      <w:r w:rsidRPr="001F1BC5">
        <w:rPr>
          <w:spacing w:val="1"/>
          <w:sz w:val="26"/>
        </w:rPr>
        <w:t xml:space="preserve"> </w:t>
      </w:r>
      <w:r w:rsidRPr="001F1BC5">
        <w:rPr>
          <w:sz w:val="26"/>
        </w:rPr>
        <w:t>результат</w:t>
      </w:r>
      <w:r w:rsidRPr="001F1BC5">
        <w:rPr>
          <w:spacing w:val="1"/>
          <w:sz w:val="26"/>
        </w:rPr>
        <w:t xml:space="preserve"> </w:t>
      </w:r>
      <w:r w:rsidRPr="001F1BC5">
        <w:rPr>
          <w:sz w:val="26"/>
        </w:rPr>
        <w:t>совместной</w:t>
      </w:r>
      <w:r w:rsidRPr="001F1BC5">
        <w:rPr>
          <w:spacing w:val="-2"/>
          <w:sz w:val="26"/>
        </w:rPr>
        <w:t xml:space="preserve"> </w:t>
      </w:r>
      <w:r w:rsidRPr="001F1BC5">
        <w:rPr>
          <w:sz w:val="26"/>
        </w:rPr>
        <w:t>работы;</w:t>
      </w:r>
    </w:p>
    <w:p w:rsidR="00DE11BA" w:rsidRPr="001F1BC5" w:rsidRDefault="00DE11BA" w:rsidP="00DE11BA">
      <w:pPr>
        <w:numPr>
          <w:ilvl w:val="0"/>
          <w:numId w:val="5"/>
        </w:numPr>
        <w:tabs>
          <w:tab w:val="left" w:pos="501"/>
        </w:tabs>
        <w:spacing w:before="1"/>
        <w:ind w:right="110"/>
        <w:jc w:val="both"/>
        <w:rPr>
          <w:sz w:val="26"/>
        </w:rPr>
      </w:pPr>
      <w:r w:rsidRPr="001F1BC5">
        <w:rPr>
          <w:sz w:val="26"/>
        </w:rPr>
        <w:t>проявлять</w:t>
      </w:r>
      <w:r w:rsidRPr="001F1BC5">
        <w:rPr>
          <w:spacing w:val="1"/>
          <w:sz w:val="26"/>
        </w:rPr>
        <w:t xml:space="preserve"> </w:t>
      </w:r>
      <w:r w:rsidRPr="001F1BC5">
        <w:rPr>
          <w:sz w:val="26"/>
        </w:rPr>
        <w:t>готовность</w:t>
      </w:r>
      <w:r w:rsidRPr="001F1BC5">
        <w:rPr>
          <w:spacing w:val="1"/>
          <w:sz w:val="26"/>
        </w:rPr>
        <w:t xml:space="preserve"> </w:t>
      </w:r>
      <w:r w:rsidRPr="001F1BC5">
        <w:rPr>
          <w:sz w:val="26"/>
        </w:rPr>
        <w:t>руководить,</w:t>
      </w:r>
      <w:r w:rsidRPr="001F1BC5">
        <w:rPr>
          <w:spacing w:val="1"/>
          <w:sz w:val="26"/>
        </w:rPr>
        <w:t xml:space="preserve"> </w:t>
      </w:r>
      <w:r w:rsidRPr="001F1BC5">
        <w:rPr>
          <w:sz w:val="26"/>
        </w:rPr>
        <w:t>выполнять</w:t>
      </w:r>
      <w:r w:rsidRPr="001F1BC5">
        <w:rPr>
          <w:spacing w:val="1"/>
          <w:sz w:val="26"/>
        </w:rPr>
        <w:t xml:space="preserve"> </w:t>
      </w:r>
      <w:r w:rsidRPr="001F1BC5">
        <w:rPr>
          <w:sz w:val="26"/>
        </w:rPr>
        <w:t>поручения,</w:t>
      </w:r>
      <w:r w:rsidRPr="001F1BC5">
        <w:rPr>
          <w:spacing w:val="1"/>
          <w:sz w:val="26"/>
        </w:rPr>
        <w:t xml:space="preserve"> </w:t>
      </w:r>
      <w:r w:rsidRPr="001F1BC5">
        <w:rPr>
          <w:sz w:val="26"/>
        </w:rPr>
        <w:t>подчиняться,</w:t>
      </w:r>
      <w:r w:rsidRPr="001F1BC5">
        <w:rPr>
          <w:spacing w:val="1"/>
          <w:sz w:val="26"/>
        </w:rPr>
        <w:t xml:space="preserve"> </w:t>
      </w:r>
      <w:r w:rsidRPr="001F1BC5">
        <w:rPr>
          <w:sz w:val="26"/>
        </w:rPr>
        <w:t>самостоятельно</w:t>
      </w:r>
      <w:r w:rsidRPr="001F1BC5">
        <w:rPr>
          <w:spacing w:val="1"/>
          <w:sz w:val="26"/>
        </w:rPr>
        <w:t xml:space="preserve"> </w:t>
      </w:r>
      <w:r w:rsidRPr="001F1BC5">
        <w:rPr>
          <w:sz w:val="26"/>
        </w:rPr>
        <w:t>разрешать</w:t>
      </w:r>
      <w:r w:rsidRPr="001F1BC5">
        <w:rPr>
          <w:spacing w:val="-2"/>
          <w:sz w:val="26"/>
        </w:rPr>
        <w:t xml:space="preserve"> </w:t>
      </w:r>
      <w:r w:rsidRPr="001F1BC5">
        <w:rPr>
          <w:sz w:val="26"/>
        </w:rPr>
        <w:t>конфликты;</w:t>
      </w:r>
    </w:p>
    <w:p w:rsidR="00DE11BA" w:rsidRPr="001F1BC5" w:rsidRDefault="00DE11BA" w:rsidP="00DE11BA">
      <w:pPr>
        <w:numPr>
          <w:ilvl w:val="0"/>
          <w:numId w:val="5"/>
        </w:numPr>
        <w:tabs>
          <w:tab w:val="left" w:pos="566"/>
        </w:tabs>
        <w:spacing w:line="298" w:lineRule="exact"/>
        <w:ind w:left="565" w:hanging="349"/>
        <w:jc w:val="both"/>
        <w:rPr>
          <w:sz w:val="26"/>
        </w:rPr>
      </w:pPr>
      <w:r w:rsidRPr="001F1BC5">
        <w:rPr>
          <w:sz w:val="26"/>
        </w:rPr>
        <w:t>ответственно</w:t>
      </w:r>
      <w:r w:rsidRPr="001F1BC5">
        <w:rPr>
          <w:spacing w:val="-4"/>
          <w:sz w:val="26"/>
        </w:rPr>
        <w:t xml:space="preserve"> </w:t>
      </w:r>
      <w:r w:rsidRPr="001F1BC5">
        <w:rPr>
          <w:sz w:val="26"/>
        </w:rPr>
        <w:t>выполнять</w:t>
      </w:r>
      <w:r w:rsidRPr="001F1BC5">
        <w:rPr>
          <w:spacing w:val="-3"/>
          <w:sz w:val="26"/>
        </w:rPr>
        <w:t xml:space="preserve"> </w:t>
      </w:r>
      <w:r w:rsidRPr="001F1BC5">
        <w:rPr>
          <w:sz w:val="26"/>
        </w:rPr>
        <w:t>свою часть</w:t>
      </w:r>
      <w:r w:rsidRPr="001F1BC5">
        <w:rPr>
          <w:spacing w:val="-3"/>
          <w:sz w:val="26"/>
        </w:rPr>
        <w:t xml:space="preserve"> </w:t>
      </w:r>
      <w:r w:rsidRPr="001F1BC5">
        <w:rPr>
          <w:sz w:val="26"/>
        </w:rPr>
        <w:t>работы;</w:t>
      </w:r>
    </w:p>
    <w:p w:rsidR="00DE11BA" w:rsidRPr="001F1BC5" w:rsidRDefault="00DE11BA" w:rsidP="00DE11BA">
      <w:pPr>
        <w:numPr>
          <w:ilvl w:val="0"/>
          <w:numId w:val="5"/>
        </w:numPr>
        <w:tabs>
          <w:tab w:val="left" w:pos="566"/>
        </w:tabs>
        <w:spacing w:line="298" w:lineRule="exact"/>
        <w:ind w:left="565" w:hanging="349"/>
        <w:jc w:val="both"/>
        <w:rPr>
          <w:sz w:val="26"/>
        </w:rPr>
      </w:pPr>
      <w:r w:rsidRPr="001F1BC5">
        <w:rPr>
          <w:sz w:val="26"/>
        </w:rPr>
        <w:t>оценивать</w:t>
      </w:r>
      <w:r w:rsidRPr="001F1BC5">
        <w:rPr>
          <w:spacing w:val="-3"/>
          <w:sz w:val="26"/>
        </w:rPr>
        <w:t xml:space="preserve"> </w:t>
      </w:r>
      <w:r w:rsidRPr="001F1BC5">
        <w:rPr>
          <w:sz w:val="26"/>
        </w:rPr>
        <w:t>свой</w:t>
      </w:r>
      <w:r w:rsidRPr="001F1BC5">
        <w:rPr>
          <w:spacing w:val="-3"/>
          <w:sz w:val="26"/>
        </w:rPr>
        <w:t xml:space="preserve"> </w:t>
      </w:r>
      <w:r w:rsidRPr="001F1BC5">
        <w:rPr>
          <w:sz w:val="26"/>
        </w:rPr>
        <w:t>вклад</w:t>
      </w:r>
      <w:r w:rsidRPr="001F1BC5">
        <w:rPr>
          <w:spacing w:val="-3"/>
          <w:sz w:val="26"/>
        </w:rPr>
        <w:t xml:space="preserve"> </w:t>
      </w:r>
      <w:r w:rsidRPr="001F1BC5">
        <w:rPr>
          <w:sz w:val="26"/>
        </w:rPr>
        <w:t>в</w:t>
      </w:r>
      <w:r w:rsidRPr="001F1BC5">
        <w:rPr>
          <w:spacing w:val="-3"/>
          <w:sz w:val="26"/>
        </w:rPr>
        <w:t xml:space="preserve"> </w:t>
      </w:r>
      <w:r w:rsidRPr="001F1BC5">
        <w:rPr>
          <w:sz w:val="26"/>
        </w:rPr>
        <w:t>общий</w:t>
      </w:r>
      <w:r w:rsidRPr="001F1BC5">
        <w:rPr>
          <w:spacing w:val="-2"/>
          <w:sz w:val="26"/>
        </w:rPr>
        <w:t xml:space="preserve"> </w:t>
      </w:r>
      <w:r w:rsidRPr="001F1BC5">
        <w:rPr>
          <w:sz w:val="26"/>
        </w:rPr>
        <w:t>результат;</w:t>
      </w:r>
    </w:p>
    <w:p w:rsidR="00DE11BA" w:rsidRPr="001F1BC5" w:rsidRDefault="00DE11BA" w:rsidP="00DE11BA">
      <w:pPr>
        <w:numPr>
          <w:ilvl w:val="0"/>
          <w:numId w:val="5"/>
        </w:numPr>
        <w:tabs>
          <w:tab w:val="left" w:pos="566"/>
        </w:tabs>
        <w:spacing w:before="1"/>
        <w:ind w:left="565" w:hanging="349"/>
        <w:jc w:val="both"/>
        <w:rPr>
          <w:sz w:val="26"/>
        </w:rPr>
      </w:pPr>
      <w:r w:rsidRPr="001F1BC5">
        <w:rPr>
          <w:sz w:val="26"/>
        </w:rPr>
        <w:t>выполнять</w:t>
      </w:r>
      <w:r w:rsidRPr="001F1BC5">
        <w:rPr>
          <w:spacing w:val="-5"/>
          <w:sz w:val="26"/>
        </w:rPr>
        <w:t xml:space="preserve"> </w:t>
      </w:r>
      <w:r w:rsidRPr="001F1BC5">
        <w:rPr>
          <w:sz w:val="26"/>
        </w:rPr>
        <w:t>совместные</w:t>
      </w:r>
      <w:r w:rsidRPr="001F1BC5">
        <w:rPr>
          <w:spacing w:val="-2"/>
          <w:sz w:val="26"/>
        </w:rPr>
        <w:t xml:space="preserve"> </w:t>
      </w:r>
      <w:r w:rsidRPr="001F1BC5">
        <w:rPr>
          <w:sz w:val="26"/>
        </w:rPr>
        <w:t>проектные</w:t>
      </w:r>
      <w:r w:rsidRPr="001F1BC5">
        <w:rPr>
          <w:spacing w:val="-3"/>
          <w:sz w:val="26"/>
        </w:rPr>
        <w:t xml:space="preserve"> </w:t>
      </w:r>
      <w:r w:rsidRPr="001F1BC5">
        <w:rPr>
          <w:sz w:val="26"/>
        </w:rPr>
        <w:t>задания</w:t>
      </w:r>
      <w:r w:rsidRPr="001F1BC5">
        <w:rPr>
          <w:spacing w:val="-3"/>
          <w:sz w:val="26"/>
        </w:rPr>
        <w:t xml:space="preserve"> </w:t>
      </w:r>
      <w:r w:rsidRPr="001F1BC5">
        <w:rPr>
          <w:sz w:val="26"/>
        </w:rPr>
        <w:t>с</w:t>
      </w:r>
      <w:r w:rsidRPr="001F1BC5">
        <w:rPr>
          <w:spacing w:val="-4"/>
          <w:sz w:val="26"/>
        </w:rPr>
        <w:t xml:space="preserve"> </w:t>
      </w:r>
      <w:r w:rsidRPr="001F1BC5">
        <w:rPr>
          <w:sz w:val="26"/>
        </w:rPr>
        <w:t>опорой</w:t>
      </w:r>
      <w:r w:rsidRPr="001F1BC5">
        <w:rPr>
          <w:spacing w:val="-2"/>
          <w:sz w:val="26"/>
        </w:rPr>
        <w:t xml:space="preserve"> </w:t>
      </w:r>
      <w:r w:rsidRPr="001F1BC5">
        <w:rPr>
          <w:sz w:val="26"/>
        </w:rPr>
        <w:t>на</w:t>
      </w:r>
      <w:r w:rsidRPr="001F1BC5">
        <w:rPr>
          <w:spacing w:val="-4"/>
          <w:sz w:val="26"/>
        </w:rPr>
        <w:t xml:space="preserve"> </w:t>
      </w:r>
      <w:r w:rsidRPr="001F1BC5">
        <w:rPr>
          <w:sz w:val="26"/>
        </w:rPr>
        <w:t>предложенные</w:t>
      </w:r>
      <w:r w:rsidRPr="001F1BC5">
        <w:rPr>
          <w:spacing w:val="-4"/>
          <w:sz w:val="26"/>
        </w:rPr>
        <w:t xml:space="preserve"> </w:t>
      </w:r>
      <w:r w:rsidRPr="001F1BC5">
        <w:rPr>
          <w:sz w:val="26"/>
        </w:rPr>
        <w:t>образцы.</w:t>
      </w:r>
    </w:p>
    <w:p w:rsidR="00DE11BA" w:rsidRPr="001F1BC5" w:rsidRDefault="00DE11BA" w:rsidP="00DE11BA">
      <w:pPr>
        <w:rPr>
          <w:sz w:val="26"/>
          <w:szCs w:val="26"/>
        </w:rPr>
      </w:pPr>
    </w:p>
    <w:p w:rsidR="00DE11BA" w:rsidRPr="00411955" w:rsidRDefault="00DE11BA" w:rsidP="00DE11BA">
      <w:pPr>
        <w:outlineLvl w:val="1"/>
        <w:rPr>
          <w:b/>
          <w:bCs/>
          <w:sz w:val="26"/>
          <w:szCs w:val="26"/>
        </w:rPr>
      </w:pPr>
      <w:r w:rsidRPr="00411955">
        <w:rPr>
          <w:b/>
          <w:bCs/>
          <w:sz w:val="26"/>
          <w:szCs w:val="26"/>
        </w:rPr>
        <w:t>ПРЕДМЕТНЫЕ</w:t>
      </w:r>
      <w:r w:rsidRPr="00411955">
        <w:rPr>
          <w:b/>
          <w:bCs/>
          <w:spacing w:val="-6"/>
          <w:sz w:val="26"/>
          <w:szCs w:val="26"/>
        </w:rPr>
        <w:t xml:space="preserve"> </w:t>
      </w:r>
      <w:r w:rsidRPr="00411955">
        <w:rPr>
          <w:b/>
          <w:bCs/>
          <w:sz w:val="26"/>
          <w:szCs w:val="26"/>
        </w:rPr>
        <w:t>РЕЗУЛЬТАТЫ</w:t>
      </w:r>
    </w:p>
    <w:p w:rsidR="00DE11BA" w:rsidRPr="001F1BC5" w:rsidRDefault="00DE11BA" w:rsidP="00DE11BA">
      <w:pPr>
        <w:spacing w:before="3"/>
        <w:rPr>
          <w:b/>
          <w:sz w:val="18"/>
          <w:szCs w:val="26"/>
        </w:rPr>
      </w:pPr>
    </w:p>
    <w:p w:rsidR="00DE11BA" w:rsidRPr="00411955" w:rsidRDefault="00DE11BA" w:rsidP="00DE11BA">
      <w:pPr>
        <w:numPr>
          <w:ilvl w:val="0"/>
          <w:numId w:val="3"/>
        </w:numPr>
        <w:tabs>
          <w:tab w:val="left" w:pos="412"/>
        </w:tabs>
        <w:spacing w:before="88"/>
        <w:rPr>
          <w:b/>
          <w:sz w:val="26"/>
        </w:rPr>
      </w:pPr>
      <w:r w:rsidRPr="00411955">
        <w:rPr>
          <w:b/>
          <w:sz w:val="26"/>
        </w:rPr>
        <w:t>КЛАСС</w:t>
      </w:r>
    </w:p>
    <w:p w:rsidR="00DE11BA" w:rsidRPr="001F1BC5" w:rsidRDefault="00DE11BA" w:rsidP="00DE11BA">
      <w:pPr>
        <w:spacing w:before="2" w:line="298" w:lineRule="exact"/>
        <w:rPr>
          <w:sz w:val="26"/>
          <w:szCs w:val="26"/>
        </w:rPr>
      </w:pPr>
      <w:r w:rsidRPr="001F1BC5">
        <w:rPr>
          <w:sz w:val="26"/>
          <w:szCs w:val="26"/>
        </w:rPr>
        <w:t>К</w:t>
      </w:r>
      <w:r w:rsidRPr="001F1BC5">
        <w:rPr>
          <w:spacing w:val="-4"/>
          <w:sz w:val="26"/>
          <w:szCs w:val="26"/>
        </w:rPr>
        <w:t xml:space="preserve"> </w:t>
      </w:r>
      <w:r w:rsidRPr="001F1BC5">
        <w:rPr>
          <w:sz w:val="26"/>
          <w:szCs w:val="26"/>
        </w:rPr>
        <w:t>концу</w:t>
      </w:r>
      <w:r w:rsidRPr="001F1BC5">
        <w:rPr>
          <w:spacing w:val="-3"/>
          <w:sz w:val="26"/>
          <w:szCs w:val="26"/>
        </w:rPr>
        <w:t xml:space="preserve"> </w:t>
      </w:r>
      <w:r w:rsidRPr="001F1BC5">
        <w:rPr>
          <w:sz w:val="26"/>
          <w:szCs w:val="26"/>
        </w:rPr>
        <w:t>обучения</w:t>
      </w:r>
      <w:r w:rsidRPr="001F1BC5">
        <w:rPr>
          <w:spacing w:val="-4"/>
          <w:sz w:val="26"/>
          <w:szCs w:val="26"/>
        </w:rPr>
        <w:t xml:space="preserve"> </w:t>
      </w:r>
      <w:r w:rsidRPr="001F1BC5">
        <w:rPr>
          <w:sz w:val="26"/>
          <w:szCs w:val="26"/>
        </w:rPr>
        <w:t>в</w:t>
      </w:r>
      <w:r w:rsidRPr="001F1BC5">
        <w:rPr>
          <w:spacing w:val="-2"/>
          <w:sz w:val="26"/>
          <w:szCs w:val="26"/>
        </w:rPr>
        <w:t xml:space="preserve"> </w:t>
      </w:r>
      <w:r w:rsidRPr="001F1BC5">
        <w:rPr>
          <w:sz w:val="26"/>
          <w:szCs w:val="26"/>
        </w:rPr>
        <w:t>первом</w:t>
      </w:r>
      <w:r w:rsidRPr="001F1BC5">
        <w:rPr>
          <w:spacing w:val="-3"/>
          <w:sz w:val="26"/>
          <w:szCs w:val="26"/>
        </w:rPr>
        <w:t xml:space="preserve"> </w:t>
      </w:r>
      <w:r w:rsidRPr="001F1BC5">
        <w:rPr>
          <w:sz w:val="26"/>
          <w:szCs w:val="26"/>
        </w:rPr>
        <w:t>классе</w:t>
      </w:r>
      <w:r w:rsidRPr="001F1BC5">
        <w:rPr>
          <w:spacing w:val="-1"/>
          <w:sz w:val="26"/>
          <w:szCs w:val="26"/>
        </w:rPr>
        <w:t xml:space="preserve"> </w:t>
      </w:r>
      <w:r w:rsidRPr="001F1BC5">
        <w:rPr>
          <w:sz w:val="26"/>
          <w:szCs w:val="26"/>
        </w:rPr>
        <w:t>обучающийся</w:t>
      </w:r>
      <w:r w:rsidRPr="001F1BC5">
        <w:rPr>
          <w:spacing w:val="-3"/>
          <w:sz w:val="26"/>
          <w:szCs w:val="26"/>
        </w:rPr>
        <w:t xml:space="preserve"> </w:t>
      </w:r>
      <w:r w:rsidRPr="001F1BC5">
        <w:rPr>
          <w:sz w:val="26"/>
          <w:szCs w:val="26"/>
        </w:rPr>
        <w:t>научится:</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различать</w:t>
      </w:r>
      <w:r w:rsidRPr="001F1BC5">
        <w:rPr>
          <w:spacing w:val="-2"/>
          <w:sz w:val="26"/>
        </w:rPr>
        <w:t xml:space="preserve"> </w:t>
      </w:r>
      <w:r w:rsidRPr="001F1BC5">
        <w:rPr>
          <w:sz w:val="26"/>
        </w:rPr>
        <w:t>слово</w:t>
      </w:r>
      <w:r w:rsidRPr="001F1BC5">
        <w:rPr>
          <w:spacing w:val="-3"/>
          <w:sz w:val="26"/>
        </w:rPr>
        <w:t xml:space="preserve"> </w:t>
      </w:r>
      <w:r w:rsidRPr="001F1BC5">
        <w:rPr>
          <w:sz w:val="26"/>
        </w:rPr>
        <w:t>и</w:t>
      </w:r>
      <w:r w:rsidRPr="001F1BC5">
        <w:rPr>
          <w:spacing w:val="-3"/>
          <w:sz w:val="26"/>
        </w:rPr>
        <w:t xml:space="preserve"> </w:t>
      </w:r>
      <w:r w:rsidRPr="001F1BC5">
        <w:rPr>
          <w:sz w:val="26"/>
        </w:rPr>
        <w:t>предложение;</w:t>
      </w:r>
      <w:r w:rsidRPr="001F1BC5">
        <w:rPr>
          <w:spacing w:val="-3"/>
          <w:sz w:val="26"/>
        </w:rPr>
        <w:t xml:space="preserve"> </w:t>
      </w:r>
      <w:r w:rsidRPr="001F1BC5">
        <w:rPr>
          <w:sz w:val="26"/>
        </w:rPr>
        <w:t>вычленять</w:t>
      </w:r>
      <w:r w:rsidRPr="001F1BC5">
        <w:rPr>
          <w:spacing w:val="-2"/>
          <w:sz w:val="26"/>
        </w:rPr>
        <w:t xml:space="preserve"> </w:t>
      </w:r>
      <w:r w:rsidRPr="001F1BC5">
        <w:rPr>
          <w:sz w:val="26"/>
        </w:rPr>
        <w:t>слова</w:t>
      </w:r>
      <w:r w:rsidRPr="001F1BC5">
        <w:rPr>
          <w:spacing w:val="-3"/>
          <w:sz w:val="26"/>
        </w:rPr>
        <w:t xml:space="preserve"> </w:t>
      </w:r>
      <w:r w:rsidRPr="001F1BC5">
        <w:rPr>
          <w:sz w:val="26"/>
        </w:rPr>
        <w:t>из</w:t>
      </w:r>
      <w:r w:rsidRPr="001F1BC5">
        <w:rPr>
          <w:spacing w:val="-3"/>
          <w:sz w:val="26"/>
        </w:rPr>
        <w:t xml:space="preserve"> </w:t>
      </w:r>
      <w:r w:rsidRPr="001F1BC5">
        <w:rPr>
          <w:sz w:val="26"/>
        </w:rPr>
        <w:t>предложений;</w:t>
      </w:r>
    </w:p>
    <w:p w:rsidR="00DE11BA" w:rsidRPr="001F1BC5" w:rsidRDefault="00DE11BA" w:rsidP="00DE11BA">
      <w:pPr>
        <w:numPr>
          <w:ilvl w:val="0"/>
          <w:numId w:val="5"/>
        </w:numPr>
        <w:tabs>
          <w:tab w:val="left" w:pos="644"/>
          <w:tab w:val="left" w:pos="645"/>
        </w:tabs>
        <w:spacing w:before="1"/>
        <w:ind w:left="644"/>
        <w:rPr>
          <w:sz w:val="26"/>
        </w:rPr>
      </w:pPr>
      <w:r w:rsidRPr="001F1BC5">
        <w:rPr>
          <w:sz w:val="26"/>
        </w:rPr>
        <w:t>вычленять</w:t>
      </w:r>
      <w:r w:rsidRPr="001F1BC5">
        <w:rPr>
          <w:spacing w:val="-3"/>
          <w:sz w:val="26"/>
        </w:rPr>
        <w:t xml:space="preserve"> </w:t>
      </w:r>
      <w:r w:rsidRPr="001F1BC5">
        <w:rPr>
          <w:sz w:val="26"/>
        </w:rPr>
        <w:t>звуки</w:t>
      </w:r>
      <w:r w:rsidRPr="001F1BC5">
        <w:rPr>
          <w:spacing w:val="-3"/>
          <w:sz w:val="26"/>
        </w:rPr>
        <w:t xml:space="preserve"> </w:t>
      </w:r>
      <w:r w:rsidRPr="001F1BC5">
        <w:rPr>
          <w:sz w:val="26"/>
        </w:rPr>
        <w:t>из</w:t>
      </w:r>
      <w:r w:rsidRPr="001F1BC5">
        <w:rPr>
          <w:spacing w:val="-2"/>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before="1"/>
        <w:ind w:right="111"/>
        <w:rPr>
          <w:sz w:val="26"/>
        </w:rPr>
      </w:pPr>
      <w:r w:rsidRPr="001F1BC5">
        <w:rPr>
          <w:sz w:val="26"/>
        </w:rPr>
        <w:t>различать</w:t>
      </w:r>
      <w:r w:rsidRPr="001F1BC5">
        <w:rPr>
          <w:spacing w:val="42"/>
          <w:sz w:val="26"/>
        </w:rPr>
        <w:t xml:space="preserve"> </w:t>
      </w:r>
      <w:r w:rsidRPr="001F1BC5">
        <w:rPr>
          <w:sz w:val="26"/>
        </w:rPr>
        <w:t>гласные</w:t>
      </w:r>
      <w:r w:rsidRPr="001F1BC5">
        <w:rPr>
          <w:spacing w:val="42"/>
          <w:sz w:val="26"/>
        </w:rPr>
        <w:t xml:space="preserve"> </w:t>
      </w:r>
      <w:r w:rsidRPr="001F1BC5">
        <w:rPr>
          <w:sz w:val="26"/>
        </w:rPr>
        <w:t>и</w:t>
      </w:r>
      <w:r w:rsidRPr="001F1BC5">
        <w:rPr>
          <w:spacing w:val="47"/>
          <w:sz w:val="26"/>
        </w:rPr>
        <w:t xml:space="preserve"> </w:t>
      </w:r>
      <w:r w:rsidRPr="001F1BC5">
        <w:rPr>
          <w:sz w:val="26"/>
        </w:rPr>
        <w:t>согласные</w:t>
      </w:r>
      <w:r w:rsidRPr="001F1BC5">
        <w:rPr>
          <w:spacing w:val="42"/>
          <w:sz w:val="26"/>
        </w:rPr>
        <w:t xml:space="preserve"> </w:t>
      </w:r>
      <w:r w:rsidRPr="001F1BC5">
        <w:rPr>
          <w:sz w:val="26"/>
        </w:rPr>
        <w:t>звуки</w:t>
      </w:r>
      <w:r w:rsidRPr="001F1BC5">
        <w:rPr>
          <w:spacing w:val="42"/>
          <w:sz w:val="26"/>
        </w:rPr>
        <w:t xml:space="preserve"> </w:t>
      </w:r>
      <w:r w:rsidRPr="001F1BC5">
        <w:rPr>
          <w:sz w:val="26"/>
        </w:rPr>
        <w:t>(в</w:t>
      </w:r>
      <w:r w:rsidRPr="001F1BC5">
        <w:rPr>
          <w:spacing w:val="44"/>
          <w:sz w:val="26"/>
        </w:rPr>
        <w:t xml:space="preserve"> </w:t>
      </w:r>
      <w:r w:rsidRPr="001F1BC5">
        <w:rPr>
          <w:sz w:val="26"/>
        </w:rPr>
        <w:t>том</w:t>
      </w:r>
      <w:r w:rsidRPr="001F1BC5">
        <w:rPr>
          <w:spacing w:val="43"/>
          <w:sz w:val="26"/>
        </w:rPr>
        <w:t xml:space="preserve"> </w:t>
      </w:r>
      <w:r w:rsidRPr="001F1BC5">
        <w:rPr>
          <w:sz w:val="26"/>
        </w:rPr>
        <w:t>числе</w:t>
      </w:r>
      <w:r w:rsidRPr="001F1BC5">
        <w:rPr>
          <w:spacing w:val="42"/>
          <w:sz w:val="26"/>
        </w:rPr>
        <w:t xml:space="preserve"> </w:t>
      </w:r>
      <w:r w:rsidRPr="001F1BC5">
        <w:rPr>
          <w:sz w:val="26"/>
        </w:rPr>
        <w:t>различать</w:t>
      </w:r>
      <w:r w:rsidRPr="001F1BC5">
        <w:rPr>
          <w:spacing w:val="43"/>
          <w:sz w:val="26"/>
        </w:rPr>
        <w:t xml:space="preserve"> </w:t>
      </w:r>
      <w:r w:rsidRPr="001F1BC5">
        <w:rPr>
          <w:sz w:val="26"/>
        </w:rPr>
        <w:t>в</w:t>
      </w:r>
      <w:r w:rsidRPr="001F1BC5">
        <w:rPr>
          <w:spacing w:val="42"/>
          <w:sz w:val="26"/>
        </w:rPr>
        <w:t xml:space="preserve"> </w:t>
      </w:r>
      <w:r w:rsidRPr="001F1BC5">
        <w:rPr>
          <w:sz w:val="26"/>
        </w:rPr>
        <w:t>слове</w:t>
      </w:r>
      <w:r w:rsidRPr="001F1BC5">
        <w:rPr>
          <w:spacing w:val="42"/>
          <w:sz w:val="26"/>
        </w:rPr>
        <w:t xml:space="preserve"> </w:t>
      </w:r>
      <w:r w:rsidRPr="001F1BC5">
        <w:rPr>
          <w:sz w:val="26"/>
        </w:rPr>
        <w:t>согласный</w:t>
      </w:r>
      <w:r w:rsidRPr="001F1BC5">
        <w:rPr>
          <w:spacing w:val="-62"/>
          <w:sz w:val="26"/>
        </w:rPr>
        <w:t xml:space="preserve"> </w:t>
      </w:r>
      <w:r w:rsidRPr="001F1BC5">
        <w:rPr>
          <w:sz w:val="26"/>
        </w:rPr>
        <w:t>звук</w:t>
      </w:r>
      <w:r w:rsidRPr="001F1BC5">
        <w:rPr>
          <w:spacing w:val="-1"/>
          <w:sz w:val="26"/>
        </w:rPr>
        <w:t xml:space="preserve"> </w:t>
      </w:r>
      <w:r w:rsidRPr="001F1BC5">
        <w:rPr>
          <w:sz w:val="26"/>
        </w:rPr>
        <w:t>[й’] и</w:t>
      </w:r>
      <w:r w:rsidRPr="001F1BC5">
        <w:rPr>
          <w:spacing w:val="-1"/>
          <w:sz w:val="26"/>
        </w:rPr>
        <w:t xml:space="preserve"> </w:t>
      </w:r>
      <w:r w:rsidRPr="001F1BC5">
        <w:rPr>
          <w:sz w:val="26"/>
        </w:rPr>
        <w:t>гласный</w:t>
      </w:r>
      <w:r w:rsidRPr="001F1BC5">
        <w:rPr>
          <w:spacing w:val="-1"/>
          <w:sz w:val="26"/>
        </w:rPr>
        <w:t xml:space="preserve"> </w:t>
      </w:r>
      <w:r w:rsidRPr="001F1BC5">
        <w:rPr>
          <w:sz w:val="26"/>
        </w:rPr>
        <w:t>звук [и]);</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различать</w:t>
      </w:r>
      <w:r w:rsidRPr="001F1BC5">
        <w:rPr>
          <w:spacing w:val="-2"/>
          <w:sz w:val="26"/>
        </w:rPr>
        <w:t xml:space="preserve"> </w:t>
      </w:r>
      <w:r w:rsidRPr="001F1BC5">
        <w:rPr>
          <w:sz w:val="26"/>
        </w:rPr>
        <w:t>ударные</w:t>
      </w:r>
      <w:r w:rsidRPr="001F1BC5">
        <w:rPr>
          <w:spacing w:val="-4"/>
          <w:sz w:val="26"/>
        </w:rPr>
        <w:t xml:space="preserve"> </w:t>
      </w:r>
      <w:r w:rsidRPr="001F1BC5">
        <w:rPr>
          <w:sz w:val="26"/>
        </w:rPr>
        <w:t>и</w:t>
      </w:r>
      <w:r w:rsidRPr="001F1BC5">
        <w:rPr>
          <w:spacing w:val="-1"/>
          <w:sz w:val="26"/>
        </w:rPr>
        <w:t xml:space="preserve"> </w:t>
      </w:r>
      <w:r w:rsidRPr="001F1BC5">
        <w:rPr>
          <w:sz w:val="26"/>
        </w:rPr>
        <w:t>безударные</w:t>
      </w:r>
      <w:r w:rsidRPr="001F1BC5">
        <w:rPr>
          <w:spacing w:val="-4"/>
          <w:sz w:val="26"/>
        </w:rPr>
        <w:t xml:space="preserve"> </w:t>
      </w:r>
      <w:r w:rsidRPr="001F1BC5">
        <w:rPr>
          <w:sz w:val="26"/>
        </w:rPr>
        <w:t>гласные</w:t>
      </w:r>
      <w:r w:rsidRPr="001F1BC5">
        <w:rPr>
          <w:spacing w:val="-4"/>
          <w:sz w:val="26"/>
        </w:rPr>
        <w:t xml:space="preserve"> </w:t>
      </w:r>
      <w:r w:rsidRPr="001F1BC5">
        <w:rPr>
          <w:sz w:val="26"/>
        </w:rPr>
        <w:t>звуки;</w:t>
      </w:r>
    </w:p>
    <w:p w:rsidR="00DE11BA" w:rsidRPr="001F1BC5" w:rsidRDefault="00DE11BA" w:rsidP="00DE11BA">
      <w:pPr>
        <w:numPr>
          <w:ilvl w:val="0"/>
          <w:numId w:val="5"/>
        </w:numPr>
        <w:tabs>
          <w:tab w:val="left" w:pos="644"/>
          <w:tab w:val="left" w:pos="645"/>
        </w:tabs>
        <w:ind w:right="114"/>
        <w:rPr>
          <w:sz w:val="26"/>
        </w:rPr>
      </w:pPr>
      <w:r w:rsidRPr="001F1BC5">
        <w:rPr>
          <w:sz w:val="26"/>
        </w:rPr>
        <w:t>различать</w:t>
      </w:r>
      <w:r w:rsidRPr="001F1BC5">
        <w:rPr>
          <w:spacing w:val="53"/>
          <w:sz w:val="26"/>
        </w:rPr>
        <w:t xml:space="preserve"> </w:t>
      </w:r>
      <w:r w:rsidRPr="001F1BC5">
        <w:rPr>
          <w:sz w:val="26"/>
        </w:rPr>
        <w:t>согласные</w:t>
      </w:r>
      <w:r w:rsidRPr="001F1BC5">
        <w:rPr>
          <w:spacing w:val="54"/>
          <w:sz w:val="26"/>
        </w:rPr>
        <w:t xml:space="preserve"> </w:t>
      </w:r>
      <w:r w:rsidRPr="001F1BC5">
        <w:rPr>
          <w:sz w:val="26"/>
        </w:rPr>
        <w:t>звуки:</w:t>
      </w:r>
      <w:r w:rsidRPr="001F1BC5">
        <w:rPr>
          <w:spacing w:val="53"/>
          <w:sz w:val="26"/>
        </w:rPr>
        <w:t xml:space="preserve"> </w:t>
      </w:r>
      <w:r w:rsidRPr="001F1BC5">
        <w:rPr>
          <w:sz w:val="26"/>
        </w:rPr>
        <w:t>мягкие</w:t>
      </w:r>
      <w:r w:rsidRPr="001F1BC5">
        <w:rPr>
          <w:spacing w:val="53"/>
          <w:sz w:val="26"/>
        </w:rPr>
        <w:t xml:space="preserve"> </w:t>
      </w:r>
      <w:r w:rsidRPr="001F1BC5">
        <w:rPr>
          <w:sz w:val="26"/>
        </w:rPr>
        <w:t>и</w:t>
      </w:r>
      <w:r w:rsidRPr="001F1BC5">
        <w:rPr>
          <w:spacing w:val="52"/>
          <w:sz w:val="26"/>
        </w:rPr>
        <w:t xml:space="preserve"> </w:t>
      </w:r>
      <w:r w:rsidRPr="001F1BC5">
        <w:rPr>
          <w:sz w:val="26"/>
        </w:rPr>
        <w:t>твёрдые,</w:t>
      </w:r>
      <w:r w:rsidRPr="001F1BC5">
        <w:rPr>
          <w:spacing w:val="52"/>
          <w:sz w:val="26"/>
        </w:rPr>
        <w:t xml:space="preserve"> </w:t>
      </w:r>
      <w:r w:rsidRPr="001F1BC5">
        <w:rPr>
          <w:sz w:val="26"/>
        </w:rPr>
        <w:t>звонкие</w:t>
      </w:r>
      <w:r w:rsidRPr="001F1BC5">
        <w:rPr>
          <w:spacing w:val="52"/>
          <w:sz w:val="26"/>
        </w:rPr>
        <w:t xml:space="preserve"> </w:t>
      </w:r>
      <w:r w:rsidRPr="001F1BC5">
        <w:rPr>
          <w:sz w:val="26"/>
        </w:rPr>
        <w:t>и</w:t>
      </w:r>
      <w:r w:rsidRPr="001F1BC5">
        <w:rPr>
          <w:spacing w:val="53"/>
          <w:sz w:val="26"/>
        </w:rPr>
        <w:t xml:space="preserve"> </w:t>
      </w:r>
      <w:r w:rsidRPr="001F1BC5">
        <w:rPr>
          <w:sz w:val="26"/>
        </w:rPr>
        <w:t>глухие</w:t>
      </w:r>
      <w:r w:rsidRPr="001F1BC5">
        <w:rPr>
          <w:spacing w:val="52"/>
          <w:sz w:val="26"/>
        </w:rPr>
        <w:t xml:space="preserve"> </w:t>
      </w:r>
      <w:r w:rsidRPr="001F1BC5">
        <w:rPr>
          <w:sz w:val="26"/>
        </w:rPr>
        <w:t>(вне</w:t>
      </w:r>
      <w:r w:rsidRPr="001F1BC5">
        <w:rPr>
          <w:spacing w:val="53"/>
          <w:sz w:val="26"/>
        </w:rPr>
        <w:t xml:space="preserve"> </w:t>
      </w:r>
      <w:r w:rsidRPr="001F1BC5">
        <w:rPr>
          <w:sz w:val="26"/>
        </w:rPr>
        <w:t>слова</w:t>
      </w:r>
      <w:r w:rsidRPr="001F1BC5">
        <w:rPr>
          <w:spacing w:val="52"/>
          <w:sz w:val="26"/>
        </w:rPr>
        <w:t xml:space="preserve"> </w:t>
      </w:r>
      <w:r w:rsidRPr="001F1BC5">
        <w:rPr>
          <w:sz w:val="26"/>
        </w:rPr>
        <w:t>и</w:t>
      </w:r>
      <w:r w:rsidRPr="001F1BC5">
        <w:rPr>
          <w:spacing w:val="53"/>
          <w:sz w:val="26"/>
        </w:rPr>
        <w:t xml:space="preserve"> </w:t>
      </w:r>
      <w:r w:rsidRPr="001F1BC5">
        <w:rPr>
          <w:sz w:val="26"/>
        </w:rPr>
        <w:t>в</w:t>
      </w:r>
      <w:r w:rsidRPr="001F1BC5">
        <w:rPr>
          <w:spacing w:val="-62"/>
          <w:sz w:val="26"/>
        </w:rPr>
        <w:t xml:space="preserve"> </w:t>
      </w:r>
      <w:r w:rsidRPr="001F1BC5">
        <w:rPr>
          <w:sz w:val="26"/>
        </w:rPr>
        <w:t>слове);</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различать</w:t>
      </w:r>
      <w:r w:rsidRPr="001F1BC5">
        <w:rPr>
          <w:spacing w:val="-3"/>
          <w:sz w:val="26"/>
        </w:rPr>
        <w:t xml:space="preserve"> </w:t>
      </w:r>
      <w:r w:rsidRPr="001F1BC5">
        <w:rPr>
          <w:sz w:val="26"/>
        </w:rPr>
        <w:t>понятия</w:t>
      </w:r>
      <w:r w:rsidRPr="001F1BC5">
        <w:rPr>
          <w:spacing w:val="-3"/>
          <w:sz w:val="26"/>
        </w:rPr>
        <w:t xml:space="preserve"> </w:t>
      </w:r>
      <w:r w:rsidRPr="001F1BC5">
        <w:rPr>
          <w:sz w:val="26"/>
        </w:rPr>
        <w:t>«звук»</w:t>
      </w:r>
      <w:r w:rsidRPr="001F1BC5">
        <w:rPr>
          <w:spacing w:val="-4"/>
          <w:sz w:val="26"/>
        </w:rPr>
        <w:t xml:space="preserve"> </w:t>
      </w:r>
      <w:r w:rsidRPr="001F1BC5">
        <w:rPr>
          <w:sz w:val="26"/>
        </w:rPr>
        <w:t>и</w:t>
      </w:r>
      <w:r w:rsidRPr="001F1BC5">
        <w:rPr>
          <w:spacing w:val="-4"/>
          <w:sz w:val="26"/>
        </w:rPr>
        <w:t xml:space="preserve"> </w:t>
      </w:r>
      <w:r w:rsidRPr="001F1BC5">
        <w:rPr>
          <w:sz w:val="26"/>
        </w:rPr>
        <w:t>«буква»;</w:t>
      </w:r>
    </w:p>
    <w:p w:rsidR="00DE11BA" w:rsidRPr="001F1BC5" w:rsidRDefault="00DE11BA" w:rsidP="00DE11BA">
      <w:pPr>
        <w:numPr>
          <w:ilvl w:val="0"/>
          <w:numId w:val="5"/>
        </w:numPr>
        <w:tabs>
          <w:tab w:val="left" w:pos="645"/>
        </w:tabs>
        <w:ind w:right="110"/>
        <w:jc w:val="both"/>
        <w:rPr>
          <w:sz w:val="26"/>
        </w:rPr>
      </w:pPr>
      <w:r w:rsidRPr="001F1BC5">
        <w:rPr>
          <w:sz w:val="26"/>
        </w:rPr>
        <w:t>определять количество слогов в слове; делить слова на слоги (простые случаи:</w:t>
      </w:r>
      <w:r w:rsidRPr="001F1BC5">
        <w:rPr>
          <w:spacing w:val="1"/>
          <w:sz w:val="26"/>
        </w:rPr>
        <w:t xml:space="preserve"> </w:t>
      </w:r>
      <w:r w:rsidRPr="001F1BC5">
        <w:rPr>
          <w:sz w:val="26"/>
        </w:rPr>
        <w:t>слова</w:t>
      </w:r>
      <w:r w:rsidRPr="001F1BC5">
        <w:rPr>
          <w:spacing w:val="-1"/>
          <w:sz w:val="26"/>
        </w:rPr>
        <w:t xml:space="preserve"> </w:t>
      </w:r>
      <w:r w:rsidRPr="001F1BC5">
        <w:rPr>
          <w:sz w:val="26"/>
        </w:rPr>
        <w:t>без стечения</w:t>
      </w:r>
      <w:r w:rsidRPr="001F1BC5">
        <w:rPr>
          <w:spacing w:val="-1"/>
          <w:sz w:val="26"/>
        </w:rPr>
        <w:t xml:space="preserve"> </w:t>
      </w:r>
      <w:r w:rsidRPr="001F1BC5">
        <w:rPr>
          <w:sz w:val="26"/>
        </w:rPr>
        <w:t>согласных); определять в</w:t>
      </w:r>
      <w:r w:rsidRPr="001F1BC5">
        <w:rPr>
          <w:spacing w:val="-2"/>
          <w:sz w:val="26"/>
        </w:rPr>
        <w:t xml:space="preserve"> </w:t>
      </w:r>
      <w:r w:rsidRPr="001F1BC5">
        <w:rPr>
          <w:sz w:val="26"/>
        </w:rPr>
        <w:t>слове ударный слог;</w:t>
      </w:r>
    </w:p>
    <w:p w:rsidR="00DE11BA" w:rsidRPr="001F1BC5" w:rsidRDefault="00DE11BA" w:rsidP="00DE11BA">
      <w:pPr>
        <w:numPr>
          <w:ilvl w:val="0"/>
          <w:numId w:val="5"/>
        </w:numPr>
        <w:tabs>
          <w:tab w:val="left" w:pos="645"/>
        </w:tabs>
        <w:ind w:right="111"/>
        <w:jc w:val="both"/>
        <w:rPr>
          <w:sz w:val="26"/>
        </w:rPr>
      </w:pPr>
      <w:r w:rsidRPr="001F1BC5">
        <w:rPr>
          <w:sz w:val="26"/>
        </w:rPr>
        <w:t>обозначать на письме мягкость согласных звуков буквами е, ё, ю, я и буквой ь в</w:t>
      </w:r>
      <w:r w:rsidRPr="001F1BC5">
        <w:rPr>
          <w:spacing w:val="1"/>
          <w:sz w:val="26"/>
        </w:rPr>
        <w:t xml:space="preserve"> </w:t>
      </w:r>
      <w:r w:rsidRPr="001F1BC5">
        <w:rPr>
          <w:sz w:val="26"/>
        </w:rPr>
        <w:t>конце</w:t>
      </w:r>
      <w:r w:rsidRPr="001F1BC5">
        <w:rPr>
          <w:spacing w:val="-2"/>
          <w:sz w:val="26"/>
        </w:rPr>
        <w:t xml:space="preserve"> </w:t>
      </w:r>
      <w:r w:rsidRPr="001F1BC5">
        <w:rPr>
          <w:sz w:val="26"/>
        </w:rPr>
        <w:t>слова;</w:t>
      </w:r>
    </w:p>
    <w:p w:rsidR="00DE11BA" w:rsidRPr="001F1BC5" w:rsidRDefault="00DE11BA" w:rsidP="00DE11BA">
      <w:pPr>
        <w:numPr>
          <w:ilvl w:val="0"/>
          <w:numId w:val="5"/>
        </w:numPr>
        <w:tabs>
          <w:tab w:val="left" w:pos="645"/>
        </w:tabs>
        <w:ind w:right="109"/>
        <w:jc w:val="both"/>
        <w:rPr>
          <w:sz w:val="26"/>
        </w:rPr>
      </w:pPr>
      <w:r w:rsidRPr="001F1BC5">
        <w:rPr>
          <w:sz w:val="26"/>
        </w:rPr>
        <w:t>правильно</w:t>
      </w:r>
      <w:r w:rsidRPr="001F1BC5">
        <w:rPr>
          <w:spacing w:val="1"/>
          <w:sz w:val="26"/>
        </w:rPr>
        <w:t xml:space="preserve"> </w:t>
      </w:r>
      <w:r w:rsidRPr="001F1BC5">
        <w:rPr>
          <w:sz w:val="26"/>
        </w:rPr>
        <w:t>называть</w:t>
      </w:r>
      <w:r w:rsidRPr="001F1BC5">
        <w:rPr>
          <w:spacing w:val="1"/>
          <w:sz w:val="26"/>
        </w:rPr>
        <w:t xml:space="preserve"> </w:t>
      </w:r>
      <w:r w:rsidRPr="001F1BC5">
        <w:rPr>
          <w:sz w:val="26"/>
        </w:rPr>
        <w:t>буквы</w:t>
      </w:r>
      <w:r w:rsidRPr="001F1BC5">
        <w:rPr>
          <w:spacing w:val="1"/>
          <w:sz w:val="26"/>
        </w:rPr>
        <w:t xml:space="preserve"> </w:t>
      </w:r>
      <w:r w:rsidRPr="001F1BC5">
        <w:rPr>
          <w:sz w:val="26"/>
        </w:rPr>
        <w:t>русского</w:t>
      </w:r>
      <w:r w:rsidRPr="001F1BC5">
        <w:rPr>
          <w:spacing w:val="1"/>
          <w:sz w:val="26"/>
        </w:rPr>
        <w:t xml:space="preserve"> </w:t>
      </w:r>
      <w:r w:rsidRPr="001F1BC5">
        <w:rPr>
          <w:sz w:val="26"/>
        </w:rPr>
        <w:t>алфавита;</w:t>
      </w:r>
      <w:r w:rsidRPr="001F1BC5">
        <w:rPr>
          <w:spacing w:val="1"/>
          <w:sz w:val="26"/>
        </w:rPr>
        <w:t xml:space="preserve"> </w:t>
      </w:r>
      <w:r w:rsidRPr="001F1BC5">
        <w:rPr>
          <w:sz w:val="26"/>
        </w:rPr>
        <w:t>использовать</w:t>
      </w:r>
      <w:r w:rsidRPr="001F1BC5">
        <w:rPr>
          <w:spacing w:val="1"/>
          <w:sz w:val="26"/>
        </w:rPr>
        <w:t xml:space="preserve"> </w:t>
      </w:r>
      <w:r w:rsidRPr="001F1BC5">
        <w:rPr>
          <w:sz w:val="26"/>
        </w:rPr>
        <w:t>знание</w:t>
      </w:r>
      <w:r w:rsidRPr="001F1BC5">
        <w:rPr>
          <w:spacing w:val="1"/>
          <w:sz w:val="26"/>
        </w:rPr>
        <w:t xml:space="preserve"> </w:t>
      </w:r>
      <w:r w:rsidRPr="001F1BC5">
        <w:rPr>
          <w:sz w:val="26"/>
        </w:rPr>
        <w:t>последовательности</w:t>
      </w:r>
      <w:r w:rsidRPr="001F1BC5">
        <w:rPr>
          <w:spacing w:val="1"/>
          <w:sz w:val="26"/>
        </w:rPr>
        <w:t xml:space="preserve"> </w:t>
      </w:r>
      <w:r w:rsidRPr="001F1BC5">
        <w:rPr>
          <w:sz w:val="26"/>
        </w:rPr>
        <w:t>букв</w:t>
      </w:r>
      <w:r w:rsidRPr="001F1BC5">
        <w:rPr>
          <w:spacing w:val="1"/>
          <w:sz w:val="26"/>
        </w:rPr>
        <w:t xml:space="preserve"> </w:t>
      </w:r>
      <w:r w:rsidRPr="001F1BC5">
        <w:rPr>
          <w:sz w:val="26"/>
        </w:rPr>
        <w:t>русского</w:t>
      </w:r>
      <w:r w:rsidRPr="001F1BC5">
        <w:rPr>
          <w:spacing w:val="1"/>
          <w:sz w:val="26"/>
        </w:rPr>
        <w:t xml:space="preserve"> </w:t>
      </w:r>
      <w:r w:rsidRPr="001F1BC5">
        <w:rPr>
          <w:sz w:val="26"/>
        </w:rPr>
        <w:t>алфавита</w:t>
      </w:r>
      <w:r w:rsidRPr="001F1BC5">
        <w:rPr>
          <w:spacing w:val="1"/>
          <w:sz w:val="26"/>
        </w:rPr>
        <w:t xml:space="preserve"> </w:t>
      </w:r>
      <w:r w:rsidRPr="001F1BC5">
        <w:rPr>
          <w:sz w:val="26"/>
        </w:rPr>
        <w:t>для</w:t>
      </w:r>
      <w:r w:rsidRPr="001F1BC5">
        <w:rPr>
          <w:spacing w:val="1"/>
          <w:sz w:val="26"/>
        </w:rPr>
        <w:t xml:space="preserve"> </w:t>
      </w:r>
      <w:r w:rsidRPr="001F1BC5">
        <w:rPr>
          <w:sz w:val="26"/>
        </w:rPr>
        <w:t>упорядочения</w:t>
      </w:r>
      <w:r w:rsidRPr="001F1BC5">
        <w:rPr>
          <w:spacing w:val="1"/>
          <w:sz w:val="26"/>
        </w:rPr>
        <w:t xml:space="preserve"> </w:t>
      </w:r>
      <w:r w:rsidRPr="001F1BC5">
        <w:rPr>
          <w:sz w:val="26"/>
        </w:rPr>
        <w:t>небольшого</w:t>
      </w:r>
      <w:r w:rsidRPr="001F1BC5">
        <w:rPr>
          <w:spacing w:val="1"/>
          <w:sz w:val="26"/>
        </w:rPr>
        <w:t xml:space="preserve"> </w:t>
      </w:r>
      <w:r w:rsidRPr="001F1BC5">
        <w:rPr>
          <w:sz w:val="26"/>
        </w:rPr>
        <w:t>списка</w:t>
      </w:r>
      <w:r w:rsidRPr="001F1BC5">
        <w:rPr>
          <w:spacing w:val="1"/>
          <w:sz w:val="26"/>
        </w:rPr>
        <w:t xml:space="preserve"> </w:t>
      </w:r>
      <w:r w:rsidRPr="001F1BC5">
        <w:rPr>
          <w:sz w:val="26"/>
        </w:rPr>
        <w:t>слов;</w:t>
      </w:r>
    </w:p>
    <w:p w:rsidR="00DE11BA" w:rsidRPr="001F1BC5" w:rsidRDefault="00DE11BA" w:rsidP="00DE11BA">
      <w:pPr>
        <w:numPr>
          <w:ilvl w:val="0"/>
          <w:numId w:val="5"/>
        </w:numPr>
        <w:tabs>
          <w:tab w:val="left" w:pos="645"/>
        </w:tabs>
        <w:ind w:right="114"/>
        <w:jc w:val="both"/>
        <w:rPr>
          <w:sz w:val="26"/>
        </w:rPr>
      </w:pPr>
      <w:r w:rsidRPr="001F1BC5">
        <w:rPr>
          <w:sz w:val="26"/>
        </w:rPr>
        <w:t>писать аккуратным разборчивым почерком без искажений прописные и строчные</w:t>
      </w:r>
      <w:r w:rsidRPr="001F1BC5">
        <w:rPr>
          <w:spacing w:val="1"/>
          <w:sz w:val="26"/>
        </w:rPr>
        <w:t xml:space="preserve"> </w:t>
      </w:r>
      <w:r w:rsidRPr="001F1BC5">
        <w:rPr>
          <w:sz w:val="26"/>
        </w:rPr>
        <w:t>буквы,</w:t>
      </w:r>
      <w:r w:rsidRPr="001F1BC5">
        <w:rPr>
          <w:spacing w:val="-2"/>
          <w:sz w:val="26"/>
        </w:rPr>
        <w:t xml:space="preserve"> </w:t>
      </w:r>
      <w:r w:rsidRPr="001F1BC5">
        <w:rPr>
          <w:sz w:val="26"/>
        </w:rPr>
        <w:t>соединения букв,</w:t>
      </w:r>
      <w:r w:rsidRPr="001F1BC5">
        <w:rPr>
          <w:spacing w:val="-1"/>
          <w:sz w:val="26"/>
        </w:rPr>
        <w:t xml:space="preserve"> </w:t>
      </w:r>
      <w:r w:rsidRPr="001F1BC5">
        <w:rPr>
          <w:sz w:val="26"/>
        </w:rPr>
        <w:t>слова;</w:t>
      </w:r>
    </w:p>
    <w:p w:rsidR="00DE11BA" w:rsidRPr="001F1BC5" w:rsidRDefault="00DE11BA" w:rsidP="00DE11BA">
      <w:pPr>
        <w:numPr>
          <w:ilvl w:val="0"/>
          <w:numId w:val="5"/>
        </w:numPr>
        <w:tabs>
          <w:tab w:val="left" w:pos="645"/>
        </w:tabs>
        <w:ind w:right="107"/>
        <w:jc w:val="both"/>
        <w:rPr>
          <w:sz w:val="26"/>
        </w:rPr>
      </w:pPr>
      <w:r w:rsidRPr="001F1BC5">
        <w:rPr>
          <w:sz w:val="26"/>
        </w:rPr>
        <w:t>применять</w:t>
      </w:r>
      <w:r w:rsidRPr="001F1BC5">
        <w:rPr>
          <w:spacing w:val="1"/>
          <w:sz w:val="26"/>
        </w:rPr>
        <w:t xml:space="preserve"> </w:t>
      </w:r>
      <w:r w:rsidRPr="001F1BC5">
        <w:rPr>
          <w:sz w:val="26"/>
        </w:rPr>
        <w:t>изученные</w:t>
      </w:r>
      <w:r w:rsidRPr="001F1BC5">
        <w:rPr>
          <w:spacing w:val="1"/>
          <w:sz w:val="26"/>
        </w:rPr>
        <w:t xml:space="preserve"> </w:t>
      </w:r>
      <w:r w:rsidRPr="001F1BC5">
        <w:rPr>
          <w:sz w:val="26"/>
        </w:rPr>
        <w:t>правила</w:t>
      </w:r>
      <w:r w:rsidRPr="001F1BC5">
        <w:rPr>
          <w:spacing w:val="1"/>
          <w:sz w:val="26"/>
        </w:rPr>
        <w:t xml:space="preserve"> </w:t>
      </w:r>
      <w:r w:rsidRPr="001F1BC5">
        <w:rPr>
          <w:sz w:val="26"/>
        </w:rPr>
        <w:t>правописания:</w:t>
      </w:r>
      <w:r w:rsidRPr="001F1BC5">
        <w:rPr>
          <w:spacing w:val="1"/>
          <w:sz w:val="26"/>
        </w:rPr>
        <w:t xml:space="preserve"> </w:t>
      </w:r>
      <w:r w:rsidRPr="001F1BC5">
        <w:rPr>
          <w:sz w:val="26"/>
        </w:rPr>
        <w:t>раздельное</w:t>
      </w:r>
      <w:r w:rsidRPr="001F1BC5">
        <w:rPr>
          <w:spacing w:val="1"/>
          <w:sz w:val="26"/>
        </w:rPr>
        <w:t xml:space="preserve"> </w:t>
      </w:r>
      <w:r w:rsidRPr="001F1BC5">
        <w:rPr>
          <w:sz w:val="26"/>
        </w:rPr>
        <w:t>написание</w:t>
      </w:r>
      <w:r w:rsidRPr="001F1BC5">
        <w:rPr>
          <w:spacing w:val="1"/>
          <w:sz w:val="26"/>
        </w:rPr>
        <w:t xml:space="preserve"> </w:t>
      </w:r>
      <w:r w:rsidRPr="001F1BC5">
        <w:rPr>
          <w:sz w:val="26"/>
        </w:rPr>
        <w:t>слов</w:t>
      </w:r>
      <w:r w:rsidRPr="001F1BC5">
        <w:rPr>
          <w:spacing w:val="1"/>
          <w:sz w:val="26"/>
        </w:rPr>
        <w:t xml:space="preserve"> </w:t>
      </w:r>
      <w:r w:rsidRPr="001F1BC5">
        <w:rPr>
          <w:sz w:val="26"/>
        </w:rPr>
        <w:t>в</w:t>
      </w:r>
      <w:r w:rsidRPr="001F1BC5">
        <w:rPr>
          <w:spacing w:val="1"/>
          <w:sz w:val="26"/>
        </w:rPr>
        <w:t xml:space="preserve"> </w:t>
      </w:r>
      <w:r w:rsidRPr="001F1BC5">
        <w:rPr>
          <w:sz w:val="26"/>
        </w:rPr>
        <w:t>предложении;</w:t>
      </w:r>
      <w:r w:rsidRPr="001F1BC5">
        <w:rPr>
          <w:spacing w:val="1"/>
          <w:sz w:val="26"/>
        </w:rPr>
        <w:t xml:space="preserve"> </w:t>
      </w:r>
      <w:r w:rsidRPr="001F1BC5">
        <w:rPr>
          <w:sz w:val="26"/>
        </w:rPr>
        <w:t>знаки</w:t>
      </w:r>
      <w:r w:rsidRPr="001F1BC5">
        <w:rPr>
          <w:spacing w:val="1"/>
          <w:sz w:val="26"/>
        </w:rPr>
        <w:t xml:space="preserve"> </w:t>
      </w:r>
      <w:r w:rsidRPr="001F1BC5">
        <w:rPr>
          <w:sz w:val="26"/>
        </w:rPr>
        <w:t>препинания</w:t>
      </w:r>
      <w:r w:rsidRPr="001F1BC5">
        <w:rPr>
          <w:spacing w:val="1"/>
          <w:sz w:val="26"/>
        </w:rPr>
        <w:t xml:space="preserve"> </w:t>
      </w:r>
      <w:r w:rsidRPr="001F1BC5">
        <w:rPr>
          <w:sz w:val="26"/>
        </w:rPr>
        <w:t>в</w:t>
      </w:r>
      <w:r w:rsidRPr="001F1BC5">
        <w:rPr>
          <w:spacing w:val="1"/>
          <w:sz w:val="26"/>
        </w:rPr>
        <w:t xml:space="preserve"> </w:t>
      </w:r>
      <w:r w:rsidRPr="001F1BC5">
        <w:rPr>
          <w:sz w:val="26"/>
        </w:rPr>
        <w:t>конце</w:t>
      </w:r>
      <w:r w:rsidRPr="001F1BC5">
        <w:rPr>
          <w:spacing w:val="1"/>
          <w:sz w:val="26"/>
        </w:rPr>
        <w:t xml:space="preserve"> </w:t>
      </w:r>
      <w:r w:rsidRPr="001F1BC5">
        <w:rPr>
          <w:sz w:val="26"/>
        </w:rPr>
        <w:t>предложения:</w:t>
      </w:r>
      <w:r w:rsidRPr="001F1BC5">
        <w:rPr>
          <w:spacing w:val="1"/>
          <w:sz w:val="26"/>
        </w:rPr>
        <w:t xml:space="preserve"> </w:t>
      </w:r>
      <w:r w:rsidRPr="001F1BC5">
        <w:rPr>
          <w:sz w:val="26"/>
        </w:rPr>
        <w:t>точка,</w:t>
      </w:r>
      <w:r w:rsidRPr="001F1BC5">
        <w:rPr>
          <w:spacing w:val="1"/>
          <w:sz w:val="26"/>
        </w:rPr>
        <w:t xml:space="preserve"> </w:t>
      </w:r>
      <w:r w:rsidRPr="001F1BC5">
        <w:rPr>
          <w:sz w:val="26"/>
        </w:rPr>
        <w:t>вопросительный</w:t>
      </w:r>
      <w:r w:rsidRPr="001F1BC5">
        <w:rPr>
          <w:spacing w:val="1"/>
          <w:sz w:val="26"/>
        </w:rPr>
        <w:t xml:space="preserve"> </w:t>
      </w:r>
      <w:r w:rsidRPr="001F1BC5">
        <w:rPr>
          <w:sz w:val="26"/>
        </w:rPr>
        <w:t>и</w:t>
      </w:r>
      <w:r w:rsidRPr="001F1BC5">
        <w:rPr>
          <w:spacing w:val="1"/>
          <w:sz w:val="26"/>
        </w:rPr>
        <w:t xml:space="preserve"> </w:t>
      </w:r>
      <w:r w:rsidRPr="001F1BC5">
        <w:rPr>
          <w:sz w:val="26"/>
        </w:rPr>
        <w:t>восклицательный</w:t>
      </w:r>
      <w:r w:rsidRPr="001F1BC5">
        <w:rPr>
          <w:spacing w:val="1"/>
          <w:sz w:val="26"/>
        </w:rPr>
        <w:t xml:space="preserve"> </w:t>
      </w:r>
      <w:r w:rsidRPr="001F1BC5">
        <w:rPr>
          <w:sz w:val="26"/>
        </w:rPr>
        <w:t>знаки;</w:t>
      </w:r>
      <w:r w:rsidRPr="001F1BC5">
        <w:rPr>
          <w:spacing w:val="1"/>
          <w:sz w:val="26"/>
        </w:rPr>
        <w:t xml:space="preserve"> </w:t>
      </w:r>
      <w:r w:rsidRPr="001F1BC5">
        <w:rPr>
          <w:sz w:val="26"/>
        </w:rPr>
        <w:t>прописная</w:t>
      </w:r>
      <w:r w:rsidRPr="001F1BC5">
        <w:rPr>
          <w:spacing w:val="1"/>
          <w:sz w:val="26"/>
        </w:rPr>
        <w:t xml:space="preserve"> </w:t>
      </w:r>
      <w:r w:rsidRPr="001F1BC5">
        <w:rPr>
          <w:sz w:val="26"/>
        </w:rPr>
        <w:t>буква</w:t>
      </w:r>
      <w:r w:rsidRPr="001F1BC5">
        <w:rPr>
          <w:spacing w:val="1"/>
          <w:sz w:val="26"/>
        </w:rPr>
        <w:t xml:space="preserve"> </w:t>
      </w:r>
      <w:r w:rsidRPr="001F1BC5">
        <w:rPr>
          <w:sz w:val="26"/>
        </w:rPr>
        <w:t>в</w:t>
      </w:r>
      <w:r w:rsidRPr="001F1BC5">
        <w:rPr>
          <w:spacing w:val="1"/>
          <w:sz w:val="26"/>
        </w:rPr>
        <w:t xml:space="preserve"> </w:t>
      </w:r>
      <w:r w:rsidRPr="001F1BC5">
        <w:rPr>
          <w:sz w:val="26"/>
        </w:rPr>
        <w:t>начале</w:t>
      </w:r>
      <w:r w:rsidRPr="001F1BC5">
        <w:rPr>
          <w:spacing w:val="1"/>
          <w:sz w:val="26"/>
        </w:rPr>
        <w:t xml:space="preserve"> </w:t>
      </w:r>
      <w:r w:rsidRPr="001F1BC5">
        <w:rPr>
          <w:sz w:val="26"/>
        </w:rPr>
        <w:t>предложения</w:t>
      </w:r>
      <w:r w:rsidRPr="001F1BC5">
        <w:rPr>
          <w:spacing w:val="1"/>
          <w:sz w:val="26"/>
        </w:rPr>
        <w:t xml:space="preserve"> </w:t>
      </w:r>
      <w:r w:rsidRPr="001F1BC5">
        <w:rPr>
          <w:sz w:val="26"/>
        </w:rPr>
        <w:t>и</w:t>
      </w:r>
      <w:r w:rsidRPr="001F1BC5">
        <w:rPr>
          <w:spacing w:val="1"/>
          <w:sz w:val="26"/>
        </w:rPr>
        <w:t xml:space="preserve"> </w:t>
      </w:r>
      <w:r w:rsidRPr="001F1BC5">
        <w:rPr>
          <w:sz w:val="26"/>
        </w:rPr>
        <w:t>в</w:t>
      </w:r>
      <w:r w:rsidRPr="001F1BC5">
        <w:rPr>
          <w:spacing w:val="1"/>
          <w:sz w:val="26"/>
        </w:rPr>
        <w:t xml:space="preserve"> </w:t>
      </w:r>
      <w:r w:rsidRPr="001F1BC5">
        <w:rPr>
          <w:sz w:val="26"/>
        </w:rPr>
        <w:t>именах</w:t>
      </w:r>
      <w:r w:rsidRPr="001F1BC5">
        <w:rPr>
          <w:spacing w:val="1"/>
          <w:sz w:val="26"/>
        </w:rPr>
        <w:t xml:space="preserve"> </w:t>
      </w:r>
      <w:r w:rsidRPr="001F1BC5">
        <w:rPr>
          <w:sz w:val="26"/>
        </w:rPr>
        <w:t>собственных (имена, фамилии, клички животных); - перенос слов по слогам (простые</w:t>
      </w:r>
      <w:r w:rsidRPr="001F1BC5">
        <w:rPr>
          <w:spacing w:val="1"/>
          <w:sz w:val="26"/>
        </w:rPr>
        <w:t xml:space="preserve"> </w:t>
      </w:r>
      <w:r w:rsidRPr="001F1BC5">
        <w:rPr>
          <w:sz w:val="26"/>
        </w:rPr>
        <w:t>случаи:</w:t>
      </w:r>
      <w:r w:rsidRPr="001F1BC5">
        <w:rPr>
          <w:spacing w:val="1"/>
          <w:sz w:val="26"/>
        </w:rPr>
        <w:t xml:space="preserve"> </w:t>
      </w:r>
      <w:r w:rsidRPr="001F1BC5">
        <w:rPr>
          <w:sz w:val="26"/>
        </w:rPr>
        <w:t>слова</w:t>
      </w:r>
      <w:r w:rsidRPr="001F1BC5">
        <w:rPr>
          <w:spacing w:val="1"/>
          <w:sz w:val="26"/>
        </w:rPr>
        <w:t xml:space="preserve"> </w:t>
      </w:r>
      <w:r w:rsidRPr="001F1BC5">
        <w:rPr>
          <w:sz w:val="26"/>
        </w:rPr>
        <w:t>из</w:t>
      </w:r>
      <w:r w:rsidRPr="001F1BC5">
        <w:rPr>
          <w:spacing w:val="1"/>
          <w:sz w:val="26"/>
        </w:rPr>
        <w:t xml:space="preserve"> </w:t>
      </w:r>
      <w:r w:rsidRPr="001F1BC5">
        <w:rPr>
          <w:sz w:val="26"/>
        </w:rPr>
        <w:t>слогов</w:t>
      </w:r>
      <w:r w:rsidRPr="001F1BC5">
        <w:rPr>
          <w:spacing w:val="1"/>
          <w:sz w:val="26"/>
        </w:rPr>
        <w:t xml:space="preserve"> </w:t>
      </w:r>
      <w:r w:rsidRPr="001F1BC5">
        <w:rPr>
          <w:sz w:val="26"/>
        </w:rPr>
        <w:t>типа</w:t>
      </w:r>
      <w:r w:rsidRPr="001F1BC5">
        <w:rPr>
          <w:spacing w:val="1"/>
          <w:sz w:val="26"/>
        </w:rPr>
        <w:t xml:space="preserve"> </w:t>
      </w:r>
      <w:r w:rsidRPr="001F1BC5">
        <w:rPr>
          <w:sz w:val="26"/>
        </w:rPr>
        <w:t>«согласный</w:t>
      </w:r>
      <w:r w:rsidRPr="001F1BC5">
        <w:rPr>
          <w:spacing w:val="1"/>
          <w:sz w:val="26"/>
        </w:rPr>
        <w:t xml:space="preserve"> </w:t>
      </w:r>
      <w:r w:rsidRPr="001F1BC5">
        <w:rPr>
          <w:sz w:val="26"/>
        </w:rPr>
        <w:t>+</w:t>
      </w:r>
      <w:r w:rsidRPr="001F1BC5">
        <w:rPr>
          <w:spacing w:val="1"/>
          <w:sz w:val="26"/>
        </w:rPr>
        <w:t xml:space="preserve"> </w:t>
      </w:r>
      <w:r w:rsidRPr="001F1BC5">
        <w:rPr>
          <w:sz w:val="26"/>
        </w:rPr>
        <w:t>гласный»);</w:t>
      </w:r>
      <w:r w:rsidRPr="001F1BC5">
        <w:rPr>
          <w:spacing w:val="1"/>
          <w:sz w:val="26"/>
        </w:rPr>
        <w:t xml:space="preserve"> </w:t>
      </w:r>
      <w:r w:rsidRPr="001F1BC5">
        <w:rPr>
          <w:sz w:val="26"/>
        </w:rPr>
        <w:t>гласные</w:t>
      </w:r>
      <w:r w:rsidRPr="001F1BC5">
        <w:rPr>
          <w:spacing w:val="1"/>
          <w:sz w:val="26"/>
        </w:rPr>
        <w:t xml:space="preserve"> </w:t>
      </w:r>
      <w:r w:rsidRPr="001F1BC5">
        <w:rPr>
          <w:sz w:val="26"/>
        </w:rPr>
        <w:t>после</w:t>
      </w:r>
      <w:r w:rsidRPr="001F1BC5">
        <w:rPr>
          <w:spacing w:val="1"/>
          <w:sz w:val="26"/>
        </w:rPr>
        <w:t xml:space="preserve"> </w:t>
      </w:r>
      <w:r w:rsidRPr="001F1BC5">
        <w:rPr>
          <w:sz w:val="26"/>
        </w:rPr>
        <w:t>шипящих</w:t>
      </w:r>
      <w:r w:rsidRPr="001F1BC5">
        <w:rPr>
          <w:spacing w:val="1"/>
          <w:sz w:val="26"/>
        </w:rPr>
        <w:t xml:space="preserve"> </w:t>
      </w:r>
      <w:r w:rsidRPr="001F1BC5">
        <w:rPr>
          <w:sz w:val="26"/>
        </w:rPr>
        <w:t>в</w:t>
      </w:r>
      <w:r w:rsidRPr="001F1BC5">
        <w:rPr>
          <w:spacing w:val="-62"/>
          <w:sz w:val="26"/>
        </w:rPr>
        <w:t xml:space="preserve"> </w:t>
      </w:r>
      <w:r w:rsidRPr="001F1BC5">
        <w:rPr>
          <w:sz w:val="26"/>
        </w:rPr>
        <w:t>сочетаниях</w:t>
      </w:r>
      <w:r w:rsidRPr="001F1BC5">
        <w:rPr>
          <w:spacing w:val="1"/>
          <w:sz w:val="26"/>
        </w:rPr>
        <w:t xml:space="preserve"> </w:t>
      </w:r>
      <w:r w:rsidRPr="001F1BC5">
        <w:rPr>
          <w:sz w:val="26"/>
        </w:rPr>
        <w:t>жи,</w:t>
      </w:r>
      <w:r w:rsidRPr="001F1BC5">
        <w:rPr>
          <w:spacing w:val="1"/>
          <w:sz w:val="26"/>
        </w:rPr>
        <w:t xml:space="preserve"> </w:t>
      </w:r>
      <w:r w:rsidRPr="001F1BC5">
        <w:rPr>
          <w:sz w:val="26"/>
        </w:rPr>
        <w:t>ши</w:t>
      </w:r>
      <w:r w:rsidRPr="001F1BC5">
        <w:rPr>
          <w:spacing w:val="1"/>
          <w:sz w:val="26"/>
        </w:rPr>
        <w:t xml:space="preserve"> </w:t>
      </w:r>
      <w:r w:rsidRPr="001F1BC5">
        <w:rPr>
          <w:sz w:val="26"/>
        </w:rPr>
        <w:t>(в</w:t>
      </w:r>
      <w:r w:rsidRPr="001F1BC5">
        <w:rPr>
          <w:spacing w:val="1"/>
          <w:sz w:val="26"/>
        </w:rPr>
        <w:t xml:space="preserve"> </w:t>
      </w:r>
      <w:r w:rsidRPr="001F1BC5">
        <w:rPr>
          <w:sz w:val="26"/>
        </w:rPr>
        <w:t>положении</w:t>
      </w:r>
      <w:r w:rsidRPr="001F1BC5">
        <w:rPr>
          <w:spacing w:val="1"/>
          <w:sz w:val="26"/>
        </w:rPr>
        <w:t xml:space="preserve"> </w:t>
      </w:r>
      <w:r w:rsidRPr="001F1BC5">
        <w:rPr>
          <w:sz w:val="26"/>
        </w:rPr>
        <w:t>под</w:t>
      </w:r>
      <w:r w:rsidRPr="001F1BC5">
        <w:rPr>
          <w:spacing w:val="1"/>
          <w:sz w:val="26"/>
        </w:rPr>
        <w:t xml:space="preserve"> </w:t>
      </w:r>
      <w:r w:rsidRPr="001F1BC5">
        <w:rPr>
          <w:sz w:val="26"/>
        </w:rPr>
        <w:t>ударением),</w:t>
      </w:r>
      <w:r w:rsidRPr="001F1BC5">
        <w:rPr>
          <w:spacing w:val="1"/>
          <w:sz w:val="26"/>
        </w:rPr>
        <w:t xml:space="preserve"> </w:t>
      </w:r>
      <w:r w:rsidRPr="001F1BC5">
        <w:rPr>
          <w:sz w:val="26"/>
        </w:rPr>
        <w:t>ча,</w:t>
      </w:r>
      <w:r w:rsidRPr="001F1BC5">
        <w:rPr>
          <w:spacing w:val="1"/>
          <w:sz w:val="26"/>
        </w:rPr>
        <w:t xml:space="preserve"> </w:t>
      </w:r>
      <w:r w:rsidRPr="001F1BC5">
        <w:rPr>
          <w:sz w:val="26"/>
        </w:rPr>
        <w:t>ща,</w:t>
      </w:r>
      <w:r w:rsidRPr="001F1BC5">
        <w:rPr>
          <w:spacing w:val="1"/>
          <w:sz w:val="26"/>
        </w:rPr>
        <w:t xml:space="preserve"> </w:t>
      </w:r>
      <w:r w:rsidRPr="001F1BC5">
        <w:rPr>
          <w:sz w:val="26"/>
        </w:rPr>
        <w:t>чу,</w:t>
      </w:r>
      <w:r w:rsidRPr="001F1BC5">
        <w:rPr>
          <w:spacing w:val="1"/>
          <w:sz w:val="26"/>
        </w:rPr>
        <w:t xml:space="preserve"> </w:t>
      </w:r>
      <w:r w:rsidRPr="001F1BC5">
        <w:rPr>
          <w:sz w:val="26"/>
        </w:rPr>
        <w:t>щу;</w:t>
      </w:r>
      <w:r w:rsidRPr="001F1BC5">
        <w:rPr>
          <w:spacing w:val="1"/>
          <w:sz w:val="26"/>
        </w:rPr>
        <w:t xml:space="preserve"> </w:t>
      </w:r>
      <w:r w:rsidRPr="001F1BC5">
        <w:rPr>
          <w:sz w:val="26"/>
        </w:rPr>
        <w:t>непроверяемые</w:t>
      </w:r>
      <w:r w:rsidRPr="001F1BC5">
        <w:rPr>
          <w:spacing w:val="1"/>
          <w:sz w:val="26"/>
        </w:rPr>
        <w:t xml:space="preserve"> </w:t>
      </w:r>
      <w:r w:rsidRPr="001F1BC5">
        <w:rPr>
          <w:sz w:val="26"/>
        </w:rPr>
        <w:t>гласные</w:t>
      </w:r>
      <w:r w:rsidRPr="001F1BC5">
        <w:rPr>
          <w:spacing w:val="-2"/>
          <w:sz w:val="26"/>
        </w:rPr>
        <w:t xml:space="preserve"> </w:t>
      </w:r>
      <w:r w:rsidRPr="001F1BC5">
        <w:rPr>
          <w:sz w:val="26"/>
        </w:rPr>
        <w:t>и</w:t>
      </w:r>
      <w:r w:rsidRPr="001F1BC5">
        <w:rPr>
          <w:spacing w:val="-2"/>
          <w:sz w:val="26"/>
        </w:rPr>
        <w:t xml:space="preserve"> </w:t>
      </w:r>
      <w:r w:rsidRPr="001F1BC5">
        <w:rPr>
          <w:sz w:val="26"/>
        </w:rPr>
        <w:t>согласные</w:t>
      </w:r>
      <w:r w:rsidRPr="001F1BC5">
        <w:rPr>
          <w:spacing w:val="2"/>
          <w:sz w:val="26"/>
        </w:rPr>
        <w:t xml:space="preserve"> </w:t>
      </w:r>
      <w:r w:rsidRPr="001F1BC5">
        <w:rPr>
          <w:sz w:val="26"/>
        </w:rPr>
        <w:t>(перечень слов</w:t>
      </w:r>
      <w:r w:rsidRPr="001F1BC5">
        <w:rPr>
          <w:spacing w:val="-2"/>
          <w:sz w:val="26"/>
        </w:rPr>
        <w:t xml:space="preserve"> </w:t>
      </w:r>
      <w:r w:rsidRPr="001F1BC5">
        <w:rPr>
          <w:sz w:val="26"/>
        </w:rPr>
        <w:t>в</w:t>
      </w:r>
      <w:r w:rsidRPr="001F1BC5">
        <w:rPr>
          <w:spacing w:val="-1"/>
          <w:sz w:val="26"/>
        </w:rPr>
        <w:t xml:space="preserve"> </w:t>
      </w:r>
      <w:r w:rsidRPr="001F1BC5">
        <w:rPr>
          <w:sz w:val="26"/>
        </w:rPr>
        <w:t>орфографическом</w:t>
      </w:r>
      <w:r w:rsidRPr="001F1BC5">
        <w:rPr>
          <w:spacing w:val="-2"/>
          <w:sz w:val="26"/>
        </w:rPr>
        <w:t xml:space="preserve"> </w:t>
      </w:r>
      <w:r w:rsidRPr="001F1BC5">
        <w:rPr>
          <w:sz w:val="26"/>
        </w:rPr>
        <w:t>словаре</w:t>
      </w:r>
      <w:r w:rsidRPr="001F1BC5">
        <w:rPr>
          <w:spacing w:val="-1"/>
          <w:sz w:val="26"/>
        </w:rPr>
        <w:t xml:space="preserve"> </w:t>
      </w:r>
      <w:r w:rsidRPr="001F1BC5">
        <w:rPr>
          <w:sz w:val="26"/>
        </w:rPr>
        <w:t>учебника);</w:t>
      </w:r>
    </w:p>
    <w:p w:rsidR="00DE11BA" w:rsidRPr="001F1BC5" w:rsidRDefault="00DE11BA" w:rsidP="00DE11BA">
      <w:pPr>
        <w:numPr>
          <w:ilvl w:val="0"/>
          <w:numId w:val="5"/>
        </w:numPr>
        <w:tabs>
          <w:tab w:val="left" w:pos="645"/>
        </w:tabs>
        <w:spacing w:before="1"/>
        <w:ind w:right="110"/>
        <w:jc w:val="both"/>
        <w:rPr>
          <w:sz w:val="26"/>
        </w:rPr>
      </w:pPr>
      <w:r w:rsidRPr="001F1BC5">
        <w:rPr>
          <w:sz w:val="26"/>
        </w:rPr>
        <w:t>правильно</w:t>
      </w:r>
      <w:r w:rsidRPr="001F1BC5">
        <w:rPr>
          <w:spacing w:val="1"/>
          <w:sz w:val="26"/>
        </w:rPr>
        <w:t xml:space="preserve"> </w:t>
      </w:r>
      <w:r w:rsidRPr="001F1BC5">
        <w:rPr>
          <w:sz w:val="26"/>
        </w:rPr>
        <w:t>списывать</w:t>
      </w:r>
      <w:r w:rsidRPr="001F1BC5">
        <w:rPr>
          <w:spacing w:val="1"/>
          <w:sz w:val="26"/>
        </w:rPr>
        <w:t xml:space="preserve"> </w:t>
      </w:r>
      <w:r w:rsidRPr="001F1BC5">
        <w:rPr>
          <w:sz w:val="26"/>
        </w:rPr>
        <w:t>(без</w:t>
      </w:r>
      <w:r w:rsidRPr="001F1BC5">
        <w:rPr>
          <w:spacing w:val="1"/>
          <w:sz w:val="26"/>
        </w:rPr>
        <w:t xml:space="preserve"> </w:t>
      </w:r>
      <w:r w:rsidRPr="001F1BC5">
        <w:rPr>
          <w:sz w:val="26"/>
        </w:rPr>
        <w:t>пропусков</w:t>
      </w:r>
      <w:r w:rsidRPr="001F1BC5">
        <w:rPr>
          <w:spacing w:val="1"/>
          <w:sz w:val="26"/>
        </w:rPr>
        <w:t xml:space="preserve"> </w:t>
      </w:r>
      <w:r w:rsidRPr="001F1BC5">
        <w:rPr>
          <w:sz w:val="26"/>
        </w:rPr>
        <w:t>и</w:t>
      </w:r>
      <w:r w:rsidRPr="001F1BC5">
        <w:rPr>
          <w:spacing w:val="1"/>
          <w:sz w:val="26"/>
        </w:rPr>
        <w:t xml:space="preserve"> </w:t>
      </w:r>
      <w:r w:rsidRPr="001F1BC5">
        <w:rPr>
          <w:sz w:val="26"/>
        </w:rPr>
        <w:t>искажений</w:t>
      </w:r>
      <w:r w:rsidRPr="001F1BC5">
        <w:rPr>
          <w:spacing w:val="1"/>
          <w:sz w:val="26"/>
        </w:rPr>
        <w:t xml:space="preserve"> </w:t>
      </w:r>
      <w:r w:rsidRPr="001F1BC5">
        <w:rPr>
          <w:sz w:val="26"/>
        </w:rPr>
        <w:t>букв)</w:t>
      </w:r>
      <w:r w:rsidRPr="001F1BC5">
        <w:rPr>
          <w:spacing w:val="1"/>
          <w:sz w:val="26"/>
        </w:rPr>
        <w:t xml:space="preserve"> </w:t>
      </w:r>
      <w:r w:rsidRPr="001F1BC5">
        <w:rPr>
          <w:sz w:val="26"/>
        </w:rPr>
        <w:t>слова</w:t>
      </w:r>
      <w:r w:rsidRPr="001F1BC5">
        <w:rPr>
          <w:spacing w:val="1"/>
          <w:sz w:val="26"/>
        </w:rPr>
        <w:t xml:space="preserve"> </w:t>
      </w:r>
      <w:r w:rsidRPr="001F1BC5">
        <w:rPr>
          <w:sz w:val="26"/>
        </w:rPr>
        <w:t>и</w:t>
      </w:r>
      <w:r w:rsidRPr="001F1BC5">
        <w:rPr>
          <w:spacing w:val="1"/>
          <w:sz w:val="26"/>
        </w:rPr>
        <w:t xml:space="preserve"> </w:t>
      </w:r>
      <w:r w:rsidRPr="001F1BC5">
        <w:rPr>
          <w:sz w:val="26"/>
        </w:rPr>
        <w:t>предложения,</w:t>
      </w:r>
      <w:r w:rsidRPr="001F1BC5">
        <w:rPr>
          <w:spacing w:val="-62"/>
          <w:sz w:val="26"/>
        </w:rPr>
        <w:t xml:space="preserve"> </w:t>
      </w:r>
      <w:r w:rsidRPr="001F1BC5">
        <w:rPr>
          <w:sz w:val="26"/>
        </w:rPr>
        <w:t>тексты</w:t>
      </w:r>
      <w:r w:rsidRPr="001F1BC5">
        <w:rPr>
          <w:spacing w:val="-2"/>
          <w:sz w:val="26"/>
        </w:rPr>
        <w:t xml:space="preserve"> </w:t>
      </w:r>
      <w:r w:rsidRPr="001F1BC5">
        <w:rPr>
          <w:sz w:val="26"/>
        </w:rPr>
        <w:t>объёмом</w:t>
      </w:r>
      <w:r w:rsidRPr="001F1BC5">
        <w:rPr>
          <w:spacing w:val="-1"/>
          <w:sz w:val="26"/>
        </w:rPr>
        <w:t xml:space="preserve"> </w:t>
      </w:r>
      <w:r w:rsidRPr="001F1BC5">
        <w:rPr>
          <w:sz w:val="26"/>
        </w:rPr>
        <w:t>не</w:t>
      </w:r>
      <w:r w:rsidRPr="001F1BC5">
        <w:rPr>
          <w:spacing w:val="-1"/>
          <w:sz w:val="26"/>
        </w:rPr>
        <w:t xml:space="preserve"> </w:t>
      </w:r>
      <w:r w:rsidRPr="001F1BC5">
        <w:rPr>
          <w:sz w:val="26"/>
        </w:rPr>
        <w:t>более</w:t>
      </w:r>
      <w:r w:rsidRPr="001F1BC5">
        <w:rPr>
          <w:spacing w:val="-1"/>
          <w:sz w:val="26"/>
        </w:rPr>
        <w:t xml:space="preserve"> </w:t>
      </w:r>
      <w:r w:rsidRPr="001F1BC5">
        <w:rPr>
          <w:sz w:val="26"/>
        </w:rPr>
        <w:t>25</w:t>
      </w:r>
      <w:r w:rsidRPr="001F1BC5">
        <w:rPr>
          <w:spacing w:val="-1"/>
          <w:sz w:val="26"/>
        </w:rPr>
        <w:t xml:space="preserve"> </w:t>
      </w:r>
      <w:r w:rsidRPr="001F1BC5">
        <w:rPr>
          <w:sz w:val="26"/>
        </w:rPr>
        <w:t>слов;</w:t>
      </w:r>
    </w:p>
    <w:p w:rsidR="00DE11BA" w:rsidRPr="001F1BC5" w:rsidRDefault="00DE11BA" w:rsidP="00DE11BA">
      <w:pPr>
        <w:numPr>
          <w:ilvl w:val="0"/>
          <w:numId w:val="5"/>
        </w:numPr>
        <w:tabs>
          <w:tab w:val="left" w:pos="645"/>
        </w:tabs>
        <w:ind w:right="104"/>
        <w:jc w:val="both"/>
        <w:rPr>
          <w:sz w:val="26"/>
        </w:rPr>
      </w:pPr>
      <w:r w:rsidRPr="001F1BC5">
        <w:rPr>
          <w:sz w:val="26"/>
        </w:rPr>
        <w:t>писать под диктовку (без пропусков и искажений букв) слова, предложения из 3-5</w:t>
      </w:r>
      <w:r w:rsidRPr="001F1BC5">
        <w:rPr>
          <w:spacing w:val="1"/>
          <w:sz w:val="26"/>
        </w:rPr>
        <w:t xml:space="preserve"> </w:t>
      </w:r>
      <w:r w:rsidRPr="001F1BC5">
        <w:rPr>
          <w:sz w:val="26"/>
        </w:rPr>
        <w:t>слов,</w:t>
      </w:r>
      <w:r w:rsidRPr="001F1BC5">
        <w:rPr>
          <w:spacing w:val="1"/>
          <w:sz w:val="26"/>
        </w:rPr>
        <w:t xml:space="preserve"> </w:t>
      </w:r>
      <w:r w:rsidRPr="001F1BC5">
        <w:rPr>
          <w:sz w:val="26"/>
        </w:rPr>
        <w:t>тексты</w:t>
      </w:r>
      <w:r w:rsidRPr="001F1BC5">
        <w:rPr>
          <w:spacing w:val="1"/>
          <w:sz w:val="26"/>
        </w:rPr>
        <w:t xml:space="preserve"> </w:t>
      </w:r>
      <w:r w:rsidRPr="001F1BC5">
        <w:rPr>
          <w:sz w:val="26"/>
        </w:rPr>
        <w:t>объёмом</w:t>
      </w:r>
      <w:r w:rsidRPr="001F1BC5">
        <w:rPr>
          <w:spacing w:val="1"/>
          <w:sz w:val="26"/>
        </w:rPr>
        <w:t xml:space="preserve"> </w:t>
      </w:r>
      <w:r w:rsidRPr="001F1BC5">
        <w:rPr>
          <w:sz w:val="26"/>
        </w:rPr>
        <w:t>не</w:t>
      </w:r>
      <w:r w:rsidRPr="001F1BC5">
        <w:rPr>
          <w:spacing w:val="1"/>
          <w:sz w:val="26"/>
        </w:rPr>
        <w:t xml:space="preserve"> </w:t>
      </w:r>
      <w:r w:rsidRPr="001F1BC5">
        <w:rPr>
          <w:sz w:val="26"/>
        </w:rPr>
        <w:t>более 20 слов, правописание которых не расходится с</w:t>
      </w:r>
      <w:r w:rsidRPr="001F1BC5">
        <w:rPr>
          <w:spacing w:val="1"/>
          <w:sz w:val="26"/>
        </w:rPr>
        <w:t xml:space="preserve"> </w:t>
      </w:r>
      <w:r w:rsidRPr="001F1BC5">
        <w:rPr>
          <w:sz w:val="26"/>
        </w:rPr>
        <w:t>произношением;</w:t>
      </w:r>
    </w:p>
    <w:p w:rsidR="00DE11BA" w:rsidRPr="001F1BC5" w:rsidRDefault="00DE11BA" w:rsidP="00DE11BA">
      <w:pPr>
        <w:numPr>
          <w:ilvl w:val="0"/>
          <w:numId w:val="5"/>
        </w:numPr>
        <w:tabs>
          <w:tab w:val="left" w:pos="645"/>
        </w:tabs>
        <w:ind w:left="644"/>
        <w:jc w:val="both"/>
        <w:rPr>
          <w:sz w:val="26"/>
        </w:rPr>
      </w:pPr>
      <w:r w:rsidRPr="001F1BC5">
        <w:rPr>
          <w:sz w:val="26"/>
        </w:rPr>
        <w:t>находить</w:t>
      </w:r>
      <w:r w:rsidRPr="001F1BC5">
        <w:rPr>
          <w:spacing w:val="-5"/>
          <w:sz w:val="26"/>
        </w:rPr>
        <w:t xml:space="preserve"> </w:t>
      </w:r>
      <w:r w:rsidRPr="001F1BC5">
        <w:rPr>
          <w:sz w:val="26"/>
        </w:rPr>
        <w:t>и</w:t>
      </w:r>
      <w:r w:rsidRPr="001F1BC5">
        <w:rPr>
          <w:spacing w:val="-4"/>
          <w:sz w:val="26"/>
        </w:rPr>
        <w:t xml:space="preserve"> </w:t>
      </w:r>
      <w:r w:rsidRPr="001F1BC5">
        <w:rPr>
          <w:sz w:val="26"/>
        </w:rPr>
        <w:t>исправлять</w:t>
      </w:r>
      <w:r w:rsidRPr="001F1BC5">
        <w:rPr>
          <w:spacing w:val="-4"/>
          <w:sz w:val="26"/>
        </w:rPr>
        <w:t xml:space="preserve"> </w:t>
      </w:r>
      <w:r w:rsidRPr="001F1BC5">
        <w:rPr>
          <w:sz w:val="26"/>
        </w:rPr>
        <w:t>ошибки</w:t>
      </w:r>
      <w:r w:rsidRPr="001F1BC5">
        <w:rPr>
          <w:spacing w:val="-4"/>
          <w:sz w:val="26"/>
        </w:rPr>
        <w:t xml:space="preserve"> </w:t>
      </w:r>
      <w:r w:rsidRPr="001F1BC5">
        <w:rPr>
          <w:sz w:val="26"/>
        </w:rPr>
        <w:t>на</w:t>
      </w:r>
      <w:r w:rsidRPr="001F1BC5">
        <w:rPr>
          <w:spacing w:val="-3"/>
          <w:sz w:val="26"/>
        </w:rPr>
        <w:t xml:space="preserve"> </w:t>
      </w:r>
      <w:r w:rsidRPr="001F1BC5">
        <w:rPr>
          <w:sz w:val="26"/>
        </w:rPr>
        <w:t>изученные</w:t>
      </w:r>
      <w:r w:rsidRPr="001F1BC5">
        <w:rPr>
          <w:spacing w:val="-4"/>
          <w:sz w:val="26"/>
        </w:rPr>
        <w:t xml:space="preserve"> </w:t>
      </w:r>
      <w:r w:rsidRPr="001F1BC5">
        <w:rPr>
          <w:sz w:val="26"/>
        </w:rPr>
        <w:t>правила,</w:t>
      </w:r>
      <w:r w:rsidRPr="001F1BC5">
        <w:rPr>
          <w:spacing w:val="-4"/>
          <w:sz w:val="26"/>
        </w:rPr>
        <w:t xml:space="preserve"> </w:t>
      </w:r>
      <w:r w:rsidRPr="001F1BC5">
        <w:rPr>
          <w:sz w:val="26"/>
        </w:rPr>
        <w:t>описки;</w:t>
      </w:r>
    </w:p>
    <w:p w:rsidR="00DE11BA" w:rsidRPr="001F1BC5" w:rsidRDefault="00DE11BA" w:rsidP="00DE11BA">
      <w:pPr>
        <w:jc w:val="both"/>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4"/>
          <w:tab w:val="left" w:pos="645"/>
        </w:tabs>
        <w:spacing w:before="76"/>
        <w:ind w:left="644"/>
        <w:rPr>
          <w:sz w:val="26"/>
        </w:rPr>
      </w:pPr>
      <w:r w:rsidRPr="001F1BC5">
        <w:rPr>
          <w:sz w:val="26"/>
        </w:rPr>
        <w:lastRenderedPageBreak/>
        <w:t>понимать</w:t>
      </w:r>
      <w:r w:rsidRPr="001F1BC5">
        <w:rPr>
          <w:spacing w:val="-6"/>
          <w:sz w:val="26"/>
        </w:rPr>
        <w:t xml:space="preserve"> </w:t>
      </w:r>
      <w:r w:rsidRPr="001F1BC5">
        <w:rPr>
          <w:sz w:val="26"/>
        </w:rPr>
        <w:t>прослушанный</w:t>
      </w:r>
      <w:r w:rsidRPr="001F1BC5">
        <w:rPr>
          <w:spacing w:val="-5"/>
          <w:sz w:val="26"/>
        </w:rPr>
        <w:t xml:space="preserve"> </w:t>
      </w:r>
      <w:r w:rsidRPr="001F1BC5">
        <w:rPr>
          <w:sz w:val="26"/>
        </w:rPr>
        <w:t>текст;</w:t>
      </w:r>
    </w:p>
    <w:p w:rsidR="00DE11BA" w:rsidRPr="001F1BC5" w:rsidRDefault="00DE11BA" w:rsidP="00DE11BA">
      <w:pPr>
        <w:numPr>
          <w:ilvl w:val="0"/>
          <w:numId w:val="5"/>
        </w:numPr>
        <w:tabs>
          <w:tab w:val="left" w:pos="644"/>
          <w:tab w:val="left" w:pos="645"/>
        </w:tabs>
        <w:spacing w:before="1"/>
        <w:ind w:right="114"/>
        <w:rPr>
          <w:sz w:val="26"/>
        </w:rPr>
      </w:pPr>
      <w:r w:rsidRPr="001F1BC5">
        <w:rPr>
          <w:sz w:val="26"/>
        </w:rPr>
        <w:t>читать</w:t>
      </w:r>
      <w:r w:rsidRPr="001F1BC5">
        <w:rPr>
          <w:spacing w:val="57"/>
          <w:sz w:val="26"/>
        </w:rPr>
        <w:t xml:space="preserve"> </w:t>
      </w:r>
      <w:r w:rsidRPr="001F1BC5">
        <w:rPr>
          <w:sz w:val="26"/>
        </w:rPr>
        <w:t>вслух</w:t>
      </w:r>
      <w:r w:rsidRPr="001F1BC5">
        <w:rPr>
          <w:spacing w:val="58"/>
          <w:sz w:val="26"/>
        </w:rPr>
        <w:t xml:space="preserve"> </w:t>
      </w:r>
      <w:r w:rsidRPr="001F1BC5">
        <w:rPr>
          <w:sz w:val="26"/>
        </w:rPr>
        <w:t>и</w:t>
      </w:r>
      <w:r w:rsidRPr="001F1BC5">
        <w:rPr>
          <w:spacing w:val="60"/>
          <w:sz w:val="26"/>
        </w:rPr>
        <w:t xml:space="preserve"> </w:t>
      </w:r>
      <w:r w:rsidRPr="001F1BC5">
        <w:rPr>
          <w:sz w:val="26"/>
        </w:rPr>
        <w:t>про</w:t>
      </w:r>
      <w:r w:rsidRPr="001F1BC5">
        <w:rPr>
          <w:spacing w:val="58"/>
          <w:sz w:val="26"/>
        </w:rPr>
        <w:t xml:space="preserve"> </w:t>
      </w:r>
      <w:r w:rsidRPr="001F1BC5">
        <w:rPr>
          <w:sz w:val="26"/>
        </w:rPr>
        <w:t>себя</w:t>
      </w:r>
      <w:r w:rsidRPr="001F1BC5">
        <w:rPr>
          <w:spacing w:val="59"/>
          <w:sz w:val="26"/>
        </w:rPr>
        <w:t xml:space="preserve"> </w:t>
      </w:r>
      <w:r w:rsidRPr="001F1BC5">
        <w:rPr>
          <w:sz w:val="26"/>
        </w:rPr>
        <w:t>(с</w:t>
      </w:r>
      <w:r w:rsidRPr="001F1BC5">
        <w:rPr>
          <w:spacing w:val="60"/>
          <w:sz w:val="26"/>
        </w:rPr>
        <w:t xml:space="preserve"> </w:t>
      </w:r>
      <w:r w:rsidRPr="001F1BC5">
        <w:rPr>
          <w:sz w:val="26"/>
        </w:rPr>
        <w:t>пониманием)</w:t>
      </w:r>
      <w:r w:rsidRPr="001F1BC5">
        <w:rPr>
          <w:spacing w:val="58"/>
          <w:sz w:val="26"/>
        </w:rPr>
        <w:t xml:space="preserve"> </w:t>
      </w:r>
      <w:r w:rsidRPr="001F1BC5">
        <w:rPr>
          <w:sz w:val="26"/>
        </w:rPr>
        <w:t>короткие</w:t>
      </w:r>
      <w:r w:rsidRPr="001F1BC5">
        <w:rPr>
          <w:spacing w:val="58"/>
          <w:sz w:val="26"/>
        </w:rPr>
        <w:t xml:space="preserve"> </w:t>
      </w:r>
      <w:r w:rsidRPr="001F1BC5">
        <w:rPr>
          <w:sz w:val="26"/>
        </w:rPr>
        <w:t>тексты</w:t>
      </w:r>
      <w:r w:rsidRPr="001F1BC5">
        <w:rPr>
          <w:spacing w:val="58"/>
          <w:sz w:val="26"/>
        </w:rPr>
        <w:t xml:space="preserve"> </w:t>
      </w:r>
      <w:r w:rsidRPr="001F1BC5">
        <w:rPr>
          <w:sz w:val="26"/>
        </w:rPr>
        <w:t>с</w:t>
      </w:r>
      <w:r w:rsidRPr="001F1BC5">
        <w:rPr>
          <w:spacing w:val="58"/>
          <w:sz w:val="26"/>
        </w:rPr>
        <w:t xml:space="preserve"> </w:t>
      </w:r>
      <w:r w:rsidRPr="001F1BC5">
        <w:rPr>
          <w:sz w:val="26"/>
        </w:rPr>
        <w:t>соблюдением</w:t>
      </w:r>
      <w:r w:rsidRPr="001F1BC5">
        <w:rPr>
          <w:spacing w:val="-62"/>
          <w:sz w:val="26"/>
        </w:rPr>
        <w:t xml:space="preserve"> </w:t>
      </w:r>
      <w:r w:rsidRPr="001F1BC5">
        <w:rPr>
          <w:sz w:val="26"/>
        </w:rPr>
        <w:t>интонации</w:t>
      </w:r>
      <w:r w:rsidRPr="001F1BC5">
        <w:rPr>
          <w:spacing w:val="-2"/>
          <w:sz w:val="26"/>
        </w:rPr>
        <w:t xml:space="preserve"> </w:t>
      </w:r>
      <w:r w:rsidRPr="001F1BC5">
        <w:rPr>
          <w:sz w:val="26"/>
        </w:rPr>
        <w:t>и</w:t>
      </w:r>
      <w:r w:rsidRPr="001F1BC5">
        <w:rPr>
          <w:spacing w:val="-1"/>
          <w:sz w:val="26"/>
        </w:rPr>
        <w:t xml:space="preserve"> </w:t>
      </w:r>
      <w:r w:rsidRPr="001F1BC5">
        <w:rPr>
          <w:sz w:val="26"/>
        </w:rPr>
        <w:t>пауз в</w:t>
      </w:r>
      <w:r w:rsidRPr="001F1BC5">
        <w:rPr>
          <w:spacing w:val="-2"/>
          <w:sz w:val="26"/>
        </w:rPr>
        <w:t xml:space="preserve"> </w:t>
      </w:r>
      <w:r w:rsidRPr="001F1BC5">
        <w:rPr>
          <w:sz w:val="26"/>
        </w:rPr>
        <w:t>соответствии</w:t>
      </w:r>
      <w:r w:rsidRPr="001F1BC5">
        <w:rPr>
          <w:spacing w:val="-2"/>
          <w:sz w:val="26"/>
        </w:rPr>
        <w:t xml:space="preserve"> </w:t>
      </w:r>
      <w:r w:rsidRPr="001F1BC5">
        <w:rPr>
          <w:sz w:val="26"/>
        </w:rPr>
        <w:t>со</w:t>
      </w:r>
      <w:r w:rsidRPr="001F1BC5">
        <w:rPr>
          <w:spacing w:val="-2"/>
          <w:sz w:val="26"/>
        </w:rPr>
        <w:t xml:space="preserve"> </w:t>
      </w:r>
      <w:r w:rsidRPr="001F1BC5">
        <w:rPr>
          <w:sz w:val="26"/>
        </w:rPr>
        <w:t>знаками</w:t>
      </w:r>
      <w:r w:rsidRPr="001F1BC5">
        <w:rPr>
          <w:spacing w:val="-1"/>
          <w:sz w:val="26"/>
        </w:rPr>
        <w:t xml:space="preserve"> </w:t>
      </w:r>
      <w:r w:rsidRPr="001F1BC5">
        <w:rPr>
          <w:sz w:val="26"/>
        </w:rPr>
        <w:t>препинания</w:t>
      </w:r>
      <w:r w:rsidRPr="001F1BC5">
        <w:rPr>
          <w:spacing w:val="-1"/>
          <w:sz w:val="26"/>
        </w:rPr>
        <w:t xml:space="preserve"> </w:t>
      </w:r>
      <w:r w:rsidRPr="001F1BC5">
        <w:rPr>
          <w:sz w:val="26"/>
        </w:rPr>
        <w:t>в</w:t>
      </w:r>
      <w:r w:rsidRPr="001F1BC5">
        <w:rPr>
          <w:spacing w:val="-2"/>
          <w:sz w:val="26"/>
        </w:rPr>
        <w:t xml:space="preserve"> </w:t>
      </w:r>
      <w:r w:rsidRPr="001F1BC5">
        <w:rPr>
          <w:sz w:val="26"/>
        </w:rPr>
        <w:t>конце</w:t>
      </w:r>
      <w:r w:rsidRPr="001F1BC5">
        <w:rPr>
          <w:spacing w:val="-2"/>
          <w:sz w:val="26"/>
        </w:rPr>
        <w:t xml:space="preserve"> </w:t>
      </w:r>
      <w:r w:rsidRPr="001F1BC5">
        <w:rPr>
          <w:sz w:val="26"/>
        </w:rPr>
        <w:t>предложения;</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находить</w:t>
      </w:r>
      <w:r w:rsidRPr="001F1BC5">
        <w:rPr>
          <w:spacing w:val="-4"/>
          <w:sz w:val="26"/>
        </w:rPr>
        <w:t xml:space="preserve"> </w:t>
      </w:r>
      <w:r w:rsidRPr="001F1BC5">
        <w:rPr>
          <w:sz w:val="26"/>
        </w:rPr>
        <w:t>в</w:t>
      </w:r>
      <w:r w:rsidRPr="001F1BC5">
        <w:rPr>
          <w:spacing w:val="-4"/>
          <w:sz w:val="26"/>
        </w:rPr>
        <w:t xml:space="preserve"> </w:t>
      </w:r>
      <w:r w:rsidRPr="001F1BC5">
        <w:rPr>
          <w:sz w:val="26"/>
        </w:rPr>
        <w:t>тексте</w:t>
      </w:r>
      <w:r w:rsidRPr="001F1BC5">
        <w:rPr>
          <w:spacing w:val="-4"/>
          <w:sz w:val="26"/>
        </w:rPr>
        <w:t xml:space="preserve"> </w:t>
      </w:r>
      <w:r w:rsidRPr="001F1BC5">
        <w:rPr>
          <w:sz w:val="26"/>
        </w:rPr>
        <w:t>слова,</w:t>
      </w:r>
      <w:r w:rsidRPr="001F1BC5">
        <w:rPr>
          <w:spacing w:val="-4"/>
          <w:sz w:val="26"/>
        </w:rPr>
        <w:t xml:space="preserve"> </w:t>
      </w:r>
      <w:r w:rsidRPr="001F1BC5">
        <w:rPr>
          <w:sz w:val="26"/>
        </w:rPr>
        <w:t>значение</w:t>
      </w:r>
      <w:r w:rsidRPr="001F1BC5">
        <w:rPr>
          <w:spacing w:val="-5"/>
          <w:sz w:val="26"/>
        </w:rPr>
        <w:t xml:space="preserve"> </w:t>
      </w:r>
      <w:r w:rsidRPr="001F1BC5">
        <w:rPr>
          <w:sz w:val="26"/>
        </w:rPr>
        <w:t>которых</w:t>
      </w:r>
      <w:r w:rsidRPr="001F1BC5">
        <w:rPr>
          <w:spacing w:val="1"/>
          <w:sz w:val="26"/>
        </w:rPr>
        <w:t xml:space="preserve"> </w:t>
      </w:r>
      <w:r w:rsidRPr="001F1BC5">
        <w:rPr>
          <w:sz w:val="26"/>
        </w:rPr>
        <w:t>требует</w:t>
      </w:r>
      <w:r w:rsidRPr="001F1BC5">
        <w:rPr>
          <w:spacing w:val="-2"/>
          <w:sz w:val="26"/>
        </w:rPr>
        <w:t xml:space="preserve"> </w:t>
      </w:r>
      <w:r w:rsidRPr="001F1BC5">
        <w:rPr>
          <w:sz w:val="26"/>
        </w:rPr>
        <w:t>уточнения;</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составлять</w:t>
      </w:r>
      <w:r w:rsidRPr="001F1BC5">
        <w:rPr>
          <w:spacing w:val="-5"/>
          <w:sz w:val="26"/>
        </w:rPr>
        <w:t xml:space="preserve"> </w:t>
      </w:r>
      <w:r w:rsidRPr="001F1BC5">
        <w:rPr>
          <w:sz w:val="26"/>
        </w:rPr>
        <w:t>предложение</w:t>
      </w:r>
      <w:r w:rsidRPr="001F1BC5">
        <w:rPr>
          <w:spacing w:val="-4"/>
          <w:sz w:val="26"/>
        </w:rPr>
        <w:t xml:space="preserve"> </w:t>
      </w:r>
      <w:r w:rsidRPr="001F1BC5">
        <w:rPr>
          <w:sz w:val="26"/>
        </w:rPr>
        <w:t>из</w:t>
      </w:r>
      <w:r w:rsidRPr="001F1BC5">
        <w:rPr>
          <w:spacing w:val="-2"/>
          <w:sz w:val="26"/>
        </w:rPr>
        <w:t xml:space="preserve"> </w:t>
      </w:r>
      <w:r w:rsidRPr="001F1BC5">
        <w:rPr>
          <w:sz w:val="26"/>
        </w:rPr>
        <w:t>набора</w:t>
      </w:r>
      <w:r w:rsidRPr="001F1BC5">
        <w:rPr>
          <w:spacing w:val="-3"/>
          <w:sz w:val="26"/>
        </w:rPr>
        <w:t xml:space="preserve"> </w:t>
      </w:r>
      <w:r w:rsidRPr="001F1BC5">
        <w:rPr>
          <w:sz w:val="26"/>
        </w:rPr>
        <w:t>форм</w:t>
      </w:r>
      <w:r w:rsidRPr="001F1BC5">
        <w:rPr>
          <w:spacing w:val="-4"/>
          <w:sz w:val="26"/>
        </w:rPr>
        <w:t xml:space="preserve"> </w:t>
      </w:r>
      <w:r w:rsidRPr="001F1BC5">
        <w:rPr>
          <w:sz w:val="26"/>
        </w:rPr>
        <w:t>слов;</w:t>
      </w:r>
    </w:p>
    <w:p w:rsidR="00DE11BA" w:rsidRPr="001F1BC5" w:rsidRDefault="00DE11BA" w:rsidP="00DE11BA">
      <w:pPr>
        <w:numPr>
          <w:ilvl w:val="0"/>
          <w:numId w:val="5"/>
        </w:numPr>
        <w:tabs>
          <w:tab w:val="left" w:pos="644"/>
          <w:tab w:val="left" w:pos="645"/>
          <w:tab w:val="left" w:pos="1503"/>
          <w:tab w:val="left" w:pos="2930"/>
          <w:tab w:val="left" w:pos="3748"/>
          <w:tab w:val="left" w:pos="4222"/>
          <w:tab w:val="left" w:pos="4803"/>
          <w:tab w:val="left" w:pos="6525"/>
          <w:tab w:val="left" w:pos="7026"/>
          <w:tab w:val="left" w:pos="8456"/>
          <w:tab w:val="left" w:pos="9857"/>
        </w:tabs>
        <w:spacing w:before="1"/>
        <w:ind w:right="108"/>
        <w:rPr>
          <w:sz w:val="26"/>
        </w:rPr>
      </w:pPr>
      <w:r w:rsidRPr="001F1BC5">
        <w:rPr>
          <w:sz w:val="26"/>
        </w:rPr>
        <w:t>устно</w:t>
      </w:r>
      <w:r w:rsidRPr="001F1BC5">
        <w:rPr>
          <w:sz w:val="26"/>
        </w:rPr>
        <w:tab/>
        <w:t>составлять</w:t>
      </w:r>
      <w:r w:rsidRPr="001F1BC5">
        <w:rPr>
          <w:sz w:val="26"/>
        </w:rPr>
        <w:tab/>
        <w:t>текст</w:t>
      </w:r>
      <w:r w:rsidRPr="001F1BC5">
        <w:rPr>
          <w:sz w:val="26"/>
        </w:rPr>
        <w:tab/>
        <w:t>из</w:t>
      </w:r>
      <w:r w:rsidRPr="001F1BC5">
        <w:rPr>
          <w:sz w:val="26"/>
        </w:rPr>
        <w:tab/>
        <w:t>3-5</w:t>
      </w:r>
      <w:r w:rsidRPr="001F1BC5">
        <w:rPr>
          <w:sz w:val="26"/>
        </w:rPr>
        <w:tab/>
        <w:t>предложений</w:t>
      </w:r>
      <w:r w:rsidRPr="001F1BC5">
        <w:rPr>
          <w:sz w:val="26"/>
        </w:rPr>
        <w:tab/>
        <w:t>по</w:t>
      </w:r>
      <w:r w:rsidRPr="001F1BC5">
        <w:rPr>
          <w:sz w:val="26"/>
        </w:rPr>
        <w:tab/>
        <w:t>сюжетным</w:t>
      </w:r>
      <w:r w:rsidRPr="001F1BC5">
        <w:rPr>
          <w:sz w:val="26"/>
        </w:rPr>
        <w:tab/>
        <w:t>картинкам</w:t>
      </w:r>
      <w:r w:rsidRPr="001F1BC5">
        <w:rPr>
          <w:sz w:val="26"/>
        </w:rPr>
        <w:tab/>
      </w:r>
      <w:r w:rsidRPr="001F1BC5">
        <w:rPr>
          <w:spacing w:val="-3"/>
          <w:sz w:val="26"/>
        </w:rPr>
        <w:t>и</w:t>
      </w:r>
      <w:r w:rsidRPr="001F1BC5">
        <w:rPr>
          <w:spacing w:val="-62"/>
          <w:sz w:val="26"/>
        </w:rPr>
        <w:t xml:space="preserve"> </w:t>
      </w:r>
      <w:r w:rsidRPr="001F1BC5">
        <w:rPr>
          <w:sz w:val="26"/>
        </w:rPr>
        <w:t>наблюдениям;</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использовать</w:t>
      </w:r>
      <w:r w:rsidRPr="001F1BC5">
        <w:rPr>
          <w:spacing w:val="-4"/>
          <w:sz w:val="26"/>
        </w:rPr>
        <w:t xml:space="preserve"> </w:t>
      </w:r>
      <w:r w:rsidRPr="001F1BC5">
        <w:rPr>
          <w:sz w:val="26"/>
        </w:rPr>
        <w:t>изученные</w:t>
      </w:r>
      <w:r w:rsidRPr="001F1BC5">
        <w:rPr>
          <w:spacing w:val="-4"/>
          <w:sz w:val="26"/>
        </w:rPr>
        <w:t xml:space="preserve"> </w:t>
      </w:r>
      <w:r w:rsidRPr="001F1BC5">
        <w:rPr>
          <w:sz w:val="26"/>
        </w:rPr>
        <w:t>понятия</w:t>
      </w:r>
      <w:r w:rsidRPr="001F1BC5">
        <w:rPr>
          <w:spacing w:val="-3"/>
          <w:sz w:val="26"/>
        </w:rPr>
        <w:t xml:space="preserve"> </w:t>
      </w:r>
      <w:r w:rsidRPr="001F1BC5">
        <w:rPr>
          <w:sz w:val="26"/>
        </w:rPr>
        <w:t>в</w:t>
      </w:r>
      <w:r w:rsidRPr="001F1BC5">
        <w:rPr>
          <w:spacing w:val="-3"/>
          <w:sz w:val="26"/>
        </w:rPr>
        <w:t xml:space="preserve"> </w:t>
      </w:r>
      <w:r w:rsidRPr="001F1BC5">
        <w:rPr>
          <w:sz w:val="26"/>
        </w:rPr>
        <w:t>процессе</w:t>
      </w:r>
      <w:r w:rsidRPr="001F1BC5">
        <w:rPr>
          <w:spacing w:val="-3"/>
          <w:sz w:val="26"/>
        </w:rPr>
        <w:t xml:space="preserve"> </w:t>
      </w:r>
      <w:r w:rsidRPr="001F1BC5">
        <w:rPr>
          <w:sz w:val="26"/>
        </w:rPr>
        <w:t>решения</w:t>
      </w:r>
      <w:r w:rsidRPr="001F1BC5">
        <w:rPr>
          <w:spacing w:val="-4"/>
          <w:sz w:val="26"/>
        </w:rPr>
        <w:t xml:space="preserve"> </w:t>
      </w:r>
      <w:r w:rsidRPr="001F1BC5">
        <w:rPr>
          <w:sz w:val="26"/>
        </w:rPr>
        <w:t>учебных</w:t>
      </w:r>
      <w:r w:rsidRPr="001F1BC5">
        <w:rPr>
          <w:spacing w:val="-3"/>
          <w:sz w:val="26"/>
        </w:rPr>
        <w:t xml:space="preserve"> </w:t>
      </w:r>
      <w:r w:rsidRPr="001F1BC5">
        <w:rPr>
          <w:sz w:val="26"/>
        </w:rPr>
        <w:t>задач</w:t>
      </w:r>
    </w:p>
    <w:p w:rsidR="00DE11BA" w:rsidRPr="001F1BC5" w:rsidRDefault="00DE11BA" w:rsidP="00DE11BA">
      <w:pPr>
        <w:rPr>
          <w:sz w:val="26"/>
          <w:szCs w:val="26"/>
        </w:rPr>
      </w:pPr>
    </w:p>
    <w:p w:rsidR="00DE11BA" w:rsidRPr="00411955" w:rsidRDefault="00DE11BA" w:rsidP="00DE11BA">
      <w:pPr>
        <w:numPr>
          <w:ilvl w:val="0"/>
          <w:numId w:val="3"/>
        </w:numPr>
        <w:tabs>
          <w:tab w:val="left" w:pos="412"/>
        </w:tabs>
        <w:outlineLvl w:val="1"/>
        <w:rPr>
          <w:b/>
          <w:bCs/>
          <w:sz w:val="26"/>
          <w:szCs w:val="26"/>
        </w:rPr>
      </w:pPr>
      <w:r w:rsidRPr="00411955">
        <w:rPr>
          <w:b/>
          <w:bCs/>
          <w:sz w:val="26"/>
          <w:szCs w:val="26"/>
        </w:rPr>
        <w:t>КЛАСС</w:t>
      </w:r>
    </w:p>
    <w:p w:rsidR="00DE11BA" w:rsidRPr="001F1BC5" w:rsidRDefault="00DE11BA" w:rsidP="00DE11BA">
      <w:pPr>
        <w:spacing w:before="3"/>
        <w:rPr>
          <w:b/>
          <w:sz w:val="18"/>
          <w:szCs w:val="26"/>
        </w:rPr>
      </w:pPr>
    </w:p>
    <w:p w:rsidR="00DE11BA" w:rsidRPr="001F1BC5" w:rsidRDefault="00DE11BA" w:rsidP="00DE11BA">
      <w:pPr>
        <w:spacing w:before="89"/>
        <w:jc w:val="both"/>
        <w:rPr>
          <w:sz w:val="26"/>
          <w:szCs w:val="26"/>
        </w:rPr>
      </w:pPr>
      <w:r w:rsidRPr="001F1BC5">
        <w:rPr>
          <w:sz w:val="26"/>
          <w:szCs w:val="26"/>
        </w:rPr>
        <w:t>К</w:t>
      </w:r>
      <w:r w:rsidRPr="001F1BC5">
        <w:rPr>
          <w:spacing w:val="-5"/>
          <w:sz w:val="26"/>
          <w:szCs w:val="26"/>
        </w:rPr>
        <w:t xml:space="preserve"> </w:t>
      </w:r>
      <w:r w:rsidRPr="001F1BC5">
        <w:rPr>
          <w:sz w:val="26"/>
          <w:szCs w:val="26"/>
        </w:rPr>
        <w:t>концу</w:t>
      </w:r>
      <w:r w:rsidRPr="001F1BC5">
        <w:rPr>
          <w:spacing w:val="-5"/>
          <w:sz w:val="26"/>
          <w:szCs w:val="26"/>
        </w:rPr>
        <w:t xml:space="preserve"> </w:t>
      </w:r>
      <w:r w:rsidRPr="001F1BC5">
        <w:rPr>
          <w:sz w:val="26"/>
          <w:szCs w:val="26"/>
        </w:rPr>
        <w:t>обучения</w:t>
      </w:r>
      <w:r w:rsidRPr="001F1BC5">
        <w:rPr>
          <w:spacing w:val="-4"/>
          <w:sz w:val="26"/>
          <w:szCs w:val="26"/>
        </w:rPr>
        <w:t xml:space="preserve"> </w:t>
      </w:r>
      <w:r w:rsidRPr="001F1BC5">
        <w:rPr>
          <w:sz w:val="26"/>
          <w:szCs w:val="26"/>
        </w:rPr>
        <w:t>во</w:t>
      </w:r>
      <w:r w:rsidRPr="001F1BC5">
        <w:rPr>
          <w:spacing w:val="-3"/>
          <w:sz w:val="26"/>
          <w:szCs w:val="26"/>
        </w:rPr>
        <w:t xml:space="preserve"> </w:t>
      </w:r>
      <w:r w:rsidRPr="001F1BC5">
        <w:rPr>
          <w:sz w:val="26"/>
          <w:szCs w:val="26"/>
        </w:rPr>
        <w:t>втором</w:t>
      </w:r>
      <w:r w:rsidRPr="001F1BC5">
        <w:rPr>
          <w:spacing w:val="-4"/>
          <w:sz w:val="26"/>
          <w:szCs w:val="26"/>
        </w:rPr>
        <w:t xml:space="preserve"> </w:t>
      </w:r>
      <w:r w:rsidRPr="001F1BC5">
        <w:rPr>
          <w:sz w:val="26"/>
          <w:szCs w:val="26"/>
        </w:rPr>
        <w:t>классе</w:t>
      </w:r>
      <w:r w:rsidRPr="001F1BC5">
        <w:rPr>
          <w:spacing w:val="-5"/>
          <w:sz w:val="26"/>
          <w:szCs w:val="26"/>
        </w:rPr>
        <w:t xml:space="preserve"> </w:t>
      </w:r>
      <w:r w:rsidRPr="001F1BC5">
        <w:rPr>
          <w:sz w:val="26"/>
          <w:szCs w:val="26"/>
        </w:rPr>
        <w:t>обучающийся</w:t>
      </w:r>
      <w:r w:rsidRPr="001F1BC5">
        <w:rPr>
          <w:spacing w:val="-4"/>
          <w:sz w:val="26"/>
          <w:szCs w:val="26"/>
        </w:rPr>
        <w:t xml:space="preserve"> </w:t>
      </w:r>
      <w:r w:rsidRPr="001F1BC5">
        <w:rPr>
          <w:sz w:val="26"/>
          <w:szCs w:val="26"/>
        </w:rPr>
        <w:t>научится:</w:t>
      </w:r>
    </w:p>
    <w:p w:rsidR="00DE11BA" w:rsidRPr="001F1BC5" w:rsidRDefault="00DE11BA" w:rsidP="00DE11BA">
      <w:pPr>
        <w:numPr>
          <w:ilvl w:val="0"/>
          <w:numId w:val="5"/>
        </w:numPr>
        <w:tabs>
          <w:tab w:val="left" w:pos="645"/>
        </w:tabs>
        <w:spacing w:before="1"/>
        <w:ind w:left="644"/>
        <w:jc w:val="both"/>
        <w:rPr>
          <w:sz w:val="26"/>
        </w:rPr>
      </w:pPr>
      <w:r w:rsidRPr="001F1BC5">
        <w:rPr>
          <w:sz w:val="26"/>
        </w:rPr>
        <w:t>осознавать</w:t>
      </w:r>
      <w:r w:rsidRPr="001F1BC5">
        <w:rPr>
          <w:spacing w:val="-4"/>
          <w:sz w:val="26"/>
        </w:rPr>
        <w:t xml:space="preserve"> </w:t>
      </w:r>
      <w:r w:rsidRPr="001F1BC5">
        <w:rPr>
          <w:sz w:val="26"/>
        </w:rPr>
        <w:t>язык</w:t>
      </w:r>
      <w:r w:rsidRPr="001F1BC5">
        <w:rPr>
          <w:spacing w:val="-3"/>
          <w:sz w:val="26"/>
        </w:rPr>
        <w:t xml:space="preserve"> </w:t>
      </w:r>
      <w:r w:rsidRPr="001F1BC5">
        <w:rPr>
          <w:sz w:val="26"/>
        </w:rPr>
        <w:t>как</w:t>
      </w:r>
      <w:r w:rsidRPr="001F1BC5">
        <w:rPr>
          <w:spacing w:val="-2"/>
          <w:sz w:val="26"/>
        </w:rPr>
        <w:t xml:space="preserve"> </w:t>
      </w:r>
      <w:r w:rsidRPr="001F1BC5">
        <w:rPr>
          <w:sz w:val="26"/>
        </w:rPr>
        <w:t>основное</w:t>
      </w:r>
      <w:r w:rsidRPr="001F1BC5">
        <w:rPr>
          <w:spacing w:val="-3"/>
          <w:sz w:val="26"/>
        </w:rPr>
        <w:t xml:space="preserve"> </w:t>
      </w:r>
      <w:r w:rsidRPr="001F1BC5">
        <w:rPr>
          <w:sz w:val="26"/>
        </w:rPr>
        <w:t>средство</w:t>
      </w:r>
      <w:r w:rsidRPr="001F1BC5">
        <w:rPr>
          <w:spacing w:val="-3"/>
          <w:sz w:val="26"/>
        </w:rPr>
        <w:t xml:space="preserve"> </w:t>
      </w:r>
      <w:r w:rsidRPr="001F1BC5">
        <w:rPr>
          <w:sz w:val="26"/>
        </w:rPr>
        <w:t>общения;</w:t>
      </w:r>
    </w:p>
    <w:p w:rsidR="00DE11BA" w:rsidRPr="001F1BC5" w:rsidRDefault="00DE11BA" w:rsidP="00DE11BA">
      <w:pPr>
        <w:numPr>
          <w:ilvl w:val="0"/>
          <w:numId w:val="5"/>
        </w:numPr>
        <w:tabs>
          <w:tab w:val="left" w:pos="645"/>
        </w:tabs>
        <w:spacing w:before="1"/>
        <w:ind w:right="106"/>
        <w:jc w:val="both"/>
        <w:rPr>
          <w:sz w:val="26"/>
        </w:rPr>
      </w:pPr>
      <w:r w:rsidRPr="001F1BC5">
        <w:rPr>
          <w:sz w:val="26"/>
        </w:rPr>
        <w:t>характеризовать согласные звуки вне слова и в слове по заданным параметрам:</w:t>
      </w:r>
      <w:r w:rsidRPr="001F1BC5">
        <w:rPr>
          <w:spacing w:val="1"/>
          <w:sz w:val="26"/>
        </w:rPr>
        <w:t xml:space="preserve"> </w:t>
      </w:r>
      <w:r w:rsidRPr="001F1BC5">
        <w:rPr>
          <w:sz w:val="26"/>
        </w:rPr>
        <w:t>согласный парный/непарный по твёрдости/мягкости; согласный парный/непарный по</w:t>
      </w:r>
      <w:r w:rsidRPr="001F1BC5">
        <w:rPr>
          <w:spacing w:val="1"/>
          <w:sz w:val="26"/>
        </w:rPr>
        <w:t xml:space="preserve"> </w:t>
      </w:r>
      <w:r w:rsidRPr="001F1BC5">
        <w:rPr>
          <w:sz w:val="26"/>
        </w:rPr>
        <w:t>звонкости/глухости;</w:t>
      </w:r>
    </w:p>
    <w:p w:rsidR="00DE11BA" w:rsidRPr="001F1BC5" w:rsidRDefault="00DE11BA" w:rsidP="00DE11BA">
      <w:pPr>
        <w:numPr>
          <w:ilvl w:val="0"/>
          <w:numId w:val="5"/>
        </w:numPr>
        <w:tabs>
          <w:tab w:val="left" w:pos="645"/>
        </w:tabs>
        <w:ind w:right="111"/>
        <w:jc w:val="both"/>
        <w:rPr>
          <w:sz w:val="26"/>
        </w:rPr>
      </w:pPr>
      <w:r w:rsidRPr="001F1BC5">
        <w:rPr>
          <w:sz w:val="26"/>
        </w:rPr>
        <w:t>определять</w:t>
      </w:r>
      <w:r w:rsidRPr="001F1BC5">
        <w:rPr>
          <w:spacing w:val="1"/>
          <w:sz w:val="26"/>
        </w:rPr>
        <w:t xml:space="preserve"> </w:t>
      </w:r>
      <w:r w:rsidRPr="001F1BC5">
        <w:rPr>
          <w:sz w:val="26"/>
        </w:rPr>
        <w:t>количество</w:t>
      </w:r>
      <w:r w:rsidRPr="001F1BC5">
        <w:rPr>
          <w:spacing w:val="1"/>
          <w:sz w:val="26"/>
        </w:rPr>
        <w:t xml:space="preserve"> </w:t>
      </w:r>
      <w:r w:rsidRPr="001F1BC5">
        <w:rPr>
          <w:sz w:val="26"/>
        </w:rPr>
        <w:t>слогов</w:t>
      </w:r>
      <w:r w:rsidRPr="001F1BC5">
        <w:rPr>
          <w:spacing w:val="1"/>
          <w:sz w:val="26"/>
        </w:rPr>
        <w:t xml:space="preserve"> </w:t>
      </w:r>
      <w:r w:rsidRPr="001F1BC5">
        <w:rPr>
          <w:sz w:val="26"/>
        </w:rPr>
        <w:t>в</w:t>
      </w:r>
      <w:r w:rsidRPr="001F1BC5">
        <w:rPr>
          <w:spacing w:val="1"/>
          <w:sz w:val="26"/>
        </w:rPr>
        <w:t xml:space="preserve"> </w:t>
      </w:r>
      <w:r w:rsidRPr="001F1BC5">
        <w:rPr>
          <w:sz w:val="26"/>
        </w:rPr>
        <w:t>слове</w:t>
      </w:r>
      <w:r w:rsidRPr="001F1BC5">
        <w:rPr>
          <w:spacing w:val="1"/>
          <w:sz w:val="26"/>
        </w:rPr>
        <w:t xml:space="preserve"> </w:t>
      </w:r>
      <w:r w:rsidRPr="001F1BC5">
        <w:rPr>
          <w:sz w:val="26"/>
        </w:rPr>
        <w:t>(в</w:t>
      </w:r>
      <w:r w:rsidRPr="001F1BC5">
        <w:rPr>
          <w:spacing w:val="1"/>
          <w:sz w:val="26"/>
        </w:rPr>
        <w:t xml:space="preserve"> </w:t>
      </w:r>
      <w:r w:rsidRPr="001F1BC5">
        <w:rPr>
          <w:sz w:val="26"/>
        </w:rPr>
        <w:t>том</w:t>
      </w:r>
      <w:r w:rsidRPr="001F1BC5">
        <w:rPr>
          <w:spacing w:val="1"/>
          <w:sz w:val="26"/>
        </w:rPr>
        <w:t xml:space="preserve"> </w:t>
      </w:r>
      <w:r w:rsidRPr="001F1BC5">
        <w:rPr>
          <w:sz w:val="26"/>
        </w:rPr>
        <w:t>числе</w:t>
      </w:r>
      <w:r w:rsidRPr="001F1BC5">
        <w:rPr>
          <w:spacing w:val="1"/>
          <w:sz w:val="26"/>
        </w:rPr>
        <w:t xml:space="preserve"> </w:t>
      </w:r>
      <w:r w:rsidRPr="001F1BC5">
        <w:rPr>
          <w:sz w:val="26"/>
        </w:rPr>
        <w:t>при</w:t>
      </w:r>
      <w:r w:rsidRPr="001F1BC5">
        <w:rPr>
          <w:spacing w:val="1"/>
          <w:sz w:val="26"/>
        </w:rPr>
        <w:t xml:space="preserve"> </w:t>
      </w:r>
      <w:r w:rsidRPr="001F1BC5">
        <w:rPr>
          <w:sz w:val="26"/>
        </w:rPr>
        <w:t>стечении</w:t>
      </w:r>
      <w:r w:rsidRPr="001F1BC5">
        <w:rPr>
          <w:spacing w:val="65"/>
          <w:sz w:val="26"/>
        </w:rPr>
        <w:t xml:space="preserve"> </w:t>
      </w:r>
      <w:r w:rsidRPr="001F1BC5">
        <w:rPr>
          <w:sz w:val="26"/>
        </w:rPr>
        <w:t>согласных);</w:t>
      </w:r>
      <w:r w:rsidRPr="001F1BC5">
        <w:rPr>
          <w:spacing w:val="1"/>
          <w:sz w:val="26"/>
        </w:rPr>
        <w:t xml:space="preserve"> </w:t>
      </w:r>
      <w:r w:rsidRPr="001F1BC5">
        <w:rPr>
          <w:sz w:val="26"/>
        </w:rPr>
        <w:t>делить</w:t>
      </w:r>
      <w:r w:rsidRPr="001F1BC5">
        <w:rPr>
          <w:spacing w:val="-3"/>
          <w:sz w:val="26"/>
        </w:rPr>
        <w:t xml:space="preserve"> </w:t>
      </w:r>
      <w:r w:rsidRPr="001F1BC5">
        <w:rPr>
          <w:sz w:val="26"/>
        </w:rPr>
        <w:t>слово</w:t>
      </w:r>
      <w:r w:rsidRPr="001F1BC5">
        <w:rPr>
          <w:spacing w:val="-1"/>
          <w:sz w:val="26"/>
        </w:rPr>
        <w:t xml:space="preserve"> </w:t>
      </w:r>
      <w:r w:rsidRPr="001F1BC5">
        <w:rPr>
          <w:sz w:val="26"/>
        </w:rPr>
        <w:t>на</w:t>
      </w:r>
      <w:r w:rsidRPr="001F1BC5">
        <w:rPr>
          <w:spacing w:val="-1"/>
          <w:sz w:val="26"/>
        </w:rPr>
        <w:t xml:space="preserve"> </w:t>
      </w:r>
      <w:r w:rsidRPr="001F1BC5">
        <w:rPr>
          <w:sz w:val="26"/>
        </w:rPr>
        <w:t>слоги;</w:t>
      </w:r>
    </w:p>
    <w:p w:rsidR="00DE11BA" w:rsidRPr="001F1BC5" w:rsidRDefault="00DE11BA" w:rsidP="00DE11BA">
      <w:pPr>
        <w:numPr>
          <w:ilvl w:val="0"/>
          <w:numId w:val="5"/>
        </w:numPr>
        <w:tabs>
          <w:tab w:val="left" w:pos="645"/>
        </w:tabs>
        <w:ind w:right="111"/>
        <w:jc w:val="both"/>
        <w:rPr>
          <w:sz w:val="26"/>
        </w:rPr>
      </w:pPr>
      <w:r w:rsidRPr="001F1BC5">
        <w:rPr>
          <w:sz w:val="26"/>
        </w:rPr>
        <w:t>устанавливать соотношение звукового и буквенного состава, в том числе с учётом</w:t>
      </w:r>
      <w:r w:rsidRPr="001F1BC5">
        <w:rPr>
          <w:spacing w:val="1"/>
          <w:sz w:val="26"/>
        </w:rPr>
        <w:t xml:space="preserve"> </w:t>
      </w:r>
      <w:r w:rsidRPr="001F1BC5">
        <w:rPr>
          <w:sz w:val="26"/>
        </w:rPr>
        <w:t>функций</w:t>
      </w:r>
      <w:r w:rsidRPr="001F1BC5">
        <w:rPr>
          <w:spacing w:val="-2"/>
          <w:sz w:val="26"/>
        </w:rPr>
        <w:t xml:space="preserve"> </w:t>
      </w:r>
      <w:r w:rsidRPr="001F1BC5">
        <w:rPr>
          <w:sz w:val="26"/>
        </w:rPr>
        <w:t>букв</w:t>
      </w:r>
      <w:r w:rsidRPr="001F1BC5">
        <w:rPr>
          <w:spacing w:val="-1"/>
          <w:sz w:val="26"/>
        </w:rPr>
        <w:t xml:space="preserve"> </w:t>
      </w:r>
      <w:r w:rsidRPr="001F1BC5">
        <w:rPr>
          <w:sz w:val="26"/>
        </w:rPr>
        <w:t>е,</w:t>
      </w:r>
      <w:r w:rsidRPr="001F1BC5">
        <w:rPr>
          <w:spacing w:val="-1"/>
          <w:sz w:val="26"/>
        </w:rPr>
        <w:t xml:space="preserve"> </w:t>
      </w:r>
      <w:r w:rsidRPr="001F1BC5">
        <w:rPr>
          <w:sz w:val="26"/>
        </w:rPr>
        <w:t>ё,</w:t>
      </w:r>
      <w:r w:rsidRPr="001F1BC5">
        <w:rPr>
          <w:spacing w:val="-1"/>
          <w:sz w:val="26"/>
        </w:rPr>
        <w:t xml:space="preserve"> </w:t>
      </w:r>
      <w:r w:rsidRPr="001F1BC5">
        <w:rPr>
          <w:sz w:val="26"/>
        </w:rPr>
        <w:t>ю,</w:t>
      </w:r>
      <w:r w:rsidRPr="001F1BC5">
        <w:rPr>
          <w:spacing w:val="1"/>
          <w:sz w:val="26"/>
        </w:rPr>
        <w:t xml:space="preserve"> </w:t>
      </w:r>
      <w:r w:rsidRPr="001F1BC5">
        <w:rPr>
          <w:sz w:val="26"/>
        </w:rPr>
        <w:t>я;</w:t>
      </w:r>
    </w:p>
    <w:p w:rsidR="00DE11BA" w:rsidRPr="001F1BC5" w:rsidRDefault="00DE11BA" w:rsidP="00DE11BA">
      <w:pPr>
        <w:numPr>
          <w:ilvl w:val="0"/>
          <w:numId w:val="5"/>
        </w:numPr>
        <w:tabs>
          <w:tab w:val="left" w:pos="645"/>
        </w:tabs>
        <w:ind w:right="110"/>
        <w:jc w:val="both"/>
        <w:rPr>
          <w:sz w:val="26"/>
        </w:rPr>
      </w:pPr>
      <w:r w:rsidRPr="001F1BC5">
        <w:rPr>
          <w:sz w:val="26"/>
        </w:rPr>
        <w:t>обозначать на письме мягкость согласных звуков буквой мягкий знак в середине</w:t>
      </w:r>
      <w:r w:rsidRPr="001F1BC5">
        <w:rPr>
          <w:spacing w:val="1"/>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находить</w:t>
      </w:r>
      <w:r w:rsidRPr="001F1BC5">
        <w:rPr>
          <w:spacing w:val="-4"/>
          <w:sz w:val="26"/>
        </w:rPr>
        <w:t xml:space="preserve"> </w:t>
      </w:r>
      <w:r w:rsidRPr="001F1BC5">
        <w:rPr>
          <w:sz w:val="26"/>
        </w:rPr>
        <w:t>однокоренные</w:t>
      </w:r>
      <w:r w:rsidRPr="001F1BC5">
        <w:rPr>
          <w:spacing w:val="-4"/>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выделять</w:t>
      </w:r>
      <w:r w:rsidRPr="001F1BC5">
        <w:rPr>
          <w:spacing w:val="-4"/>
          <w:sz w:val="26"/>
        </w:rPr>
        <w:t xml:space="preserve"> </w:t>
      </w:r>
      <w:r w:rsidRPr="001F1BC5">
        <w:rPr>
          <w:sz w:val="26"/>
        </w:rPr>
        <w:t>в</w:t>
      </w:r>
      <w:r w:rsidRPr="001F1BC5">
        <w:rPr>
          <w:spacing w:val="-2"/>
          <w:sz w:val="26"/>
        </w:rPr>
        <w:t xml:space="preserve"> </w:t>
      </w:r>
      <w:r w:rsidRPr="001F1BC5">
        <w:rPr>
          <w:sz w:val="26"/>
        </w:rPr>
        <w:t>слове</w:t>
      </w:r>
      <w:r w:rsidRPr="001F1BC5">
        <w:rPr>
          <w:spacing w:val="-2"/>
          <w:sz w:val="26"/>
        </w:rPr>
        <w:t xml:space="preserve"> </w:t>
      </w:r>
      <w:r w:rsidRPr="001F1BC5">
        <w:rPr>
          <w:sz w:val="26"/>
        </w:rPr>
        <w:t>корень</w:t>
      </w:r>
      <w:r w:rsidRPr="001F1BC5">
        <w:rPr>
          <w:spacing w:val="-2"/>
          <w:sz w:val="26"/>
        </w:rPr>
        <w:t xml:space="preserve"> </w:t>
      </w:r>
      <w:r w:rsidRPr="001F1BC5">
        <w:rPr>
          <w:sz w:val="26"/>
        </w:rPr>
        <w:t>(простые</w:t>
      </w:r>
      <w:r w:rsidRPr="001F1BC5">
        <w:rPr>
          <w:spacing w:val="-2"/>
          <w:sz w:val="26"/>
        </w:rPr>
        <w:t xml:space="preserve"> </w:t>
      </w:r>
      <w:r w:rsidRPr="001F1BC5">
        <w:rPr>
          <w:sz w:val="26"/>
        </w:rPr>
        <w:t>случаи);</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выделять</w:t>
      </w:r>
      <w:r w:rsidRPr="001F1BC5">
        <w:rPr>
          <w:spacing w:val="-5"/>
          <w:sz w:val="26"/>
        </w:rPr>
        <w:t xml:space="preserve"> </w:t>
      </w:r>
      <w:r w:rsidRPr="001F1BC5">
        <w:rPr>
          <w:sz w:val="26"/>
        </w:rPr>
        <w:t>в</w:t>
      </w:r>
      <w:r w:rsidRPr="001F1BC5">
        <w:rPr>
          <w:spacing w:val="-3"/>
          <w:sz w:val="26"/>
        </w:rPr>
        <w:t xml:space="preserve"> </w:t>
      </w:r>
      <w:r w:rsidRPr="001F1BC5">
        <w:rPr>
          <w:sz w:val="26"/>
        </w:rPr>
        <w:t>слове</w:t>
      </w:r>
      <w:r w:rsidRPr="001F1BC5">
        <w:rPr>
          <w:spacing w:val="-3"/>
          <w:sz w:val="26"/>
        </w:rPr>
        <w:t xml:space="preserve"> </w:t>
      </w:r>
      <w:r w:rsidRPr="001F1BC5">
        <w:rPr>
          <w:sz w:val="26"/>
        </w:rPr>
        <w:t>окончание;</w:t>
      </w:r>
    </w:p>
    <w:p w:rsidR="00DE11BA" w:rsidRPr="001F1BC5" w:rsidRDefault="00DE11BA" w:rsidP="00DE11BA">
      <w:pPr>
        <w:numPr>
          <w:ilvl w:val="0"/>
          <w:numId w:val="5"/>
        </w:numPr>
        <w:tabs>
          <w:tab w:val="left" w:pos="645"/>
        </w:tabs>
        <w:ind w:right="110"/>
        <w:jc w:val="both"/>
        <w:rPr>
          <w:sz w:val="26"/>
        </w:rPr>
      </w:pPr>
      <w:r w:rsidRPr="001F1BC5">
        <w:rPr>
          <w:sz w:val="26"/>
        </w:rPr>
        <w:t>выявлять в тексте случаи употребления многозначных слов, понимать их значения</w:t>
      </w:r>
      <w:r w:rsidRPr="001F1BC5">
        <w:rPr>
          <w:spacing w:val="1"/>
          <w:sz w:val="26"/>
        </w:rPr>
        <w:t xml:space="preserve"> </w:t>
      </w:r>
      <w:r w:rsidRPr="001F1BC5">
        <w:rPr>
          <w:sz w:val="26"/>
        </w:rPr>
        <w:t>и</w:t>
      </w:r>
      <w:r w:rsidRPr="001F1BC5">
        <w:rPr>
          <w:spacing w:val="1"/>
          <w:sz w:val="26"/>
        </w:rPr>
        <w:t xml:space="preserve"> </w:t>
      </w:r>
      <w:r w:rsidRPr="001F1BC5">
        <w:rPr>
          <w:sz w:val="26"/>
        </w:rPr>
        <w:t>уточнять</w:t>
      </w:r>
      <w:r w:rsidRPr="001F1BC5">
        <w:rPr>
          <w:spacing w:val="1"/>
          <w:sz w:val="26"/>
        </w:rPr>
        <w:t xml:space="preserve"> </w:t>
      </w:r>
      <w:r w:rsidRPr="001F1BC5">
        <w:rPr>
          <w:sz w:val="26"/>
        </w:rPr>
        <w:t>значение</w:t>
      </w:r>
      <w:r w:rsidRPr="001F1BC5">
        <w:rPr>
          <w:spacing w:val="1"/>
          <w:sz w:val="26"/>
        </w:rPr>
        <w:t xml:space="preserve"> </w:t>
      </w:r>
      <w:r w:rsidRPr="001F1BC5">
        <w:rPr>
          <w:sz w:val="26"/>
        </w:rPr>
        <w:t>по</w:t>
      </w:r>
      <w:r w:rsidRPr="001F1BC5">
        <w:rPr>
          <w:spacing w:val="1"/>
          <w:sz w:val="26"/>
        </w:rPr>
        <w:t xml:space="preserve"> </w:t>
      </w:r>
      <w:r w:rsidRPr="001F1BC5">
        <w:rPr>
          <w:sz w:val="26"/>
        </w:rPr>
        <w:t>учебным</w:t>
      </w:r>
      <w:r w:rsidRPr="001F1BC5">
        <w:rPr>
          <w:spacing w:val="1"/>
          <w:sz w:val="26"/>
        </w:rPr>
        <w:t xml:space="preserve"> </w:t>
      </w:r>
      <w:r w:rsidRPr="001F1BC5">
        <w:rPr>
          <w:sz w:val="26"/>
        </w:rPr>
        <w:t>словарям;</w:t>
      </w:r>
      <w:r w:rsidRPr="001F1BC5">
        <w:rPr>
          <w:spacing w:val="1"/>
          <w:sz w:val="26"/>
        </w:rPr>
        <w:t xml:space="preserve"> </w:t>
      </w:r>
      <w:r w:rsidRPr="001F1BC5">
        <w:rPr>
          <w:sz w:val="26"/>
        </w:rPr>
        <w:t>случаи</w:t>
      </w:r>
      <w:r w:rsidRPr="001F1BC5">
        <w:rPr>
          <w:spacing w:val="1"/>
          <w:sz w:val="26"/>
        </w:rPr>
        <w:t xml:space="preserve"> </w:t>
      </w:r>
      <w:r w:rsidRPr="001F1BC5">
        <w:rPr>
          <w:sz w:val="26"/>
        </w:rPr>
        <w:t>употребления</w:t>
      </w:r>
      <w:r w:rsidRPr="001F1BC5">
        <w:rPr>
          <w:spacing w:val="1"/>
          <w:sz w:val="26"/>
        </w:rPr>
        <w:t xml:space="preserve"> </w:t>
      </w:r>
      <w:r w:rsidRPr="001F1BC5">
        <w:rPr>
          <w:sz w:val="26"/>
        </w:rPr>
        <w:t>синонимов</w:t>
      </w:r>
      <w:r w:rsidRPr="001F1BC5">
        <w:rPr>
          <w:spacing w:val="1"/>
          <w:sz w:val="26"/>
        </w:rPr>
        <w:t xml:space="preserve"> </w:t>
      </w:r>
      <w:r w:rsidRPr="001F1BC5">
        <w:rPr>
          <w:sz w:val="26"/>
        </w:rPr>
        <w:t>и</w:t>
      </w:r>
      <w:r w:rsidRPr="001F1BC5">
        <w:rPr>
          <w:spacing w:val="1"/>
          <w:sz w:val="26"/>
        </w:rPr>
        <w:t xml:space="preserve"> </w:t>
      </w:r>
      <w:r w:rsidRPr="001F1BC5">
        <w:rPr>
          <w:sz w:val="26"/>
        </w:rPr>
        <w:t>антонимов (без называния</w:t>
      </w:r>
      <w:r w:rsidRPr="001F1BC5">
        <w:rPr>
          <w:spacing w:val="-1"/>
          <w:sz w:val="26"/>
        </w:rPr>
        <w:t xml:space="preserve"> </w:t>
      </w:r>
      <w:r w:rsidRPr="001F1BC5">
        <w:rPr>
          <w:sz w:val="26"/>
        </w:rPr>
        <w:t>терминов);</w:t>
      </w:r>
    </w:p>
    <w:p w:rsidR="00DE11BA" w:rsidRPr="001F1BC5" w:rsidRDefault="00DE11BA" w:rsidP="00DE11BA">
      <w:pPr>
        <w:numPr>
          <w:ilvl w:val="0"/>
          <w:numId w:val="5"/>
        </w:numPr>
        <w:tabs>
          <w:tab w:val="left" w:pos="645"/>
        </w:tabs>
        <w:spacing w:before="1"/>
        <w:ind w:left="644"/>
        <w:jc w:val="both"/>
        <w:rPr>
          <w:sz w:val="26"/>
        </w:rPr>
      </w:pPr>
      <w:r w:rsidRPr="001F1BC5">
        <w:rPr>
          <w:sz w:val="26"/>
        </w:rPr>
        <w:t>распознавать</w:t>
      </w:r>
      <w:r w:rsidRPr="001F1BC5">
        <w:rPr>
          <w:spacing w:val="-2"/>
          <w:sz w:val="26"/>
        </w:rPr>
        <w:t xml:space="preserve"> </w:t>
      </w:r>
      <w:r w:rsidRPr="001F1BC5">
        <w:rPr>
          <w:sz w:val="26"/>
        </w:rPr>
        <w:t>слова,</w:t>
      </w:r>
      <w:r w:rsidRPr="001F1BC5">
        <w:rPr>
          <w:spacing w:val="-3"/>
          <w:sz w:val="26"/>
        </w:rPr>
        <w:t xml:space="preserve"> </w:t>
      </w:r>
      <w:r w:rsidRPr="001F1BC5">
        <w:rPr>
          <w:sz w:val="26"/>
        </w:rPr>
        <w:t>отвечающие</w:t>
      </w:r>
      <w:r w:rsidRPr="001F1BC5">
        <w:rPr>
          <w:spacing w:val="61"/>
          <w:sz w:val="26"/>
        </w:rPr>
        <w:t xml:space="preserve"> </w:t>
      </w:r>
      <w:r w:rsidRPr="001F1BC5">
        <w:rPr>
          <w:sz w:val="26"/>
        </w:rPr>
        <w:t>на</w:t>
      </w:r>
      <w:r w:rsidRPr="001F1BC5">
        <w:rPr>
          <w:spacing w:val="60"/>
          <w:sz w:val="26"/>
        </w:rPr>
        <w:t xml:space="preserve"> </w:t>
      </w:r>
      <w:r w:rsidRPr="001F1BC5">
        <w:rPr>
          <w:sz w:val="26"/>
        </w:rPr>
        <w:t>вопросы</w:t>
      </w:r>
      <w:r w:rsidRPr="001F1BC5">
        <w:rPr>
          <w:spacing w:val="62"/>
          <w:sz w:val="26"/>
        </w:rPr>
        <w:t xml:space="preserve"> </w:t>
      </w:r>
      <w:r w:rsidRPr="001F1BC5">
        <w:rPr>
          <w:sz w:val="26"/>
        </w:rPr>
        <w:t>«кто?»,</w:t>
      </w:r>
      <w:r w:rsidRPr="001F1BC5">
        <w:rPr>
          <w:spacing w:val="-3"/>
          <w:sz w:val="26"/>
        </w:rPr>
        <w:t xml:space="preserve"> </w:t>
      </w:r>
      <w:r w:rsidRPr="001F1BC5">
        <w:rPr>
          <w:sz w:val="26"/>
        </w:rPr>
        <w:t>«что?»;</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распознавать</w:t>
      </w:r>
      <w:r w:rsidRPr="001F1BC5">
        <w:rPr>
          <w:spacing w:val="-3"/>
          <w:sz w:val="26"/>
        </w:rPr>
        <w:t xml:space="preserve"> </w:t>
      </w:r>
      <w:r w:rsidRPr="001F1BC5">
        <w:rPr>
          <w:sz w:val="26"/>
        </w:rPr>
        <w:t>слова,</w:t>
      </w:r>
      <w:r w:rsidRPr="001F1BC5">
        <w:rPr>
          <w:spacing w:val="-3"/>
          <w:sz w:val="26"/>
        </w:rPr>
        <w:t xml:space="preserve"> </w:t>
      </w:r>
      <w:r w:rsidRPr="001F1BC5">
        <w:rPr>
          <w:sz w:val="26"/>
        </w:rPr>
        <w:t>отвечающие</w:t>
      </w:r>
      <w:r w:rsidRPr="001F1BC5">
        <w:rPr>
          <w:spacing w:val="-3"/>
          <w:sz w:val="26"/>
        </w:rPr>
        <w:t xml:space="preserve"> </w:t>
      </w:r>
      <w:r w:rsidRPr="001F1BC5">
        <w:rPr>
          <w:sz w:val="26"/>
        </w:rPr>
        <w:t>на</w:t>
      </w:r>
      <w:r w:rsidRPr="001F1BC5">
        <w:rPr>
          <w:spacing w:val="-3"/>
          <w:sz w:val="26"/>
        </w:rPr>
        <w:t xml:space="preserve"> </w:t>
      </w:r>
      <w:r w:rsidRPr="001F1BC5">
        <w:rPr>
          <w:sz w:val="26"/>
        </w:rPr>
        <w:t>вопросы</w:t>
      </w:r>
      <w:r w:rsidRPr="001F1BC5">
        <w:rPr>
          <w:spacing w:val="-2"/>
          <w:sz w:val="26"/>
        </w:rPr>
        <w:t xml:space="preserve"> </w:t>
      </w:r>
      <w:r w:rsidRPr="001F1BC5">
        <w:rPr>
          <w:sz w:val="26"/>
        </w:rPr>
        <w:t>«что</w:t>
      </w:r>
      <w:r w:rsidRPr="001F1BC5">
        <w:rPr>
          <w:spacing w:val="-3"/>
          <w:sz w:val="26"/>
        </w:rPr>
        <w:t xml:space="preserve"> </w:t>
      </w:r>
      <w:r w:rsidRPr="001F1BC5">
        <w:rPr>
          <w:sz w:val="26"/>
        </w:rPr>
        <w:t>делать?»,</w:t>
      </w:r>
      <w:r w:rsidRPr="001F1BC5">
        <w:rPr>
          <w:spacing w:val="-3"/>
          <w:sz w:val="26"/>
        </w:rPr>
        <w:t xml:space="preserve"> </w:t>
      </w:r>
      <w:r w:rsidRPr="001F1BC5">
        <w:rPr>
          <w:sz w:val="26"/>
        </w:rPr>
        <w:t>«что</w:t>
      </w:r>
      <w:r w:rsidRPr="001F1BC5">
        <w:rPr>
          <w:spacing w:val="-1"/>
          <w:sz w:val="26"/>
        </w:rPr>
        <w:t xml:space="preserve"> </w:t>
      </w:r>
      <w:r w:rsidRPr="001F1BC5">
        <w:rPr>
          <w:sz w:val="26"/>
        </w:rPr>
        <w:t>сделать?»</w:t>
      </w:r>
      <w:r w:rsidRPr="001F1BC5">
        <w:rPr>
          <w:spacing w:val="-3"/>
          <w:sz w:val="26"/>
        </w:rPr>
        <w:t xml:space="preserve"> </w:t>
      </w:r>
      <w:r w:rsidRPr="001F1BC5">
        <w:rPr>
          <w:sz w:val="26"/>
        </w:rPr>
        <w:t>и</w:t>
      </w:r>
      <w:r w:rsidRPr="001F1BC5">
        <w:rPr>
          <w:spacing w:val="-3"/>
          <w:sz w:val="26"/>
        </w:rPr>
        <w:t xml:space="preserve"> </w:t>
      </w:r>
      <w:r w:rsidRPr="001F1BC5">
        <w:rPr>
          <w:sz w:val="26"/>
        </w:rPr>
        <w:t>др.;</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распознавать</w:t>
      </w:r>
      <w:r w:rsidRPr="001F1BC5">
        <w:rPr>
          <w:spacing w:val="77"/>
          <w:sz w:val="26"/>
        </w:rPr>
        <w:t xml:space="preserve"> </w:t>
      </w:r>
      <w:proofErr w:type="gramStart"/>
      <w:r w:rsidRPr="001F1BC5">
        <w:rPr>
          <w:sz w:val="26"/>
        </w:rPr>
        <w:t xml:space="preserve">слова,  </w:t>
      </w:r>
      <w:r w:rsidRPr="001F1BC5">
        <w:rPr>
          <w:spacing w:val="15"/>
          <w:sz w:val="26"/>
        </w:rPr>
        <w:t xml:space="preserve"> </w:t>
      </w:r>
      <w:proofErr w:type="gramEnd"/>
      <w:r w:rsidRPr="001F1BC5">
        <w:rPr>
          <w:sz w:val="26"/>
        </w:rPr>
        <w:t xml:space="preserve">отвечающие  </w:t>
      </w:r>
      <w:r w:rsidRPr="001F1BC5">
        <w:rPr>
          <w:spacing w:val="13"/>
          <w:sz w:val="26"/>
        </w:rPr>
        <w:t xml:space="preserve"> </w:t>
      </w:r>
      <w:r w:rsidRPr="001F1BC5">
        <w:rPr>
          <w:sz w:val="26"/>
        </w:rPr>
        <w:t xml:space="preserve">на  </w:t>
      </w:r>
      <w:r w:rsidRPr="001F1BC5">
        <w:rPr>
          <w:spacing w:val="13"/>
          <w:sz w:val="26"/>
        </w:rPr>
        <w:t xml:space="preserve"> </w:t>
      </w:r>
      <w:r w:rsidRPr="001F1BC5">
        <w:rPr>
          <w:sz w:val="26"/>
        </w:rPr>
        <w:t xml:space="preserve">вопросы  </w:t>
      </w:r>
      <w:r w:rsidRPr="001F1BC5">
        <w:rPr>
          <w:spacing w:val="12"/>
          <w:sz w:val="26"/>
        </w:rPr>
        <w:t xml:space="preserve"> </w:t>
      </w:r>
      <w:r w:rsidRPr="001F1BC5">
        <w:rPr>
          <w:sz w:val="26"/>
        </w:rPr>
        <w:t xml:space="preserve">«какой?»,  </w:t>
      </w:r>
      <w:r w:rsidRPr="001F1BC5">
        <w:rPr>
          <w:spacing w:val="13"/>
          <w:sz w:val="26"/>
        </w:rPr>
        <w:t xml:space="preserve"> </w:t>
      </w:r>
      <w:r w:rsidRPr="001F1BC5">
        <w:rPr>
          <w:sz w:val="26"/>
        </w:rPr>
        <w:t xml:space="preserve">«какая?»,  </w:t>
      </w:r>
      <w:r w:rsidRPr="001F1BC5">
        <w:rPr>
          <w:spacing w:val="11"/>
          <w:sz w:val="26"/>
        </w:rPr>
        <w:t xml:space="preserve"> </w:t>
      </w:r>
      <w:r w:rsidRPr="001F1BC5">
        <w:rPr>
          <w:sz w:val="26"/>
        </w:rPr>
        <w:t>«какое?»,</w:t>
      </w:r>
    </w:p>
    <w:p w:rsidR="00DE11BA" w:rsidRPr="001F1BC5" w:rsidRDefault="00DE11BA" w:rsidP="00DE11BA">
      <w:pPr>
        <w:spacing w:before="1" w:line="298" w:lineRule="exact"/>
        <w:rPr>
          <w:sz w:val="26"/>
          <w:szCs w:val="26"/>
        </w:rPr>
      </w:pPr>
      <w:r w:rsidRPr="001F1BC5">
        <w:rPr>
          <w:sz w:val="26"/>
          <w:szCs w:val="26"/>
        </w:rPr>
        <w:t>«какие?»;</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определять</w:t>
      </w:r>
      <w:r w:rsidRPr="001F1BC5">
        <w:rPr>
          <w:spacing w:val="-4"/>
          <w:sz w:val="26"/>
        </w:rPr>
        <w:t xml:space="preserve"> </w:t>
      </w:r>
      <w:r w:rsidRPr="001F1BC5">
        <w:rPr>
          <w:sz w:val="26"/>
        </w:rPr>
        <w:t>вид</w:t>
      </w:r>
      <w:r w:rsidRPr="001F1BC5">
        <w:rPr>
          <w:spacing w:val="-4"/>
          <w:sz w:val="26"/>
        </w:rPr>
        <w:t xml:space="preserve"> </w:t>
      </w:r>
      <w:r w:rsidRPr="001F1BC5">
        <w:rPr>
          <w:sz w:val="26"/>
        </w:rPr>
        <w:t>предложения</w:t>
      </w:r>
      <w:r w:rsidRPr="001F1BC5">
        <w:rPr>
          <w:spacing w:val="-4"/>
          <w:sz w:val="26"/>
        </w:rPr>
        <w:t xml:space="preserve"> </w:t>
      </w:r>
      <w:r w:rsidRPr="001F1BC5">
        <w:rPr>
          <w:sz w:val="26"/>
        </w:rPr>
        <w:t>по</w:t>
      </w:r>
      <w:r w:rsidRPr="001F1BC5">
        <w:rPr>
          <w:spacing w:val="-4"/>
          <w:sz w:val="26"/>
        </w:rPr>
        <w:t xml:space="preserve"> </w:t>
      </w:r>
      <w:r w:rsidRPr="001F1BC5">
        <w:rPr>
          <w:sz w:val="26"/>
        </w:rPr>
        <w:t>цели</w:t>
      </w:r>
      <w:r w:rsidRPr="001F1BC5">
        <w:rPr>
          <w:spacing w:val="-4"/>
          <w:sz w:val="26"/>
        </w:rPr>
        <w:t xml:space="preserve"> </w:t>
      </w:r>
      <w:r w:rsidRPr="001F1BC5">
        <w:rPr>
          <w:sz w:val="26"/>
        </w:rPr>
        <w:t>высказывания</w:t>
      </w:r>
      <w:r w:rsidRPr="001F1BC5">
        <w:rPr>
          <w:spacing w:val="-4"/>
          <w:sz w:val="26"/>
        </w:rPr>
        <w:t xml:space="preserve"> </w:t>
      </w:r>
      <w:r w:rsidRPr="001F1BC5">
        <w:rPr>
          <w:sz w:val="26"/>
        </w:rPr>
        <w:t>и</w:t>
      </w:r>
      <w:r w:rsidRPr="001F1BC5">
        <w:rPr>
          <w:spacing w:val="-3"/>
          <w:sz w:val="26"/>
        </w:rPr>
        <w:t xml:space="preserve"> </w:t>
      </w:r>
      <w:r w:rsidRPr="001F1BC5">
        <w:rPr>
          <w:sz w:val="26"/>
        </w:rPr>
        <w:t>по</w:t>
      </w:r>
      <w:r w:rsidRPr="001F1BC5">
        <w:rPr>
          <w:spacing w:val="-4"/>
          <w:sz w:val="26"/>
        </w:rPr>
        <w:t xml:space="preserve"> </w:t>
      </w:r>
      <w:r w:rsidRPr="001F1BC5">
        <w:rPr>
          <w:sz w:val="26"/>
        </w:rPr>
        <w:t>эмоциональной</w:t>
      </w:r>
      <w:r w:rsidRPr="001F1BC5">
        <w:rPr>
          <w:spacing w:val="-4"/>
          <w:sz w:val="26"/>
        </w:rPr>
        <w:t xml:space="preserve"> </w:t>
      </w:r>
      <w:r w:rsidRPr="001F1BC5">
        <w:rPr>
          <w:sz w:val="26"/>
        </w:rPr>
        <w:t>окраске;</w:t>
      </w:r>
    </w:p>
    <w:p w:rsidR="00DE11BA" w:rsidRPr="001F1BC5" w:rsidRDefault="00DE11BA" w:rsidP="00DE11BA">
      <w:pPr>
        <w:numPr>
          <w:ilvl w:val="0"/>
          <w:numId w:val="5"/>
        </w:numPr>
        <w:tabs>
          <w:tab w:val="left" w:pos="645"/>
        </w:tabs>
        <w:spacing w:before="1"/>
        <w:ind w:left="644"/>
        <w:jc w:val="both"/>
        <w:rPr>
          <w:sz w:val="26"/>
        </w:rPr>
      </w:pPr>
      <w:r w:rsidRPr="001F1BC5">
        <w:rPr>
          <w:sz w:val="26"/>
        </w:rPr>
        <w:t>находить</w:t>
      </w:r>
      <w:r w:rsidRPr="001F1BC5">
        <w:rPr>
          <w:spacing w:val="-3"/>
          <w:sz w:val="26"/>
        </w:rPr>
        <w:t xml:space="preserve"> </w:t>
      </w:r>
      <w:r w:rsidRPr="001F1BC5">
        <w:rPr>
          <w:sz w:val="26"/>
        </w:rPr>
        <w:t>место</w:t>
      </w:r>
      <w:r w:rsidRPr="001F1BC5">
        <w:rPr>
          <w:spacing w:val="-3"/>
          <w:sz w:val="26"/>
        </w:rPr>
        <w:t xml:space="preserve"> </w:t>
      </w:r>
      <w:r w:rsidRPr="001F1BC5">
        <w:rPr>
          <w:sz w:val="26"/>
        </w:rPr>
        <w:t>орфограммы</w:t>
      </w:r>
      <w:r w:rsidRPr="001F1BC5">
        <w:rPr>
          <w:spacing w:val="-3"/>
          <w:sz w:val="26"/>
        </w:rPr>
        <w:t xml:space="preserve"> </w:t>
      </w:r>
      <w:r w:rsidRPr="001F1BC5">
        <w:rPr>
          <w:sz w:val="26"/>
        </w:rPr>
        <w:t>в</w:t>
      </w:r>
      <w:r w:rsidRPr="001F1BC5">
        <w:rPr>
          <w:spacing w:val="-1"/>
          <w:sz w:val="26"/>
        </w:rPr>
        <w:t xml:space="preserve"> </w:t>
      </w:r>
      <w:r w:rsidRPr="001F1BC5">
        <w:rPr>
          <w:sz w:val="26"/>
        </w:rPr>
        <w:t>слове</w:t>
      </w:r>
      <w:r w:rsidRPr="001F1BC5">
        <w:rPr>
          <w:spacing w:val="-4"/>
          <w:sz w:val="26"/>
        </w:rPr>
        <w:t xml:space="preserve"> </w:t>
      </w:r>
      <w:r w:rsidRPr="001F1BC5">
        <w:rPr>
          <w:sz w:val="26"/>
        </w:rPr>
        <w:t>и между</w:t>
      </w:r>
      <w:r w:rsidRPr="001F1BC5">
        <w:rPr>
          <w:spacing w:val="-4"/>
          <w:sz w:val="26"/>
        </w:rPr>
        <w:t xml:space="preserve"> </w:t>
      </w:r>
      <w:r w:rsidRPr="001F1BC5">
        <w:rPr>
          <w:sz w:val="26"/>
        </w:rPr>
        <w:t>словами</w:t>
      </w:r>
      <w:r w:rsidRPr="001F1BC5">
        <w:rPr>
          <w:spacing w:val="-3"/>
          <w:sz w:val="26"/>
        </w:rPr>
        <w:t xml:space="preserve"> </w:t>
      </w:r>
      <w:r w:rsidRPr="001F1BC5">
        <w:rPr>
          <w:sz w:val="26"/>
        </w:rPr>
        <w:t>на</w:t>
      </w:r>
      <w:r w:rsidRPr="001F1BC5">
        <w:rPr>
          <w:spacing w:val="-3"/>
          <w:sz w:val="26"/>
        </w:rPr>
        <w:t xml:space="preserve"> </w:t>
      </w:r>
      <w:r w:rsidRPr="001F1BC5">
        <w:rPr>
          <w:sz w:val="26"/>
        </w:rPr>
        <w:t>изученные</w:t>
      </w:r>
      <w:r w:rsidRPr="001F1BC5">
        <w:rPr>
          <w:spacing w:val="-4"/>
          <w:sz w:val="26"/>
        </w:rPr>
        <w:t xml:space="preserve"> </w:t>
      </w:r>
      <w:r w:rsidRPr="001F1BC5">
        <w:rPr>
          <w:sz w:val="26"/>
        </w:rPr>
        <w:t>правила;</w:t>
      </w:r>
    </w:p>
    <w:p w:rsidR="00DE11BA" w:rsidRPr="001F1BC5" w:rsidRDefault="00DE11BA" w:rsidP="00DE11BA">
      <w:pPr>
        <w:numPr>
          <w:ilvl w:val="0"/>
          <w:numId w:val="5"/>
        </w:numPr>
        <w:tabs>
          <w:tab w:val="left" w:pos="645"/>
        </w:tabs>
        <w:spacing w:before="1"/>
        <w:ind w:right="109"/>
        <w:jc w:val="both"/>
        <w:rPr>
          <w:sz w:val="26"/>
        </w:rPr>
      </w:pPr>
      <w:r w:rsidRPr="001F1BC5">
        <w:rPr>
          <w:sz w:val="26"/>
        </w:rPr>
        <w:t>применять изученные правила правописания, в том числе: сочетания чк, чн, чт; щн,</w:t>
      </w:r>
      <w:r w:rsidRPr="001F1BC5">
        <w:rPr>
          <w:spacing w:val="-62"/>
          <w:sz w:val="26"/>
        </w:rPr>
        <w:t xml:space="preserve"> </w:t>
      </w:r>
      <w:r w:rsidRPr="001F1BC5">
        <w:rPr>
          <w:sz w:val="26"/>
        </w:rPr>
        <w:t>нч;</w:t>
      </w:r>
    </w:p>
    <w:p w:rsidR="00DE11BA" w:rsidRPr="001F1BC5" w:rsidRDefault="00DE11BA" w:rsidP="00DE11BA">
      <w:pPr>
        <w:numPr>
          <w:ilvl w:val="0"/>
          <w:numId w:val="5"/>
        </w:numPr>
        <w:tabs>
          <w:tab w:val="left" w:pos="645"/>
        </w:tabs>
        <w:ind w:right="104"/>
        <w:jc w:val="both"/>
        <w:rPr>
          <w:sz w:val="26"/>
        </w:rPr>
      </w:pPr>
      <w:r w:rsidRPr="001F1BC5">
        <w:rPr>
          <w:sz w:val="26"/>
        </w:rPr>
        <w:t>проверяемые</w:t>
      </w:r>
      <w:r w:rsidRPr="001F1BC5">
        <w:rPr>
          <w:spacing w:val="1"/>
          <w:sz w:val="26"/>
        </w:rPr>
        <w:t xml:space="preserve"> </w:t>
      </w:r>
      <w:r w:rsidRPr="001F1BC5">
        <w:rPr>
          <w:sz w:val="26"/>
        </w:rPr>
        <w:t>безударные</w:t>
      </w:r>
      <w:r w:rsidRPr="001F1BC5">
        <w:rPr>
          <w:spacing w:val="1"/>
          <w:sz w:val="26"/>
        </w:rPr>
        <w:t xml:space="preserve"> </w:t>
      </w:r>
      <w:r w:rsidRPr="001F1BC5">
        <w:rPr>
          <w:sz w:val="26"/>
        </w:rPr>
        <w:t>гласные</w:t>
      </w:r>
      <w:r w:rsidRPr="001F1BC5">
        <w:rPr>
          <w:spacing w:val="1"/>
          <w:sz w:val="26"/>
        </w:rPr>
        <w:t xml:space="preserve"> </w:t>
      </w:r>
      <w:r w:rsidRPr="001F1BC5">
        <w:rPr>
          <w:sz w:val="26"/>
        </w:rPr>
        <w:t>в</w:t>
      </w:r>
      <w:r w:rsidRPr="001F1BC5">
        <w:rPr>
          <w:spacing w:val="1"/>
          <w:sz w:val="26"/>
        </w:rPr>
        <w:t xml:space="preserve"> </w:t>
      </w:r>
      <w:r w:rsidRPr="001F1BC5">
        <w:rPr>
          <w:sz w:val="26"/>
        </w:rPr>
        <w:t>корне</w:t>
      </w:r>
      <w:r w:rsidRPr="001F1BC5">
        <w:rPr>
          <w:spacing w:val="1"/>
          <w:sz w:val="26"/>
        </w:rPr>
        <w:t xml:space="preserve"> </w:t>
      </w:r>
      <w:r w:rsidRPr="001F1BC5">
        <w:rPr>
          <w:sz w:val="26"/>
        </w:rPr>
        <w:t>слова;</w:t>
      </w:r>
      <w:r w:rsidRPr="001F1BC5">
        <w:rPr>
          <w:spacing w:val="1"/>
          <w:sz w:val="26"/>
        </w:rPr>
        <w:t xml:space="preserve"> </w:t>
      </w:r>
      <w:r w:rsidRPr="001F1BC5">
        <w:rPr>
          <w:sz w:val="26"/>
        </w:rPr>
        <w:t>парные</w:t>
      </w:r>
      <w:r w:rsidRPr="001F1BC5">
        <w:rPr>
          <w:spacing w:val="1"/>
          <w:sz w:val="26"/>
        </w:rPr>
        <w:t xml:space="preserve"> </w:t>
      </w:r>
      <w:r w:rsidRPr="001F1BC5">
        <w:rPr>
          <w:sz w:val="26"/>
        </w:rPr>
        <w:t>звонкие</w:t>
      </w:r>
      <w:r w:rsidRPr="001F1BC5">
        <w:rPr>
          <w:spacing w:val="1"/>
          <w:sz w:val="26"/>
        </w:rPr>
        <w:t xml:space="preserve"> </w:t>
      </w:r>
      <w:r w:rsidRPr="001F1BC5">
        <w:rPr>
          <w:sz w:val="26"/>
        </w:rPr>
        <w:t>и</w:t>
      </w:r>
      <w:r w:rsidRPr="001F1BC5">
        <w:rPr>
          <w:spacing w:val="1"/>
          <w:sz w:val="26"/>
        </w:rPr>
        <w:t xml:space="preserve"> </w:t>
      </w:r>
      <w:r w:rsidRPr="001F1BC5">
        <w:rPr>
          <w:sz w:val="26"/>
        </w:rPr>
        <w:t>глухие</w:t>
      </w:r>
      <w:r w:rsidRPr="001F1BC5">
        <w:rPr>
          <w:spacing w:val="1"/>
          <w:sz w:val="26"/>
        </w:rPr>
        <w:t xml:space="preserve"> </w:t>
      </w:r>
      <w:r w:rsidRPr="001F1BC5">
        <w:rPr>
          <w:sz w:val="26"/>
        </w:rPr>
        <w:t>согласные</w:t>
      </w:r>
      <w:r w:rsidRPr="001F1BC5">
        <w:rPr>
          <w:spacing w:val="1"/>
          <w:sz w:val="26"/>
        </w:rPr>
        <w:t xml:space="preserve"> </w:t>
      </w:r>
      <w:r w:rsidRPr="001F1BC5">
        <w:rPr>
          <w:sz w:val="26"/>
        </w:rPr>
        <w:t>в</w:t>
      </w:r>
      <w:r w:rsidRPr="001F1BC5">
        <w:rPr>
          <w:spacing w:val="1"/>
          <w:sz w:val="26"/>
        </w:rPr>
        <w:t xml:space="preserve"> </w:t>
      </w:r>
      <w:r w:rsidRPr="001F1BC5">
        <w:rPr>
          <w:sz w:val="26"/>
        </w:rPr>
        <w:t>корне</w:t>
      </w:r>
      <w:r w:rsidRPr="001F1BC5">
        <w:rPr>
          <w:spacing w:val="1"/>
          <w:sz w:val="26"/>
        </w:rPr>
        <w:t xml:space="preserve"> </w:t>
      </w:r>
      <w:r w:rsidRPr="001F1BC5">
        <w:rPr>
          <w:sz w:val="26"/>
        </w:rPr>
        <w:t>слова;</w:t>
      </w:r>
      <w:r w:rsidRPr="001F1BC5">
        <w:rPr>
          <w:spacing w:val="1"/>
          <w:sz w:val="26"/>
        </w:rPr>
        <w:t xml:space="preserve"> </w:t>
      </w:r>
      <w:r w:rsidRPr="001F1BC5">
        <w:rPr>
          <w:sz w:val="26"/>
        </w:rPr>
        <w:t>непроверяемые</w:t>
      </w:r>
      <w:r w:rsidRPr="001F1BC5">
        <w:rPr>
          <w:spacing w:val="1"/>
          <w:sz w:val="26"/>
        </w:rPr>
        <w:t xml:space="preserve"> </w:t>
      </w:r>
      <w:r w:rsidRPr="001F1BC5">
        <w:rPr>
          <w:sz w:val="26"/>
        </w:rPr>
        <w:t>гласные</w:t>
      </w:r>
      <w:r w:rsidRPr="001F1BC5">
        <w:rPr>
          <w:spacing w:val="1"/>
          <w:sz w:val="26"/>
        </w:rPr>
        <w:t xml:space="preserve"> </w:t>
      </w:r>
      <w:r w:rsidRPr="001F1BC5">
        <w:rPr>
          <w:sz w:val="26"/>
        </w:rPr>
        <w:t>и</w:t>
      </w:r>
      <w:r w:rsidRPr="001F1BC5">
        <w:rPr>
          <w:spacing w:val="1"/>
          <w:sz w:val="26"/>
        </w:rPr>
        <w:t xml:space="preserve"> </w:t>
      </w:r>
      <w:r w:rsidRPr="001F1BC5">
        <w:rPr>
          <w:sz w:val="26"/>
        </w:rPr>
        <w:t>согласные</w:t>
      </w:r>
      <w:r w:rsidRPr="001F1BC5">
        <w:rPr>
          <w:spacing w:val="1"/>
          <w:sz w:val="26"/>
        </w:rPr>
        <w:t xml:space="preserve"> </w:t>
      </w:r>
      <w:r w:rsidRPr="001F1BC5">
        <w:rPr>
          <w:sz w:val="26"/>
        </w:rPr>
        <w:t>(перечень</w:t>
      </w:r>
      <w:r w:rsidRPr="001F1BC5">
        <w:rPr>
          <w:spacing w:val="1"/>
          <w:sz w:val="26"/>
        </w:rPr>
        <w:t xml:space="preserve"> </w:t>
      </w:r>
      <w:r w:rsidRPr="001F1BC5">
        <w:rPr>
          <w:sz w:val="26"/>
        </w:rPr>
        <w:t>слов</w:t>
      </w:r>
      <w:r w:rsidRPr="001F1BC5">
        <w:rPr>
          <w:spacing w:val="1"/>
          <w:sz w:val="26"/>
        </w:rPr>
        <w:t xml:space="preserve"> </w:t>
      </w:r>
      <w:r w:rsidRPr="001F1BC5">
        <w:rPr>
          <w:sz w:val="26"/>
        </w:rPr>
        <w:t>в</w:t>
      </w:r>
      <w:r w:rsidRPr="001F1BC5">
        <w:rPr>
          <w:spacing w:val="1"/>
          <w:sz w:val="26"/>
        </w:rPr>
        <w:t xml:space="preserve"> </w:t>
      </w:r>
      <w:r w:rsidRPr="001F1BC5">
        <w:rPr>
          <w:sz w:val="26"/>
        </w:rPr>
        <w:t>орфографическом словаре учебника); прописная буква в именах, отчествах, фамилиях</w:t>
      </w:r>
      <w:r w:rsidRPr="001F1BC5">
        <w:rPr>
          <w:spacing w:val="1"/>
          <w:sz w:val="26"/>
        </w:rPr>
        <w:t xml:space="preserve"> </w:t>
      </w:r>
      <w:r w:rsidRPr="001F1BC5">
        <w:rPr>
          <w:sz w:val="26"/>
        </w:rPr>
        <w:t>людей,</w:t>
      </w:r>
      <w:r w:rsidRPr="001F1BC5">
        <w:rPr>
          <w:spacing w:val="1"/>
          <w:sz w:val="26"/>
        </w:rPr>
        <w:t xml:space="preserve"> </w:t>
      </w:r>
      <w:r w:rsidRPr="001F1BC5">
        <w:rPr>
          <w:sz w:val="26"/>
        </w:rPr>
        <w:t>кличках</w:t>
      </w:r>
      <w:r w:rsidRPr="001F1BC5">
        <w:rPr>
          <w:spacing w:val="1"/>
          <w:sz w:val="26"/>
        </w:rPr>
        <w:t xml:space="preserve"> </w:t>
      </w:r>
      <w:r w:rsidRPr="001F1BC5">
        <w:rPr>
          <w:sz w:val="26"/>
        </w:rPr>
        <w:t>животных,</w:t>
      </w:r>
      <w:r w:rsidRPr="001F1BC5">
        <w:rPr>
          <w:spacing w:val="1"/>
          <w:sz w:val="26"/>
        </w:rPr>
        <w:t xml:space="preserve"> </w:t>
      </w:r>
      <w:r w:rsidRPr="001F1BC5">
        <w:rPr>
          <w:sz w:val="26"/>
        </w:rPr>
        <w:t>географических</w:t>
      </w:r>
      <w:r w:rsidRPr="001F1BC5">
        <w:rPr>
          <w:spacing w:val="1"/>
          <w:sz w:val="26"/>
        </w:rPr>
        <w:t xml:space="preserve"> </w:t>
      </w:r>
      <w:r w:rsidRPr="001F1BC5">
        <w:rPr>
          <w:sz w:val="26"/>
        </w:rPr>
        <w:t>названиях;</w:t>
      </w:r>
      <w:r w:rsidRPr="001F1BC5">
        <w:rPr>
          <w:spacing w:val="1"/>
          <w:sz w:val="26"/>
        </w:rPr>
        <w:t xml:space="preserve"> </w:t>
      </w:r>
      <w:r w:rsidRPr="001F1BC5">
        <w:rPr>
          <w:sz w:val="26"/>
        </w:rPr>
        <w:t>раздельное</w:t>
      </w:r>
      <w:r w:rsidRPr="001F1BC5">
        <w:rPr>
          <w:spacing w:val="66"/>
          <w:sz w:val="26"/>
        </w:rPr>
        <w:t xml:space="preserve"> </w:t>
      </w:r>
      <w:r w:rsidRPr="001F1BC5">
        <w:rPr>
          <w:sz w:val="26"/>
        </w:rPr>
        <w:t>написание</w:t>
      </w:r>
      <w:r w:rsidRPr="001F1BC5">
        <w:rPr>
          <w:spacing w:val="1"/>
          <w:sz w:val="26"/>
        </w:rPr>
        <w:t xml:space="preserve"> </w:t>
      </w:r>
      <w:r w:rsidRPr="001F1BC5">
        <w:rPr>
          <w:sz w:val="26"/>
        </w:rPr>
        <w:t>предлогов с</w:t>
      </w:r>
      <w:r w:rsidRPr="001F1BC5">
        <w:rPr>
          <w:spacing w:val="-2"/>
          <w:sz w:val="26"/>
        </w:rPr>
        <w:t xml:space="preserve"> </w:t>
      </w:r>
      <w:r w:rsidRPr="001F1BC5">
        <w:rPr>
          <w:sz w:val="26"/>
        </w:rPr>
        <w:t>именами</w:t>
      </w:r>
      <w:r w:rsidRPr="001F1BC5">
        <w:rPr>
          <w:spacing w:val="1"/>
          <w:sz w:val="26"/>
        </w:rPr>
        <w:t xml:space="preserve"> </w:t>
      </w:r>
      <w:r w:rsidRPr="001F1BC5">
        <w:rPr>
          <w:sz w:val="26"/>
        </w:rPr>
        <w:t>существительными,</w:t>
      </w:r>
      <w:r w:rsidRPr="001F1BC5">
        <w:rPr>
          <w:spacing w:val="-1"/>
          <w:sz w:val="26"/>
        </w:rPr>
        <w:t xml:space="preserve"> </w:t>
      </w:r>
      <w:r w:rsidRPr="001F1BC5">
        <w:rPr>
          <w:sz w:val="26"/>
        </w:rPr>
        <w:t>разделительный</w:t>
      </w:r>
      <w:r w:rsidRPr="001F1BC5">
        <w:rPr>
          <w:spacing w:val="-2"/>
          <w:sz w:val="26"/>
        </w:rPr>
        <w:t xml:space="preserve"> </w:t>
      </w:r>
      <w:r w:rsidRPr="001F1BC5">
        <w:rPr>
          <w:sz w:val="26"/>
        </w:rPr>
        <w:t>мягкий</w:t>
      </w:r>
      <w:r w:rsidRPr="001F1BC5">
        <w:rPr>
          <w:spacing w:val="-2"/>
          <w:sz w:val="26"/>
        </w:rPr>
        <w:t xml:space="preserve"> </w:t>
      </w:r>
      <w:r w:rsidRPr="001F1BC5">
        <w:rPr>
          <w:sz w:val="26"/>
        </w:rPr>
        <w:t>знак;</w:t>
      </w:r>
    </w:p>
    <w:p w:rsidR="00DE11BA" w:rsidRPr="001F1BC5" w:rsidRDefault="00DE11BA" w:rsidP="00DE11BA">
      <w:pPr>
        <w:numPr>
          <w:ilvl w:val="0"/>
          <w:numId w:val="5"/>
        </w:numPr>
        <w:tabs>
          <w:tab w:val="left" w:pos="645"/>
        </w:tabs>
        <w:ind w:right="110"/>
        <w:jc w:val="both"/>
        <w:rPr>
          <w:sz w:val="26"/>
        </w:rPr>
      </w:pPr>
      <w:r w:rsidRPr="001F1BC5">
        <w:rPr>
          <w:sz w:val="26"/>
        </w:rPr>
        <w:t>правильно</w:t>
      </w:r>
      <w:r w:rsidRPr="001F1BC5">
        <w:rPr>
          <w:spacing w:val="1"/>
          <w:sz w:val="26"/>
        </w:rPr>
        <w:t xml:space="preserve"> </w:t>
      </w:r>
      <w:r w:rsidRPr="001F1BC5">
        <w:rPr>
          <w:sz w:val="26"/>
        </w:rPr>
        <w:t>списывать</w:t>
      </w:r>
      <w:r w:rsidRPr="001F1BC5">
        <w:rPr>
          <w:spacing w:val="1"/>
          <w:sz w:val="26"/>
        </w:rPr>
        <w:t xml:space="preserve"> </w:t>
      </w:r>
      <w:r w:rsidRPr="001F1BC5">
        <w:rPr>
          <w:sz w:val="26"/>
        </w:rPr>
        <w:t>(без</w:t>
      </w:r>
      <w:r w:rsidRPr="001F1BC5">
        <w:rPr>
          <w:spacing w:val="1"/>
          <w:sz w:val="26"/>
        </w:rPr>
        <w:t xml:space="preserve"> </w:t>
      </w:r>
      <w:r w:rsidRPr="001F1BC5">
        <w:rPr>
          <w:sz w:val="26"/>
        </w:rPr>
        <w:t>пропусков</w:t>
      </w:r>
      <w:r w:rsidRPr="001F1BC5">
        <w:rPr>
          <w:spacing w:val="1"/>
          <w:sz w:val="26"/>
        </w:rPr>
        <w:t xml:space="preserve"> </w:t>
      </w:r>
      <w:r w:rsidRPr="001F1BC5">
        <w:rPr>
          <w:sz w:val="26"/>
        </w:rPr>
        <w:t>и</w:t>
      </w:r>
      <w:r w:rsidRPr="001F1BC5">
        <w:rPr>
          <w:spacing w:val="1"/>
          <w:sz w:val="26"/>
        </w:rPr>
        <w:t xml:space="preserve"> </w:t>
      </w:r>
      <w:r w:rsidRPr="001F1BC5">
        <w:rPr>
          <w:sz w:val="26"/>
        </w:rPr>
        <w:t>искажений</w:t>
      </w:r>
      <w:r w:rsidRPr="001F1BC5">
        <w:rPr>
          <w:spacing w:val="1"/>
          <w:sz w:val="26"/>
        </w:rPr>
        <w:t xml:space="preserve"> </w:t>
      </w:r>
      <w:r w:rsidRPr="001F1BC5">
        <w:rPr>
          <w:sz w:val="26"/>
        </w:rPr>
        <w:t>букв)</w:t>
      </w:r>
      <w:r w:rsidRPr="001F1BC5">
        <w:rPr>
          <w:spacing w:val="1"/>
          <w:sz w:val="26"/>
        </w:rPr>
        <w:t xml:space="preserve"> </w:t>
      </w:r>
      <w:r w:rsidRPr="001F1BC5">
        <w:rPr>
          <w:sz w:val="26"/>
        </w:rPr>
        <w:t>слова</w:t>
      </w:r>
      <w:r w:rsidRPr="001F1BC5">
        <w:rPr>
          <w:spacing w:val="1"/>
          <w:sz w:val="26"/>
        </w:rPr>
        <w:t xml:space="preserve"> </w:t>
      </w:r>
      <w:r w:rsidRPr="001F1BC5">
        <w:rPr>
          <w:sz w:val="26"/>
        </w:rPr>
        <w:t>и</w:t>
      </w:r>
      <w:r w:rsidRPr="001F1BC5">
        <w:rPr>
          <w:spacing w:val="1"/>
          <w:sz w:val="26"/>
        </w:rPr>
        <w:t xml:space="preserve"> </w:t>
      </w:r>
      <w:r w:rsidRPr="001F1BC5">
        <w:rPr>
          <w:sz w:val="26"/>
        </w:rPr>
        <w:t>предложения,</w:t>
      </w:r>
      <w:r w:rsidRPr="001F1BC5">
        <w:rPr>
          <w:spacing w:val="-62"/>
          <w:sz w:val="26"/>
        </w:rPr>
        <w:t xml:space="preserve"> </w:t>
      </w:r>
      <w:r w:rsidRPr="001F1BC5">
        <w:rPr>
          <w:sz w:val="26"/>
        </w:rPr>
        <w:t>тексты</w:t>
      </w:r>
      <w:r w:rsidRPr="001F1BC5">
        <w:rPr>
          <w:spacing w:val="-2"/>
          <w:sz w:val="26"/>
        </w:rPr>
        <w:t xml:space="preserve"> </w:t>
      </w:r>
      <w:r w:rsidRPr="001F1BC5">
        <w:rPr>
          <w:sz w:val="26"/>
        </w:rPr>
        <w:t>объёмом</w:t>
      </w:r>
      <w:r w:rsidRPr="001F1BC5">
        <w:rPr>
          <w:spacing w:val="-1"/>
          <w:sz w:val="26"/>
        </w:rPr>
        <w:t xml:space="preserve"> </w:t>
      </w:r>
      <w:r w:rsidRPr="001F1BC5">
        <w:rPr>
          <w:sz w:val="26"/>
        </w:rPr>
        <w:t>не</w:t>
      </w:r>
      <w:r w:rsidRPr="001F1BC5">
        <w:rPr>
          <w:spacing w:val="-1"/>
          <w:sz w:val="26"/>
        </w:rPr>
        <w:t xml:space="preserve"> </w:t>
      </w:r>
      <w:r w:rsidRPr="001F1BC5">
        <w:rPr>
          <w:sz w:val="26"/>
        </w:rPr>
        <w:t>более</w:t>
      </w:r>
      <w:r w:rsidRPr="001F1BC5">
        <w:rPr>
          <w:spacing w:val="-1"/>
          <w:sz w:val="26"/>
        </w:rPr>
        <w:t xml:space="preserve"> </w:t>
      </w:r>
      <w:r w:rsidRPr="001F1BC5">
        <w:rPr>
          <w:sz w:val="26"/>
        </w:rPr>
        <w:t>50</w:t>
      </w:r>
      <w:r w:rsidRPr="001F1BC5">
        <w:rPr>
          <w:spacing w:val="-1"/>
          <w:sz w:val="26"/>
        </w:rPr>
        <w:t xml:space="preserve"> </w:t>
      </w:r>
      <w:r w:rsidRPr="001F1BC5">
        <w:rPr>
          <w:sz w:val="26"/>
        </w:rPr>
        <w:t>слов;</w:t>
      </w:r>
    </w:p>
    <w:p w:rsidR="00DE11BA" w:rsidRPr="001F1BC5" w:rsidRDefault="00DE11BA" w:rsidP="00DE11BA">
      <w:pPr>
        <w:numPr>
          <w:ilvl w:val="0"/>
          <w:numId w:val="5"/>
        </w:numPr>
        <w:tabs>
          <w:tab w:val="left" w:pos="645"/>
        </w:tabs>
        <w:ind w:right="112"/>
        <w:jc w:val="both"/>
        <w:rPr>
          <w:sz w:val="26"/>
        </w:rPr>
      </w:pPr>
      <w:r w:rsidRPr="001F1BC5">
        <w:rPr>
          <w:sz w:val="26"/>
        </w:rPr>
        <w:t>писать под диктовку (без пропусков и искажений букв) слова, предложения, тексты</w:t>
      </w:r>
      <w:r w:rsidRPr="001F1BC5">
        <w:rPr>
          <w:spacing w:val="-62"/>
          <w:sz w:val="26"/>
        </w:rPr>
        <w:t xml:space="preserve"> </w:t>
      </w:r>
      <w:r w:rsidRPr="001F1BC5">
        <w:rPr>
          <w:sz w:val="26"/>
        </w:rPr>
        <w:t>объёмом</w:t>
      </w:r>
      <w:r w:rsidRPr="001F1BC5">
        <w:rPr>
          <w:spacing w:val="-2"/>
          <w:sz w:val="26"/>
        </w:rPr>
        <w:t xml:space="preserve"> </w:t>
      </w:r>
      <w:r w:rsidRPr="001F1BC5">
        <w:rPr>
          <w:sz w:val="26"/>
        </w:rPr>
        <w:t>не</w:t>
      </w:r>
      <w:r w:rsidRPr="001F1BC5">
        <w:rPr>
          <w:spacing w:val="-1"/>
          <w:sz w:val="26"/>
        </w:rPr>
        <w:t xml:space="preserve"> </w:t>
      </w:r>
      <w:r w:rsidRPr="001F1BC5">
        <w:rPr>
          <w:sz w:val="26"/>
        </w:rPr>
        <w:t>более</w:t>
      </w:r>
      <w:r w:rsidRPr="001F1BC5">
        <w:rPr>
          <w:spacing w:val="1"/>
          <w:sz w:val="26"/>
        </w:rPr>
        <w:t xml:space="preserve"> </w:t>
      </w:r>
      <w:r w:rsidRPr="001F1BC5">
        <w:rPr>
          <w:sz w:val="26"/>
        </w:rPr>
        <w:t>45</w:t>
      </w:r>
      <w:r w:rsidRPr="001F1BC5">
        <w:rPr>
          <w:spacing w:val="1"/>
          <w:sz w:val="26"/>
        </w:rPr>
        <w:t xml:space="preserve"> </w:t>
      </w:r>
      <w:r w:rsidRPr="001F1BC5">
        <w:rPr>
          <w:sz w:val="26"/>
        </w:rPr>
        <w:t>слов</w:t>
      </w:r>
      <w:r w:rsidRPr="001F1BC5">
        <w:rPr>
          <w:spacing w:val="-2"/>
          <w:sz w:val="26"/>
        </w:rPr>
        <w:t xml:space="preserve"> </w:t>
      </w:r>
      <w:r w:rsidRPr="001F1BC5">
        <w:rPr>
          <w:sz w:val="26"/>
        </w:rPr>
        <w:t>с</w:t>
      </w:r>
      <w:r w:rsidRPr="001F1BC5">
        <w:rPr>
          <w:spacing w:val="-1"/>
          <w:sz w:val="26"/>
        </w:rPr>
        <w:t xml:space="preserve"> </w:t>
      </w:r>
      <w:r w:rsidRPr="001F1BC5">
        <w:rPr>
          <w:sz w:val="26"/>
        </w:rPr>
        <w:t>учётом</w:t>
      </w:r>
      <w:r w:rsidRPr="001F1BC5">
        <w:rPr>
          <w:spacing w:val="-1"/>
          <w:sz w:val="26"/>
        </w:rPr>
        <w:t xml:space="preserve"> </w:t>
      </w:r>
      <w:r w:rsidRPr="001F1BC5">
        <w:rPr>
          <w:sz w:val="26"/>
        </w:rPr>
        <w:t>изученных</w:t>
      </w:r>
      <w:r w:rsidRPr="001F1BC5">
        <w:rPr>
          <w:spacing w:val="-2"/>
          <w:sz w:val="26"/>
        </w:rPr>
        <w:t xml:space="preserve"> </w:t>
      </w:r>
      <w:r w:rsidRPr="001F1BC5">
        <w:rPr>
          <w:sz w:val="26"/>
        </w:rPr>
        <w:t>правил</w:t>
      </w:r>
      <w:r w:rsidRPr="001F1BC5">
        <w:rPr>
          <w:spacing w:val="-1"/>
          <w:sz w:val="26"/>
        </w:rPr>
        <w:t xml:space="preserve"> </w:t>
      </w:r>
      <w:r w:rsidRPr="001F1BC5">
        <w:rPr>
          <w:sz w:val="26"/>
        </w:rPr>
        <w:t>правописания;</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находить</w:t>
      </w:r>
      <w:r w:rsidRPr="001F1BC5">
        <w:rPr>
          <w:spacing w:val="-5"/>
          <w:sz w:val="26"/>
        </w:rPr>
        <w:t xml:space="preserve"> </w:t>
      </w:r>
      <w:r w:rsidRPr="001F1BC5">
        <w:rPr>
          <w:sz w:val="26"/>
        </w:rPr>
        <w:t>и</w:t>
      </w:r>
      <w:r w:rsidRPr="001F1BC5">
        <w:rPr>
          <w:spacing w:val="-4"/>
          <w:sz w:val="26"/>
        </w:rPr>
        <w:t xml:space="preserve"> </w:t>
      </w:r>
      <w:r w:rsidRPr="001F1BC5">
        <w:rPr>
          <w:sz w:val="26"/>
        </w:rPr>
        <w:t>исправлять</w:t>
      </w:r>
      <w:r w:rsidRPr="001F1BC5">
        <w:rPr>
          <w:spacing w:val="-4"/>
          <w:sz w:val="26"/>
        </w:rPr>
        <w:t xml:space="preserve"> </w:t>
      </w:r>
      <w:r w:rsidRPr="001F1BC5">
        <w:rPr>
          <w:sz w:val="26"/>
        </w:rPr>
        <w:t>ошибки</w:t>
      </w:r>
      <w:r w:rsidRPr="001F1BC5">
        <w:rPr>
          <w:spacing w:val="-4"/>
          <w:sz w:val="26"/>
        </w:rPr>
        <w:t xml:space="preserve"> </w:t>
      </w:r>
      <w:r w:rsidRPr="001F1BC5">
        <w:rPr>
          <w:sz w:val="26"/>
        </w:rPr>
        <w:t>на</w:t>
      </w:r>
      <w:r w:rsidRPr="001F1BC5">
        <w:rPr>
          <w:spacing w:val="-3"/>
          <w:sz w:val="26"/>
        </w:rPr>
        <w:t xml:space="preserve"> </w:t>
      </w:r>
      <w:r w:rsidRPr="001F1BC5">
        <w:rPr>
          <w:sz w:val="26"/>
        </w:rPr>
        <w:t>изученные</w:t>
      </w:r>
      <w:r w:rsidRPr="001F1BC5">
        <w:rPr>
          <w:spacing w:val="-4"/>
          <w:sz w:val="26"/>
        </w:rPr>
        <w:t xml:space="preserve"> </w:t>
      </w:r>
      <w:r w:rsidRPr="001F1BC5">
        <w:rPr>
          <w:sz w:val="26"/>
        </w:rPr>
        <w:t>правила,</w:t>
      </w:r>
      <w:r w:rsidRPr="001F1BC5">
        <w:rPr>
          <w:spacing w:val="-4"/>
          <w:sz w:val="26"/>
        </w:rPr>
        <w:t xml:space="preserve"> </w:t>
      </w:r>
      <w:r w:rsidRPr="001F1BC5">
        <w:rPr>
          <w:sz w:val="26"/>
        </w:rPr>
        <w:t>описки;</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пользоваться</w:t>
      </w:r>
      <w:r w:rsidRPr="001F1BC5">
        <w:rPr>
          <w:spacing w:val="-5"/>
          <w:sz w:val="26"/>
        </w:rPr>
        <w:t xml:space="preserve"> </w:t>
      </w:r>
      <w:r w:rsidRPr="001F1BC5">
        <w:rPr>
          <w:sz w:val="26"/>
        </w:rPr>
        <w:t>толковым,</w:t>
      </w:r>
      <w:r w:rsidRPr="001F1BC5">
        <w:rPr>
          <w:spacing w:val="-5"/>
          <w:sz w:val="26"/>
        </w:rPr>
        <w:t xml:space="preserve"> </w:t>
      </w:r>
      <w:r w:rsidRPr="001F1BC5">
        <w:rPr>
          <w:sz w:val="26"/>
        </w:rPr>
        <w:t>орфографическим,</w:t>
      </w:r>
      <w:r w:rsidRPr="001F1BC5">
        <w:rPr>
          <w:spacing w:val="-2"/>
          <w:sz w:val="26"/>
        </w:rPr>
        <w:t xml:space="preserve"> </w:t>
      </w:r>
      <w:r w:rsidRPr="001F1BC5">
        <w:rPr>
          <w:sz w:val="26"/>
        </w:rPr>
        <w:t>орфоэпическим</w:t>
      </w:r>
      <w:r w:rsidRPr="001F1BC5">
        <w:rPr>
          <w:spacing w:val="-5"/>
          <w:sz w:val="26"/>
        </w:rPr>
        <w:t xml:space="preserve"> </w:t>
      </w:r>
      <w:r w:rsidRPr="001F1BC5">
        <w:rPr>
          <w:sz w:val="26"/>
        </w:rPr>
        <w:t>словарями</w:t>
      </w:r>
      <w:r w:rsidRPr="001F1BC5">
        <w:rPr>
          <w:spacing w:val="-4"/>
          <w:sz w:val="26"/>
        </w:rPr>
        <w:t xml:space="preserve"> </w:t>
      </w:r>
      <w:r w:rsidRPr="001F1BC5">
        <w:rPr>
          <w:sz w:val="26"/>
        </w:rPr>
        <w:t>учебника;</w:t>
      </w:r>
    </w:p>
    <w:p w:rsidR="00DE11BA" w:rsidRPr="001F1BC5" w:rsidRDefault="00DE11BA" w:rsidP="00DE11BA">
      <w:pPr>
        <w:spacing w:line="298" w:lineRule="exact"/>
        <w:jc w:val="both"/>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5"/>
        </w:tabs>
        <w:spacing w:before="76"/>
        <w:ind w:right="105"/>
        <w:jc w:val="both"/>
        <w:rPr>
          <w:sz w:val="26"/>
        </w:rPr>
      </w:pPr>
      <w:r w:rsidRPr="001F1BC5">
        <w:rPr>
          <w:sz w:val="26"/>
        </w:rPr>
        <w:lastRenderedPageBreak/>
        <w:t>строить</w:t>
      </w:r>
      <w:r w:rsidRPr="001F1BC5">
        <w:rPr>
          <w:spacing w:val="33"/>
          <w:sz w:val="26"/>
        </w:rPr>
        <w:t xml:space="preserve"> </w:t>
      </w:r>
      <w:r w:rsidRPr="001F1BC5">
        <w:rPr>
          <w:sz w:val="26"/>
        </w:rPr>
        <w:t>устное</w:t>
      </w:r>
      <w:r w:rsidRPr="001F1BC5">
        <w:rPr>
          <w:spacing w:val="35"/>
          <w:sz w:val="26"/>
        </w:rPr>
        <w:t xml:space="preserve"> </w:t>
      </w:r>
      <w:r w:rsidRPr="001F1BC5">
        <w:rPr>
          <w:sz w:val="26"/>
        </w:rPr>
        <w:t>диалогическое</w:t>
      </w:r>
      <w:r w:rsidRPr="001F1BC5">
        <w:rPr>
          <w:spacing w:val="34"/>
          <w:sz w:val="26"/>
        </w:rPr>
        <w:t xml:space="preserve"> </w:t>
      </w:r>
      <w:r w:rsidRPr="001F1BC5">
        <w:rPr>
          <w:sz w:val="26"/>
        </w:rPr>
        <w:t>и</w:t>
      </w:r>
      <w:r w:rsidRPr="001F1BC5">
        <w:rPr>
          <w:spacing w:val="35"/>
          <w:sz w:val="26"/>
        </w:rPr>
        <w:t xml:space="preserve"> </w:t>
      </w:r>
      <w:r w:rsidRPr="001F1BC5">
        <w:rPr>
          <w:sz w:val="26"/>
        </w:rPr>
        <w:t>монологическое</w:t>
      </w:r>
      <w:r w:rsidRPr="001F1BC5">
        <w:rPr>
          <w:spacing w:val="35"/>
          <w:sz w:val="26"/>
        </w:rPr>
        <w:t xml:space="preserve"> </w:t>
      </w:r>
      <w:r w:rsidRPr="001F1BC5">
        <w:rPr>
          <w:sz w:val="26"/>
        </w:rPr>
        <w:t>высказывание</w:t>
      </w:r>
      <w:r w:rsidRPr="001F1BC5">
        <w:rPr>
          <w:spacing w:val="34"/>
          <w:sz w:val="26"/>
        </w:rPr>
        <w:t xml:space="preserve"> </w:t>
      </w:r>
      <w:r w:rsidRPr="001F1BC5">
        <w:rPr>
          <w:sz w:val="26"/>
        </w:rPr>
        <w:t>(2-4</w:t>
      </w:r>
      <w:r w:rsidRPr="001F1BC5">
        <w:rPr>
          <w:spacing w:val="34"/>
          <w:sz w:val="26"/>
        </w:rPr>
        <w:t xml:space="preserve"> </w:t>
      </w:r>
      <w:r w:rsidRPr="001F1BC5">
        <w:rPr>
          <w:sz w:val="26"/>
        </w:rPr>
        <w:t>предложения</w:t>
      </w:r>
      <w:r w:rsidRPr="001F1BC5">
        <w:rPr>
          <w:spacing w:val="-63"/>
          <w:sz w:val="26"/>
        </w:rPr>
        <w:t xml:space="preserve"> </w:t>
      </w:r>
      <w:r w:rsidRPr="001F1BC5">
        <w:rPr>
          <w:sz w:val="26"/>
        </w:rPr>
        <w:t>на</w:t>
      </w:r>
      <w:r w:rsidRPr="001F1BC5">
        <w:rPr>
          <w:spacing w:val="1"/>
          <w:sz w:val="26"/>
        </w:rPr>
        <w:t xml:space="preserve"> </w:t>
      </w:r>
      <w:r w:rsidRPr="001F1BC5">
        <w:rPr>
          <w:sz w:val="26"/>
        </w:rPr>
        <w:t>определённую</w:t>
      </w:r>
      <w:r w:rsidRPr="001F1BC5">
        <w:rPr>
          <w:spacing w:val="1"/>
          <w:sz w:val="26"/>
        </w:rPr>
        <w:t xml:space="preserve"> </w:t>
      </w:r>
      <w:r w:rsidRPr="001F1BC5">
        <w:rPr>
          <w:sz w:val="26"/>
        </w:rPr>
        <w:t>тему,</w:t>
      </w:r>
      <w:r w:rsidRPr="001F1BC5">
        <w:rPr>
          <w:spacing w:val="1"/>
          <w:sz w:val="26"/>
        </w:rPr>
        <w:t xml:space="preserve"> </w:t>
      </w:r>
      <w:r w:rsidRPr="001F1BC5">
        <w:rPr>
          <w:sz w:val="26"/>
        </w:rPr>
        <w:t>по</w:t>
      </w:r>
      <w:r w:rsidRPr="001F1BC5">
        <w:rPr>
          <w:spacing w:val="1"/>
          <w:sz w:val="26"/>
        </w:rPr>
        <w:t xml:space="preserve"> </w:t>
      </w:r>
      <w:r w:rsidRPr="001F1BC5">
        <w:rPr>
          <w:sz w:val="26"/>
        </w:rPr>
        <w:t>наблюдениям)</w:t>
      </w:r>
      <w:r w:rsidRPr="001F1BC5">
        <w:rPr>
          <w:spacing w:val="1"/>
          <w:sz w:val="26"/>
        </w:rPr>
        <w:t xml:space="preserve"> </w:t>
      </w:r>
      <w:r w:rsidRPr="001F1BC5">
        <w:rPr>
          <w:sz w:val="26"/>
        </w:rPr>
        <w:t>с</w:t>
      </w:r>
      <w:r w:rsidRPr="001F1BC5">
        <w:rPr>
          <w:spacing w:val="1"/>
          <w:sz w:val="26"/>
        </w:rPr>
        <w:t xml:space="preserve"> </w:t>
      </w:r>
      <w:r w:rsidRPr="001F1BC5">
        <w:rPr>
          <w:sz w:val="26"/>
        </w:rPr>
        <w:t>соблюдением</w:t>
      </w:r>
      <w:r w:rsidRPr="001F1BC5">
        <w:rPr>
          <w:spacing w:val="1"/>
          <w:sz w:val="26"/>
        </w:rPr>
        <w:t xml:space="preserve"> </w:t>
      </w:r>
      <w:r w:rsidRPr="001F1BC5">
        <w:rPr>
          <w:sz w:val="26"/>
        </w:rPr>
        <w:t>орфоэпических</w:t>
      </w:r>
      <w:r w:rsidRPr="001F1BC5">
        <w:rPr>
          <w:spacing w:val="1"/>
          <w:sz w:val="26"/>
        </w:rPr>
        <w:t xml:space="preserve"> </w:t>
      </w:r>
      <w:r w:rsidRPr="001F1BC5">
        <w:rPr>
          <w:sz w:val="26"/>
        </w:rPr>
        <w:t>норм,</w:t>
      </w:r>
      <w:r w:rsidRPr="001F1BC5">
        <w:rPr>
          <w:spacing w:val="1"/>
          <w:sz w:val="26"/>
        </w:rPr>
        <w:t xml:space="preserve"> </w:t>
      </w:r>
      <w:r w:rsidRPr="001F1BC5">
        <w:rPr>
          <w:sz w:val="26"/>
        </w:rPr>
        <w:t>правильной</w:t>
      </w:r>
      <w:r w:rsidRPr="001F1BC5">
        <w:rPr>
          <w:spacing w:val="-2"/>
          <w:sz w:val="26"/>
        </w:rPr>
        <w:t xml:space="preserve"> </w:t>
      </w:r>
      <w:r w:rsidRPr="001F1BC5">
        <w:rPr>
          <w:sz w:val="26"/>
        </w:rPr>
        <w:t>интонации;</w:t>
      </w:r>
    </w:p>
    <w:p w:rsidR="00DE11BA" w:rsidRPr="001F1BC5" w:rsidRDefault="00DE11BA" w:rsidP="00DE11BA">
      <w:pPr>
        <w:numPr>
          <w:ilvl w:val="0"/>
          <w:numId w:val="5"/>
        </w:numPr>
        <w:tabs>
          <w:tab w:val="left" w:pos="645"/>
        </w:tabs>
        <w:spacing w:before="1"/>
        <w:ind w:right="104"/>
        <w:jc w:val="both"/>
        <w:rPr>
          <w:sz w:val="26"/>
        </w:rPr>
      </w:pPr>
      <w:r w:rsidRPr="001F1BC5">
        <w:rPr>
          <w:sz w:val="26"/>
        </w:rPr>
        <w:t>формулировать простые выводы на основе прочитанного (услышанного) устно и</w:t>
      </w:r>
      <w:r w:rsidRPr="001F1BC5">
        <w:rPr>
          <w:spacing w:val="1"/>
          <w:sz w:val="26"/>
        </w:rPr>
        <w:t xml:space="preserve"> </w:t>
      </w:r>
      <w:r w:rsidRPr="001F1BC5">
        <w:rPr>
          <w:sz w:val="26"/>
        </w:rPr>
        <w:t>письменно</w:t>
      </w:r>
      <w:r w:rsidRPr="001F1BC5">
        <w:rPr>
          <w:spacing w:val="-2"/>
          <w:sz w:val="26"/>
        </w:rPr>
        <w:t xml:space="preserve"> </w:t>
      </w:r>
      <w:r w:rsidRPr="001F1BC5">
        <w:rPr>
          <w:sz w:val="26"/>
        </w:rPr>
        <w:t>(1-2</w:t>
      </w:r>
      <w:r w:rsidRPr="001F1BC5">
        <w:rPr>
          <w:spacing w:val="-1"/>
          <w:sz w:val="26"/>
        </w:rPr>
        <w:t xml:space="preserve"> </w:t>
      </w:r>
      <w:r w:rsidRPr="001F1BC5">
        <w:rPr>
          <w:sz w:val="26"/>
        </w:rPr>
        <w:t>предложения);</w:t>
      </w:r>
    </w:p>
    <w:p w:rsidR="00DE11BA" w:rsidRPr="001F1BC5" w:rsidRDefault="00DE11BA" w:rsidP="00DE11BA">
      <w:pPr>
        <w:numPr>
          <w:ilvl w:val="0"/>
          <w:numId w:val="5"/>
        </w:numPr>
        <w:tabs>
          <w:tab w:val="left" w:pos="645"/>
        </w:tabs>
        <w:ind w:right="113"/>
        <w:jc w:val="both"/>
        <w:rPr>
          <w:sz w:val="26"/>
        </w:rPr>
      </w:pPr>
      <w:r w:rsidRPr="001F1BC5">
        <w:rPr>
          <w:sz w:val="26"/>
        </w:rPr>
        <w:t>составлять предложения из слов, устанавливая между ними смысловую связь по</w:t>
      </w:r>
      <w:r w:rsidRPr="001F1BC5">
        <w:rPr>
          <w:spacing w:val="1"/>
          <w:sz w:val="26"/>
        </w:rPr>
        <w:t xml:space="preserve"> </w:t>
      </w:r>
      <w:r w:rsidRPr="001F1BC5">
        <w:rPr>
          <w:sz w:val="26"/>
        </w:rPr>
        <w:t>вопросам;</w:t>
      </w:r>
    </w:p>
    <w:p w:rsidR="00DE11BA" w:rsidRPr="001F1BC5" w:rsidRDefault="00DE11BA" w:rsidP="00DE11BA">
      <w:pPr>
        <w:numPr>
          <w:ilvl w:val="0"/>
          <w:numId w:val="5"/>
        </w:numPr>
        <w:tabs>
          <w:tab w:val="left" w:pos="645"/>
        </w:tabs>
        <w:spacing w:line="299" w:lineRule="exact"/>
        <w:ind w:left="644"/>
        <w:jc w:val="both"/>
        <w:rPr>
          <w:sz w:val="26"/>
        </w:rPr>
      </w:pPr>
      <w:r w:rsidRPr="001F1BC5">
        <w:rPr>
          <w:sz w:val="26"/>
        </w:rPr>
        <w:t>определять</w:t>
      </w:r>
      <w:r w:rsidRPr="001F1BC5">
        <w:rPr>
          <w:spacing w:val="-2"/>
          <w:sz w:val="26"/>
        </w:rPr>
        <w:t xml:space="preserve"> </w:t>
      </w:r>
      <w:r w:rsidRPr="001F1BC5">
        <w:rPr>
          <w:sz w:val="26"/>
        </w:rPr>
        <w:t>тему</w:t>
      </w:r>
      <w:r w:rsidRPr="001F1BC5">
        <w:rPr>
          <w:spacing w:val="-3"/>
          <w:sz w:val="26"/>
        </w:rPr>
        <w:t xml:space="preserve"> </w:t>
      </w:r>
      <w:r w:rsidRPr="001F1BC5">
        <w:rPr>
          <w:sz w:val="26"/>
        </w:rPr>
        <w:t>текста</w:t>
      </w:r>
      <w:r w:rsidRPr="001F1BC5">
        <w:rPr>
          <w:spacing w:val="-2"/>
          <w:sz w:val="26"/>
        </w:rPr>
        <w:t xml:space="preserve"> </w:t>
      </w:r>
      <w:r w:rsidRPr="001F1BC5">
        <w:rPr>
          <w:sz w:val="26"/>
        </w:rPr>
        <w:t>и</w:t>
      </w:r>
      <w:r w:rsidRPr="001F1BC5">
        <w:rPr>
          <w:spacing w:val="-3"/>
          <w:sz w:val="26"/>
        </w:rPr>
        <w:t xml:space="preserve"> </w:t>
      </w:r>
      <w:r w:rsidRPr="001F1BC5">
        <w:rPr>
          <w:sz w:val="26"/>
        </w:rPr>
        <w:t>озаглавливать текст,</w:t>
      </w:r>
      <w:r w:rsidRPr="001F1BC5">
        <w:rPr>
          <w:spacing w:val="-3"/>
          <w:sz w:val="26"/>
        </w:rPr>
        <w:t xml:space="preserve"> </w:t>
      </w:r>
      <w:r w:rsidRPr="001F1BC5">
        <w:rPr>
          <w:sz w:val="26"/>
        </w:rPr>
        <w:t>отражая</w:t>
      </w:r>
      <w:r w:rsidRPr="001F1BC5">
        <w:rPr>
          <w:spacing w:val="-1"/>
          <w:sz w:val="26"/>
        </w:rPr>
        <w:t xml:space="preserve"> </w:t>
      </w:r>
      <w:r w:rsidRPr="001F1BC5">
        <w:rPr>
          <w:sz w:val="26"/>
        </w:rPr>
        <w:t>его</w:t>
      </w:r>
      <w:r w:rsidRPr="001F1BC5">
        <w:rPr>
          <w:spacing w:val="-3"/>
          <w:sz w:val="26"/>
        </w:rPr>
        <w:t xml:space="preserve"> </w:t>
      </w:r>
      <w:r w:rsidRPr="001F1BC5">
        <w:rPr>
          <w:sz w:val="26"/>
        </w:rPr>
        <w:t>тему;</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составлять</w:t>
      </w:r>
      <w:r w:rsidRPr="001F1BC5">
        <w:rPr>
          <w:spacing w:val="-4"/>
          <w:sz w:val="26"/>
        </w:rPr>
        <w:t xml:space="preserve"> </w:t>
      </w:r>
      <w:r w:rsidRPr="001F1BC5">
        <w:rPr>
          <w:sz w:val="26"/>
        </w:rPr>
        <w:t>текст</w:t>
      </w:r>
      <w:r w:rsidRPr="001F1BC5">
        <w:rPr>
          <w:spacing w:val="-4"/>
          <w:sz w:val="26"/>
        </w:rPr>
        <w:t xml:space="preserve"> </w:t>
      </w:r>
      <w:r w:rsidRPr="001F1BC5">
        <w:rPr>
          <w:sz w:val="26"/>
        </w:rPr>
        <w:t>из</w:t>
      </w:r>
      <w:r w:rsidRPr="001F1BC5">
        <w:rPr>
          <w:spacing w:val="-3"/>
          <w:sz w:val="26"/>
        </w:rPr>
        <w:t xml:space="preserve"> </w:t>
      </w:r>
      <w:r w:rsidRPr="001F1BC5">
        <w:rPr>
          <w:sz w:val="26"/>
        </w:rPr>
        <w:t>разрозненных</w:t>
      </w:r>
      <w:r w:rsidRPr="001F1BC5">
        <w:rPr>
          <w:spacing w:val="-4"/>
          <w:sz w:val="26"/>
        </w:rPr>
        <w:t xml:space="preserve"> </w:t>
      </w:r>
      <w:r w:rsidRPr="001F1BC5">
        <w:rPr>
          <w:sz w:val="26"/>
        </w:rPr>
        <w:t>предложений,</w:t>
      </w:r>
      <w:r w:rsidRPr="001F1BC5">
        <w:rPr>
          <w:spacing w:val="-4"/>
          <w:sz w:val="26"/>
        </w:rPr>
        <w:t xml:space="preserve"> </w:t>
      </w:r>
      <w:r w:rsidRPr="001F1BC5">
        <w:rPr>
          <w:sz w:val="26"/>
        </w:rPr>
        <w:t>частей</w:t>
      </w:r>
      <w:r w:rsidRPr="001F1BC5">
        <w:rPr>
          <w:spacing w:val="-1"/>
          <w:sz w:val="26"/>
        </w:rPr>
        <w:t xml:space="preserve"> </w:t>
      </w:r>
      <w:r w:rsidRPr="001F1BC5">
        <w:rPr>
          <w:sz w:val="26"/>
        </w:rPr>
        <w:t>текста;</w:t>
      </w:r>
    </w:p>
    <w:p w:rsidR="00DE11BA" w:rsidRPr="001F1BC5" w:rsidRDefault="00DE11BA" w:rsidP="00DE11BA">
      <w:pPr>
        <w:numPr>
          <w:ilvl w:val="0"/>
          <w:numId w:val="5"/>
        </w:numPr>
        <w:tabs>
          <w:tab w:val="left" w:pos="645"/>
        </w:tabs>
        <w:ind w:right="106"/>
        <w:jc w:val="both"/>
        <w:rPr>
          <w:sz w:val="26"/>
        </w:rPr>
      </w:pPr>
      <w:r w:rsidRPr="001F1BC5">
        <w:rPr>
          <w:sz w:val="26"/>
        </w:rPr>
        <w:t>писать</w:t>
      </w:r>
      <w:r w:rsidRPr="001F1BC5">
        <w:rPr>
          <w:spacing w:val="1"/>
          <w:sz w:val="26"/>
        </w:rPr>
        <w:t xml:space="preserve"> </w:t>
      </w:r>
      <w:r w:rsidRPr="001F1BC5">
        <w:rPr>
          <w:sz w:val="26"/>
        </w:rPr>
        <w:t>подробное</w:t>
      </w:r>
      <w:r w:rsidRPr="001F1BC5">
        <w:rPr>
          <w:spacing w:val="1"/>
          <w:sz w:val="26"/>
        </w:rPr>
        <w:t xml:space="preserve"> </w:t>
      </w:r>
      <w:r w:rsidRPr="001F1BC5">
        <w:rPr>
          <w:sz w:val="26"/>
        </w:rPr>
        <w:t>изложение</w:t>
      </w:r>
      <w:r w:rsidRPr="001F1BC5">
        <w:rPr>
          <w:spacing w:val="1"/>
          <w:sz w:val="26"/>
        </w:rPr>
        <w:t xml:space="preserve"> </w:t>
      </w:r>
      <w:r w:rsidRPr="001F1BC5">
        <w:rPr>
          <w:sz w:val="26"/>
        </w:rPr>
        <w:t>повествовательного</w:t>
      </w:r>
      <w:r w:rsidRPr="001F1BC5">
        <w:rPr>
          <w:spacing w:val="1"/>
          <w:sz w:val="26"/>
        </w:rPr>
        <w:t xml:space="preserve"> </w:t>
      </w:r>
      <w:r w:rsidRPr="001F1BC5">
        <w:rPr>
          <w:sz w:val="26"/>
        </w:rPr>
        <w:t>текста</w:t>
      </w:r>
      <w:r w:rsidRPr="001F1BC5">
        <w:rPr>
          <w:spacing w:val="1"/>
          <w:sz w:val="26"/>
        </w:rPr>
        <w:t xml:space="preserve"> </w:t>
      </w:r>
      <w:r w:rsidRPr="001F1BC5">
        <w:rPr>
          <w:sz w:val="26"/>
        </w:rPr>
        <w:t>объёмом</w:t>
      </w:r>
      <w:r w:rsidRPr="001F1BC5">
        <w:rPr>
          <w:spacing w:val="1"/>
          <w:sz w:val="26"/>
        </w:rPr>
        <w:t xml:space="preserve"> </w:t>
      </w:r>
      <w:r w:rsidRPr="001F1BC5">
        <w:rPr>
          <w:sz w:val="26"/>
        </w:rPr>
        <w:t>30-45</w:t>
      </w:r>
      <w:r w:rsidRPr="001F1BC5">
        <w:rPr>
          <w:spacing w:val="1"/>
          <w:sz w:val="26"/>
        </w:rPr>
        <w:t xml:space="preserve"> </w:t>
      </w:r>
      <w:r w:rsidRPr="001F1BC5">
        <w:rPr>
          <w:sz w:val="26"/>
        </w:rPr>
        <w:t>слов</w:t>
      </w:r>
      <w:r w:rsidRPr="001F1BC5">
        <w:rPr>
          <w:spacing w:val="1"/>
          <w:sz w:val="26"/>
        </w:rPr>
        <w:t xml:space="preserve"> </w:t>
      </w:r>
      <w:r w:rsidRPr="001F1BC5">
        <w:rPr>
          <w:sz w:val="26"/>
        </w:rPr>
        <w:t>с</w:t>
      </w:r>
      <w:r w:rsidRPr="001F1BC5">
        <w:rPr>
          <w:spacing w:val="1"/>
          <w:sz w:val="26"/>
        </w:rPr>
        <w:t xml:space="preserve"> </w:t>
      </w:r>
      <w:r w:rsidRPr="001F1BC5">
        <w:rPr>
          <w:sz w:val="26"/>
        </w:rPr>
        <w:t>опорой</w:t>
      </w:r>
      <w:r w:rsidRPr="001F1BC5">
        <w:rPr>
          <w:spacing w:val="-1"/>
          <w:sz w:val="26"/>
        </w:rPr>
        <w:t xml:space="preserve"> </w:t>
      </w:r>
      <w:r w:rsidRPr="001F1BC5">
        <w:rPr>
          <w:sz w:val="26"/>
        </w:rPr>
        <w:t>на</w:t>
      </w:r>
      <w:r w:rsidRPr="001F1BC5">
        <w:rPr>
          <w:spacing w:val="-1"/>
          <w:sz w:val="26"/>
        </w:rPr>
        <w:t xml:space="preserve"> </w:t>
      </w:r>
      <w:r w:rsidRPr="001F1BC5">
        <w:rPr>
          <w:sz w:val="26"/>
        </w:rPr>
        <w:t>вопросы;</w:t>
      </w:r>
    </w:p>
    <w:p w:rsidR="00DE11BA" w:rsidRPr="001F1BC5" w:rsidRDefault="00DE11BA" w:rsidP="00DE11BA">
      <w:pPr>
        <w:numPr>
          <w:ilvl w:val="0"/>
          <w:numId w:val="5"/>
        </w:numPr>
        <w:tabs>
          <w:tab w:val="left" w:pos="645"/>
        </w:tabs>
        <w:ind w:right="110"/>
        <w:jc w:val="both"/>
        <w:rPr>
          <w:sz w:val="26"/>
        </w:rPr>
      </w:pPr>
      <w:r w:rsidRPr="001F1BC5">
        <w:rPr>
          <w:sz w:val="26"/>
        </w:rPr>
        <w:t>объяснять своими словами значение изученных понятий; использовать изученные</w:t>
      </w:r>
      <w:r w:rsidRPr="001F1BC5">
        <w:rPr>
          <w:spacing w:val="1"/>
          <w:sz w:val="26"/>
        </w:rPr>
        <w:t xml:space="preserve"> </w:t>
      </w:r>
      <w:r w:rsidRPr="001F1BC5">
        <w:rPr>
          <w:sz w:val="26"/>
        </w:rPr>
        <w:t>понятия</w:t>
      </w:r>
    </w:p>
    <w:p w:rsidR="00DE11BA" w:rsidRPr="001F1BC5" w:rsidRDefault="00DE11BA" w:rsidP="00DE11BA">
      <w:pPr>
        <w:rPr>
          <w:sz w:val="26"/>
          <w:szCs w:val="26"/>
        </w:rPr>
      </w:pPr>
    </w:p>
    <w:p w:rsidR="00DE11BA" w:rsidRPr="00411955" w:rsidRDefault="00DE11BA" w:rsidP="00DE11BA">
      <w:pPr>
        <w:numPr>
          <w:ilvl w:val="0"/>
          <w:numId w:val="3"/>
        </w:numPr>
        <w:tabs>
          <w:tab w:val="left" w:pos="412"/>
        </w:tabs>
        <w:outlineLvl w:val="1"/>
        <w:rPr>
          <w:b/>
          <w:bCs/>
          <w:sz w:val="26"/>
          <w:szCs w:val="26"/>
        </w:rPr>
      </w:pPr>
      <w:r w:rsidRPr="00411955">
        <w:rPr>
          <w:b/>
          <w:bCs/>
          <w:sz w:val="26"/>
          <w:szCs w:val="26"/>
        </w:rPr>
        <w:t>КЛАСС</w:t>
      </w:r>
    </w:p>
    <w:p w:rsidR="00DE11BA" w:rsidRPr="001F1BC5" w:rsidRDefault="00DE11BA" w:rsidP="00DE11BA">
      <w:pPr>
        <w:spacing w:before="1" w:line="298" w:lineRule="exact"/>
        <w:jc w:val="both"/>
        <w:rPr>
          <w:sz w:val="26"/>
          <w:szCs w:val="26"/>
        </w:rPr>
      </w:pPr>
      <w:r w:rsidRPr="001F1BC5">
        <w:rPr>
          <w:sz w:val="26"/>
          <w:szCs w:val="26"/>
        </w:rPr>
        <w:t>К</w:t>
      </w:r>
      <w:r w:rsidRPr="001F1BC5">
        <w:rPr>
          <w:spacing w:val="-4"/>
          <w:sz w:val="26"/>
          <w:szCs w:val="26"/>
        </w:rPr>
        <w:t xml:space="preserve"> </w:t>
      </w:r>
      <w:r w:rsidRPr="001F1BC5">
        <w:rPr>
          <w:sz w:val="26"/>
          <w:szCs w:val="26"/>
        </w:rPr>
        <w:t>концу</w:t>
      </w:r>
      <w:r w:rsidRPr="001F1BC5">
        <w:rPr>
          <w:spacing w:val="-3"/>
          <w:sz w:val="26"/>
          <w:szCs w:val="26"/>
        </w:rPr>
        <w:t xml:space="preserve"> </w:t>
      </w:r>
      <w:r w:rsidRPr="001F1BC5">
        <w:rPr>
          <w:sz w:val="26"/>
          <w:szCs w:val="26"/>
        </w:rPr>
        <w:t>обучения</w:t>
      </w:r>
      <w:r w:rsidRPr="001F1BC5">
        <w:rPr>
          <w:spacing w:val="-3"/>
          <w:sz w:val="26"/>
          <w:szCs w:val="26"/>
        </w:rPr>
        <w:t xml:space="preserve"> </w:t>
      </w:r>
      <w:r w:rsidRPr="001F1BC5">
        <w:rPr>
          <w:sz w:val="26"/>
          <w:szCs w:val="26"/>
        </w:rPr>
        <w:t>в</w:t>
      </w:r>
      <w:r w:rsidRPr="001F1BC5">
        <w:rPr>
          <w:spacing w:val="-3"/>
          <w:sz w:val="26"/>
          <w:szCs w:val="26"/>
        </w:rPr>
        <w:t xml:space="preserve"> </w:t>
      </w:r>
      <w:r w:rsidRPr="001F1BC5">
        <w:rPr>
          <w:sz w:val="26"/>
          <w:szCs w:val="26"/>
        </w:rPr>
        <w:t>третьем</w:t>
      </w:r>
      <w:r w:rsidRPr="001F1BC5">
        <w:rPr>
          <w:spacing w:val="-4"/>
          <w:sz w:val="26"/>
          <w:szCs w:val="26"/>
        </w:rPr>
        <w:t xml:space="preserve"> </w:t>
      </w:r>
      <w:r w:rsidRPr="001F1BC5">
        <w:rPr>
          <w:sz w:val="26"/>
          <w:szCs w:val="26"/>
        </w:rPr>
        <w:t>классе обучающийся</w:t>
      </w:r>
      <w:r w:rsidRPr="001F1BC5">
        <w:rPr>
          <w:spacing w:val="-4"/>
          <w:sz w:val="26"/>
          <w:szCs w:val="26"/>
        </w:rPr>
        <w:t xml:space="preserve"> </w:t>
      </w:r>
      <w:r w:rsidRPr="001F1BC5">
        <w:rPr>
          <w:sz w:val="26"/>
          <w:szCs w:val="26"/>
        </w:rPr>
        <w:t>научится:</w:t>
      </w:r>
    </w:p>
    <w:p w:rsidR="00DE11BA" w:rsidRPr="001F1BC5" w:rsidRDefault="00DE11BA" w:rsidP="00DE11BA">
      <w:pPr>
        <w:numPr>
          <w:ilvl w:val="0"/>
          <w:numId w:val="5"/>
        </w:numPr>
        <w:tabs>
          <w:tab w:val="left" w:pos="645"/>
        </w:tabs>
        <w:ind w:right="110"/>
        <w:jc w:val="both"/>
        <w:rPr>
          <w:sz w:val="26"/>
        </w:rPr>
      </w:pPr>
      <w:r w:rsidRPr="001F1BC5">
        <w:rPr>
          <w:sz w:val="26"/>
        </w:rPr>
        <w:t>объяснять</w:t>
      </w:r>
      <w:r w:rsidRPr="001F1BC5">
        <w:rPr>
          <w:spacing w:val="1"/>
          <w:sz w:val="26"/>
        </w:rPr>
        <w:t xml:space="preserve"> </w:t>
      </w:r>
      <w:r w:rsidRPr="001F1BC5">
        <w:rPr>
          <w:sz w:val="26"/>
        </w:rPr>
        <w:t>значение</w:t>
      </w:r>
      <w:r w:rsidRPr="001F1BC5">
        <w:rPr>
          <w:spacing w:val="1"/>
          <w:sz w:val="26"/>
        </w:rPr>
        <w:t xml:space="preserve"> </w:t>
      </w:r>
      <w:r w:rsidRPr="001F1BC5">
        <w:rPr>
          <w:sz w:val="26"/>
        </w:rPr>
        <w:t>русского</w:t>
      </w:r>
      <w:r w:rsidRPr="001F1BC5">
        <w:rPr>
          <w:spacing w:val="1"/>
          <w:sz w:val="26"/>
        </w:rPr>
        <w:t xml:space="preserve"> </w:t>
      </w:r>
      <w:r w:rsidRPr="001F1BC5">
        <w:rPr>
          <w:sz w:val="26"/>
        </w:rPr>
        <w:t>языка</w:t>
      </w:r>
      <w:r w:rsidRPr="001F1BC5">
        <w:rPr>
          <w:spacing w:val="1"/>
          <w:sz w:val="26"/>
        </w:rPr>
        <w:t xml:space="preserve"> </w:t>
      </w:r>
      <w:r w:rsidRPr="001F1BC5">
        <w:rPr>
          <w:sz w:val="26"/>
        </w:rPr>
        <w:t>как</w:t>
      </w:r>
      <w:r w:rsidRPr="001F1BC5">
        <w:rPr>
          <w:spacing w:val="1"/>
          <w:sz w:val="26"/>
        </w:rPr>
        <w:t xml:space="preserve"> </w:t>
      </w:r>
      <w:r w:rsidRPr="001F1BC5">
        <w:rPr>
          <w:sz w:val="26"/>
        </w:rPr>
        <w:t>государственного</w:t>
      </w:r>
      <w:r w:rsidRPr="001F1BC5">
        <w:rPr>
          <w:spacing w:val="1"/>
          <w:sz w:val="26"/>
        </w:rPr>
        <w:t xml:space="preserve"> </w:t>
      </w:r>
      <w:r w:rsidRPr="001F1BC5">
        <w:rPr>
          <w:sz w:val="26"/>
        </w:rPr>
        <w:t>языка</w:t>
      </w:r>
      <w:r w:rsidRPr="001F1BC5">
        <w:rPr>
          <w:spacing w:val="1"/>
          <w:sz w:val="26"/>
        </w:rPr>
        <w:t xml:space="preserve"> </w:t>
      </w:r>
      <w:r w:rsidRPr="001F1BC5">
        <w:rPr>
          <w:sz w:val="26"/>
        </w:rPr>
        <w:t>Российской</w:t>
      </w:r>
      <w:r w:rsidRPr="001F1BC5">
        <w:rPr>
          <w:spacing w:val="1"/>
          <w:sz w:val="26"/>
        </w:rPr>
        <w:t xml:space="preserve"> </w:t>
      </w:r>
      <w:r w:rsidRPr="001F1BC5">
        <w:rPr>
          <w:sz w:val="26"/>
        </w:rPr>
        <w:t>Федерации;</w:t>
      </w:r>
    </w:p>
    <w:p w:rsidR="00DE11BA" w:rsidRPr="001F1BC5" w:rsidRDefault="00DE11BA" w:rsidP="00DE11BA">
      <w:pPr>
        <w:numPr>
          <w:ilvl w:val="0"/>
          <w:numId w:val="5"/>
        </w:numPr>
        <w:tabs>
          <w:tab w:val="left" w:pos="645"/>
        </w:tabs>
        <w:ind w:right="116"/>
        <w:jc w:val="both"/>
        <w:rPr>
          <w:sz w:val="26"/>
        </w:rPr>
      </w:pPr>
      <w:r w:rsidRPr="001F1BC5">
        <w:rPr>
          <w:sz w:val="26"/>
        </w:rPr>
        <w:t>характеризовать,</w:t>
      </w:r>
      <w:r w:rsidRPr="001F1BC5">
        <w:rPr>
          <w:spacing w:val="1"/>
          <w:sz w:val="26"/>
        </w:rPr>
        <w:t xml:space="preserve"> </w:t>
      </w:r>
      <w:r w:rsidRPr="001F1BC5">
        <w:rPr>
          <w:sz w:val="26"/>
        </w:rPr>
        <w:t>сравнивать,</w:t>
      </w:r>
      <w:r w:rsidRPr="001F1BC5">
        <w:rPr>
          <w:spacing w:val="1"/>
          <w:sz w:val="26"/>
        </w:rPr>
        <w:t xml:space="preserve"> </w:t>
      </w:r>
      <w:r w:rsidRPr="001F1BC5">
        <w:rPr>
          <w:sz w:val="26"/>
        </w:rPr>
        <w:t>классифицировать</w:t>
      </w:r>
      <w:r w:rsidRPr="001F1BC5">
        <w:rPr>
          <w:spacing w:val="1"/>
          <w:sz w:val="26"/>
        </w:rPr>
        <w:t xml:space="preserve"> </w:t>
      </w:r>
      <w:r w:rsidRPr="001F1BC5">
        <w:rPr>
          <w:sz w:val="26"/>
        </w:rPr>
        <w:t>звуки</w:t>
      </w:r>
      <w:r w:rsidRPr="001F1BC5">
        <w:rPr>
          <w:spacing w:val="1"/>
          <w:sz w:val="26"/>
        </w:rPr>
        <w:t xml:space="preserve"> </w:t>
      </w:r>
      <w:r w:rsidRPr="001F1BC5">
        <w:rPr>
          <w:sz w:val="26"/>
        </w:rPr>
        <w:t>вне</w:t>
      </w:r>
      <w:r w:rsidRPr="001F1BC5">
        <w:rPr>
          <w:spacing w:val="1"/>
          <w:sz w:val="26"/>
        </w:rPr>
        <w:t xml:space="preserve"> </w:t>
      </w:r>
      <w:r w:rsidRPr="001F1BC5">
        <w:rPr>
          <w:sz w:val="26"/>
        </w:rPr>
        <w:t>слова</w:t>
      </w:r>
      <w:r w:rsidRPr="001F1BC5">
        <w:rPr>
          <w:spacing w:val="1"/>
          <w:sz w:val="26"/>
        </w:rPr>
        <w:t xml:space="preserve"> </w:t>
      </w:r>
      <w:r w:rsidRPr="001F1BC5">
        <w:rPr>
          <w:sz w:val="26"/>
        </w:rPr>
        <w:t>и</w:t>
      </w:r>
      <w:r w:rsidRPr="001F1BC5">
        <w:rPr>
          <w:spacing w:val="1"/>
          <w:sz w:val="26"/>
        </w:rPr>
        <w:t xml:space="preserve"> </w:t>
      </w:r>
      <w:r w:rsidRPr="001F1BC5">
        <w:rPr>
          <w:sz w:val="26"/>
        </w:rPr>
        <w:t>в</w:t>
      </w:r>
      <w:r w:rsidRPr="001F1BC5">
        <w:rPr>
          <w:spacing w:val="1"/>
          <w:sz w:val="26"/>
        </w:rPr>
        <w:t xml:space="preserve"> </w:t>
      </w:r>
      <w:r w:rsidRPr="001F1BC5">
        <w:rPr>
          <w:sz w:val="26"/>
        </w:rPr>
        <w:t>слове</w:t>
      </w:r>
      <w:r w:rsidRPr="001F1BC5">
        <w:rPr>
          <w:spacing w:val="1"/>
          <w:sz w:val="26"/>
        </w:rPr>
        <w:t xml:space="preserve"> </w:t>
      </w:r>
      <w:r w:rsidRPr="001F1BC5">
        <w:rPr>
          <w:sz w:val="26"/>
        </w:rPr>
        <w:t>по</w:t>
      </w:r>
      <w:r w:rsidRPr="001F1BC5">
        <w:rPr>
          <w:spacing w:val="1"/>
          <w:sz w:val="26"/>
        </w:rPr>
        <w:t xml:space="preserve"> </w:t>
      </w:r>
      <w:r w:rsidRPr="001F1BC5">
        <w:rPr>
          <w:sz w:val="26"/>
        </w:rPr>
        <w:t>заданным</w:t>
      </w:r>
      <w:r w:rsidRPr="001F1BC5">
        <w:rPr>
          <w:spacing w:val="-2"/>
          <w:sz w:val="26"/>
        </w:rPr>
        <w:t xml:space="preserve"> </w:t>
      </w:r>
      <w:r w:rsidRPr="001F1BC5">
        <w:rPr>
          <w:sz w:val="26"/>
        </w:rPr>
        <w:t>параметрам;</w:t>
      </w:r>
    </w:p>
    <w:p w:rsidR="00DE11BA" w:rsidRPr="001F1BC5" w:rsidRDefault="00DE11BA" w:rsidP="00DE11BA">
      <w:pPr>
        <w:numPr>
          <w:ilvl w:val="0"/>
          <w:numId w:val="5"/>
        </w:numPr>
        <w:tabs>
          <w:tab w:val="left" w:pos="645"/>
        </w:tabs>
        <w:spacing w:before="1"/>
        <w:ind w:right="113"/>
        <w:jc w:val="both"/>
        <w:rPr>
          <w:sz w:val="26"/>
        </w:rPr>
      </w:pPr>
      <w:r w:rsidRPr="001F1BC5">
        <w:rPr>
          <w:sz w:val="26"/>
        </w:rPr>
        <w:t>производить</w:t>
      </w:r>
      <w:r w:rsidRPr="001F1BC5">
        <w:rPr>
          <w:spacing w:val="1"/>
          <w:sz w:val="26"/>
        </w:rPr>
        <w:t xml:space="preserve"> </w:t>
      </w:r>
      <w:r w:rsidRPr="001F1BC5">
        <w:rPr>
          <w:sz w:val="26"/>
        </w:rPr>
        <w:t>звуко­буквенный</w:t>
      </w:r>
      <w:r w:rsidRPr="001F1BC5">
        <w:rPr>
          <w:spacing w:val="1"/>
          <w:sz w:val="26"/>
        </w:rPr>
        <w:t xml:space="preserve"> </w:t>
      </w:r>
      <w:r w:rsidRPr="001F1BC5">
        <w:rPr>
          <w:sz w:val="26"/>
        </w:rPr>
        <w:t>анализ</w:t>
      </w:r>
      <w:r w:rsidRPr="001F1BC5">
        <w:rPr>
          <w:spacing w:val="1"/>
          <w:sz w:val="26"/>
        </w:rPr>
        <w:t xml:space="preserve"> </w:t>
      </w:r>
      <w:r w:rsidRPr="001F1BC5">
        <w:rPr>
          <w:sz w:val="26"/>
        </w:rPr>
        <w:t>слова</w:t>
      </w:r>
      <w:r w:rsidRPr="001F1BC5">
        <w:rPr>
          <w:spacing w:val="1"/>
          <w:sz w:val="26"/>
        </w:rPr>
        <w:t xml:space="preserve"> </w:t>
      </w:r>
      <w:r w:rsidRPr="001F1BC5">
        <w:rPr>
          <w:sz w:val="26"/>
        </w:rPr>
        <w:t>(в</w:t>
      </w:r>
      <w:r w:rsidRPr="001F1BC5">
        <w:rPr>
          <w:spacing w:val="1"/>
          <w:sz w:val="26"/>
        </w:rPr>
        <w:t xml:space="preserve"> </w:t>
      </w:r>
      <w:r w:rsidRPr="001F1BC5">
        <w:rPr>
          <w:sz w:val="26"/>
        </w:rPr>
        <w:t>словах</w:t>
      </w:r>
      <w:r w:rsidRPr="001F1BC5">
        <w:rPr>
          <w:spacing w:val="1"/>
          <w:sz w:val="26"/>
        </w:rPr>
        <w:t xml:space="preserve"> </w:t>
      </w:r>
      <w:r w:rsidRPr="001F1BC5">
        <w:rPr>
          <w:sz w:val="26"/>
        </w:rPr>
        <w:t>с</w:t>
      </w:r>
      <w:r w:rsidRPr="001F1BC5">
        <w:rPr>
          <w:spacing w:val="1"/>
          <w:sz w:val="26"/>
        </w:rPr>
        <w:t xml:space="preserve"> </w:t>
      </w:r>
      <w:r w:rsidRPr="001F1BC5">
        <w:rPr>
          <w:sz w:val="26"/>
        </w:rPr>
        <w:t>орфограммами;</w:t>
      </w:r>
      <w:r w:rsidRPr="001F1BC5">
        <w:rPr>
          <w:spacing w:val="1"/>
          <w:sz w:val="26"/>
        </w:rPr>
        <w:t xml:space="preserve"> </w:t>
      </w:r>
      <w:r w:rsidRPr="001F1BC5">
        <w:rPr>
          <w:sz w:val="26"/>
        </w:rPr>
        <w:t>без</w:t>
      </w:r>
      <w:r w:rsidRPr="001F1BC5">
        <w:rPr>
          <w:spacing w:val="1"/>
          <w:sz w:val="26"/>
        </w:rPr>
        <w:t xml:space="preserve"> </w:t>
      </w:r>
      <w:r w:rsidRPr="001F1BC5">
        <w:rPr>
          <w:sz w:val="26"/>
        </w:rPr>
        <w:t>транскрибирования);</w:t>
      </w:r>
    </w:p>
    <w:p w:rsidR="00DE11BA" w:rsidRPr="001F1BC5" w:rsidRDefault="00DE11BA" w:rsidP="00DE11BA">
      <w:pPr>
        <w:numPr>
          <w:ilvl w:val="0"/>
          <w:numId w:val="5"/>
        </w:numPr>
        <w:tabs>
          <w:tab w:val="left" w:pos="645"/>
        </w:tabs>
        <w:ind w:right="111"/>
        <w:jc w:val="both"/>
        <w:rPr>
          <w:sz w:val="26"/>
        </w:rPr>
      </w:pPr>
      <w:r w:rsidRPr="001F1BC5">
        <w:rPr>
          <w:sz w:val="26"/>
        </w:rPr>
        <w:t>определять</w:t>
      </w:r>
      <w:r w:rsidRPr="001F1BC5">
        <w:rPr>
          <w:spacing w:val="1"/>
          <w:sz w:val="26"/>
        </w:rPr>
        <w:t xml:space="preserve"> </w:t>
      </w:r>
      <w:r w:rsidRPr="001F1BC5">
        <w:rPr>
          <w:sz w:val="26"/>
        </w:rPr>
        <w:t>функцию</w:t>
      </w:r>
      <w:r w:rsidRPr="001F1BC5">
        <w:rPr>
          <w:spacing w:val="1"/>
          <w:sz w:val="26"/>
        </w:rPr>
        <w:t xml:space="preserve"> </w:t>
      </w:r>
      <w:r w:rsidRPr="001F1BC5">
        <w:rPr>
          <w:sz w:val="26"/>
        </w:rPr>
        <w:t>разделительных</w:t>
      </w:r>
      <w:r w:rsidRPr="001F1BC5">
        <w:rPr>
          <w:spacing w:val="1"/>
          <w:sz w:val="26"/>
        </w:rPr>
        <w:t xml:space="preserve"> </w:t>
      </w:r>
      <w:r w:rsidRPr="001F1BC5">
        <w:rPr>
          <w:sz w:val="26"/>
        </w:rPr>
        <w:t>мягкого</w:t>
      </w:r>
      <w:r w:rsidRPr="001F1BC5">
        <w:rPr>
          <w:spacing w:val="1"/>
          <w:sz w:val="26"/>
        </w:rPr>
        <w:t xml:space="preserve"> </w:t>
      </w:r>
      <w:r w:rsidRPr="001F1BC5">
        <w:rPr>
          <w:sz w:val="26"/>
        </w:rPr>
        <w:t>и</w:t>
      </w:r>
      <w:r w:rsidRPr="001F1BC5">
        <w:rPr>
          <w:spacing w:val="1"/>
          <w:sz w:val="26"/>
        </w:rPr>
        <w:t xml:space="preserve"> </w:t>
      </w:r>
      <w:r w:rsidRPr="001F1BC5">
        <w:rPr>
          <w:sz w:val="26"/>
        </w:rPr>
        <w:t>твёрдого</w:t>
      </w:r>
      <w:r w:rsidRPr="001F1BC5">
        <w:rPr>
          <w:spacing w:val="1"/>
          <w:sz w:val="26"/>
        </w:rPr>
        <w:t xml:space="preserve"> </w:t>
      </w:r>
      <w:r w:rsidRPr="001F1BC5">
        <w:rPr>
          <w:sz w:val="26"/>
        </w:rPr>
        <w:t>знаков</w:t>
      </w:r>
      <w:r w:rsidRPr="001F1BC5">
        <w:rPr>
          <w:spacing w:val="1"/>
          <w:sz w:val="26"/>
        </w:rPr>
        <w:t xml:space="preserve"> </w:t>
      </w:r>
      <w:r w:rsidRPr="001F1BC5">
        <w:rPr>
          <w:sz w:val="26"/>
        </w:rPr>
        <w:t>в</w:t>
      </w:r>
      <w:r w:rsidRPr="001F1BC5">
        <w:rPr>
          <w:spacing w:val="1"/>
          <w:sz w:val="26"/>
        </w:rPr>
        <w:t xml:space="preserve"> </w:t>
      </w:r>
      <w:r w:rsidRPr="001F1BC5">
        <w:rPr>
          <w:sz w:val="26"/>
        </w:rPr>
        <w:t>словах;</w:t>
      </w:r>
      <w:r w:rsidRPr="001F1BC5">
        <w:rPr>
          <w:spacing w:val="-62"/>
          <w:sz w:val="26"/>
        </w:rPr>
        <w:t xml:space="preserve"> </w:t>
      </w:r>
      <w:r w:rsidRPr="001F1BC5">
        <w:rPr>
          <w:sz w:val="26"/>
        </w:rPr>
        <w:t>устанавливать соотношение звукового и буквенного состава, в том числе с учётом</w:t>
      </w:r>
      <w:r w:rsidRPr="001F1BC5">
        <w:rPr>
          <w:spacing w:val="1"/>
          <w:sz w:val="26"/>
        </w:rPr>
        <w:t xml:space="preserve"> </w:t>
      </w:r>
      <w:r w:rsidRPr="001F1BC5">
        <w:rPr>
          <w:sz w:val="26"/>
        </w:rPr>
        <w:t>функций букв е, ё, ю, я, в словах с разделительными ь, ъ, в словах с непроизносимыми</w:t>
      </w:r>
      <w:r w:rsidRPr="001F1BC5">
        <w:rPr>
          <w:spacing w:val="1"/>
          <w:sz w:val="26"/>
        </w:rPr>
        <w:t xml:space="preserve"> </w:t>
      </w:r>
      <w:r w:rsidRPr="001F1BC5">
        <w:rPr>
          <w:sz w:val="26"/>
        </w:rPr>
        <w:t>согласными;</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различать однокоренные</w:t>
      </w:r>
      <w:r w:rsidRPr="001F1BC5">
        <w:rPr>
          <w:spacing w:val="-2"/>
          <w:sz w:val="26"/>
        </w:rPr>
        <w:t xml:space="preserve"> </w:t>
      </w:r>
      <w:r w:rsidRPr="001F1BC5">
        <w:rPr>
          <w:sz w:val="26"/>
        </w:rPr>
        <w:t>слова</w:t>
      </w:r>
      <w:r w:rsidRPr="001F1BC5">
        <w:rPr>
          <w:spacing w:val="-2"/>
          <w:sz w:val="26"/>
        </w:rPr>
        <w:t xml:space="preserve"> </w:t>
      </w:r>
      <w:r w:rsidRPr="001F1BC5">
        <w:rPr>
          <w:sz w:val="26"/>
        </w:rPr>
        <w:t>и</w:t>
      </w:r>
      <w:r w:rsidRPr="001F1BC5">
        <w:rPr>
          <w:spacing w:val="-1"/>
          <w:sz w:val="26"/>
        </w:rPr>
        <w:t xml:space="preserve"> </w:t>
      </w:r>
      <w:r w:rsidRPr="001F1BC5">
        <w:rPr>
          <w:sz w:val="26"/>
        </w:rPr>
        <w:t>формы</w:t>
      </w:r>
      <w:r w:rsidRPr="001F1BC5">
        <w:rPr>
          <w:spacing w:val="-1"/>
          <w:sz w:val="26"/>
        </w:rPr>
        <w:t xml:space="preserve"> </w:t>
      </w:r>
      <w:r w:rsidRPr="001F1BC5">
        <w:rPr>
          <w:sz w:val="26"/>
        </w:rPr>
        <w:t>одного</w:t>
      </w:r>
      <w:r w:rsidRPr="001F1BC5">
        <w:rPr>
          <w:spacing w:val="-2"/>
          <w:sz w:val="26"/>
        </w:rPr>
        <w:t xml:space="preserve"> </w:t>
      </w:r>
      <w:r w:rsidRPr="001F1BC5">
        <w:rPr>
          <w:sz w:val="26"/>
        </w:rPr>
        <w:t>и</w:t>
      </w:r>
      <w:r w:rsidRPr="001F1BC5">
        <w:rPr>
          <w:spacing w:val="-2"/>
          <w:sz w:val="26"/>
        </w:rPr>
        <w:t xml:space="preserve"> </w:t>
      </w:r>
      <w:r w:rsidRPr="001F1BC5">
        <w:rPr>
          <w:sz w:val="26"/>
        </w:rPr>
        <w:t>того</w:t>
      </w:r>
      <w:r w:rsidRPr="001F1BC5">
        <w:rPr>
          <w:spacing w:val="-2"/>
          <w:sz w:val="26"/>
        </w:rPr>
        <w:t xml:space="preserve"> </w:t>
      </w:r>
      <w:r w:rsidRPr="001F1BC5">
        <w:rPr>
          <w:sz w:val="26"/>
        </w:rPr>
        <w:t>же</w:t>
      </w:r>
      <w:r w:rsidRPr="001F1BC5">
        <w:rPr>
          <w:spacing w:val="-2"/>
          <w:sz w:val="26"/>
        </w:rPr>
        <w:t xml:space="preserve"> </w:t>
      </w:r>
      <w:r w:rsidRPr="001F1BC5">
        <w:rPr>
          <w:sz w:val="26"/>
        </w:rPr>
        <w:t>слова;</w:t>
      </w:r>
    </w:p>
    <w:p w:rsidR="00DE11BA" w:rsidRPr="001F1BC5" w:rsidRDefault="00DE11BA" w:rsidP="00DE11BA">
      <w:pPr>
        <w:numPr>
          <w:ilvl w:val="0"/>
          <w:numId w:val="5"/>
        </w:numPr>
        <w:tabs>
          <w:tab w:val="left" w:pos="645"/>
        </w:tabs>
        <w:spacing w:before="1"/>
        <w:ind w:right="114"/>
        <w:jc w:val="both"/>
        <w:rPr>
          <w:sz w:val="26"/>
        </w:rPr>
      </w:pPr>
      <w:r w:rsidRPr="001F1BC5">
        <w:rPr>
          <w:sz w:val="26"/>
        </w:rPr>
        <w:t>различать однокоренные слова и слова с омонимичными корнями (без называния</w:t>
      </w:r>
      <w:r w:rsidRPr="001F1BC5">
        <w:rPr>
          <w:spacing w:val="1"/>
          <w:sz w:val="26"/>
        </w:rPr>
        <w:t xml:space="preserve"> </w:t>
      </w:r>
      <w:r w:rsidRPr="001F1BC5">
        <w:rPr>
          <w:sz w:val="26"/>
        </w:rPr>
        <w:t>термина);</w:t>
      </w:r>
      <w:r w:rsidRPr="001F1BC5">
        <w:rPr>
          <w:spacing w:val="1"/>
          <w:sz w:val="26"/>
        </w:rPr>
        <w:t xml:space="preserve"> </w:t>
      </w:r>
      <w:r w:rsidRPr="001F1BC5">
        <w:rPr>
          <w:sz w:val="26"/>
        </w:rPr>
        <w:t>различать</w:t>
      </w:r>
      <w:r w:rsidRPr="001F1BC5">
        <w:rPr>
          <w:spacing w:val="-1"/>
          <w:sz w:val="26"/>
        </w:rPr>
        <w:t xml:space="preserve"> </w:t>
      </w:r>
      <w:r w:rsidRPr="001F1BC5">
        <w:rPr>
          <w:sz w:val="26"/>
        </w:rPr>
        <w:t>однокоренные</w:t>
      </w:r>
      <w:r w:rsidRPr="001F1BC5">
        <w:rPr>
          <w:spacing w:val="-1"/>
          <w:sz w:val="26"/>
        </w:rPr>
        <w:t xml:space="preserve"> </w:t>
      </w:r>
      <w:r w:rsidRPr="001F1BC5">
        <w:rPr>
          <w:sz w:val="26"/>
        </w:rPr>
        <w:t>слова</w:t>
      </w:r>
      <w:r w:rsidRPr="001F1BC5">
        <w:rPr>
          <w:spacing w:val="-2"/>
          <w:sz w:val="26"/>
        </w:rPr>
        <w:t xml:space="preserve"> </w:t>
      </w:r>
      <w:r w:rsidRPr="001F1BC5">
        <w:rPr>
          <w:sz w:val="26"/>
        </w:rPr>
        <w:t>и</w:t>
      </w:r>
      <w:r w:rsidRPr="001F1BC5">
        <w:rPr>
          <w:spacing w:val="2"/>
          <w:sz w:val="26"/>
        </w:rPr>
        <w:t xml:space="preserve"> </w:t>
      </w:r>
      <w:r w:rsidRPr="001F1BC5">
        <w:rPr>
          <w:sz w:val="26"/>
        </w:rPr>
        <w:t>синонимы;</w:t>
      </w:r>
    </w:p>
    <w:p w:rsidR="00DE11BA" w:rsidRPr="001F1BC5" w:rsidRDefault="00DE11BA" w:rsidP="00DE11BA">
      <w:pPr>
        <w:numPr>
          <w:ilvl w:val="0"/>
          <w:numId w:val="5"/>
        </w:numPr>
        <w:tabs>
          <w:tab w:val="left" w:pos="645"/>
        </w:tabs>
        <w:ind w:right="103"/>
        <w:jc w:val="both"/>
        <w:rPr>
          <w:sz w:val="26"/>
        </w:rPr>
      </w:pPr>
      <w:r w:rsidRPr="001F1BC5">
        <w:rPr>
          <w:sz w:val="26"/>
        </w:rPr>
        <w:t>находить</w:t>
      </w:r>
      <w:r w:rsidRPr="001F1BC5">
        <w:rPr>
          <w:spacing w:val="1"/>
          <w:sz w:val="26"/>
        </w:rPr>
        <w:t xml:space="preserve"> </w:t>
      </w:r>
      <w:r w:rsidRPr="001F1BC5">
        <w:rPr>
          <w:sz w:val="26"/>
        </w:rPr>
        <w:t>в</w:t>
      </w:r>
      <w:r w:rsidRPr="001F1BC5">
        <w:rPr>
          <w:spacing w:val="1"/>
          <w:sz w:val="26"/>
        </w:rPr>
        <w:t xml:space="preserve"> </w:t>
      </w:r>
      <w:r w:rsidRPr="001F1BC5">
        <w:rPr>
          <w:sz w:val="26"/>
        </w:rPr>
        <w:t>словах</w:t>
      </w:r>
      <w:r w:rsidRPr="001F1BC5">
        <w:rPr>
          <w:spacing w:val="1"/>
          <w:sz w:val="26"/>
        </w:rPr>
        <w:t xml:space="preserve"> </w:t>
      </w:r>
      <w:r w:rsidRPr="001F1BC5">
        <w:rPr>
          <w:sz w:val="26"/>
        </w:rPr>
        <w:t>с</w:t>
      </w:r>
      <w:r w:rsidRPr="001F1BC5">
        <w:rPr>
          <w:spacing w:val="1"/>
          <w:sz w:val="26"/>
        </w:rPr>
        <w:t xml:space="preserve"> </w:t>
      </w:r>
      <w:r w:rsidRPr="001F1BC5">
        <w:rPr>
          <w:sz w:val="26"/>
        </w:rPr>
        <w:t>однозначно</w:t>
      </w:r>
      <w:r w:rsidRPr="001F1BC5">
        <w:rPr>
          <w:spacing w:val="1"/>
          <w:sz w:val="26"/>
        </w:rPr>
        <w:t xml:space="preserve"> </w:t>
      </w:r>
      <w:r w:rsidRPr="001F1BC5">
        <w:rPr>
          <w:sz w:val="26"/>
        </w:rPr>
        <w:t>выделяемыми</w:t>
      </w:r>
      <w:r w:rsidRPr="001F1BC5">
        <w:rPr>
          <w:spacing w:val="1"/>
          <w:sz w:val="26"/>
        </w:rPr>
        <w:t xml:space="preserve"> </w:t>
      </w:r>
      <w:r w:rsidRPr="001F1BC5">
        <w:rPr>
          <w:sz w:val="26"/>
        </w:rPr>
        <w:t>морфемами</w:t>
      </w:r>
      <w:r w:rsidRPr="001F1BC5">
        <w:rPr>
          <w:spacing w:val="1"/>
          <w:sz w:val="26"/>
        </w:rPr>
        <w:t xml:space="preserve"> </w:t>
      </w:r>
      <w:r w:rsidRPr="001F1BC5">
        <w:rPr>
          <w:sz w:val="26"/>
        </w:rPr>
        <w:t>окончание,</w:t>
      </w:r>
      <w:r w:rsidRPr="001F1BC5">
        <w:rPr>
          <w:spacing w:val="1"/>
          <w:sz w:val="26"/>
        </w:rPr>
        <w:t xml:space="preserve"> </w:t>
      </w:r>
      <w:r w:rsidRPr="001F1BC5">
        <w:rPr>
          <w:sz w:val="26"/>
        </w:rPr>
        <w:t>корень,</w:t>
      </w:r>
      <w:r w:rsidRPr="001F1BC5">
        <w:rPr>
          <w:spacing w:val="1"/>
          <w:sz w:val="26"/>
        </w:rPr>
        <w:t xml:space="preserve"> </w:t>
      </w:r>
      <w:r w:rsidRPr="001F1BC5">
        <w:rPr>
          <w:sz w:val="26"/>
        </w:rPr>
        <w:t>приставку,</w:t>
      </w:r>
      <w:r w:rsidRPr="001F1BC5">
        <w:rPr>
          <w:spacing w:val="-2"/>
          <w:sz w:val="26"/>
        </w:rPr>
        <w:t xml:space="preserve"> </w:t>
      </w:r>
      <w:r w:rsidRPr="001F1BC5">
        <w:rPr>
          <w:sz w:val="26"/>
        </w:rPr>
        <w:t>суффикс;</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выявлять</w:t>
      </w:r>
      <w:r w:rsidRPr="001F1BC5">
        <w:rPr>
          <w:spacing w:val="-5"/>
          <w:sz w:val="26"/>
        </w:rPr>
        <w:t xml:space="preserve"> </w:t>
      </w:r>
      <w:r w:rsidRPr="001F1BC5">
        <w:rPr>
          <w:sz w:val="26"/>
        </w:rPr>
        <w:t>случаи</w:t>
      </w:r>
      <w:r w:rsidRPr="001F1BC5">
        <w:rPr>
          <w:spacing w:val="-3"/>
          <w:sz w:val="26"/>
        </w:rPr>
        <w:t xml:space="preserve"> </w:t>
      </w:r>
      <w:r w:rsidRPr="001F1BC5">
        <w:rPr>
          <w:sz w:val="26"/>
        </w:rPr>
        <w:t>употребления</w:t>
      </w:r>
      <w:r w:rsidRPr="001F1BC5">
        <w:rPr>
          <w:spacing w:val="-3"/>
          <w:sz w:val="26"/>
        </w:rPr>
        <w:t xml:space="preserve"> </w:t>
      </w:r>
      <w:r w:rsidRPr="001F1BC5">
        <w:rPr>
          <w:sz w:val="26"/>
        </w:rPr>
        <w:t>синонимов</w:t>
      </w:r>
      <w:r w:rsidRPr="001F1BC5">
        <w:rPr>
          <w:spacing w:val="1"/>
          <w:sz w:val="26"/>
        </w:rPr>
        <w:t xml:space="preserve"> </w:t>
      </w:r>
      <w:r w:rsidRPr="001F1BC5">
        <w:rPr>
          <w:sz w:val="26"/>
        </w:rPr>
        <w:t>и</w:t>
      </w:r>
      <w:r w:rsidRPr="001F1BC5">
        <w:rPr>
          <w:spacing w:val="-4"/>
          <w:sz w:val="26"/>
        </w:rPr>
        <w:t xml:space="preserve"> </w:t>
      </w:r>
      <w:r w:rsidRPr="001F1BC5">
        <w:rPr>
          <w:sz w:val="26"/>
        </w:rPr>
        <w:t>антонимов;</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подбирать</w:t>
      </w:r>
      <w:r w:rsidRPr="001F1BC5">
        <w:rPr>
          <w:spacing w:val="-2"/>
          <w:sz w:val="26"/>
        </w:rPr>
        <w:t xml:space="preserve"> </w:t>
      </w:r>
      <w:r w:rsidRPr="001F1BC5">
        <w:rPr>
          <w:sz w:val="26"/>
        </w:rPr>
        <w:t>синонимы и</w:t>
      </w:r>
      <w:r w:rsidRPr="001F1BC5">
        <w:rPr>
          <w:spacing w:val="-3"/>
          <w:sz w:val="26"/>
        </w:rPr>
        <w:t xml:space="preserve"> </w:t>
      </w:r>
      <w:r w:rsidRPr="001F1BC5">
        <w:rPr>
          <w:sz w:val="26"/>
        </w:rPr>
        <w:t>антонимы</w:t>
      </w:r>
      <w:r w:rsidRPr="001F1BC5">
        <w:rPr>
          <w:spacing w:val="-3"/>
          <w:sz w:val="26"/>
        </w:rPr>
        <w:t xml:space="preserve"> </w:t>
      </w:r>
      <w:r w:rsidRPr="001F1BC5">
        <w:rPr>
          <w:sz w:val="26"/>
        </w:rPr>
        <w:t>к</w:t>
      </w:r>
      <w:r w:rsidRPr="001F1BC5">
        <w:rPr>
          <w:spacing w:val="-1"/>
          <w:sz w:val="26"/>
        </w:rPr>
        <w:t xml:space="preserve"> </w:t>
      </w:r>
      <w:r w:rsidRPr="001F1BC5">
        <w:rPr>
          <w:sz w:val="26"/>
        </w:rPr>
        <w:t>словам</w:t>
      </w:r>
      <w:r w:rsidRPr="001F1BC5">
        <w:rPr>
          <w:spacing w:val="61"/>
          <w:sz w:val="26"/>
        </w:rPr>
        <w:t xml:space="preserve"> </w:t>
      </w:r>
      <w:r w:rsidRPr="001F1BC5">
        <w:rPr>
          <w:sz w:val="26"/>
        </w:rPr>
        <w:t>разных</w:t>
      </w:r>
      <w:r w:rsidRPr="001F1BC5">
        <w:rPr>
          <w:spacing w:val="61"/>
          <w:sz w:val="26"/>
        </w:rPr>
        <w:t xml:space="preserve"> </w:t>
      </w:r>
      <w:r w:rsidRPr="001F1BC5">
        <w:rPr>
          <w:sz w:val="26"/>
        </w:rPr>
        <w:t>частей речи;</w:t>
      </w:r>
    </w:p>
    <w:p w:rsidR="00DE11BA" w:rsidRPr="001F1BC5" w:rsidRDefault="00DE11BA" w:rsidP="00DE11BA">
      <w:pPr>
        <w:numPr>
          <w:ilvl w:val="0"/>
          <w:numId w:val="5"/>
        </w:numPr>
        <w:tabs>
          <w:tab w:val="left" w:pos="645"/>
        </w:tabs>
        <w:spacing w:before="1"/>
        <w:ind w:right="112"/>
        <w:jc w:val="both"/>
        <w:rPr>
          <w:sz w:val="26"/>
        </w:rPr>
      </w:pPr>
      <w:r w:rsidRPr="001F1BC5">
        <w:rPr>
          <w:sz w:val="26"/>
        </w:rPr>
        <w:t>распознавать</w:t>
      </w:r>
      <w:r w:rsidRPr="001F1BC5">
        <w:rPr>
          <w:spacing w:val="1"/>
          <w:sz w:val="26"/>
        </w:rPr>
        <w:t xml:space="preserve"> </w:t>
      </w:r>
      <w:r w:rsidRPr="001F1BC5">
        <w:rPr>
          <w:sz w:val="26"/>
        </w:rPr>
        <w:t>слова,</w:t>
      </w:r>
      <w:r w:rsidRPr="001F1BC5">
        <w:rPr>
          <w:spacing w:val="1"/>
          <w:sz w:val="26"/>
        </w:rPr>
        <w:t xml:space="preserve"> </w:t>
      </w:r>
      <w:r w:rsidRPr="001F1BC5">
        <w:rPr>
          <w:sz w:val="26"/>
        </w:rPr>
        <w:t>употреблённые</w:t>
      </w:r>
      <w:r w:rsidRPr="001F1BC5">
        <w:rPr>
          <w:spacing w:val="1"/>
          <w:sz w:val="26"/>
        </w:rPr>
        <w:t xml:space="preserve"> </w:t>
      </w:r>
      <w:r w:rsidRPr="001F1BC5">
        <w:rPr>
          <w:sz w:val="26"/>
        </w:rPr>
        <w:t>в</w:t>
      </w:r>
      <w:r w:rsidRPr="001F1BC5">
        <w:rPr>
          <w:spacing w:val="1"/>
          <w:sz w:val="26"/>
        </w:rPr>
        <w:t xml:space="preserve"> </w:t>
      </w:r>
      <w:r w:rsidRPr="001F1BC5">
        <w:rPr>
          <w:sz w:val="26"/>
        </w:rPr>
        <w:t>прямом</w:t>
      </w:r>
      <w:r w:rsidRPr="001F1BC5">
        <w:rPr>
          <w:spacing w:val="1"/>
          <w:sz w:val="26"/>
        </w:rPr>
        <w:t xml:space="preserve"> </w:t>
      </w:r>
      <w:r w:rsidRPr="001F1BC5">
        <w:rPr>
          <w:sz w:val="26"/>
        </w:rPr>
        <w:t>и</w:t>
      </w:r>
      <w:r w:rsidRPr="001F1BC5">
        <w:rPr>
          <w:spacing w:val="1"/>
          <w:sz w:val="26"/>
        </w:rPr>
        <w:t xml:space="preserve"> </w:t>
      </w:r>
      <w:r w:rsidRPr="001F1BC5">
        <w:rPr>
          <w:sz w:val="26"/>
        </w:rPr>
        <w:t>переносном</w:t>
      </w:r>
      <w:r w:rsidRPr="001F1BC5">
        <w:rPr>
          <w:spacing w:val="1"/>
          <w:sz w:val="26"/>
        </w:rPr>
        <w:t xml:space="preserve"> </w:t>
      </w:r>
      <w:r w:rsidRPr="001F1BC5">
        <w:rPr>
          <w:sz w:val="26"/>
        </w:rPr>
        <w:t>значении</w:t>
      </w:r>
      <w:r w:rsidRPr="001F1BC5">
        <w:rPr>
          <w:spacing w:val="1"/>
          <w:sz w:val="26"/>
        </w:rPr>
        <w:t xml:space="preserve"> </w:t>
      </w:r>
      <w:r w:rsidRPr="001F1BC5">
        <w:rPr>
          <w:sz w:val="26"/>
        </w:rPr>
        <w:t>(простые</w:t>
      </w:r>
      <w:r w:rsidRPr="001F1BC5">
        <w:rPr>
          <w:spacing w:val="-62"/>
          <w:sz w:val="26"/>
        </w:rPr>
        <w:t xml:space="preserve"> </w:t>
      </w:r>
      <w:r w:rsidRPr="001F1BC5">
        <w:rPr>
          <w:sz w:val="26"/>
        </w:rPr>
        <w:t>случаи);</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определять</w:t>
      </w:r>
      <w:r w:rsidRPr="001F1BC5">
        <w:rPr>
          <w:spacing w:val="-4"/>
          <w:sz w:val="26"/>
        </w:rPr>
        <w:t xml:space="preserve"> </w:t>
      </w:r>
      <w:r w:rsidRPr="001F1BC5">
        <w:rPr>
          <w:sz w:val="26"/>
        </w:rPr>
        <w:t>значение слова в</w:t>
      </w:r>
      <w:r w:rsidRPr="001F1BC5">
        <w:rPr>
          <w:spacing w:val="-3"/>
          <w:sz w:val="26"/>
        </w:rPr>
        <w:t xml:space="preserve"> </w:t>
      </w:r>
      <w:r w:rsidRPr="001F1BC5">
        <w:rPr>
          <w:sz w:val="26"/>
        </w:rPr>
        <w:t>тексте;</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распознавать</w:t>
      </w:r>
      <w:r w:rsidRPr="001F1BC5">
        <w:rPr>
          <w:spacing w:val="-5"/>
          <w:sz w:val="26"/>
        </w:rPr>
        <w:t xml:space="preserve"> </w:t>
      </w:r>
      <w:r w:rsidRPr="001F1BC5">
        <w:rPr>
          <w:sz w:val="26"/>
        </w:rPr>
        <w:t>имена</w:t>
      </w:r>
      <w:r w:rsidRPr="001F1BC5">
        <w:rPr>
          <w:spacing w:val="-4"/>
          <w:sz w:val="26"/>
        </w:rPr>
        <w:t xml:space="preserve"> </w:t>
      </w:r>
      <w:r w:rsidRPr="001F1BC5">
        <w:rPr>
          <w:sz w:val="26"/>
        </w:rPr>
        <w:t>существительные;</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определять</w:t>
      </w:r>
      <w:r w:rsidRPr="001F1BC5">
        <w:rPr>
          <w:spacing w:val="-3"/>
          <w:sz w:val="26"/>
        </w:rPr>
        <w:t xml:space="preserve"> </w:t>
      </w:r>
      <w:r w:rsidRPr="001F1BC5">
        <w:rPr>
          <w:sz w:val="26"/>
        </w:rPr>
        <w:t>грамматические</w:t>
      </w:r>
      <w:r w:rsidRPr="001F1BC5">
        <w:rPr>
          <w:spacing w:val="-3"/>
          <w:sz w:val="26"/>
        </w:rPr>
        <w:t xml:space="preserve"> </w:t>
      </w:r>
      <w:r w:rsidRPr="001F1BC5">
        <w:rPr>
          <w:sz w:val="26"/>
        </w:rPr>
        <w:t>признаки</w:t>
      </w:r>
      <w:r w:rsidRPr="001F1BC5">
        <w:rPr>
          <w:spacing w:val="-3"/>
          <w:sz w:val="26"/>
        </w:rPr>
        <w:t xml:space="preserve"> </w:t>
      </w:r>
      <w:r w:rsidRPr="001F1BC5">
        <w:rPr>
          <w:sz w:val="26"/>
        </w:rPr>
        <w:t>имён</w:t>
      </w:r>
      <w:r w:rsidRPr="001F1BC5">
        <w:rPr>
          <w:spacing w:val="-4"/>
          <w:sz w:val="26"/>
        </w:rPr>
        <w:t xml:space="preserve"> </w:t>
      </w:r>
      <w:r w:rsidRPr="001F1BC5">
        <w:rPr>
          <w:sz w:val="26"/>
        </w:rPr>
        <w:t>существительных:</w:t>
      </w:r>
      <w:r w:rsidRPr="001F1BC5">
        <w:rPr>
          <w:spacing w:val="-1"/>
          <w:sz w:val="26"/>
        </w:rPr>
        <w:t xml:space="preserve"> </w:t>
      </w:r>
      <w:r w:rsidRPr="001F1BC5">
        <w:rPr>
          <w:sz w:val="26"/>
        </w:rPr>
        <w:t>род,</w:t>
      </w:r>
      <w:r w:rsidRPr="001F1BC5">
        <w:rPr>
          <w:spacing w:val="-3"/>
          <w:sz w:val="26"/>
        </w:rPr>
        <w:t xml:space="preserve"> </w:t>
      </w:r>
      <w:r w:rsidRPr="001F1BC5">
        <w:rPr>
          <w:sz w:val="26"/>
        </w:rPr>
        <w:t>число,</w:t>
      </w:r>
      <w:r w:rsidRPr="001F1BC5">
        <w:rPr>
          <w:spacing w:val="-4"/>
          <w:sz w:val="26"/>
        </w:rPr>
        <w:t xml:space="preserve"> </w:t>
      </w:r>
      <w:r w:rsidRPr="001F1BC5">
        <w:rPr>
          <w:sz w:val="26"/>
        </w:rPr>
        <w:t>падеж;</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склонять</w:t>
      </w:r>
      <w:r w:rsidRPr="001F1BC5">
        <w:rPr>
          <w:spacing w:val="-4"/>
          <w:sz w:val="26"/>
        </w:rPr>
        <w:t xml:space="preserve"> </w:t>
      </w:r>
      <w:r w:rsidRPr="001F1BC5">
        <w:rPr>
          <w:sz w:val="26"/>
        </w:rPr>
        <w:t>в</w:t>
      </w:r>
      <w:r w:rsidRPr="001F1BC5">
        <w:rPr>
          <w:spacing w:val="-4"/>
          <w:sz w:val="26"/>
        </w:rPr>
        <w:t xml:space="preserve"> </w:t>
      </w:r>
      <w:r w:rsidRPr="001F1BC5">
        <w:rPr>
          <w:sz w:val="26"/>
        </w:rPr>
        <w:t>единственном</w:t>
      </w:r>
      <w:r w:rsidRPr="001F1BC5">
        <w:rPr>
          <w:spacing w:val="-4"/>
          <w:sz w:val="26"/>
        </w:rPr>
        <w:t xml:space="preserve"> </w:t>
      </w:r>
      <w:r w:rsidRPr="001F1BC5">
        <w:rPr>
          <w:sz w:val="26"/>
        </w:rPr>
        <w:t>числе</w:t>
      </w:r>
      <w:r w:rsidRPr="001F1BC5">
        <w:rPr>
          <w:spacing w:val="-4"/>
          <w:sz w:val="26"/>
        </w:rPr>
        <w:t xml:space="preserve"> </w:t>
      </w:r>
      <w:r w:rsidRPr="001F1BC5">
        <w:rPr>
          <w:sz w:val="26"/>
        </w:rPr>
        <w:t>имена</w:t>
      </w:r>
      <w:r w:rsidRPr="001F1BC5">
        <w:rPr>
          <w:spacing w:val="-3"/>
          <w:sz w:val="26"/>
        </w:rPr>
        <w:t xml:space="preserve"> </w:t>
      </w:r>
      <w:r w:rsidRPr="001F1BC5">
        <w:rPr>
          <w:sz w:val="26"/>
        </w:rPr>
        <w:t>существительные</w:t>
      </w:r>
      <w:r w:rsidRPr="001F1BC5">
        <w:rPr>
          <w:spacing w:val="-4"/>
          <w:sz w:val="26"/>
        </w:rPr>
        <w:t xml:space="preserve"> </w:t>
      </w:r>
      <w:r w:rsidRPr="001F1BC5">
        <w:rPr>
          <w:sz w:val="26"/>
        </w:rPr>
        <w:t>с</w:t>
      </w:r>
      <w:r w:rsidRPr="001F1BC5">
        <w:rPr>
          <w:spacing w:val="-4"/>
          <w:sz w:val="26"/>
        </w:rPr>
        <w:t xml:space="preserve"> </w:t>
      </w:r>
      <w:r w:rsidRPr="001F1BC5">
        <w:rPr>
          <w:sz w:val="26"/>
        </w:rPr>
        <w:t>ударными</w:t>
      </w:r>
      <w:r w:rsidRPr="001F1BC5">
        <w:rPr>
          <w:spacing w:val="-4"/>
          <w:sz w:val="26"/>
        </w:rPr>
        <w:t xml:space="preserve"> </w:t>
      </w:r>
      <w:r w:rsidRPr="001F1BC5">
        <w:rPr>
          <w:sz w:val="26"/>
        </w:rPr>
        <w:t>окончаниями;</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распознавать</w:t>
      </w:r>
      <w:r w:rsidRPr="001F1BC5">
        <w:rPr>
          <w:spacing w:val="-6"/>
          <w:sz w:val="26"/>
        </w:rPr>
        <w:t xml:space="preserve"> </w:t>
      </w:r>
      <w:r w:rsidRPr="001F1BC5">
        <w:rPr>
          <w:sz w:val="26"/>
        </w:rPr>
        <w:t>имена</w:t>
      </w:r>
      <w:r w:rsidRPr="001F1BC5">
        <w:rPr>
          <w:spacing w:val="-4"/>
          <w:sz w:val="26"/>
        </w:rPr>
        <w:t xml:space="preserve"> </w:t>
      </w:r>
      <w:r w:rsidRPr="001F1BC5">
        <w:rPr>
          <w:sz w:val="26"/>
        </w:rPr>
        <w:t>прилагательные;</w:t>
      </w:r>
    </w:p>
    <w:p w:rsidR="00DE11BA" w:rsidRPr="001F1BC5" w:rsidRDefault="00DE11BA" w:rsidP="00DE11BA">
      <w:pPr>
        <w:numPr>
          <w:ilvl w:val="0"/>
          <w:numId w:val="5"/>
        </w:numPr>
        <w:tabs>
          <w:tab w:val="left" w:pos="644"/>
          <w:tab w:val="left" w:pos="645"/>
        </w:tabs>
        <w:spacing w:before="2"/>
        <w:ind w:left="644"/>
        <w:rPr>
          <w:sz w:val="26"/>
        </w:rPr>
      </w:pPr>
      <w:r w:rsidRPr="001F1BC5">
        <w:rPr>
          <w:sz w:val="26"/>
        </w:rPr>
        <w:t>определять</w:t>
      </w:r>
      <w:r w:rsidRPr="001F1BC5">
        <w:rPr>
          <w:spacing w:val="-3"/>
          <w:sz w:val="26"/>
        </w:rPr>
        <w:t xml:space="preserve"> </w:t>
      </w:r>
      <w:r w:rsidRPr="001F1BC5">
        <w:rPr>
          <w:sz w:val="26"/>
        </w:rPr>
        <w:t>грамматические</w:t>
      </w:r>
      <w:r w:rsidRPr="001F1BC5">
        <w:rPr>
          <w:spacing w:val="-3"/>
          <w:sz w:val="26"/>
        </w:rPr>
        <w:t xml:space="preserve"> </w:t>
      </w:r>
      <w:r w:rsidRPr="001F1BC5">
        <w:rPr>
          <w:sz w:val="26"/>
        </w:rPr>
        <w:t>признаки</w:t>
      </w:r>
      <w:r w:rsidRPr="001F1BC5">
        <w:rPr>
          <w:spacing w:val="-4"/>
          <w:sz w:val="26"/>
        </w:rPr>
        <w:t xml:space="preserve"> </w:t>
      </w:r>
      <w:r w:rsidRPr="001F1BC5">
        <w:rPr>
          <w:sz w:val="26"/>
        </w:rPr>
        <w:t>имён</w:t>
      </w:r>
      <w:r w:rsidRPr="001F1BC5">
        <w:rPr>
          <w:spacing w:val="-3"/>
          <w:sz w:val="26"/>
        </w:rPr>
        <w:t xml:space="preserve"> </w:t>
      </w:r>
      <w:r w:rsidRPr="001F1BC5">
        <w:rPr>
          <w:sz w:val="26"/>
        </w:rPr>
        <w:t>прилагательных:</w:t>
      </w:r>
      <w:r w:rsidRPr="001F1BC5">
        <w:rPr>
          <w:spacing w:val="-3"/>
          <w:sz w:val="26"/>
        </w:rPr>
        <w:t xml:space="preserve"> </w:t>
      </w:r>
      <w:r w:rsidRPr="001F1BC5">
        <w:rPr>
          <w:sz w:val="26"/>
        </w:rPr>
        <w:t>род,</w:t>
      </w:r>
      <w:r w:rsidRPr="001F1BC5">
        <w:rPr>
          <w:spacing w:val="-4"/>
          <w:sz w:val="26"/>
        </w:rPr>
        <w:t xml:space="preserve"> </w:t>
      </w:r>
      <w:r w:rsidRPr="001F1BC5">
        <w:rPr>
          <w:sz w:val="26"/>
        </w:rPr>
        <w:t>число,</w:t>
      </w:r>
      <w:r w:rsidRPr="001F1BC5">
        <w:rPr>
          <w:spacing w:val="-3"/>
          <w:sz w:val="26"/>
        </w:rPr>
        <w:t xml:space="preserve"> </w:t>
      </w:r>
      <w:r w:rsidRPr="001F1BC5">
        <w:rPr>
          <w:sz w:val="26"/>
        </w:rPr>
        <w:t>падеж;</w:t>
      </w:r>
    </w:p>
    <w:p w:rsidR="00DE11BA" w:rsidRPr="001F1BC5" w:rsidRDefault="00DE11BA" w:rsidP="00DE11BA">
      <w:pPr>
        <w:numPr>
          <w:ilvl w:val="0"/>
          <w:numId w:val="5"/>
        </w:numPr>
        <w:tabs>
          <w:tab w:val="left" w:pos="644"/>
          <w:tab w:val="left" w:pos="645"/>
        </w:tabs>
        <w:spacing w:before="1"/>
        <w:ind w:right="115"/>
        <w:rPr>
          <w:sz w:val="26"/>
        </w:rPr>
      </w:pPr>
      <w:r w:rsidRPr="001F1BC5">
        <w:rPr>
          <w:sz w:val="26"/>
        </w:rPr>
        <w:t>изменять</w:t>
      </w:r>
      <w:r w:rsidRPr="001F1BC5">
        <w:rPr>
          <w:spacing w:val="26"/>
          <w:sz w:val="26"/>
        </w:rPr>
        <w:t xml:space="preserve"> </w:t>
      </w:r>
      <w:r w:rsidRPr="001F1BC5">
        <w:rPr>
          <w:sz w:val="26"/>
        </w:rPr>
        <w:t>имена</w:t>
      </w:r>
      <w:r w:rsidRPr="001F1BC5">
        <w:rPr>
          <w:spacing w:val="27"/>
          <w:sz w:val="26"/>
        </w:rPr>
        <w:t xml:space="preserve"> </w:t>
      </w:r>
      <w:r w:rsidRPr="001F1BC5">
        <w:rPr>
          <w:sz w:val="26"/>
        </w:rPr>
        <w:t>прилагательные</w:t>
      </w:r>
      <w:r w:rsidRPr="001F1BC5">
        <w:rPr>
          <w:spacing w:val="27"/>
          <w:sz w:val="26"/>
        </w:rPr>
        <w:t xml:space="preserve"> </w:t>
      </w:r>
      <w:r w:rsidRPr="001F1BC5">
        <w:rPr>
          <w:sz w:val="26"/>
        </w:rPr>
        <w:t>по</w:t>
      </w:r>
      <w:r w:rsidRPr="001F1BC5">
        <w:rPr>
          <w:spacing w:val="27"/>
          <w:sz w:val="26"/>
        </w:rPr>
        <w:t xml:space="preserve"> </w:t>
      </w:r>
      <w:r w:rsidRPr="001F1BC5">
        <w:rPr>
          <w:sz w:val="26"/>
        </w:rPr>
        <w:t>падежам,</w:t>
      </w:r>
      <w:r w:rsidRPr="001F1BC5">
        <w:rPr>
          <w:spacing w:val="26"/>
          <w:sz w:val="26"/>
        </w:rPr>
        <w:t xml:space="preserve"> </w:t>
      </w:r>
      <w:r w:rsidRPr="001F1BC5">
        <w:rPr>
          <w:sz w:val="26"/>
        </w:rPr>
        <w:t>числам,</w:t>
      </w:r>
      <w:r w:rsidRPr="001F1BC5">
        <w:rPr>
          <w:spacing w:val="27"/>
          <w:sz w:val="26"/>
        </w:rPr>
        <w:t xml:space="preserve"> </w:t>
      </w:r>
      <w:r w:rsidRPr="001F1BC5">
        <w:rPr>
          <w:sz w:val="26"/>
        </w:rPr>
        <w:t>родам</w:t>
      </w:r>
      <w:r w:rsidRPr="001F1BC5">
        <w:rPr>
          <w:spacing w:val="26"/>
          <w:sz w:val="26"/>
        </w:rPr>
        <w:t xml:space="preserve"> </w:t>
      </w:r>
      <w:r w:rsidRPr="001F1BC5">
        <w:rPr>
          <w:sz w:val="26"/>
        </w:rPr>
        <w:t>(в</w:t>
      </w:r>
      <w:r w:rsidRPr="001F1BC5">
        <w:rPr>
          <w:spacing w:val="27"/>
          <w:sz w:val="26"/>
        </w:rPr>
        <w:t xml:space="preserve"> </w:t>
      </w:r>
      <w:r w:rsidRPr="001F1BC5">
        <w:rPr>
          <w:sz w:val="26"/>
        </w:rPr>
        <w:t>единственном</w:t>
      </w:r>
      <w:r w:rsidRPr="001F1BC5">
        <w:rPr>
          <w:spacing w:val="-62"/>
          <w:sz w:val="26"/>
        </w:rPr>
        <w:t xml:space="preserve"> </w:t>
      </w:r>
      <w:r w:rsidRPr="001F1BC5">
        <w:rPr>
          <w:sz w:val="26"/>
        </w:rPr>
        <w:t>числе)</w:t>
      </w:r>
      <w:r w:rsidRPr="001F1BC5">
        <w:rPr>
          <w:spacing w:val="-2"/>
          <w:sz w:val="26"/>
        </w:rPr>
        <w:t xml:space="preserve"> </w:t>
      </w:r>
      <w:r w:rsidRPr="001F1BC5">
        <w:rPr>
          <w:sz w:val="26"/>
        </w:rPr>
        <w:t>в</w:t>
      </w:r>
      <w:r w:rsidRPr="001F1BC5">
        <w:rPr>
          <w:spacing w:val="-2"/>
          <w:sz w:val="26"/>
        </w:rPr>
        <w:t xml:space="preserve"> </w:t>
      </w:r>
      <w:r w:rsidRPr="001F1BC5">
        <w:rPr>
          <w:sz w:val="26"/>
        </w:rPr>
        <w:t>соответствии</w:t>
      </w:r>
      <w:r w:rsidRPr="001F1BC5">
        <w:rPr>
          <w:spacing w:val="1"/>
          <w:sz w:val="26"/>
        </w:rPr>
        <w:t xml:space="preserve"> </w:t>
      </w:r>
      <w:r w:rsidRPr="001F1BC5">
        <w:rPr>
          <w:sz w:val="26"/>
        </w:rPr>
        <w:t>с</w:t>
      </w:r>
      <w:r w:rsidRPr="001F1BC5">
        <w:rPr>
          <w:spacing w:val="-1"/>
          <w:sz w:val="26"/>
        </w:rPr>
        <w:t xml:space="preserve"> </w:t>
      </w:r>
      <w:r w:rsidRPr="001F1BC5">
        <w:rPr>
          <w:sz w:val="26"/>
        </w:rPr>
        <w:t>падежом, числом</w:t>
      </w:r>
      <w:r w:rsidRPr="001F1BC5">
        <w:rPr>
          <w:spacing w:val="-2"/>
          <w:sz w:val="26"/>
        </w:rPr>
        <w:t xml:space="preserve"> </w:t>
      </w:r>
      <w:r w:rsidRPr="001F1BC5">
        <w:rPr>
          <w:sz w:val="26"/>
        </w:rPr>
        <w:t>и</w:t>
      </w:r>
      <w:r w:rsidRPr="001F1BC5">
        <w:rPr>
          <w:spacing w:val="2"/>
          <w:sz w:val="26"/>
        </w:rPr>
        <w:t xml:space="preserve"> </w:t>
      </w:r>
      <w:r w:rsidRPr="001F1BC5">
        <w:rPr>
          <w:sz w:val="26"/>
        </w:rPr>
        <w:t>родом</w:t>
      </w:r>
      <w:r w:rsidRPr="001F1BC5">
        <w:rPr>
          <w:spacing w:val="-2"/>
          <w:sz w:val="26"/>
        </w:rPr>
        <w:t xml:space="preserve"> </w:t>
      </w:r>
      <w:r w:rsidRPr="001F1BC5">
        <w:rPr>
          <w:sz w:val="26"/>
        </w:rPr>
        <w:t>имён</w:t>
      </w:r>
      <w:r w:rsidRPr="001F1BC5">
        <w:rPr>
          <w:spacing w:val="-2"/>
          <w:sz w:val="26"/>
        </w:rPr>
        <w:t xml:space="preserve"> </w:t>
      </w:r>
      <w:r w:rsidRPr="001F1BC5">
        <w:rPr>
          <w:sz w:val="26"/>
        </w:rPr>
        <w:t>существительных;</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распознавать</w:t>
      </w:r>
      <w:r w:rsidRPr="001F1BC5">
        <w:rPr>
          <w:spacing w:val="9"/>
          <w:sz w:val="26"/>
        </w:rPr>
        <w:t xml:space="preserve"> </w:t>
      </w:r>
      <w:r w:rsidRPr="001F1BC5">
        <w:rPr>
          <w:sz w:val="26"/>
        </w:rPr>
        <w:t>глаголы;</w:t>
      </w:r>
      <w:r w:rsidRPr="001F1BC5">
        <w:rPr>
          <w:spacing w:val="8"/>
          <w:sz w:val="26"/>
        </w:rPr>
        <w:t xml:space="preserve"> </w:t>
      </w:r>
      <w:r w:rsidRPr="001F1BC5">
        <w:rPr>
          <w:sz w:val="26"/>
        </w:rPr>
        <w:t>различать</w:t>
      </w:r>
      <w:r w:rsidRPr="001F1BC5">
        <w:rPr>
          <w:spacing w:val="7"/>
          <w:sz w:val="26"/>
        </w:rPr>
        <w:t xml:space="preserve"> </w:t>
      </w:r>
      <w:r w:rsidRPr="001F1BC5">
        <w:rPr>
          <w:sz w:val="26"/>
        </w:rPr>
        <w:t>глаголы,</w:t>
      </w:r>
      <w:r w:rsidRPr="001F1BC5">
        <w:rPr>
          <w:spacing w:val="11"/>
          <w:sz w:val="26"/>
        </w:rPr>
        <w:t xml:space="preserve"> </w:t>
      </w:r>
      <w:r w:rsidRPr="001F1BC5">
        <w:rPr>
          <w:sz w:val="26"/>
        </w:rPr>
        <w:t>отвечающие</w:t>
      </w:r>
      <w:r w:rsidRPr="001F1BC5">
        <w:rPr>
          <w:spacing w:val="8"/>
          <w:sz w:val="26"/>
        </w:rPr>
        <w:t xml:space="preserve"> </w:t>
      </w:r>
      <w:r w:rsidRPr="001F1BC5">
        <w:rPr>
          <w:sz w:val="26"/>
        </w:rPr>
        <w:t>на</w:t>
      </w:r>
      <w:r w:rsidRPr="001F1BC5">
        <w:rPr>
          <w:spacing w:val="9"/>
          <w:sz w:val="26"/>
        </w:rPr>
        <w:t xml:space="preserve"> </w:t>
      </w:r>
      <w:r w:rsidRPr="001F1BC5">
        <w:rPr>
          <w:sz w:val="26"/>
        </w:rPr>
        <w:t>вопросы</w:t>
      </w:r>
      <w:r w:rsidRPr="001F1BC5">
        <w:rPr>
          <w:spacing w:val="9"/>
          <w:sz w:val="26"/>
        </w:rPr>
        <w:t xml:space="preserve"> </w:t>
      </w:r>
      <w:r w:rsidRPr="001F1BC5">
        <w:rPr>
          <w:sz w:val="26"/>
        </w:rPr>
        <w:t>«что</w:t>
      </w:r>
      <w:r w:rsidRPr="001F1BC5">
        <w:rPr>
          <w:spacing w:val="7"/>
          <w:sz w:val="26"/>
        </w:rPr>
        <w:t xml:space="preserve"> </w:t>
      </w:r>
      <w:r w:rsidRPr="001F1BC5">
        <w:rPr>
          <w:sz w:val="26"/>
        </w:rPr>
        <w:t>делать?»</w:t>
      </w:r>
      <w:r w:rsidRPr="001F1BC5">
        <w:rPr>
          <w:spacing w:val="10"/>
          <w:sz w:val="26"/>
        </w:rPr>
        <w:t xml:space="preserve"> </w:t>
      </w:r>
      <w:r w:rsidRPr="001F1BC5">
        <w:rPr>
          <w:sz w:val="26"/>
        </w:rPr>
        <w:t>и</w:t>
      </w:r>
    </w:p>
    <w:p w:rsidR="00DE11BA" w:rsidRPr="001F1BC5" w:rsidRDefault="00DE11BA" w:rsidP="00DE11BA">
      <w:pPr>
        <w:rPr>
          <w:sz w:val="26"/>
          <w:szCs w:val="26"/>
        </w:rPr>
      </w:pPr>
      <w:r w:rsidRPr="001F1BC5">
        <w:rPr>
          <w:sz w:val="26"/>
          <w:szCs w:val="26"/>
        </w:rPr>
        <w:t>«что</w:t>
      </w:r>
      <w:r w:rsidRPr="001F1BC5">
        <w:rPr>
          <w:spacing w:val="3"/>
          <w:sz w:val="26"/>
          <w:szCs w:val="26"/>
        </w:rPr>
        <w:t xml:space="preserve"> </w:t>
      </w:r>
      <w:r w:rsidRPr="001F1BC5">
        <w:rPr>
          <w:sz w:val="26"/>
          <w:szCs w:val="26"/>
        </w:rPr>
        <w:t>сделать?»;</w:t>
      </w:r>
      <w:r w:rsidRPr="001F1BC5">
        <w:rPr>
          <w:spacing w:val="4"/>
          <w:sz w:val="26"/>
          <w:szCs w:val="26"/>
        </w:rPr>
        <w:t xml:space="preserve"> </w:t>
      </w:r>
      <w:r w:rsidRPr="001F1BC5">
        <w:rPr>
          <w:sz w:val="26"/>
          <w:szCs w:val="26"/>
        </w:rPr>
        <w:t>определять</w:t>
      </w:r>
      <w:r w:rsidRPr="001F1BC5">
        <w:rPr>
          <w:spacing w:val="3"/>
          <w:sz w:val="26"/>
          <w:szCs w:val="26"/>
        </w:rPr>
        <w:t xml:space="preserve"> </w:t>
      </w:r>
      <w:r w:rsidRPr="001F1BC5">
        <w:rPr>
          <w:sz w:val="26"/>
          <w:szCs w:val="26"/>
        </w:rPr>
        <w:t>грамматические</w:t>
      </w:r>
      <w:r w:rsidRPr="001F1BC5">
        <w:rPr>
          <w:spacing w:val="2"/>
          <w:sz w:val="26"/>
          <w:szCs w:val="26"/>
        </w:rPr>
        <w:t xml:space="preserve"> </w:t>
      </w:r>
      <w:r w:rsidRPr="001F1BC5">
        <w:rPr>
          <w:sz w:val="26"/>
          <w:szCs w:val="26"/>
        </w:rPr>
        <w:t>признаки</w:t>
      </w:r>
      <w:r w:rsidRPr="001F1BC5">
        <w:rPr>
          <w:spacing w:val="2"/>
          <w:sz w:val="26"/>
          <w:szCs w:val="26"/>
        </w:rPr>
        <w:t xml:space="preserve"> </w:t>
      </w:r>
      <w:r w:rsidRPr="001F1BC5">
        <w:rPr>
          <w:sz w:val="26"/>
          <w:szCs w:val="26"/>
        </w:rPr>
        <w:t>глаголов:</w:t>
      </w:r>
      <w:r w:rsidRPr="001F1BC5">
        <w:rPr>
          <w:spacing w:val="6"/>
          <w:sz w:val="26"/>
          <w:szCs w:val="26"/>
        </w:rPr>
        <w:t xml:space="preserve"> </w:t>
      </w:r>
      <w:r w:rsidRPr="001F1BC5">
        <w:rPr>
          <w:sz w:val="26"/>
          <w:szCs w:val="26"/>
        </w:rPr>
        <w:t>форму</w:t>
      </w:r>
      <w:r w:rsidRPr="001F1BC5">
        <w:rPr>
          <w:spacing w:val="3"/>
          <w:sz w:val="26"/>
          <w:szCs w:val="26"/>
        </w:rPr>
        <w:t xml:space="preserve"> </w:t>
      </w:r>
      <w:r w:rsidRPr="001F1BC5">
        <w:rPr>
          <w:sz w:val="26"/>
          <w:szCs w:val="26"/>
        </w:rPr>
        <w:t>времени,</w:t>
      </w:r>
      <w:r w:rsidRPr="001F1BC5">
        <w:rPr>
          <w:spacing w:val="5"/>
          <w:sz w:val="26"/>
          <w:szCs w:val="26"/>
        </w:rPr>
        <w:t xml:space="preserve"> </w:t>
      </w:r>
      <w:r w:rsidRPr="001F1BC5">
        <w:rPr>
          <w:sz w:val="26"/>
          <w:szCs w:val="26"/>
        </w:rPr>
        <w:t>число,</w:t>
      </w:r>
      <w:r w:rsidRPr="001F1BC5">
        <w:rPr>
          <w:spacing w:val="-62"/>
          <w:sz w:val="26"/>
          <w:szCs w:val="26"/>
        </w:rPr>
        <w:t xml:space="preserve"> </w:t>
      </w:r>
      <w:r w:rsidRPr="001F1BC5">
        <w:rPr>
          <w:sz w:val="26"/>
          <w:szCs w:val="26"/>
        </w:rPr>
        <w:t>род</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прошедшем</w:t>
      </w:r>
      <w:r w:rsidRPr="001F1BC5">
        <w:rPr>
          <w:spacing w:val="-1"/>
          <w:sz w:val="26"/>
          <w:szCs w:val="26"/>
        </w:rPr>
        <w:t xml:space="preserve"> </w:t>
      </w:r>
      <w:r w:rsidRPr="001F1BC5">
        <w:rPr>
          <w:sz w:val="26"/>
          <w:szCs w:val="26"/>
        </w:rPr>
        <w:t>времени);</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изменять</w:t>
      </w:r>
      <w:r w:rsidRPr="001F1BC5">
        <w:rPr>
          <w:spacing w:val="-3"/>
          <w:sz w:val="26"/>
        </w:rPr>
        <w:t xml:space="preserve"> </w:t>
      </w:r>
      <w:r w:rsidRPr="001F1BC5">
        <w:rPr>
          <w:sz w:val="26"/>
        </w:rPr>
        <w:t>глагол</w:t>
      </w:r>
      <w:r w:rsidRPr="001F1BC5">
        <w:rPr>
          <w:spacing w:val="-3"/>
          <w:sz w:val="26"/>
        </w:rPr>
        <w:t xml:space="preserve"> </w:t>
      </w:r>
      <w:r w:rsidRPr="001F1BC5">
        <w:rPr>
          <w:sz w:val="26"/>
        </w:rPr>
        <w:t>по</w:t>
      </w:r>
      <w:r w:rsidRPr="001F1BC5">
        <w:rPr>
          <w:spacing w:val="-3"/>
          <w:sz w:val="26"/>
        </w:rPr>
        <w:t xml:space="preserve"> </w:t>
      </w:r>
      <w:r w:rsidRPr="001F1BC5">
        <w:rPr>
          <w:sz w:val="26"/>
        </w:rPr>
        <w:t>временам</w:t>
      </w:r>
      <w:r w:rsidRPr="001F1BC5">
        <w:rPr>
          <w:spacing w:val="-1"/>
          <w:sz w:val="26"/>
        </w:rPr>
        <w:t xml:space="preserve"> </w:t>
      </w:r>
      <w:r w:rsidRPr="001F1BC5">
        <w:rPr>
          <w:sz w:val="26"/>
        </w:rPr>
        <w:t>(простые</w:t>
      </w:r>
      <w:r w:rsidRPr="001F1BC5">
        <w:rPr>
          <w:spacing w:val="-3"/>
          <w:sz w:val="26"/>
        </w:rPr>
        <w:t xml:space="preserve"> </w:t>
      </w:r>
      <w:r w:rsidRPr="001F1BC5">
        <w:rPr>
          <w:sz w:val="26"/>
        </w:rPr>
        <w:t>случаи),</w:t>
      </w:r>
      <w:r w:rsidRPr="001F1BC5">
        <w:rPr>
          <w:spacing w:val="-3"/>
          <w:sz w:val="26"/>
        </w:rPr>
        <w:t xml:space="preserve"> </w:t>
      </w:r>
      <w:r w:rsidRPr="001F1BC5">
        <w:rPr>
          <w:sz w:val="26"/>
        </w:rPr>
        <w:t>в</w:t>
      </w:r>
      <w:r w:rsidRPr="001F1BC5">
        <w:rPr>
          <w:spacing w:val="-2"/>
          <w:sz w:val="26"/>
        </w:rPr>
        <w:t xml:space="preserve"> </w:t>
      </w:r>
      <w:r w:rsidRPr="001F1BC5">
        <w:rPr>
          <w:sz w:val="26"/>
        </w:rPr>
        <w:t>прошедшем</w:t>
      </w:r>
      <w:r w:rsidRPr="001F1BC5">
        <w:rPr>
          <w:spacing w:val="-3"/>
          <w:sz w:val="26"/>
        </w:rPr>
        <w:t xml:space="preserve"> </w:t>
      </w:r>
      <w:r w:rsidRPr="001F1BC5">
        <w:rPr>
          <w:sz w:val="26"/>
        </w:rPr>
        <w:t>времени</w:t>
      </w:r>
      <w:r w:rsidRPr="001F1BC5">
        <w:rPr>
          <w:spacing w:val="4"/>
          <w:sz w:val="26"/>
        </w:rPr>
        <w:t xml:space="preserve"> </w:t>
      </w:r>
      <w:r w:rsidRPr="001F1BC5">
        <w:rPr>
          <w:sz w:val="26"/>
        </w:rPr>
        <w:t>-</w:t>
      </w:r>
      <w:r w:rsidRPr="001F1BC5">
        <w:rPr>
          <w:spacing w:val="-3"/>
          <w:sz w:val="26"/>
        </w:rPr>
        <w:t xml:space="preserve"> </w:t>
      </w:r>
      <w:r w:rsidRPr="001F1BC5">
        <w:rPr>
          <w:sz w:val="26"/>
        </w:rPr>
        <w:t>по</w:t>
      </w:r>
      <w:r w:rsidRPr="001F1BC5">
        <w:rPr>
          <w:spacing w:val="-3"/>
          <w:sz w:val="26"/>
        </w:rPr>
        <w:t xml:space="preserve"> </w:t>
      </w:r>
      <w:r w:rsidRPr="001F1BC5">
        <w:rPr>
          <w:sz w:val="26"/>
        </w:rPr>
        <w:t>родам;</w:t>
      </w:r>
    </w:p>
    <w:p w:rsidR="00DE11BA" w:rsidRPr="001F1BC5" w:rsidRDefault="00DE11BA" w:rsidP="00DE11BA">
      <w:pPr>
        <w:spacing w:line="299" w:lineRule="exact"/>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5"/>
        </w:tabs>
        <w:spacing w:before="76"/>
        <w:ind w:right="106"/>
        <w:jc w:val="both"/>
        <w:rPr>
          <w:sz w:val="26"/>
        </w:rPr>
      </w:pPr>
      <w:r w:rsidRPr="001F1BC5">
        <w:rPr>
          <w:sz w:val="26"/>
        </w:rPr>
        <w:lastRenderedPageBreak/>
        <w:t>распознавать</w:t>
      </w:r>
      <w:r w:rsidRPr="001F1BC5">
        <w:rPr>
          <w:spacing w:val="1"/>
          <w:sz w:val="26"/>
        </w:rPr>
        <w:t xml:space="preserve"> </w:t>
      </w:r>
      <w:r w:rsidRPr="001F1BC5">
        <w:rPr>
          <w:sz w:val="26"/>
        </w:rPr>
        <w:t>личные</w:t>
      </w:r>
      <w:r w:rsidRPr="001F1BC5">
        <w:rPr>
          <w:spacing w:val="1"/>
          <w:sz w:val="26"/>
        </w:rPr>
        <w:t xml:space="preserve"> </w:t>
      </w:r>
      <w:r w:rsidRPr="001F1BC5">
        <w:rPr>
          <w:sz w:val="26"/>
        </w:rPr>
        <w:t>местоимения</w:t>
      </w:r>
      <w:r w:rsidRPr="001F1BC5">
        <w:rPr>
          <w:spacing w:val="1"/>
          <w:sz w:val="26"/>
        </w:rPr>
        <w:t xml:space="preserve"> </w:t>
      </w:r>
      <w:r w:rsidRPr="001F1BC5">
        <w:rPr>
          <w:sz w:val="26"/>
        </w:rPr>
        <w:t>(в</w:t>
      </w:r>
      <w:r w:rsidRPr="001F1BC5">
        <w:rPr>
          <w:spacing w:val="1"/>
          <w:sz w:val="26"/>
        </w:rPr>
        <w:t xml:space="preserve"> </w:t>
      </w:r>
      <w:r w:rsidRPr="001F1BC5">
        <w:rPr>
          <w:sz w:val="26"/>
        </w:rPr>
        <w:t>начальной</w:t>
      </w:r>
      <w:r w:rsidRPr="001F1BC5">
        <w:rPr>
          <w:spacing w:val="1"/>
          <w:sz w:val="26"/>
        </w:rPr>
        <w:t xml:space="preserve"> </w:t>
      </w:r>
      <w:r w:rsidRPr="001F1BC5">
        <w:rPr>
          <w:sz w:val="26"/>
        </w:rPr>
        <w:t>форме);</w:t>
      </w:r>
      <w:r w:rsidRPr="001F1BC5">
        <w:rPr>
          <w:spacing w:val="1"/>
          <w:sz w:val="26"/>
        </w:rPr>
        <w:t xml:space="preserve"> </w:t>
      </w:r>
      <w:r w:rsidRPr="001F1BC5">
        <w:rPr>
          <w:sz w:val="26"/>
        </w:rPr>
        <w:t>использовать</w:t>
      </w:r>
      <w:r w:rsidRPr="001F1BC5">
        <w:rPr>
          <w:spacing w:val="1"/>
          <w:sz w:val="26"/>
        </w:rPr>
        <w:t xml:space="preserve"> </w:t>
      </w:r>
      <w:r w:rsidRPr="001F1BC5">
        <w:rPr>
          <w:sz w:val="26"/>
        </w:rPr>
        <w:t>личные</w:t>
      </w:r>
      <w:r w:rsidRPr="001F1BC5">
        <w:rPr>
          <w:spacing w:val="1"/>
          <w:sz w:val="26"/>
        </w:rPr>
        <w:t xml:space="preserve"> </w:t>
      </w:r>
      <w:r w:rsidRPr="001F1BC5">
        <w:rPr>
          <w:sz w:val="26"/>
        </w:rPr>
        <w:t>местоимения</w:t>
      </w:r>
      <w:r w:rsidRPr="001F1BC5">
        <w:rPr>
          <w:spacing w:val="-2"/>
          <w:sz w:val="26"/>
        </w:rPr>
        <w:t xml:space="preserve"> </w:t>
      </w:r>
      <w:r w:rsidRPr="001F1BC5">
        <w:rPr>
          <w:sz w:val="26"/>
        </w:rPr>
        <w:t>для</w:t>
      </w:r>
      <w:r w:rsidRPr="001F1BC5">
        <w:rPr>
          <w:spacing w:val="-1"/>
          <w:sz w:val="26"/>
        </w:rPr>
        <w:t xml:space="preserve"> </w:t>
      </w:r>
      <w:r w:rsidRPr="001F1BC5">
        <w:rPr>
          <w:sz w:val="26"/>
        </w:rPr>
        <w:t>устранения неоправданных</w:t>
      </w:r>
      <w:r w:rsidRPr="001F1BC5">
        <w:rPr>
          <w:spacing w:val="-2"/>
          <w:sz w:val="26"/>
        </w:rPr>
        <w:t xml:space="preserve"> </w:t>
      </w:r>
      <w:r w:rsidRPr="001F1BC5">
        <w:rPr>
          <w:sz w:val="26"/>
        </w:rPr>
        <w:t>повторов</w:t>
      </w:r>
      <w:r w:rsidRPr="001F1BC5">
        <w:rPr>
          <w:spacing w:val="2"/>
          <w:sz w:val="26"/>
        </w:rPr>
        <w:t xml:space="preserve"> </w:t>
      </w:r>
      <w:r w:rsidRPr="001F1BC5">
        <w:rPr>
          <w:sz w:val="26"/>
        </w:rPr>
        <w:t>в</w:t>
      </w:r>
      <w:r w:rsidRPr="001F1BC5">
        <w:rPr>
          <w:spacing w:val="-2"/>
          <w:sz w:val="26"/>
        </w:rPr>
        <w:t xml:space="preserve"> </w:t>
      </w:r>
      <w:r w:rsidRPr="001F1BC5">
        <w:rPr>
          <w:sz w:val="26"/>
        </w:rPr>
        <w:t>тексте;</w:t>
      </w:r>
    </w:p>
    <w:p w:rsidR="00DE11BA" w:rsidRPr="001F1BC5" w:rsidRDefault="00DE11BA" w:rsidP="00DE11BA">
      <w:pPr>
        <w:numPr>
          <w:ilvl w:val="0"/>
          <w:numId w:val="5"/>
        </w:numPr>
        <w:tabs>
          <w:tab w:val="left" w:pos="645"/>
        </w:tabs>
        <w:ind w:left="644"/>
        <w:jc w:val="both"/>
        <w:rPr>
          <w:sz w:val="26"/>
        </w:rPr>
      </w:pPr>
      <w:r w:rsidRPr="001F1BC5">
        <w:rPr>
          <w:sz w:val="26"/>
        </w:rPr>
        <w:t>различать</w:t>
      </w:r>
      <w:r w:rsidRPr="001F1BC5">
        <w:rPr>
          <w:spacing w:val="-4"/>
          <w:sz w:val="26"/>
        </w:rPr>
        <w:t xml:space="preserve"> </w:t>
      </w:r>
      <w:r w:rsidRPr="001F1BC5">
        <w:rPr>
          <w:sz w:val="26"/>
        </w:rPr>
        <w:t>предлоги</w:t>
      </w:r>
      <w:r w:rsidRPr="001F1BC5">
        <w:rPr>
          <w:spacing w:val="-5"/>
          <w:sz w:val="26"/>
        </w:rPr>
        <w:t xml:space="preserve"> </w:t>
      </w:r>
      <w:r w:rsidRPr="001F1BC5">
        <w:rPr>
          <w:sz w:val="26"/>
        </w:rPr>
        <w:t>и</w:t>
      </w:r>
      <w:r w:rsidRPr="001F1BC5">
        <w:rPr>
          <w:spacing w:val="-2"/>
          <w:sz w:val="26"/>
        </w:rPr>
        <w:t xml:space="preserve"> </w:t>
      </w:r>
      <w:r w:rsidRPr="001F1BC5">
        <w:rPr>
          <w:sz w:val="26"/>
        </w:rPr>
        <w:t>приставки;</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определять</w:t>
      </w:r>
      <w:r w:rsidRPr="001F1BC5">
        <w:rPr>
          <w:spacing w:val="-4"/>
          <w:sz w:val="26"/>
        </w:rPr>
        <w:t xml:space="preserve"> </w:t>
      </w:r>
      <w:r w:rsidRPr="001F1BC5">
        <w:rPr>
          <w:sz w:val="26"/>
        </w:rPr>
        <w:t>вид</w:t>
      </w:r>
      <w:r w:rsidRPr="001F1BC5">
        <w:rPr>
          <w:spacing w:val="-4"/>
          <w:sz w:val="26"/>
        </w:rPr>
        <w:t xml:space="preserve"> </w:t>
      </w:r>
      <w:r w:rsidRPr="001F1BC5">
        <w:rPr>
          <w:sz w:val="26"/>
        </w:rPr>
        <w:t>предложения</w:t>
      </w:r>
      <w:r w:rsidRPr="001F1BC5">
        <w:rPr>
          <w:spacing w:val="-4"/>
          <w:sz w:val="26"/>
        </w:rPr>
        <w:t xml:space="preserve"> </w:t>
      </w:r>
      <w:r w:rsidRPr="001F1BC5">
        <w:rPr>
          <w:sz w:val="26"/>
        </w:rPr>
        <w:t>по</w:t>
      </w:r>
      <w:r w:rsidRPr="001F1BC5">
        <w:rPr>
          <w:spacing w:val="-4"/>
          <w:sz w:val="26"/>
        </w:rPr>
        <w:t xml:space="preserve"> </w:t>
      </w:r>
      <w:r w:rsidRPr="001F1BC5">
        <w:rPr>
          <w:sz w:val="26"/>
        </w:rPr>
        <w:t>цели</w:t>
      </w:r>
      <w:r w:rsidRPr="001F1BC5">
        <w:rPr>
          <w:spacing w:val="-4"/>
          <w:sz w:val="26"/>
        </w:rPr>
        <w:t xml:space="preserve"> </w:t>
      </w:r>
      <w:r w:rsidRPr="001F1BC5">
        <w:rPr>
          <w:sz w:val="26"/>
        </w:rPr>
        <w:t>высказывания</w:t>
      </w:r>
      <w:r w:rsidRPr="001F1BC5">
        <w:rPr>
          <w:spacing w:val="-4"/>
          <w:sz w:val="26"/>
        </w:rPr>
        <w:t xml:space="preserve"> </w:t>
      </w:r>
      <w:r w:rsidRPr="001F1BC5">
        <w:rPr>
          <w:sz w:val="26"/>
        </w:rPr>
        <w:t>и</w:t>
      </w:r>
      <w:r w:rsidRPr="001F1BC5">
        <w:rPr>
          <w:spacing w:val="-3"/>
          <w:sz w:val="26"/>
        </w:rPr>
        <w:t xml:space="preserve"> </w:t>
      </w:r>
      <w:r w:rsidRPr="001F1BC5">
        <w:rPr>
          <w:sz w:val="26"/>
        </w:rPr>
        <w:t>по</w:t>
      </w:r>
      <w:r w:rsidRPr="001F1BC5">
        <w:rPr>
          <w:spacing w:val="-4"/>
          <w:sz w:val="26"/>
        </w:rPr>
        <w:t xml:space="preserve"> </w:t>
      </w:r>
      <w:r w:rsidRPr="001F1BC5">
        <w:rPr>
          <w:sz w:val="26"/>
        </w:rPr>
        <w:t>эмоциональной</w:t>
      </w:r>
      <w:r w:rsidRPr="001F1BC5">
        <w:rPr>
          <w:spacing w:val="-4"/>
          <w:sz w:val="26"/>
        </w:rPr>
        <w:t xml:space="preserve"> </w:t>
      </w:r>
      <w:r w:rsidRPr="001F1BC5">
        <w:rPr>
          <w:sz w:val="26"/>
        </w:rPr>
        <w:t>окраске;</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находить</w:t>
      </w:r>
      <w:r w:rsidRPr="001F1BC5">
        <w:rPr>
          <w:spacing w:val="-3"/>
          <w:sz w:val="26"/>
        </w:rPr>
        <w:t xml:space="preserve"> </w:t>
      </w:r>
      <w:r w:rsidRPr="001F1BC5">
        <w:rPr>
          <w:sz w:val="26"/>
        </w:rPr>
        <w:t>главные</w:t>
      </w:r>
      <w:r w:rsidRPr="001F1BC5">
        <w:rPr>
          <w:spacing w:val="-3"/>
          <w:sz w:val="26"/>
        </w:rPr>
        <w:t xml:space="preserve"> </w:t>
      </w:r>
      <w:r w:rsidRPr="001F1BC5">
        <w:rPr>
          <w:sz w:val="26"/>
        </w:rPr>
        <w:t>и</w:t>
      </w:r>
      <w:r w:rsidRPr="001F1BC5">
        <w:rPr>
          <w:spacing w:val="-4"/>
          <w:sz w:val="26"/>
        </w:rPr>
        <w:t xml:space="preserve"> </w:t>
      </w:r>
      <w:r w:rsidRPr="001F1BC5">
        <w:rPr>
          <w:sz w:val="26"/>
        </w:rPr>
        <w:t>второстепенные</w:t>
      </w:r>
      <w:r w:rsidRPr="001F1BC5">
        <w:rPr>
          <w:spacing w:val="-3"/>
          <w:sz w:val="26"/>
        </w:rPr>
        <w:t xml:space="preserve"> </w:t>
      </w:r>
      <w:r w:rsidRPr="001F1BC5">
        <w:rPr>
          <w:sz w:val="26"/>
        </w:rPr>
        <w:t>(без</w:t>
      </w:r>
      <w:r w:rsidRPr="001F1BC5">
        <w:rPr>
          <w:spacing w:val="-3"/>
          <w:sz w:val="26"/>
        </w:rPr>
        <w:t xml:space="preserve"> </w:t>
      </w:r>
      <w:r w:rsidRPr="001F1BC5">
        <w:rPr>
          <w:sz w:val="26"/>
        </w:rPr>
        <w:t>деления</w:t>
      </w:r>
      <w:r w:rsidRPr="001F1BC5">
        <w:rPr>
          <w:spacing w:val="-2"/>
          <w:sz w:val="26"/>
        </w:rPr>
        <w:t xml:space="preserve"> </w:t>
      </w:r>
      <w:r w:rsidRPr="001F1BC5">
        <w:rPr>
          <w:sz w:val="26"/>
        </w:rPr>
        <w:t>на</w:t>
      </w:r>
      <w:r w:rsidRPr="001F1BC5">
        <w:rPr>
          <w:spacing w:val="-4"/>
          <w:sz w:val="26"/>
        </w:rPr>
        <w:t xml:space="preserve"> </w:t>
      </w:r>
      <w:r w:rsidRPr="001F1BC5">
        <w:rPr>
          <w:sz w:val="26"/>
        </w:rPr>
        <w:t>виды)</w:t>
      </w:r>
      <w:r w:rsidRPr="001F1BC5">
        <w:rPr>
          <w:spacing w:val="-3"/>
          <w:sz w:val="26"/>
        </w:rPr>
        <w:t xml:space="preserve"> </w:t>
      </w:r>
      <w:r w:rsidRPr="001F1BC5">
        <w:rPr>
          <w:sz w:val="26"/>
        </w:rPr>
        <w:t>члены</w:t>
      </w:r>
      <w:r w:rsidRPr="001F1BC5">
        <w:rPr>
          <w:spacing w:val="-3"/>
          <w:sz w:val="26"/>
        </w:rPr>
        <w:t xml:space="preserve"> </w:t>
      </w:r>
      <w:r w:rsidRPr="001F1BC5">
        <w:rPr>
          <w:sz w:val="26"/>
        </w:rPr>
        <w:t>предложения;</w:t>
      </w:r>
    </w:p>
    <w:p w:rsidR="00DE11BA" w:rsidRPr="001F1BC5" w:rsidRDefault="00DE11BA" w:rsidP="00DE11BA">
      <w:pPr>
        <w:numPr>
          <w:ilvl w:val="0"/>
          <w:numId w:val="5"/>
        </w:numPr>
        <w:tabs>
          <w:tab w:val="left" w:pos="645"/>
        </w:tabs>
        <w:spacing w:before="1"/>
        <w:ind w:left="644"/>
        <w:jc w:val="both"/>
        <w:rPr>
          <w:sz w:val="26"/>
        </w:rPr>
      </w:pPr>
      <w:r w:rsidRPr="001F1BC5">
        <w:rPr>
          <w:sz w:val="26"/>
        </w:rPr>
        <w:t>распознавать</w:t>
      </w:r>
      <w:r w:rsidRPr="001F1BC5">
        <w:rPr>
          <w:spacing w:val="-4"/>
          <w:sz w:val="26"/>
        </w:rPr>
        <w:t xml:space="preserve"> </w:t>
      </w:r>
      <w:r w:rsidRPr="001F1BC5">
        <w:rPr>
          <w:sz w:val="26"/>
        </w:rPr>
        <w:t>распространённые</w:t>
      </w:r>
      <w:r w:rsidRPr="001F1BC5">
        <w:rPr>
          <w:spacing w:val="-4"/>
          <w:sz w:val="26"/>
        </w:rPr>
        <w:t xml:space="preserve"> </w:t>
      </w:r>
      <w:r w:rsidRPr="001F1BC5">
        <w:rPr>
          <w:sz w:val="26"/>
        </w:rPr>
        <w:t>и</w:t>
      </w:r>
      <w:r w:rsidRPr="001F1BC5">
        <w:rPr>
          <w:spacing w:val="-5"/>
          <w:sz w:val="26"/>
        </w:rPr>
        <w:t xml:space="preserve"> </w:t>
      </w:r>
      <w:r w:rsidRPr="001F1BC5">
        <w:rPr>
          <w:sz w:val="26"/>
        </w:rPr>
        <w:t>нераспространённые</w:t>
      </w:r>
      <w:r w:rsidRPr="001F1BC5">
        <w:rPr>
          <w:spacing w:val="-4"/>
          <w:sz w:val="26"/>
        </w:rPr>
        <w:t xml:space="preserve"> </w:t>
      </w:r>
      <w:r w:rsidRPr="001F1BC5">
        <w:rPr>
          <w:sz w:val="26"/>
        </w:rPr>
        <w:t>предложения;</w:t>
      </w:r>
    </w:p>
    <w:p w:rsidR="00DE11BA" w:rsidRPr="001F1BC5" w:rsidRDefault="00DE11BA" w:rsidP="00DE11BA">
      <w:pPr>
        <w:numPr>
          <w:ilvl w:val="0"/>
          <w:numId w:val="5"/>
        </w:numPr>
        <w:tabs>
          <w:tab w:val="left" w:pos="645"/>
        </w:tabs>
        <w:spacing w:before="1"/>
        <w:ind w:right="107"/>
        <w:jc w:val="both"/>
        <w:rPr>
          <w:sz w:val="26"/>
        </w:rPr>
      </w:pPr>
      <w:r w:rsidRPr="001F1BC5">
        <w:rPr>
          <w:sz w:val="26"/>
        </w:rPr>
        <w:t>находить</w:t>
      </w:r>
      <w:r w:rsidRPr="001F1BC5">
        <w:rPr>
          <w:spacing w:val="1"/>
          <w:sz w:val="26"/>
        </w:rPr>
        <w:t xml:space="preserve"> </w:t>
      </w:r>
      <w:r w:rsidRPr="001F1BC5">
        <w:rPr>
          <w:sz w:val="26"/>
        </w:rPr>
        <w:t>место</w:t>
      </w:r>
      <w:r w:rsidRPr="001F1BC5">
        <w:rPr>
          <w:spacing w:val="1"/>
          <w:sz w:val="26"/>
        </w:rPr>
        <w:t xml:space="preserve"> </w:t>
      </w:r>
      <w:r w:rsidRPr="001F1BC5">
        <w:rPr>
          <w:sz w:val="26"/>
        </w:rPr>
        <w:t>орфограммы</w:t>
      </w:r>
      <w:r w:rsidRPr="001F1BC5">
        <w:rPr>
          <w:spacing w:val="1"/>
          <w:sz w:val="26"/>
        </w:rPr>
        <w:t xml:space="preserve"> </w:t>
      </w:r>
      <w:r w:rsidRPr="001F1BC5">
        <w:rPr>
          <w:sz w:val="26"/>
        </w:rPr>
        <w:t>в</w:t>
      </w:r>
      <w:r w:rsidRPr="001F1BC5">
        <w:rPr>
          <w:spacing w:val="1"/>
          <w:sz w:val="26"/>
        </w:rPr>
        <w:t xml:space="preserve"> </w:t>
      </w:r>
      <w:r w:rsidRPr="001F1BC5">
        <w:rPr>
          <w:sz w:val="26"/>
        </w:rPr>
        <w:t>слове</w:t>
      </w:r>
      <w:r w:rsidRPr="001F1BC5">
        <w:rPr>
          <w:spacing w:val="1"/>
          <w:sz w:val="26"/>
        </w:rPr>
        <w:t xml:space="preserve"> </w:t>
      </w:r>
      <w:r w:rsidRPr="001F1BC5">
        <w:rPr>
          <w:sz w:val="26"/>
        </w:rPr>
        <w:t>и</w:t>
      </w:r>
      <w:r w:rsidRPr="001F1BC5">
        <w:rPr>
          <w:spacing w:val="1"/>
          <w:sz w:val="26"/>
        </w:rPr>
        <w:t xml:space="preserve"> </w:t>
      </w:r>
      <w:r w:rsidRPr="001F1BC5">
        <w:rPr>
          <w:sz w:val="26"/>
        </w:rPr>
        <w:t>между</w:t>
      </w:r>
      <w:r w:rsidRPr="001F1BC5">
        <w:rPr>
          <w:spacing w:val="1"/>
          <w:sz w:val="26"/>
        </w:rPr>
        <w:t xml:space="preserve"> </w:t>
      </w:r>
      <w:r w:rsidRPr="001F1BC5">
        <w:rPr>
          <w:sz w:val="26"/>
        </w:rPr>
        <w:t>словами</w:t>
      </w:r>
      <w:r w:rsidRPr="001F1BC5">
        <w:rPr>
          <w:spacing w:val="1"/>
          <w:sz w:val="26"/>
        </w:rPr>
        <w:t xml:space="preserve"> </w:t>
      </w:r>
      <w:r w:rsidRPr="001F1BC5">
        <w:rPr>
          <w:sz w:val="26"/>
        </w:rPr>
        <w:t>на</w:t>
      </w:r>
      <w:r w:rsidRPr="001F1BC5">
        <w:rPr>
          <w:spacing w:val="1"/>
          <w:sz w:val="26"/>
        </w:rPr>
        <w:t xml:space="preserve"> </w:t>
      </w:r>
      <w:r w:rsidRPr="001F1BC5">
        <w:rPr>
          <w:sz w:val="26"/>
        </w:rPr>
        <w:t>изученные</w:t>
      </w:r>
      <w:r w:rsidRPr="001F1BC5">
        <w:rPr>
          <w:spacing w:val="1"/>
          <w:sz w:val="26"/>
        </w:rPr>
        <w:t xml:space="preserve"> </w:t>
      </w:r>
      <w:r w:rsidRPr="001F1BC5">
        <w:rPr>
          <w:sz w:val="26"/>
        </w:rPr>
        <w:t>правила;</w:t>
      </w:r>
      <w:r w:rsidRPr="001F1BC5">
        <w:rPr>
          <w:spacing w:val="1"/>
          <w:sz w:val="26"/>
        </w:rPr>
        <w:t xml:space="preserve"> </w:t>
      </w:r>
      <w:r w:rsidRPr="001F1BC5">
        <w:rPr>
          <w:sz w:val="26"/>
        </w:rPr>
        <w:t>применять изученные правила правописания, в том числе непроверяемые гласные и</w:t>
      </w:r>
      <w:r w:rsidRPr="001F1BC5">
        <w:rPr>
          <w:spacing w:val="1"/>
          <w:sz w:val="26"/>
        </w:rPr>
        <w:t xml:space="preserve"> </w:t>
      </w:r>
      <w:r w:rsidRPr="001F1BC5">
        <w:rPr>
          <w:sz w:val="26"/>
        </w:rPr>
        <w:t>согласные</w:t>
      </w:r>
      <w:r w:rsidRPr="001F1BC5">
        <w:rPr>
          <w:spacing w:val="1"/>
          <w:sz w:val="26"/>
        </w:rPr>
        <w:t xml:space="preserve"> </w:t>
      </w:r>
      <w:r w:rsidRPr="001F1BC5">
        <w:rPr>
          <w:sz w:val="26"/>
        </w:rPr>
        <w:t>(перечень</w:t>
      </w:r>
      <w:r w:rsidRPr="001F1BC5">
        <w:rPr>
          <w:spacing w:val="1"/>
          <w:sz w:val="26"/>
        </w:rPr>
        <w:t xml:space="preserve"> </w:t>
      </w:r>
      <w:r w:rsidRPr="001F1BC5">
        <w:rPr>
          <w:sz w:val="26"/>
        </w:rPr>
        <w:t>слов</w:t>
      </w:r>
      <w:r w:rsidRPr="001F1BC5">
        <w:rPr>
          <w:spacing w:val="1"/>
          <w:sz w:val="26"/>
        </w:rPr>
        <w:t xml:space="preserve"> </w:t>
      </w:r>
      <w:r w:rsidRPr="001F1BC5">
        <w:rPr>
          <w:sz w:val="26"/>
        </w:rPr>
        <w:t>в</w:t>
      </w:r>
      <w:r w:rsidRPr="001F1BC5">
        <w:rPr>
          <w:spacing w:val="1"/>
          <w:sz w:val="26"/>
        </w:rPr>
        <w:t xml:space="preserve"> </w:t>
      </w:r>
      <w:r w:rsidRPr="001F1BC5">
        <w:rPr>
          <w:sz w:val="26"/>
        </w:rPr>
        <w:t>орфографическом</w:t>
      </w:r>
      <w:r w:rsidRPr="001F1BC5">
        <w:rPr>
          <w:spacing w:val="1"/>
          <w:sz w:val="26"/>
        </w:rPr>
        <w:t xml:space="preserve"> </w:t>
      </w:r>
      <w:r w:rsidRPr="001F1BC5">
        <w:rPr>
          <w:sz w:val="26"/>
        </w:rPr>
        <w:t>словаре</w:t>
      </w:r>
      <w:r w:rsidRPr="001F1BC5">
        <w:rPr>
          <w:spacing w:val="1"/>
          <w:sz w:val="26"/>
        </w:rPr>
        <w:t xml:space="preserve"> </w:t>
      </w:r>
      <w:r w:rsidRPr="001F1BC5">
        <w:rPr>
          <w:sz w:val="26"/>
        </w:rPr>
        <w:t>учебника);</w:t>
      </w:r>
      <w:r w:rsidRPr="001F1BC5">
        <w:rPr>
          <w:spacing w:val="1"/>
          <w:sz w:val="26"/>
        </w:rPr>
        <w:t xml:space="preserve"> </w:t>
      </w:r>
      <w:r w:rsidRPr="001F1BC5">
        <w:rPr>
          <w:sz w:val="26"/>
        </w:rPr>
        <w:t>непроизносимые</w:t>
      </w:r>
      <w:r w:rsidRPr="001F1BC5">
        <w:rPr>
          <w:spacing w:val="1"/>
          <w:sz w:val="26"/>
        </w:rPr>
        <w:t xml:space="preserve"> </w:t>
      </w:r>
      <w:r w:rsidRPr="001F1BC5">
        <w:rPr>
          <w:sz w:val="26"/>
        </w:rPr>
        <w:t>согласные в корне</w:t>
      </w:r>
      <w:r w:rsidRPr="001F1BC5">
        <w:rPr>
          <w:spacing w:val="1"/>
          <w:sz w:val="26"/>
        </w:rPr>
        <w:t xml:space="preserve"> </w:t>
      </w:r>
      <w:r w:rsidRPr="001F1BC5">
        <w:rPr>
          <w:sz w:val="26"/>
        </w:rPr>
        <w:t>слова;</w:t>
      </w:r>
      <w:r w:rsidRPr="001F1BC5">
        <w:rPr>
          <w:spacing w:val="1"/>
          <w:sz w:val="26"/>
        </w:rPr>
        <w:t xml:space="preserve"> </w:t>
      </w:r>
      <w:r w:rsidRPr="001F1BC5">
        <w:rPr>
          <w:sz w:val="26"/>
        </w:rPr>
        <w:t>разделительный</w:t>
      </w:r>
      <w:r w:rsidRPr="001F1BC5">
        <w:rPr>
          <w:spacing w:val="65"/>
          <w:sz w:val="26"/>
        </w:rPr>
        <w:t xml:space="preserve"> </w:t>
      </w:r>
      <w:r w:rsidRPr="001F1BC5">
        <w:rPr>
          <w:sz w:val="26"/>
        </w:rPr>
        <w:t>твёрдый знак; мягкий знак после шипящих</w:t>
      </w:r>
      <w:r w:rsidRPr="001F1BC5">
        <w:rPr>
          <w:spacing w:val="1"/>
          <w:sz w:val="26"/>
        </w:rPr>
        <w:t xml:space="preserve"> </w:t>
      </w:r>
      <w:r w:rsidRPr="001F1BC5">
        <w:rPr>
          <w:sz w:val="26"/>
        </w:rPr>
        <w:t>на конце имён существительных; не с глаголами; раздельное написание предлогов со</w:t>
      </w:r>
      <w:r w:rsidRPr="001F1BC5">
        <w:rPr>
          <w:spacing w:val="1"/>
          <w:sz w:val="26"/>
        </w:rPr>
        <w:t xml:space="preserve"> </w:t>
      </w:r>
      <w:r w:rsidRPr="001F1BC5">
        <w:rPr>
          <w:sz w:val="26"/>
        </w:rPr>
        <w:t>словами;</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правильно</w:t>
      </w:r>
      <w:r w:rsidRPr="001F1BC5">
        <w:rPr>
          <w:spacing w:val="-4"/>
          <w:sz w:val="26"/>
        </w:rPr>
        <w:t xml:space="preserve"> </w:t>
      </w:r>
      <w:r w:rsidRPr="001F1BC5">
        <w:rPr>
          <w:sz w:val="26"/>
        </w:rPr>
        <w:t>списывать</w:t>
      </w:r>
      <w:r w:rsidRPr="001F1BC5">
        <w:rPr>
          <w:spacing w:val="-2"/>
          <w:sz w:val="26"/>
        </w:rPr>
        <w:t xml:space="preserve"> </w:t>
      </w:r>
      <w:r w:rsidRPr="001F1BC5">
        <w:rPr>
          <w:sz w:val="26"/>
        </w:rPr>
        <w:t>слова,</w:t>
      </w:r>
      <w:r w:rsidRPr="001F1BC5">
        <w:rPr>
          <w:spacing w:val="-4"/>
          <w:sz w:val="26"/>
        </w:rPr>
        <w:t xml:space="preserve"> </w:t>
      </w:r>
      <w:r w:rsidRPr="001F1BC5">
        <w:rPr>
          <w:sz w:val="26"/>
        </w:rPr>
        <w:t>предложения, тексты</w:t>
      </w:r>
      <w:r w:rsidRPr="001F1BC5">
        <w:rPr>
          <w:spacing w:val="-4"/>
          <w:sz w:val="26"/>
        </w:rPr>
        <w:t xml:space="preserve"> </w:t>
      </w:r>
      <w:r w:rsidRPr="001F1BC5">
        <w:rPr>
          <w:sz w:val="26"/>
        </w:rPr>
        <w:t>объёмом</w:t>
      </w:r>
      <w:r w:rsidRPr="001F1BC5">
        <w:rPr>
          <w:spacing w:val="-3"/>
          <w:sz w:val="26"/>
        </w:rPr>
        <w:t xml:space="preserve"> </w:t>
      </w:r>
      <w:r w:rsidRPr="001F1BC5">
        <w:rPr>
          <w:sz w:val="26"/>
        </w:rPr>
        <w:t>не</w:t>
      </w:r>
      <w:r w:rsidRPr="001F1BC5">
        <w:rPr>
          <w:spacing w:val="-4"/>
          <w:sz w:val="26"/>
        </w:rPr>
        <w:t xml:space="preserve"> </w:t>
      </w:r>
      <w:r w:rsidRPr="001F1BC5">
        <w:rPr>
          <w:sz w:val="26"/>
        </w:rPr>
        <w:t>более</w:t>
      </w:r>
      <w:r w:rsidRPr="001F1BC5">
        <w:rPr>
          <w:spacing w:val="-3"/>
          <w:sz w:val="26"/>
        </w:rPr>
        <w:t xml:space="preserve"> </w:t>
      </w:r>
      <w:r w:rsidRPr="001F1BC5">
        <w:rPr>
          <w:sz w:val="26"/>
        </w:rPr>
        <w:t>70</w:t>
      </w:r>
      <w:r w:rsidRPr="001F1BC5">
        <w:rPr>
          <w:spacing w:val="-4"/>
          <w:sz w:val="26"/>
        </w:rPr>
        <w:t xml:space="preserve"> </w:t>
      </w:r>
      <w:r w:rsidRPr="001F1BC5">
        <w:rPr>
          <w:sz w:val="26"/>
        </w:rPr>
        <w:t>слов;</w:t>
      </w:r>
    </w:p>
    <w:p w:rsidR="00DE11BA" w:rsidRPr="001F1BC5" w:rsidRDefault="00DE11BA" w:rsidP="00DE11BA">
      <w:pPr>
        <w:numPr>
          <w:ilvl w:val="0"/>
          <w:numId w:val="5"/>
        </w:numPr>
        <w:tabs>
          <w:tab w:val="left" w:pos="645"/>
        </w:tabs>
        <w:spacing w:before="1"/>
        <w:ind w:right="115"/>
        <w:jc w:val="both"/>
        <w:rPr>
          <w:sz w:val="26"/>
        </w:rPr>
      </w:pPr>
      <w:r w:rsidRPr="001F1BC5">
        <w:rPr>
          <w:sz w:val="26"/>
        </w:rPr>
        <w:t>писать под диктовку тексты объёмом не более 65 слов с учётом изученных правил</w:t>
      </w:r>
      <w:r w:rsidRPr="001F1BC5">
        <w:rPr>
          <w:spacing w:val="1"/>
          <w:sz w:val="26"/>
        </w:rPr>
        <w:t xml:space="preserve"> </w:t>
      </w:r>
      <w:r w:rsidRPr="001F1BC5">
        <w:rPr>
          <w:sz w:val="26"/>
        </w:rPr>
        <w:t>правописания;</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находить</w:t>
      </w:r>
      <w:r w:rsidRPr="001F1BC5">
        <w:rPr>
          <w:spacing w:val="-5"/>
          <w:sz w:val="26"/>
        </w:rPr>
        <w:t xml:space="preserve"> </w:t>
      </w:r>
      <w:r w:rsidRPr="001F1BC5">
        <w:rPr>
          <w:sz w:val="26"/>
        </w:rPr>
        <w:t>и</w:t>
      </w:r>
      <w:r w:rsidRPr="001F1BC5">
        <w:rPr>
          <w:spacing w:val="-4"/>
          <w:sz w:val="26"/>
        </w:rPr>
        <w:t xml:space="preserve"> </w:t>
      </w:r>
      <w:r w:rsidRPr="001F1BC5">
        <w:rPr>
          <w:sz w:val="26"/>
        </w:rPr>
        <w:t>исправлять</w:t>
      </w:r>
      <w:r w:rsidRPr="001F1BC5">
        <w:rPr>
          <w:spacing w:val="-4"/>
          <w:sz w:val="26"/>
        </w:rPr>
        <w:t xml:space="preserve"> </w:t>
      </w:r>
      <w:r w:rsidRPr="001F1BC5">
        <w:rPr>
          <w:sz w:val="26"/>
        </w:rPr>
        <w:t>ошибки</w:t>
      </w:r>
      <w:r w:rsidRPr="001F1BC5">
        <w:rPr>
          <w:spacing w:val="-4"/>
          <w:sz w:val="26"/>
        </w:rPr>
        <w:t xml:space="preserve"> </w:t>
      </w:r>
      <w:r w:rsidRPr="001F1BC5">
        <w:rPr>
          <w:sz w:val="26"/>
        </w:rPr>
        <w:t>на</w:t>
      </w:r>
      <w:r w:rsidRPr="001F1BC5">
        <w:rPr>
          <w:spacing w:val="-3"/>
          <w:sz w:val="26"/>
        </w:rPr>
        <w:t xml:space="preserve"> </w:t>
      </w:r>
      <w:r w:rsidRPr="001F1BC5">
        <w:rPr>
          <w:sz w:val="26"/>
        </w:rPr>
        <w:t>изученные</w:t>
      </w:r>
      <w:r w:rsidRPr="001F1BC5">
        <w:rPr>
          <w:spacing w:val="-4"/>
          <w:sz w:val="26"/>
        </w:rPr>
        <w:t xml:space="preserve"> </w:t>
      </w:r>
      <w:r w:rsidRPr="001F1BC5">
        <w:rPr>
          <w:sz w:val="26"/>
        </w:rPr>
        <w:t>правила,</w:t>
      </w:r>
      <w:r w:rsidRPr="001F1BC5">
        <w:rPr>
          <w:spacing w:val="-4"/>
          <w:sz w:val="26"/>
        </w:rPr>
        <w:t xml:space="preserve"> </w:t>
      </w:r>
      <w:r w:rsidRPr="001F1BC5">
        <w:rPr>
          <w:sz w:val="26"/>
        </w:rPr>
        <w:t>описки;</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понимать</w:t>
      </w:r>
      <w:r w:rsidRPr="001F1BC5">
        <w:rPr>
          <w:spacing w:val="-3"/>
          <w:sz w:val="26"/>
        </w:rPr>
        <w:t xml:space="preserve"> </w:t>
      </w:r>
      <w:r w:rsidRPr="001F1BC5">
        <w:rPr>
          <w:sz w:val="26"/>
        </w:rPr>
        <w:t>тексты</w:t>
      </w:r>
      <w:r w:rsidRPr="001F1BC5">
        <w:rPr>
          <w:spacing w:val="-3"/>
          <w:sz w:val="26"/>
        </w:rPr>
        <w:t xml:space="preserve"> </w:t>
      </w:r>
      <w:r w:rsidRPr="001F1BC5">
        <w:rPr>
          <w:sz w:val="26"/>
        </w:rPr>
        <w:t>разных</w:t>
      </w:r>
      <w:r w:rsidRPr="001F1BC5">
        <w:rPr>
          <w:spacing w:val="-3"/>
          <w:sz w:val="26"/>
        </w:rPr>
        <w:t xml:space="preserve"> </w:t>
      </w:r>
      <w:r w:rsidRPr="001F1BC5">
        <w:rPr>
          <w:sz w:val="26"/>
        </w:rPr>
        <w:t>типов,</w:t>
      </w:r>
      <w:r w:rsidRPr="001F1BC5">
        <w:rPr>
          <w:spacing w:val="-3"/>
          <w:sz w:val="26"/>
        </w:rPr>
        <w:t xml:space="preserve"> </w:t>
      </w:r>
      <w:r w:rsidRPr="001F1BC5">
        <w:rPr>
          <w:sz w:val="26"/>
        </w:rPr>
        <w:t>находить</w:t>
      </w:r>
      <w:r w:rsidRPr="001F1BC5">
        <w:rPr>
          <w:spacing w:val="-4"/>
          <w:sz w:val="26"/>
        </w:rPr>
        <w:t xml:space="preserve"> </w:t>
      </w:r>
      <w:r w:rsidRPr="001F1BC5">
        <w:rPr>
          <w:sz w:val="26"/>
        </w:rPr>
        <w:t>в</w:t>
      </w:r>
      <w:r w:rsidRPr="001F1BC5">
        <w:rPr>
          <w:spacing w:val="-1"/>
          <w:sz w:val="26"/>
        </w:rPr>
        <w:t xml:space="preserve"> </w:t>
      </w:r>
      <w:r w:rsidRPr="001F1BC5">
        <w:rPr>
          <w:sz w:val="26"/>
        </w:rPr>
        <w:t>тексте</w:t>
      </w:r>
      <w:r w:rsidRPr="001F1BC5">
        <w:rPr>
          <w:spacing w:val="-3"/>
          <w:sz w:val="26"/>
        </w:rPr>
        <w:t xml:space="preserve"> </w:t>
      </w:r>
      <w:r w:rsidRPr="001F1BC5">
        <w:rPr>
          <w:sz w:val="26"/>
        </w:rPr>
        <w:t>заданную</w:t>
      </w:r>
      <w:r w:rsidRPr="001F1BC5">
        <w:rPr>
          <w:spacing w:val="-2"/>
          <w:sz w:val="26"/>
        </w:rPr>
        <w:t xml:space="preserve"> </w:t>
      </w:r>
      <w:r w:rsidRPr="001F1BC5">
        <w:rPr>
          <w:sz w:val="26"/>
        </w:rPr>
        <w:t>информацию;</w:t>
      </w:r>
    </w:p>
    <w:p w:rsidR="00DE11BA" w:rsidRPr="001F1BC5" w:rsidRDefault="00DE11BA" w:rsidP="00DE11BA">
      <w:pPr>
        <w:numPr>
          <w:ilvl w:val="0"/>
          <w:numId w:val="5"/>
        </w:numPr>
        <w:tabs>
          <w:tab w:val="left" w:pos="645"/>
        </w:tabs>
        <w:spacing w:before="1"/>
        <w:ind w:right="115"/>
        <w:jc w:val="both"/>
        <w:rPr>
          <w:sz w:val="26"/>
        </w:rPr>
      </w:pPr>
      <w:r w:rsidRPr="001F1BC5">
        <w:rPr>
          <w:sz w:val="26"/>
        </w:rPr>
        <w:t>формулировать</w:t>
      </w:r>
      <w:r w:rsidRPr="001F1BC5">
        <w:rPr>
          <w:spacing w:val="1"/>
          <w:sz w:val="26"/>
        </w:rPr>
        <w:t xml:space="preserve"> </w:t>
      </w:r>
      <w:r w:rsidRPr="001F1BC5">
        <w:rPr>
          <w:sz w:val="26"/>
        </w:rPr>
        <w:t>простые</w:t>
      </w:r>
      <w:r w:rsidRPr="001F1BC5">
        <w:rPr>
          <w:spacing w:val="1"/>
          <w:sz w:val="26"/>
        </w:rPr>
        <w:t xml:space="preserve"> </w:t>
      </w:r>
      <w:r w:rsidRPr="001F1BC5">
        <w:rPr>
          <w:sz w:val="26"/>
        </w:rPr>
        <w:t>выводы</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прочитанной</w:t>
      </w:r>
      <w:r w:rsidRPr="001F1BC5">
        <w:rPr>
          <w:spacing w:val="66"/>
          <w:sz w:val="26"/>
        </w:rPr>
        <w:t xml:space="preserve"> </w:t>
      </w:r>
      <w:r w:rsidRPr="001F1BC5">
        <w:rPr>
          <w:sz w:val="26"/>
        </w:rPr>
        <w:t>(услышанной)</w:t>
      </w:r>
      <w:r w:rsidRPr="001F1BC5">
        <w:rPr>
          <w:spacing w:val="1"/>
          <w:sz w:val="26"/>
        </w:rPr>
        <w:t xml:space="preserve"> </w:t>
      </w:r>
      <w:r w:rsidRPr="001F1BC5">
        <w:rPr>
          <w:sz w:val="26"/>
        </w:rPr>
        <w:t>информации</w:t>
      </w:r>
      <w:r w:rsidRPr="001F1BC5">
        <w:rPr>
          <w:spacing w:val="-2"/>
          <w:sz w:val="26"/>
        </w:rPr>
        <w:t xml:space="preserve"> </w:t>
      </w:r>
      <w:r w:rsidRPr="001F1BC5">
        <w:rPr>
          <w:sz w:val="26"/>
        </w:rPr>
        <w:t>устно</w:t>
      </w:r>
      <w:r w:rsidRPr="001F1BC5">
        <w:rPr>
          <w:spacing w:val="-1"/>
          <w:sz w:val="26"/>
        </w:rPr>
        <w:t xml:space="preserve"> </w:t>
      </w:r>
      <w:r w:rsidRPr="001F1BC5">
        <w:rPr>
          <w:sz w:val="26"/>
        </w:rPr>
        <w:t>и</w:t>
      </w:r>
      <w:r w:rsidRPr="001F1BC5">
        <w:rPr>
          <w:spacing w:val="2"/>
          <w:sz w:val="26"/>
        </w:rPr>
        <w:t xml:space="preserve"> </w:t>
      </w:r>
      <w:r w:rsidRPr="001F1BC5">
        <w:rPr>
          <w:sz w:val="26"/>
        </w:rPr>
        <w:t>письменно</w:t>
      </w:r>
      <w:r w:rsidRPr="001F1BC5">
        <w:rPr>
          <w:spacing w:val="-1"/>
          <w:sz w:val="26"/>
        </w:rPr>
        <w:t xml:space="preserve"> </w:t>
      </w:r>
      <w:r w:rsidRPr="001F1BC5">
        <w:rPr>
          <w:sz w:val="26"/>
        </w:rPr>
        <w:t>(1-2</w:t>
      </w:r>
      <w:r w:rsidRPr="001F1BC5">
        <w:rPr>
          <w:spacing w:val="-2"/>
          <w:sz w:val="26"/>
        </w:rPr>
        <w:t xml:space="preserve"> </w:t>
      </w:r>
      <w:r w:rsidRPr="001F1BC5">
        <w:rPr>
          <w:sz w:val="26"/>
        </w:rPr>
        <w:t>предложения);</w:t>
      </w:r>
    </w:p>
    <w:p w:rsidR="00DE11BA" w:rsidRPr="001F1BC5" w:rsidRDefault="00DE11BA" w:rsidP="00DE11BA">
      <w:pPr>
        <w:numPr>
          <w:ilvl w:val="0"/>
          <w:numId w:val="5"/>
        </w:numPr>
        <w:tabs>
          <w:tab w:val="left" w:pos="645"/>
        </w:tabs>
        <w:ind w:right="104"/>
        <w:jc w:val="both"/>
        <w:rPr>
          <w:sz w:val="26"/>
        </w:rPr>
      </w:pPr>
      <w:r w:rsidRPr="001F1BC5">
        <w:rPr>
          <w:sz w:val="26"/>
        </w:rPr>
        <w:t>строить устное диалогическое и монологическое высказывание (3-5 предложений</w:t>
      </w:r>
      <w:r w:rsidRPr="001F1BC5">
        <w:rPr>
          <w:spacing w:val="1"/>
          <w:sz w:val="26"/>
        </w:rPr>
        <w:t xml:space="preserve"> </w:t>
      </w:r>
      <w:r w:rsidRPr="001F1BC5">
        <w:rPr>
          <w:sz w:val="26"/>
        </w:rPr>
        <w:t>на</w:t>
      </w:r>
      <w:r w:rsidRPr="001F1BC5">
        <w:rPr>
          <w:spacing w:val="1"/>
          <w:sz w:val="26"/>
        </w:rPr>
        <w:t xml:space="preserve"> </w:t>
      </w:r>
      <w:r w:rsidRPr="001F1BC5">
        <w:rPr>
          <w:sz w:val="26"/>
        </w:rPr>
        <w:t>определённую</w:t>
      </w:r>
      <w:r w:rsidRPr="001F1BC5">
        <w:rPr>
          <w:spacing w:val="1"/>
          <w:sz w:val="26"/>
        </w:rPr>
        <w:t xml:space="preserve"> </w:t>
      </w:r>
      <w:r w:rsidRPr="001F1BC5">
        <w:rPr>
          <w:sz w:val="26"/>
        </w:rPr>
        <w:t>тему,</w:t>
      </w:r>
      <w:r w:rsidRPr="001F1BC5">
        <w:rPr>
          <w:spacing w:val="1"/>
          <w:sz w:val="26"/>
        </w:rPr>
        <w:t xml:space="preserve"> </w:t>
      </w:r>
      <w:r w:rsidRPr="001F1BC5">
        <w:rPr>
          <w:sz w:val="26"/>
        </w:rPr>
        <w:t>по</w:t>
      </w:r>
      <w:r w:rsidRPr="001F1BC5">
        <w:rPr>
          <w:spacing w:val="1"/>
          <w:sz w:val="26"/>
        </w:rPr>
        <w:t xml:space="preserve"> </w:t>
      </w:r>
      <w:r w:rsidRPr="001F1BC5">
        <w:rPr>
          <w:sz w:val="26"/>
        </w:rPr>
        <w:t>наблюдениям)</w:t>
      </w:r>
      <w:r w:rsidRPr="001F1BC5">
        <w:rPr>
          <w:spacing w:val="1"/>
          <w:sz w:val="26"/>
        </w:rPr>
        <w:t xml:space="preserve"> </w:t>
      </w:r>
      <w:r w:rsidRPr="001F1BC5">
        <w:rPr>
          <w:sz w:val="26"/>
        </w:rPr>
        <w:t>с</w:t>
      </w:r>
      <w:r w:rsidRPr="001F1BC5">
        <w:rPr>
          <w:spacing w:val="1"/>
          <w:sz w:val="26"/>
        </w:rPr>
        <w:t xml:space="preserve"> </w:t>
      </w:r>
      <w:r w:rsidRPr="001F1BC5">
        <w:rPr>
          <w:sz w:val="26"/>
        </w:rPr>
        <w:t>соблюдением</w:t>
      </w:r>
      <w:r w:rsidRPr="001F1BC5">
        <w:rPr>
          <w:spacing w:val="1"/>
          <w:sz w:val="26"/>
        </w:rPr>
        <w:t xml:space="preserve"> </w:t>
      </w:r>
      <w:r w:rsidRPr="001F1BC5">
        <w:rPr>
          <w:sz w:val="26"/>
        </w:rPr>
        <w:t>орфоэпических</w:t>
      </w:r>
      <w:r w:rsidRPr="001F1BC5">
        <w:rPr>
          <w:spacing w:val="1"/>
          <w:sz w:val="26"/>
        </w:rPr>
        <w:t xml:space="preserve"> </w:t>
      </w:r>
      <w:r w:rsidRPr="001F1BC5">
        <w:rPr>
          <w:sz w:val="26"/>
        </w:rPr>
        <w:t>норм,</w:t>
      </w:r>
      <w:r w:rsidRPr="001F1BC5">
        <w:rPr>
          <w:spacing w:val="1"/>
          <w:sz w:val="26"/>
        </w:rPr>
        <w:t xml:space="preserve"> </w:t>
      </w:r>
      <w:r w:rsidRPr="001F1BC5">
        <w:rPr>
          <w:sz w:val="26"/>
        </w:rPr>
        <w:t>правильной</w:t>
      </w:r>
      <w:r w:rsidRPr="001F1BC5">
        <w:rPr>
          <w:spacing w:val="-2"/>
          <w:sz w:val="26"/>
        </w:rPr>
        <w:t xml:space="preserve"> </w:t>
      </w:r>
      <w:r w:rsidRPr="001F1BC5">
        <w:rPr>
          <w:sz w:val="26"/>
        </w:rPr>
        <w:t>интонации;</w:t>
      </w:r>
    </w:p>
    <w:p w:rsidR="00DE11BA" w:rsidRPr="001F1BC5" w:rsidRDefault="00DE11BA" w:rsidP="00DE11BA">
      <w:pPr>
        <w:numPr>
          <w:ilvl w:val="0"/>
          <w:numId w:val="5"/>
        </w:numPr>
        <w:tabs>
          <w:tab w:val="left" w:pos="645"/>
        </w:tabs>
        <w:ind w:right="105"/>
        <w:jc w:val="both"/>
        <w:rPr>
          <w:sz w:val="26"/>
        </w:rPr>
      </w:pPr>
      <w:r w:rsidRPr="001F1BC5">
        <w:rPr>
          <w:sz w:val="26"/>
        </w:rPr>
        <w:t>создавать небольшие устные и письменные тексты (2-4 предложения), содержащие</w:t>
      </w:r>
      <w:r w:rsidRPr="001F1BC5">
        <w:rPr>
          <w:spacing w:val="1"/>
          <w:sz w:val="26"/>
        </w:rPr>
        <w:t xml:space="preserve"> </w:t>
      </w:r>
      <w:r w:rsidRPr="001F1BC5">
        <w:rPr>
          <w:sz w:val="26"/>
        </w:rPr>
        <w:t>приглашение,</w:t>
      </w:r>
      <w:r w:rsidRPr="001F1BC5">
        <w:rPr>
          <w:spacing w:val="1"/>
          <w:sz w:val="26"/>
        </w:rPr>
        <w:t xml:space="preserve"> </w:t>
      </w:r>
      <w:r w:rsidRPr="001F1BC5">
        <w:rPr>
          <w:sz w:val="26"/>
        </w:rPr>
        <w:t>просьбу,</w:t>
      </w:r>
      <w:r w:rsidRPr="001F1BC5">
        <w:rPr>
          <w:spacing w:val="1"/>
          <w:sz w:val="26"/>
        </w:rPr>
        <w:t xml:space="preserve"> </w:t>
      </w:r>
      <w:r w:rsidRPr="001F1BC5">
        <w:rPr>
          <w:sz w:val="26"/>
        </w:rPr>
        <w:t>извинение,</w:t>
      </w:r>
      <w:r w:rsidRPr="001F1BC5">
        <w:rPr>
          <w:spacing w:val="1"/>
          <w:sz w:val="26"/>
        </w:rPr>
        <w:t xml:space="preserve"> </w:t>
      </w:r>
      <w:r w:rsidRPr="001F1BC5">
        <w:rPr>
          <w:sz w:val="26"/>
        </w:rPr>
        <w:t>благодарность,</w:t>
      </w:r>
      <w:r w:rsidRPr="001F1BC5">
        <w:rPr>
          <w:spacing w:val="1"/>
          <w:sz w:val="26"/>
        </w:rPr>
        <w:t xml:space="preserve"> </w:t>
      </w:r>
      <w:r w:rsidRPr="001F1BC5">
        <w:rPr>
          <w:sz w:val="26"/>
        </w:rPr>
        <w:t>отказ,</w:t>
      </w:r>
      <w:r w:rsidRPr="001F1BC5">
        <w:rPr>
          <w:spacing w:val="1"/>
          <w:sz w:val="26"/>
        </w:rPr>
        <w:t xml:space="preserve"> </w:t>
      </w:r>
      <w:r w:rsidRPr="001F1BC5">
        <w:rPr>
          <w:sz w:val="26"/>
        </w:rPr>
        <w:t>с</w:t>
      </w:r>
      <w:r w:rsidRPr="001F1BC5">
        <w:rPr>
          <w:spacing w:val="1"/>
          <w:sz w:val="26"/>
        </w:rPr>
        <w:t xml:space="preserve"> </w:t>
      </w:r>
      <w:r w:rsidRPr="001F1BC5">
        <w:rPr>
          <w:sz w:val="26"/>
        </w:rPr>
        <w:t>использованием</w:t>
      </w:r>
      <w:r w:rsidRPr="001F1BC5">
        <w:rPr>
          <w:spacing w:val="1"/>
          <w:sz w:val="26"/>
        </w:rPr>
        <w:t xml:space="preserve"> </w:t>
      </w:r>
      <w:r w:rsidRPr="001F1BC5">
        <w:rPr>
          <w:sz w:val="26"/>
        </w:rPr>
        <w:t>норм</w:t>
      </w:r>
      <w:r w:rsidRPr="001F1BC5">
        <w:rPr>
          <w:spacing w:val="1"/>
          <w:sz w:val="26"/>
        </w:rPr>
        <w:t xml:space="preserve"> </w:t>
      </w:r>
      <w:r w:rsidRPr="001F1BC5">
        <w:rPr>
          <w:sz w:val="26"/>
        </w:rPr>
        <w:t>речевого</w:t>
      </w:r>
      <w:r w:rsidRPr="001F1BC5">
        <w:rPr>
          <w:spacing w:val="-2"/>
          <w:sz w:val="26"/>
        </w:rPr>
        <w:t xml:space="preserve"> </w:t>
      </w:r>
      <w:r w:rsidRPr="001F1BC5">
        <w:rPr>
          <w:sz w:val="26"/>
        </w:rPr>
        <w:t>этикета;</w:t>
      </w:r>
    </w:p>
    <w:p w:rsidR="00DE11BA" w:rsidRPr="001F1BC5" w:rsidRDefault="00DE11BA" w:rsidP="00DE11BA">
      <w:pPr>
        <w:numPr>
          <w:ilvl w:val="0"/>
          <w:numId w:val="5"/>
        </w:numPr>
        <w:tabs>
          <w:tab w:val="left" w:pos="645"/>
        </w:tabs>
        <w:ind w:right="113"/>
        <w:jc w:val="both"/>
        <w:rPr>
          <w:sz w:val="26"/>
        </w:rPr>
      </w:pPr>
      <w:r w:rsidRPr="001F1BC5">
        <w:rPr>
          <w:sz w:val="26"/>
        </w:rPr>
        <w:t>определять</w:t>
      </w:r>
      <w:r w:rsidRPr="001F1BC5">
        <w:rPr>
          <w:spacing w:val="1"/>
          <w:sz w:val="26"/>
        </w:rPr>
        <w:t xml:space="preserve"> </w:t>
      </w:r>
      <w:r w:rsidRPr="001F1BC5">
        <w:rPr>
          <w:sz w:val="26"/>
        </w:rPr>
        <w:t>связь</w:t>
      </w:r>
      <w:r w:rsidRPr="001F1BC5">
        <w:rPr>
          <w:spacing w:val="1"/>
          <w:sz w:val="26"/>
        </w:rPr>
        <w:t xml:space="preserve"> </w:t>
      </w:r>
      <w:r w:rsidRPr="001F1BC5">
        <w:rPr>
          <w:sz w:val="26"/>
        </w:rPr>
        <w:t>предложений</w:t>
      </w:r>
      <w:r w:rsidRPr="001F1BC5">
        <w:rPr>
          <w:spacing w:val="1"/>
          <w:sz w:val="26"/>
        </w:rPr>
        <w:t xml:space="preserve"> </w:t>
      </w:r>
      <w:r w:rsidRPr="001F1BC5">
        <w:rPr>
          <w:sz w:val="26"/>
        </w:rPr>
        <w:t>в</w:t>
      </w:r>
      <w:r w:rsidRPr="001F1BC5">
        <w:rPr>
          <w:spacing w:val="1"/>
          <w:sz w:val="26"/>
        </w:rPr>
        <w:t xml:space="preserve"> </w:t>
      </w:r>
      <w:r w:rsidRPr="001F1BC5">
        <w:rPr>
          <w:sz w:val="26"/>
        </w:rPr>
        <w:t>тексте</w:t>
      </w:r>
      <w:r w:rsidRPr="001F1BC5">
        <w:rPr>
          <w:spacing w:val="1"/>
          <w:sz w:val="26"/>
        </w:rPr>
        <w:t xml:space="preserve"> </w:t>
      </w: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личных</w:t>
      </w:r>
      <w:r w:rsidRPr="001F1BC5">
        <w:rPr>
          <w:spacing w:val="1"/>
          <w:sz w:val="26"/>
        </w:rPr>
        <w:t xml:space="preserve"> </w:t>
      </w:r>
      <w:r w:rsidRPr="001F1BC5">
        <w:rPr>
          <w:sz w:val="26"/>
        </w:rPr>
        <w:t>местоимений,</w:t>
      </w:r>
      <w:r w:rsidRPr="001F1BC5">
        <w:rPr>
          <w:spacing w:val="-62"/>
          <w:sz w:val="26"/>
        </w:rPr>
        <w:t xml:space="preserve"> </w:t>
      </w:r>
      <w:r w:rsidRPr="001F1BC5">
        <w:rPr>
          <w:sz w:val="26"/>
        </w:rPr>
        <w:t>синонимов,</w:t>
      </w:r>
      <w:r w:rsidRPr="001F1BC5">
        <w:rPr>
          <w:spacing w:val="-2"/>
          <w:sz w:val="26"/>
        </w:rPr>
        <w:t xml:space="preserve"> </w:t>
      </w:r>
      <w:r w:rsidRPr="001F1BC5">
        <w:rPr>
          <w:sz w:val="26"/>
        </w:rPr>
        <w:t>союзов</w:t>
      </w:r>
      <w:r w:rsidRPr="001F1BC5">
        <w:rPr>
          <w:spacing w:val="-1"/>
          <w:sz w:val="26"/>
        </w:rPr>
        <w:t xml:space="preserve"> </w:t>
      </w:r>
      <w:r w:rsidRPr="001F1BC5">
        <w:rPr>
          <w:sz w:val="26"/>
        </w:rPr>
        <w:t>и,</w:t>
      </w:r>
      <w:r w:rsidRPr="001F1BC5">
        <w:rPr>
          <w:spacing w:val="2"/>
          <w:sz w:val="26"/>
        </w:rPr>
        <w:t xml:space="preserve"> </w:t>
      </w:r>
      <w:r w:rsidRPr="001F1BC5">
        <w:rPr>
          <w:sz w:val="26"/>
        </w:rPr>
        <w:t>а,</w:t>
      </w:r>
      <w:r w:rsidRPr="001F1BC5">
        <w:rPr>
          <w:spacing w:val="-1"/>
          <w:sz w:val="26"/>
        </w:rPr>
        <w:t xml:space="preserve"> </w:t>
      </w:r>
      <w:r w:rsidRPr="001F1BC5">
        <w:rPr>
          <w:sz w:val="26"/>
        </w:rPr>
        <w:t>но);</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определять</w:t>
      </w:r>
      <w:r w:rsidRPr="001F1BC5">
        <w:rPr>
          <w:spacing w:val="-4"/>
          <w:sz w:val="26"/>
        </w:rPr>
        <w:t xml:space="preserve"> </w:t>
      </w:r>
      <w:r w:rsidRPr="001F1BC5">
        <w:rPr>
          <w:sz w:val="26"/>
        </w:rPr>
        <w:t>ключевые</w:t>
      </w:r>
      <w:r w:rsidRPr="001F1BC5">
        <w:rPr>
          <w:spacing w:val="1"/>
          <w:sz w:val="26"/>
        </w:rPr>
        <w:t xml:space="preserve"> </w:t>
      </w:r>
      <w:r w:rsidRPr="001F1BC5">
        <w:rPr>
          <w:sz w:val="26"/>
        </w:rPr>
        <w:t>слова</w:t>
      </w:r>
      <w:r w:rsidRPr="001F1BC5">
        <w:rPr>
          <w:spacing w:val="-2"/>
          <w:sz w:val="26"/>
        </w:rPr>
        <w:t xml:space="preserve"> </w:t>
      </w:r>
      <w:r w:rsidRPr="001F1BC5">
        <w:rPr>
          <w:sz w:val="26"/>
        </w:rPr>
        <w:t>в</w:t>
      </w:r>
      <w:r w:rsidRPr="001F1BC5">
        <w:rPr>
          <w:spacing w:val="-3"/>
          <w:sz w:val="26"/>
        </w:rPr>
        <w:t xml:space="preserve"> </w:t>
      </w:r>
      <w:r w:rsidRPr="001F1BC5">
        <w:rPr>
          <w:sz w:val="26"/>
        </w:rPr>
        <w:t>тексте;</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определять</w:t>
      </w:r>
      <w:r w:rsidRPr="001F1BC5">
        <w:rPr>
          <w:spacing w:val="-2"/>
          <w:sz w:val="26"/>
        </w:rPr>
        <w:t xml:space="preserve"> </w:t>
      </w:r>
      <w:r w:rsidRPr="001F1BC5">
        <w:rPr>
          <w:sz w:val="26"/>
        </w:rPr>
        <w:t>тему</w:t>
      </w:r>
      <w:r w:rsidRPr="001F1BC5">
        <w:rPr>
          <w:spacing w:val="-3"/>
          <w:sz w:val="26"/>
        </w:rPr>
        <w:t xml:space="preserve"> </w:t>
      </w:r>
      <w:r w:rsidRPr="001F1BC5">
        <w:rPr>
          <w:sz w:val="26"/>
        </w:rPr>
        <w:t>текста</w:t>
      </w:r>
      <w:r w:rsidRPr="001F1BC5">
        <w:rPr>
          <w:spacing w:val="-3"/>
          <w:sz w:val="26"/>
        </w:rPr>
        <w:t xml:space="preserve"> </w:t>
      </w:r>
      <w:r w:rsidRPr="001F1BC5">
        <w:rPr>
          <w:sz w:val="26"/>
        </w:rPr>
        <w:t>и</w:t>
      </w:r>
      <w:r w:rsidRPr="001F1BC5">
        <w:rPr>
          <w:spacing w:val="-3"/>
          <w:sz w:val="26"/>
        </w:rPr>
        <w:t xml:space="preserve"> </w:t>
      </w:r>
      <w:r w:rsidRPr="001F1BC5">
        <w:rPr>
          <w:sz w:val="26"/>
        </w:rPr>
        <w:t>основную мысль</w:t>
      </w:r>
      <w:r w:rsidRPr="001F1BC5">
        <w:rPr>
          <w:spacing w:val="-1"/>
          <w:sz w:val="26"/>
        </w:rPr>
        <w:t xml:space="preserve"> </w:t>
      </w:r>
      <w:r w:rsidRPr="001F1BC5">
        <w:rPr>
          <w:sz w:val="26"/>
        </w:rPr>
        <w:t>текста;</w:t>
      </w:r>
    </w:p>
    <w:p w:rsidR="00DE11BA" w:rsidRPr="001F1BC5" w:rsidRDefault="00DE11BA" w:rsidP="00DE11BA">
      <w:pPr>
        <w:numPr>
          <w:ilvl w:val="0"/>
          <w:numId w:val="5"/>
        </w:numPr>
        <w:tabs>
          <w:tab w:val="left" w:pos="645"/>
        </w:tabs>
        <w:spacing w:before="1"/>
        <w:ind w:right="108"/>
        <w:jc w:val="both"/>
        <w:rPr>
          <w:sz w:val="26"/>
        </w:rPr>
      </w:pPr>
      <w:r w:rsidRPr="001F1BC5">
        <w:rPr>
          <w:sz w:val="26"/>
        </w:rPr>
        <w:t>выявлять</w:t>
      </w:r>
      <w:r w:rsidRPr="001F1BC5">
        <w:rPr>
          <w:spacing w:val="1"/>
          <w:sz w:val="26"/>
        </w:rPr>
        <w:t xml:space="preserve"> </w:t>
      </w:r>
      <w:r w:rsidRPr="001F1BC5">
        <w:rPr>
          <w:sz w:val="26"/>
        </w:rPr>
        <w:t>части</w:t>
      </w:r>
      <w:r w:rsidRPr="001F1BC5">
        <w:rPr>
          <w:spacing w:val="1"/>
          <w:sz w:val="26"/>
        </w:rPr>
        <w:t xml:space="preserve"> </w:t>
      </w:r>
      <w:r w:rsidRPr="001F1BC5">
        <w:rPr>
          <w:sz w:val="26"/>
        </w:rPr>
        <w:t>текста</w:t>
      </w:r>
      <w:r w:rsidRPr="001F1BC5">
        <w:rPr>
          <w:spacing w:val="1"/>
          <w:sz w:val="26"/>
        </w:rPr>
        <w:t xml:space="preserve"> </w:t>
      </w:r>
      <w:r w:rsidRPr="001F1BC5">
        <w:rPr>
          <w:sz w:val="26"/>
        </w:rPr>
        <w:t>(абзацы)</w:t>
      </w:r>
      <w:r w:rsidRPr="001F1BC5">
        <w:rPr>
          <w:spacing w:val="1"/>
          <w:sz w:val="26"/>
        </w:rPr>
        <w:t xml:space="preserve"> </w:t>
      </w:r>
      <w:r w:rsidRPr="001F1BC5">
        <w:rPr>
          <w:sz w:val="26"/>
        </w:rPr>
        <w:t>и</w:t>
      </w:r>
      <w:r w:rsidRPr="001F1BC5">
        <w:rPr>
          <w:spacing w:val="1"/>
          <w:sz w:val="26"/>
        </w:rPr>
        <w:t xml:space="preserve"> </w:t>
      </w:r>
      <w:r w:rsidRPr="001F1BC5">
        <w:rPr>
          <w:sz w:val="26"/>
        </w:rPr>
        <w:t>отражать</w:t>
      </w:r>
      <w:r w:rsidRPr="001F1BC5">
        <w:rPr>
          <w:spacing w:val="1"/>
          <w:sz w:val="26"/>
        </w:rPr>
        <w:t xml:space="preserve"> </w:t>
      </w:r>
      <w:r w:rsidRPr="001F1BC5">
        <w:rPr>
          <w:sz w:val="26"/>
        </w:rPr>
        <w:t>с</w:t>
      </w:r>
      <w:r w:rsidRPr="001F1BC5">
        <w:rPr>
          <w:spacing w:val="1"/>
          <w:sz w:val="26"/>
        </w:rPr>
        <w:t xml:space="preserve"> </w:t>
      </w:r>
      <w:r w:rsidRPr="001F1BC5">
        <w:rPr>
          <w:sz w:val="26"/>
        </w:rPr>
        <w:t>помощью</w:t>
      </w:r>
      <w:r w:rsidRPr="001F1BC5">
        <w:rPr>
          <w:spacing w:val="1"/>
          <w:sz w:val="26"/>
        </w:rPr>
        <w:t xml:space="preserve"> </w:t>
      </w:r>
      <w:r w:rsidRPr="001F1BC5">
        <w:rPr>
          <w:sz w:val="26"/>
        </w:rPr>
        <w:t>ключевых</w:t>
      </w:r>
      <w:r w:rsidRPr="001F1BC5">
        <w:rPr>
          <w:spacing w:val="1"/>
          <w:sz w:val="26"/>
        </w:rPr>
        <w:t xml:space="preserve"> </w:t>
      </w:r>
      <w:r w:rsidRPr="001F1BC5">
        <w:rPr>
          <w:sz w:val="26"/>
        </w:rPr>
        <w:t>слов</w:t>
      </w:r>
      <w:r w:rsidRPr="001F1BC5">
        <w:rPr>
          <w:spacing w:val="1"/>
          <w:sz w:val="26"/>
        </w:rPr>
        <w:t xml:space="preserve"> </w:t>
      </w:r>
      <w:r w:rsidRPr="001F1BC5">
        <w:rPr>
          <w:sz w:val="26"/>
        </w:rPr>
        <w:t>или</w:t>
      </w:r>
      <w:r w:rsidRPr="001F1BC5">
        <w:rPr>
          <w:spacing w:val="1"/>
          <w:sz w:val="26"/>
        </w:rPr>
        <w:t xml:space="preserve"> </w:t>
      </w:r>
      <w:r w:rsidRPr="001F1BC5">
        <w:rPr>
          <w:sz w:val="26"/>
        </w:rPr>
        <w:t>предложений</w:t>
      </w:r>
      <w:r w:rsidRPr="001F1BC5">
        <w:rPr>
          <w:spacing w:val="-2"/>
          <w:sz w:val="26"/>
        </w:rPr>
        <w:t xml:space="preserve"> </w:t>
      </w:r>
      <w:r w:rsidRPr="001F1BC5">
        <w:rPr>
          <w:sz w:val="26"/>
        </w:rPr>
        <w:t>их</w:t>
      </w:r>
      <w:r w:rsidRPr="001F1BC5">
        <w:rPr>
          <w:spacing w:val="-1"/>
          <w:sz w:val="26"/>
        </w:rPr>
        <w:t xml:space="preserve"> </w:t>
      </w:r>
      <w:r w:rsidRPr="001F1BC5">
        <w:rPr>
          <w:sz w:val="26"/>
        </w:rPr>
        <w:t>смысловое</w:t>
      </w:r>
      <w:r w:rsidRPr="001F1BC5">
        <w:rPr>
          <w:spacing w:val="-1"/>
          <w:sz w:val="26"/>
        </w:rPr>
        <w:t xml:space="preserve"> </w:t>
      </w:r>
      <w:r w:rsidRPr="001F1BC5">
        <w:rPr>
          <w:sz w:val="26"/>
        </w:rPr>
        <w:t>содержание;</w:t>
      </w:r>
    </w:p>
    <w:p w:rsidR="00DE11BA" w:rsidRPr="001F1BC5" w:rsidRDefault="00DE11BA" w:rsidP="00DE11BA">
      <w:pPr>
        <w:numPr>
          <w:ilvl w:val="0"/>
          <w:numId w:val="5"/>
        </w:numPr>
        <w:tabs>
          <w:tab w:val="left" w:pos="645"/>
        </w:tabs>
        <w:spacing w:line="298" w:lineRule="exact"/>
        <w:ind w:left="644"/>
        <w:jc w:val="both"/>
        <w:rPr>
          <w:sz w:val="26"/>
        </w:rPr>
      </w:pPr>
      <w:r w:rsidRPr="001F1BC5">
        <w:rPr>
          <w:sz w:val="26"/>
        </w:rPr>
        <w:t>составлять</w:t>
      </w:r>
      <w:r w:rsidRPr="001F1BC5">
        <w:rPr>
          <w:spacing w:val="-3"/>
          <w:sz w:val="26"/>
        </w:rPr>
        <w:t xml:space="preserve"> </w:t>
      </w:r>
      <w:r w:rsidRPr="001F1BC5">
        <w:rPr>
          <w:sz w:val="26"/>
        </w:rPr>
        <w:t>план</w:t>
      </w:r>
      <w:r w:rsidRPr="001F1BC5">
        <w:rPr>
          <w:spacing w:val="-2"/>
          <w:sz w:val="26"/>
        </w:rPr>
        <w:t xml:space="preserve"> </w:t>
      </w:r>
      <w:r w:rsidRPr="001F1BC5">
        <w:rPr>
          <w:sz w:val="26"/>
        </w:rPr>
        <w:t>текста,</w:t>
      </w:r>
      <w:r w:rsidRPr="001F1BC5">
        <w:rPr>
          <w:spacing w:val="-3"/>
          <w:sz w:val="26"/>
        </w:rPr>
        <w:t xml:space="preserve"> </w:t>
      </w:r>
      <w:r w:rsidRPr="001F1BC5">
        <w:rPr>
          <w:sz w:val="26"/>
        </w:rPr>
        <w:t>создавать</w:t>
      </w:r>
      <w:r w:rsidRPr="001F1BC5">
        <w:rPr>
          <w:spacing w:val="-3"/>
          <w:sz w:val="26"/>
        </w:rPr>
        <w:t xml:space="preserve"> </w:t>
      </w:r>
      <w:r w:rsidRPr="001F1BC5">
        <w:rPr>
          <w:sz w:val="26"/>
        </w:rPr>
        <w:t>по</w:t>
      </w:r>
      <w:r w:rsidRPr="001F1BC5">
        <w:rPr>
          <w:spacing w:val="-3"/>
          <w:sz w:val="26"/>
        </w:rPr>
        <w:t xml:space="preserve"> </w:t>
      </w:r>
      <w:r w:rsidRPr="001F1BC5">
        <w:rPr>
          <w:sz w:val="26"/>
        </w:rPr>
        <w:t>нему</w:t>
      </w:r>
      <w:r w:rsidRPr="001F1BC5">
        <w:rPr>
          <w:spacing w:val="-3"/>
          <w:sz w:val="26"/>
        </w:rPr>
        <w:t xml:space="preserve"> </w:t>
      </w:r>
      <w:r w:rsidRPr="001F1BC5">
        <w:rPr>
          <w:sz w:val="26"/>
        </w:rPr>
        <w:t>текст</w:t>
      </w:r>
      <w:r w:rsidRPr="001F1BC5">
        <w:rPr>
          <w:spacing w:val="-3"/>
          <w:sz w:val="26"/>
        </w:rPr>
        <w:t xml:space="preserve"> </w:t>
      </w:r>
      <w:r w:rsidRPr="001F1BC5">
        <w:rPr>
          <w:sz w:val="26"/>
        </w:rPr>
        <w:t>и</w:t>
      </w:r>
      <w:r w:rsidRPr="001F1BC5">
        <w:rPr>
          <w:spacing w:val="-3"/>
          <w:sz w:val="26"/>
        </w:rPr>
        <w:t xml:space="preserve"> </w:t>
      </w:r>
      <w:r w:rsidRPr="001F1BC5">
        <w:rPr>
          <w:sz w:val="26"/>
        </w:rPr>
        <w:t>корректировать</w:t>
      </w:r>
      <w:r w:rsidRPr="001F1BC5">
        <w:rPr>
          <w:spacing w:val="-3"/>
          <w:sz w:val="26"/>
        </w:rPr>
        <w:t xml:space="preserve"> </w:t>
      </w:r>
      <w:r w:rsidRPr="001F1BC5">
        <w:rPr>
          <w:sz w:val="26"/>
        </w:rPr>
        <w:t>текст;</w:t>
      </w:r>
    </w:p>
    <w:p w:rsidR="00DE11BA" w:rsidRPr="001F1BC5" w:rsidRDefault="00DE11BA" w:rsidP="00DE11BA">
      <w:pPr>
        <w:numPr>
          <w:ilvl w:val="0"/>
          <w:numId w:val="5"/>
        </w:numPr>
        <w:tabs>
          <w:tab w:val="left" w:pos="645"/>
        </w:tabs>
        <w:ind w:right="110"/>
        <w:jc w:val="both"/>
        <w:rPr>
          <w:sz w:val="26"/>
        </w:rPr>
      </w:pPr>
      <w:r w:rsidRPr="001F1BC5">
        <w:rPr>
          <w:sz w:val="26"/>
        </w:rPr>
        <w:t>писать</w:t>
      </w:r>
      <w:r w:rsidRPr="001F1BC5">
        <w:rPr>
          <w:spacing w:val="1"/>
          <w:sz w:val="26"/>
        </w:rPr>
        <w:t xml:space="preserve"> </w:t>
      </w:r>
      <w:r w:rsidRPr="001F1BC5">
        <w:rPr>
          <w:sz w:val="26"/>
        </w:rPr>
        <w:t>подробное</w:t>
      </w:r>
      <w:r w:rsidRPr="001F1BC5">
        <w:rPr>
          <w:spacing w:val="1"/>
          <w:sz w:val="26"/>
        </w:rPr>
        <w:t xml:space="preserve"> </w:t>
      </w:r>
      <w:r w:rsidRPr="001F1BC5">
        <w:rPr>
          <w:sz w:val="26"/>
        </w:rPr>
        <w:t>изложение</w:t>
      </w:r>
      <w:r w:rsidRPr="001F1BC5">
        <w:rPr>
          <w:spacing w:val="1"/>
          <w:sz w:val="26"/>
        </w:rPr>
        <w:t xml:space="preserve"> </w:t>
      </w:r>
      <w:r w:rsidRPr="001F1BC5">
        <w:rPr>
          <w:sz w:val="26"/>
        </w:rPr>
        <w:t>по</w:t>
      </w:r>
      <w:r w:rsidRPr="001F1BC5">
        <w:rPr>
          <w:spacing w:val="1"/>
          <w:sz w:val="26"/>
        </w:rPr>
        <w:t xml:space="preserve"> </w:t>
      </w:r>
      <w:r w:rsidRPr="001F1BC5">
        <w:rPr>
          <w:sz w:val="26"/>
        </w:rPr>
        <w:t>заданному,</w:t>
      </w:r>
      <w:r w:rsidRPr="001F1BC5">
        <w:rPr>
          <w:spacing w:val="1"/>
          <w:sz w:val="26"/>
        </w:rPr>
        <w:t xml:space="preserve"> </w:t>
      </w:r>
      <w:r w:rsidRPr="001F1BC5">
        <w:rPr>
          <w:sz w:val="26"/>
        </w:rPr>
        <w:t>коллективно</w:t>
      </w:r>
      <w:r w:rsidRPr="001F1BC5">
        <w:rPr>
          <w:spacing w:val="1"/>
          <w:sz w:val="26"/>
        </w:rPr>
        <w:t xml:space="preserve"> </w:t>
      </w:r>
      <w:r w:rsidRPr="001F1BC5">
        <w:rPr>
          <w:sz w:val="26"/>
        </w:rPr>
        <w:t>или</w:t>
      </w:r>
      <w:r w:rsidRPr="001F1BC5">
        <w:rPr>
          <w:spacing w:val="1"/>
          <w:sz w:val="26"/>
        </w:rPr>
        <w:t xml:space="preserve"> </w:t>
      </w:r>
      <w:r w:rsidRPr="001F1BC5">
        <w:rPr>
          <w:sz w:val="26"/>
        </w:rPr>
        <w:t>самостоятельно</w:t>
      </w:r>
      <w:r w:rsidRPr="001F1BC5">
        <w:rPr>
          <w:spacing w:val="1"/>
          <w:sz w:val="26"/>
        </w:rPr>
        <w:t xml:space="preserve"> </w:t>
      </w:r>
      <w:r w:rsidRPr="001F1BC5">
        <w:rPr>
          <w:sz w:val="26"/>
        </w:rPr>
        <w:t>составленному</w:t>
      </w:r>
      <w:r w:rsidRPr="001F1BC5">
        <w:rPr>
          <w:spacing w:val="-2"/>
          <w:sz w:val="26"/>
        </w:rPr>
        <w:t xml:space="preserve"> </w:t>
      </w:r>
      <w:r w:rsidRPr="001F1BC5">
        <w:rPr>
          <w:sz w:val="26"/>
        </w:rPr>
        <w:t>плану;</w:t>
      </w:r>
    </w:p>
    <w:p w:rsidR="00DE11BA" w:rsidRPr="001F1BC5" w:rsidRDefault="00DE11BA" w:rsidP="00DE11BA">
      <w:pPr>
        <w:numPr>
          <w:ilvl w:val="0"/>
          <w:numId w:val="5"/>
        </w:numPr>
        <w:tabs>
          <w:tab w:val="left" w:pos="645"/>
        </w:tabs>
        <w:spacing w:before="1"/>
        <w:ind w:right="112"/>
        <w:jc w:val="both"/>
        <w:rPr>
          <w:sz w:val="26"/>
        </w:rPr>
      </w:pPr>
      <w:r w:rsidRPr="001F1BC5">
        <w:rPr>
          <w:sz w:val="26"/>
        </w:rPr>
        <w:t>объяснять своими словами значение изученных понятий, использовать изученные</w:t>
      </w:r>
      <w:r w:rsidRPr="001F1BC5">
        <w:rPr>
          <w:spacing w:val="1"/>
          <w:sz w:val="26"/>
        </w:rPr>
        <w:t xml:space="preserve"> </w:t>
      </w:r>
      <w:r w:rsidRPr="001F1BC5">
        <w:rPr>
          <w:sz w:val="26"/>
        </w:rPr>
        <w:t>понятия;</w:t>
      </w:r>
    </w:p>
    <w:p w:rsidR="00DE11BA" w:rsidRPr="001F1BC5" w:rsidRDefault="00DE11BA" w:rsidP="00DE11BA">
      <w:pPr>
        <w:numPr>
          <w:ilvl w:val="0"/>
          <w:numId w:val="5"/>
        </w:numPr>
        <w:tabs>
          <w:tab w:val="left" w:pos="645"/>
        </w:tabs>
        <w:spacing w:line="299" w:lineRule="exact"/>
        <w:ind w:left="644"/>
        <w:jc w:val="both"/>
        <w:rPr>
          <w:sz w:val="26"/>
        </w:rPr>
      </w:pPr>
      <w:r w:rsidRPr="001F1BC5">
        <w:rPr>
          <w:sz w:val="26"/>
        </w:rPr>
        <w:t>уточнять</w:t>
      </w:r>
      <w:r w:rsidRPr="001F1BC5">
        <w:rPr>
          <w:spacing w:val="-4"/>
          <w:sz w:val="26"/>
        </w:rPr>
        <w:t xml:space="preserve"> </w:t>
      </w:r>
      <w:r w:rsidRPr="001F1BC5">
        <w:rPr>
          <w:sz w:val="26"/>
        </w:rPr>
        <w:t>значение</w:t>
      </w:r>
      <w:r w:rsidRPr="001F1BC5">
        <w:rPr>
          <w:spacing w:val="-3"/>
          <w:sz w:val="26"/>
        </w:rPr>
        <w:t xml:space="preserve"> </w:t>
      </w:r>
      <w:r w:rsidRPr="001F1BC5">
        <w:rPr>
          <w:sz w:val="26"/>
        </w:rPr>
        <w:t>слова</w:t>
      </w:r>
      <w:r w:rsidRPr="001F1BC5">
        <w:rPr>
          <w:spacing w:val="-3"/>
          <w:sz w:val="26"/>
        </w:rPr>
        <w:t xml:space="preserve"> </w:t>
      </w:r>
      <w:r w:rsidRPr="001F1BC5">
        <w:rPr>
          <w:sz w:val="26"/>
        </w:rPr>
        <w:t>с</w:t>
      </w:r>
      <w:r w:rsidRPr="001F1BC5">
        <w:rPr>
          <w:spacing w:val="-3"/>
          <w:sz w:val="26"/>
        </w:rPr>
        <w:t xml:space="preserve"> </w:t>
      </w:r>
      <w:r w:rsidRPr="001F1BC5">
        <w:rPr>
          <w:sz w:val="26"/>
        </w:rPr>
        <w:t>помощью толкового</w:t>
      </w:r>
      <w:r w:rsidRPr="001F1BC5">
        <w:rPr>
          <w:spacing w:val="-3"/>
          <w:sz w:val="26"/>
        </w:rPr>
        <w:t xml:space="preserve"> </w:t>
      </w:r>
      <w:r w:rsidRPr="001F1BC5">
        <w:rPr>
          <w:sz w:val="26"/>
        </w:rPr>
        <w:t>словаря.</w:t>
      </w:r>
    </w:p>
    <w:p w:rsidR="00DE11BA" w:rsidRPr="001F1BC5" w:rsidRDefault="00DE11BA" w:rsidP="00DE11BA">
      <w:pPr>
        <w:spacing w:before="11"/>
        <w:rPr>
          <w:sz w:val="25"/>
          <w:szCs w:val="26"/>
        </w:rPr>
      </w:pPr>
    </w:p>
    <w:p w:rsidR="00DE11BA" w:rsidRPr="00411955" w:rsidRDefault="00DE11BA" w:rsidP="00DE11BA">
      <w:pPr>
        <w:numPr>
          <w:ilvl w:val="0"/>
          <w:numId w:val="3"/>
        </w:numPr>
        <w:tabs>
          <w:tab w:val="left" w:pos="412"/>
        </w:tabs>
        <w:spacing w:line="298" w:lineRule="exact"/>
        <w:outlineLvl w:val="1"/>
        <w:rPr>
          <w:b/>
          <w:bCs/>
          <w:sz w:val="26"/>
          <w:szCs w:val="26"/>
        </w:rPr>
      </w:pPr>
      <w:r w:rsidRPr="00411955">
        <w:rPr>
          <w:b/>
          <w:bCs/>
          <w:sz w:val="26"/>
          <w:szCs w:val="26"/>
        </w:rPr>
        <w:t>КЛАСС</w:t>
      </w:r>
    </w:p>
    <w:p w:rsidR="00DE11BA" w:rsidRPr="001F1BC5" w:rsidRDefault="00DE11BA" w:rsidP="00DE11BA">
      <w:pPr>
        <w:spacing w:line="298" w:lineRule="exact"/>
        <w:jc w:val="both"/>
        <w:rPr>
          <w:sz w:val="26"/>
          <w:szCs w:val="26"/>
        </w:rPr>
      </w:pPr>
      <w:r w:rsidRPr="001F1BC5">
        <w:rPr>
          <w:sz w:val="26"/>
          <w:szCs w:val="26"/>
        </w:rPr>
        <w:t>К</w:t>
      </w:r>
      <w:r w:rsidRPr="001F1BC5">
        <w:rPr>
          <w:spacing w:val="-3"/>
          <w:sz w:val="26"/>
          <w:szCs w:val="26"/>
        </w:rPr>
        <w:t xml:space="preserve"> </w:t>
      </w:r>
      <w:r w:rsidRPr="001F1BC5">
        <w:rPr>
          <w:sz w:val="26"/>
          <w:szCs w:val="26"/>
        </w:rPr>
        <w:t>концу</w:t>
      </w:r>
      <w:r w:rsidRPr="001F1BC5">
        <w:rPr>
          <w:spacing w:val="-3"/>
          <w:sz w:val="26"/>
          <w:szCs w:val="26"/>
        </w:rPr>
        <w:t xml:space="preserve"> </w:t>
      </w:r>
      <w:r w:rsidRPr="001F1BC5">
        <w:rPr>
          <w:sz w:val="26"/>
          <w:szCs w:val="26"/>
        </w:rPr>
        <w:t>обучения</w:t>
      </w:r>
      <w:r w:rsidRPr="001F1BC5">
        <w:rPr>
          <w:spacing w:val="-2"/>
          <w:sz w:val="26"/>
          <w:szCs w:val="26"/>
        </w:rPr>
        <w:t xml:space="preserve"> </w:t>
      </w:r>
      <w:r w:rsidRPr="001F1BC5">
        <w:rPr>
          <w:sz w:val="26"/>
          <w:szCs w:val="26"/>
        </w:rPr>
        <w:t>в</w:t>
      </w:r>
      <w:r w:rsidRPr="001F1BC5">
        <w:rPr>
          <w:spacing w:val="-1"/>
          <w:sz w:val="26"/>
          <w:szCs w:val="26"/>
        </w:rPr>
        <w:t xml:space="preserve"> </w:t>
      </w:r>
      <w:r w:rsidRPr="001F1BC5">
        <w:rPr>
          <w:sz w:val="26"/>
          <w:szCs w:val="26"/>
        </w:rPr>
        <w:t>четвёртом</w:t>
      </w:r>
      <w:r w:rsidRPr="001F1BC5">
        <w:rPr>
          <w:spacing w:val="-3"/>
          <w:sz w:val="26"/>
          <w:szCs w:val="26"/>
        </w:rPr>
        <w:t xml:space="preserve"> </w:t>
      </w:r>
      <w:r w:rsidRPr="001F1BC5">
        <w:rPr>
          <w:sz w:val="26"/>
          <w:szCs w:val="26"/>
        </w:rPr>
        <w:t>классе</w:t>
      </w:r>
      <w:r w:rsidRPr="001F1BC5">
        <w:rPr>
          <w:spacing w:val="-3"/>
          <w:sz w:val="26"/>
          <w:szCs w:val="26"/>
        </w:rPr>
        <w:t xml:space="preserve"> </w:t>
      </w:r>
      <w:r w:rsidRPr="001F1BC5">
        <w:rPr>
          <w:sz w:val="26"/>
          <w:szCs w:val="26"/>
        </w:rPr>
        <w:t>обучающийся</w:t>
      </w:r>
      <w:r w:rsidRPr="001F1BC5">
        <w:rPr>
          <w:spacing w:val="-3"/>
          <w:sz w:val="26"/>
          <w:szCs w:val="26"/>
        </w:rPr>
        <w:t xml:space="preserve"> </w:t>
      </w:r>
      <w:r w:rsidRPr="001F1BC5">
        <w:rPr>
          <w:sz w:val="26"/>
          <w:szCs w:val="26"/>
        </w:rPr>
        <w:t>научится:</w:t>
      </w:r>
    </w:p>
    <w:p w:rsidR="00DE11BA" w:rsidRPr="001F1BC5" w:rsidRDefault="00DE11BA" w:rsidP="00DE11BA">
      <w:pPr>
        <w:numPr>
          <w:ilvl w:val="0"/>
          <w:numId w:val="5"/>
        </w:numPr>
        <w:tabs>
          <w:tab w:val="left" w:pos="645"/>
        </w:tabs>
        <w:spacing w:before="2"/>
        <w:ind w:right="108"/>
        <w:jc w:val="both"/>
        <w:rPr>
          <w:sz w:val="26"/>
        </w:rPr>
      </w:pPr>
      <w:r w:rsidRPr="001F1BC5">
        <w:rPr>
          <w:sz w:val="26"/>
        </w:rPr>
        <w:t>осознавать многообразие языков и культур на территории Российской Федерации,</w:t>
      </w:r>
      <w:r w:rsidRPr="001F1BC5">
        <w:rPr>
          <w:spacing w:val="1"/>
          <w:sz w:val="26"/>
        </w:rPr>
        <w:t xml:space="preserve"> </w:t>
      </w:r>
      <w:r w:rsidRPr="001F1BC5">
        <w:rPr>
          <w:sz w:val="26"/>
        </w:rPr>
        <w:t>осознавать</w:t>
      </w:r>
      <w:r w:rsidRPr="001F1BC5">
        <w:rPr>
          <w:spacing w:val="-4"/>
          <w:sz w:val="26"/>
        </w:rPr>
        <w:t xml:space="preserve"> </w:t>
      </w:r>
      <w:r w:rsidRPr="001F1BC5">
        <w:rPr>
          <w:sz w:val="26"/>
        </w:rPr>
        <w:t>язык</w:t>
      </w:r>
      <w:r w:rsidRPr="001F1BC5">
        <w:rPr>
          <w:spacing w:val="-1"/>
          <w:sz w:val="26"/>
        </w:rPr>
        <w:t xml:space="preserve"> </w:t>
      </w:r>
      <w:r w:rsidRPr="001F1BC5">
        <w:rPr>
          <w:sz w:val="26"/>
        </w:rPr>
        <w:t>как</w:t>
      </w:r>
      <w:r w:rsidRPr="001F1BC5">
        <w:rPr>
          <w:spacing w:val="-1"/>
          <w:sz w:val="26"/>
        </w:rPr>
        <w:t xml:space="preserve"> </w:t>
      </w:r>
      <w:r w:rsidRPr="001F1BC5">
        <w:rPr>
          <w:sz w:val="26"/>
        </w:rPr>
        <w:t>одну</w:t>
      </w:r>
      <w:r w:rsidRPr="001F1BC5">
        <w:rPr>
          <w:spacing w:val="-2"/>
          <w:sz w:val="26"/>
        </w:rPr>
        <w:t xml:space="preserve"> </w:t>
      </w:r>
      <w:r w:rsidRPr="001F1BC5">
        <w:rPr>
          <w:sz w:val="26"/>
        </w:rPr>
        <w:t>из</w:t>
      </w:r>
      <w:r w:rsidRPr="001F1BC5">
        <w:rPr>
          <w:spacing w:val="-1"/>
          <w:sz w:val="26"/>
        </w:rPr>
        <w:t xml:space="preserve"> </w:t>
      </w:r>
      <w:r w:rsidRPr="001F1BC5">
        <w:rPr>
          <w:sz w:val="26"/>
        </w:rPr>
        <w:t>главных</w:t>
      </w:r>
      <w:r w:rsidRPr="001F1BC5">
        <w:rPr>
          <w:spacing w:val="-2"/>
          <w:sz w:val="26"/>
        </w:rPr>
        <w:t xml:space="preserve"> </w:t>
      </w:r>
      <w:r w:rsidRPr="001F1BC5">
        <w:rPr>
          <w:sz w:val="26"/>
        </w:rPr>
        <w:t>духовно</w:t>
      </w:r>
      <w:r w:rsidRPr="001F1BC5">
        <w:rPr>
          <w:spacing w:val="-2"/>
          <w:sz w:val="26"/>
        </w:rPr>
        <w:t xml:space="preserve"> </w:t>
      </w:r>
      <w:r w:rsidRPr="001F1BC5">
        <w:rPr>
          <w:sz w:val="26"/>
        </w:rPr>
        <w:t>­</w:t>
      </w:r>
      <w:r w:rsidRPr="001F1BC5">
        <w:rPr>
          <w:spacing w:val="-2"/>
          <w:sz w:val="26"/>
        </w:rPr>
        <w:t xml:space="preserve"> </w:t>
      </w:r>
      <w:r w:rsidRPr="001F1BC5">
        <w:rPr>
          <w:sz w:val="26"/>
        </w:rPr>
        <w:t>нравственных</w:t>
      </w:r>
      <w:r w:rsidRPr="001F1BC5">
        <w:rPr>
          <w:spacing w:val="-2"/>
          <w:sz w:val="26"/>
        </w:rPr>
        <w:t xml:space="preserve"> </w:t>
      </w:r>
      <w:r w:rsidRPr="001F1BC5">
        <w:rPr>
          <w:sz w:val="26"/>
        </w:rPr>
        <w:t>ценностей</w:t>
      </w:r>
      <w:r w:rsidRPr="001F1BC5">
        <w:rPr>
          <w:spacing w:val="-2"/>
          <w:sz w:val="26"/>
        </w:rPr>
        <w:t xml:space="preserve"> </w:t>
      </w:r>
      <w:r w:rsidRPr="001F1BC5">
        <w:rPr>
          <w:sz w:val="26"/>
        </w:rPr>
        <w:t>народа;</w:t>
      </w:r>
    </w:p>
    <w:p w:rsidR="00DE11BA" w:rsidRPr="001F1BC5" w:rsidRDefault="00DE11BA" w:rsidP="00DE11BA">
      <w:pPr>
        <w:numPr>
          <w:ilvl w:val="0"/>
          <w:numId w:val="5"/>
        </w:numPr>
        <w:tabs>
          <w:tab w:val="left" w:pos="645"/>
        </w:tabs>
        <w:ind w:right="112"/>
        <w:jc w:val="both"/>
        <w:rPr>
          <w:sz w:val="26"/>
        </w:rPr>
      </w:pPr>
      <w:r w:rsidRPr="001F1BC5">
        <w:rPr>
          <w:sz w:val="26"/>
        </w:rPr>
        <w:t>объяснять роль языка как основного средства общения; объяснять роль русского</w:t>
      </w:r>
      <w:r w:rsidRPr="001F1BC5">
        <w:rPr>
          <w:spacing w:val="1"/>
          <w:sz w:val="26"/>
        </w:rPr>
        <w:t xml:space="preserve"> </w:t>
      </w:r>
      <w:r w:rsidRPr="001F1BC5">
        <w:rPr>
          <w:sz w:val="26"/>
        </w:rPr>
        <w:t>языка как государственного языка Российской Федерации и языка межнационального</w:t>
      </w:r>
      <w:r w:rsidRPr="001F1BC5">
        <w:rPr>
          <w:spacing w:val="1"/>
          <w:sz w:val="26"/>
        </w:rPr>
        <w:t xml:space="preserve"> </w:t>
      </w:r>
      <w:r w:rsidRPr="001F1BC5">
        <w:rPr>
          <w:sz w:val="26"/>
        </w:rPr>
        <w:t>общения;</w:t>
      </w:r>
    </w:p>
    <w:p w:rsidR="00DE11BA" w:rsidRPr="001F1BC5" w:rsidRDefault="00DE11BA" w:rsidP="00DE11BA">
      <w:pPr>
        <w:numPr>
          <w:ilvl w:val="0"/>
          <w:numId w:val="5"/>
        </w:numPr>
        <w:tabs>
          <w:tab w:val="left" w:pos="645"/>
        </w:tabs>
        <w:ind w:right="112"/>
        <w:jc w:val="both"/>
        <w:rPr>
          <w:sz w:val="26"/>
        </w:rPr>
      </w:pPr>
      <w:r w:rsidRPr="001F1BC5">
        <w:rPr>
          <w:sz w:val="26"/>
        </w:rPr>
        <w:t>осознавать правильную устную и письменную речь как показатель общей культуры</w:t>
      </w:r>
      <w:r w:rsidRPr="001F1BC5">
        <w:rPr>
          <w:spacing w:val="-62"/>
          <w:sz w:val="26"/>
        </w:rPr>
        <w:t xml:space="preserve"> </w:t>
      </w:r>
      <w:r w:rsidRPr="001F1BC5">
        <w:rPr>
          <w:sz w:val="26"/>
        </w:rPr>
        <w:t>человека;</w:t>
      </w:r>
    </w:p>
    <w:p w:rsidR="00DE11BA" w:rsidRPr="001F1BC5" w:rsidRDefault="00DE11BA" w:rsidP="00DE11BA">
      <w:pPr>
        <w:jc w:val="both"/>
        <w:rPr>
          <w:sz w:val="26"/>
        </w:rPr>
        <w:sectPr w:rsidR="00DE11BA" w:rsidRPr="001F1BC5">
          <w:pgSz w:w="11910" w:h="16840"/>
          <w:pgMar w:top="1040" w:right="740" w:bottom="1200" w:left="1060" w:header="0" w:footer="1000" w:gutter="0"/>
          <w:cols w:space="720"/>
        </w:sectPr>
      </w:pPr>
    </w:p>
    <w:p w:rsidR="00DE11BA" w:rsidRPr="001F1BC5" w:rsidRDefault="00DE11BA" w:rsidP="00DE11BA">
      <w:pPr>
        <w:numPr>
          <w:ilvl w:val="0"/>
          <w:numId w:val="5"/>
        </w:numPr>
        <w:tabs>
          <w:tab w:val="left" w:pos="644"/>
          <w:tab w:val="left" w:pos="645"/>
        </w:tabs>
        <w:spacing w:before="76"/>
        <w:ind w:right="112"/>
        <w:rPr>
          <w:sz w:val="26"/>
        </w:rPr>
      </w:pPr>
      <w:r w:rsidRPr="001F1BC5">
        <w:rPr>
          <w:sz w:val="26"/>
        </w:rPr>
        <w:lastRenderedPageBreak/>
        <w:t>проводить</w:t>
      </w:r>
      <w:r w:rsidRPr="001F1BC5">
        <w:rPr>
          <w:spacing w:val="10"/>
          <w:sz w:val="26"/>
        </w:rPr>
        <w:t xml:space="preserve"> </w:t>
      </w:r>
      <w:r w:rsidRPr="001F1BC5">
        <w:rPr>
          <w:sz w:val="26"/>
        </w:rPr>
        <w:t>звуко</w:t>
      </w:r>
      <w:r w:rsidRPr="001F1BC5">
        <w:rPr>
          <w:spacing w:val="10"/>
          <w:sz w:val="26"/>
        </w:rPr>
        <w:t xml:space="preserve"> </w:t>
      </w:r>
      <w:r w:rsidRPr="001F1BC5">
        <w:rPr>
          <w:sz w:val="26"/>
        </w:rPr>
        <w:t>­</w:t>
      </w:r>
      <w:r w:rsidRPr="001F1BC5">
        <w:rPr>
          <w:spacing w:val="10"/>
          <w:sz w:val="26"/>
        </w:rPr>
        <w:t xml:space="preserve"> </w:t>
      </w:r>
      <w:r w:rsidRPr="001F1BC5">
        <w:rPr>
          <w:sz w:val="26"/>
        </w:rPr>
        <w:t>буквенный</w:t>
      </w:r>
      <w:r w:rsidRPr="001F1BC5">
        <w:rPr>
          <w:spacing w:val="11"/>
          <w:sz w:val="26"/>
        </w:rPr>
        <w:t xml:space="preserve"> </w:t>
      </w:r>
      <w:r w:rsidRPr="001F1BC5">
        <w:rPr>
          <w:sz w:val="26"/>
        </w:rPr>
        <w:t>разбор</w:t>
      </w:r>
      <w:r w:rsidRPr="001F1BC5">
        <w:rPr>
          <w:spacing w:val="10"/>
          <w:sz w:val="26"/>
        </w:rPr>
        <w:t xml:space="preserve"> </w:t>
      </w:r>
      <w:r w:rsidRPr="001F1BC5">
        <w:rPr>
          <w:sz w:val="26"/>
        </w:rPr>
        <w:t>слов</w:t>
      </w:r>
      <w:r w:rsidRPr="001F1BC5">
        <w:rPr>
          <w:spacing w:val="11"/>
          <w:sz w:val="26"/>
        </w:rPr>
        <w:t xml:space="preserve"> </w:t>
      </w:r>
      <w:r w:rsidRPr="001F1BC5">
        <w:rPr>
          <w:sz w:val="26"/>
        </w:rPr>
        <w:t>(в</w:t>
      </w:r>
      <w:r w:rsidRPr="001F1BC5">
        <w:rPr>
          <w:spacing w:val="10"/>
          <w:sz w:val="26"/>
        </w:rPr>
        <w:t xml:space="preserve"> </w:t>
      </w:r>
      <w:r w:rsidRPr="001F1BC5">
        <w:rPr>
          <w:sz w:val="26"/>
        </w:rPr>
        <w:t>соответствии</w:t>
      </w:r>
      <w:r w:rsidRPr="001F1BC5">
        <w:rPr>
          <w:spacing w:val="13"/>
          <w:sz w:val="26"/>
        </w:rPr>
        <w:t xml:space="preserve"> </w:t>
      </w:r>
      <w:r w:rsidRPr="001F1BC5">
        <w:rPr>
          <w:sz w:val="26"/>
        </w:rPr>
        <w:t>с</w:t>
      </w:r>
      <w:r w:rsidRPr="001F1BC5">
        <w:rPr>
          <w:spacing w:val="10"/>
          <w:sz w:val="26"/>
        </w:rPr>
        <w:t xml:space="preserve"> </w:t>
      </w:r>
      <w:r w:rsidRPr="001F1BC5">
        <w:rPr>
          <w:sz w:val="26"/>
        </w:rPr>
        <w:t>предложенным</w:t>
      </w:r>
      <w:r w:rsidRPr="001F1BC5">
        <w:rPr>
          <w:spacing w:val="10"/>
          <w:sz w:val="26"/>
        </w:rPr>
        <w:t xml:space="preserve"> </w:t>
      </w:r>
      <w:r w:rsidRPr="001F1BC5">
        <w:rPr>
          <w:sz w:val="26"/>
        </w:rPr>
        <w:t>в</w:t>
      </w:r>
      <w:r w:rsidRPr="001F1BC5">
        <w:rPr>
          <w:spacing w:val="-62"/>
          <w:sz w:val="26"/>
        </w:rPr>
        <w:t xml:space="preserve"> </w:t>
      </w:r>
      <w:r w:rsidRPr="001F1BC5">
        <w:rPr>
          <w:sz w:val="26"/>
        </w:rPr>
        <w:t>учебнике</w:t>
      </w:r>
      <w:r w:rsidRPr="001F1BC5">
        <w:rPr>
          <w:spacing w:val="-2"/>
          <w:sz w:val="26"/>
        </w:rPr>
        <w:t xml:space="preserve"> </w:t>
      </w:r>
      <w:r w:rsidRPr="001F1BC5">
        <w:rPr>
          <w:sz w:val="26"/>
        </w:rPr>
        <w:t>алгоритмом);</w:t>
      </w:r>
    </w:p>
    <w:p w:rsidR="00DE11BA" w:rsidRPr="001F1BC5" w:rsidRDefault="00DE11BA" w:rsidP="00DE11BA">
      <w:pPr>
        <w:numPr>
          <w:ilvl w:val="0"/>
          <w:numId w:val="5"/>
        </w:numPr>
        <w:tabs>
          <w:tab w:val="left" w:pos="644"/>
          <w:tab w:val="left" w:pos="645"/>
        </w:tabs>
        <w:ind w:left="644"/>
        <w:rPr>
          <w:sz w:val="26"/>
        </w:rPr>
      </w:pPr>
      <w:r w:rsidRPr="001F1BC5">
        <w:rPr>
          <w:sz w:val="26"/>
        </w:rPr>
        <w:t>подбирать</w:t>
      </w:r>
      <w:r w:rsidRPr="001F1BC5">
        <w:rPr>
          <w:spacing w:val="-5"/>
          <w:sz w:val="26"/>
        </w:rPr>
        <w:t xml:space="preserve"> </w:t>
      </w:r>
      <w:r w:rsidRPr="001F1BC5">
        <w:rPr>
          <w:sz w:val="26"/>
        </w:rPr>
        <w:t>к</w:t>
      </w:r>
      <w:r w:rsidRPr="001F1BC5">
        <w:rPr>
          <w:spacing w:val="-2"/>
          <w:sz w:val="26"/>
        </w:rPr>
        <w:t xml:space="preserve"> </w:t>
      </w:r>
      <w:r w:rsidRPr="001F1BC5">
        <w:rPr>
          <w:sz w:val="26"/>
        </w:rPr>
        <w:t>предложенным</w:t>
      </w:r>
      <w:r w:rsidRPr="001F1BC5">
        <w:rPr>
          <w:spacing w:val="-3"/>
          <w:sz w:val="26"/>
        </w:rPr>
        <w:t xml:space="preserve"> </w:t>
      </w:r>
      <w:r w:rsidRPr="001F1BC5">
        <w:rPr>
          <w:sz w:val="26"/>
        </w:rPr>
        <w:t>словам</w:t>
      </w:r>
      <w:r w:rsidRPr="001F1BC5">
        <w:rPr>
          <w:spacing w:val="-4"/>
          <w:sz w:val="26"/>
        </w:rPr>
        <w:t xml:space="preserve"> </w:t>
      </w:r>
      <w:r w:rsidRPr="001F1BC5">
        <w:rPr>
          <w:sz w:val="26"/>
        </w:rPr>
        <w:t>синонимы;</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подбирать</w:t>
      </w:r>
      <w:r w:rsidRPr="001F1BC5">
        <w:rPr>
          <w:spacing w:val="-5"/>
          <w:sz w:val="26"/>
        </w:rPr>
        <w:t xml:space="preserve"> </w:t>
      </w:r>
      <w:r w:rsidRPr="001F1BC5">
        <w:rPr>
          <w:sz w:val="26"/>
        </w:rPr>
        <w:t>к</w:t>
      </w:r>
      <w:r w:rsidRPr="001F1BC5">
        <w:rPr>
          <w:spacing w:val="-2"/>
          <w:sz w:val="26"/>
        </w:rPr>
        <w:t xml:space="preserve"> </w:t>
      </w:r>
      <w:r w:rsidRPr="001F1BC5">
        <w:rPr>
          <w:sz w:val="26"/>
        </w:rPr>
        <w:t>предложенным</w:t>
      </w:r>
      <w:r w:rsidRPr="001F1BC5">
        <w:rPr>
          <w:spacing w:val="-3"/>
          <w:sz w:val="26"/>
        </w:rPr>
        <w:t xml:space="preserve"> </w:t>
      </w:r>
      <w:r w:rsidRPr="001F1BC5">
        <w:rPr>
          <w:sz w:val="26"/>
        </w:rPr>
        <w:t>словам</w:t>
      </w:r>
      <w:r w:rsidRPr="001F1BC5">
        <w:rPr>
          <w:spacing w:val="-4"/>
          <w:sz w:val="26"/>
        </w:rPr>
        <w:t xml:space="preserve"> </w:t>
      </w:r>
      <w:r w:rsidRPr="001F1BC5">
        <w:rPr>
          <w:sz w:val="26"/>
        </w:rPr>
        <w:t>антонимы;</w:t>
      </w:r>
    </w:p>
    <w:p w:rsidR="00DE11BA" w:rsidRPr="001F1BC5" w:rsidRDefault="00DE11BA" w:rsidP="00DE11BA">
      <w:pPr>
        <w:numPr>
          <w:ilvl w:val="0"/>
          <w:numId w:val="5"/>
        </w:numPr>
        <w:tabs>
          <w:tab w:val="left" w:pos="644"/>
          <w:tab w:val="left" w:pos="645"/>
        </w:tabs>
        <w:ind w:right="116"/>
        <w:rPr>
          <w:sz w:val="26"/>
        </w:rPr>
      </w:pPr>
      <w:r w:rsidRPr="001F1BC5">
        <w:rPr>
          <w:sz w:val="26"/>
        </w:rPr>
        <w:t>выявлять</w:t>
      </w:r>
      <w:r w:rsidRPr="001F1BC5">
        <w:rPr>
          <w:spacing w:val="16"/>
          <w:sz w:val="26"/>
        </w:rPr>
        <w:t xml:space="preserve"> </w:t>
      </w:r>
      <w:r w:rsidRPr="001F1BC5">
        <w:rPr>
          <w:sz w:val="26"/>
        </w:rPr>
        <w:t>в</w:t>
      </w:r>
      <w:r w:rsidRPr="001F1BC5">
        <w:rPr>
          <w:spacing w:val="17"/>
          <w:sz w:val="26"/>
        </w:rPr>
        <w:t xml:space="preserve"> </w:t>
      </w:r>
      <w:r w:rsidRPr="001F1BC5">
        <w:rPr>
          <w:sz w:val="26"/>
        </w:rPr>
        <w:t>речи</w:t>
      </w:r>
      <w:r w:rsidRPr="001F1BC5">
        <w:rPr>
          <w:spacing w:val="17"/>
          <w:sz w:val="26"/>
        </w:rPr>
        <w:t xml:space="preserve"> </w:t>
      </w:r>
      <w:r w:rsidRPr="001F1BC5">
        <w:rPr>
          <w:sz w:val="26"/>
        </w:rPr>
        <w:t>слова,</w:t>
      </w:r>
      <w:r w:rsidRPr="001F1BC5">
        <w:rPr>
          <w:spacing w:val="17"/>
          <w:sz w:val="26"/>
        </w:rPr>
        <w:t xml:space="preserve"> </w:t>
      </w:r>
      <w:r w:rsidRPr="001F1BC5">
        <w:rPr>
          <w:sz w:val="26"/>
        </w:rPr>
        <w:t>значение</w:t>
      </w:r>
      <w:r w:rsidRPr="001F1BC5">
        <w:rPr>
          <w:spacing w:val="17"/>
          <w:sz w:val="26"/>
        </w:rPr>
        <w:t xml:space="preserve"> </w:t>
      </w:r>
      <w:r w:rsidRPr="001F1BC5">
        <w:rPr>
          <w:sz w:val="26"/>
        </w:rPr>
        <w:t>которых</w:t>
      </w:r>
      <w:r w:rsidRPr="001F1BC5">
        <w:rPr>
          <w:spacing w:val="17"/>
          <w:sz w:val="26"/>
        </w:rPr>
        <w:t xml:space="preserve"> </w:t>
      </w:r>
      <w:r w:rsidRPr="001F1BC5">
        <w:rPr>
          <w:sz w:val="26"/>
        </w:rPr>
        <w:t>требует</w:t>
      </w:r>
      <w:r w:rsidRPr="001F1BC5">
        <w:rPr>
          <w:spacing w:val="16"/>
          <w:sz w:val="26"/>
        </w:rPr>
        <w:t xml:space="preserve"> </w:t>
      </w:r>
      <w:r w:rsidRPr="001F1BC5">
        <w:rPr>
          <w:sz w:val="26"/>
        </w:rPr>
        <w:t>уточнения,</w:t>
      </w:r>
      <w:r w:rsidRPr="001F1BC5">
        <w:rPr>
          <w:spacing w:val="17"/>
          <w:sz w:val="26"/>
        </w:rPr>
        <w:t xml:space="preserve"> </w:t>
      </w:r>
      <w:r w:rsidRPr="001F1BC5">
        <w:rPr>
          <w:sz w:val="26"/>
        </w:rPr>
        <w:t>определять</w:t>
      </w:r>
      <w:r w:rsidRPr="001F1BC5">
        <w:rPr>
          <w:spacing w:val="16"/>
          <w:sz w:val="26"/>
        </w:rPr>
        <w:t xml:space="preserve"> </w:t>
      </w:r>
      <w:r w:rsidRPr="001F1BC5">
        <w:rPr>
          <w:sz w:val="26"/>
        </w:rPr>
        <w:t>значение</w:t>
      </w:r>
      <w:r w:rsidRPr="001F1BC5">
        <w:rPr>
          <w:spacing w:val="-62"/>
          <w:sz w:val="26"/>
        </w:rPr>
        <w:t xml:space="preserve"> </w:t>
      </w:r>
      <w:r w:rsidRPr="001F1BC5">
        <w:rPr>
          <w:sz w:val="26"/>
        </w:rPr>
        <w:t>слова</w:t>
      </w:r>
      <w:r w:rsidRPr="001F1BC5">
        <w:rPr>
          <w:spacing w:val="-2"/>
          <w:sz w:val="26"/>
        </w:rPr>
        <w:t xml:space="preserve"> </w:t>
      </w:r>
      <w:r w:rsidRPr="001F1BC5">
        <w:rPr>
          <w:sz w:val="26"/>
        </w:rPr>
        <w:t>по</w:t>
      </w:r>
      <w:r w:rsidRPr="001F1BC5">
        <w:rPr>
          <w:spacing w:val="-1"/>
          <w:sz w:val="26"/>
        </w:rPr>
        <w:t xml:space="preserve"> </w:t>
      </w:r>
      <w:r w:rsidRPr="001F1BC5">
        <w:rPr>
          <w:sz w:val="26"/>
        </w:rPr>
        <w:t>контексту;</w:t>
      </w:r>
    </w:p>
    <w:p w:rsidR="00DE11BA" w:rsidRPr="001F1BC5" w:rsidRDefault="00DE11BA" w:rsidP="00DE11BA">
      <w:pPr>
        <w:numPr>
          <w:ilvl w:val="0"/>
          <w:numId w:val="5"/>
        </w:numPr>
        <w:tabs>
          <w:tab w:val="left" w:pos="644"/>
          <w:tab w:val="left" w:pos="645"/>
        </w:tabs>
        <w:spacing w:before="2" w:line="298" w:lineRule="exact"/>
        <w:ind w:left="644"/>
        <w:rPr>
          <w:sz w:val="26"/>
        </w:rPr>
      </w:pPr>
      <w:r w:rsidRPr="001F1BC5">
        <w:rPr>
          <w:sz w:val="26"/>
        </w:rPr>
        <w:t>проводить</w:t>
      </w:r>
      <w:r w:rsidRPr="001F1BC5">
        <w:rPr>
          <w:spacing w:val="-4"/>
          <w:sz w:val="26"/>
        </w:rPr>
        <w:t xml:space="preserve"> </w:t>
      </w:r>
      <w:r w:rsidRPr="001F1BC5">
        <w:rPr>
          <w:sz w:val="26"/>
        </w:rPr>
        <w:t>разбор</w:t>
      </w:r>
      <w:r w:rsidRPr="001F1BC5">
        <w:rPr>
          <w:spacing w:val="-4"/>
          <w:sz w:val="26"/>
        </w:rPr>
        <w:t xml:space="preserve"> </w:t>
      </w:r>
      <w:r w:rsidRPr="001F1BC5">
        <w:rPr>
          <w:sz w:val="26"/>
        </w:rPr>
        <w:t>по</w:t>
      </w:r>
      <w:r w:rsidRPr="001F1BC5">
        <w:rPr>
          <w:spacing w:val="-1"/>
          <w:sz w:val="26"/>
        </w:rPr>
        <w:t xml:space="preserve"> </w:t>
      </w:r>
      <w:r w:rsidRPr="001F1BC5">
        <w:rPr>
          <w:sz w:val="26"/>
        </w:rPr>
        <w:t>составу</w:t>
      </w:r>
      <w:r w:rsidRPr="001F1BC5">
        <w:rPr>
          <w:spacing w:val="-4"/>
          <w:sz w:val="26"/>
        </w:rPr>
        <w:t xml:space="preserve"> </w:t>
      </w:r>
      <w:r w:rsidRPr="001F1BC5">
        <w:rPr>
          <w:sz w:val="26"/>
        </w:rPr>
        <w:t>слов</w:t>
      </w:r>
      <w:r w:rsidRPr="001F1BC5">
        <w:rPr>
          <w:spacing w:val="-3"/>
          <w:sz w:val="26"/>
        </w:rPr>
        <w:t xml:space="preserve"> </w:t>
      </w:r>
      <w:r w:rsidRPr="001F1BC5">
        <w:rPr>
          <w:sz w:val="26"/>
        </w:rPr>
        <w:t>с</w:t>
      </w:r>
      <w:r w:rsidRPr="001F1BC5">
        <w:rPr>
          <w:spacing w:val="-4"/>
          <w:sz w:val="26"/>
        </w:rPr>
        <w:t xml:space="preserve"> </w:t>
      </w:r>
      <w:r w:rsidRPr="001F1BC5">
        <w:rPr>
          <w:sz w:val="26"/>
        </w:rPr>
        <w:t>однозначно</w:t>
      </w:r>
      <w:r w:rsidRPr="001F1BC5">
        <w:rPr>
          <w:spacing w:val="-4"/>
          <w:sz w:val="26"/>
        </w:rPr>
        <w:t xml:space="preserve"> </w:t>
      </w:r>
      <w:r w:rsidRPr="001F1BC5">
        <w:rPr>
          <w:sz w:val="26"/>
        </w:rPr>
        <w:t>выделяемыми</w:t>
      </w:r>
      <w:r w:rsidRPr="001F1BC5">
        <w:rPr>
          <w:spacing w:val="-3"/>
          <w:sz w:val="26"/>
        </w:rPr>
        <w:t xml:space="preserve"> </w:t>
      </w:r>
      <w:r w:rsidRPr="001F1BC5">
        <w:rPr>
          <w:sz w:val="26"/>
        </w:rPr>
        <w:t>морфемами;</w:t>
      </w:r>
    </w:p>
    <w:p w:rsidR="00DE11BA" w:rsidRPr="001F1BC5" w:rsidRDefault="00DE11BA" w:rsidP="00DE11BA">
      <w:pPr>
        <w:numPr>
          <w:ilvl w:val="0"/>
          <w:numId w:val="5"/>
        </w:numPr>
        <w:tabs>
          <w:tab w:val="left" w:pos="709"/>
          <w:tab w:val="left" w:pos="710"/>
        </w:tabs>
        <w:spacing w:line="298" w:lineRule="exact"/>
        <w:ind w:left="709" w:hanging="493"/>
        <w:rPr>
          <w:sz w:val="26"/>
        </w:rPr>
      </w:pPr>
      <w:r w:rsidRPr="001F1BC5">
        <w:rPr>
          <w:sz w:val="26"/>
        </w:rPr>
        <w:t>составлять</w:t>
      </w:r>
      <w:r w:rsidRPr="001F1BC5">
        <w:rPr>
          <w:spacing w:val="-3"/>
          <w:sz w:val="26"/>
        </w:rPr>
        <w:t xml:space="preserve"> </w:t>
      </w:r>
      <w:r w:rsidRPr="001F1BC5">
        <w:rPr>
          <w:sz w:val="26"/>
        </w:rPr>
        <w:t>схему</w:t>
      </w:r>
      <w:r w:rsidRPr="001F1BC5">
        <w:rPr>
          <w:spacing w:val="-3"/>
          <w:sz w:val="26"/>
        </w:rPr>
        <w:t xml:space="preserve"> </w:t>
      </w:r>
      <w:r w:rsidRPr="001F1BC5">
        <w:rPr>
          <w:sz w:val="26"/>
        </w:rPr>
        <w:t>состава</w:t>
      </w:r>
      <w:r w:rsidRPr="001F1BC5">
        <w:rPr>
          <w:spacing w:val="-3"/>
          <w:sz w:val="26"/>
        </w:rPr>
        <w:t xml:space="preserve"> </w:t>
      </w:r>
      <w:r w:rsidRPr="001F1BC5">
        <w:rPr>
          <w:sz w:val="26"/>
        </w:rPr>
        <w:t>слова;</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соотносить</w:t>
      </w:r>
      <w:r w:rsidRPr="001F1BC5">
        <w:rPr>
          <w:spacing w:val="-3"/>
          <w:sz w:val="26"/>
        </w:rPr>
        <w:t xml:space="preserve"> </w:t>
      </w:r>
      <w:r w:rsidRPr="001F1BC5">
        <w:rPr>
          <w:sz w:val="26"/>
        </w:rPr>
        <w:t>состав</w:t>
      </w:r>
      <w:r w:rsidRPr="001F1BC5">
        <w:rPr>
          <w:spacing w:val="-3"/>
          <w:sz w:val="26"/>
        </w:rPr>
        <w:t xml:space="preserve"> </w:t>
      </w:r>
      <w:r w:rsidRPr="001F1BC5">
        <w:rPr>
          <w:sz w:val="26"/>
        </w:rPr>
        <w:t>слова</w:t>
      </w:r>
      <w:r w:rsidRPr="001F1BC5">
        <w:rPr>
          <w:spacing w:val="-2"/>
          <w:sz w:val="26"/>
        </w:rPr>
        <w:t xml:space="preserve"> </w:t>
      </w:r>
      <w:r w:rsidRPr="001F1BC5">
        <w:rPr>
          <w:sz w:val="26"/>
        </w:rPr>
        <w:t>с</w:t>
      </w:r>
      <w:r w:rsidRPr="001F1BC5">
        <w:rPr>
          <w:spacing w:val="-3"/>
          <w:sz w:val="26"/>
        </w:rPr>
        <w:t xml:space="preserve"> </w:t>
      </w:r>
      <w:r w:rsidRPr="001F1BC5">
        <w:rPr>
          <w:sz w:val="26"/>
        </w:rPr>
        <w:t>представленной схемой;</w:t>
      </w:r>
    </w:p>
    <w:p w:rsidR="00DE11BA" w:rsidRPr="001F1BC5" w:rsidRDefault="00DE11BA" w:rsidP="00DE11BA">
      <w:pPr>
        <w:numPr>
          <w:ilvl w:val="0"/>
          <w:numId w:val="5"/>
        </w:numPr>
        <w:tabs>
          <w:tab w:val="left" w:pos="644"/>
          <w:tab w:val="left" w:pos="645"/>
        </w:tabs>
        <w:ind w:right="113"/>
        <w:rPr>
          <w:sz w:val="26"/>
        </w:rPr>
      </w:pPr>
      <w:r w:rsidRPr="001F1BC5">
        <w:rPr>
          <w:sz w:val="26"/>
        </w:rPr>
        <w:t>устанавливать</w:t>
      </w:r>
      <w:r w:rsidRPr="001F1BC5">
        <w:rPr>
          <w:spacing w:val="52"/>
          <w:sz w:val="26"/>
        </w:rPr>
        <w:t xml:space="preserve"> </w:t>
      </w:r>
      <w:r w:rsidRPr="001F1BC5">
        <w:rPr>
          <w:sz w:val="26"/>
        </w:rPr>
        <w:t>принадлежность</w:t>
      </w:r>
      <w:r w:rsidRPr="001F1BC5">
        <w:rPr>
          <w:spacing w:val="53"/>
          <w:sz w:val="26"/>
        </w:rPr>
        <w:t xml:space="preserve"> </w:t>
      </w:r>
      <w:r w:rsidRPr="001F1BC5">
        <w:rPr>
          <w:sz w:val="26"/>
        </w:rPr>
        <w:t>слова</w:t>
      </w:r>
      <w:r w:rsidRPr="001F1BC5">
        <w:rPr>
          <w:spacing w:val="54"/>
          <w:sz w:val="26"/>
        </w:rPr>
        <w:t xml:space="preserve"> </w:t>
      </w:r>
      <w:r w:rsidRPr="001F1BC5">
        <w:rPr>
          <w:sz w:val="26"/>
        </w:rPr>
        <w:t>к</w:t>
      </w:r>
      <w:r w:rsidRPr="001F1BC5">
        <w:rPr>
          <w:spacing w:val="57"/>
          <w:sz w:val="26"/>
        </w:rPr>
        <w:t xml:space="preserve"> </w:t>
      </w:r>
      <w:r w:rsidRPr="001F1BC5">
        <w:rPr>
          <w:sz w:val="26"/>
        </w:rPr>
        <w:t>определённой</w:t>
      </w:r>
      <w:r w:rsidRPr="001F1BC5">
        <w:rPr>
          <w:spacing w:val="56"/>
          <w:sz w:val="26"/>
        </w:rPr>
        <w:t xml:space="preserve"> </w:t>
      </w:r>
      <w:r w:rsidRPr="001F1BC5">
        <w:rPr>
          <w:sz w:val="26"/>
        </w:rPr>
        <w:t>части</w:t>
      </w:r>
      <w:r w:rsidRPr="001F1BC5">
        <w:rPr>
          <w:spacing w:val="54"/>
          <w:sz w:val="26"/>
        </w:rPr>
        <w:t xml:space="preserve"> </w:t>
      </w:r>
      <w:r w:rsidRPr="001F1BC5">
        <w:rPr>
          <w:sz w:val="26"/>
        </w:rPr>
        <w:t>речи</w:t>
      </w:r>
      <w:r w:rsidRPr="001F1BC5">
        <w:rPr>
          <w:spacing w:val="53"/>
          <w:sz w:val="26"/>
        </w:rPr>
        <w:t xml:space="preserve"> </w:t>
      </w:r>
      <w:r w:rsidRPr="001F1BC5">
        <w:rPr>
          <w:sz w:val="26"/>
        </w:rPr>
        <w:t>(в</w:t>
      </w:r>
      <w:r w:rsidRPr="001F1BC5">
        <w:rPr>
          <w:spacing w:val="56"/>
          <w:sz w:val="26"/>
        </w:rPr>
        <w:t xml:space="preserve"> </w:t>
      </w:r>
      <w:r w:rsidRPr="001F1BC5">
        <w:rPr>
          <w:sz w:val="26"/>
        </w:rPr>
        <w:t>объёме</w:t>
      </w:r>
      <w:r w:rsidRPr="001F1BC5">
        <w:rPr>
          <w:spacing w:val="-62"/>
          <w:sz w:val="26"/>
        </w:rPr>
        <w:t xml:space="preserve"> </w:t>
      </w:r>
      <w:r w:rsidRPr="001F1BC5">
        <w:rPr>
          <w:sz w:val="26"/>
        </w:rPr>
        <w:t>изученного)</w:t>
      </w:r>
      <w:r w:rsidRPr="001F1BC5">
        <w:rPr>
          <w:spacing w:val="-2"/>
          <w:sz w:val="26"/>
        </w:rPr>
        <w:t xml:space="preserve"> </w:t>
      </w:r>
      <w:r w:rsidRPr="001F1BC5">
        <w:rPr>
          <w:sz w:val="26"/>
        </w:rPr>
        <w:t>по</w:t>
      </w:r>
      <w:r w:rsidRPr="001F1BC5">
        <w:rPr>
          <w:spacing w:val="-1"/>
          <w:sz w:val="26"/>
        </w:rPr>
        <w:t xml:space="preserve"> </w:t>
      </w:r>
      <w:r w:rsidRPr="001F1BC5">
        <w:rPr>
          <w:sz w:val="26"/>
        </w:rPr>
        <w:t>комплексу</w:t>
      </w:r>
      <w:r w:rsidRPr="001F1BC5">
        <w:rPr>
          <w:spacing w:val="-2"/>
          <w:sz w:val="26"/>
        </w:rPr>
        <w:t xml:space="preserve"> </w:t>
      </w:r>
      <w:r w:rsidRPr="001F1BC5">
        <w:rPr>
          <w:sz w:val="26"/>
        </w:rPr>
        <w:t>освоенных</w:t>
      </w:r>
      <w:r w:rsidRPr="001F1BC5">
        <w:rPr>
          <w:spacing w:val="-1"/>
          <w:sz w:val="26"/>
        </w:rPr>
        <w:t xml:space="preserve"> </w:t>
      </w:r>
      <w:r w:rsidRPr="001F1BC5">
        <w:rPr>
          <w:sz w:val="26"/>
        </w:rPr>
        <w:t>грамматических</w:t>
      </w:r>
      <w:r w:rsidRPr="001F1BC5">
        <w:rPr>
          <w:spacing w:val="-2"/>
          <w:sz w:val="26"/>
        </w:rPr>
        <w:t xml:space="preserve"> </w:t>
      </w:r>
      <w:r w:rsidRPr="001F1BC5">
        <w:rPr>
          <w:sz w:val="26"/>
        </w:rPr>
        <w:t>признаков;</w:t>
      </w:r>
    </w:p>
    <w:p w:rsidR="00DE11BA" w:rsidRPr="001F1BC5" w:rsidRDefault="00DE11BA" w:rsidP="00DE11BA">
      <w:pPr>
        <w:numPr>
          <w:ilvl w:val="0"/>
          <w:numId w:val="5"/>
        </w:numPr>
        <w:tabs>
          <w:tab w:val="left" w:pos="644"/>
          <w:tab w:val="left" w:pos="645"/>
        </w:tabs>
        <w:ind w:right="110"/>
        <w:rPr>
          <w:sz w:val="26"/>
        </w:rPr>
      </w:pPr>
      <w:r w:rsidRPr="001F1BC5">
        <w:rPr>
          <w:sz w:val="26"/>
        </w:rPr>
        <w:t>определять</w:t>
      </w:r>
      <w:r w:rsidRPr="001F1BC5">
        <w:rPr>
          <w:spacing w:val="35"/>
          <w:sz w:val="26"/>
        </w:rPr>
        <w:t xml:space="preserve"> </w:t>
      </w:r>
      <w:r w:rsidRPr="001F1BC5">
        <w:rPr>
          <w:sz w:val="26"/>
        </w:rPr>
        <w:t>грамматические</w:t>
      </w:r>
      <w:r w:rsidRPr="001F1BC5">
        <w:rPr>
          <w:spacing w:val="35"/>
          <w:sz w:val="26"/>
        </w:rPr>
        <w:t xml:space="preserve"> </w:t>
      </w:r>
      <w:r w:rsidRPr="001F1BC5">
        <w:rPr>
          <w:sz w:val="26"/>
        </w:rPr>
        <w:t>признаки</w:t>
      </w:r>
      <w:r w:rsidRPr="001F1BC5">
        <w:rPr>
          <w:spacing w:val="35"/>
          <w:sz w:val="26"/>
        </w:rPr>
        <w:t xml:space="preserve"> </w:t>
      </w:r>
      <w:r w:rsidRPr="001F1BC5">
        <w:rPr>
          <w:sz w:val="26"/>
        </w:rPr>
        <w:t>имён</w:t>
      </w:r>
      <w:r w:rsidRPr="001F1BC5">
        <w:rPr>
          <w:spacing w:val="35"/>
          <w:sz w:val="26"/>
        </w:rPr>
        <w:t xml:space="preserve"> </w:t>
      </w:r>
      <w:r w:rsidRPr="001F1BC5">
        <w:rPr>
          <w:sz w:val="26"/>
        </w:rPr>
        <w:t>существительных:</w:t>
      </w:r>
      <w:r w:rsidRPr="001F1BC5">
        <w:rPr>
          <w:spacing w:val="34"/>
          <w:sz w:val="26"/>
        </w:rPr>
        <w:t xml:space="preserve"> </w:t>
      </w:r>
      <w:r w:rsidRPr="001F1BC5">
        <w:rPr>
          <w:sz w:val="26"/>
        </w:rPr>
        <w:t>склонение,</w:t>
      </w:r>
      <w:r w:rsidRPr="001F1BC5">
        <w:rPr>
          <w:spacing w:val="35"/>
          <w:sz w:val="26"/>
        </w:rPr>
        <w:t xml:space="preserve"> </w:t>
      </w:r>
      <w:r w:rsidRPr="001F1BC5">
        <w:rPr>
          <w:sz w:val="26"/>
        </w:rPr>
        <w:t>род,</w:t>
      </w:r>
      <w:r w:rsidRPr="001F1BC5">
        <w:rPr>
          <w:spacing w:val="-62"/>
          <w:sz w:val="26"/>
        </w:rPr>
        <w:t xml:space="preserve"> </w:t>
      </w:r>
      <w:r w:rsidRPr="001F1BC5">
        <w:rPr>
          <w:sz w:val="26"/>
        </w:rPr>
        <w:t>число,</w:t>
      </w:r>
      <w:r w:rsidRPr="001F1BC5">
        <w:rPr>
          <w:spacing w:val="-2"/>
          <w:sz w:val="26"/>
        </w:rPr>
        <w:t xml:space="preserve"> </w:t>
      </w:r>
      <w:r w:rsidRPr="001F1BC5">
        <w:rPr>
          <w:sz w:val="26"/>
        </w:rPr>
        <w:t>падеж;</w:t>
      </w:r>
    </w:p>
    <w:p w:rsidR="00DE11BA" w:rsidRPr="001F1BC5" w:rsidRDefault="00DE11BA" w:rsidP="00DE11BA">
      <w:pPr>
        <w:numPr>
          <w:ilvl w:val="0"/>
          <w:numId w:val="5"/>
        </w:numPr>
        <w:tabs>
          <w:tab w:val="left" w:pos="644"/>
          <w:tab w:val="left" w:pos="645"/>
        </w:tabs>
        <w:spacing w:before="1" w:line="299" w:lineRule="exact"/>
        <w:ind w:left="644"/>
        <w:rPr>
          <w:sz w:val="26"/>
        </w:rPr>
      </w:pPr>
      <w:r w:rsidRPr="001F1BC5">
        <w:rPr>
          <w:sz w:val="26"/>
        </w:rPr>
        <w:t>проводить</w:t>
      </w:r>
      <w:r w:rsidRPr="001F1BC5">
        <w:rPr>
          <w:spacing w:val="-4"/>
          <w:sz w:val="26"/>
        </w:rPr>
        <w:t xml:space="preserve"> </w:t>
      </w:r>
      <w:r w:rsidRPr="001F1BC5">
        <w:rPr>
          <w:sz w:val="26"/>
        </w:rPr>
        <w:t>разбор</w:t>
      </w:r>
      <w:r w:rsidRPr="001F1BC5">
        <w:rPr>
          <w:spacing w:val="-3"/>
          <w:sz w:val="26"/>
        </w:rPr>
        <w:t xml:space="preserve"> </w:t>
      </w:r>
      <w:r w:rsidRPr="001F1BC5">
        <w:rPr>
          <w:sz w:val="26"/>
        </w:rPr>
        <w:t>имени существительного</w:t>
      </w:r>
      <w:r w:rsidRPr="001F1BC5">
        <w:rPr>
          <w:spacing w:val="-2"/>
          <w:sz w:val="26"/>
        </w:rPr>
        <w:t xml:space="preserve"> </w:t>
      </w:r>
      <w:r w:rsidRPr="001F1BC5">
        <w:rPr>
          <w:sz w:val="26"/>
        </w:rPr>
        <w:t>как</w:t>
      </w:r>
      <w:r w:rsidRPr="001F1BC5">
        <w:rPr>
          <w:spacing w:val="-2"/>
          <w:sz w:val="26"/>
        </w:rPr>
        <w:t xml:space="preserve"> </w:t>
      </w:r>
      <w:r w:rsidRPr="001F1BC5">
        <w:rPr>
          <w:sz w:val="26"/>
        </w:rPr>
        <w:t>части</w:t>
      </w:r>
      <w:r w:rsidRPr="001F1BC5">
        <w:rPr>
          <w:spacing w:val="-3"/>
          <w:sz w:val="26"/>
        </w:rPr>
        <w:t xml:space="preserve"> </w:t>
      </w:r>
      <w:r w:rsidRPr="001F1BC5">
        <w:rPr>
          <w:sz w:val="26"/>
        </w:rPr>
        <w:t>речи;</w:t>
      </w:r>
    </w:p>
    <w:p w:rsidR="00DE11BA" w:rsidRPr="001F1BC5" w:rsidRDefault="00DE11BA" w:rsidP="00DE11BA">
      <w:pPr>
        <w:numPr>
          <w:ilvl w:val="0"/>
          <w:numId w:val="5"/>
        </w:numPr>
        <w:tabs>
          <w:tab w:val="left" w:pos="644"/>
          <w:tab w:val="left" w:pos="645"/>
        </w:tabs>
        <w:ind w:right="110"/>
        <w:rPr>
          <w:sz w:val="26"/>
        </w:rPr>
      </w:pPr>
      <w:r w:rsidRPr="001F1BC5">
        <w:rPr>
          <w:sz w:val="26"/>
        </w:rPr>
        <w:t>определять</w:t>
      </w:r>
      <w:r w:rsidRPr="001F1BC5">
        <w:rPr>
          <w:spacing w:val="30"/>
          <w:sz w:val="26"/>
        </w:rPr>
        <w:t xml:space="preserve"> </w:t>
      </w:r>
      <w:r w:rsidRPr="001F1BC5">
        <w:rPr>
          <w:sz w:val="26"/>
        </w:rPr>
        <w:t>грамматические</w:t>
      </w:r>
      <w:r w:rsidRPr="001F1BC5">
        <w:rPr>
          <w:spacing w:val="30"/>
          <w:sz w:val="26"/>
        </w:rPr>
        <w:t xml:space="preserve"> </w:t>
      </w:r>
      <w:r w:rsidRPr="001F1BC5">
        <w:rPr>
          <w:sz w:val="26"/>
        </w:rPr>
        <w:t>признаки</w:t>
      </w:r>
      <w:r w:rsidRPr="001F1BC5">
        <w:rPr>
          <w:spacing w:val="30"/>
          <w:sz w:val="26"/>
        </w:rPr>
        <w:t xml:space="preserve"> </w:t>
      </w:r>
      <w:r w:rsidRPr="001F1BC5">
        <w:rPr>
          <w:sz w:val="26"/>
        </w:rPr>
        <w:t>имён</w:t>
      </w:r>
      <w:r w:rsidRPr="001F1BC5">
        <w:rPr>
          <w:spacing w:val="30"/>
          <w:sz w:val="26"/>
        </w:rPr>
        <w:t xml:space="preserve"> </w:t>
      </w:r>
      <w:r w:rsidRPr="001F1BC5">
        <w:rPr>
          <w:sz w:val="26"/>
        </w:rPr>
        <w:t>прилагательных:</w:t>
      </w:r>
      <w:r w:rsidRPr="001F1BC5">
        <w:rPr>
          <w:spacing w:val="31"/>
          <w:sz w:val="26"/>
        </w:rPr>
        <w:t xml:space="preserve"> </w:t>
      </w:r>
      <w:r w:rsidRPr="001F1BC5">
        <w:rPr>
          <w:sz w:val="26"/>
        </w:rPr>
        <w:t>род</w:t>
      </w:r>
      <w:r w:rsidRPr="001F1BC5">
        <w:rPr>
          <w:spacing w:val="30"/>
          <w:sz w:val="26"/>
        </w:rPr>
        <w:t xml:space="preserve"> </w:t>
      </w:r>
      <w:r w:rsidRPr="001F1BC5">
        <w:rPr>
          <w:sz w:val="26"/>
        </w:rPr>
        <w:t>(в</w:t>
      </w:r>
      <w:r w:rsidRPr="001F1BC5">
        <w:rPr>
          <w:spacing w:val="30"/>
          <w:sz w:val="26"/>
        </w:rPr>
        <w:t xml:space="preserve"> </w:t>
      </w:r>
      <w:r w:rsidRPr="001F1BC5">
        <w:rPr>
          <w:sz w:val="26"/>
        </w:rPr>
        <w:t>единственном</w:t>
      </w:r>
      <w:r w:rsidRPr="001F1BC5">
        <w:rPr>
          <w:spacing w:val="-62"/>
          <w:sz w:val="26"/>
        </w:rPr>
        <w:t xml:space="preserve"> </w:t>
      </w:r>
      <w:r w:rsidRPr="001F1BC5">
        <w:rPr>
          <w:sz w:val="26"/>
        </w:rPr>
        <w:t>числе),</w:t>
      </w:r>
      <w:r w:rsidRPr="001F1BC5">
        <w:rPr>
          <w:spacing w:val="-2"/>
          <w:sz w:val="26"/>
        </w:rPr>
        <w:t xml:space="preserve"> </w:t>
      </w:r>
      <w:r w:rsidRPr="001F1BC5">
        <w:rPr>
          <w:sz w:val="26"/>
        </w:rPr>
        <w:t>число,</w:t>
      </w:r>
      <w:r w:rsidRPr="001F1BC5">
        <w:rPr>
          <w:spacing w:val="-1"/>
          <w:sz w:val="26"/>
        </w:rPr>
        <w:t xml:space="preserve"> </w:t>
      </w:r>
      <w:r w:rsidRPr="001F1BC5">
        <w:rPr>
          <w:sz w:val="26"/>
        </w:rPr>
        <w:t>падеж;</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проводить</w:t>
      </w:r>
      <w:r w:rsidRPr="001F1BC5">
        <w:rPr>
          <w:spacing w:val="-5"/>
          <w:sz w:val="26"/>
        </w:rPr>
        <w:t xml:space="preserve"> </w:t>
      </w:r>
      <w:r w:rsidRPr="001F1BC5">
        <w:rPr>
          <w:sz w:val="26"/>
        </w:rPr>
        <w:t>разбор</w:t>
      </w:r>
      <w:r w:rsidRPr="001F1BC5">
        <w:rPr>
          <w:spacing w:val="-4"/>
          <w:sz w:val="26"/>
        </w:rPr>
        <w:t xml:space="preserve"> </w:t>
      </w:r>
      <w:r w:rsidRPr="001F1BC5">
        <w:rPr>
          <w:sz w:val="26"/>
        </w:rPr>
        <w:t>имени</w:t>
      </w:r>
      <w:r w:rsidRPr="001F1BC5">
        <w:rPr>
          <w:spacing w:val="-3"/>
          <w:sz w:val="26"/>
        </w:rPr>
        <w:t xml:space="preserve"> </w:t>
      </w:r>
      <w:r w:rsidRPr="001F1BC5">
        <w:rPr>
          <w:sz w:val="26"/>
        </w:rPr>
        <w:t>прилагательного</w:t>
      </w:r>
      <w:r w:rsidRPr="001F1BC5">
        <w:rPr>
          <w:spacing w:val="-4"/>
          <w:sz w:val="26"/>
        </w:rPr>
        <w:t xml:space="preserve"> </w:t>
      </w:r>
      <w:r w:rsidRPr="001F1BC5">
        <w:rPr>
          <w:sz w:val="26"/>
        </w:rPr>
        <w:t>как</w:t>
      </w:r>
      <w:r w:rsidRPr="001F1BC5">
        <w:rPr>
          <w:spacing w:val="-4"/>
          <w:sz w:val="26"/>
        </w:rPr>
        <w:t xml:space="preserve"> </w:t>
      </w:r>
      <w:r w:rsidRPr="001F1BC5">
        <w:rPr>
          <w:sz w:val="26"/>
        </w:rPr>
        <w:t>части</w:t>
      </w:r>
      <w:r w:rsidRPr="001F1BC5">
        <w:rPr>
          <w:spacing w:val="-4"/>
          <w:sz w:val="26"/>
        </w:rPr>
        <w:t xml:space="preserve"> </w:t>
      </w:r>
      <w:r w:rsidRPr="001F1BC5">
        <w:rPr>
          <w:sz w:val="26"/>
        </w:rPr>
        <w:t>речи;</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устанавливать</w:t>
      </w:r>
      <w:r w:rsidRPr="001F1BC5">
        <w:rPr>
          <w:spacing w:val="-7"/>
          <w:sz w:val="26"/>
        </w:rPr>
        <w:t xml:space="preserve"> </w:t>
      </w:r>
      <w:r w:rsidRPr="001F1BC5">
        <w:rPr>
          <w:sz w:val="26"/>
        </w:rPr>
        <w:t>(находить)</w:t>
      </w:r>
      <w:r w:rsidRPr="001F1BC5">
        <w:rPr>
          <w:spacing w:val="-5"/>
          <w:sz w:val="26"/>
        </w:rPr>
        <w:t xml:space="preserve"> </w:t>
      </w:r>
      <w:r w:rsidRPr="001F1BC5">
        <w:rPr>
          <w:sz w:val="26"/>
        </w:rPr>
        <w:t>неопределённую</w:t>
      </w:r>
      <w:r w:rsidRPr="001F1BC5">
        <w:rPr>
          <w:spacing w:val="-3"/>
          <w:sz w:val="26"/>
        </w:rPr>
        <w:t xml:space="preserve"> </w:t>
      </w:r>
      <w:r w:rsidRPr="001F1BC5">
        <w:rPr>
          <w:sz w:val="26"/>
        </w:rPr>
        <w:t>форму</w:t>
      </w:r>
      <w:r w:rsidRPr="001F1BC5">
        <w:rPr>
          <w:spacing w:val="-4"/>
          <w:sz w:val="26"/>
        </w:rPr>
        <w:t xml:space="preserve"> </w:t>
      </w:r>
      <w:r w:rsidRPr="001F1BC5">
        <w:rPr>
          <w:sz w:val="26"/>
        </w:rPr>
        <w:t>глагола;</w:t>
      </w:r>
    </w:p>
    <w:p w:rsidR="00DE11BA" w:rsidRPr="001F1BC5" w:rsidRDefault="00DE11BA" w:rsidP="00DE11BA">
      <w:pPr>
        <w:numPr>
          <w:ilvl w:val="0"/>
          <w:numId w:val="5"/>
        </w:numPr>
        <w:tabs>
          <w:tab w:val="left" w:pos="645"/>
        </w:tabs>
        <w:ind w:right="110"/>
        <w:jc w:val="both"/>
        <w:rPr>
          <w:sz w:val="26"/>
        </w:rPr>
      </w:pPr>
      <w:r w:rsidRPr="001F1BC5">
        <w:rPr>
          <w:sz w:val="26"/>
        </w:rPr>
        <w:t>определять</w:t>
      </w:r>
      <w:r w:rsidRPr="001F1BC5">
        <w:rPr>
          <w:spacing w:val="1"/>
          <w:sz w:val="26"/>
        </w:rPr>
        <w:t xml:space="preserve"> </w:t>
      </w:r>
      <w:r w:rsidRPr="001F1BC5">
        <w:rPr>
          <w:sz w:val="26"/>
        </w:rPr>
        <w:t>грамматические</w:t>
      </w:r>
      <w:r w:rsidRPr="001F1BC5">
        <w:rPr>
          <w:spacing w:val="1"/>
          <w:sz w:val="26"/>
        </w:rPr>
        <w:t xml:space="preserve"> </w:t>
      </w:r>
      <w:r w:rsidRPr="001F1BC5">
        <w:rPr>
          <w:sz w:val="26"/>
        </w:rPr>
        <w:t>признаки</w:t>
      </w:r>
      <w:r w:rsidRPr="001F1BC5">
        <w:rPr>
          <w:spacing w:val="1"/>
          <w:sz w:val="26"/>
        </w:rPr>
        <w:t xml:space="preserve"> </w:t>
      </w:r>
      <w:r w:rsidRPr="001F1BC5">
        <w:rPr>
          <w:sz w:val="26"/>
        </w:rPr>
        <w:t>глаголов:</w:t>
      </w:r>
      <w:r w:rsidRPr="001F1BC5">
        <w:rPr>
          <w:spacing w:val="1"/>
          <w:sz w:val="26"/>
        </w:rPr>
        <w:t xml:space="preserve"> </w:t>
      </w:r>
      <w:r w:rsidRPr="001F1BC5">
        <w:rPr>
          <w:sz w:val="26"/>
        </w:rPr>
        <w:t>спряжение,</w:t>
      </w:r>
      <w:r w:rsidRPr="001F1BC5">
        <w:rPr>
          <w:spacing w:val="1"/>
          <w:sz w:val="26"/>
        </w:rPr>
        <w:t xml:space="preserve"> </w:t>
      </w:r>
      <w:r w:rsidRPr="001F1BC5">
        <w:rPr>
          <w:sz w:val="26"/>
        </w:rPr>
        <w:t>время,</w:t>
      </w:r>
      <w:r w:rsidRPr="001F1BC5">
        <w:rPr>
          <w:spacing w:val="1"/>
          <w:sz w:val="26"/>
        </w:rPr>
        <w:t xml:space="preserve"> </w:t>
      </w:r>
      <w:r w:rsidRPr="001F1BC5">
        <w:rPr>
          <w:sz w:val="26"/>
        </w:rPr>
        <w:t>лицо</w:t>
      </w:r>
      <w:r w:rsidRPr="001F1BC5">
        <w:rPr>
          <w:spacing w:val="1"/>
          <w:sz w:val="26"/>
        </w:rPr>
        <w:t xml:space="preserve"> </w:t>
      </w:r>
      <w:r w:rsidRPr="001F1BC5">
        <w:rPr>
          <w:sz w:val="26"/>
        </w:rPr>
        <w:t>(в</w:t>
      </w:r>
      <w:r w:rsidRPr="001F1BC5">
        <w:rPr>
          <w:spacing w:val="1"/>
          <w:sz w:val="26"/>
        </w:rPr>
        <w:t xml:space="preserve"> </w:t>
      </w:r>
      <w:r w:rsidRPr="001F1BC5">
        <w:rPr>
          <w:sz w:val="26"/>
        </w:rPr>
        <w:t>настоящем и будущем времени), число, род (в прошедшем времени в единственном</w:t>
      </w:r>
      <w:r w:rsidRPr="001F1BC5">
        <w:rPr>
          <w:spacing w:val="1"/>
          <w:sz w:val="26"/>
        </w:rPr>
        <w:t xml:space="preserve"> </w:t>
      </w:r>
      <w:r w:rsidRPr="001F1BC5">
        <w:rPr>
          <w:sz w:val="26"/>
        </w:rPr>
        <w:t>числе);</w:t>
      </w:r>
    </w:p>
    <w:p w:rsidR="00DE11BA" w:rsidRPr="001F1BC5" w:rsidRDefault="00DE11BA" w:rsidP="00DE11BA">
      <w:pPr>
        <w:numPr>
          <w:ilvl w:val="0"/>
          <w:numId w:val="5"/>
        </w:numPr>
        <w:tabs>
          <w:tab w:val="left" w:pos="645"/>
        </w:tabs>
        <w:ind w:left="644"/>
        <w:jc w:val="both"/>
        <w:rPr>
          <w:sz w:val="26"/>
        </w:rPr>
      </w:pPr>
      <w:r w:rsidRPr="001F1BC5">
        <w:rPr>
          <w:sz w:val="26"/>
        </w:rPr>
        <w:t>изменять</w:t>
      </w:r>
      <w:r w:rsidRPr="001F1BC5">
        <w:rPr>
          <w:spacing w:val="-3"/>
          <w:sz w:val="26"/>
        </w:rPr>
        <w:t xml:space="preserve"> </w:t>
      </w:r>
      <w:r w:rsidRPr="001F1BC5">
        <w:rPr>
          <w:sz w:val="26"/>
        </w:rPr>
        <w:t>глаголы</w:t>
      </w:r>
      <w:r w:rsidRPr="001F1BC5">
        <w:rPr>
          <w:spacing w:val="-2"/>
          <w:sz w:val="26"/>
        </w:rPr>
        <w:t xml:space="preserve"> </w:t>
      </w:r>
      <w:r w:rsidRPr="001F1BC5">
        <w:rPr>
          <w:sz w:val="26"/>
        </w:rPr>
        <w:t>в</w:t>
      </w:r>
      <w:r w:rsidRPr="001F1BC5">
        <w:rPr>
          <w:spacing w:val="-4"/>
          <w:sz w:val="26"/>
        </w:rPr>
        <w:t xml:space="preserve"> </w:t>
      </w:r>
      <w:r w:rsidRPr="001F1BC5">
        <w:rPr>
          <w:sz w:val="26"/>
        </w:rPr>
        <w:t>настоящем</w:t>
      </w:r>
      <w:r w:rsidRPr="001F1BC5">
        <w:rPr>
          <w:spacing w:val="-3"/>
          <w:sz w:val="26"/>
        </w:rPr>
        <w:t xml:space="preserve"> </w:t>
      </w:r>
      <w:r w:rsidRPr="001F1BC5">
        <w:rPr>
          <w:sz w:val="26"/>
        </w:rPr>
        <w:t>и</w:t>
      </w:r>
      <w:r w:rsidRPr="001F1BC5">
        <w:rPr>
          <w:spacing w:val="-4"/>
          <w:sz w:val="26"/>
        </w:rPr>
        <w:t xml:space="preserve"> </w:t>
      </w:r>
      <w:r w:rsidRPr="001F1BC5">
        <w:rPr>
          <w:sz w:val="26"/>
        </w:rPr>
        <w:t>будущем</w:t>
      </w:r>
      <w:r w:rsidRPr="001F1BC5">
        <w:rPr>
          <w:spacing w:val="-2"/>
          <w:sz w:val="26"/>
        </w:rPr>
        <w:t xml:space="preserve"> </w:t>
      </w:r>
      <w:r w:rsidRPr="001F1BC5">
        <w:rPr>
          <w:sz w:val="26"/>
        </w:rPr>
        <w:t>времени</w:t>
      </w:r>
      <w:r w:rsidRPr="001F1BC5">
        <w:rPr>
          <w:spacing w:val="-3"/>
          <w:sz w:val="26"/>
        </w:rPr>
        <w:t xml:space="preserve"> </w:t>
      </w:r>
      <w:r w:rsidRPr="001F1BC5">
        <w:rPr>
          <w:sz w:val="26"/>
        </w:rPr>
        <w:t>по</w:t>
      </w:r>
      <w:r w:rsidRPr="001F1BC5">
        <w:rPr>
          <w:spacing w:val="-4"/>
          <w:sz w:val="26"/>
        </w:rPr>
        <w:t xml:space="preserve"> </w:t>
      </w:r>
      <w:r w:rsidRPr="001F1BC5">
        <w:rPr>
          <w:sz w:val="26"/>
        </w:rPr>
        <w:t>лицам</w:t>
      </w:r>
      <w:r w:rsidRPr="001F1BC5">
        <w:rPr>
          <w:spacing w:val="-3"/>
          <w:sz w:val="26"/>
        </w:rPr>
        <w:t xml:space="preserve"> </w:t>
      </w:r>
      <w:r w:rsidRPr="001F1BC5">
        <w:rPr>
          <w:sz w:val="26"/>
        </w:rPr>
        <w:t>и</w:t>
      </w:r>
      <w:r w:rsidRPr="001F1BC5">
        <w:rPr>
          <w:spacing w:val="-1"/>
          <w:sz w:val="26"/>
        </w:rPr>
        <w:t xml:space="preserve"> </w:t>
      </w:r>
      <w:r w:rsidRPr="001F1BC5">
        <w:rPr>
          <w:sz w:val="26"/>
        </w:rPr>
        <w:t>числам</w:t>
      </w:r>
      <w:r w:rsidRPr="001F1BC5">
        <w:rPr>
          <w:spacing w:val="-3"/>
          <w:sz w:val="26"/>
        </w:rPr>
        <w:t xml:space="preserve"> </w:t>
      </w:r>
      <w:r w:rsidRPr="001F1BC5">
        <w:rPr>
          <w:sz w:val="26"/>
        </w:rPr>
        <w:t>(спрягать);</w:t>
      </w:r>
    </w:p>
    <w:p w:rsidR="00DE11BA" w:rsidRPr="001F1BC5" w:rsidRDefault="00DE11BA" w:rsidP="00DE11BA">
      <w:pPr>
        <w:numPr>
          <w:ilvl w:val="0"/>
          <w:numId w:val="5"/>
        </w:numPr>
        <w:tabs>
          <w:tab w:val="left" w:pos="710"/>
        </w:tabs>
        <w:spacing w:before="1" w:line="298" w:lineRule="exact"/>
        <w:ind w:left="709" w:hanging="493"/>
        <w:jc w:val="both"/>
        <w:rPr>
          <w:sz w:val="26"/>
        </w:rPr>
      </w:pPr>
      <w:r w:rsidRPr="001F1BC5">
        <w:rPr>
          <w:sz w:val="26"/>
        </w:rPr>
        <w:t>проводить</w:t>
      </w:r>
      <w:r w:rsidRPr="001F1BC5">
        <w:rPr>
          <w:spacing w:val="-5"/>
          <w:sz w:val="26"/>
        </w:rPr>
        <w:t xml:space="preserve"> </w:t>
      </w:r>
      <w:r w:rsidRPr="001F1BC5">
        <w:rPr>
          <w:sz w:val="26"/>
        </w:rPr>
        <w:t>разбор</w:t>
      </w:r>
      <w:r w:rsidRPr="001F1BC5">
        <w:rPr>
          <w:spacing w:val="-1"/>
          <w:sz w:val="26"/>
        </w:rPr>
        <w:t xml:space="preserve"> </w:t>
      </w:r>
      <w:r w:rsidRPr="001F1BC5">
        <w:rPr>
          <w:sz w:val="26"/>
        </w:rPr>
        <w:t>глагола</w:t>
      </w:r>
      <w:r w:rsidRPr="001F1BC5">
        <w:rPr>
          <w:spacing w:val="-5"/>
          <w:sz w:val="26"/>
        </w:rPr>
        <w:t xml:space="preserve"> </w:t>
      </w:r>
      <w:r w:rsidRPr="001F1BC5">
        <w:rPr>
          <w:sz w:val="26"/>
        </w:rPr>
        <w:t>как</w:t>
      </w:r>
      <w:r w:rsidRPr="001F1BC5">
        <w:rPr>
          <w:spacing w:val="-3"/>
          <w:sz w:val="26"/>
        </w:rPr>
        <w:t xml:space="preserve"> </w:t>
      </w:r>
      <w:r w:rsidRPr="001F1BC5">
        <w:rPr>
          <w:sz w:val="26"/>
        </w:rPr>
        <w:t>части</w:t>
      </w:r>
      <w:r w:rsidRPr="001F1BC5">
        <w:rPr>
          <w:spacing w:val="1"/>
          <w:sz w:val="26"/>
        </w:rPr>
        <w:t xml:space="preserve"> </w:t>
      </w:r>
      <w:r w:rsidRPr="001F1BC5">
        <w:rPr>
          <w:sz w:val="26"/>
        </w:rPr>
        <w:t>речи;</w:t>
      </w:r>
    </w:p>
    <w:p w:rsidR="00DE11BA" w:rsidRPr="001F1BC5" w:rsidRDefault="00DE11BA" w:rsidP="00DE11BA">
      <w:pPr>
        <w:numPr>
          <w:ilvl w:val="0"/>
          <w:numId w:val="5"/>
        </w:numPr>
        <w:tabs>
          <w:tab w:val="left" w:pos="645"/>
        </w:tabs>
        <w:ind w:right="114"/>
        <w:jc w:val="both"/>
        <w:rPr>
          <w:sz w:val="26"/>
        </w:rPr>
      </w:pPr>
      <w:r w:rsidRPr="001F1BC5">
        <w:rPr>
          <w:sz w:val="26"/>
        </w:rPr>
        <w:t>определять грамматические признаки личного местоимения в начальной форме:</w:t>
      </w:r>
      <w:r w:rsidRPr="001F1BC5">
        <w:rPr>
          <w:spacing w:val="1"/>
          <w:sz w:val="26"/>
        </w:rPr>
        <w:t xml:space="preserve"> </w:t>
      </w:r>
      <w:r w:rsidRPr="001F1BC5">
        <w:rPr>
          <w:sz w:val="26"/>
        </w:rPr>
        <w:t>лицо,</w:t>
      </w:r>
      <w:r w:rsidRPr="001F1BC5">
        <w:rPr>
          <w:spacing w:val="63"/>
          <w:sz w:val="26"/>
        </w:rPr>
        <w:t xml:space="preserve"> </w:t>
      </w:r>
      <w:r w:rsidRPr="001F1BC5">
        <w:rPr>
          <w:sz w:val="26"/>
        </w:rPr>
        <w:t>число,</w:t>
      </w:r>
      <w:r w:rsidRPr="001F1BC5">
        <w:rPr>
          <w:spacing w:val="2"/>
          <w:sz w:val="26"/>
        </w:rPr>
        <w:t xml:space="preserve"> </w:t>
      </w:r>
      <w:r w:rsidRPr="001F1BC5">
        <w:rPr>
          <w:sz w:val="26"/>
        </w:rPr>
        <w:t>род</w:t>
      </w:r>
      <w:r w:rsidRPr="001F1BC5">
        <w:rPr>
          <w:spacing w:val="63"/>
          <w:sz w:val="26"/>
        </w:rPr>
        <w:t xml:space="preserve"> </w:t>
      </w:r>
      <w:r w:rsidRPr="001F1BC5">
        <w:rPr>
          <w:sz w:val="26"/>
        </w:rPr>
        <w:t>(у</w:t>
      </w:r>
      <w:r w:rsidRPr="001F1BC5">
        <w:rPr>
          <w:spacing w:val="4"/>
          <w:sz w:val="26"/>
        </w:rPr>
        <w:t xml:space="preserve"> </w:t>
      </w:r>
      <w:r w:rsidRPr="001F1BC5">
        <w:rPr>
          <w:sz w:val="26"/>
        </w:rPr>
        <w:t>местоимений</w:t>
      </w:r>
      <w:r w:rsidRPr="001F1BC5">
        <w:rPr>
          <w:spacing w:val="-2"/>
          <w:sz w:val="26"/>
        </w:rPr>
        <w:t xml:space="preserve"> </w:t>
      </w:r>
      <w:r w:rsidRPr="001F1BC5">
        <w:rPr>
          <w:sz w:val="26"/>
        </w:rPr>
        <w:t>3­го</w:t>
      </w:r>
      <w:r w:rsidRPr="001F1BC5">
        <w:rPr>
          <w:spacing w:val="-1"/>
          <w:sz w:val="26"/>
        </w:rPr>
        <w:t xml:space="preserve"> </w:t>
      </w:r>
      <w:r w:rsidRPr="001F1BC5">
        <w:rPr>
          <w:sz w:val="26"/>
        </w:rPr>
        <w:t>лица</w:t>
      </w:r>
      <w:r w:rsidRPr="001F1BC5">
        <w:rPr>
          <w:spacing w:val="-2"/>
          <w:sz w:val="26"/>
        </w:rPr>
        <w:t xml:space="preserve"> </w:t>
      </w:r>
      <w:r w:rsidRPr="001F1BC5">
        <w:rPr>
          <w:sz w:val="26"/>
        </w:rPr>
        <w:t>в</w:t>
      </w:r>
      <w:r w:rsidRPr="001F1BC5">
        <w:rPr>
          <w:spacing w:val="-1"/>
          <w:sz w:val="26"/>
        </w:rPr>
        <w:t xml:space="preserve"> </w:t>
      </w:r>
      <w:r w:rsidRPr="001F1BC5">
        <w:rPr>
          <w:sz w:val="26"/>
        </w:rPr>
        <w:t>единственном числе);</w:t>
      </w:r>
    </w:p>
    <w:p w:rsidR="00DE11BA" w:rsidRPr="001F1BC5" w:rsidRDefault="00DE11BA" w:rsidP="00DE11BA">
      <w:pPr>
        <w:numPr>
          <w:ilvl w:val="0"/>
          <w:numId w:val="5"/>
        </w:numPr>
        <w:tabs>
          <w:tab w:val="left" w:pos="645"/>
        </w:tabs>
        <w:ind w:right="109"/>
        <w:jc w:val="both"/>
        <w:rPr>
          <w:sz w:val="26"/>
        </w:rPr>
      </w:pPr>
      <w:r w:rsidRPr="001F1BC5">
        <w:rPr>
          <w:sz w:val="26"/>
        </w:rPr>
        <w:t>использовать</w:t>
      </w:r>
      <w:r w:rsidRPr="001F1BC5">
        <w:rPr>
          <w:spacing w:val="1"/>
          <w:sz w:val="26"/>
        </w:rPr>
        <w:t xml:space="preserve"> </w:t>
      </w:r>
      <w:r w:rsidRPr="001F1BC5">
        <w:rPr>
          <w:sz w:val="26"/>
        </w:rPr>
        <w:t>личные</w:t>
      </w:r>
      <w:r w:rsidRPr="001F1BC5">
        <w:rPr>
          <w:spacing w:val="1"/>
          <w:sz w:val="26"/>
        </w:rPr>
        <w:t xml:space="preserve"> </w:t>
      </w:r>
      <w:r w:rsidRPr="001F1BC5">
        <w:rPr>
          <w:sz w:val="26"/>
        </w:rPr>
        <w:t>местоимения</w:t>
      </w:r>
      <w:r w:rsidRPr="001F1BC5">
        <w:rPr>
          <w:spacing w:val="1"/>
          <w:sz w:val="26"/>
        </w:rPr>
        <w:t xml:space="preserve"> </w:t>
      </w:r>
      <w:r w:rsidRPr="001F1BC5">
        <w:rPr>
          <w:sz w:val="26"/>
        </w:rPr>
        <w:t>для</w:t>
      </w:r>
      <w:r w:rsidRPr="001F1BC5">
        <w:rPr>
          <w:spacing w:val="1"/>
          <w:sz w:val="26"/>
        </w:rPr>
        <w:t xml:space="preserve"> </w:t>
      </w:r>
      <w:r w:rsidRPr="001F1BC5">
        <w:rPr>
          <w:sz w:val="26"/>
        </w:rPr>
        <w:t>устранения</w:t>
      </w:r>
      <w:r w:rsidRPr="001F1BC5">
        <w:rPr>
          <w:spacing w:val="1"/>
          <w:sz w:val="26"/>
        </w:rPr>
        <w:t xml:space="preserve"> </w:t>
      </w:r>
      <w:r w:rsidRPr="001F1BC5">
        <w:rPr>
          <w:sz w:val="26"/>
        </w:rPr>
        <w:t>неоправданных</w:t>
      </w:r>
      <w:r w:rsidRPr="001F1BC5">
        <w:rPr>
          <w:spacing w:val="1"/>
          <w:sz w:val="26"/>
        </w:rPr>
        <w:t xml:space="preserve"> </w:t>
      </w:r>
      <w:r w:rsidRPr="001F1BC5">
        <w:rPr>
          <w:sz w:val="26"/>
        </w:rPr>
        <w:t>повторов</w:t>
      </w:r>
      <w:r w:rsidRPr="001F1BC5">
        <w:rPr>
          <w:spacing w:val="1"/>
          <w:sz w:val="26"/>
        </w:rPr>
        <w:t xml:space="preserve"> </w:t>
      </w:r>
      <w:r w:rsidRPr="001F1BC5">
        <w:rPr>
          <w:sz w:val="26"/>
        </w:rPr>
        <w:t>в</w:t>
      </w:r>
      <w:r w:rsidRPr="001F1BC5">
        <w:rPr>
          <w:spacing w:val="1"/>
          <w:sz w:val="26"/>
        </w:rPr>
        <w:t xml:space="preserve"> </w:t>
      </w:r>
      <w:r w:rsidRPr="001F1BC5">
        <w:rPr>
          <w:sz w:val="26"/>
        </w:rPr>
        <w:t>тексте;</w:t>
      </w:r>
    </w:p>
    <w:p w:rsidR="00DE11BA" w:rsidRPr="001F1BC5" w:rsidRDefault="00DE11BA" w:rsidP="00DE11BA">
      <w:pPr>
        <w:numPr>
          <w:ilvl w:val="0"/>
          <w:numId w:val="5"/>
        </w:numPr>
        <w:tabs>
          <w:tab w:val="left" w:pos="645"/>
        </w:tabs>
        <w:spacing w:before="2" w:line="298" w:lineRule="exact"/>
        <w:ind w:left="644"/>
        <w:jc w:val="both"/>
        <w:rPr>
          <w:sz w:val="26"/>
        </w:rPr>
      </w:pPr>
      <w:r w:rsidRPr="001F1BC5">
        <w:rPr>
          <w:sz w:val="26"/>
        </w:rPr>
        <w:t>различать</w:t>
      </w:r>
      <w:r w:rsidRPr="001F1BC5">
        <w:rPr>
          <w:spacing w:val="-3"/>
          <w:sz w:val="26"/>
        </w:rPr>
        <w:t xml:space="preserve"> </w:t>
      </w:r>
      <w:r w:rsidRPr="001F1BC5">
        <w:rPr>
          <w:sz w:val="26"/>
        </w:rPr>
        <w:t>предложение,</w:t>
      </w:r>
      <w:r w:rsidRPr="001F1BC5">
        <w:rPr>
          <w:spacing w:val="-4"/>
          <w:sz w:val="26"/>
        </w:rPr>
        <w:t xml:space="preserve"> </w:t>
      </w:r>
      <w:r w:rsidRPr="001F1BC5">
        <w:rPr>
          <w:sz w:val="26"/>
        </w:rPr>
        <w:t>словосочетание</w:t>
      </w:r>
      <w:r w:rsidRPr="001F1BC5">
        <w:rPr>
          <w:spacing w:val="-5"/>
          <w:sz w:val="26"/>
        </w:rPr>
        <w:t xml:space="preserve"> </w:t>
      </w:r>
      <w:r w:rsidRPr="001F1BC5">
        <w:rPr>
          <w:sz w:val="26"/>
        </w:rPr>
        <w:t>и</w:t>
      </w:r>
      <w:r w:rsidRPr="001F1BC5">
        <w:rPr>
          <w:spacing w:val="-1"/>
          <w:sz w:val="26"/>
        </w:rPr>
        <w:t xml:space="preserve"> </w:t>
      </w:r>
      <w:r w:rsidRPr="001F1BC5">
        <w:rPr>
          <w:sz w:val="26"/>
        </w:rPr>
        <w:t>слово;</w:t>
      </w:r>
    </w:p>
    <w:p w:rsidR="00DE11BA" w:rsidRPr="001F1BC5" w:rsidRDefault="00DE11BA" w:rsidP="00DE11BA">
      <w:pPr>
        <w:numPr>
          <w:ilvl w:val="0"/>
          <w:numId w:val="5"/>
        </w:numPr>
        <w:tabs>
          <w:tab w:val="left" w:pos="645"/>
        </w:tabs>
        <w:ind w:right="114"/>
        <w:jc w:val="both"/>
        <w:rPr>
          <w:sz w:val="26"/>
        </w:rPr>
      </w:pPr>
      <w:r w:rsidRPr="001F1BC5">
        <w:rPr>
          <w:sz w:val="26"/>
        </w:rPr>
        <w:t>классифицировать</w:t>
      </w:r>
      <w:r w:rsidRPr="001F1BC5">
        <w:rPr>
          <w:spacing w:val="1"/>
          <w:sz w:val="26"/>
        </w:rPr>
        <w:t xml:space="preserve"> </w:t>
      </w:r>
      <w:r w:rsidRPr="001F1BC5">
        <w:rPr>
          <w:sz w:val="26"/>
        </w:rPr>
        <w:t>предложения</w:t>
      </w:r>
      <w:r w:rsidRPr="001F1BC5">
        <w:rPr>
          <w:spacing w:val="1"/>
          <w:sz w:val="26"/>
        </w:rPr>
        <w:t xml:space="preserve"> </w:t>
      </w:r>
      <w:r w:rsidRPr="001F1BC5">
        <w:rPr>
          <w:sz w:val="26"/>
        </w:rPr>
        <w:t>по</w:t>
      </w:r>
      <w:r w:rsidRPr="001F1BC5">
        <w:rPr>
          <w:spacing w:val="1"/>
          <w:sz w:val="26"/>
        </w:rPr>
        <w:t xml:space="preserve"> </w:t>
      </w:r>
      <w:r w:rsidRPr="001F1BC5">
        <w:rPr>
          <w:sz w:val="26"/>
        </w:rPr>
        <w:t>цели</w:t>
      </w:r>
      <w:r w:rsidRPr="001F1BC5">
        <w:rPr>
          <w:spacing w:val="1"/>
          <w:sz w:val="26"/>
        </w:rPr>
        <w:t xml:space="preserve"> </w:t>
      </w:r>
      <w:r w:rsidRPr="001F1BC5">
        <w:rPr>
          <w:sz w:val="26"/>
        </w:rPr>
        <w:t>высказывания</w:t>
      </w:r>
      <w:r w:rsidRPr="001F1BC5">
        <w:rPr>
          <w:spacing w:val="1"/>
          <w:sz w:val="26"/>
        </w:rPr>
        <w:t xml:space="preserve"> </w:t>
      </w:r>
      <w:r w:rsidRPr="001F1BC5">
        <w:rPr>
          <w:sz w:val="26"/>
        </w:rPr>
        <w:t>и</w:t>
      </w:r>
      <w:r w:rsidRPr="001F1BC5">
        <w:rPr>
          <w:spacing w:val="1"/>
          <w:sz w:val="26"/>
        </w:rPr>
        <w:t xml:space="preserve"> </w:t>
      </w:r>
      <w:r w:rsidRPr="001F1BC5">
        <w:rPr>
          <w:sz w:val="26"/>
        </w:rPr>
        <w:t>по</w:t>
      </w:r>
      <w:r w:rsidRPr="001F1BC5">
        <w:rPr>
          <w:spacing w:val="1"/>
          <w:sz w:val="26"/>
        </w:rPr>
        <w:t xml:space="preserve"> </w:t>
      </w:r>
      <w:r w:rsidRPr="001F1BC5">
        <w:rPr>
          <w:sz w:val="26"/>
        </w:rPr>
        <w:t>эмоциональной</w:t>
      </w:r>
      <w:r w:rsidRPr="001F1BC5">
        <w:rPr>
          <w:spacing w:val="1"/>
          <w:sz w:val="26"/>
        </w:rPr>
        <w:t xml:space="preserve"> </w:t>
      </w:r>
      <w:r w:rsidRPr="001F1BC5">
        <w:rPr>
          <w:sz w:val="26"/>
        </w:rPr>
        <w:t>окраске;</w:t>
      </w:r>
    </w:p>
    <w:p w:rsidR="00DE11BA" w:rsidRPr="001F1BC5" w:rsidRDefault="00DE11BA" w:rsidP="00DE11BA">
      <w:pPr>
        <w:numPr>
          <w:ilvl w:val="0"/>
          <w:numId w:val="5"/>
        </w:numPr>
        <w:tabs>
          <w:tab w:val="left" w:pos="644"/>
          <w:tab w:val="left" w:pos="645"/>
        </w:tabs>
        <w:spacing w:line="299" w:lineRule="exact"/>
        <w:ind w:left="644"/>
        <w:rPr>
          <w:sz w:val="26"/>
        </w:rPr>
      </w:pPr>
      <w:r w:rsidRPr="001F1BC5">
        <w:rPr>
          <w:sz w:val="26"/>
        </w:rPr>
        <w:t>различать</w:t>
      </w:r>
      <w:r w:rsidRPr="001F1BC5">
        <w:rPr>
          <w:spacing w:val="-3"/>
          <w:sz w:val="26"/>
        </w:rPr>
        <w:t xml:space="preserve"> </w:t>
      </w:r>
      <w:r w:rsidRPr="001F1BC5">
        <w:rPr>
          <w:sz w:val="26"/>
        </w:rPr>
        <w:t>распространённые</w:t>
      </w:r>
      <w:r w:rsidRPr="001F1BC5">
        <w:rPr>
          <w:spacing w:val="-4"/>
          <w:sz w:val="26"/>
        </w:rPr>
        <w:t xml:space="preserve"> </w:t>
      </w:r>
      <w:r w:rsidRPr="001F1BC5">
        <w:rPr>
          <w:sz w:val="26"/>
        </w:rPr>
        <w:t>и</w:t>
      </w:r>
      <w:r w:rsidRPr="001F1BC5">
        <w:rPr>
          <w:spacing w:val="-5"/>
          <w:sz w:val="26"/>
        </w:rPr>
        <w:t xml:space="preserve"> </w:t>
      </w:r>
      <w:r w:rsidRPr="001F1BC5">
        <w:rPr>
          <w:sz w:val="26"/>
        </w:rPr>
        <w:t>нераспространённые</w:t>
      </w:r>
      <w:r w:rsidRPr="001F1BC5">
        <w:rPr>
          <w:spacing w:val="-4"/>
          <w:sz w:val="26"/>
        </w:rPr>
        <w:t xml:space="preserve"> </w:t>
      </w:r>
      <w:r w:rsidRPr="001F1BC5">
        <w:rPr>
          <w:sz w:val="26"/>
        </w:rPr>
        <w:t>предложения;</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распознавать</w:t>
      </w:r>
      <w:r w:rsidRPr="001F1BC5">
        <w:rPr>
          <w:spacing w:val="-5"/>
          <w:sz w:val="26"/>
        </w:rPr>
        <w:t xml:space="preserve"> </w:t>
      </w:r>
      <w:r w:rsidRPr="001F1BC5">
        <w:rPr>
          <w:sz w:val="26"/>
        </w:rPr>
        <w:t>предложения</w:t>
      </w:r>
      <w:r w:rsidRPr="001F1BC5">
        <w:rPr>
          <w:spacing w:val="-3"/>
          <w:sz w:val="26"/>
        </w:rPr>
        <w:t xml:space="preserve"> </w:t>
      </w:r>
      <w:r w:rsidRPr="001F1BC5">
        <w:rPr>
          <w:sz w:val="26"/>
        </w:rPr>
        <w:t>с</w:t>
      </w:r>
      <w:r w:rsidRPr="001F1BC5">
        <w:rPr>
          <w:spacing w:val="-2"/>
          <w:sz w:val="26"/>
        </w:rPr>
        <w:t xml:space="preserve"> </w:t>
      </w:r>
      <w:r w:rsidRPr="001F1BC5">
        <w:rPr>
          <w:sz w:val="26"/>
        </w:rPr>
        <w:t>однородными</w:t>
      </w:r>
      <w:r w:rsidRPr="001F1BC5">
        <w:rPr>
          <w:spacing w:val="-4"/>
          <w:sz w:val="26"/>
        </w:rPr>
        <w:t xml:space="preserve"> </w:t>
      </w:r>
      <w:r w:rsidRPr="001F1BC5">
        <w:rPr>
          <w:sz w:val="26"/>
        </w:rPr>
        <w:t>членами;</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составлять</w:t>
      </w:r>
      <w:r w:rsidRPr="001F1BC5">
        <w:rPr>
          <w:spacing w:val="-5"/>
          <w:sz w:val="26"/>
        </w:rPr>
        <w:t xml:space="preserve"> </w:t>
      </w:r>
      <w:r w:rsidRPr="001F1BC5">
        <w:rPr>
          <w:sz w:val="26"/>
        </w:rPr>
        <w:t>предложения</w:t>
      </w:r>
      <w:r w:rsidRPr="001F1BC5">
        <w:rPr>
          <w:spacing w:val="-4"/>
          <w:sz w:val="26"/>
        </w:rPr>
        <w:t xml:space="preserve"> </w:t>
      </w:r>
      <w:r w:rsidRPr="001F1BC5">
        <w:rPr>
          <w:sz w:val="26"/>
        </w:rPr>
        <w:t>с</w:t>
      </w:r>
      <w:r w:rsidRPr="001F1BC5">
        <w:rPr>
          <w:spacing w:val="-4"/>
          <w:sz w:val="26"/>
        </w:rPr>
        <w:t xml:space="preserve"> </w:t>
      </w:r>
      <w:r w:rsidRPr="001F1BC5">
        <w:rPr>
          <w:sz w:val="26"/>
        </w:rPr>
        <w:t>однородными</w:t>
      </w:r>
      <w:r w:rsidRPr="001F1BC5">
        <w:rPr>
          <w:spacing w:val="-1"/>
          <w:sz w:val="26"/>
        </w:rPr>
        <w:t xml:space="preserve"> </w:t>
      </w:r>
      <w:r w:rsidRPr="001F1BC5">
        <w:rPr>
          <w:sz w:val="26"/>
        </w:rPr>
        <w:t>членами;</w:t>
      </w:r>
    </w:p>
    <w:p w:rsidR="00DE11BA" w:rsidRPr="001F1BC5" w:rsidRDefault="00DE11BA" w:rsidP="00DE11BA">
      <w:pPr>
        <w:numPr>
          <w:ilvl w:val="0"/>
          <w:numId w:val="5"/>
        </w:numPr>
        <w:tabs>
          <w:tab w:val="left" w:pos="645"/>
        </w:tabs>
        <w:spacing w:before="1"/>
        <w:ind w:left="644"/>
        <w:jc w:val="both"/>
        <w:rPr>
          <w:sz w:val="26"/>
        </w:rPr>
      </w:pPr>
      <w:r w:rsidRPr="001F1BC5">
        <w:rPr>
          <w:sz w:val="26"/>
        </w:rPr>
        <w:t>использовать</w:t>
      </w:r>
      <w:r w:rsidRPr="001F1BC5">
        <w:rPr>
          <w:spacing w:val="-4"/>
          <w:sz w:val="26"/>
        </w:rPr>
        <w:t xml:space="preserve"> </w:t>
      </w:r>
      <w:r w:rsidRPr="001F1BC5">
        <w:rPr>
          <w:sz w:val="26"/>
        </w:rPr>
        <w:t>предложения</w:t>
      </w:r>
      <w:r w:rsidRPr="001F1BC5">
        <w:rPr>
          <w:spacing w:val="-3"/>
          <w:sz w:val="26"/>
        </w:rPr>
        <w:t xml:space="preserve"> </w:t>
      </w:r>
      <w:r w:rsidRPr="001F1BC5">
        <w:rPr>
          <w:sz w:val="26"/>
        </w:rPr>
        <w:t>с</w:t>
      </w:r>
      <w:r w:rsidRPr="001F1BC5">
        <w:rPr>
          <w:spacing w:val="-3"/>
          <w:sz w:val="26"/>
        </w:rPr>
        <w:t xml:space="preserve"> </w:t>
      </w:r>
      <w:r w:rsidRPr="001F1BC5">
        <w:rPr>
          <w:sz w:val="26"/>
        </w:rPr>
        <w:t>однородными</w:t>
      </w:r>
      <w:r w:rsidRPr="001F1BC5">
        <w:rPr>
          <w:spacing w:val="-3"/>
          <w:sz w:val="26"/>
        </w:rPr>
        <w:t xml:space="preserve"> </w:t>
      </w:r>
      <w:r w:rsidRPr="001F1BC5">
        <w:rPr>
          <w:sz w:val="26"/>
        </w:rPr>
        <w:t>членами</w:t>
      </w:r>
      <w:r w:rsidRPr="001F1BC5">
        <w:rPr>
          <w:spacing w:val="-1"/>
          <w:sz w:val="26"/>
        </w:rPr>
        <w:t xml:space="preserve"> </w:t>
      </w:r>
      <w:r w:rsidRPr="001F1BC5">
        <w:rPr>
          <w:sz w:val="26"/>
        </w:rPr>
        <w:t>в</w:t>
      </w:r>
      <w:r w:rsidRPr="001F1BC5">
        <w:rPr>
          <w:spacing w:val="-3"/>
          <w:sz w:val="26"/>
        </w:rPr>
        <w:t xml:space="preserve"> </w:t>
      </w:r>
      <w:r w:rsidRPr="001F1BC5">
        <w:rPr>
          <w:sz w:val="26"/>
        </w:rPr>
        <w:t>речи;</w:t>
      </w:r>
    </w:p>
    <w:p w:rsidR="00DE11BA" w:rsidRPr="001F1BC5" w:rsidRDefault="00DE11BA" w:rsidP="00DE11BA">
      <w:pPr>
        <w:numPr>
          <w:ilvl w:val="0"/>
          <w:numId w:val="5"/>
        </w:numPr>
        <w:tabs>
          <w:tab w:val="left" w:pos="645"/>
        </w:tabs>
        <w:spacing w:before="1"/>
        <w:ind w:right="110"/>
        <w:jc w:val="both"/>
        <w:rPr>
          <w:sz w:val="26"/>
        </w:rPr>
      </w:pPr>
      <w:r w:rsidRPr="001F1BC5">
        <w:rPr>
          <w:sz w:val="26"/>
        </w:rPr>
        <w:t>разграничивать простые распространённые и сложные предложения, состоящие из</w:t>
      </w:r>
      <w:r w:rsidRPr="001F1BC5">
        <w:rPr>
          <w:spacing w:val="1"/>
          <w:sz w:val="26"/>
        </w:rPr>
        <w:t xml:space="preserve"> </w:t>
      </w:r>
      <w:r w:rsidRPr="001F1BC5">
        <w:rPr>
          <w:sz w:val="26"/>
        </w:rPr>
        <w:t>двух</w:t>
      </w:r>
      <w:r w:rsidRPr="001F1BC5">
        <w:rPr>
          <w:spacing w:val="1"/>
          <w:sz w:val="26"/>
        </w:rPr>
        <w:t xml:space="preserve"> </w:t>
      </w:r>
      <w:r w:rsidRPr="001F1BC5">
        <w:rPr>
          <w:sz w:val="26"/>
        </w:rPr>
        <w:t>простых</w:t>
      </w:r>
      <w:r w:rsidRPr="001F1BC5">
        <w:rPr>
          <w:spacing w:val="1"/>
          <w:sz w:val="26"/>
        </w:rPr>
        <w:t xml:space="preserve"> </w:t>
      </w:r>
      <w:r w:rsidRPr="001F1BC5">
        <w:rPr>
          <w:sz w:val="26"/>
        </w:rPr>
        <w:t>(сложносочинённые</w:t>
      </w:r>
      <w:r w:rsidRPr="001F1BC5">
        <w:rPr>
          <w:spacing w:val="1"/>
          <w:sz w:val="26"/>
        </w:rPr>
        <w:t xml:space="preserve"> </w:t>
      </w:r>
      <w:r w:rsidRPr="001F1BC5">
        <w:rPr>
          <w:sz w:val="26"/>
        </w:rPr>
        <w:t>с</w:t>
      </w:r>
      <w:r w:rsidRPr="001F1BC5">
        <w:rPr>
          <w:spacing w:val="1"/>
          <w:sz w:val="26"/>
        </w:rPr>
        <w:t xml:space="preserve"> </w:t>
      </w:r>
      <w:r w:rsidRPr="001F1BC5">
        <w:rPr>
          <w:sz w:val="26"/>
        </w:rPr>
        <w:t>союзами</w:t>
      </w:r>
      <w:r w:rsidRPr="001F1BC5">
        <w:rPr>
          <w:spacing w:val="1"/>
          <w:sz w:val="26"/>
        </w:rPr>
        <w:t xml:space="preserve"> </w:t>
      </w:r>
      <w:r w:rsidRPr="001F1BC5">
        <w:rPr>
          <w:sz w:val="26"/>
        </w:rPr>
        <w:t>и,</w:t>
      </w:r>
      <w:r w:rsidRPr="001F1BC5">
        <w:rPr>
          <w:spacing w:val="1"/>
          <w:sz w:val="26"/>
        </w:rPr>
        <w:t xml:space="preserve"> </w:t>
      </w:r>
      <w:r w:rsidRPr="001F1BC5">
        <w:rPr>
          <w:sz w:val="26"/>
        </w:rPr>
        <w:t>а,</w:t>
      </w:r>
      <w:r w:rsidRPr="001F1BC5">
        <w:rPr>
          <w:spacing w:val="1"/>
          <w:sz w:val="26"/>
        </w:rPr>
        <w:t xml:space="preserve"> </w:t>
      </w:r>
      <w:r w:rsidRPr="001F1BC5">
        <w:rPr>
          <w:sz w:val="26"/>
        </w:rPr>
        <w:t>но</w:t>
      </w:r>
      <w:r w:rsidRPr="001F1BC5">
        <w:rPr>
          <w:spacing w:val="1"/>
          <w:sz w:val="26"/>
        </w:rPr>
        <w:t xml:space="preserve"> </w:t>
      </w:r>
      <w:r w:rsidRPr="001F1BC5">
        <w:rPr>
          <w:sz w:val="26"/>
        </w:rPr>
        <w:t>и</w:t>
      </w:r>
      <w:r w:rsidRPr="001F1BC5">
        <w:rPr>
          <w:spacing w:val="1"/>
          <w:sz w:val="26"/>
        </w:rPr>
        <w:t xml:space="preserve"> </w:t>
      </w:r>
      <w:r w:rsidRPr="001F1BC5">
        <w:rPr>
          <w:sz w:val="26"/>
        </w:rPr>
        <w:t>бессоюзные</w:t>
      </w:r>
      <w:r w:rsidRPr="001F1BC5">
        <w:rPr>
          <w:spacing w:val="1"/>
          <w:sz w:val="26"/>
        </w:rPr>
        <w:t xml:space="preserve"> </w:t>
      </w:r>
      <w:r w:rsidRPr="001F1BC5">
        <w:rPr>
          <w:sz w:val="26"/>
        </w:rPr>
        <w:t>сложные</w:t>
      </w:r>
      <w:r w:rsidRPr="001F1BC5">
        <w:rPr>
          <w:spacing w:val="1"/>
          <w:sz w:val="26"/>
        </w:rPr>
        <w:t xml:space="preserve"> </w:t>
      </w:r>
      <w:r w:rsidRPr="001F1BC5">
        <w:rPr>
          <w:sz w:val="26"/>
        </w:rPr>
        <w:t>предложения</w:t>
      </w:r>
      <w:r w:rsidRPr="001F1BC5">
        <w:rPr>
          <w:spacing w:val="-2"/>
          <w:sz w:val="26"/>
        </w:rPr>
        <w:t xml:space="preserve"> </w:t>
      </w:r>
      <w:r w:rsidRPr="001F1BC5">
        <w:rPr>
          <w:sz w:val="26"/>
        </w:rPr>
        <w:t>без называния</w:t>
      </w:r>
      <w:r w:rsidRPr="001F1BC5">
        <w:rPr>
          <w:spacing w:val="-1"/>
          <w:sz w:val="26"/>
        </w:rPr>
        <w:t xml:space="preserve"> </w:t>
      </w:r>
      <w:r w:rsidRPr="001F1BC5">
        <w:rPr>
          <w:sz w:val="26"/>
        </w:rPr>
        <w:t>терминов);</w:t>
      </w:r>
    </w:p>
    <w:p w:rsidR="00DE11BA" w:rsidRPr="001F1BC5" w:rsidRDefault="00DE11BA" w:rsidP="00DE11BA">
      <w:pPr>
        <w:numPr>
          <w:ilvl w:val="0"/>
          <w:numId w:val="5"/>
        </w:numPr>
        <w:tabs>
          <w:tab w:val="left" w:pos="645"/>
        </w:tabs>
        <w:ind w:right="111"/>
        <w:jc w:val="both"/>
        <w:rPr>
          <w:sz w:val="26"/>
        </w:rPr>
      </w:pPr>
      <w:r w:rsidRPr="001F1BC5">
        <w:rPr>
          <w:sz w:val="26"/>
        </w:rPr>
        <w:t>составлять простые распространённые и сложные предложения, состоящие из двух</w:t>
      </w:r>
      <w:r w:rsidRPr="001F1BC5">
        <w:rPr>
          <w:spacing w:val="1"/>
          <w:sz w:val="26"/>
        </w:rPr>
        <w:t xml:space="preserve"> </w:t>
      </w:r>
      <w:r w:rsidRPr="001F1BC5">
        <w:rPr>
          <w:sz w:val="26"/>
        </w:rPr>
        <w:t>простых (сложносочинённые с союзами и, а, но и бессоюзные сложные предложения</w:t>
      </w:r>
      <w:r w:rsidRPr="001F1BC5">
        <w:rPr>
          <w:spacing w:val="1"/>
          <w:sz w:val="26"/>
        </w:rPr>
        <w:t xml:space="preserve"> </w:t>
      </w:r>
      <w:r w:rsidRPr="001F1BC5">
        <w:rPr>
          <w:sz w:val="26"/>
        </w:rPr>
        <w:t>без</w:t>
      </w:r>
      <w:r w:rsidRPr="001F1BC5">
        <w:rPr>
          <w:spacing w:val="-1"/>
          <w:sz w:val="26"/>
        </w:rPr>
        <w:t xml:space="preserve"> </w:t>
      </w:r>
      <w:r w:rsidRPr="001F1BC5">
        <w:rPr>
          <w:sz w:val="26"/>
        </w:rPr>
        <w:t>называния</w:t>
      </w:r>
      <w:r w:rsidRPr="001F1BC5">
        <w:rPr>
          <w:spacing w:val="-1"/>
          <w:sz w:val="26"/>
        </w:rPr>
        <w:t xml:space="preserve"> </w:t>
      </w:r>
      <w:r w:rsidRPr="001F1BC5">
        <w:rPr>
          <w:sz w:val="26"/>
        </w:rPr>
        <w:t>терминов);</w:t>
      </w:r>
    </w:p>
    <w:p w:rsidR="00DE11BA" w:rsidRPr="001F1BC5" w:rsidRDefault="00DE11BA" w:rsidP="00DE11BA">
      <w:pPr>
        <w:numPr>
          <w:ilvl w:val="0"/>
          <w:numId w:val="5"/>
        </w:numPr>
        <w:tabs>
          <w:tab w:val="left" w:pos="645"/>
        </w:tabs>
        <w:ind w:left="644"/>
        <w:jc w:val="both"/>
        <w:rPr>
          <w:sz w:val="26"/>
        </w:rPr>
      </w:pPr>
      <w:r w:rsidRPr="001F1BC5">
        <w:rPr>
          <w:sz w:val="26"/>
        </w:rPr>
        <w:t>производить</w:t>
      </w:r>
      <w:r w:rsidRPr="001F1BC5">
        <w:rPr>
          <w:spacing w:val="-7"/>
          <w:sz w:val="26"/>
        </w:rPr>
        <w:t xml:space="preserve"> </w:t>
      </w:r>
      <w:r w:rsidRPr="001F1BC5">
        <w:rPr>
          <w:sz w:val="26"/>
        </w:rPr>
        <w:t>синтаксический</w:t>
      </w:r>
      <w:r w:rsidRPr="001F1BC5">
        <w:rPr>
          <w:spacing w:val="-6"/>
          <w:sz w:val="26"/>
        </w:rPr>
        <w:t xml:space="preserve"> </w:t>
      </w:r>
      <w:r w:rsidRPr="001F1BC5">
        <w:rPr>
          <w:sz w:val="26"/>
        </w:rPr>
        <w:t>разбор</w:t>
      </w:r>
      <w:r w:rsidRPr="001F1BC5">
        <w:rPr>
          <w:spacing w:val="-7"/>
          <w:sz w:val="26"/>
        </w:rPr>
        <w:t xml:space="preserve"> </w:t>
      </w:r>
      <w:r w:rsidRPr="001F1BC5">
        <w:rPr>
          <w:sz w:val="26"/>
        </w:rPr>
        <w:t>простого</w:t>
      </w:r>
      <w:r w:rsidRPr="001F1BC5">
        <w:rPr>
          <w:spacing w:val="-7"/>
          <w:sz w:val="26"/>
        </w:rPr>
        <w:t xml:space="preserve"> </w:t>
      </w:r>
      <w:r w:rsidRPr="001F1BC5">
        <w:rPr>
          <w:sz w:val="26"/>
        </w:rPr>
        <w:t>предложения;</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находить</w:t>
      </w:r>
      <w:r w:rsidRPr="001F1BC5">
        <w:rPr>
          <w:spacing w:val="-3"/>
          <w:sz w:val="26"/>
        </w:rPr>
        <w:t xml:space="preserve"> </w:t>
      </w:r>
      <w:r w:rsidRPr="001F1BC5">
        <w:rPr>
          <w:sz w:val="26"/>
        </w:rPr>
        <w:t>место</w:t>
      </w:r>
      <w:r w:rsidRPr="001F1BC5">
        <w:rPr>
          <w:spacing w:val="-3"/>
          <w:sz w:val="26"/>
        </w:rPr>
        <w:t xml:space="preserve"> </w:t>
      </w:r>
      <w:r w:rsidRPr="001F1BC5">
        <w:rPr>
          <w:sz w:val="26"/>
        </w:rPr>
        <w:t>орфограммы</w:t>
      </w:r>
      <w:r w:rsidRPr="001F1BC5">
        <w:rPr>
          <w:spacing w:val="-3"/>
          <w:sz w:val="26"/>
        </w:rPr>
        <w:t xml:space="preserve"> </w:t>
      </w:r>
      <w:r w:rsidRPr="001F1BC5">
        <w:rPr>
          <w:sz w:val="26"/>
        </w:rPr>
        <w:t>в</w:t>
      </w:r>
      <w:r w:rsidRPr="001F1BC5">
        <w:rPr>
          <w:spacing w:val="-1"/>
          <w:sz w:val="26"/>
        </w:rPr>
        <w:t xml:space="preserve"> </w:t>
      </w:r>
      <w:r w:rsidRPr="001F1BC5">
        <w:rPr>
          <w:sz w:val="26"/>
        </w:rPr>
        <w:t>слове</w:t>
      </w:r>
      <w:r w:rsidRPr="001F1BC5">
        <w:rPr>
          <w:spacing w:val="-1"/>
          <w:sz w:val="26"/>
        </w:rPr>
        <w:t xml:space="preserve"> </w:t>
      </w:r>
      <w:r w:rsidRPr="001F1BC5">
        <w:rPr>
          <w:sz w:val="26"/>
        </w:rPr>
        <w:t>и между</w:t>
      </w:r>
      <w:r w:rsidRPr="001F1BC5">
        <w:rPr>
          <w:spacing w:val="-4"/>
          <w:sz w:val="26"/>
        </w:rPr>
        <w:t xml:space="preserve"> </w:t>
      </w:r>
      <w:r w:rsidRPr="001F1BC5">
        <w:rPr>
          <w:sz w:val="26"/>
        </w:rPr>
        <w:t>словами</w:t>
      </w:r>
      <w:r w:rsidRPr="001F1BC5">
        <w:rPr>
          <w:spacing w:val="-3"/>
          <w:sz w:val="26"/>
        </w:rPr>
        <w:t xml:space="preserve"> </w:t>
      </w:r>
      <w:r w:rsidRPr="001F1BC5">
        <w:rPr>
          <w:sz w:val="26"/>
        </w:rPr>
        <w:t>на</w:t>
      </w:r>
      <w:r w:rsidRPr="001F1BC5">
        <w:rPr>
          <w:spacing w:val="-3"/>
          <w:sz w:val="26"/>
        </w:rPr>
        <w:t xml:space="preserve"> </w:t>
      </w:r>
      <w:r w:rsidRPr="001F1BC5">
        <w:rPr>
          <w:sz w:val="26"/>
        </w:rPr>
        <w:t>изученные</w:t>
      </w:r>
      <w:r w:rsidRPr="001F1BC5">
        <w:rPr>
          <w:spacing w:val="-4"/>
          <w:sz w:val="26"/>
        </w:rPr>
        <w:t xml:space="preserve"> </w:t>
      </w:r>
      <w:r w:rsidRPr="001F1BC5">
        <w:rPr>
          <w:sz w:val="26"/>
        </w:rPr>
        <w:t>правила;</w:t>
      </w:r>
    </w:p>
    <w:p w:rsidR="00DE11BA" w:rsidRPr="001F1BC5" w:rsidRDefault="00DE11BA" w:rsidP="00DE11BA">
      <w:pPr>
        <w:numPr>
          <w:ilvl w:val="0"/>
          <w:numId w:val="5"/>
        </w:numPr>
        <w:tabs>
          <w:tab w:val="left" w:pos="645"/>
        </w:tabs>
        <w:ind w:right="103"/>
        <w:jc w:val="both"/>
        <w:rPr>
          <w:sz w:val="26"/>
        </w:rPr>
      </w:pPr>
      <w:r w:rsidRPr="001F1BC5">
        <w:rPr>
          <w:sz w:val="26"/>
        </w:rPr>
        <w:t>применять изученные правила правописания, в том числе: непроверяемые гласные</w:t>
      </w:r>
      <w:r w:rsidRPr="001F1BC5">
        <w:rPr>
          <w:spacing w:val="1"/>
          <w:sz w:val="26"/>
        </w:rPr>
        <w:t xml:space="preserve"> </w:t>
      </w:r>
      <w:r w:rsidRPr="001F1BC5">
        <w:rPr>
          <w:sz w:val="26"/>
        </w:rPr>
        <w:t>и</w:t>
      </w:r>
      <w:r w:rsidRPr="001F1BC5">
        <w:rPr>
          <w:spacing w:val="1"/>
          <w:sz w:val="26"/>
        </w:rPr>
        <w:t xml:space="preserve"> </w:t>
      </w:r>
      <w:r w:rsidRPr="001F1BC5">
        <w:rPr>
          <w:sz w:val="26"/>
        </w:rPr>
        <w:t>согласные</w:t>
      </w:r>
      <w:r w:rsidRPr="001F1BC5">
        <w:rPr>
          <w:spacing w:val="1"/>
          <w:sz w:val="26"/>
        </w:rPr>
        <w:t xml:space="preserve"> </w:t>
      </w:r>
      <w:r w:rsidRPr="001F1BC5">
        <w:rPr>
          <w:sz w:val="26"/>
        </w:rPr>
        <w:t>(перечень</w:t>
      </w:r>
      <w:r w:rsidRPr="001F1BC5">
        <w:rPr>
          <w:spacing w:val="1"/>
          <w:sz w:val="26"/>
        </w:rPr>
        <w:t xml:space="preserve"> </w:t>
      </w:r>
      <w:r w:rsidRPr="001F1BC5">
        <w:rPr>
          <w:sz w:val="26"/>
        </w:rPr>
        <w:t>слов</w:t>
      </w:r>
      <w:r w:rsidRPr="001F1BC5">
        <w:rPr>
          <w:spacing w:val="1"/>
          <w:sz w:val="26"/>
        </w:rPr>
        <w:t xml:space="preserve"> </w:t>
      </w:r>
      <w:r w:rsidRPr="001F1BC5">
        <w:rPr>
          <w:sz w:val="26"/>
        </w:rPr>
        <w:t>в</w:t>
      </w:r>
      <w:r w:rsidRPr="001F1BC5">
        <w:rPr>
          <w:spacing w:val="1"/>
          <w:sz w:val="26"/>
        </w:rPr>
        <w:t xml:space="preserve"> </w:t>
      </w:r>
      <w:r w:rsidRPr="001F1BC5">
        <w:rPr>
          <w:sz w:val="26"/>
        </w:rPr>
        <w:t>орфографическом</w:t>
      </w:r>
      <w:r w:rsidRPr="001F1BC5">
        <w:rPr>
          <w:spacing w:val="1"/>
          <w:sz w:val="26"/>
        </w:rPr>
        <w:t xml:space="preserve"> </w:t>
      </w:r>
      <w:r w:rsidRPr="001F1BC5">
        <w:rPr>
          <w:sz w:val="26"/>
        </w:rPr>
        <w:t>словаре</w:t>
      </w:r>
      <w:r w:rsidRPr="001F1BC5">
        <w:rPr>
          <w:spacing w:val="1"/>
          <w:sz w:val="26"/>
        </w:rPr>
        <w:t xml:space="preserve"> </w:t>
      </w:r>
      <w:r w:rsidRPr="001F1BC5">
        <w:rPr>
          <w:sz w:val="26"/>
        </w:rPr>
        <w:t>учебника);</w:t>
      </w:r>
      <w:r w:rsidRPr="001F1BC5">
        <w:rPr>
          <w:spacing w:val="1"/>
          <w:sz w:val="26"/>
        </w:rPr>
        <w:t xml:space="preserve"> </w:t>
      </w:r>
      <w:r w:rsidRPr="001F1BC5">
        <w:rPr>
          <w:sz w:val="26"/>
        </w:rPr>
        <w:t>безударные</w:t>
      </w:r>
      <w:r w:rsidRPr="001F1BC5">
        <w:rPr>
          <w:spacing w:val="1"/>
          <w:sz w:val="26"/>
        </w:rPr>
        <w:t xml:space="preserve"> </w:t>
      </w:r>
      <w:r w:rsidRPr="001F1BC5">
        <w:rPr>
          <w:sz w:val="26"/>
        </w:rPr>
        <w:t>падежные</w:t>
      </w:r>
      <w:r w:rsidRPr="001F1BC5">
        <w:rPr>
          <w:spacing w:val="11"/>
          <w:sz w:val="26"/>
        </w:rPr>
        <w:t xml:space="preserve"> </w:t>
      </w:r>
      <w:r w:rsidRPr="001F1BC5">
        <w:rPr>
          <w:sz w:val="26"/>
        </w:rPr>
        <w:t>окончания</w:t>
      </w:r>
      <w:r w:rsidRPr="001F1BC5">
        <w:rPr>
          <w:spacing w:val="14"/>
          <w:sz w:val="26"/>
        </w:rPr>
        <w:t xml:space="preserve"> </w:t>
      </w:r>
      <w:r w:rsidRPr="001F1BC5">
        <w:rPr>
          <w:sz w:val="26"/>
        </w:rPr>
        <w:t>имён</w:t>
      </w:r>
      <w:r w:rsidRPr="001F1BC5">
        <w:rPr>
          <w:spacing w:val="12"/>
          <w:sz w:val="26"/>
        </w:rPr>
        <w:t xml:space="preserve"> </w:t>
      </w:r>
      <w:r w:rsidRPr="001F1BC5">
        <w:rPr>
          <w:sz w:val="26"/>
        </w:rPr>
        <w:t>существительных</w:t>
      </w:r>
      <w:r w:rsidRPr="001F1BC5">
        <w:rPr>
          <w:spacing w:val="11"/>
          <w:sz w:val="26"/>
        </w:rPr>
        <w:t xml:space="preserve"> </w:t>
      </w:r>
      <w:r w:rsidRPr="001F1BC5">
        <w:rPr>
          <w:sz w:val="26"/>
        </w:rPr>
        <w:t>(кроме</w:t>
      </w:r>
      <w:r w:rsidRPr="001F1BC5">
        <w:rPr>
          <w:spacing w:val="11"/>
          <w:sz w:val="26"/>
        </w:rPr>
        <w:t xml:space="preserve"> </w:t>
      </w:r>
      <w:r w:rsidRPr="001F1BC5">
        <w:rPr>
          <w:sz w:val="26"/>
        </w:rPr>
        <w:t>существительных</w:t>
      </w:r>
      <w:r w:rsidRPr="001F1BC5">
        <w:rPr>
          <w:spacing w:val="12"/>
          <w:sz w:val="26"/>
        </w:rPr>
        <w:t xml:space="preserve"> </w:t>
      </w:r>
      <w:r w:rsidRPr="001F1BC5">
        <w:rPr>
          <w:sz w:val="26"/>
        </w:rPr>
        <w:t>на</w:t>
      </w:r>
      <w:r w:rsidRPr="001F1BC5">
        <w:rPr>
          <w:spacing w:val="18"/>
          <w:sz w:val="26"/>
        </w:rPr>
        <w:t xml:space="preserve"> </w:t>
      </w:r>
      <w:r w:rsidRPr="001F1BC5">
        <w:rPr>
          <w:sz w:val="26"/>
        </w:rPr>
        <w:t>-мя,</w:t>
      </w:r>
      <w:r w:rsidRPr="001F1BC5">
        <w:rPr>
          <w:spacing w:val="11"/>
          <w:sz w:val="26"/>
        </w:rPr>
        <w:t xml:space="preserve"> </w:t>
      </w:r>
      <w:r w:rsidRPr="001F1BC5">
        <w:rPr>
          <w:sz w:val="26"/>
        </w:rPr>
        <w:t>-ий,</w:t>
      </w:r>
      <w:r w:rsidRPr="001F1BC5">
        <w:rPr>
          <w:spacing w:val="12"/>
          <w:sz w:val="26"/>
        </w:rPr>
        <w:t xml:space="preserve"> </w:t>
      </w:r>
      <w:r w:rsidRPr="001F1BC5">
        <w:rPr>
          <w:sz w:val="26"/>
        </w:rPr>
        <w:t>-ие,</w:t>
      </w:r>
    </w:p>
    <w:p w:rsidR="00DE11BA" w:rsidRPr="001F1BC5" w:rsidRDefault="00DE11BA" w:rsidP="00DE11BA">
      <w:pPr>
        <w:ind w:right="104"/>
        <w:jc w:val="both"/>
        <w:rPr>
          <w:sz w:val="26"/>
          <w:szCs w:val="26"/>
        </w:rPr>
      </w:pPr>
      <w:r w:rsidRPr="001F1BC5">
        <w:rPr>
          <w:sz w:val="26"/>
          <w:szCs w:val="26"/>
        </w:rPr>
        <w:t>-ия, а также кроме собственных имён существительных на -ов, -ин, -ий); безударные</w:t>
      </w:r>
      <w:r w:rsidRPr="001F1BC5">
        <w:rPr>
          <w:spacing w:val="1"/>
          <w:sz w:val="26"/>
          <w:szCs w:val="26"/>
        </w:rPr>
        <w:t xml:space="preserve"> </w:t>
      </w:r>
      <w:r w:rsidRPr="001F1BC5">
        <w:rPr>
          <w:sz w:val="26"/>
          <w:szCs w:val="26"/>
        </w:rPr>
        <w:t>падежные окончания имён прилагательных; - мягкий знак после шипящих на конце</w:t>
      </w:r>
      <w:r w:rsidRPr="001F1BC5">
        <w:rPr>
          <w:spacing w:val="1"/>
          <w:sz w:val="26"/>
          <w:szCs w:val="26"/>
        </w:rPr>
        <w:t xml:space="preserve"> </w:t>
      </w:r>
      <w:r w:rsidRPr="001F1BC5">
        <w:rPr>
          <w:sz w:val="26"/>
          <w:szCs w:val="26"/>
        </w:rPr>
        <w:t>глаголов</w:t>
      </w:r>
      <w:r w:rsidRPr="001F1BC5">
        <w:rPr>
          <w:spacing w:val="37"/>
          <w:sz w:val="26"/>
          <w:szCs w:val="26"/>
        </w:rPr>
        <w:t xml:space="preserve"> </w:t>
      </w:r>
      <w:r w:rsidRPr="001F1BC5">
        <w:rPr>
          <w:sz w:val="26"/>
          <w:szCs w:val="26"/>
        </w:rPr>
        <w:t>в</w:t>
      </w:r>
      <w:r w:rsidRPr="001F1BC5">
        <w:rPr>
          <w:spacing w:val="38"/>
          <w:sz w:val="26"/>
          <w:szCs w:val="26"/>
        </w:rPr>
        <w:t xml:space="preserve"> </w:t>
      </w:r>
      <w:r w:rsidRPr="001F1BC5">
        <w:rPr>
          <w:sz w:val="26"/>
          <w:szCs w:val="26"/>
        </w:rPr>
        <w:t>форме</w:t>
      </w:r>
      <w:r w:rsidRPr="001F1BC5">
        <w:rPr>
          <w:spacing w:val="39"/>
          <w:sz w:val="26"/>
          <w:szCs w:val="26"/>
        </w:rPr>
        <w:t xml:space="preserve"> </w:t>
      </w:r>
      <w:r w:rsidRPr="001F1BC5">
        <w:rPr>
          <w:sz w:val="26"/>
          <w:szCs w:val="26"/>
        </w:rPr>
        <w:t>2­го</w:t>
      </w:r>
      <w:r w:rsidRPr="001F1BC5">
        <w:rPr>
          <w:spacing w:val="38"/>
          <w:sz w:val="26"/>
          <w:szCs w:val="26"/>
        </w:rPr>
        <w:t xml:space="preserve"> </w:t>
      </w:r>
      <w:r w:rsidRPr="001F1BC5">
        <w:rPr>
          <w:sz w:val="26"/>
          <w:szCs w:val="26"/>
        </w:rPr>
        <w:t>лица</w:t>
      </w:r>
      <w:r w:rsidRPr="001F1BC5">
        <w:rPr>
          <w:spacing w:val="37"/>
          <w:sz w:val="26"/>
          <w:szCs w:val="26"/>
        </w:rPr>
        <w:t xml:space="preserve"> </w:t>
      </w:r>
      <w:r w:rsidRPr="001F1BC5">
        <w:rPr>
          <w:sz w:val="26"/>
          <w:szCs w:val="26"/>
        </w:rPr>
        <w:t>единственного</w:t>
      </w:r>
      <w:r w:rsidRPr="001F1BC5">
        <w:rPr>
          <w:spacing w:val="38"/>
          <w:sz w:val="26"/>
          <w:szCs w:val="26"/>
        </w:rPr>
        <w:t xml:space="preserve"> </w:t>
      </w:r>
      <w:r w:rsidRPr="001F1BC5">
        <w:rPr>
          <w:sz w:val="26"/>
          <w:szCs w:val="26"/>
        </w:rPr>
        <w:t>числа;</w:t>
      </w:r>
      <w:r w:rsidRPr="001F1BC5">
        <w:rPr>
          <w:spacing w:val="42"/>
          <w:sz w:val="26"/>
          <w:szCs w:val="26"/>
        </w:rPr>
        <w:t xml:space="preserve"> </w:t>
      </w:r>
      <w:r w:rsidRPr="001F1BC5">
        <w:rPr>
          <w:sz w:val="26"/>
          <w:szCs w:val="26"/>
        </w:rPr>
        <w:t>-</w:t>
      </w:r>
      <w:r w:rsidRPr="001F1BC5">
        <w:rPr>
          <w:spacing w:val="40"/>
          <w:sz w:val="26"/>
          <w:szCs w:val="26"/>
        </w:rPr>
        <w:t xml:space="preserve"> </w:t>
      </w:r>
      <w:r w:rsidRPr="001F1BC5">
        <w:rPr>
          <w:sz w:val="26"/>
          <w:szCs w:val="26"/>
        </w:rPr>
        <w:t>наличие</w:t>
      </w:r>
      <w:r w:rsidRPr="001F1BC5">
        <w:rPr>
          <w:spacing w:val="38"/>
          <w:sz w:val="26"/>
          <w:szCs w:val="26"/>
        </w:rPr>
        <w:t xml:space="preserve"> </w:t>
      </w:r>
      <w:r w:rsidRPr="001F1BC5">
        <w:rPr>
          <w:sz w:val="26"/>
          <w:szCs w:val="26"/>
        </w:rPr>
        <w:t>или</w:t>
      </w:r>
      <w:r w:rsidRPr="001F1BC5">
        <w:rPr>
          <w:spacing w:val="38"/>
          <w:sz w:val="26"/>
          <w:szCs w:val="26"/>
        </w:rPr>
        <w:t xml:space="preserve"> </w:t>
      </w:r>
      <w:r w:rsidRPr="001F1BC5">
        <w:rPr>
          <w:sz w:val="26"/>
          <w:szCs w:val="26"/>
        </w:rPr>
        <w:t>отсутствие</w:t>
      </w:r>
      <w:r w:rsidRPr="001F1BC5">
        <w:rPr>
          <w:spacing w:val="40"/>
          <w:sz w:val="26"/>
          <w:szCs w:val="26"/>
        </w:rPr>
        <w:t xml:space="preserve"> </w:t>
      </w:r>
      <w:r w:rsidRPr="001F1BC5">
        <w:rPr>
          <w:sz w:val="26"/>
          <w:szCs w:val="26"/>
        </w:rPr>
        <w:t>мягкого</w:t>
      </w:r>
    </w:p>
    <w:p w:rsidR="00DE11BA" w:rsidRPr="001F1BC5" w:rsidRDefault="00DE11BA" w:rsidP="00DE11BA">
      <w:pPr>
        <w:jc w:val="both"/>
        <w:sectPr w:rsidR="00DE11BA" w:rsidRPr="001F1BC5">
          <w:pgSz w:w="11910" w:h="16840"/>
          <w:pgMar w:top="1040" w:right="740" w:bottom="1200" w:left="1060" w:header="0" w:footer="1000" w:gutter="0"/>
          <w:cols w:space="720"/>
        </w:sectPr>
      </w:pPr>
    </w:p>
    <w:p w:rsidR="00DE11BA" w:rsidRPr="001F1BC5" w:rsidRDefault="00DE11BA" w:rsidP="00DE11BA">
      <w:pPr>
        <w:spacing w:before="76"/>
        <w:ind w:right="110"/>
        <w:jc w:val="both"/>
        <w:rPr>
          <w:sz w:val="26"/>
          <w:szCs w:val="26"/>
        </w:rPr>
      </w:pPr>
      <w:r w:rsidRPr="001F1BC5">
        <w:rPr>
          <w:sz w:val="26"/>
          <w:szCs w:val="26"/>
        </w:rPr>
        <w:lastRenderedPageBreak/>
        <w:t>знака</w:t>
      </w:r>
      <w:r w:rsidRPr="001F1BC5">
        <w:rPr>
          <w:spacing w:val="1"/>
          <w:sz w:val="26"/>
          <w:szCs w:val="26"/>
        </w:rPr>
        <w:t xml:space="preserve"> </w:t>
      </w:r>
      <w:r w:rsidRPr="001F1BC5">
        <w:rPr>
          <w:sz w:val="26"/>
          <w:szCs w:val="26"/>
        </w:rPr>
        <w:t>в</w:t>
      </w:r>
      <w:r w:rsidRPr="001F1BC5">
        <w:rPr>
          <w:spacing w:val="1"/>
          <w:sz w:val="26"/>
          <w:szCs w:val="26"/>
        </w:rPr>
        <w:t xml:space="preserve"> </w:t>
      </w:r>
      <w:r w:rsidRPr="001F1BC5">
        <w:rPr>
          <w:sz w:val="26"/>
          <w:szCs w:val="26"/>
        </w:rPr>
        <w:t>глаголах</w:t>
      </w:r>
      <w:r w:rsidRPr="001F1BC5">
        <w:rPr>
          <w:spacing w:val="1"/>
          <w:sz w:val="26"/>
          <w:szCs w:val="26"/>
        </w:rPr>
        <w:t xml:space="preserve"> </w:t>
      </w:r>
      <w:r w:rsidRPr="001F1BC5">
        <w:rPr>
          <w:sz w:val="26"/>
          <w:szCs w:val="26"/>
        </w:rPr>
        <w:t>на</w:t>
      </w:r>
      <w:r w:rsidRPr="001F1BC5">
        <w:rPr>
          <w:spacing w:val="1"/>
          <w:sz w:val="26"/>
          <w:szCs w:val="26"/>
        </w:rPr>
        <w:t xml:space="preserve"> </w:t>
      </w:r>
      <w:r w:rsidRPr="001F1BC5">
        <w:rPr>
          <w:sz w:val="26"/>
          <w:szCs w:val="26"/>
        </w:rPr>
        <w:t>-ться</w:t>
      </w:r>
      <w:r w:rsidRPr="001F1BC5">
        <w:rPr>
          <w:spacing w:val="1"/>
          <w:sz w:val="26"/>
          <w:szCs w:val="26"/>
        </w:rPr>
        <w:t xml:space="preserve"> </w:t>
      </w:r>
      <w:r w:rsidRPr="001F1BC5">
        <w:rPr>
          <w:sz w:val="26"/>
          <w:szCs w:val="26"/>
        </w:rPr>
        <w:t>и</w:t>
      </w:r>
      <w:r w:rsidRPr="001F1BC5">
        <w:rPr>
          <w:spacing w:val="1"/>
          <w:sz w:val="26"/>
          <w:szCs w:val="26"/>
        </w:rPr>
        <w:t xml:space="preserve"> </w:t>
      </w:r>
      <w:r w:rsidRPr="001F1BC5">
        <w:rPr>
          <w:sz w:val="26"/>
          <w:szCs w:val="26"/>
        </w:rPr>
        <w:t>-тся;</w:t>
      </w:r>
      <w:r w:rsidRPr="001F1BC5">
        <w:rPr>
          <w:spacing w:val="1"/>
          <w:sz w:val="26"/>
          <w:szCs w:val="26"/>
        </w:rPr>
        <w:t xml:space="preserve"> </w:t>
      </w:r>
      <w:r w:rsidRPr="001F1BC5">
        <w:rPr>
          <w:sz w:val="26"/>
          <w:szCs w:val="26"/>
        </w:rPr>
        <w:t>безударные</w:t>
      </w:r>
      <w:r w:rsidRPr="001F1BC5">
        <w:rPr>
          <w:spacing w:val="1"/>
          <w:sz w:val="26"/>
          <w:szCs w:val="26"/>
        </w:rPr>
        <w:t xml:space="preserve"> </w:t>
      </w:r>
      <w:r w:rsidRPr="001F1BC5">
        <w:rPr>
          <w:sz w:val="26"/>
          <w:szCs w:val="26"/>
        </w:rPr>
        <w:t>личные</w:t>
      </w:r>
      <w:r w:rsidRPr="001F1BC5">
        <w:rPr>
          <w:spacing w:val="1"/>
          <w:sz w:val="26"/>
          <w:szCs w:val="26"/>
        </w:rPr>
        <w:t xml:space="preserve"> </w:t>
      </w:r>
      <w:r w:rsidRPr="001F1BC5">
        <w:rPr>
          <w:sz w:val="26"/>
          <w:szCs w:val="26"/>
        </w:rPr>
        <w:t>окончания</w:t>
      </w:r>
      <w:r w:rsidRPr="001F1BC5">
        <w:rPr>
          <w:spacing w:val="1"/>
          <w:sz w:val="26"/>
          <w:szCs w:val="26"/>
        </w:rPr>
        <w:t xml:space="preserve"> </w:t>
      </w:r>
      <w:r w:rsidRPr="001F1BC5">
        <w:rPr>
          <w:sz w:val="26"/>
          <w:szCs w:val="26"/>
        </w:rPr>
        <w:t>глаголов;</w:t>
      </w:r>
      <w:r w:rsidRPr="001F1BC5">
        <w:rPr>
          <w:spacing w:val="1"/>
          <w:sz w:val="26"/>
          <w:szCs w:val="26"/>
        </w:rPr>
        <w:t xml:space="preserve"> </w:t>
      </w:r>
      <w:r w:rsidRPr="001F1BC5">
        <w:rPr>
          <w:sz w:val="26"/>
          <w:szCs w:val="26"/>
        </w:rPr>
        <w:t>знаки</w:t>
      </w:r>
      <w:r w:rsidRPr="001F1BC5">
        <w:rPr>
          <w:spacing w:val="1"/>
          <w:sz w:val="26"/>
          <w:szCs w:val="26"/>
        </w:rPr>
        <w:t xml:space="preserve"> </w:t>
      </w:r>
      <w:r w:rsidRPr="001F1BC5">
        <w:rPr>
          <w:sz w:val="26"/>
          <w:szCs w:val="26"/>
        </w:rPr>
        <w:t>препинания</w:t>
      </w:r>
      <w:r w:rsidRPr="001F1BC5">
        <w:rPr>
          <w:spacing w:val="14"/>
          <w:sz w:val="26"/>
          <w:szCs w:val="26"/>
        </w:rPr>
        <w:t xml:space="preserve"> </w:t>
      </w:r>
      <w:r w:rsidRPr="001F1BC5">
        <w:rPr>
          <w:sz w:val="26"/>
          <w:szCs w:val="26"/>
        </w:rPr>
        <w:t>в</w:t>
      </w:r>
      <w:r w:rsidRPr="001F1BC5">
        <w:rPr>
          <w:spacing w:val="14"/>
          <w:sz w:val="26"/>
          <w:szCs w:val="26"/>
        </w:rPr>
        <w:t xml:space="preserve"> </w:t>
      </w:r>
      <w:r w:rsidRPr="001F1BC5">
        <w:rPr>
          <w:sz w:val="26"/>
          <w:szCs w:val="26"/>
        </w:rPr>
        <w:t>предложениях</w:t>
      </w:r>
      <w:r w:rsidRPr="001F1BC5">
        <w:rPr>
          <w:spacing w:val="15"/>
          <w:sz w:val="26"/>
          <w:szCs w:val="26"/>
        </w:rPr>
        <w:t xml:space="preserve"> </w:t>
      </w:r>
      <w:r w:rsidRPr="001F1BC5">
        <w:rPr>
          <w:sz w:val="26"/>
          <w:szCs w:val="26"/>
        </w:rPr>
        <w:t>с</w:t>
      </w:r>
      <w:r w:rsidRPr="001F1BC5">
        <w:rPr>
          <w:spacing w:val="14"/>
          <w:sz w:val="26"/>
          <w:szCs w:val="26"/>
        </w:rPr>
        <w:t xml:space="preserve"> </w:t>
      </w:r>
      <w:r w:rsidRPr="001F1BC5">
        <w:rPr>
          <w:sz w:val="26"/>
          <w:szCs w:val="26"/>
        </w:rPr>
        <w:t>однородными</w:t>
      </w:r>
      <w:r w:rsidRPr="001F1BC5">
        <w:rPr>
          <w:spacing w:val="16"/>
          <w:sz w:val="26"/>
          <w:szCs w:val="26"/>
        </w:rPr>
        <w:t xml:space="preserve"> </w:t>
      </w:r>
      <w:r w:rsidRPr="001F1BC5">
        <w:rPr>
          <w:sz w:val="26"/>
          <w:szCs w:val="26"/>
        </w:rPr>
        <w:t>членами,</w:t>
      </w:r>
      <w:r w:rsidRPr="001F1BC5">
        <w:rPr>
          <w:spacing w:val="16"/>
          <w:sz w:val="26"/>
          <w:szCs w:val="26"/>
        </w:rPr>
        <w:t xml:space="preserve"> </w:t>
      </w:r>
      <w:r w:rsidRPr="001F1BC5">
        <w:rPr>
          <w:sz w:val="26"/>
          <w:szCs w:val="26"/>
        </w:rPr>
        <w:t>соединёнными</w:t>
      </w:r>
      <w:r w:rsidRPr="001F1BC5">
        <w:rPr>
          <w:spacing w:val="14"/>
          <w:sz w:val="26"/>
          <w:szCs w:val="26"/>
        </w:rPr>
        <w:t xml:space="preserve"> </w:t>
      </w:r>
      <w:r w:rsidRPr="001F1BC5">
        <w:rPr>
          <w:sz w:val="26"/>
          <w:szCs w:val="26"/>
        </w:rPr>
        <w:t>союзами</w:t>
      </w:r>
      <w:r w:rsidRPr="001F1BC5">
        <w:rPr>
          <w:spacing w:val="15"/>
          <w:sz w:val="26"/>
          <w:szCs w:val="26"/>
        </w:rPr>
        <w:t xml:space="preserve"> </w:t>
      </w:r>
      <w:r w:rsidRPr="001F1BC5">
        <w:rPr>
          <w:sz w:val="26"/>
          <w:szCs w:val="26"/>
        </w:rPr>
        <w:t>и,</w:t>
      </w:r>
      <w:r w:rsidRPr="001F1BC5">
        <w:rPr>
          <w:spacing w:val="16"/>
          <w:sz w:val="26"/>
          <w:szCs w:val="26"/>
        </w:rPr>
        <w:t xml:space="preserve"> </w:t>
      </w:r>
      <w:r w:rsidRPr="001F1BC5">
        <w:rPr>
          <w:sz w:val="26"/>
          <w:szCs w:val="26"/>
        </w:rPr>
        <w:t>а,</w:t>
      </w:r>
      <w:r w:rsidRPr="001F1BC5">
        <w:rPr>
          <w:spacing w:val="17"/>
          <w:sz w:val="26"/>
          <w:szCs w:val="26"/>
        </w:rPr>
        <w:t xml:space="preserve"> </w:t>
      </w:r>
      <w:r w:rsidRPr="001F1BC5">
        <w:rPr>
          <w:sz w:val="26"/>
          <w:szCs w:val="26"/>
        </w:rPr>
        <w:t>но</w:t>
      </w:r>
      <w:r w:rsidRPr="001F1BC5">
        <w:rPr>
          <w:spacing w:val="-63"/>
          <w:sz w:val="26"/>
          <w:szCs w:val="26"/>
        </w:rPr>
        <w:t xml:space="preserve"> </w:t>
      </w:r>
      <w:r w:rsidRPr="001F1BC5">
        <w:rPr>
          <w:sz w:val="26"/>
          <w:szCs w:val="26"/>
        </w:rPr>
        <w:t>и</w:t>
      </w:r>
      <w:r w:rsidRPr="001F1BC5">
        <w:rPr>
          <w:spacing w:val="-2"/>
          <w:sz w:val="26"/>
          <w:szCs w:val="26"/>
        </w:rPr>
        <w:t xml:space="preserve"> </w:t>
      </w:r>
      <w:r w:rsidRPr="001F1BC5">
        <w:rPr>
          <w:sz w:val="26"/>
          <w:szCs w:val="26"/>
        </w:rPr>
        <w:t>без</w:t>
      </w:r>
      <w:r w:rsidRPr="001F1BC5">
        <w:rPr>
          <w:spacing w:val="1"/>
          <w:sz w:val="26"/>
          <w:szCs w:val="26"/>
        </w:rPr>
        <w:t xml:space="preserve"> </w:t>
      </w:r>
      <w:r w:rsidRPr="001F1BC5">
        <w:rPr>
          <w:sz w:val="26"/>
          <w:szCs w:val="26"/>
        </w:rPr>
        <w:t>союзов;</w:t>
      </w:r>
    </w:p>
    <w:p w:rsidR="00DE11BA" w:rsidRPr="001F1BC5" w:rsidRDefault="00DE11BA" w:rsidP="00DE11BA">
      <w:pPr>
        <w:numPr>
          <w:ilvl w:val="0"/>
          <w:numId w:val="5"/>
        </w:numPr>
        <w:tabs>
          <w:tab w:val="left" w:pos="645"/>
        </w:tabs>
        <w:spacing w:before="1" w:line="298" w:lineRule="exact"/>
        <w:ind w:left="644"/>
        <w:jc w:val="both"/>
        <w:rPr>
          <w:sz w:val="26"/>
        </w:rPr>
      </w:pPr>
      <w:r w:rsidRPr="001F1BC5">
        <w:rPr>
          <w:sz w:val="26"/>
        </w:rPr>
        <w:t>правильно</w:t>
      </w:r>
      <w:r w:rsidRPr="001F1BC5">
        <w:rPr>
          <w:spacing w:val="-4"/>
          <w:sz w:val="26"/>
        </w:rPr>
        <w:t xml:space="preserve"> </w:t>
      </w:r>
      <w:r w:rsidRPr="001F1BC5">
        <w:rPr>
          <w:sz w:val="26"/>
        </w:rPr>
        <w:t>списывать</w:t>
      </w:r>
      <w:r w:rsidRPr="001F1BC5">
        <w:rPr>
          <w:spacing w:val="-3"/>
          <w:sz w:val="26"/>
        </w:rPr>
        <w:t xml:space="preserve"> </w:t>
      </w:r>
      <w:r w:rsidRPr="001F1BC5">
        <w:rPr>
          <w:sz w:val="26"/>
        </w:rPr>
        <w:t>тексты</w:t>
      </w:r>
      <w:r w:rsidRPr="001F1BC5">
        <w:rPr>
          <w:spacing w:val="-3"/>
          <w:sz w:val="26"/>
        </w:rPr>
        <w:t xml:space="preserve"> </w:t>
      </w:r>
      <w:r w:rsidRPr="001F1BC5">
        <w:rPr>
          <w:sz w:val="26"/>
        </w:rPr>
        <w:t>объёмом</w:t>
      </w:r>
      <w:r w:rsidRPr="001F1BC5">
        <w:rPr>
          <w:spacing w:val="-4"/>
          <w:sz w:val="26"/>
        </w:rPr>
        <w:t xml:space="preserve"> </w:t>
      </w:r>
      <w:r w:rsidRPr="001F1BC5">
        <w:rPr>
          <w:sz w:val="26"/>
        </w:rPr>
        <w:t>не</w:t>
      </w:r>
      <w:r w:rsidRPr="001F1BC5">
        <w:rPr>
          <w:spacing w:val="-4"/>
          <w:sz w:val="26"/>
        </w:rPr>
        <w:t xml:space="preserve"> </w:t>
      </w:r>
      <w:r w:rsidRPr="001F1BC5">
        <w:rPr>
          <w:sz w:val="26"/>
        </w:rPr>
        <w:t>более</w:t>
      </w:r>
      <w:r w:rsidRPr="001F1BC5">
        <w:rPr>
          <w:spacing w:val="-3"/>
          <w:sz w:val="26"/>
        </w:rPr>
        <w:t xml:space="preserve"> </w:t>
      </w:r>
      <w:r w:rsidRPr="001F1BC5">
        <w:rPr>
          <w:sz w:val="26"/>
        </w:rPr>
        <w:t>85</w:t>
      </w:r>
      <w:r w:rsidRPr="001F1BC5">
        <w:rPr>
          <w:spacing w:val="-4"/>
          <w:sz w:val="26"/>
        </w:rPr>
        <w:t xml:space="preserve"> </w:t>
      </w:r>
      <w:r w:rsidRPr="001F1BC5">
        <w:rPr>
          <w:sz w:val="26"/>
        </w:rPr>
        <w:t>слов;</w:t>
      </w:r>
    </w:p>
    <w:p w:rsidR="00DE11BA" w:rsidRPr="001F1BC5" w:rsidRDefault="00DE11BA" w:rsidP="00DE11BA">
      <w:pPr>
        <w:numPr>
          <w:ilvl w:val="0"/>
          <w:numId w:val="5"/>
        </w:numPr>
        <w:tabs>
          <w:tab w:val="left" w:pos="645"/>
        </w:tabs>
        <w:ind w:right="112"/>
        <w:jc w:val="both"/>
        <w:rPr>
          <w:sz w:val="26"/>
        </w:rPr>
      </w:pPr>
      <w:r w:rsidRPr="001F1BC5">
        <w:rPr>
          <w:sz w:val="26"/>
        </w:rPr>
        <w:t>писать под диктовку тексты объёмом не более 80 слов с учётом изученных правил</w:t>
      </w:r>
      <w:r w:rsidRPr="001F1BC5">
        <w:rPr>
          <w:spacing w:val="1"/>
          <w:sz w:val="26"/>
        </w:rPr>
        <w:t xml:space="preserve"> </w:t>
      </w:r>
      <w:r w:rsidRPr="001F1BC5">
        <w:rPr>
          <w:sz w:val="26"/>
        </w:rPr>
        <w:t>правописания;</w:t>
      </w:r>
    </w:p>
    <w:p w:rsidR="00DE11BA" w:rsidRPr="001F1BC5" w:rsidRDefault="00DE11BA" w:rsidP="00DE11BA">
      <w:pPr>
        <w:numPr>
          <w:ilvl w:val="0"/>
          <w:numId w:val="5"/>
        </w:numPr>
        <w:tabs>
          <w:tab w:val="left" w:pos="645"/>
        </w:tabs>
        <w:spacing w:before="2"/>
        <w:ind w:right="114"/>
        <w:jc w:val="both"/>
        <w:rPr>
          <w:sz w:val="26"/>
        </w:rPr>
      </w:pPr>
      <w:r w:rsidRPr="001F1BC5">
        <w:rPr>
          <w:sz w:val="26"/>
        </w:rPr>
        <w:t>находить и исправлять орфографические и пунктуационные ошибки на изученные</w:t>
      </w:r>
      <w:r w:rsidRPr="001F1BC5">
        <w:rPr>
          <w:spacing w:val="1"/>
          <w:sz w:val="26"/>
        </w:rPr>
        <w:t xml:space="preserve"> </w:t>
      </w:r>
      <w:r w:rsidRPr="001F1BC5">
        <w:rPr>
          <w:sz w:val="26"/>
        </w:rPr>
        <w:t>правила,</w:t>
      </w:r>
      <w:r w:rsidRPr="001F1BC5">
        <w:rPr>
          <w:spacing w:val="-2"/>
          <w:sz w:val="26"/>
        </w:rPr>
        <w:t xml:space="preserve"> </w:t>
      </w:r>
      <w:r w:rsidRPr="001F1BC5">
        <w:rPr>
          <w:sz w:val="26"/>
        </w:rPr>
        <w:t>описки;</w:t>
      </w:r>
    </w:p>
    <w:p w:rsidR="00DE11BA" w:rsidRPr="001F1BC5" w:rsidRDefault="00DE11BA" w:rsidP="00DE11BA">
      <w:pPr>
        <w:numPr>
          <w:ilvl w:val="0"/>
          <w:numId w:val="5"/>
        </w:numPr>
        <w:tabs>
          <w:tab w:val="left" w:pos="645"/>
        </w:tabs>
        <w:ind w:right="111"/>
        <w:jc w:val="both"/>
        <w:rPr>
          <w:sz w:val="26"/>
        </w:rPr>
      </w:pPr>
      <w:r w:rsidRPr="001F1BC5">
        <w:rPr>
          <w:sz w:val="26"/>
        </w:rPr>
        <w:t>осознавать ситуацию общения (с какой целью, с кем, где происходит общение);</w:t>
      </w:r>
      <w:r w:rsidRPr="001F1BC5">
        <w:rPr>
          <w:spacing w:val="1"/>
          <w:sz w:val="26"/>
        </w:rPr>
        <w:t xml:space="preserve"> </w:t>
      </w:r>
      <w:r w:rsidRPr="001F1BC5">
        <w:rPr>
          <w:sz w:val="26"/>
        </w:rPr>
        <w:t>выбирать</w:t>
      </w:r>
      <w:r w:rsidRPr="001F1BC5">
        <w:rPr>
          <w:spacing w:val="-2"/>
          <w:sz w:val="26"/>
        </w:rPr>
        <w:t xml:space="preserve"> </w:t>
      </w:r>
      <w:r w:rsidRPr="001F1BC5">
        <w:rPr>
          <w:sz w:val="26"/>
        </w:rPr>
        <w:t>адекватные</w:t>
      </w:r>
      <w:r w:rsidRPr="001F1BC5">
        <w:rPr>
          <w:spacing w:val="2"/>
          <w:sz w:val="26"/>
        </w:rPr>
        <w:t xml:space="preserve"> </w:t>
      </w:r>
      <w:r w:rsidRPr="001F1BC5">
        <w:rPr>
          <w:sz w:val="26"/>
        </w:rPr>
        <w:t>языковые</w:t>
      </w:r>
      <w:r w:rsidRPr="001F1BC5">
        <w:rPr>
          <w:spacing w:val="2"/>
          <w:sz w:val="26"/>
        </w:rPr>
        <w:t xml:space="preserve"> </w:t>
      </w:r>
      <w:r w:rsidRPr="001F1BC5">
        <w:rPr>
          <w:sz w:val="26"/>
        </w:rPr>
        <w:t>средства</w:t>
      </w:r>
      <w:r w:rsidRPr="001F1BC5">
        <w:rPr>
          <w:spacing w:val="-2"/>
          <w:sz w:val="26"/>
        </w:rPr>
        <w:t xml:space="preserve"> </w:t>
      </w:r>
      <w:r w:rsidRPr="001F1BC5">
        <w:rPr>
          <w:sz w:val="26"/>
        </w:rPr>
        <w:t>в</w:t>
      </w:r>
      <w:r w:rsidRPr="001F1BC5">
        <w:rPr>
          <w:spacing w:val="2"/>
          <w:sz w:val="26"/>
        </w:rPr>
        <w:t xml:space="preserve"> </w:t>
      </w:r>
      <w:r w:rsidRPr="001F1BC5">
        <w:rPr>
          <w:sz w:val="26"/>
        </w:rPr>
        <w:t>ситуации общения;</w:t>
      </w:r>
    </w:p>
    <w:p w:rsidR="00DE11BA" w:rsidRPr="001F1BC5" w:rsidRDefault="00DE11BA" w:rsidP="00DE11BA">
      <w:pPr>
        <w:numPr>
          <w:ilvl w:val="0"/>
          <w:numId w:val="5"/>
        </w:numPr>
        <w:tabs>
          <w:tab w:val="left" w:pos="645"/>
        </w:tabs>
        <w:ind w:right="105"/>
        <w:jc w:val="both"/>
        <w:rPr>
          <w:sz w:val="26"/>
        </w:rPr>
      </w:pPr>
      <w:r w:rsidRPr="001F1BC5">
        <w:rPr>
          <w:sz w:val="26"/>
        </w:rPr>
        <w:t>строить устное диалогическое и монологическое высказывание (4-6 предложений),</w:t>
      </w:r>
      <w:r w:rsidRPr="001F1BC5">
        <w:rPr>
          <w:spacing w:val="1"/>
          <w:sz w:val="26"/>
        </w:rPr>
        <w:t xml:space="preserve"> </w:t>
      </w:r>
      <w:r w:rsidRPr="001F1BC5">
        <w:rPr>
          <w:sz w:val="26"/>
        </w:rPr>
        <w:t>соблюдая</w:t>
      </w:r>
      <w:r w:rsidRPr="001F1BC5">
        <w:rPr>
          <w:spacing w:val="1"/>
          <w:sz w:val="26"/>
        </w:rPr>
        <w:t xml:space="preserve"> </w:t>
      </w:r>
      <w:r w:rsidRPr="001F1BC5">
        <w:rPr>
          <w:sz w:val="26"/>
        </w:rPr>
        <w:t>орфоэпические</w:t>
      </w:r>
      <w:r w:rsidRPr="001F1BC5">
        <w:rPr>
          <w:spacing w:val="1"/>
          <w:sz w:val="26"/>
        </w:rPr>
        <w:t xml:space="preserve"> </w:t>
      </w:r>
      <w:r w:rsidRPr="001F1BC5">
        <w:rPr>
          <w:sz w:val="26"/>
        </w:rPr>
        <w:t>нормы,</w:t>
      </w:r>
      <w:r w:rsidRPr="001F1BC5">
        <w:rPr>
          <w:spacing w:val="1"/>
          <w:sz w:val="26"/>
        </w:rPr>
        <w:t xml:space="preserve"> </w:t>
      </w:r>
      <w:r w:rsidRPr="001F1BC5">
        <w:rPr>
          <w:sz w:val="26"/>
        </w:rPr>
        <w:t>правильную</w:t>
      </w:r>
      <w:r w:rsidRPr="001F1BC5">
        <w:rPr>
          <w:spacing w:val="1"/>
          <w:sz w:val="26"/>
        </w:rPr>
        <w:t xml:space="preserve"> </w:t>
      </w:r>
      <w:r w:rsidRPr="001F1BC5">
        <w:rPr>
          <w:sz w:val="26"/>
        </w:rPr>
        <w:t>интонацию,</w:t>
      </w:r>
      <w:r w:rsidRPr="001F1BC5">
        <w:rPr>
          <w:spacing w:val="1"/>
          <w:sz w:val="26"/>
        </w:rPr>
        <w:t xml:space="preserve"> </w:t>
      </w:r>
      <w:r w:rsidRPr="001F1BC5">
        <w:rPr>
          <w:sz w:val="26"/>
        </w:rPr>
        <w:t>нормы</w:t>
      </w:r>
      <w:r w:rsidRPr="001F1BC5">
        <w:rPr>
          <w:spacing w:val="1"/>
          <w:sz w:val="26"/>
        </w:rPr>
        <w:t xml:space="preserve"> </w:t>
      </w:r>
      <w:r w:rsidRPr="001F1BC5">
        <w:rPr>
          <w:sz w:val="26"/>
        </w:rPr>
        <w:t>речевого</w:t>
      </w:r>
      <w:r w:rsidRPr="001F1BC5">
        <w:rPr>
          <w:spacing w:val="1"/>
          <w:sz w:val="26"/>
        </w:rPr>
        <w:t xml:space="preserve"> </w:t>
      </w:r>
      <w:r w:rsidRPr="001F1BC5">
        <w:rPr>
          <w:sz w:val="26"/>
        </w:rPr>
        <w:t>взаимодействия;</w:t>
      </w:r>
    </w:p>
    <w:p w:rsidR="00DE11BA" w:rsidRPr="001F1BC5" w:rsidRDefault="00DE11BA" w:rsidP="00DE11BA">
      <w:pPr>
        <w:numPr>
          <w:ilvl w:val="0"/>
          <w:numId w:val="5"/>
        </w:numPr>
        <w:tabs>
          <w:tab w:val="left" w:pos="645"/>
        </w:tabs>
        <w:ind w:right="104"/>
        <w:jc w:val="both"/>
        <w:rPr>
          <w:sz w:val="26"/>
        </w:rPr>
      </w:pPr>
      <w:r w:rsidRPr="001F1BC5">
        <w:rPr>
          <w:sz w:val="26"/>
        </w:rPr>
        <w:t>создавать</w:t>
      </w:r>
      <w:r w:rsidRPr="001F1BC5">
        <w:rPr>
          <w:spacing w:val="1"/>
          <w:sz w:val="26"/>
        </w:rPr>
        <w:t xml:space="preserve"> </w:t>
      </w:r>
      <w:r w:rsidRPr="001F1BC5">
        <w:rPr>
          <w:sz w:val="26"/>
        </w:rPr>
        <w:t>небольшие</w:t>
      </w:r>
      <w:r w:rsidRPr="001F1BC5">
        <w:rPr>
          <w:spacing w:val="1"/>
          <w:sz w:val="26"/>
        </w:rPr>
        <w:t xml:space="preserve"> </w:t>
      </w:r>
      <w:r w:rsidRPr="001F1BC5">
        <w:rPr>
          <w:sz w:val="26"/>
        </w:rPr>
        <w:t>устные</w:t>
      </w:r>
      <w:r w:rsidRPr="001F1BC5">
        <w:rPr>
          <w:spacing w:val="1"/>
          <w:sz w:val="26"/>
        </w:rPr>
        <w:t xml:space="preserve"> </w:t>
      </w:r>
      <w:r w:rsidRPr="001F1BC5">
        <w:rPr>
          <w:sz w:val="26"/>
        </w:rPr>
        <w:t>и</w:t>
      </w:r>
      <w:r w:rsidRPr="001F1BC5">
        <w:rPr>
          <w:spacing w:val="1"/>
          <w:sz w:val="26"/>
        </w:rPr>
        <w:t xml:space="preserve"> </w:t>
      </w:r>
      <w:r w:rsidRPr="001F1BC5">
        <w:rPr>
          <w:sz w:val="26"/>
        </w:rPr>
        <w:t>письменные</w:t>
      </w:r>
      <w:r w:rsidRPr="001F1BC5">
        <w:rPr>
          <w:spacing w:val="1"/>
          <w:sz w:val="26"/>
        </w:rPr>
        <w:t xml:space="preserve"> </w:t>
      </w:r>
      <w:r w:rsidRPr="001F1BC5">
        <w:rPr>
          <w:sz w:val="26"/>
        </w:rPr>
        <w:t>тексты</w:t>
      </w:r>
      <w:r w:rsidRPr="001F1BC5">
        <w:rPr>
          <w:spacing w:val="1"/>
          <w:sz w:val="26"/>
        </w:rPr>
        <w:t xml:space="preserve"> </w:t>
      </w:r>
      <w:r w:rsidRPr="001F1BC5">
        <w:rPr>
          <w:sz w:val="26"/>
        </w:rPr>
        <w:t>(3-5</w:t>
      </w:r>
      <w:r w:rsidRPr="001F1BC5">
        <w:rPr>
          <w:spacing w:val="1"/>
          <w:sz w:val="26"/>
        </w:rPr>
        <w:t xml:space="preserve"> </w:t>
      </w:r>
      <w:r w:rsidRPr="001F1BC5">
        <w:rPr>
          <w:sz w:val="26"/>
        </w:rPr>
        <w:t>предложений)</w:t>
      </w:r>
      <w:r w:rsidRPr="001F1BC5">
        <w:rPr>
          <w:spacing w:val="1"/>
          <w:sz w:val="26"/>
        </w:rPr>
        <w:t xml:space="preserve"> </w:t>
      </w:r>
      <w:r w:rsidRPr="001F1BC5">
        <w:rPr>
          <w:sz w:val="26"/>
        </w:rPr>
        <w:t>для</w:t>
      </w:r>
      <w:r w:rsidRPr="001F1BC5">
        <w:rPr>
          <w:spacing w:val="1"/>
          <w:sz w:val="26"/>
        </w:rPr>
        <w:t xml:space="preserve"> </w:t>
      </w:r>
      <w:r w:rsidRPr="001F1BC5">
        <w:rPr>
          <w:sz w:val="26"/>
        </w:rPr>
        <w:t>конкретной</w:t>
      </w:r>
      <w:r w:rsidRPr="001F1BC5">
        <w:rPr>
          <w:spacing w:val="1"/>
          <w:sz w:val="26"/>
        </w:rPr>
        <w:t xml:space="preserve"> </w:t>
      </w:r>
      <w:r w:rsidRPr="001F1BC5">
        <w:rPr>
          <w:sz w:val="26"/>
        </w:rPr>
        <w:t>ситуации</w:t>
      </w:r>
      <w:r w:rsidRPr="001F1BC5">
        <w:rPr>
          <w:spacing w:val="1"/>
          <w:sz w:val="26"/>
        </w:rPr>
        <w:t xml:space="preserve"> </w:t>
      </w:r>
      <w:r w:rsidRPr="001F1BC5">
        <w:rPr>
          <w:sz w:val="26"/>
        </w:rPr>
        <w:t>письменного</w:t>
      </w:r>
      <w:r w:rsidRPr="001F1BC5">
        <w:rPr>
          <w:spacing w:val="1"/>
          <w:sz w:val="26"/>
        </w:rPr>
        <w:t xml:space="preserve"> </w:t>
      </w:r>
      <w:r w:rsidRPr="001F1BC5">
        <w:rPr>
          <w:sz w:val="26"/>
        </w:rPr>
        <w:t>общения</w:t>
      </w:r>
      <w:r w:rsidRPr="001F1BC5">
        <w:rPr>
          <w:spacing w:val="1"/>
          <w:sz w:val="26"/>
        </w:rPr>
        <w:t xml:space="preserve"> </w:t>
      </w:r>
      <w:r w:rsidRPr="001F1BC5">
        <w:rPr>
          <w:sz w:val="26"/>
        </w:rPr>
        <w:t>(письма,</w:t>
      </w:r>
      <w:r w:rsidRPr="001F1BC5">
        <w:rPr>
          <w:spacing w:val="1"/>
          <w:sz w:val="26"/>
        </w:rPr>
        <w:t xml:space="preserve"> </w:t>
      </w:r>
      <w:r w:rsidRPr="001F1BC5">
        <w:rPr>
          <w:sz w:val="26"/>
        </w:rPr>
        <w:t>поздравительные</w:t>
      </w:r>
      <w:r w:rsidRPr="001F1BC5">
        <w:rPr>
          <w:spacing w:val="1"/>
          <w:sz w:val="26"/>
        </w:rPr>
        <w:t xml:space="preserve"> </w:t>
      </w:r>
      <w:r w:rsidRPr="001F1BC5">
        <w:rPr>
          <w:sz w:val="26"/>
        </w:rPr>
        <w:t>открытки,</w:t>
      </w:r>
      <w:r w:rsidRPr="001F1BC5">
        <w:rPr>
          <w:spacing w:val="1"/>
          <w:sz w:val="26"/>
        </w:rPr>
        <w:t xml:space="preserve"> </w:t>
      </w:r>
      <w:r w:rsidRPr="001F1BC5">
        <w:rPr>
          <w:sz w:val="26"/>
        </w:rPr>
        <w:t>объявления</w:t>
      </w:r>
      <w:r w:rsidRPr="001F1BC5">
        <w:rPr>
          <w:spacing w:val="-1"/>
          <w:sz w:val="26"/>
        </w:rPr>
        <w:t xml:space="preserve"> </w:t>
      </w:r>
      <w:r w:rsidRPr="001F1BC5">
        <w:rPr>
          <w:sz w:val="26"/>
        </w:rPr>
        <w:t>и</w:t>
      </w:r>
      <w:r w:rsidRPr="001F1BC5">
        <w:rPr>
          <w:spacing w:val="-1"/>
          <w:sz w:val="26"/>
        </w:rPr>
        <w:t xml:space="preserve"> </w:t>
      </w:r>
      <w:r w:rsidRPr="001F1BC5">
        <w:rPr>
          <w:sz w:val="26"/>
        </w:rPr>
        <w:t>др.);</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определять</w:t>
      </w:r>
      <w:r w:rsidRPr="001F1BC5">
        <w:rPr>
          <w:spacing w:val="-3"/>
          <w:sz w:val="26"/>
        </w:rPr>
        <w:t xml:space="preserve"> </w:t>
      </w:r>
      <w:r w:rsidRPr="001F1BC5">
        <w:rPr>
          <w:sz w:val="26"/>
        </w:rPr>
        <w:t>тему</w:t>
      </w:r>
      <w:r w:rsidRPr="001F1BC5">
        <w:rPr>
          <w:spacing w:val="-3"/>
          <w:sz w:val="26"/>
        </w:rPr>
        <w:t xml:space="preserve"> </w:t>
      </w:r>
      <w:r w:rsidRPr="001F1BC5">
        <w:rPr>
          <w:sz w:val="26"/>
        </w:rPr>
        <w:t>и</w:t>
      </w:r>
      <w:r w:rsidRPr="001F1BC5">
        <w:rPr>
          <w:spacing w:val="-3"/>
          <w:sz w:val="26"/>
        </w:rPr>
        <w:t xml:space="preserve"> </w:t>
      </w:r>
      <w:r w:rsidRPr="001F1BC5">
        <w:rPr>
          <w:sz w:val="26"/>
        </w:rPr>
        <w:t>основную</w:t>
      </w:r>
      <w:r w:rsidRPr="001F1BC5">
        <w:rPr>
          <w:spacing w:val="-2"/>
          <w:sz w:val="26"/>
        </w:rPr>
        <w:t xml:space="preserve"> </w:t>
      </w:r>
      <w:r w:rsidRPr="001F1BC5">
        <w:rPr>
          <w:sz w:val="26"/>
        </w:rPr>
        <w:t>мысль</w:t>
      </w:r>
      <w:r w:rsidRPr="001F1BC5">
        <w:rPr>
          <w:spacing w:val="-1"/>
          <w:sz w:val="26"/>
        </w:rPr>
        <w:t xml:space="preserve"> </w:t>
      </w:r>
      <w:r w:rsidRPr="001F1BC5">
        <w:rPr>
          <w:sz w:val="26"/>
        </w:rPr>
        <w:t>текста;</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самостоятельно</w:t>
      </w:r>
      <w:r w:rsidRPr="001F1BC5">
        <w:rPr>
          <w:spacing w:val="-1"/>
          <w:sz w:val="26"/>
        </w:rPr>
        <w:t xml:space="preserve"> </w:t>
      </w:r>
      <w:r w:rsidRPr="001F1BC5">
        <w:rPr>
          <w:sz w:val="26"/>
        </w:rPr>
        <w:t>озаглавливать</w:t>
      </w:r>
      <w:r w:rsidRPr="001F1BC5">
        <w:rPr>
          <w:spacing w:val="-1"/>
          <w:sz w:val="26"/>
        </w:rPr>
        <w:t xml:space="preserve"> </w:t>
      </w:r>
      <w:r w:rsidRPr="001F1BC5">
        <w:rPr>
          <w:sz w:val="26"/>
        </w:rPr>
        <w:t>текст</w:t>
      </w:r>
      <w:r w:rsidRPr="001F1BC5">
        <w:rPr>
          <w:spacing w:val="-3"/>
          <w:sz w:val="26"/>
        </w:rPr>
        <w:t xml:space="preserve"> </w:t>
      </w:r>
      <w:r w:rsidRPr="001F1BC5">
        <w:rPr>
          <w:sz w:val="26"/>
        </w:rPr>
        <w:t>с</w:t>
      </w:r>
      <w:r w:rsidRPr="001F1BC5">
        <w:rPr>
          <w:spacing w:val="-3"/>
          <w:sz w:val="26"/>
        </w:rPr>
        <w:t xml:space="preserve"> </w:t>
      </w:r>
      <w:r w:rsidRPr="001F1BC5">
        <w:rPr>
          <w:sz w:val="26"/>
        </w:rPr>
        <w:t>опорой</w:t>
      </w:r>
      <w:r w:rsidRPr="001F1BC5">
        <w:rPr>
          <w:spacing w:val="-3"/>
          <w:sz w:val="26"/>
        </w:rPr>
        <w:t xml:space="preserve"> </w:t>
      </w:r>
      <w:r w:rsidRPr="001F1BC5">
        <w:rPr>
          <w:sz w:val="26"/>
        </w:rPr>
        <w:t>на</w:t>
      </w:r>
      <w:r w:rsidRPr="001F1BC5">
        <w:rPr>
          <w:spacing w:val="-3"/>
          <w:sz w:val="26"/>
        </w:rPr>
        <w:t xml:space="preserve"> </w:t>
      </w:r>
      <w:r w:rsidRPr="001F1BC5">
        <w:rPr>
          <w:sz w:val="26"/>
        </w:rPr>
        <w:t>тему</w:t>
      </w:r>
      <w:r w:rsidRPr="001F1BC5">
        <w:rPr>
          <w:spacing w:val="-3"/>
          <w:sz w:val="26"/>
        </w:rPr>
        <w:t xml:space="preserve"> </w:t>
      </w:r>
      <w:r w:rsidRPr="001F1BC5">
        <w:rPr>
          <w:sz w:val="26"/>
        </w:rPr>
        <w:t>или</w:t>
      </w:r>
      <w:r w:rsidRPr="001F1BC5">
        <w:rPr>
          <w:spacing w:val="-3"/>
          <w:sz w:val="26"/>
        </w:rPr>
        <w:t xml:space="preserve"> </w:t>
      </w:r>
      <w:r w:rsidRPr="001F1BC5">
        <w:rPr>
          <w:sz w:val="26"/>
        </w:rPr>
        <w:t>основную</w:t>
      </w:r>
      <w:r w:rsidRPr="001F1BC5">
        <w:rPr>
          <w:spacing w:val="-2"/>
          <w:sz w:val="26"/>
        </w:rPr>
        <w:t xml:space="preserve"> </w:t>
      </w:r>
      <w:r w:rsidRPr="001F1BC5">
        <w:rPr>
          <w:sz w:val="26"/>
        </w:rPr>
        <w:t>мысль;</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корректировать</w:t>
      </w:r>
      <w:r w:rsidRPr="001F1BC5">
        <w:rPr>
          <w:spacing w:val="-4"/>
          <w:sz w:val="26"/>
        </w:rPr>
        <w:t xml:space="preserve"> </w:t>
      </w:r>
      <w:r w:rsidRPr="001F1BC5">
        <w:rPr>
          <w:sz w:val="26"/>
        </w:rPr>
        <w:t>порядок</w:t>
      </w:r>
      <w:r w:rsidRPr="001F1BC5">
        <w:rPr>
          <w:spacing w:val="-3"/>
          <w:sz w:val="26"/>
        </w:rPr>
        <w:t xml:space="preserve"> </w:t>
      </w:r>
      <w:r w:rsidRPr="001F1BC5">
        <w:rPr>
          <w:sz w:val="26"/>
        </w:rPr>
        <w:t>предложений</w:t>
      </w:r>
      <w:r w:rsidRPr="001F1BC5">
        <w:rPr>
          <w:spacing w:val="-3"/>
          <w:sz w:val="26"/>
        </w:rPr>
        <w:t xml:space="preserve"> </w:t>
      </w:r>
      <w:r w:rsidRPr="001F1BC5">
        <w:rPr>
          <w:sz w:val="26"/>
        </w:rPr>
        <w:t>и частей</w:t>
      </w:r>
      <w:r w:rsidRPr="001F1BC5">
        <w:rPr>
          <w:spacing w:val="-4"/>
          <w:sz w:val="26"/>
        </w:rPr>
        <w:t xml:space="preserve"> </w:t>
      </w:r>
      <w:r w:rsidRPr="001F1BC5">
        <w:rPr>
          <w:sz w:val="26"/>
        </w:rPr>
        <w:t>текста;</w:t>
      </w:r>
    </w:p>
    <w:p w:rsidR="00DE11BA" w:rsidRPr="001F1BC5" w:rsidRDefault="00DE11BA" w:rsidP="00DE11BA">
      <w:pPr>
        <w:numPr>
          <w:ilvl w:val="0"/>
          <w:numId w:val="5"/>
        </w:numPr>
        <w:tabs>
          <w:tab w:val="left" w:pos="644"/>
          <w:tab w:val="left" w:pos="645"/>
        </w:tabs>
        <w:spacing w:before="1"/>
        <w:ind w:left="644"/>
        <w:rPr>
          <w:sz w:val="26"/>
        </w:rPr>
      </w:pPr>
      <w:r w:rsidRPr="001F1BC5">
        <w:rPr>
          <w:sz w:val="26"/>
        </w:rPr>
        <w:t>составлять</w:t>
      </w:r>
      <w:r w:rsidRPr="001F1BC5">
        <w:rPr>
          <w:spacing w:val="-4"/>
          <w:sz w:val="26"/>
        </w:rPr>
        <w:t xml:space="preserve"> </w:t>
      </w:r>
      <w:r w:rsidRPr="001F1BC5">
        <w:rPr>
          <w:sz w:val="26"/>
        </w:rPr>
        <w:t>план</w:t>
      </w:r>
      <w:r w:rsidRPr="001F1BC5">
        <w:rPr>
          <w:spacing w:val="-2"/>
          <w:sz w:val="26"/>
        </w:rPr>
        <w:t xml:space="preserve"> </w:t>
      </w:r>
      <w:r w:rsidRPr="001F1BC5">
        <w:rPr>
          <w:sz w:val="26"/>
        </w:rPr>
        <w:t>к</w:t>
      </w:r>
      <w:r w:rsidRPr="001F1BC5">
        <w:rPr>
          <w:spacing w:val="-2"/>
          <w:sz w:val="26"/>
        </w:rPr>
        <w:t xml:space="preserve"> </w:t>
      </w:r>
      <w:r w:rsidRPr="001F1BC5">
        <w:rPr>
          <w:sz w:val="26"/>
        </w:rPr>
        <w:t>заданным</w:t>
      </w:r>
      <w:r w:rsidRPr="001F1BC5">
        <w:rPr>
          <w:spacing w:val="-3"/>
          <w:sz w:val="26"/>
        </w:rPr>
        <w:t xml:space="preserve"> </w:t>
      </w:r>
      <w:r w:rsidRPr="001F1BC5">
        <w:rPr>
          <w:sz w:val="26"/>
        </w:rPr>
        <w:t>текстам;</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осуществлять</w:t>
      </w:r>
      <w:r w:rsidRPr="001F1BC5">
        <w:rPr>
          <w:spacing w:val="-4"/>
          <w:sz w:val="26"/>
        </w:rPr>
        <w:t xml:space="preserve"> </w:t>
      </w:r>
      <w:r w:rsidRPr="001F1BC5">
        <w:rPr>
          <w:sz w:val="26"/>
        </w:rPr>
        <w:t>подробный</w:t>
      </w:r>
      <w:r w:rsidRPr="001F1BC5">
        <w:rPr>
          <w:spacing w:val="-3"/>
          <w:sz w:val="26"/>
        </w:rPr>
        <w:t xml:space="preserve"> </w:t>
      </w:r>
      <w:r w:rsidRPr="001F1BC5">
        <w:rPr>
          <w:sz w:val="26"/>
        </w:rPr>
        <w:t>пересказ</w:t>
      </w:r>
      <w:r w:rsidRPr="001F1BC5">
        <w:rPr>
          <w:spacing w:val="-2"/>
          <w:sz w:val="26"/>
        </w:rPr>
        <w:t xml:space="preserve"> </w:t>
      </w:r>
      <w:r w:rsidRPr="001F1BC5">
        <w:rPr>
          <w:sz w:val="26"/>
        </w:rPr>
        <w:t>текста</w:t>
      </w:r>
      <w:r w:rsidRPr="001F1BC5">
        <w:rPr>
          <w:spacing w:val="-3"/>
          <w:sz w:val="26"/>
        </w:rPr>
        <w:t xml:space="preserve"> </w:t>
      </w:r>
      <w:r w:rsidRPr="001F1BC5">
        <w:rPr>
          <w:sz w:val="26"/>
        </w:rPr>
        <w:t>(устно</w:t>
      </w:r>
      <w:r w:rsidRPr="001F1BC5">
        <w:rPr>
          <w:spacing w:val="-3"/>
          <w:sz w:val="26"/>
        </w:rPr>
        <w:t xml:space="preserve"> </w:t>
      </w:r>
      <w:r w:rsidRPr="001F1BC5">
        <w:rPr>
          <w:sz w:val="26"/>
        </w:rPr>
        <w:t>и</w:t>
      </w:r>
      <w:r w:rsidRPr="001F1BC5">
        <w:rPr>
          <w:spacing w:val="-3"/>
          <w:sz w:val="26"/>
        </w:rPr>
        <w:t xml:space="preserve"> </w:t>
      </w:r>
      <w:r w:rsidRPr="001F1BC5">
        <w:rPr>
          <w:sz w:val="26"/>
        </w:rPr>
        <w:t>письменно);</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осуществлять</w:t>
      </w:r>
      <w:r w:rsidRPr="001F1BC5">
        <w:rPr>
          <w:spacing w:val="-5"/>
          <w:sz w:val="26"/>
        </w:rPr>
        <w:t xml:space="preserve"> </w:t>
      </w:r>
      <w:r w:rsidRPr="001F1BC5">
        <w:rPr>
          <w:sz w:val="26"/>
        </w:rPr>
        <w:t>выборочный</w:t>
      </w:r>
      <w:r w:rsidRPr="001F1BC5">
        <w:rPr>
          <w:spacing w:val="-4"/>
          <w:sz w:val="26"/>
        </w:rPr>
        <w:t xml:space="preserve"> </w:t>
      </w:r>
      <w:r w:rsidRPr="001F1BC5">
        <w:rPr>
          <w:sz w:val="26"/>
        </w:rPr>
        <w:t>пересказ</w:t>
      </w:r>
      <w:r w:rsidRPr="001F1BC5">
        <w:rPr>
          <w:spacing w:val="-3"/>
          <w:sz w:val="26"/>
        </w:rPr>
        <w:t xml:space="preserve"> </w:t>
      </w:r>
      <w:r w:rsidRPr="001F1BC5">
        <w:rPr>
          <w:sz w:val="26"/>
        </w:rPr>
        <w:t>текста</w:t>
      </w:r>
      <w:r w:rsidRPr="001F1BC5">
        <w:rPr>
          <w:spacing w:val="-2"/>
          <w:sz w:val="26"/>
        </w:rPr>
        <w:t xml:space="preserve"> </w:t>
      </w:r>
      <w:r w:rsidRPr="001F1BC5">
        <w:rPr>
          <w:sz w:val="26"/>
        </w:rPr>
        <w:t>(устно);</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писать</w:t>
      </w:r>
      <w:r w:rsidRPr="001F1BC5">
        <w:rPr>
          <w:spacing w:val="-4"/>
          <w:sz w:val="26"/>
        </w:rPr>
        <w:t xml:space="preserve"> </w:t>
      </w:r>
      <w:r w:rsidRPr="001F1BC5">
        <w:rPr>
          <w:sz w:val="26"/>
        </w:rPr>
        <w:t>(после</w:t>
      </w:r>
      <w:r w:rsidRPr="001F1BC5">
        <w:rPr>
          <w:spacing w:val="-1"/>
          <w:sz w:val="26"/>
        </w:rPr>
        <w:t xml:space="preserve"> </w:t>
      </w:r>
      <w:r w:rsidRPr="001F1BC5">
        <w:rPr>
          <w:sz w:val="26"/>
        </w:rPr>
        <w:t>предварительной</w:t>
      </w:r>
      <w:r w:rsidRPr="001F1BC5">
        <w:rPr>
          <w:spacing w:val="-3"/>
          <w:sz w:val="26"/>
        </w:rPr>
        <w:t xml:space="preserve"> </w:t>
      </w:r>
      <w:r w:rsidRPr="001F1BC5">
        <w:rPr>
          <w:sz w:val="26"/>
        </w:rPr>
        <w:t>подготовки)</w:t>
      </w:r>
      <w:r w:rsidRPr="001F1BC5">
        <w:rPr>
          <w:spacing w:val="-4"/>
          <w:sz w:val="26"/>
        </w:rPr>
        <w:t xml:space="preserve"> </w:t>
      </w:r>
      <w:r w:rsidRPr="001F1BC5">
        <w:rPr>
          <w:sz w:val="26"/>
        </w:rPr>
        <w:t>сочинения</w:t>
      </w:r>
      <w:r w:rsidRPr="001F1BC5">
        <w:rPr>
          <w:spacing w:val="-4"/>
          <w:sz w:val="26"/>
        </w:rPr>
        <w:t xml:space="preserve"> </w:t>
      </w:r>
      <w:r w:rsidRPr="001F1BC5">
        <w:rPr>
          <w:sz w:val="26"/>
        </w:rPr>
        <w:t>по</w:t>
      </w:r>
      <w:r w:rsidRPr="001F1BC5">
        <w:rPr>
          <w:spacing w:val="-4"/>
          <w:sz w:val="26"/>
        </w:rPr>
        <w:t xml:space="preserve"> </w:t>
      </w:r>
      <w:r w:rsidRPr="001F1BC5">
        <w:rPr>
          <w:sz w:val="26"/>
        </w:rPr>
        <w:t>заданным</w:t>
      </w:r>
      <w:r w:rsidRPr="001F1BC5">
        <w:rPr>
          <w:spacing w:val="-4"/>
          <w:sz w:val="26"/>
        </w:rPr>
        <w:t xml:space="preserve"> </w:t>
      </w:r>
      <w:r w:rsidRPr="001F1BC5">
        <w:rPr>
          <w:sz w:val="26"/>
        </w:rPr>
        <w:t>темам;</w:t>
      </w:r>
    </w:p>
    <w:p w:rsidR="00DE11BA" w:rsidRPr="001F1BC5" w:rsidRDefault="00DE11BA" w:rsidP="00DE11BA">
      <w:pPr>
        <w:numPr>
          <w:ilvl w:val="0"/>
          <w:numId w:val="5"/>
        </w:numPr>
        <w:tabs>
          <w:tab w:val="left" w:pos="645"/>
        </w:tabs>
        <w:ind w:right="110"/>
        <w:jc w:val="both"/>
        <w:rPr>
          <w:sz w:val="26"/>
        </w:rPr>
      </w:pPr>
      <w:r w:rsidRPr="001F1BC5">
        <w:rPr>
          <w:sz w:val="26"/>
        </w:rPr>
        <w:t>осуществлять</w:t>
      </w:r>
      <w:r w:rsidRPr="001F1BC5">
        <w:rPr>
          <w:spacing w:val="1"/>
          <w:sz w:val="26"/>
        </w:rPr>
        <w:t xml:space="preserve"> </w:t>
      </w:r>
      <w:r w:rsidRPr="001F1BC5">
        <w:rPr>
          <w:sz w:val="26"/>
        </w:rPr>
        <w:t>ознакомительное,</w:t>
      </w:r>
      <w:r w:rsidRPr="001F1BC5">
        <w:rPr>
          <w:spacing w:val="1"/>
          <w:sz w:val="26"/>
        </w:rPr>
        <w:t xml:space="preserve"> </w:t>
      </w:r>
      <w:r w:rsidRPr="001F1BC5">
        <w:rPr>
          <w:sz w:val="26"/>
        </w:rPr>
        <w:t>изучающее</w:t>
      </w:r>
      <w:r w:rsidRPr="001F1BC5">
        <w:rPr>
          <w:spacing w:val="1"/>
          <w:sz w:val="26"/>
        </w:rPr>
        <w:t xml:space="preserve"> </w:t>
      </w:r>
      <w:r w:rsidRPr="001F1BC5">
        <w:rPr>
          <w:sz w:val="26"/>
        </w:rPr>
        <w:t>чтение,</w:t>
      </w:r>
      <w:r w:rsidRPr="001F1BC5">
        <w:rPr>
          <w:spacing w:val="1"/>
          <w:sz w:val="26"/>
        </w:rPr>
        <w:t xml:space="preserve"> </w:t>
      </w:r>
      <w:r w:rsidRPr="001F1BC5">
        <w:rPr>
          <w:sz w:val="26"/>
        </w:rPr>
        <w:t>поиск</w:t>
      </w:r>
      <w:r w:rsidRPr="001F1BC5">
        <w:rPr>
          <w:spacing w:val="1"/>
          <w:sz w:val="26"/>
        </w:rPr>
        <w:t xml:space="preserve"> </w:t>
      </w:r>
      <w:r w:rsidRPr="001F1BC5">
        <w:rPr>
          <w:sz w:val="26"/>
        </w:rPr>
        <w:t>информации;</w:t>
      </w:r>
      <w:r w:rsidRPr="001F1BC5">
        <w:rPr>
          <w:spacing w:val="-62"/>
          <w:sz w:val="26"/>
        </w:rPr>
        <w:t xml:space="preserve"> </w:t>
      </w:r>
      <w:r w:rsidRPr="001F1BC5">
        <w:rPr>
          <w:sz w:val="26"/>
        </w:rPr>
        <w:t>формулировать</w:t>
      </w:r>
      <w:r w:rsidRPr="001F1BC5">
        <w:rPr>
          <w:spacing w:val="1"/>
          <w:sz w:val="26"/>
        </w:rPr>
        <w:t xml:space="preserve"> </w:t>
      </w:r>
      <w:r w:rsidRPr="001F1BC5">
        <w:rPr>
          <w:sz w:val="26"/>
        </w:rPr>
        <w:t>устно</w:t>
      </w:r>
      <w:r w:rsidRPr="001F1BC5">
        <w:rPr>
          <w:spacing w:val="1"/>
          <w:sz w:val="26"/>
        </w:rPr>
        <w:t xml:space="preserve"> </w:t>
      </w:r>
      <w:r w:rsidRPr="001F1BC5">
        <w:rPr>
          <w:sz w:val="26"/>
        </w:rPr>
        <w:t>и</w:t>
      </w:r>
      <w:r w:rsidRPr="001F1BC5">
        <w:rPr>
          <w:spacing w:val="1"/>
          <w:sz w:val="26"/>
        </w:rPr>
        <w:t xml:space="preserve"> </w:t>
      </w:r>
      <w:r w:rsidRPr="001F1BC5">
        <w:rPr>
          <w:sz w:val="26"/>
        </w:rPr>
        <w:t>письменно</w:t>
      </w:r>
      <w:r w:rsidRPr="001F1BC5">
        <w:rPr>
          <w:spacing w:val="1"/>
          <w:sz w:val="26"/>
        </w:rPr>
        <w:t xml:space="preserve"> </w:t>
      </w:r>
      <w:r w:rsidRPr="001F1BC5">
        <w:rPr>
          <w:sz w:val="26"/>
        </w:rPr>
        <w:t>простые</w:t>
      </w:r>
      <w:r w:rsidRPr="001F1BC5">
        <w:rPr>
          <w:spacing w:val="1"/>
          <w:sz w:val="26"/>
        </w:rPr>
        <w:t xml:space="preserve"> </w:t>
      </w:r>
      <w:r w:rsidRPr="001F1BC5">
        <w:rPr>
          <w:sz w:val="26"/>
        </w:rPr>
        <w:t>выводы</w:t>
      </w:r>
      <w:r w:rsidRPr="001F1BC5">
        <w:rPr>
          <w:spacing w:val="1"/>
          <w:sz w:val="26"/>
        </w:rPr>
        <w:t xml:space="preserve"> </w:t>
      </w:r>
      <w:r w:rsidRPr="001F1BC5">
        <w:rPr>
          <w:sz w:val="26"/>
        </w:rPr>
        <w:t>на</w:t>
      </w:r>
      <w:r w:rsidRPr="001F1BC5">
        <w:rPr>
          <w:spacing w:val="1"/>
          <w:sz w:val="26"/>
        </w:rPr>
        <w:t xml:space="preserve"> </w:t>
      </w:r>
      <w:r w:rsidRPr="001F1BC5">
        <w:rPr>
          <w:sz w:val="26"/>
        </w:rPr>
        <w:t>основе</w:t>
      </w:r>
      <w:r w:rsidRPr="001F1BC5">
        <w:rPr>
          <w:spacing w:val="1"/>
          <w:sz w:val="26"/>
        </w:rPr>
        <w:t xml:space="preserve"> </w:t>
      </w:r>
      <w:r w:rsidRPr="001F1BC5">
        <w:rPr>
          <w:sz w:val="26"/>
        </w:rPr>
        <w:t>прочитанной</w:t>
      </w:r>
      <w:r w:rsidRPr="001F1BC5">
        <w:rPr>
          <w:spacing w:val="1"/>
          <w:sz w:val="26"/>
        </w:rPr>
        <w:t xml:space="preserve"> </w:t>
      </w:r>
      <w:r w:rsidRPr="001F1BC5">
        <w:rPr>
          <w:sz w:val="26"/>
        </w:rPr>
        <w:t>(услышанной)</w:t>
      </w:r>
      <w:r w:rsidRPr="001F1BC5">
        <w:rPr>
          <w:spacing w:val="-2"/>
          <w:sz w:val="26"/>
        </w:rPr>
        <w:t xml:space="preserve"> </w:t>
      </w:r>
      <w:r w:rsidRPr="001F1BC5">
        <w:rPr>
          <w:sz w:val="26"/>
        </w:rPr>
        <w:t>информации;</w:t>
      </w:r>
    </w:p>
    <w:p w:rsidR="00DE11BA" w:rsidRPr="001F1BC5" w:rsidRDefault="00DE11BA" w:rsidP="00DE11BA">
      <w:pPr>
        <w:numPr>
          <w:ilvl w:val="0"/>
          <w:numId w:val="5"/>
        </w:numPr>
        <w:tabs>
          <w:tab w:val="left" w:pos="645"/>
        </w:tabs>
        <w:ind w:left="644"/>
        <w:jc w:val="both"/>
        <w:rPr>
          <w:sz w:val="26"/>
        </w:rPr>
      </w:pPr>
      <w:r w:rsidRPr="001F1BC5">
        <w:rPr>
          <w:sz w:val="26"/>
        </w:rPr>
        <w:t>интерпретировать</w:t>
      </w:r>
      <w:r w:rsidRPr="001F1BC5">
        <w:rPr>
          <w:spacing w:val="-2"/>
          <w:sz w:val="26"/>
        </w:rPr>
        <w:t xml:space="preserve"> </w:t>
      </w:r>
      <w:r w:rsidRPr="001F1BC5">
        <w:rPr>
          <w:sz w:val="26"/>
        </w:rPr>
        <w:t>и</w:t>
      </w:r>
      <w:r w:rsidRPr="001F1BC5">
        <w:rPr>
          <w:spacing w:val="-3"/>
          <w:sz w:val="26"/>
        </w:rPr>
        <w:t xml:space="preserve"> </w:t>
      </w:r>
      <w:r w:rsidRPr="001F1BC5">
        <w:rPr>
          <w:sz w:val="26"/>
        </w:rPr>
        <w:t>обобщать</w:t>
      </w:r>
      <w:r w:rsidRPr="001F1BC5">
        <w:rPr>
          <w:spacing w:val="-3"/>
          <w:sz w:val="26"/>
        </w:rPr>
        <w:t xml:space="preserve"> </w:t>
      </w:r>
      <w:r w:rsidRPr="001F1BC5">
        <w:rPr>
          <w:sz w:val="26"/>
        </w:rPr>
        <w:t>содержащуюся</w:t>
      </w:r>
      <w:r w:rsidRPr="001F1BC5">
        <w:rPr>
          <w:spacing w:val="-2"/>
          <w:sz w:val="26"/>
        </w:rPr>
        <w:t xml:space="preserve"> </w:t>
      </w:r>
      <w:r w:rsidRPr="001F1BC5">
        <w:rPr>
          <w:sz w:val="26"/>
        </w:rPr>
        <w:t>в</w:t>
      </w:r>
      <w:r w:rsidRPr="001F1BC5">
        <w:rPr>
          <w:spacing w:val="-3"/>
          <w:sz w:val="26"/>
        </w:rPr>
        <w:t xml:space="preserve"> </w:t>
      </w:r>
      <w:r w:rsidRPr="001F1BC5">
        <w:rPr>
          <w:sz w:val="26"/>
        </w:rPr>
        <w:t>тексте</w:t>
      </w:r>
      <w:r w:rsidRPr="001F1BC5">
        <w:rPr>
          <w:spacing w:val="-3"/>
          <w:sz w:val="26"/>
        </w:rPr>
        <w:t xml:space="preserve"> </w:t>
      </w:r>
      <w:r w:rsidRPr="001F1BC5">
        <w:rPr>
          <w:sz w:val="26"/>
        </w:rPr>
        <w:t>информацию;</w:t>
      </w:r>
    </w:p>
    <w:p w:rsidR="00DE11BA" w:rsidRPr="001F1BC5" w:rsidRDefault="00DE11BA" w:rsidP="00DE11BA">
      <w:pPr>
        <w:numPr>
          <w:ilvl w:val="0"/>
          <w:numId w:val="5"/>
        </w:numPr>
        <w:tabs>
          <w:tab w:val="left" w:pos="644"/>
          <w:tab w:val="left" w:pos="645"/>
        </w:tabs>
        <w:spacing w:before="1" w:line="298" w:lineRule="exact"/>
        <w:ind w:left="644"/>
        <w:rPr>
          <w:sz w:val="26"/>
        </w:rPr>
      </w:pPr>
      <w:r w:rsidRPr="001F1BC5">
        <w:rPr>
          <w:sz w:val="26"/>
        </w:rPr>
        <w:t>объяснять</w:t>
      </w:r>
      <w:r w:rsidRPr="001F1BC5">
        <w:rPr>
          <w:spacing w:val="-5"/>
          <w:sz w:val="26"/>
        </w:rPr>
        <w:t xml:space="preserve"> </w:t>
      </w:r>
      <w:r w:rsidRPr="001F1BC5">
        <w:rPr>
          <w:sz w:val="26"/>
        </w:rPr>
        <w:t>своими</w:t>
      </w:r>
      <w:r w:rsidRPr="001F1BC5">
        <w:rPr>
          <w:spacing w:val="-4"/>
          <w:sz w:val="26"/>
        </w:rPr>
        <w:t xml:space="preserve"> </w:t>
      </w:r>
      <w:r w:rsidRPr="001F1BC5">
        <w:rPr>
          <w:sz w:val="26"/>
        </w:rPr>
        <w:t>словами</w:t>
      </w:r>
      <w:r w:rsidRPr="001F1BC5">
        <w:rPr>
          <w:spacing w:val="-3"/>
          <w:sz w:val="26"/>
        </w:rPr>
        <w:t xml:space="preserve"> </w:t>
      </w:r>
      <w:r w:rsidRPr="001F1BC5">
        <w:rPr>
          <w:sz w:val="26"/>
        </w:rPr>
        <w:t>значение</w:t>
      </w:r>
      <w:r w:rsidRPr="001F1BC5">
        <w:rPr>
          <w:spacing w:val="-4"/>
          <w:sz w:val="26"/>
        </w:rPr>
        <w:t xml:space="preserve"> </w:t>
      </w:r>
      <w:r w:rsidRPr="001F1BC5">
        <w:rPr>
          <w:sz w:val="26"/>
        </w:rPr>
        <w:t>изученных</w:t>
      </w:r>
      <w:r w:rsidRPr="001F1BC5">
        <w:rPr>
          <w:spacing w:val="-4"/>
          <w:sz w:val="26"/>
        </w:rPr>
        <w:t xml:space="preserve"> </w:t>
      </w:r>
      <w:r w:rsidRPr="001F1BC5">
        <w:rPr>
          <w:sz w:val="26"/>
        </w:rPr>
        <w:t>понятий;</w:t>
      </w:r>
    </w:p>
    <w:p w:rsidR="00DE11BA" w:rsidRPr="001F1BC5" w:rsidRDefault="00DE11BA" w:rsidP="00DE11BA">
      <w:pPr>
        <w:numPr>
          <w:ilvl w:val="0"/>
          <w:numId w:val="5"/>
        </w:numPr>
        <w:tabs>
          <w:tab w:val="left" w:pos="644"/>
          <w:tab w:val="left" w:pos="645"/>
        </w:tabs>
        <w:spacing w:line="298" w:lineRule="exact"/>
        <w:ind w:left="644"/>
        <w:rPr>
          <w:sz w:val="26"/>
        </w:rPr>
      </w:pPr>
      <w:r w:rsidRPr="001F1BC5">
        <w:rPr>
          <w:sz w:val="26"/>
        </w:rPr>
        <w:t>использовать</w:t>
      </w:r>
      <w:r w:rsidRPr="001F1BC5">
        <w:rPr>
          <w:spacing w:val="-6"/>
          <w:sz w:val="26"/>
        </w:rPr>
        <w:t xml:space="preserve"> </w:t>
      </w:r>
      <w:r w:rsidRPr="001F1BC5">
        <w:rPr>
          <w:sz w:val="26"/>
        </w:rPr>
        <w:t>изученные</w:t>
      </w:r>
      <w:r w:rsidRPr="001F1BC5">
        <w:rPr>
          <w:spacing w:val="-5"/>
          <w:sz w:val="26"/>
        </w:rPr>
        <w:t xml:space="preserve"> </w:t>
      </w:r>
      <w:r w:rsidRPr="001F1BC5">
        <w:rPr>
          <w:sz w:val="26"/>
        </w:rPr>
        <w:t>понятия;</w:t>
      </w:r>
    </w:p>
    <w:p w:rsidR="00DE11BA" w:rsidRPr="001F1BC5" w:rsidRDefault="00DE11BA" w:rsidP="00DE11BA">
      <w:pPr>
        <w:numPr>
          <w:ilvl w:val="0"/>
          <w:numId w:val="5"/>
        </w:numPr>
        <w:tabs>
          <w:tab w:val="left" w:pos="644"/>
          <w:tab w:val="left" w:pos="645"/>
          <w:tab w:val="left" w:pos="1852"/>
          <w:tab w:val="left" w:pos="3066"/>
          <w:tab w:val="left" w:pos="3894"/>
          <w:tab w:val="left" w:pos="4225"/>
          <w:tab w:val="left" w:pos="5518"/>
          <w:tab w:val="left" w:pos="6849"/>
          <w:tab w:val="left" w:pos="7929"/>
          <w:tab w:val="left" w:pos="8485"/>
          <w:tab w:val="left" w:pos="9852"/>
        </w:tabs>
        <w:spacing w:before="1"/>
        <w:ind w:right="112"/>
        <w:rPr>
          <w:sz w:val="26"/>
        </w:rPr>
      </w:pPr>
      <w:r w:rsidRPr="001F1BC5">
        <w:rPr>
          <w:sz w:val="26"/>
        </w:rPr>
        <w:t>уточнять</w:t>
      </w:r>
      <w:r w:rsidRPr="001F1BC5">
        <w:rPr>
          <w:sz w:val="26"/>
        </w:rPr>
        <w:tab/>
        <w:t>значение</w:t>
      </w:r>
      <w:r w:rsidRPr="001F1BC5">
        <w:rPr>
          <w:sz w:val="26"/>
        </w:rPr>
        <w:tab/>
        <w:t>слова</w:t>
      </w:r>
      <w:r w:rsidRPr="001F1BC5">
        <w:rPr>
          <w:sz w:val="26"/>
        </w:rPr>
        <w:tab/>
        <w:t>с</w:t>
      </w:r>
      <w:r w:rsidRPr="001F1BC5">
        <w:rPr>
          <w:sz w:val="26"/>
        </w:rPr>
        <w:tab/>
        <w:t>помощью</w:t>
      </w:r>
      <w:r w:rsidRPr="001F1BC5">
        <w:rPr>
          <w:sz w:val="26"/>
        </w:rPr>
        <w:tab/>
        <w:t>толкового</w:t>
      </w:r>
      <w:r w:rsidRPr="001F1BC5">
        <w:rPr>
          <w:sz w:val="26"/>
        </w:rPr>
        <w:tab/>
        <w:t>словаря</w:t>
      </w:r>
      <w:r w:rsidRPr="001F1BC5">
        <w:rPr>
          <w:sz w:val="26"/>
        </w:rPr>
        <w:tab/>
        <w:t>(на</w:t>
      </w:r>
      <w:r w:rsidRPr="001F1BC5">
        <w:rPr>
          <w:sz w:val="26"/>
        </w:rPr>
        <w:tab/>
        <w:t>бумажном</w:t>
      </w:r>
      <w:r w:rsidRPr="001F1BC5">
        <w:rPr>
          <w:sz w:val="26"/>
        </w:rPr>
        <w:tab/>
      </w:r>
      <w:r w:rsidRPr="001F1BC5">
        <w:rPr>
          <w:spacing w:val="-2"/>
          <w:sz w:val="26"/>
        </w:rPr>
        <w:t>и</w:t>
      </w:r>
      <w:r w:rsidRPr="001F1BC5">
        <w:rPr>
          <w:spacing w:val="-62"/>
          <w:sz w:val="26"/>
        </w:rPr>
        <w:t xml:space="preserve"> </w:t>
      </w:r>
      <w:r w:rsidRPr="001F1BC5">
        <w:rPr>
          <w:sz w:val="26"/>
        </w:rPr>
        <w:t>электронном</w:t>
      </w:r>
      <w:r w:rsidRPr="001F1BC5">
        <w:rPr>
          <w:spacing w:val="-2"/>
          <w:sz w:val="26"/>
        </w:rPr>
        <w:t xml:space="preserve"> </w:t>
      </w:r>
      <w:r w:rsidRPr="001F1BC5">
        <w:rPr>
          <w:sz w:val="26"/>
        </w:rPr>
        <w:t>носителе),</w:t>
      </w:r>
      <w:r w:rsidRPr="001F1BC5">
        <w:rPr>
          <w:spacing w:val="-2"/>
          <w:sz w:val="26"/>
        </w:rPr>
        <w:t xml:space="preserve"> </w:t>
      </w:r>
      <w:r w:rsidRPr="001F1BC5">
        <w:rPr>
          <w:sz w:val="26"/>
        </w:rPr>
        <w:t>в</w:t>
      </w:r>
      <w:r w:rsidRPr="001F1BC5">
        <w:rPr>
          <w:spacing w:val="-1"/>
          <w:sz w:val="26"/>
        </w:rPr>
        <w:t xml:space="preserve"> </w:t>
      </w:r>
      <w:r w:rsidRPr="001F1BC5">
        <w:rPr>
          <w:sz w:val="26"/>
        </w:rPr>
        <w:t>Интернете</w:t>
      </w:r>
      <w:r w:rsidRPr="001F1BC5">
        <w:rPr>
          <w:spacing w:val="-2"/>
          <w:sz w:val="26"/>
        </w:rPr>
        <w:t xml:space="preserve"> </w:t>
      </w:r>
      <w:r w:rsidRPr="001F1BC5">
        <w:rPr>
          <w:sz w:val="26"/>
        </w:rPr>
        <w:t>в</w:t>
      </w:r>
      <w:r w:rsidRPr="001F1BC5">
        <w:rPr>
          <w:spacing w:val="-2"/>
          <w:sz w:val="26"/>
        </w:rPr>
        <w:t xml:space="preserve"> </w:t>
      </w:r>
      <w:r w:rsidRPr="001F1BC5">
        <w:rPr>
          <w:sz w:val="26"/>
        </w:rPr>
        <w:t>условиях</w:t>
      </w:r>
      <w:r w:rsidRPr="001F1BC5">
        <w:rPr>
          <w:spacing w:val="-1"/>
          <w:sz w:val="26"/>
        </w:rPr>
        <w:t xml:space="preserve"> </w:t>
      </w:r>
      <w:r w:rsidRPr="001F1BC5">
        <w:rPr>
          <w:sz w:val="26"/>
        </w:rPr>
        <w:t>контролируемого</w:t>
      </w:r>
      <w:r w:rsidRPr="001F1BC5">
        <w:rPr>
          <w:spacing w:val="-2"/>
          <w:sz w:val="26"/>
        </w:rPr>
        <w:t xml:space="preserve"> </w:t>
      </w:r>
      <w:r w:rsidRPr="001F1BC5">
        <w:rPr>
          <w:sz w:val="26"/>
        </w:rPr>
        <w:t>входа.</w:t>
      </w:r>
    </w:p>
    <w:p w:rsidR="00DE11BA" w:rsidRPr="001F1BC5" w:rsidRDefault="00DE11BA" w:rsidP="00DE11BA">
      <w:pPr>
        <w:rPr>
          <w:sz w:val="26"/>
        </w:rPr>
        <w:sectPr w:rsidR="00DE11BA" w:rsidRPr="001F1BC5">
          <w:pgSz w:w="11910" w:h="16840"/>
          <w:pgMar w:top="1040" w:right="740" w:bottom="1200" w:left="1060" w:header="0" w:footer="1000" w:gutter="0"/>
          <w:cols w:space="720"/>
        </w:sectPr>
      </w:pPr>
    </w:p>
    <w:p w:rsidR="00DE11BA" w:rsidRPr="00411955" w:rsidRDefault="00DE11BA" w:rsidP="00DE11BA">
      <w:pPr>
        <w:tabs>
          <w:tab w:val="left" w:pos="1274"/>
        </w:tabs>
        <w:spacing w:before="62"/>
        <w:ind w:left="1273"/>
        <w:rPr>
          <w:b/>
          <w:sz w:val="24"/>
        </w:rPr>
      </w:pPr>
      <w:r>
        <w:rPr>
          <w:b/>
          <w:sz w:val="24"/>
        </w:rPr>
        <w:lastRenderedPageBreak/>
        <w:t xml:space="preserve">                                                                                   </w:t>
      </w:r>
      <w:r w:rsidRPr="00411955">
        <w:rPr>
          <w:b/>
          <w:sz w:val="24"/>
        </w:rPr>
        <w:t>ТЕМАТИЧЕСКОЕ</w:t>
      </w:r>
      <w:r w:rsidRPr="00411955">
        <w:rPr>
          <w:b/>
          <w:spacing w:val="-6"/>
          <w:sz w:val="24"/>
        </w:rPr>
        <w:t xml:space="preserve"> </w:t>
      </w:r>
      <w:r w:rsidRPr="00411955">
        <w:rPr>
          <w:b/>
          <w:sz w:val="24"/>
        </w:rPr>
        <w:t>ПЛАНИРОВАНИЕ</w:t>
      </w:r>
    </w:p>
    <w:p w:rsidR="00DE11BA" w:rsidRPr="00411955" w:rsidRDefault="00DE11BA" w:rsidP="00DE11BA">
      <w:pPr>
        <w:spacing w:before="6"/>
        <w:rPr>
          <w:b/>
          <w:sz w:val="23"/>
          <w:szCs w:val="26"/>
        </w:rPr>
      </w:pPr>
      <w:r w:rsidRPr="00411955">
        <w:rPr>
          <w:b/>
          <w:sz w:val="24"/>
        </w:rPr>
        <w:t>1</w:t>
      </w:r>
      <w:r w:rsidRPr="00411955">
        <w:rPr>
          <w:b/>
          <w:spacing w:val="-1"/>
          <w:sz w:val="24"/>
        </w:rPr>
        <w:t xml:space="preserve"> </w:t>
      </w:r>
      <w:r w:rsidRPr="00411955">
        <w:rPr>
          <w:b/>
          <w:sz w:val="24"/>
        </w:rPr>
        <w:t>КЛАСС</w:t>
      </w:r>
      <w:r w:rsidRPr="00411955">
        <w:rPr>
          <w:b/>
          <w:spacing w:val="-1"/>
          <w:sz w:val="24"/>
        </w:rPr>
        <w:t xml:space="preserve"> </w:t>
      </w:r>
      <w:r w:rsidRPr="00411955">
        <w:rPr>
          <w:b/>
          <w:sz w:val="24"/>
        </w:rPr>
        <w:t>(132</w:t>
      </w:r>
      <w:r w:rsidRPr="00411955">
        <w:rPr>
          <w:b/>
          <w:spacing w:val="-2"/>
          <w:sz w:val="24"/>
        </w:rPr>
        <w:t xml:space="preserve"> </w:t>
      </w:r>
      <w:r w:rsidRPr="00411955">
        <w:rPr>
          <w:b/>
          <w:sz w:val="24"/>
        </w:rPr>
        <w:t>Ч.</w:t>
      </w:r>
      <w:r w:rsidRPr="00411955">
        <w:rPr>
          <w:sz w:val="24"/>
        </w:rPr>
        <w:t>)</w:t>
      </w:r>
    </w:p>
    <w:p w:rsidR="00DE11BA" w:rsidRDefault="00DE11BA" w:rsidP="00DE11BA">
      <w:pPr>
        <w:spacing w:before="90"/>
        <w:rPr>
          <w:sz w:val="24"/>
        </w:rPr>
      </w:pPr>
    </w:p>
    <w:tbl>
      <w:tblPr>
        <w:tblStyle w:val="TableNormal"/>
        <w:tblpPr w:leftFromText="180" w:rightFromText="180" w:vertAnchor="text" w:horzAnchor="margin" w:tblpY="-2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2"/>
        <w:gridCol w:w="1682"/>
        <w:gridCol w:w="3542"/>
        <w:gridCol w:w="5529"/>
        <w:gridCol w:w="3960"/>
      </w:tblGrid>
      <w:tr w:rsidR="00DE11BA" w:rsidRPr="00BE1740" w:rsidTr="00DE11BA">
        <w:trPr>
          <w:trHeight w:val="870"/>
        </w:trPr>
        <w:tc>
          <w:tcPr>
            <w:tcW w:w="1022" w:type="dxa"/>
            <w:tcBorders>
              <w:bottom w:val="single" w:sz="6" w:space="0" w:color="000000"/>
            </w:tcBorders>
          </w:tcPr>
          <w:p w:rsidR="00DE11BA" w:rsidRPr="00BE1740" w:rsidRDefault="00DE11BA" w:rsidP="00DE11BA">
            <w:pPr>
              <w:spacing w:line="275" w:lineRule="exact"/>
              <w:ind w:left="133" w:right="194"/>
              <w:jc w:val="center"/>
              <w:rPr>
                <w:b/>
                <w:sz w:val="24"/>
              </w:rPr>
            </w:pPr>
            <w:r w:rsidRPr="00BE1740">
              <w:rPr>
                <w:b/>
                <w:sz w:val="24"/>
              </w:rPr>
              <w:t>№ п/п</w:t>
            </w:r>
          </w:p>
        </w:tc>
        <w:tc>
          <w:tcPr>
            <w:tcW w:w="1682" w:type="dxa"/>
            <w:tcBorders>
              <w:bottom w:val="single" w:sz="6" w:space="0" w:color="000000"/>
            </w:tcBorders>
          </w:tcPr>
          <w:p w:rsidR="00DE11BA" w:rsidRPr="00BE1740" w:rsidRDefault="00DE11BA" w:rsidP="00DE11BA">
            <w:pPr>
              <w:ind w:left="151" w:right="118"/>
              <w:rPr>
                <w:b/>
                <w:sz w:val="24"/>
              </w:rPr>
            </w:pPr>
            <w:r w:rsidRPr="00BE1740">
              <w:rPr>
                <w:b/>
                <w:sz w:val="24"/>
              </w:rPr>
              <w:t>Тема, раздел</w:t>
            </w:r>
            <w:r w:rsidRPr="00BE1740">
              <w:rPr>
                <w:b/>
                <w:spacing w:val="-57"/>
                <w:sz w:val="24"/>
              </w:rPr>
              <w:t xml:space="preserve"> </w:t>
            </w:r>
            <w:r w:rsidRPr="00BE1740">
              <w:rPr>
                <w:b/>
                <w:sz w:val="24"/>
              </w:rPr>
              <w:t>курса</w:t>
            </w:r>
          </w:p>
        </w:tc>
        <w:tc>
          <w:tcPr>
            <w:tcW w:w="3542" w:type="dxa"/>
            <w:tcBorders>
              <w:bottom w:val="single" w:sz="6" w:space="0" w:color="000000"/>
            </w:tcBorders>
          </w:tcPr>
          <w:p w:rsidR="00DE11BA" w:rsidRPr="00BE1740" w:rsidRDefault="00DE11BA" w:rsidP="00DE11BA">
            <w:pPr>
              <w:spacing w:line="275" w:lineRule="exact"/>
              <w:ind w:left="269"/>
              <w:rPr>
                <w:b/>
                <w:sz w:val="24"/>
              </w:rPr>
            </w:pPr>
            <w:r w:rsidRPr="00BE1740">
              <w:rPr>
                <w:b/>
                <w:sz w:val="24"/>
              </w:rPr>
              <w:t>Программное</w:t>
            </w:r>
            <w:r w:rsidRPr="00BE1740">
              <w:rPr>
                <w:b/>
                <w:spacing w:val="-3"/>
                <w:sz w:val="24"/>
              </w:rPr>
              <w:t xml:space="preserve"> </w:t>
            </w:r>
            <w:r w:rsidRPr="00BE1740">
              <w:rPr>
                <w:b/>
                <w:sz w:val="24"/>
              </w:rPr>
              <w:t>содержание</w:t>
            </w:r>
          </w:p>
        </w:tc>
        <w:tc>
          <w:tcPr>
            <w:tcW w:w="5529" w:type="dxa"/>
            <w:tcBorders>
              <w:bottom w:val="single" w:sz="6" w:space="0" w:color="000000"/>
            </w:tcBorders>
          </w:tcPr>
          <w:p w:rsidR="00DE11BA" w:rsidRPr="00BE1740" w:rsidRDefault="00DE11BA" w:rsidP="00DE11BA">
            <w:pPr>
              <w:spacing w:line="278" w:lineRule="auto"/>
              <w:ind w:left="342" w:right="290" w:firstLine="199"/>
              <w:rPr>
                <w:b/>
                <w:sz w:val="24"/>
              </w:rPr>
            </w:pPr>
            <w:r w:rsidRPr="00DE11BA">
              <w:rPr>
                <w:b/>
                <w:sz w:val="24"/>
                <w:lang w:val="ru-RU"/>
              </w:rPr>
              <w:t>Методы и формы организации обучения.</w:t>
            </w:r>
            <w:r w:rsidRPr="00DE11BA">
              <w:rPr>
                <w:b/>
                <w:spacing w:val="1"/>
                <w:sz w:val="24"/>
                <w:lang w:val="ru-RU"/>
              </w:rPr>
              <w:t xml:space="preserve"> </w:t>
            </w:r>
            <w:r w:rsidRPr="00BE1740">
              <w:rPr>
                <w:b/>
                <w:sz w:val="24"/>
              </w:rPr>
              <w:t>Характеристика</w:t>
            </w:r>
            <w:r w:rsidRPr="00BE1740">
              <w:rPr>
                <w:b/>
                <w:spacing w:val="-8"/>
                <w:sz w:val="24"/>
              </w:rPr>
              <w:t xml:space="preserve"> </w:t>
            </w:r>
            <w:r w:rsidRPr="00BE1740">
              <w:rPr>
                <w:b/>
                <w:sz w:val="24"/>
              </w:rPr>
              <w:t>деятельности</w:t>
            </w:r>
            <w:r w:rsidRPr="00BE1740">
              <w:rPr>
                <w:b/>
                <w:spacing w:val="-8"/>
                <w:sz w:val="24"/>
              </w:rPr>
              <w:t xml:space="preserve"> </w:t>
            </w:r>
            <w:r w:rsidRPr="00BE1740">
              <w:rPr>
                <w:b/>
                <w:sz w:val="24"/>
              </w:rPr>
              <w:t>обучающихся</w:t>
            </w:r>
          </w:p>
        </w:tc>
        <w:tc>
          <w:tcPr>
            <w:tcW w:w="3960" w:type="dxa"/>
            <w:tcBorders>
              <w:bottom w:val="single" w:sz="6" w:space="0" w:color="000000"/>
            </w:tcBorders>
          </w:tcPr>
          <w:p w:rsidR="00DE11BA" w:rsidRPr="00BE1740" w:rsidRDefault="00DE11BA" w:rsidP="00DE11BA">
            <w:pPr>
              <w:spacing w:line="275" w:lineRule="exact"/>
              <w:ind w:left="685"/>
              <w:rPr>
                <w:b/>
                <w:i/>
                <w:sz w:val="24"/>
              </w:rPr>
            </w:pPr>
            <w:r w:rsidRPr="00BE1740">
              <w:rPr>
                <w:b/>
                <w:i/>
                <w:sz w:val="24"/>
              </w:rPr>
              <w:t>Используемые</w:t>
            </w:r>
            <w:r w:rsidRPr="00BE1740">
              <w:rPr>
                <w:b/>
                <w:i/>
                <w:spacing w:val="-3"/>
                <w:sz w:val="24"/>
              </w:rPr>
              <w:t xml:space="preserve"> </w:t>
            </w:r>
            <w:r w:rsidRPr="00BE1740">
              <w:rPr>
                <w:b/>
                <w:i/>
                <w:sz w:val="24"/>
              </w:rPr>
              <w:t>ЦОР/ЭОР</w:t>
            </w:r>
          </w:p>
        </w:tc>
      </w:tr>
      <w:tr w:rsidR="00DE11BA" w:rsidRPr="00BE1740" w:rsidTr="00DE11BA">
        <w:trPr>
          <w:trHeight w:val="549"/>
        </w:trPr>
        <w:tc>
          <w:tcPr>
            <w:tcW w:w="15735" w:type="dxa"/>
            <w:gridSpan w:val="5"/>
            <w:tcBorders>
              <w:top w:val="single" w:sz="6" w:space="0" w:color="000000"/>
            </w:tcBorders>
          </w:tcPr>
          <w:p w:rsidR="00DE11BA" w:rsidRPr="00DE11BA" w:rsidRDefault="00DE11BA" w:rsidP="00DE11BA">
            <w:pPr>
              <w:spacing w:line="275" w:lineRule="exact"/>
              <w:ind w:left="1591"/>
              <w:rPr>
                <w:b/>
                <w:sz w:val="24"/>
                <w:lang w:val="ru-RU"/>
              </w:rPr>
            </w:pPr>
            <w:r w:rsidRPr="00DE11BA">
              <w:rPr>
                <w:b/>
                <w:sz w:val="24"/>
                <w:lang w:val="ru-RU"/>
              </w:rPr>
              <w:t>Обучение</w:t>
            </w:r>
            <w:r w:rsidRPr="00DE11BA">
              <w:rPr>
                <w:b/>
                <w:spacing w:val="-3"/>
                <w:sz w:val="24"/>
                <w:lang w:val="ru-RU"/>
              </w:rPr>
              <w:t xml:space="preserve"> </w:t>
            </w:r>
            <w:r w:rsidRPr="00DE11BA">
              <w:rPr>
                <w:b/>
                <w:sz w:val="24"/>
                <w:lang w:val="ru-RU"/>
              </w:rPr>
              <w:t>грамоте</w:t>
            </w:r>
            <w:r w:rsidRPr="00DE11BA">
              <w:rPr>
                <w:b/>
                <w:spacing w:val="-3"/>
                <w:sz w:val="24"/>
                <w:lang w:val="ru-RU"/>
              </w:rPr>
              <w:t xml:space="preserve"> </w:t>
            </w:r>
            <w:r w:rsidRPr="00DE11BA">
              <w:rPr>
                <w:b/>
                <w:sz w:val="24"/>
                <w:lang w:val="ru-RU"/>
              </w:rPr>
              <w:t>(180</w:t>
            </w:r>
            <w:r w:rsidRPr="00DE11BA">
              <w:rPr>
                <w:b/>
                <w:spacing w:val="-1"/>
                <w:sz w:val="24"/>
                <w:lang w:val="ru-RU"/>
              </w:rPr>
              <w:t xml:space="preserve"> </w:t>
            </w:r>
            <w:r w:rsidRPr="00DE11BA">
              <w:rPr>
                <w:b/>
                <w:sz w:val="24"/>
                <w:lang w:val="ru-RU"/>
              </w:rPr>
              <w:t>ч:</w:t>
            </w:r>
            <w:r w:rsidRPr="00DE11BA">
              <w:rPr>
                <w:b/>
                <w:spacing w:val="-1"/>
                <w:sz w:val="24"/>
                <w:lang w:val="ru-RU"/>
              </w:rPr>
              <w:t xml:space="preserve"> </w:t>
            </w:r>
            <w:r w:rsidRPr="00DE11BA">
              <w:rPr>
                <w:b/>
                <w:sz w:val="24"/>
                <w:lang w:val="ru-RU"/>
              </w:rPr>
              <w:t>100</w:t>
            </w:r>
            <w:r w:rsidRPr="00DE11BA">
              <w:rPr>
                <w:b/>
                <w:spacing w:val="-1"/>
                <w:sz w:val="24"/>
                <w:lang w:val="ru-RU"/>
              </w:rPr>
              <w:t xml:space="preserve"> </w:t>
            </w:r>
            <w:r w:rsidRPr="00DE11BA">
              <w:rPr>
                <w:b/>
                <w:sz w:val="24"/>
                <w:lang w:val="ru-RU"/>
              </w:rPr>
              <w:t>ч.</w:t>
            </w:r>
            <w:r w:rsidRPr="00DE11BA">
              <w:rPr>
                <w:b/>
                <w:spacing w:val="-2"/>
                <w:sz w:val="24"/>
                <w:lang w:val="ru-RU"/>
              </w:rPr>
              <w:t xml:space="preserve"> </w:t>
            </w:r>
            <w:r w:rsidRPr="00DE11BA">
              <w:rPr>
                <w:b/>
                <w:sz w:val="24"/>
                <w:lang w:val="ru-RU"/>
              </w:rPr>
              <w:t>предмета</w:t>
            </w:r>
            <w:r w:rsidRPr="00DE11BA">
              <w:rPr>
                <w:b/>
                <w:spacing w:val="-2"/>
                <w:sz w:val="24"/>
                <w:lang w:val="ru-RU"/>
              </w:rPr>
              <w:t xml:space="preserve"> </w:t>
            </w:r>
            <w:r w:rsidRPr="00DE11BA">
              <w:rPr>
                <w:b/>
                <w:sz w:val="24"/>
                <w:lang w:val="ru-RU"/>
              </w:rPr>
              <w:t>«Русский</w:t>
            </w:r>
            <w:r w:rsidRPr="00DE11BA">
              <w:rPr>
                <w:b/>
                <w:spacing w:val="-1"/>
                <w:sz w:val="24"/>
                <w:lang w:val="ru-RU"/>
              </w:rPr>
              <w:t xml:space="preserve"> </w:t>
            </w:r>
            <w:r w:rsidRPr="00DE11BA">
              <w:rPr>
                <w:b/>
                <w:sz w:val="24"/>
                <w:lang w:val="ru-RU"/>
              </w:rPr>
              <w:t>язык»</w:t>
            </w:r>
            <w:r w:rsidRPr="00DE11BA">
              <w:rPr>
                <w:b/>
                <w:spacing w:val="-2"/>
                <w:sz w:val="24"/>
                <w:lang w:val="ru-RU"/>
              </w:rPr>
              <w:t xml:space="preserve"> </w:t>
            </w:r>
            <w:r w:rsidRPr="00DE11BA">
              <w:rPr>
                <w:b/>
                <w:sz w:val="24"/>
                <w:lang w:val="ru-RU"/>
              </w:rPr>
              <w:t>и</w:t>
            </w:r>
            <w:r w:rsidRPr="00DE11BA">
              <w:rPr>
                <w:b/>
                <w:spacing w:val="-2"/>
                <w:sz w:val="24"/>
                <w:lang w:val="ru-RU"/>
              </w:rPr>
              <w:t xml:space="preserve"> </w:t>
            </w:r>
            <w:r w:rsidRPr="00DE11BA">
              <w:rPr>
                <w:b/>
                <w:sz w:val="24"/>
                <w:lang w:val="ru-RU"/>
              </w:rPr>
              <w:t>80</w:t>
            </w:r>
            <w:r w:rsidRPr="00DE11BA">
              <w:rPr>
                <w:b/>
                <w:spacing w:val="-1"/>
                <w:sz w:val="24"/>
                <w:lang w:val="ru-RU"/>
              </w:rPr>
              <w:t xml:space="preserve"> </w:t>
            </w:r>
            <w:r w:rsidRPr="00DE11BA">
              <w:rPr>
                <w:b/>
                <w:sz w:val="24"/>
                <w:lang w:val="ru-RU"/>
              </w:rPr>
              <w:t>ч.</w:t>
            </w:r>
            <w:r w:rsidRPr="00DE11BA">
              <w:rPr>
                <w:b/>
                <w:spacing w:val="-2"/>
                <w:sz w:val="24"/>
                <w:lang w:val="ru-RU"/>
              </w:rPr>
              <w:t xml:space="preserve"> </w:t>
            </w:r>
            <w:r w:rsidRPr="00DE11BA">
              <w:rPr>
                <w:b/>
                <w:sz w:val="24"/>
                <w:lang w:val="ru-RU"/>
              </w:rPr>
              <w:t>предмета</w:t>
            </w:r>
            <w:r w:rsidRPr="00DE11BA">
              <w:rPr>
                <w:b/>
                <w:spacing w:val="-2"/>
                <w:sz w:val="24"/>
                <w:lang w:val="ru-RU"/>
              </w:rPr>
              <w:t xml:space="preserve"> </w:t>
            </w:r>
            <w:r w:rsidRPr="00DE11BA">
              <w:rPr>
                <w:b/>
                <w:sz w:val="24"/>
                <w:lang w:val="ru-RU"/>
              </w:rPr>
              <w:t>«Литературное</w:t>
            </w:r>
            <w:r w:rsidRPr="00DE11BA">
              <w:rPr>
                <w:b/>
                <w:spacing w:val="-2"/>
                <w:sz w:val="24"/>
                <w:lang w:val="ru-RU"/>
              </w:rPr>
              <w:t xml:space="preserve"> </w:t>
            </w:r>
            <w:r w:rsidRPr="00DE11BA">
              <w:rPr>
                <w:b/>
                <w:sz w:val="24"/>
                <w:lang w:val="ru-RU"/>
              </w:rPr>
              <w:t>чтение»)</w:t>
            </w:r>
          </w:p>
        </w:tc>
      </w:tr>
      <w:tr w:rsidR="00DE11BA" w:rsidRPr="00BE1740" w:rsidTr="00DE11BA">
        <w:trPr>
          <w:trHeight w:val="6901"/>
        </w:trPr>
        <w:tc>
          <w:tcPr>
            <w:tcW w:w="1022" w:type="dxa"/>
            <w:tcBorders>
              <w:left w:val="single" w:sz="6" w:space="0" w:color="000000"/>
              <w:right w:val="single" w:sz="6" w:space="0" w:color="000000"/>
            </w:tcBorders>
          </w:tcPr>
          <w:p w:rsidR="00DE11BA" w:rsidRPr="00BE1740" w:rsidRDefault="00DE11BA" w:rsidP="00DE11BA">
            <w:pPr>
              <w:spacing w:line="276" w:lineRule="exact"/>
              <w:ind w:left="48"/>
              <w:jc w:val="center"/>
              <w:rPr>
                <w:b/>
                <w:i/>
                <w:sz w:val="24"/>
              </w:rPr>
            </w:pPr>
            <w:r w:rsidRPr="00BE1740">
              <w:rPr>
                <w:b/>
                <w:i/>
                <w:sz w:val="24"/>
              </w:rPr>
              <w:t>1</w:t>
            </w:r>
          </w:p>
        </w:tc>
        <w:tc>
          <w:tcPr>
            <w:tcW w:w="1682" w:type="dxa"/>
            <w:tcBorders>
              <w:left w:val="single" w:sz="6" w:space="0" w:color="000000"/>
            </w:tcBorders>
          </w:tcPr>
          <w:p w:rsidR="00DE11BA" w:rsidRPr="00BE1740" w:rsidRDefault="00DE11BA" w:rsidP="00DE11BA">
            <w:pPr>
              <w:ind w:left="590" w:right="310" w:hanging="228"/>
              <w:rPr>
                <w:b/>
                <w:sz w:val="24"/>
              </w:rPr>
            </w:pPr>
            <w:r w:rsidRPr="00BE1740">
              <w:rPr>
                <w:b/>
                <w:sz w:val="24"/>
              </w:rPr>
              <w:t>Развитие</w:t>
            </w:r>
            <w:r w:rsidRPr="00BE1740">
              <w:rPr>
                <w:b/>
                <w:spacing w:val="-57"/>
                <w:sz w:val="24"/>
              </w:rPr>
              <w:t xml:space="preserve"> </w:t>
            </w:r>
            <w:r w:rsidRPr="00BE1740">
              <w:rPr>
                <w:b/>
                <w:sz w:val="24"/>
              </w:rPr>
              <w:t>речи</w:t>
            </w:r>
            <w:r w:rsidRPr="00BE1740">
              <w:rPr>
                <w:b/>
                <w:spacing w:val="1"/>
                <w:sz w:val="24"/>
              </w:rPr>
              <w:t xml:space="preserve"> </w:t>
            </w:r>
            <w:r>
              <w:rPr>
                <w:b/>
                <w:sz w:val="24"/>
              </w:rPr>
              <w:t>(3</w:t>
            </w:r>
            <w:r w:rsidRPr="00BE1740">
              <w:rPr>
                <w:b/>
                <w:spacing w:val="-1"/>
                <w:sz w:val="24"/>
              </w:rPr>
              <w:t xml:space="preserve"> </w:t>
            </w:r>
            <w:r w:rsidRPr="00BE1740">
              <w:rPr>
                <w:b/>
                <w:sz w:val="24"/>
              </w:rPr>
              <w:t>ч.)</w:t>
            </w:r>
          </w:p>
        </w:tc>
        <w:tc>
          <w:tcPr>
            <w:tcW w:w="3542" w:type="dxa"/>
          </w:tcPr>
          <w:p w:rsidR="00DE11BA" w:rsidRPr="00DE11BA" w:rsidRDefault="00DE11BA" w:rsidP="00DE11BA">
            <w:pPr>
              <w:tabs>
                <w:tab w:val="left" w:pos="2229"/>
                <w:tab w:val="left" w:pos="2289"/>
              </w:tabs>
              <w:ind w:left="149" w:right="98"/>
              <w:jc w:val="both"/>
              <w:rPr>
                <w:sz w:val="24"/>
                <w:lang w:val="ru-RU"/>
              </w:rPr>
            </w:pPr>
            <w:r w:rsidRPr="00DE11BA">
              <w:rPr>
                <w:sz w:val="24"/>
                <w:lang w:val="ru-RU"/>
              </w:rPr>
              <w:t>Составление</w:t>
            </w:r>
            <w:r w:rsidRPr="00DE11BA">
              <w:rPr>
                <w:sz w:val="24"/>
                <w:lang w:val="ru-RU"/>
              </w:rPr>
              <w:tab/>
            </w:r>
            <w:r w:rsidRPr="00DE11BA">
              <w:rPr>
                <w:sz w:val="24"/>
                <w:lang w:val="ru-RU"/>
              </w:rPr>
              <w:tab/>
            </w:r>
            <w:r w:rsidRPr="00DE11BA">
              <w:rPr>
                <w:spacing w:val="-1"/>
                <w:sz w:val="24"/>
                <w:lang w:val="ru-RU"/>
              </w:rPr>
              <w:t>небольших</w:t>
            </w:r>
            <w:r w:rsidRPr="00DE11BA">
              <w:rPr>
                <w:spacing w:val="-58"/>
                <w:sz w:val="24"/>
                <w:lang w:val="ru-RU"/>
              </w:rPr>
              <w:t xml:space="preserve"> </w:t>
            </w:r>
            <w:r w:rsidRPr="00DE11BA">
              <w:rPr>
                <w:sz w:val="24"/>
                <w:lang w:val="ru-RU"/>
              </w:rPr>
              <w:t>рассказов</w:t>
            </w:r>
            <w:r w:rsidRPr="00DE11BA">
              <w:rPr>
                <w:spacing w:val="1"/>
                <w:sz w:val="24"/>
                <w:lang w:val="ru-RU"/>
              </w:rPr>
              <w:t xml:space="preserve"> </w:t>
            </w:r>
            <w:r w:rsidRPr="00DE11BA">
              <w:rPr>
                <w:sz w:val="24"/>
                <w:lang w:val="ru-RU"/>
              </w:rPr>
              <w:t>повествовательного</w:t>
            </w:r>
            <w:r w:rsidRPr="00DE11BA">
              <w:rPr>
                <w:spacing w:val="-57"/>
                <w:sz w:val="24"/>
                <w:lang w:val="ru-RU"/>
              </w:rPr>
              <w:t xml:space="preserve"> </w:t>
            </w:r>
            <w:r w:rsidRPr="00DE11BA">
              <w:rPr>
                <w:sz w:val="24"/>
                <w:lang w:val="ru-RU"/>
              </w:rPr>
              <w:t>характера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серии</w:t>
            </w:r>
            <w:r w:rsidRPr="00DE11BA">
              <w:rPr>
                <w:spacing w:val="1"/>
                <w:sz w:val="24"/>
                <w:lang w:val="ru-RU"/>
              </w:rPr>
              <w:t xml:space="preserve"> </w:t>
            </w:r>
            <w:r w:rsidRPr="00DE11BA">
              <w:rPr>
                <w:sz w:val="24"/>
                <w:lang w:val="ru-RU"/>
              </w:rPr>
              <w:t>сюжетных</w:t>
            </w:r>
            <w:r w:rsidRPr="00DE11BA">
              <w:rPr>
                <w:spacing w:val="-57"/>
                <w:sz w:val="24"/>
                <w:lang w:val="ru-RU"/>
              </w:rPr>
              <w:t xml:space="preserve"> </w:t>
            </w:r>
            <w:r w:rsidRPr="00DE11BA">
              <w:rPr>
                <w:sz w:val="24"/>
                <w:lang w:val="ru-RU"/>
              </w:rPr>
              <w:t>картинок,</w:t>
            </w:r>
            <w:r w:rsidRPr="00DE11BA">
              <w:rPr>
                <w:sz w:val="24"/>
                <w:lang w:val="ru-RU"/>
              </w:rPr>
              <w:tab/>
            </w:r>
            <w:r w:rsidRPr="00DE11BA">
              <w:rPr>
                <w:spacing w:val="-1"/>
                <w:sz w:val="24"/>
                <w:lang w:val="ru-RU"/>
              </w:rPr>
              <w:t>материалам</w:t>
            </w:r>
            <w:r w:rsidRPr="00DE11BA">
              <w:rPr>
                <w:spacing w:val="-58"/>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игр,</w:t>
            </w:r>
            <w:r w:rsidRPr="00DE11BA">
              <w:rPr>
                <w:spacing w:val="1"/>
                <w:sz w:val="24"/>
                <w:lang w:val="ru-RU"/>
              </w:rPr>
              <w:t xml:space="preserve"> </w:t>
            </w:r>
            <w:r w:rsidRPr="00DE11BA">
              <w:rPr>
                <w:sz w:val="24"/>
                <w:lang w:val="ru-RU"/>
              </w:rPr>
              <w:t>занятий,</w:t>
            </w:r>
            <w:r w:rsidRPr="00DE11BA">
              <w:rPr>
                <w:spacing w:val="1"/>
                <w:sz w:val="24"/>
                <w:lang w:val="ru-RU"/>
              </w:rPr>
              <w:t xml:space="preserve"> </w:t>
            </w:r>
            <w:r w:rsidRPr="00DE11BA">
              <w:rPr>
                <w:sz w:val="24"/>
                <w:lang w:val="ru-RU"/>
              </w:rPr>
              <w:t>наблюдений. Понимание текста</w:t>
            </w:r>
            <w:r w:rsidRPr="00DE11BA">
              <w:rPr>
                <w:spacing w:val="-57"/>
                <w:sz w:val="24"/>
                <w:lang w:val="ru-RU"/>
              </w:rPr>
              <w:t xml:space="preserve"> </w:t>
            </w:r>
            <w:r w:rsidRPr="00DE11BA">
              <w:rPr>
                <w:sz w:val="24"/>
                <w:lang w:val="ru-RU"/>
              </w:rPr>
              <w:t>при его прослушивании и при</w:t>
            </w:r>
            <w:r w:rsidRPr="00DE11BA">
              <w:rPr>
                <w:spacing w:val="1"/>
                <w:sz w:val="24"/>
                <w:lang w:val="ru-RU"/>
              </w:rPr>
              <w:t xml:space="preserve"> </w:t>
            </w:r>
            <w:r w:rsidRPr="00DE11BA">
              <w:rPr>
                <w:sz w:val="24"/>
                <w:lang w:val="ru-RU"/>
              </w:rPr>
              <w:t>самостоятельном</w:t>
            </w:r>
            <w:r w:rsidRPr="00DE11BA">
              <w:rPr>
                <w:spacing w:val="-4"/>
                <w:sz w:val="24"/>
                <w:lang w:val="ru-RU"/>
              </w:rPr>
              <w:t xml:space="preserve"> </w:t>
            </w:r>
            <w:r w:rsidRPr="00DE11BA">
              <w:rPr>
                <w:sz w:val="24"/>
                <w:lang w:val="ru-RU"/>
              </w:rPr>
              <w:t>чтении</w:t>
            </w:r>
            <w:r w:rsidRPr="00DE11BA">
              <w:rPr>
                <w:spacing w:val="-3"/>
                <w:sz w:val="24"/>
                <w:lang w:val="ru-RU"/>
              </w:rPr>
              <w:t xml:space="preserve"> </w:t>
            </w:r>
            <w:r w:rsidRPr="00DE11BA">
              <w:rPr>
                <w:sz w:val="24"/>
                <w:lang w:val="ru-RU"/>
              </w:rPr>
              <w:t>вслух.</w:t>
            </w:r>
          </w:p>
        </w:tc>
        <w:tc>
          <w:tcPr>
            <w:tcW w:w="5529" w:type="dxa"/>
          </w:tcPr>
          <w:p w:rsidR="00DE11BA" w:rsidRPr="00DE11BA" w:rsidRDefault="00DE11BA" w:rsidP="00DE11BA">
            <w:pPr>
              <w:ind w:left="153" w:right="98"/>
              <w:jc w:val="both"/>
              <w:rPr>
                <w:sz w:val="24"/>
                <w:lang w:val="ru-RU"/>
              </w:rPr>
            </w:pPr>
            <w:r w:rsidRPr="00DE11BA">
              <w:rPr>
                <w:sz w:val="24"/>
                <w:lang w:val="ru-RU"/>
              </w:rPr>
              <w:t>Работа с серией сюжетных картинок, выстроенных</w:t>
            </w:r>
            <w:r w:rsidRPr="00DE11BA">
              <w:rPr>
                <w:spacing w:val="-57"/>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правильной</w:t>
            </w:r>
            <w:r w:rsidRPr="00DE11BA">
              <w:rPr>
                <w:spacing w:val="1"/>
                <w:sz w:val="24"/>
                <w:lang w:val="ru-RU"/>
              </w:rPr>
              <w:t xml:space="preserve"> </w:t>
            </w:r>
            <w:r w:rsidRPr="00DE11BA">
              <w:rPr>
                <w:sz w:val="24"/>
                <w:lang w:val="ru-RU"/>
              </w:rPr>
              <w:t>последовательности:</w:t>
            </w:r>
            <w:r w:rsidRPr="00DE11BA">
              <w:rPr>
                <w:spacing w:val="1"/>
                <w:sz w:val="24"/>
                <w:lang w:val="ru-RU"/>
              </w:rPr>
              <w:t xml:space="preserve"> </w:t>
            </w:r>
            <w:r w:rsidRPr="00DE11BA">
              <w:rPr>
                <w:sz w:val="24"/>
                <w:lang w:val="ru-RU"/>
              </w:rPr>
              <w:t>анализ</w:t>
            </w:r>
            <w:r w:rsidRPr="00DE11BA">
              <w:rPr>
                <w:spacing w:val="-57"/>
                <w:sz w:val="24"/>
                <w:lang w:val="ru-RU"/>
              </w:rPr>
              <w:t xml:space="preserve"> </w:t>
            </w:r>
            <w:r w:rsidRPr="00DE11BA">
              <w:rPr>
                <w:sz w:val="24"/>
                <w:lang w:val="ru-RU"/>
              </w:rPr>
              <w:t>изображённых</w:t>
            </w:r>
            <w:r w:rsidRPr="00DE11BA">
              <w:rPr>
                <w:spacing w:val="1"/>
                <w:sz w:val="24"/>
                <w:lang w:val="ru-RU"/>
              </w:rPr>
              <w:t xml:space="preserve"> </w:t>
            </w:r>
            <w:r w:rsidRPr="00DE11BA">
              <w:rPr>
                <w:sz w:val="24"/>
                <w:lang w:val="ru-RU"/>
              </w:rPr>
              <w:t>событий,</w:t>
            </w:r>
            <w:r w:rsidRPr="00DE11BA">
              <w:rPr>
                <w:spacing w:val="1"/>
                <w:sz w:val="24"/>
                <w:lang w:val="ru-RU"/>
              </w:rPr>
              <w:t xml:space="preserve"> </w:t>
            </w:r>
            <w:r w:rsidRPr="00DE11BA">
              <w:rPr>
                <w:sz w:val="24"/>
                <w:lang w:val="ru-RU"/>
              </w:rPr>
              <w:t>обсуждение</w:t>
            </w:r>
            <w:r w:rsidRPr="00DE11BA">
              <w:rPr>
                <w:spacing w:val="1"/>
                <w:sz w:val="24"/>
                <w:lang w:val="ru-RU"/>
              </w:rPr>
              <w:t xml:space="preserve"> </w:t>
            </w:r>
            <w:r w:rsidRPr="00DE11BA">
              <w:rPr>
                <w:sz w:val="24"/>
                <w:lang w:val="ru-RU"/>
              </w:rPr>
              <w:t>сюжета,</w:t>
            </w:r>
            <w:r w:rsidRPr="00DE11BA">
              <w:rPr>
                <w:spacing w:val="-57"/>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устного</w:t>
            </w:r>
            <w:r w:rsidRPr="00DE11BA">
              <w:rPr>
                <w:spacing w:val="1"/>
                <w:sz w:val="24"/>
                <w:lang w:val="ru-RU"/>
              </w:rPr>
              <w:t xml:space="preserve"> </w:t>
            </w:r>
            <w:r w:rsidRPr="00DE11BA">
              <w:rPr>
                <w:sz w:val="24"/>
                <w:lang w:val="ru-RU"/>
              </w:rPr>
              <w:t>рассказа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картинки.</w:t>
            </w:r>
          </w:p>
          <w:p w:rsidR="00DE11BA" w:rsidRPr="00DE11BA" w:rsidRDefault="00DE11BA" w:rsidP="00DE11BA">
            <w:pPr>
              <w:tabs>
                <w:tab w:val="left" w:pos="1957"/>
                <w:tab w:val="left" w:pos="1988"/>
                <w:tab w:val="left" w:pos="3556"/>
                <w:tab w:val="left" w:pos="4214"/>
                <w:tab w:val="left" w:pos="5302"/>
              </w:tabs>
              <w:ind w:left="153" w:right="98"/>
              <w:jc w:val="both"/>
              <w:rPr>
                <w:sz w:val="24"/>
                <w:lang w:val="ru-RU"/>
              </w:rPr>
            </w:pPr>
            <w:r w:rsidRPr="00DE11BA">
              <w:rPr>
                <w:sz w:val="24"/>
                <w:lang w:val="ru-RU"/>
              </w:rPr>
              <w:t>Работа с серией сюжетных картинок с нарушенной</w:t>
            </w:r>
            <w:r w:rsidRPr="00DE11BA">
              <w:rPr>
                <w:spacing w:val="-57"/>
                <w:sz w:val="24"/>
                <w:lang w:val="ru-RU"/>
              </w:rPr>
              <w:t xml:space="preserve"> </w:t>
            </w:r>
            <w:r w:rsidRPr="00DE11BA">
              <w:rPr>
                <w:sz w:val="24"/>
                <w:lang w:val="ru-RU"/>
              </w:rPr>
              <w:t>последовательностью,</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изображённых</w:t>
            </w:r>
            <w:r w:rsidRPr="00DE11BA">
              <w:rPr>
                <w:spacing w:val="1"/>
                <w:sz w:val="24"/>
                <w:lang w:val="ru-RU"/>
              </w:rPr>
              <w:t xml:space="preserve"> </w:t>
            </w:r>
            <w:r w:rsidRPr="00DE11BA">
              <w:rPr>
                <w:sz w:val="24"/>
                <w:lang w:val="ru-RU"/>
              </w:rPr>
              <w:t>событий,</w:t>
            </w:r>
            <w:r w:rsidRPr="00DE11BA">
              <w:rPr>
                <w:sz w:val="24"/>
                <w:lang w:val="ru-RU"/>
              </w:rPr>
              <w:tab/>
              <w:t>установление</w:t>
            </w:r>
            <w:r w:rsidRPr="00DE11BA">
              <w:rPr>
                <w:sz w:val="24"/>
                <w:lang w:val="ru-RU"/>
              </w:rPr>
              <w:tab/>
            </w:r>
            <w:r w:rsidRPr="00DE11BA">
              <w:rPr>
                <w:sz w:val="24"/>
                <w:lang w:val="ru-RU"/>
              </w:rPr>
              <w:tab/>
            </w:r>
            <w:r w:rsidRPr="00DE11BA">
              <w:rPr>
                <w:spacing w:val="-1"/>
                <w:sz w:val="24"/>
                <w:lang w:val="ru-RU"/>
              </w:rPr>
              <w:t>правильной</w:t>
            </w:r>
            <w:r w:rsidRPr="00DE11BA">
              <w:rPr>
                <w:spacing w:val="-58"/>
                <w:sz w:val="24"/>
                <w:lang w:val="ru-RU"/>
              </w:rPr>
              <w:t xml:space="preserve"> </w:t>
            </w:r>
            <w:r w:rsidRPr="00DE11BA">
              <w:rPr>
                <w:sz w:val="24"/>
                <w:lang w:val="ru-RU"/>
              </w:rPr>
              <w:t>последовательности событий, объяснение ошибки</w:t>
            </w:r>
            <w:r w:rsidRPr="00DE11BA">
              <w:rPr>
                <w:spacing w:val="1"/>
                <w:sz w:val="24"/>
                <w:lang w:val="ru-RU"/>
              </w:rPr>
              <w:t xml:space="preserve"> </w:t>
            </w:r>
            <w:r w:rsidRPr="00DE11BA">
              <w:rPr>
                <w:sz w:val="24"/>
                <w:lang w:val="ru-RU"/>
              </w:rPr>
              <w:t>художника,</w:t>
            </w:r>
            <w:r w:rsidRPr="00DE11BA">
              <w:rPr>
                <w:sz w:val="24"/>
                <w:lang w:val="ru-RU"/>
              </w:rPr>
              <w:tab/>
            </w:r>
            <w:r w:rsidRPr="00DE11BA">
              <w:rPr>
                <w:sz w:val="24"/>
                <w:lang w:val="ru-RU"/>
              </w:rPr>
              <w:tab/>
              <w:t>внесение</w:t>
            </w:r>
            <w:r w:rsidRPr="00DE11BA">
              <w:rPr>
                <w:sz w:val="24"/>
                <w:lang w:val="ru-RU"/>
              </w:rPr>
              <w:tab/>
              <w:t>изменений</w:t>
            </w:r>
            <w:r w:rsidRPr="00DE11BA">
              <w:rPr>
                <w:sz w:val="24"/>
                <w:lang w:val="ru-RU"/>
              </w:rPr>
              <w:tab/>
            </w:r>
            <w:r w:rsidRPr="00DE11BA">
              <w:rPr>
                <w:spacing w:val="-1"/>
                <w:sz w:val="24"/>
                <w:lang w:val="ru-RU"/>
              </w:rPr>
              <w:t>в</w:t>
            </w:r>
            <w:r w:rsidRPr="00DE11BA">
              <w:rPr>
                <w:spacing w:val="-58"/>
                <w:sz w:val="24"/>
                <w:lang w:val="ru-RU"/>
              </w:rPr>
              <w:t xml:space="preserve"> </w:t>
            </w:r>
            <w:r w:rsidRPr="00DE11BA">
              <w:rPr>
                <w:sz w:val="24"/>
                <w:lang w:val="ru-RU"/>
              </w:rPr>
              <w:t>последовательность</w:t>
            </w:r>
            <w:r w:rsidRPr="00DE11BA">
              <w:rPr>
                <w:spacing w:val="1"/>
                <w:sz w:val="24"/>
                <w:lang w:val="ru-RU"/>
              </w:rPr>
              <w:t xml:space="preserve"> </w:t>
            </w:r>
            <w:r w:rsidRPr="00DE11BA">
              <w:rPr>
                <w:sz w:val="24"/>
                <w:lang w:val="ru-RU"/>
              </w:rPr>
              <w:t>картинок,</w:t>
            </w:r>
            <w:r w:rsidRPr="00DE11BA">
              <w:rPr>
                <w:spacing w:val="6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устного</w:t>
            </w:r>
            <w:r w:rsidRPr="00DE11BA">
              <w:rPr>
                <w:spacing w:val="1"/>
                <w:sz w:val="24"/>
                <w:lang w:val="ru-RU"/>
              </w:rPr>
              <w:t xml:space="preserve"> </w:t>
            </w:r>
            <w:r w:rsidRPr="00DE11BA">
              <w:rPr>
                <w:sz w:val="24"/>
                <w:lang w:val="ru-RU"/>
              </w:rPr>
              <w:t>рассказа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восстановленной</w:t>
            </w:r>
            <w:r w:rsidRPr="00DE11BA">
              <w:rPr>
                <w:spacing w:val="1"/>
                <w:sz w:val="24"/>
                <w:lang w:val="ru-RU"/>
              </w:rPr>
              <w:t xml:space="preserve"> </w:t>
            </w:r>
            <w:r w:rsidRPr="00DE11BA">
              <w:rPr>
                <w:sz w:val="24"/>
                <w:lang w:val="ru-RU"/>
              </w:rPr>
              <w:t>серии</w:t>
            </w:r>
            <w:r w:rsidRPr="00DE11BA">
              <w:rPr>
                <w:spacing w:val="-57"/>
                <w:sz w:val="24"/>
                <w:lang w:val="ru-RU"/>
              </w:rPr>
              <w:t xml:space="preserve"> </w:t>
            </w:r>
            <w:r w:rsidRPr="00DE11BA">
              <w:rPr>
                <w:sz w:val="24"/>
                <w:lang w:val="ru-RU"/>
              </w:rPr>
              <w:t>картинок.</w:t>
            </w:r>
          </w:p>
          <w:p w:rsidR="00DE11BA" w:rsidRPr="00DE11BA" w:rsidRDefault="00DE11BA" w:rsidP="00DE11BA">
            <w:pPr>
              <w:ind w:left="153" w:right="95"/>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составлению</w:t>
            </w:r>
            <w:r w:rsidRPr="00DE11BA">
              <w:rPr>
                <w:spacing w:val="1"/>
                <w:sz w:val="24"/>
                <w:lang w:val="ru-RU"/>
              </w:rPr>
              <w:t xml:space="preserve"> </w:t>
            </w:r>
            <w:r w:rsidRPr="00DE11BA">
              <w:rPr>
                <w:sz w:val="24"/>
                <w:lang w:val="ru-RU"/>
              </w:rPr>
              <w:t>небольших</w:t>
            </w:r>
            <w:r w:rsidRPr="00DE11BA">
              <w:rPr>
                <w:spacing w:val="1"/>
                <w:sz w:val="24"/>
                <w:lang w:val="ru-RU"/>
              </w:rPr>
              <w:t xml:space="preserve"> </w:t>
            </w:r>
            <w:r w:rsidRPr="00DE11BA">
              <w:rPr>
                <w:sz w:val="24"/>
                <w:lang w:val="ru-RU"/>
              </w:rPr>
              <w:t>рассказов</w:t>
            </w:r>
            <w:r w:rsidRPr="00DE11BA">
              <w:rPr>
                <w:spacing w:val="1"/>
                <w:sz w:val="24"/>
                <w:lang w:val="ru-RU"/>
              </w:rPr>
              <w:t xml:space="preserve"> </w:t>
            </w:r>
            <w:r w:rsidRPr="00DE11BA">
              <w:rPr>
                <w:sz w:val="24"/>
                <w:lang w:val="ru-RU"/>
              </w:rPr>
              <w:t>повествовательного</w:t>
            </w:r>
            <w:r w:rsidRPr="00DE11BA">
              <w:rPr>
                <w:spacing w:val="1"/>
                <w:sz w:val="24"/>
                <w:lang w:val="ru-RU"/>
              </w:rPr>
              <w:t xml:space="preserve"> </w:t>
            </w:r>
            <w:r w:rsidRPr="00DE11BA">
              <w:rPr>
                <w:sz w:val="24"/>
                <w:lang w:val="ru-RU"/>
              </w:rPr>
              <w:t>характера</w:t>
            </w:r>
            <w:r w:rsidRPr="00DE11BA">
              <w:rPr>
                <w:spacing w:val="-57"/>
                <w:sz w:val="24"/>
                <w:lang w:val="ru-RU"/>
              </w:rPr>
              <w:t xml:space="preserve"> </w:t>
            </w:r>
            <w:r w:rsidRPr="00DE11BA">
              <w:rPr>
                <w:sz w:val="24"/>
                <w:lang w:val="ru-RU"/>
              </w:rPr>
              <w:t>(например, рассказ о случаях из школьной жизни и</w:t>
            </w:r>
            <w:r w:rsidRPr="00DE11BA">
              <w:rPr>
                <w:spacing w:val="-57"/>
                <w:sz w:val="24"/>
                <w:lang w:val="ru-RU"/>
              </w:rPr>
              <w:t xml:space="preserve"> </w:t>
            </w:r>
            <w:r w:rsidRPr="00DE11BA">
              <w:rPr>
                <w:sz w:val="24"/>
                <w:lang w:val="ru-RU"/>
              </w:rPr>
              <w:t>т. д).</w:t>
            </w:r>
          </w:p>
          <w:p w:rsidR="00DE11BA" w:rsidRPr="00DE11BA" w:rsidRDefault="00DE11BA" w:rsidP="00DE11BA">
            <w:pPr>
              <w:ind w:left="153" w:right="100"/>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составлению</w:t>
            </w:r>
            <w:r w:rsidRPr="00DE11BA">
              <w:rPr>
                <w:spacing w:val="1"/>
                <w:sz w:val="24"/>
                <w:lang w:val="ru-RU"/>
              </w:rPr>
              <w:t xml:space="preserve"> </w:t>
            </w:r>
            <w:r w:rsidRPr="00DE11BA">
              <w:rPr>
                <w:sz w:val="24"/>
                <w:lang w:val="ru-RU"/>
              </w:rPr>
              <w:t>небольших</w:t>
            </w:r>
            <w:r w:rsidRPr="00DE11BA">
              <w:rPr>
                <w:spacing w:val="1"/>
                <w:sz w:val="24"/>
                <w:lang w:val="ru-RU"/>
              </w:rPr>
              <w:t xml:space="preserve"> </w:t>
            </w:r>
            <w:r w:rsidRPr="00DE11BA">
              <w:rPr>
                <w:sz w:val="24"/>
                <w:lang w:val="ru-RU"/>
              </w:rPr>
              <w:t>рассказов</w:t>
            </w:r>
            <w:r w:rsidRPr="00DE11BA">
              <w:rPr>
                <w:spacing w:val="1"/>
                <w:sz w:val="24"/>
                <w:lang w:val="ru-RU"/>
              </w:rPr>
              <w:t xml:space="preserve"> </w:t>
            </w:r>
            <w:r w:rsidRPr="00DE11BA">
              <w:rPr>
                <w:sz w:val="24"/>
                <w:lang w:val="ru-RU"/>
              </w:rPr>
              <w:t>описательного</w:t>
            </w:r>
            <w:r w:rsidRPr="00DE11BA">
              <w:rPr>
                <w:spacing w:val="1"/>
                <w:sz w:val="24"/>
                <w:lang w:val="ru-RU"/>
              </w:rPr>
              <w:t xml:space="preserve"> </w:t>
            </w:r>
            <w:r w:rsidRPr="00DE11BA">
              <w:rPr>
                <w:sz w:val="24"/>
                <w:lang w:val="ru-RU"/>
              </w:rPr>
              <w:t>характера</w:t>
            </w:r>
            <w:r w:rsidRPr="00DE11BA">
              <w:rPr>
                <w:spacing w:val="1"/>
                <w:sz w:val="24"/>
                <w:lang w:val="ru-RU"/>
              </w:rPr>
              <w:t xml:space="preserve"> </w:t>
            </w:r>
            <w:r w:rsidRPr="00DE11BA">
              <w:rPr>
                <w:sz w:val="24"/>
                <w:lang w:val="ru-RU"/>
              </w:rPr>
              <w:t>(например,</w:t>
            </w:r>
            <w:r w:rsidRPr="00DE11BA">
              <w:rPr>
                <w:spacing w:val="1"/>
                <w:sz w:val="24"/>
                <w:lang w:val="ru-RU"/>
              </w:rPr>
              <w:t xml:space="preserve"> </w:t>
            </w:r>
            <w:r w:rsidRPr="00DE11BA">
              <w:rPr>
                <w:sz w:val="24"/>
                <w:lang w:val="ru-RU"/>
              </w:rPr>
              <w:t>описание как результат совместных наблюдений,</w:t>
            </w:r>
            <w:r w:rsidRPr="00DE11BA">
              <w:rPr>
                <w:spacing w:val="1"/>
                <w:sz w:val="24"/>
                <w:lang w:val="ru-RU"/>
              </w:rPr>
              <w:t xml:space="preserve"> </w:t>
            </w:r>
            <w:r w:rsidRPr="00DE11BA">
              <w:rPr>
                <w:sz w:val="24"/>
                <w:lang w:val="ru-RU"/>
              </w:rPr>
              <w:t>описание</w:t>
            </w:r>
            <w:r w:rsidRPr="00DE11BA">
              <w:rPr>
                <w:spacing w:val="-2"/>
                <w:sz w:val="24"/>
                <w:lang w:val="ru-RU"/>
              </w:rPr>
              <w:t xml:space="preserve"> </w:t>
            </w:r>
            <w:r w:rsidRPr="00DE11BA">
              <w:rPr>
                <w:sz w:val="24"/>
                <w:lang w:val="ru-RU"/>
              </w:rPr>
              <w:t>модели звукового</w:t>
            </w:r>
            <w:r w:rsidRPr="00DE11BA">
              <w:rPr>
                <w:spacing w:val="-2"/>
                <w:sz w:val="24"/>
                <w:lang w:val="ru-RU"/>
              </w:rPr>
              <w:t xml:space="preserve"> </w:t>
            </w:r>
            <w:r w:rsidRPr="00DE11BA">
              <w:rPr>
                <w:sz w:val="24"/>
                <w:lang w:val="ru-RU"/>
              </w:rPr>
              <w:t>состава</w:t>
            </w:r>
            <w:r w:rsidRPr="00DE11BA">
              <w:rPr>
                <w:spacing w:val="-2"/>
                <w:sz w:val="24"/>
                <w:lang w:val="ru-RU"/>
              </w:rPr>
              <w:t xml:space="preserve"> </w:t>
            </w:r>
            <w:r w:rsidRPr="00DE11BA">
              <w:rPr>
                <w:sz w:val="24"/>
                <w:lang w:val="ru-RU"/>
              </w:rPr>
              <w:t>слова</w:t>
            </w:r>
            <w:r w:rsidRPr="00DE11BA">
              <w:rPr>
                <w:spacing w:val="-2"/>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т</w:t>
            </w:r>
            <w:r w:rsidRPr="00DE11BA">
              <w:rPr>
                <w:spacing w:val="-1"/>
                <w:sz w:val="24"/>
                <w:lang w:val="ru-RU"/>
              </w:rPr>
              <w:t xml:space="preserve"> </w:t>
            </w:r>
            <w:proofErr w:type="gramStart"/>
            <w:r w:rsidRPr="00DE11BA">
              <w:rPr>
                <w:sz w:val="24"/>
                <w:lang w:val="ru-RU"/>
              </w:rPr>
              <w:t>д</w:t>
            </w:r>
            <w:r w:rsidRPr="00DE11BA">
              <w:rPr>
                <w:spacing w:val="-1"/>
                <w:sz w:val="24"/>
                <w:lang w:val="ru-RU"/>
              </w:rPr>
              <w:t xml:space="preserve"> </w:t>
            </w:r>
            <w:r w:rsidRPr="00DE11BA">
              <w:rPr>
                <w:sz w:val="24"/>
                <w:lang w:val="ru-RU"/>
              </w:rPr>
              <w:t>)</w:t>
            </w:r>
            <w:proofErr w:type="gramEnd"/>
            <w:r w:rsidRPr="00DE11BA">
              <w:rPr>
                <w:sz w:val="24"/>
                <w:lang w:val="ru-RU"/>
              </w:rPr>
              <w:t>.</w:t>
            </w:r>
          </w:p>
          <w:p w:rsidR="00DE11BA" w:rsidRPr="00DE11BA" w:rsidRDefault="00DE11BA" w:rsidP="00DE11BA">
            <w:pPr>
              <w:spacing w:before="1"/>
              <w:ind w:left="153" w:right="101"/>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короткого</w:t>
            </w:r>
            <w:r w:rsidRPr="00DE11BA">
              <w:rPr>
                <w:spacing w:val="1"/>
                <w:sz w:val="24"/>
                <w:lang w:val="ru-RU"/>
              </w:rPr>
              <w:t xml:space="preserve"> </w:t>
            </w:r>
            <w:r w:rsidRPr="00DE11BA">
              <w:rPr>
                <w:sz w:val="24"/>
                <w:lang w:val="ru-RU"/>
              </w:rPr>
              <w:t>рассказа</w:t>
            </w:r>
            <w:r w:rsidRPr="00DE11BA">
              <w:rPr>
                <w:spacing w:val="-2"/>
                <w:sz w:val="24"/>
                <w:lang w:val="ru-RU"/>
              </w:rPr>
              <w:t xml:space="preserve"> </w:t>
            </w:r>
            <w:r w:rsidRPr="00DE11BA">
              <w:rPr>
                <w:sz w:val="24"/>
                <w:lang w:val="ru-RU"/>
              </w:rPr>
              <w:t>по опорным</w:t>
            </w:r>
            <w:r w:rsidRPr="00DE11BA">
              <w:rPr>
                <w:spacing w:val="-2"/>
                <w:sz w:val="24"/>
                <w:lang w:val="ru-RU"/>
              </w:rPr>
              <w:t xml:space="preserve"> </w:t>
            </w:r>
            <w:r w:rsidRPr="00DE11BA">
              <w:rPr>
                <w:sz w:val="24"/>
                <w:lang w:val="ru-RU"/>
              </w:rPr>
              <w:t>словам.</w:t>
            </w:r>
          </w:p>
          <w:p w:rsidR="00DE11BA" w:rsidRPr="00DE11BA" w:rsidRDefault="00DE11BA" w:rsidP="00DE11BA">
            <w:pPr>
              <w:spacing w:line="270" w:lineRule="atLeast"/>
              <w:ind w:left="153" w:right="100"/>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совместного</w:t>
            </w:r>
            <w:r w:rsidRPr="00DE11BA">
              <w:rPr>
                <w:spacing w:val="1"/>
                <w:sz w:val="24"/>
                <w:lang w:val="ru-RU"/>
              </w:rPr>
              <w:t xml:space="preserve"> </w:t>
            </w:r>
            <w:r w:rsidRPr="00DE11BA">
              <w:rPr>
                <w:sz w:val="24"/>
                <w:lang w:val="ru-RU"/>
              </w:rPr>
              <w:t>составления</w:t>
            </w:r>
            <w:r w:rsidRPr="00DE11BA">
              <w:rPr>
                <w:spacing w:val="17"/>
                <w:sz w:val="24"/>
                <w:lang w:val="ru-RU"/>
              </w:rPr>
              <w:t xml:space="preserve"> </w:t>
            </w:r>
            <w:r w:rsidRPr="00DE11BA">
              <w:rPr>
                <w:sz w:val="24"/>
                <w:lang w:val="ru-RU"/>
              </w:rPr>
              <w:t>рассказов,</w:t>
            </w:r>
            <w:r w:rsidRPr="00DE11BA">
              <w:rPr>
                <w:spacing w:val="17"/>
                <w:sz w:val="24"/>
                <w:lang w:val="ru-RU"/>
              </w:rPr>
              <w:t xml:space="preserve"> </w:t>
            </w:r>
            <w:r w:rsidRPr="00DE11BA">
              <w:rPr>
                <w:sz w:val="24"/>
                <w:lang w:val="ru-RU"/>
              </w:rPr>
              <w:t>объяснение</w:t>
            </w:r>
            <w:r w:rsidRPr="00DE11BA">
              <w:rPr>
                <w:spacing w:val="16"/>
                <w:sz w:val="24"/>
                <w:lang w:val="ru-RU"/>
              </w:rPr>
              <w:t xml:space="preserve"> </w:t>
            </w:r>
            <w:r w:rsidRPr="00DE11BA">
              <w:rPr>
                <w:sz w:val="24"/>
                <w:lang w:val="ru-RU"/>
              </w:rPr>
              <w:t>уместности</w:t>
            </w:r>
          </w:p>
        </w:tc>
        <w:tc>
          <w:tcPr>
            <w:tcW w:w="3960" w:type="dxa"/>
          </w:tcPr>
          <w:p w:rsidR="00DE11BA" w:rsidRPr="00DE11BA" w:rsidRDefault="00DE11BA" w:rsidP="00DE11BA">
            <w:pPr>
              <w:ind w:left="149" w:firstLine="50"/>
              <w:rPr>
                <w:b/>
                <w:sz w:val="24"/>
                <w:lang w:val="ru-RU"/>
              </w:rPr>
            </w:pPr>
            <w:hyperlink r:id="rId7">
              <w:r w:rsidRPr="00BE1740">
                <w:rPr>
                  <w:b/>
                  <w:color w:val="0087CC"/>
                  <w:spacing w:val="-1"/>
                  <w:sz w:val="24"/>
                  <w:u w:val="thick" w:color="0087CC"/>
                </w:rPr>
                <w:t>http</w:t>
              </w:r>
              <w:r w:rsidRPr="00DE11BA">
                <w:rPr>
                  <w:b/>
                  <w:color w:val="0087CC"/>
                  <w:spacing w:val="-1"/>
                  <w:sz w:val="24"/>
                  <w:u w:val="thick" w:color="0087CC"/>
                  <w:lang w:val="ru-RU"/>
                </w:rPr>
                <w:t>://</w:t>
              </w:r>
              <w:r w:rsidRPr="00BE1740">
                <w:rPr>
                  <w:b/>
                  <w:color w:val="0087CC"/>
                  <w:spacing w:val="-1"/>
                  <w:sz w:val="24"/>
                  <w:u w:val="thick" w:color="0087CC"/>
                </w:rPr>
                <w:t>elementy</w:t>
              </w:r>
              <w:r w:rsidRPr="00DE11BA">
                <w:rPr>
                  <w:b/>
                  <w:color w:val="0087CC"/>
                  <w:spacing w:val="-1"/>
                  <w:sz w:val="24"/>
                  <w:u w:val="thick" w:color="0087CC"/>
                  <w:lang w:val="ru-RU"/>
                </w:rPr>
                <w:t>.</w:t>
              </w:r>
              <w:r w:rsidRPr="00BE1740">
                <w:rPr>
                  <w:b/>
                  <w:color w:val="0087CC"/>
                  <w:spacing w:val="-1"/>
                  <w:sz w:val="24"/>
                  <w:u w:val="thick" w:color="0087CC"/>
                </w:rPr>
                <w:t>ru</w:t>
              </w:r>
              <w:r w:rsidRPr="00DE11BA">
                <w:rPr>
                  <w:b/>
                  <w:color w:val="0087CC"/>
                  <w:spacing w:val="-1"/>
                  <w:sz w:val="24"/>
                  <w:u w:val="thick" w:color="0087CC"/>
                  <w:lang w:val="ru-RU"/>
                </w:rPr>
                <w:t>/</w:t>
              </w:r>
              <w:r w:rsidRPr="00BE1740">
                <w:rPr>
                  <w:b/>
                  <w:color w:val="0087CC"/>
                  <w:spacing w:val="-1"/>
                  <w:sz w:val="24"/>
                  <w:u w:val="thick" w:color="0087CC"/>
                </w:rPr>
                <w:t>email</w:t>
              </w:r>
            </w:hyperlink>
            <w:r w:rsidRPr="00DE11BA">
              <w:rPr>
                <w:b/>
                <w:color w:val="0087CC"/>
                <w:spacing w:val="-57"/>
                <w:sz w:val="24"/>
                <w:lang w:val="ru-RU"/>
              </w:rPr>
              <w:t xml:space="preserve"> </w:t>
            </w:r>
            <w:hyperlink r:id="rId8">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clow</w:t>
              </w:r>
              <w:r w:rsidRPr="00DE11BA">
                <w:rPr>
                  <w:b/>
                  <w:color w:val="0087CC"/>
                  <w:sz w:val="24"/>
                  <w:u w:val="thick" w:color="0087CC"/>
                  <w:lang w:val="ru-RU"/>
                </w:rPr>
                <w:t>.</w:t>
              </w:r>
              <w:r w:rsidRPr="00BE1740">
                <w:rPr>
                  <w:b/>
                  <w:color w:val="0087CC"/>
                  <w:sz w:val="24"/>
                  <w:u w:val="thick" w:color="0087CC"/>
                </w:rPr>
                <w:t>ru</w:t>
              </w:r>
            </w:hyperlink>
          </w:p>
          <w:p w:rsidR="00DE11BA" w:rsidRPr="00BE1740" w:rsidRDefault="00DE11BA" w:rsidP="00DE11BA">
            <w:pPr>
              <w:tabs>
                <w:tab w:val="left" w:pos="3668"/>
              </w:tabs>
              <w:ind w:left="149" w:right="-15"/>
              <w:rPr>
                <w:b/>
                <w:sz w:val="24"/>
              </w:rPr>
            </w:pPr>
            <w:hyperlink r:id="rId9">
              <w:r w:rsidRPr="00BE1740">
                <w:rPr>
                  <w:b/>
                  <w:color w:val="0087CC"/>
                  <w:sz w:val="24"/>
                  <w:u w:val="thick" w:color="0087CC"/>
                </w:rPr>
                <w:t>http://school-collection.edu.ru</w:t>
              </w:r>
            </w:hyperlink>
            <w:r w:rsidRPr="00BE1740">
              <w:rPr>
                <w:b/>
                <w:color w:val="0087CC"/>
                <w:spacing w:val="1"/>
                <w:sz w:val="24"/>
              </w:rPr>
              <w:t xml:space="preserve"> </w:t>
            </w:r>
            <w:hyperlink r:id="rId10">
              <w:r w:rsidRPr="00BE1740">
                <w:rPr>
                  <w:b/>
                  <w:color w:val="0087CC"/>
                  <w:sz w:val="24"/>
                  <w:u w:val="thick" w:color="0087CC"/>
                </w:rPr>
                <w:t>http://www.uchportal.ru</w:t>
              </w:r>
            </w:hyperlink>
            <w:r w:rsidRPr="00BE1740">
              <w:rPr>
                <w:b/>
                <w:color w:val="0087CC"/>
                <w:spacing w:val="1"/>
                <w:sz w:val="24"/>
              </w:rPr>
              <w:t xml:space="preserve"> </w:t>
            </w:r>
            <w:hyperlink r:id="rId11">
              <w:r w:rsidRPr="00BE1740">
                <w:rPr>
                  <w:b/>
                  <w:color w:val="0087CC"/>
                  <w:sz w:val="24"/>
                  <w:u w:val="thick" w:color="0087CC"/>
                </w:rPr>
                <w:t>http://school-collection.edu.ru</w:t>
              </w:r>
            </w:hyperlink>
            <w:r w:rsidRPr="00BE1740">
              <w:rPr>
                <w:b/>
                <w:color w:val="0087CC"/>
                <w:spacing w:val="1"/>
                <w:sz w:val="24"/>
              </w:rPr>
              <w:t xml:space="preserve"> </w:t>
            </w:r>
            <w:hyperlink r:id="rId12">
              <w:r w:rsidRPr="00BE1740">
                <w:rPr>
                  <w:b/>
                  <w:color w:val="0087CC"/>
                  <w:sz w:val="24"/>
                  <w:u w:val="thick" w:color="0087CC"/>
                </w:rPr>
                <w:t>http://nachalka.info</w:t>
              </w:r>
            </w:hyperlink>
            <w:r w:rsidRPr="00BE1740">
              <w:rPr>
                <w:b/>
                <w:color w:val="0087CC"/>
                <w:spacing w:val="1"/>
                <w:sz w:val="24"/>
              </w:rPr>
              <w:t xml:space="preserve"> </w:t>
            </w:r>
            <w:hyperlink r:id="rId13">
              <w:r w:rsidRPr="00BE1740">
                <w:rPr>
                  <w:b/>
                  <w:color w:val="0087CC"/>
                  <w:sz w:val="24"/>
                  <w:u w:val="thick" w:color="0087CC"/>
                </w:rPr>
                <w:t>http://www.openclass.ru</w:t>
              </w:r>
            </w:hyperlink>
            <w:r w:rsidRPr="00BE1740">
              <w:rPr>
                <w:b/>
                <w:color w:val="0087CC"/>
                <w:spacing w:val="1"/>
                <w:sz w:val="24"/>
              </w:rPr>
              <w:t xml:space="preserve"> </w:t>
            </w:r>
            <w:hyperlink r:id="rId14">
              <w:r w:rsidRPr="00BE1740">
                <w:rPr>
                  <w:b/>
                  <w:color w:val="0087CC"/>
                  <w:sz w:val="24"/>
                  <w:u w:val="thick" w:color="0087CC"/>
                </w:rPr>
                <w:t>http://www.classmag.ru</w:t>
              </w:r>
            </w:hyperlink>
            <w:r w:rsidRPr="00BE1740">
              <w:rPr>
                <w:b/>
                <w:color w:val="0087CC"/>
                <w:spacing w:val="1"/>
                <w:sz w:val="24"/>
              </w:rPr>
              <w:t xml:space="preserve"> </w:t>
            </w:r>
            <w:hyperlink r:id="rId15">
              <w:r w:rsidRPr="00BE1740">
                <w:rPr>
                  <w:b/>
                  <w:color w:val="0000FF"/>
                  <w:sz w:val="24"/>
                  <w:u w:val="thick" w:color="0000FF"/>
                </w:rPr>
                <w:t>http://www.mat-eshka.com</w:t>
              </w:r>
            </w:hyperlink>
            <w:r w:rsidRPr="00BE1740">
              <w:rPr>
                <w:b/>
                <w:color w:val="0000FF"/>
                <w:spacing w:val="1"/>
                <w:sz w:val="24"/>
              </w:rPr>
              <w:t xml:space="preserve"> </w:t>
            </w:r>
            <w:hyperlink r:id="rId16">
              <w:r w:rsidRPr="00BE1740">
                <w:rPr>
                  <w:b/>
                  <w:color w:val="0087CC"/>
                  <w:sz w:val="24"/>
                  <w:u w:val="thick" w:color="0087CC"/>
                </w:rPr>
                <w:t>http://www.solnet.ee</w:t>
              </w:r>
            </w:hyperlink>
            <w:r w:rsidRPr="00BE1740">
              <w:rPr>
                <w:b/>
                <w:color w:val="0087CC"/>
                <w:spacing w:val="1"/>
                <w:sz w:val="24"/>
              </w:rPr>
              <w:t xml:space="preserve"> </w:t>
            </w:r>
            <w:hyperlink r:id="rId17">
              <w:r w:rsidRPr="00BE1740">
                <w:rPr>
                  <w:b/>
                  <w:color w:val="0087CC"/>
                  <w:sz w:val="24"/>
                  <w:u w:val="thick" w:color="0087CC"/>
                </w:rPr>
                <w:t>http://nsc.1september.ru</w:t>
              </w:r>
            </w:hyperlink>
            <w:r w:rsidRPr="00BE1740">
              <w:rPr>
                <w:b/>
                <w:color w:val="0087CC"/>
                <w:spacing w:val="1"/>
                <w:sz w:val="24"/>
              </w:rPr>
              <w:t xml:space="preserve"> </w:t>
            </w:r>
            <w:hyperlink r:id="rId18">
              <w:r w:rsidRPr="00BE1740">
                <w:rPr>
                  <w:b/>
                  <w:color w:val="0087CC"/>
                  <w:sz w:val="24"/>
                  <w:u w:val="thick" w:color="0087CC"/>
                </w:rPr>
                <w:t>http://viki.rdf.ru</w:t>
              </w:r>
            </w:hyperlink>
            <w:r w:rsidRPr="00BE1740">
              <w:rPr>
                <w:b/>
                <w:color w:val="0087CC"/>
                <w:spacing w:val="1"/>
                <w:sz w:val="24"/>
              </w:rPr>
              <w:t xml:space="preserve"> </w:t>
            </w:r>
            <w:hyperlink r:id="rId19">
              <w:r w:rsidRPr="00BE1740">
                <w:rPr>
                  <w:b/>
                  <w:color w:val="0087CC"/>
                  <w:sz w:val="24"/>
                  <w:u w:val="thick" w:color="0087CC"/>
                </w:rPr>
                <w:t>http://www.nachalka.com/photo</w:t>
              </w:r>
            </w:hyperlink>
            <w:r w:rsidRPr="00BE1740">
              <w:rPr>
                <w:b/>
                <w:color w:val="0087CC"/>
                <w:sz w:val="24"/>
              </w:rPr>
              <w:tab/>
            </w:r>
            <w:hyperlink r:id="rId20">
              <w:r w:rsidRPr="00BE1740">
                <w:rPr>
                  <w:b/>
                  <w:color w:val="0087CC"/>
                  <w:spacing w:val="-1"/>
                  <w:sz w:val="24"/>
                  <w:u w:val="thick" w:color="0087CC"/>
                </w:rPr>
                <w:t>htt</w:t>
              </w:r>
            </w:hyperlink>
            <w:r w:rsidRPr="00BE1740">
              <w:rPr>
                <w:b/>
                <w:color w:val="0087CC"/>
                <w:spacing w:val="-57"/>
                <w:sz w:val="24"/>
              </w:rPr>
              <w:t xml:space="preserve"> </w:t>
            </w:r>
            <w:hyperlink r:id="rId21">
              <w:r w:rsidRPr="00BE1740">
                <w:rPr>
                  <w:b/>
                  <w:color w:val="0087CC"/>
                  <w:sz w:val="24"/>
                  <w:u w:val="thick" w:color="0087CC"/>
                </w:rPr>
                <w:t>p://bomoonlight.ru/azbuka</w:t>
              </w:r>
            </w:hyperlink>
            <w:r w:rsidRPr="00BE1740">
              <w:rPr>
                <w:b/>
                <w:color w:val="0087CC"/>
                <w:spacing w:val="1"/>
                <w:sz w:val="24"/>
              </w:rPr>
              <w:t xml:space="preserve"> </w:t>
            </w:r>
            <w:hyperlink r:id="rId22">
              <w:r w:rsidRPr="00BE1740">
                <w:rPr>
                  <w:b/>
                  <w:color w:val="0087CC"/>
                  <w:sz w:val="24"/>
                  <w:u w:val="thick" w:color="0087CC"/>
                </w:rPr>
                <w:t>http://stranamasterov.ru</w:t>
              </w:r>
            </w:hyperlink>
            <w:r w:rsidRPr="00BE1740">
              <w:rPr>
                <w:b/>
                <w:color w:val="0087CC"/>
                <w:spacing w:val="1"/>
                <w:sz w:val="24"/>
              </w:rPr>
              <w:t xml:space="preserve"> </w:t>
            </w:r>
            <w:hyperlink r:id="rId23">
              <w:r w:rsidRPr="00BE1740">
                <w:rPr>
                  <w:b/>
                  <w:color w:val="0087CC"/>
                  <w:sz w:val="24"/>
                  <w:u w:val="thick" w:color="0087CC"/>
                </w:rPr>
                <w:t>http://www.it-n.ru</w:t>
              </w:r>
            </w:hyperlink>
            <w:r w:rsidRPr="00BE1740">
              <w:rPr>
                <w:b/>
                <w:color w:val="0087CC"/>
                <w:spacing w:val="1"/>
                <w:sz w:val="24"/>
              </w:rPr>
              <w:t xml:space="preserve"> </w:t>
            </w:r>
            <w:hyperlink r:id="rId24">
              <w:r w:rsidRPr="00BE1740">
                <w:rPr>
                  <w:b/>
                  <w:color w:val="0087CC"/>
                  <w:sz w:val="24"/>
                  <w:u w:val="thick" w:color="0087CC"/>
                </w:rPr>
                <w:t>http://interneturok.ru</w:t>
              </w:r>
            </w:hyperlink>
          </w:p>
          <w:p w:rsidR="00DE11BA" w:rsidRPr="00BE1740" w:rsidRDefault="00DE11BA" w:rsidP="00DE11BA">
            <w:pPr>
              <w:ind w:left="149" w:right="667"/>
              <w:rPr>
                <w:b/>
                <w:sz w:val="24"/>
              </w:rPr>
            </w:pPr>
            <w:hyperlink r:id="rId25">
              <w:r w:rsidRPr="00BE1740">
                <w:rPr>
                  <w:b/>
                  <w:color w:val="0087CC"/>
                  <w:sz w:val="24"/>
                  <w:u w:val="thick" w:color="0087CC"/>
                </w:rPr>
                <w:t>http://eor-np.ru</w:t>
              </w:r>
            </w:hyperlink>
            <w:r w:rsidRPr="00BE1740">
              <w:rPr>
                <w:b/>
                <w:color w:val="0087CC"/>
                <w:spacing w:val="1"/>
                <w:sz w:val="24"/>
              </w:rPr>
              <w:t xml:space="preserve"> </w:t>
            </w:r>
            <w:hyperlink r:id="rId26">
              <w:r w:rsidRPr="00BE1740">
                <w:rPr>
                  <w:b/>
                  <w:color w:val="0087CC"/>
                  <w:sz w:val="24"/>
                  <w:u w:val="thick" w:color="0087CC"/>
                </w:rPr>
                <w:t>http://window.edu.ru</w:t>
              </w:r>
            </w:hyperlink>
            <w:r w:rsidRPr="00BE1740">
              <w:rPr>
                <w:b/>
                <w:color w:val="0087CC"/>
                <w:spacing w:val="1"/>
                <w:sz w:val="24"/>
              </w:rPr>
              <w:t xml:space="preserve"> </w:t>
            </w:r>
            <w:hyperlink r:id="rId27">
              <w:r w:rsidRPr="00BE1740">
                <w:rPr>
                  <w:b/>
                  <w:color w:val="0087CC"/>
                  <w:sz w:val="24"/>
                  <w:u w:val="thick" w:color="0087CC"/>
                </w:rPr>
                <w:t>http://numi.ru/3130</w:t>
              </w:r>
            </w:hyperlink>
            <w:r w:rsidRPr="00BE1740">
              <w:rPr>
                <w:b/>
                <w:color w:val="0087CC"/>
                <w:spacing w:val="1"/>
                <w:sz w:val="24"/>
              </w:rPr>
              <w:t xml:space="preserve"> </w:t>
            </w:r>
            <w:hyperlink r:id="rId28">
              <w:r w:rsidRPr="00BE1740">
                <w:rPr>
                  <w:b/>
                  <w:color w:val="0087CC"/>
                  <w:sz w:val="24"/>
                  <w:u w:val="thick" w:color="0087CC"/>
                </w:rPr>
                <w:t>http://www.metodkabinet.eu</w:t>
              </w:r>
              <w:r w:rsidRPr="00BE1740">
                <w:rPr>
                  <w:b/>
                  <w:color w:val="0087CC"/>
                  <w:sz w:val="24"/>
                </w:rPr>
                <w:t xml:space="preserve"> </w:t>
              </w:r>
            </w:hyperlink>
            <w:r w:rsidRPr="00BE1740">
              <w:rPr>
                <w:b/>
                <w:color w:val="333333"/>
                <w:sz w:val="24"/>
              </w:rPr>
              <w:t>–</w:t>
            </w:r>
            <w:r w:rsidRPr="00BE1740">
              <w:rPr>
                <w:b/>
                <w:color w:val="333333"/>
                <w:spacing w:val="-58"/>
                <w:sz w:val="24"/>
              </w:rPr>
              <w:t xml:space="preserve"> </w:t>
            </w:r>
            <w:hyperlink r:id="rId29">
              <w:r w:rsidRPr="00BE1740">
                <w:rPr>
                  <w:b/>
                  <w:color w:val="0087CC"/>
                  <w:sz w:val="24"/>
                  <w:u w:val="thick" w:color="0087CC"/>
                </w:rPr>
                <w:t>http://pedsovet.su</w:t>
              </w:r>
            </w:hyperlink>
            <w:r w:rsidRPr="00BE1740">
              <w:rPr>
                <w:b/>
                <w:color w:val="0087CC"/>
                <w:spacing w:val="1"/>
                <w:sz w:val="24"/>
              </w:rPr>
              <w:t xml:space="preserve"> </w:t>
            </w:r>
            <w:hyperlink r:id="rId30">
              <w:r w:rsidRPr="00BE1740">
                <w:rPr>
                  <w:b/>
                  <w:color w:val="0087CC"/>
                  <w:sz w:val="24"/>
                  <w:u w:val="thick" w:color="0087CC"/>
                </w:rPr>
                <w:t>http://musabiqe.edu.az</w:t>
              </w:r>
              <w:r w:rsidRPr="00BE1740">
                <w:rPr>
                  <w:b/>
                  <w:color w:val="0087CC"/>
                  <w:sz w:val="24"/>
                </w:rPr>
                <w:t xml:space="preserve"> </w:t>
              </w:r>
            </w:hyperlink>
            <w:r w:rsidRPr="00BE1740">
              <w:rPr>
                <w:b/>
                <w:color w:val="333333"/>
                <w:sz w:val="24"/>
              </w:rPr>
              <w:t>–</w:t>
            </w:r>
            <w:r w:rsidRPr="00BE1740">
              <w:rPr>
                <w:b/>
                <w:color w:val="333333"/>
                <w:spacing w:val="1"/>
                <w:sz w:val="24"/>
              </w:rPr>
              <w:t xml:space="preserve"> </w:t>
            </w:r>
            <w:hyperlink r:id="rId31">
              <w:r w:rsidRPr="00BE1740">
                <w:rPr>
                  <w:b/>
                  <w:color w:val="0087CC"/>
                  <w:sz w:val="24"/>
                  <w:u w:val="thick" w:color="0087CC"/>
                </w:rPr>
                <w:t>http://www.4stupeni.ru</w:t>
              </w:r>
              <w:r w:rsidRPr="00BE1740">
                <w:rPr>
                  <w:b/>
                  <w:color w:val="0087CC"/>
                  <w:sz w:val="24"/>
                </w:rPr>
                <w:t xml:space="preserve"> </w:t>
              </w:r>
            </w:hyperlink>
            <w:r w:rsidRPr="00BE1740">
              <w:rPr>
                <w:b/>
                <w:color w:val="333333"/>
                <w:sz w:val="24"/>
              </w:rPr>
              <w:t>–</w:t>
            </w:r>
          </w:p>
          <w:p w:rsidR="00DE11BA" w:rsidRPr="00BE1740" w:rsidRDefault="00DE11BA" w:rsidP="00DE11BA">
            <w:pPr>
              <w:spacing w:before="1" w:line="257" w:lineRule="exact"/>
              <w:ind w:left="149"/>
              <w:rPr>
                <w:b/>
                <w:sz w:val="24"/>
              </w:rPr>
            </w:pPr>
            <w:hyperlink r:id="rId32">
              <w:r w:rsidRPr="00BE1740">
                <w:rPr>
                  <w:b/>
                  <w:color w:val="0087CC"/>
                  <w:sz w:val="24"/>
                  <w:u w:val="thick" w:color="0087CC"/>
                </w:rPr>
                <w:t>http://trudovik.ucoz.ua</w:t>
              </w:r>
              <w:r w:rsidRPr="00BE1740">
                <w:rPr>
                  <w:b/>
                  <w:color w:val="0087CC"/>
                  <w:spacing w:val="-8"/>
                  <w:sz w:val="24"/>
                </w:rPr>
                <w:t xml:space="preserve"> </w:t>
              </w:r>
            </w:hyperlink>
            <w:r w:rsidRPr="00BE1740">
              <w:rPr>
                <w:b/>
                <w:color w:val="333333"/>
                <w:sz w:val="24"/>
              </w:rPr>
              <w:t>–</w:t>
            </w:r>
          </w:p>
        </w:tc>
      </w:tr>
    </w:tbl>
    <w:p w:rsidR="00DE11BA" w:rsidRDefault="00DE11BA" w:rsidP="00DE11BA">
      <w:pPr>
        <w:spacing w:before="90"/>
        <w:rPr>
          <w:sz w:val="24"/>
        </w:rPr>
      </w:pPr>
    </w:p>
    <w:p w:rsidR="00DE11BA" w:rsidRPr="00BE1740" w:rsidRDefault="00DE11BA" w:rsidP="00DE11BA">
      <w:pPr>
        <w:spacing w:line="257" w:lineRule="exact"/>
        <w:rPr>
          <w:sz w:val="24"/>
        </w:rPr>
        <w:sectPr w:rsidR="00DE11BA" w:rsidRPr="00BE1740" w:rsidSect="00DE11BA">
          <w:footerReference w:type="default" r:id="rId33"/>
          <w:pgSz w:w="16840" w:h="11910" w:orient="landscape"/>
          <w:pgMar w:top="284"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8"/>
        <w:gridCol w:w="1676"/>
        <w:gridCol w:w="3546"/>
        <w:gridCol w:w="5528"/>
        <w:gridCol w:w="3971"/>
      </w:tblGrid>
      <w:tr w:rsidR="00DE11BA" w:rsidRPr="00BE1740" w:rsidTr="00EF0B46">
        <w:trPr>
          <w:trHeight w:val="1662"/>
        </w:trPr>
        <w:tc>
          <w:tcPr>
            <w:tcW w:w="1018" w:type="dxa"/>
            <w:tcBorders>
              <w:left w:val="single" w:sz="6" w:space="0" w:color="000000"/>
              <w:bottom w:val="single" w:sz="8" w:space="0" w:color="000000"/>
              <w:right w:val="single" w:sz="6" w:space="0" w:color="000000"/>
            </w:tcBorders>
          </w:tcPr>
          <w:p w:rsidR="00DE11BA" w:rsidRPr="00BE1740" w:rsidRDefault="00DE11BA" w:rsidP="00EF0B46">
            <w:pPr>
              <w:rPr>
                <w:sz w:val="24"/>
              </w:rPr>
            </w:pPr>
          </w:p>
        </w:tc>
        <w:tc>
          <w:tcPr>
            <w:tcW w:w="1676" w:type="dxa"/>
            <w:tcBorders>
              <w:left w:val="single" w:sz="6" w:space="0" w:color="000000"/>
              <w:bottom w:val="single" w:sz="8" w:space="0" w:color="000000"/>
            </w:tcBorders>
          </w:tcPr>
          <w:p w:rsidR="00DE11BA" w:rsidRPr="00BE1740" w:rsidRDefault="00DE11BA" w:rsidP="00EF0B46">
            <w:pPr>
              <w:rPr>
                <w:sz w:val="24"/>
              </w:rPr>
            </w:pPr>
          </w:p>
        </w:tc>
        <w:tc>
          <w:tcPr>
            <w:tcW w:w="3546" w:type="dxa"/>
            <w:tcBorders>
              <w:bottom w:val="single" w:sz="8" w:space="0" w:color="000000"/>
            </w:tcBorders>
          </w:tcPr>
          <w:p w:rsidR="00DE11BA" w:rsidRPr="00BE1740" w:rsidRDefault="00DE11BA" w:rsidP="00EF0B46">
            <w:pPr>
              <w:rPr>
                <w:sz w:val="24"/>
              </w:rPr>
            </w:pPr>
          </w:p>
        </w:tc>
        <w:tc>
          <w:tcPr>
            <w:tcW w:w="5528" w:type="dxa"/>
            <w:tcBorders>
              <w:bottom w:val="single" w:sz="12" w:space="0" w:color="000000"/>
            </w:tcBorders>
          </w:tcPr>
          <w:p w:rsidR="00DE11BA" w:rsidRPr="00DE11BA" w:rsidRDefault="00DE11BA" w:rsidP="00EF0B46">
            <w:pPr>
              <w:ind w:left="163" w:right="87"/>
              <w:jc w:val="both"/>
              <w:rPr>
                <w:sz w:val="24"/>
                <w:lang w:val="ru-RU"/>
              </w:rPr>
            </w:pPr>
            <w:r w:rsidRPr="00DE11BA">
              <w:rPr>
                <w:sz w:val="24"/>
                <w:lang w:val="ru-RU"/>
              </w:rPr>
              <w:t>или</w:t>
            </w:r>
            <w:r w:rsidRPr="00DE11BA">
              <w:rPr>
                <w:spacing w:val="1"/>
                <w:sz w:val="24"/>
                <w:lang w:val="ru-RU"/>
              </w:rPr>
              <w:t xml:space="preserve"> </w:t>
            </w:r>
            <w:r w:rsidRPr="00DE11BA">
              <w:rPr>
                <w:sz w:val="24"/>
                <w:lang w:val="ru-RU"/>
              </w:rPr>
              <w:t>неуместности</w:t>
            </w:r>
            <w:r w:rsidRPr="00DE11BA">
              <w:rPr>
                <w:spacing w:val="1"/>
                <w:sz w:val="24"/>
                <w:lang w:val="ru-RU"/>
              </w:rPr>
              <w:t xml:space="preserve"> </w:t>
            </w:r>
            <w:r w:rsidRPr="00DE11BA">
              <w:rPr>
                <w:sz w:val="24"/>
                <w:lang w:val="ru-RU"/>
              </w:rPr>
              <w:t>использования</w:t>
            </w:r>
            <w:r w:rsidRPr="00DE11BA">
              <w:rPr>
                <w:spacing w:val="1"/>
                <w:sz w:val="24"/>
                <w:lang w:val="ru-RU"/>
              </w:rPr>
              <w:t xml:space="preserve"> </w:t>
            </w:r>
            <w:r w:rsidRPr="00DE11BA">
              <w:rPr>
                <w:sz w:val="24"/>
                <w:lang w:val="ru-RU"/>
              </w:rPr>
              <w:t>тех</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иных</w:t>
            </w:r>
            <w:r w:rsidRPr="00DE11BA">
              <w:rPr>
                <w:spacing w:val="1"/>
                <w:sz w:val="24"/>
                <w:lang w:val="ru-RU"/>
              </w:rPr>
              <w:t xml:space="preserve"> </w:t>
            </w:r>
            <w:r w:rsidRPr="00DE11BA">
              <w:rPr>
                <w:sz w:val="24"/>
                <w:lang w:val="ru-RU"/>
              </w:rPr>
              <w:t>речевых средств, участие в диалоге, высказывание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обоснование</w:t>
            </w:r>
            <w:r w:rsidRPr="00DE11BA">
              <w:rPr>
                <w:spacing w:val="-1"/>
                <w:sz w:val="24"/>
                <w:lang w:val="ru-RU"/>
              </w:rPr>
              <w:t xml:space="preserve"> </w:t>
            </w:r>
            <w:r w:rsidRPr="00DE11BA">
              <w:rPr>
                <w:sz w:val="24"/>
                <w:lang w:val="ru-RU"/>
              </w:rPr>
              <w:t>своей</w:t>
            </w:r>
            <w:r w:rsidRPr="00DE11BA">
              <w:rPr>
                <w:spacing w:val="-1"/>
                <w:sz w:val="24"/>
                <w:lang w:val="ru-RU"/>
              </w:rPr>
              <w:t xml:space="preserve"> </w:t>
            </w:r>
            <w:r w:rsidRPr="00DE11BA">
              <w:rPr>
                <w:sz w:val="24"/>
                <w:lang w:val="ru-RU"/>
              </w:rPr>
              <w:t>точки зрения.</w:t>
            </w:r>
          </w:p>
          <w:p w:rsidR="00DE11BA" w:rsidRPr="00DE11BA" w:rsidRDefault="00DE11BA" w:rsidP="00EF0B46">
            <w:pPr>
              <w:ind w:left="163" w:right="90"/>
              <w:jc w:val="both"/>
              <w:rPr>
                <w:sz w:val="24"/>
                <w:lang w:val="ru-RU"/>
              </w:rPr>
            </w:pPr>
            <w:r w:rsidRPr="00DE11BA">
              <w:rPr>
                <w:sz w:val="24"/>
                <w:lang w:val="ru-RU"/>
              </w:rPr>
              <w:t>Слушание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понимание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прослушивании.</w:t>
            </w:r>
          </w:p>
        </w:tc>
        <w:tc>
          <w:tcPr>
            <w:tcW w:w="3971" w:type="dxa"/>
            <w:tcBorders>
              <w:bottom w:val="single" w:sz="12" w:space="0" w:color="000000"/>
            </w:tcBorders>
          </w:tcPr>
          <w:p w:rsidR="00DE11BA" w:rsidRPr="00BE1740" w:rsidRDefault="00DE11BA" w:rsidP="00EF0B46">
            <w:pPr>
              <w:spacing w:line="259" w:lineRule="auto"/>
              <w:ind w:left="22" w:right="49" w:firstLine="139"/>
              <w:rPr>
                <w:b/>
                <w:sz w:val="24"/>
              </w:rPr>
            </w:pPr>
            <w:hyperlink r:id="rId34">
              <w:r w:rsidRPr="00BE1740">
                <w:rPr>
                  <w:b/>
                  <w:color w:val="0087CC"/>
                  <w:sz w:val="24"/>
                  <w:u w:val="thick" w:color="0087CC"/>
                </w:rPr>
                <w:t>http://www.proshkolu.ru</w:t>
              </w:r>
            </w:hyperlink>
            <w:r w:rsidRPr="00BE1740">
              <w:rPr>
                <w:b/>
                <w:color w:val="0087CC"/>
                <w:spacing w:val="1"/>
                <w:sz w:val="24"/>
              </w:rPr>
              <w:t xml:space="preserve"> </w:t>
            </w:r>
            <w:hyperlink r:id="rId35">
              <w:r w:rsidRPr="00BE1740">
                <w:rPr>
                  <w:b/>
                  <w:color w:val="0000FF"/>
                  <w:sz w:val="24"/>
                  <w:u w:val="thick" w:color="0000FF"/>
                </w:rPr>
                <w:t>http://www.umk-</w:t>
              </w:r>
            </w:hyperlink>
            <w:r w:rsidRPr="00BE1740">
              <w:rPr>
                <w:b/>
                <w:color w:val="0000FF"/>
                <w:spacing w:val="1"/>
                <w:sz w:val="24"/>
              </w:rPr>
              <w:t xml:space="preserve"> </w:t>
            </w:r>
            <w:hyperlink r:id="rId36">
              <w:r w:rsidRPr="00BE1740">
                <w:rPr>
                  <w:b/>
                  <w:color w:val="0000FF"/>
                  <w:spacing w:val="-1"/>
                  <w:sz w:val="24"/>
                  <w:u w:val="thick" w:color="0000FF"/>
                </w:rPr>
                <w:t>garmoniya.ru/electronic_support/russ</w:t>
              </w:r>
            </w:hyperlink>
          </w:p>
          <w:p w:rsidR="00DE11BA" w:rsidRPr="00BE1740" w:rsidRDefault="00DE11BA" w:rsidP="00EF0B46">
            <w:pPr>
              <w:spacing w:before="17"/>
              <w:ind w:left="22"/>
              <w:rPr>
                <w:b/>
                <w:sz w:val="24"/>
              </w:rPr>
            </w:pPr>
            <w:hyperlink r:id="rId37">
              <w:r w:rsidRPr="00BE1740">
                <w:rPr>
                  <w:b/>
                  <w:color w:val="0000FF"/>
                  <w:sz w:val="24"/>
                  <w:u w:val="thick" w:color="0000FF"/>
                </w:rPr>
                <w:t>_electron.php</w:t>
              </w:r>
            </w:hyperlink>
          </w:p>
        </w:tc>
        <w:bookmarkStart w:id="0" w:name="_GoBack"/>
        <w:bookmarkEnd w:id="0"/>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275"/>
        </w:trPr>
        <w:tc>
          <w:tcPr>
            <w:tcW w:w="1015" w:type="dxa"/>
            <w:tcBorders>
              <w:left w:val="single" w:sz="6" w:space="0" w:color="000000"/>
              <w:bottom w:val="nil"/>
              <w:right w:val="single" w:sz="6" w:space="0" w:color="000000"/>
            </w:tcBorders>
          </w:tcPr>
          <w:p w:rsidR="00DE11BA" w:rsidRPr="00BE1740" w:rsidRDefault="00DE11BA" w:rsidP="00EF0B46">
            <w:pPr>
              <w:spacing w:line="255" w:lineRule="exact"/>
              <w:ind w:left="45"/>
              <w:jc w:val="center"/>
              <w:rPr>
                <w:b/>
                <w:i/>
                <w:sz w:val="24"/>
              </w:rPr>
            </w:pPr>
            <w:r>
              <w:rPr>
                <w:b/>
                <w:i/>
                <w:sz w:val="24"/>
              </w:rPr>
              <w:lastRenderedPageBreak/>
              <w:t>2</w:t>
            </w:r>
          </w:p>
        </w:tc>
        <w:tc>
          <w:tcPr>
            <w:tcW w:w="1678" w:type="dxa"/>
            <w:tcBorders>
              <w:left w:val="single" w:sz="6" w:space="0" w:color="000000"/>
              <w:bottom w:val="nil"/>
              <w:right w:val="single" w:sz="6" w:space="0" w:color="000000"/>
            </w:tcBorders>
          </w:tcPr>
          <w:p w:rsidR="00DE11BA" w:rsidRPr="00BE1740" w:rsidRDefault="00DE11BA" w:rsidP="00EF0B46">
            <w:pPr>
              <w:spacing w:line="255" w:lineRule="exact"/>
              <w:ind w:left="294" w:right="242"/>
              <w:jc w:val="center"/>
              <w:rPr>
                <w:b/>
                <w:sz w:val="24"/>
              </w:rPr>
            </w:pPr>
            <w:r w:rsidRPr="00BE1740">
              <w:rPr>
                <w:b/>
                <w:sz w:val="24"/>
              </w:rPr>
              <w:t>Фонетика</w:t>
            </w:r>
          </w:p>
        </w:tc>
        <w:tc>
          <w:tcPr>
            <w:tcW w:w="3545" w:type="dxa"/>
            <w:tcBorders>
              <w:left w:val="single" w:sz="6" w:space="0" w:color="000000"/>
              <w:bottom w:val="nil"/>
            </w:tcBorders>
          </w:tcPr>
          <w:p w:rsidR="00DE11BA" w:rsidRPr="00BE1740" w:rsidRDefault="00DE11BA" w:rsidP="00EF0B46">
            <w:pPr>
              <w:tabs>
                <w:tab w:val="left" w:pos="1011"/>
                <w:tab w:val="left" w:pos="1808"/>
              </w:tabs>
              <w:spacing w:line="255" w:lineRule="exact"/>
              <w:ind w:left="151"/>
              <w:rPr>
                <w:sz w:val="24"/>
              </w:rPr>
            </w:pPr>
            <w:r w:rsidRPr="00BE1740">
              <w:rPr>
                <w:sz w:val="24"/>
              </w:rPr>
              <w:t>Звуки</w:t>
            </w:r>
            <w:r w:rsidRPr="00BE1740">
              <w:rPr>
                <w:sz w:val="24"/>
              </w:rPr>
              <w:tab/>
              <w:t>речи.</w:t>
            </w:r>
            <w:r w:rsidRPr="00BE1740">
              <w:rPr>
                <w:sz w:val="24"/>
              </w:rPr>
              <w:tab/>
              <w:t>Интонационное</w:t>
            </w:r>
          </w:p>
        </w:tc>
        <w:tc>
          <w:tcPr>
            <w:tcW w:w="5671" w:type="dxa"/>
            <w:tcBorders>
              <w:bottom w:val="nil"/>
            </w:tcBorders>
          </w:tcPr>
          <w:p w:rsidR="00DE11BA" w:rsidRPr="00DE11BA" w:rsidRDefault="00DE11BA" w:rsidP="00EF0B46">
            <w:pPr>
              <w:tabs>
                <w:tab w:val="left" w:pos="1312"/>
                <w:tab w:val="left" w:pos="2864"/>
                <w:tab w:val="left" w:pos="3974"/>
                <w:tab w:val="left" w:pos="4675"/>
                <w:tab w:val="left" w:pos="5324"/>
              </w:tabs>
              <w:spacing w:line="255" w:lineRule="exact"/>
              <w:ind w:left="151"/>
              <w:rPr>
                <w:sz w:val="24"/>
                <w:lang w:val="ru-RU"/>
              </w:rPr>
            </w:pPr>
            <w:r w:rsidRPr="00DE11BA">
              <w:rPr>
                <w:sz w:val="24"/>
                <w:lang w:val="ru-RU"/>
              </w:rPr>
              <w:t>Игровое</w:t>
            </w:r>
            <w:r w:rsidRPr="00DE11BA">
              <w:rPr>
                <w:sz w:val="24"/>
                <w:lang w:val="ru-RU"/>
              </w:rPr>
              <w:tab/>
              <w:t>упражнение</w:t>
            </w:r>
            <w:r w:rsidRPr="00DE11BA">
              <w:rPr>
                <w:sz w:val="24"/>
                <w:lang w:val="ru-RU"/>
              </w:rPr>
              <w:tab/>
              <w:t>«Скажи</w:t>
            </w:r>
            <w:r w:rsidRPr="00DE11BA">
              <w:rPr>
                <w:sz w:val="24"/>
                <w:lang w:val="ru-RU"/>
              </w:rPr>
              <w:tab/>
              <w:t>так,</w:t>
            </w:r>
            <w:r w:rsidRPr="00DE11BA">
              <w:rPr>
                <w:sz w:val="24"/>
                <w:lang w:val="ru-RU"/>
              </w:rPr>
              <w:tab/>
              <w:t>как</w:t>
            </w:r>
            <w:r w:rsidRPr="00DE11BA">
              <w:rPr>
                <w:sz w:val="24"/>
                <w:lang w:val="ru-RU"/>
              </w:rPr>
              <w:tab/>
              <w:t>я»</w:t>
            </w:r>
          </w:p>
        </w:tc>
        <w:tc>
          <w:tcPr>
            <w:tcW w:w="3826" w:type="dxa"/>
            <w:vMerge w:val="restart"/>
          </w:tcPr>
          <w:p w:rsidR="00DE11BA" w:rsidRPr="00DE11BA" w:rsidRDefault="00DE11BA" w:rsidP="00EF0B46">
            <w:pPr>
              <w:rPr>
                <w:sz w:val="24"/>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spacing w:line="246" w:lineRule="exact"/>
              <w:ind w:left="289" w:right="242"/>
              <w:jc w:val="center"/>
              <w:rPr>
                <w:b/>
                <w:sz w:val="24"/>
                <w:lang w:val="ru-RU"/>
              </w:rPr>
            </w:pPr>
            <w:r>
              <w:rPr>
                <w:b/>
                <w:sz w:val="24"/>
              </w:rPr>
              <w:t>(27</w:t>
            </w:r>
            <w:r w:rsidRPr="00BE1740">
              <w:rPr>
                <w:b/>
                <w:spacing w:val="-1"/>
                <w:sz w:val="24"/>
              </w:rPr>
              <w:t xml:space="preserve"> </w:t>
            </w:r>
            <w:r w:rsidRPr="00BE1740">
              <w:rPr>
                <w:b/>
                <w:sz w:val="24"/>
              </w:rPr>
              <w:t>ч.)</w:t>
            </w:r>
          </w:p>
        </w:tc>
        <w:tc>
          <w:tcPr>
            <w:tcW w:w="3545" w:type="dxa"/>
            <w:tcBorders>
              <w:top w:val="nil"/>
              <w:left w:val="single" w:sz="6" w:space="0" w:color="000000"/>
              <w:bottom w:val="nil"/>
            </w:tcBorders>
          </w:tcPr>
          <w:p w:rsidR="00DE11BA" w:rsidRPr="00BE1740" w:rsidRDefault="00DE11BA" w:rsidP="00EF0B46">
            <w:pPr>
              <w:tabs>
                <w:tab w:val="left" w:pos="1539"/>
                <w:tab w:val="left" w:pos="2388"/>
                <w:tab w:val="left" w:pos="2800"/>
              </w:tabs>
              <w:spacing w:line="246" w:lineRule="exact"/>
              <w:ind w:left="151"/>
              <w:rPr>
                <w:sz w:val="24"/>
              </w:rPr>
            </w:pPr>
            <w:r w:rsidRPr="00BE1740">
              <w:rPr>
                <w:sz w:val="24"/>
              </w:rPr>
              <w:t>выделение</w:t>
            </w:r>
            <w:r w:rsidRPr="00BE1740">
              <w:rPr>
                <w:sz w:val="24"/>
              </w:rPr>
              <w:tab/>
              <w:t>звука</w:t>
            </w:r>
            <w:r w:rsidRPr="00BE1740">
              <w:rPr>
                <w:sz w:val="24"/>
              </w:rPr>
              <w:tab/>
              <w:t>в</w:t>
            </w:r>
            <w:r w:rsidRPr="00BE1740">
              <w:rPr>
                <w:sz w:val="24"/>
              </w:rPr>
              <w:tab/>
              <w:t>слове.</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(отрабатывается</w:t>
            </w:r>
            <w:r w:rsidRPr="00BE1740">
              <w:rPr>
                <w:spacing w:val="3"/>
                <w:sz w:val="24"/>
              </w:rPr>
              <w:t xml:space="preserve"> </w:t>
            </w:r>
            <w:r w:rsidRPr="00BE1740">
              <w:rPr>
                <w:sz w:val="24"/>
              </w:rPr>
              <w:t>умение</w:t>
            </w:r>
            <w:r w:rsidRPr="00BE1740">
              <w:rPr>
                <w:spacing w:val="61"/>
                <w:sz w:val="24"/>
              </w:rPr>
              <w:t xml:space="preserve"> </w:t>
            </w:r>
            <w:r w:rsidRPr="00BE1740">
              <w:rPr>
                <w:sz w:val="24"/>
              </w:rPr>
              <w:t>воспроизводить</w:t>
            </w:r>
            <w:r w:rsidRPr="00BE1740">
              <w:rPr>
                <w:spacing w:val="64"/>
                <w:sz w:val="24"/>
              </w:rPr>
              <w:t xml:space="preserve"> </w:t>
            </w:r>
            <w:r w:rsidRPr="00BE1740">
              <w:rPr>
                <w:sz w:val="24"/>
              </w:rPr>
              <w:t>заданный</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Определение</w:t>
            </w:r>
            <w:r w:rsidRPr="00BE1740">
              <w:rPr>
                <w:spacing w:val="59"/>
                <w:sz w:val="24"/>
              </w:rPr>
              <w:t xml:space="preserve"> </w:t>
            </w:r>
            <w:r w:rsidRPr="00BE1740">
              <w:rPr>
                <w:sz w:val="24"/>
              </w:rPr>
              <w:t>частотного</w:t>
            </w:r>
            <w:r w:rsidRPr="00BE1740">
              <w:rPr>
                <w:spacing w:val="1"/>
                <w:sz w:val="24"/>
              </w:rPr>
              <w:t xml:space="preserve"> </w:t>
            </w:r>
            <w:r w:rsidRPr="00BE1740">
              <w:rPr>
                <w:sz w:val="24"/>
              </w:rPr>
              <w:t>звука</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учителем</w:t>
            </w:r>
            <w:r w:rsidRPr="00DE11BA">
              <w:rPr>
                <w:spacing w:val="14"/>
                <w:sz w:val="24"/>
                <w:lang w:val="ru-RU"/>
              </w:rPr>
              <w:t xml:space="preserve"> </w:t>
            </w:r>
            <w:r w:rsidRPr="00DE11BA">
              <w:rPr>
                <w:sz w:val="24"/>
                <w:lang w:val="ru-RU"/>
              </w:rPr>
              <w:t>образец</w:t>
            </w:r>
            <w:r w:rsidRPr="00DE11BA">
              <w:rPr>
                <w:spacing w:val="14"/>
                <w:sz w:val="24"/>
                <w:lang w:val="ru-RU"/>
              </w:rPr>
              <w:t xml:space="preserve"> </w:t>
            </w:r>
            <w:r w:rsidRPr="00DE11BA">
              <w:rPr>
                <w:sz w:val="24"/>
                <w:lang w:val="ru-RU"/>
              </w:rPr>
              <w:t>интонационного</w:t>
            </w:r>
            <w:r w:rsidRPr="00DE11BA">
              <w:rPr>
                <w:spacing w:val="14"/>
                <w:sz w:val="24"/>
                <w:lang w:val="ru-RU"/>
              </w:rPr>
              <w:t xml:space="preserve"> </w:t>
            </w:r>
            <w:r w:rsidRPr="00DE11BA">
              <w:rPr>
                <w:sz w:val="24"/>
                <w:lang w:val="ru-RU"/>
              </w:rPr>
              <w:t>выделения</w:t>
            </w:r>
            <w:r w:rsidRPr="00DE11BA">
              <w:rPr>
                <w:spacing w:val="13"/>
                <w:sz w:val="24"/>
                <w:lang w:val="ru-RU"/>
              </w:rPr>
              <w:t xml:space="preserve"> </w:t>
            </w:r>
            <w:r w:rsidRPr="00DE11BA">
              <w:rPr>
                <w:sz w:val="24"/>
                <w:lang w:val="ru-RU"/>
              </w:rPr>
              <w:t>звука</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491"/>
                <w:tab w:val="left" w:pos="2311"/>
              </w:tabs>
              <w:spacing w:line="246" w:lineRule="exact"/>
              <w:ind w:left="151"/>
              <w:rPr>
                <w:sz w:val="24"/>
              </w:rPr>
            </w:pPr>
            <w:r w:rsidRPr="00BE1740">
              <w:rPr>
                <w:sz w:val="24"/>
              </w:rPr>
              <w:t>в</w:t>
            </w:r>
            <w:r w:rsidRPr="00BE1740">
              <w:rPr>
                <w:sz w:val="24"/>
              </w:rPr>
              <w:tab/>
              <w:t>стихотворении.</w:t>
            </w:r>
            <w:r w:rsidRPr="00BE1740">
              <w:rPr>
                <w:sz w:val="24"/>
              </w:rPr>
              <w:tab/>
              <w:t>Называние</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в</w:t>
            </w:r>
            <w:r w:rsidRPr="00BE1740">
              <w:rPr>
                <w:spacing w:val="-3"/>
                <w:sz w:val="24"/>
              </w:rPr>
              <w:t xml:space="preserve"> </w:t>
            </w:r>
            <w:r w:rsidRPr="00BE1740">
              <w:rPr>
                <w:sz w:val="24"/>
              </w:rPr>
              <w:t>слове).</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tabs>
                <w:tab w:val="left" w:pos="921"/>
                <w:tab w:val="left" w:pos="1338"/>
                <w:tab w:val="left" w:pos="2652"/>
              </w:tabs>
              <w:spacing w:line="246" w:lineRule="exact"/>
              <w:ind w:left="151"/>
              <w:rPr>
                <w:sz w:val="24"/>
              </w:rPr>
            </w:pPr>
            <w:r w:rsidRPr="00BE1740">
              <w:rPr>
                <w:sz w:val="24"/>
              </w:rPr>
              <w:t>слов</w:t>
            </w:r>
            <w:r w:rsidRPr="00BE1740">
              <w:rPr>
                <w:sz w:val="24"/>
              </w:rPr>
              <w:tab/>
              <w:t>с</w:t>
            </w:r>
            <w:r w:rsidRPr="00BE1740">
              <w:rPr>
                <w:sz w:val="24"/>
              </w:rPr>
              <w:tab/>
              <w:t>заданным</w:t>
            </w:r>
            <w:r w:rsidRPr="00BE1740">
              <w:rPr>
                <w:sz w:val="24"/>
              </w:rPr>
              <w:tab/>
              <w:t>звуком.</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Игровое</w:t>
            </w:r>
            <w:r w:rsidRPr="00DE11BA">
              <w:rPr>
                <w:spacing w:val="14"/>
                <w:sz w:val="24"/>
                <w:lang w:val="ru-RU"/>
              </w:rPr>
              <w:t xml:space="preserve"> </w:t>
            </w:r>
            <w:r w:rsidRPr="00DE11BA">
              <w:rPr>
                <w:sz w:val="24"/>
                <w:lang w:val="ru-RU"/>
              </w:rPr>
              <w:t>упражнение</w:t>
            </w:r>
            <w:r w:rsidRPr="00DE11BA">
              <w:rPr>
                <w:spacing w:val="76"/>
                <w:sz w:val="24"/>
                <w:lang w:val="ru-RU"/>
              </w:rPr>
              <w:t xml:space="preserve"> </w:t>
            </w:r>
            <w:r w:rsidRPr="00DE11BA">
              <w:rPr>
                <w:sz w:val="24"/>
                <w:lang w:val="ru-RU"/>
              </w:rPr>
              <w:t>«Есть</w:t>
            </w:r>
            <w:r w:rsidRPr="00DE11BA">
              <w:rPr>
                <w:spacing w:val="76"/>
                <w:sz w:val="24"/>
                <w:lang w:val="ru-RU"/>
              </w:rPr>
              <w:t xml:space="preserve"> </w:t>
            </w:r>
            <w:r w:rsidRPr="00DE11BA">
              <w:rPr>
                <w:sz w:val="24"/>
                <w:lang w:val="ru-RU"/>
              </w:rPr>
              <w:t>ли</w:t>
            </w:r>
            <w:r w:rsidRPr="00DE11BA">
              <w:rPr>
                <w:spacing w:val="76"/>
                <w:sz w:val="24"/>
                <w:lang w:val="ru-RU"/>
              </w:rPr>
              <w:t xml:space="preserve"> </w:t>
            </w:r>
            <w:r w:rsidRPr="00DE11BA">
              <w:rPr>
                <w:sz w:val="24"/>
                <w:lang w:val="ru-RU"/>
              </w:rPr>
              <w:t>в</w:t>
            </w:r>
            <w:r w:rsidRPr="00DE11BA">
              <w:rPr>
                <w:spacing w:val="74"/>
                <w:sz w:val="24"/>
                <w:lang w:val="ru-RU"/>
              </w:rPr>
              <w:t xml:space="preserve"> </w:t>
            </w:r>
            <w:r w:rsidRPr="00DE11BA">
              <w:rPr>
                <w:sz w:val="24"/>
                <w:lang w:val="ru-RU"/>
              </w:rPr>
              <w:t>слове</w:t>
            </w:r>
            <w:r w:rsidRPr="00DE11BA">
              <w:rPr>
                <w:spacing w:val="74"/>
                <w:sz w:val="24"/>
                <w:lang w:val="ru-RU"/>
              </w:rPr>
              <w:t xml:space="preserve"> </w:t>
            </w:r>
            <w:r w:rsidRPr="00DE11BA">
              <w:rPr>
                <w:sz w:val="24"/>
                <w:lang w:val="ru-RU"/>
              </w:rPr>
              <w:t>заданный</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2148"/>
                <w:tab w:val="left" w:pos="3182"/>
              </w:tabs>
              <w:spacing w:line="246" w:lineRule="exact"/>
              <w:ind w:left="151"/>
              <w:rPr>
                <w:sz w:val="24"/>
              </w:rPr>
            </w:pPr>
            <w:r w:rsidRPr="00BE1740">
              <w:rPr>
                <w:sz w:val="24"/>
              </w:rPr>
              <w:t>Дифференциация</w:t>
            </w:r>
            <w:r w:rsidRPr="00BE1740">
              <w:rPr>
                <w:sz w:val="24"/>
              </w:rPr>
              <w:tab/>
              <w:t>близких</w:t>
            </w:r>
            <w:r w:rsidRPr="00BE1740">
              <w:rPr>
                <w:sz w:val="24"/>
              </w:rPr>
              <w:tab/>
              <w:t>по</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звук?»</w:t>
            </w:r>
            <w:r w:rsidRPr="00DE11BA">
              <w:rPr>
                <w:spacing w:val="53"/>
                <w:sz w:val="24"/>
                <w:lang w:val="ru-RU"/>
              </w:rPr>
              <w:t xml:space="preserve"> </w:t>
            </w:r>
            <w:r w:rsidRPr="00DE11BA">
              <w:rPr>
                <w:sz w:val="24"/>
                <w:lang w:val="ru-RU"/>
              </w:rPr>
              <w:t>(ловить</w:t>
            </w:r>
            <w:r w:rsidRPr="00DE11BA">
              <w:rPr>
                <w:spacing w:val="114"/>
                <w:sz w:val="24"/>
                <w:lang w:val="ru-RU"/>
              </w:rPr>
              <w:t xml:space="preserve"> </w:t>
            </w:r>
            <w:r w:rsidRPr="00DE11BA">
              <w:rPr>
                <w:sz w:val="24"/>
                <w:lang w:val="ru-RU"/>
              </w:rPr>
              <w:t>мяч</w:t>
            </w:r>
            <w:r w:rsidRPr="00DE11BA">
              <w:rPr>
                <w:spacing w:val="110"/>
                <w:sz w:val="24"/>
                <w:lang w:val="ru-RU"/>
              </w:rPr>
              <w:t xml:space="preserve"> </w:t>
            </w:r>
            <w:r w:rsidRPr="00DE11BA">
              <w:rPr>
                <w:sz w:val="24"/>
                <w:lang w:val="ru-RU"/>
              </w:rPr>
              <w:t>нужно</w:t>
            </w:r>
            <w:r w:rsidRPr="00DE11BA">
              <w:rPr>
                <w:spacing w:val="112"/>
                <w:sz w:val="24"/>
                <w:lang w:val="ru-RU"/>
              </w:rPr>
              <w:t xml:space="preserve"> </w:t>
            </w:r>
            <w:r w:rsidRPr="00DE11BA">
              <w:rPr>
                <w:sz w:val="24"/>
                <w:lang w:val="ru-RU"/>
              </w:rPr>
              <w:t>только</w:t>
            </w:r>
            <w:r w:rsidRPr="00DE11BA">
              <w:rPr>
                <w:spacing w:val="111"/>
                <w:sz w:val="24"/>
                <w:lang w:val="ru-RU"/>
              </w:rPr>
              <w:t xml:space="preserve"> </w:t>
            </w:r>
            <w:r w:rsidRPr="00DE11BA">
              <w:rPr>
                <w:sz w:val="24"/>
                <w:lang w:val="ru-RU"/>
              </w:rPr>
              <w:t>тогда,</w:t>
            </w:r>
            <w:r w:rsidRPr="00DE11BA">
              <w:rPr>
                <w:spacing w:val="113"/>
                <w:sz w:val="24"/>
                <w:lang w:val="ru-RU"/>
              </w:rPr>
              <w:t xml:space="preserve"> </w:t>
            </w:r>
            <w:r w:rsidRPr="00DE11BA">
              <w:rPr>
                <w:sz w:val="24"/>
                <w:lang w:val="ru-RU"/>
              </w:rPr>
              <w:t>когда</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акустико</w:t>
            </w:r>
            <w:r w:rsidRPr="00BE1740">
              <w:rPr>
                <w:spacing w:val="62"/>
                <w:sz w:val="24"/>
              </w:rPr>
              <w:t xml:space="preserve"> </w:t>
            </w:r>
            <w:r w:rsidRPr="00BE1740">
              <w:rPr>
                <w:sz w:val="24"/>
              </w:rPr>
              <w:t>–</w:t>
            </w:r>
            <w:r w:rsidRPr="00BE1740">
              <w:rPr>
                <w:spacing w:val="119"/>
                <w:sz w:val="24"/>
              </w:rPr>
              <w:t xml:space="preserve"> </w:t>
            </w:r>
            <w:r w:rsidRPr="00BE1740">
              <w:rPr>
                <w:sz w:val="24"/>
              </w:rPr>
              <w:t>артикуляционным</w:t>
            </w:r>
          </w:p>
        </w:tc>
        <w:tc>
          <w:tcPr>
            <w:tcW w:w="5671" w:type="dxa"/>
            <w:tcBorders>
              <w:top w:val="nil"/>
              <w:bottom w:val="nil"/>
            </w:tcBorders>
          </w:tcPr>
          <w:p w:rsidR="00DE11BA" w:rsidRPr="00DE11BA" w:rsidRDefault="00DE11BA" w:rsidP="00EF0B46">
            <w:pPr>
              <w:tabs>
                <w:tab w:val="left" w:pos="1278"/>
                <w:tab w:val="left" w:pos="2423"/>
                <w:tab w:val="left" w:pos="3226"/>
                <w:tab w:val="left" w:pos="3555"/>
                <w:tab w:val="left" w:pos="4778"/>
              </w:tabs>
              <w:spacing w:line="246" w:lineRule="exact"/>
              <w:ind w:left="151"/>
              <w:rPr>
                <w:sz w:val="24"/>
                <w:lang w:val="ru-RU"/>
              </w:rPr>
            </w:pPr>
            <w:r w:rsidRPr="00DE11BA">
              <w:rPr>
                <w:sz w:val="24"/>
                <w:lang w:val="ru-RU"/>
              </w:rPr>
              <w:t>ведущий</w:t>
            </w:r>
            <w:r w:rsidRPr="00DE11BA">
              <w:rPr>
                <w:sz w:val="24"/>
                <w:lang w:val="ru-RU"/>
              </w:rPr>
              <w:tab/>
              <w:t>называет</w:t>
            </w:r>
            <w:r w:rsidRPr="00DE11BA">
              <w:rPr>
                <w:sz w:val="24"/>
                <w:lang w:val="ru-RU"/>
              </w:rPr>
              <w:tab/>
              <w:t>слово</w:t>
            </w:r>
            <w:r w:rsidRPr="00DE11BA">
              <w:rPr>
                <w:sz w:val="24"/>
                <w:lang w:val="ru-RU"/>
              </w:rPr>
              <w:tab/>
              <w:t>с</w:t>
            </w:r>
            <w:r w:rsidRPr="00DE11BA">
              <w:rPr>
                <w:sz w:val="24"/>
                <w:lang w:val="ru-RU"/>
              </w:rPr>
              <w:tab/>
              <w:t>заданным</w:t>
            </w:r>
            <w:r w:rsidRPr="00DE11BA">
              <w:rPr>
                <w:sz w:val="24"/>
                <w:lang w:val="ru-RU"/>
              </w:rPr>
              <w:tab/>
              <w:t>звуком,</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2691"/>
              </w:tabs>
              <w:spacing w:line="246" w:lineRule="exact"/>
              <w:ind w:left="151"/>
              <w:rPr>
                <w:sz w:val="24"/>
              </w:rPr>
            </w:pPr>
            <w:r w:rsidRPr="00BE1740">
              <w:rPr>
                <w:sz w:val="24"/>
              </w:rPr>
              <w:t>признакам</w:t>
            </w:r>
            <w:r w:rsidRPr="00BE1740">
              <w:rPr>
                <w:sz w:val="24"/>
              </w:rPr>
              <w:tab/>
              <w:t>звуков.</w:t>
            </w:r>
          </w:p>
        </w:tc>
        <w:tc>
          <w:tcPr>
            <w:tcW w:w="5671" w:type="dxa"/>
            <w:tcBorders>
              <w:top w:val="nil"/>
              <w:bottom w:val="nil"/>
            </w:tcBorders>
          </w:tcPr>
          <w:p w:rsidR="00DE11BA" w:rsidRPr="00BE1740" w:rsidRDefault="00DE11BA" w:rsidP="00EF0B46">
            <w:pPr>
              <w:tabs>
                <w:tab w:val="left" w:pos="2104"/>
                <w:tab w:val="left" w:pos="3212"/>
                <w:tab w:val="left" w:pos="4718"/>
              </w:tabs>
              <w:spacing w:line="246" w:lineRule="exact"/>
              <w:ind w:left="151"/>
              <w:rPr>
                <w:sz w:val="24"/>
              </w:rPr>
            </w:pPr>
            <w:r w:rsidRPr="00BE1740">
              <w:rPr>
                <w:sz w:val="24"/>
              </w:rPr>
              <w:t>отрабатывается</w:t>
            </w:r>
            <w:r w:rsidRPr="00BE1740">
              <w:rPr>
                <w:sz w:val="24"/>
              </w:rPr>
              <w:tab/>
              <w:t>умение</w:t>
            </w:r>
            <w:r w:rsidRPr="00BE1740">
              <w:rPr>
                <w:sz w:val="24"/>
              </w:rPr>
              <w:tab/>
              <w:t>определять</w:t>
            </w:r>
            <w:r w:rsidRPr="00BE1740">
              <w:rPr>
                <w:sz w:val="24"/>
              </w:rPr>
              <w:tab/>
              <w:t>наличие</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Установление</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заданного</w:t>
            </w:r>
            <w:r w:rsidRPr="00BE1740">
              <w:rPr>
                <w:spacing w:val="-2"/>
                <w:sz w:val="24"/>
              </w:rPr>
              <w:t xml:space="preserve"> </w:t>
            </w:r>
            <w:r w:rsidRPr="00BE1740">
              <w:rPr>
                <w:sz w:val="24"/>
              </w:rPr>
              <w:t>звука</w:t>
            </w:r>
            <w:r w:rsidRPr="00BE1740">
              <w:rPr>
                <w:spacing w:val="-3"/>
                <w:sz w:val="24"/>
              </w:rPr>
              <w:t xml:space="preserve"> </w:t>
            </w:r>
            <w:r w:rsidRPr="00BE1740">
              <w:rPr>
                <w:sz w:val="24"/>
              </w:rPr>
              <w:t>в</w:t>
            </w:r>
            <w:r w:rsidRPr="00BE1740">
              <w:rPr>
                <w:spacing w:val="-3"/>
                <w:sz w:val="24"/>
              </w:rPr>
              <w:t xml:space="preserve"> </w:t>
            </w:r>
            <w:r w:rsidRPr="00BE1740">
              <w:rPr>
                <w:sz w:val="24"/>
              </w:rPr>
              <w:t>слове)</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tabs>
                <w:tab w:val="left" w:pos="2432"/>
                <w:tab w:val="left" w:pos="3317"/>
              </w:tabs>
              <w:spacing w:line="246" w:lineRule="exact"/>
              <w:ind w:left="151"/>
              <w:rPr>
                <w:sz w:val="24"/>
              </w:rPr>
            </w:pPr>
            <w:r w:rsidRPr="00BE1740">
              <w:rPr>
                <w:sz w:val="24"/>
              </w:rPr>
              <w:t>последовательности</w:t>
            </w:r>
            <w:r w:rsidRPr="00BE1740">
              <w:rPr>
                <w:sz w:val="24"/>
              </w:rPr>
              <w:tab/>
              <w:t>звуков</w:t>
            </w:r>
            <w:r w:rsidRPr="00BE1740">
              <w:rPr>
                <w:sz w:val="24"/>
              </w:rPr>
              <w:tab/>
              <w:t>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Игра</w:t>
            </w:r>
            <w:r w:rsidRPr="00DE11BA">
              <w:rPr>
                <w:spacing w:val="27"/>
                <w:sz w:val="24"/>
                <w:lang w:val="ru-RU"/>
              </w:rPr>
              <w:t xml:space="preserve"> </w:t>
            </w:r>
            <w:r w:rsidRPr="00DE11BA">
              <w:rPr>
                <w:sz w:val="24"/>
                <w:lang w:val="ru-RU"/>
              </w:rPr>
              <w:t>­</w:t>
            </w:r>
            <w:r w:rsidRPr="00DE11BA">
              <w:rPr>
                <w:spacing w:val="28"/>
                <w:sz w:val="24"/>
                <w:lang w:val="ru-RU"/>
              </w:rPr>
              <w:t xml:space="preserve"> </w:t>
            </w:r>
            <w:r w:rsidRPr="00DE11BA">
              <w:rPr>
                <w:sz w:val="24"/>
                <w:lang w:val="ru-RU"/>
              </w:rPr>
              <w:t>соревнование</w:t>
            </w:r>
            <w:r w:rsidRPr="00DE11BA">
              <w:rPr>
                <w:spacing w:val="29"/>
                <w:sz w:val="24"/>
                <w:lang w:val="ru-RU"/>
              </w:rPr>
              <w:t xml:space="preserve"> </w:t>
            </w:r>
            <w:r w:rsidRPr="00DE11BA">
              <w:rPr>
                <w:sz w:val="24"/>
                <w:lang w:val="ru-RU"/>
              </w:rPr>
              <w:t>«Кто</w:t>
            </w:r>
            <w:r w:rsidRPr="00DE11BA">
              <w:rPr>
                <w:spacing w:val="29"/>
                <w:sz w:val="24"/>
                <w:lang w:val="ru-RU"/>
              </w:rPr>
              <w:t xml:space="preserve"> </w:t>
            </w:r>
            <w:r w:rsidRPr="00DE11BA">
              <w:rPr>
                <w:sz w:val="24"/>
                <w:lang w:val="ru-RU"/>
              </w:rPr>
              <w:t>запомнит</w:t>
            </w:r>
            <w:r w:rsidRPr="00DE11BA">
              <w:rPr>
                <w:spacing w:val="27"/>
                <w:sz w:val="24"/>
                <w:lang w:val="ru-RU"/>
              </w:rPr>
              <w:t xml:space="preserve"> </w:t>
            </w:r>
            <w:r w:rsidRPr="00DE11BA">
              <w:rPr>
                <w:sz w:val="24"/>
                <w:lang w:val="ru-RU"/>
              </w:rPr>
              <w:t>больше</w:t>
            </w:r>
            <w:r w:rsidRPr="00DE11BA">
              <w:rPr>
                <w:spacing w:val="26"/>
                <w:sz w:val="24"/>
                <w:lang w:val="ru-RU"/>
              </w:rPr>
              <w:t xml:space="preserve"> </w:t>
            </w:r>
            <w:r w:rsidRPr="00DE11BA">
              <w:rPr>
                <w:sz w:val="24"/>
                <w:lang w:val="ru-RU"/>
              </w:rPr>
              <w:t>слов</w:t>
            </w:r>
            <w:r w:rsidRPr="00DE11BA">
              <w:rPr>
                <w:spacing w:val="28"/>
                <w:sz w:val="24"/>
                <w:lang w:val="ru-RU"/>
              </w:rPr>
              <w:t xml:space="preserve"> </w:t>
            </w:r>
            <w:r w:rsidRPr="00DE11BA">
              <w:rPr>
                <w:sz w:val="24"/>
                <w:lang w:val="ru-RU"/>
              </w:rPr>
              <w:t>с</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949"/>
                <w:tab w:val="left" w:pos="1314"/>
                <w:tab w:val="left" w:pos="2692"/>
              </w:tabs>
              <w:spacing w:line="246" w:lineRule="exact"/>
              <w:ind w:left="151"/>
              <w:rPr>
                <w:sz w:val="24"/>
              </w:rPr>
            </w:pPr>
            <w:r w:rsidRPr="00BE1740">
              <w:rPr>
                <w:sz w:val="24"/>
              </w:rPr>
              <w:t>слове</w:t>
            </w:r>
            <w:r w:rsidRPr="00BE1740">
              <w:rPr>
                <w:sz w:val="24"/>
              </w:rPr>
              <w:tab/>
              <w:t>и</w:t>
            </w:r>
            <w:r w:rsidRPr="00BE1740">
              <w:rPr>
                <w:sz w:val="24"/>
              </w:rPr>
              <w:tab/>
              <w:t>количества</w:t>
            </w:r>
            <w:r w:rsidRPr="00BE1740">
              <w:rPr>
                <w:sz w:val="24"/>
              </w:rPr>
              <w:tab/>
              <w:t>звуков.</w:t>
            </w:r>
          </w:p>
        </w:tc>
        <w:tc>
          <w:tcPr>
            <w:tcW w:w="5671" w:type="dxa"/>
            <w:tcBorders>
              <w:top w:val="nil"/>
              <w:bottom w:val="nil"/>
            </w:tcBorders>
          </w:tcPr>
          <w:p w:rsidR="00DE11BA" w:rsidRPr="00BE1740" w:rsidRDefault="00DE11BA" w:rsidP="00EF0B46">
            <w:pPr>
              <w:tabs>
                <w:tab w:val="left" w:pos="1487"/>
                <w:tab w:val="left" w:pos="2537"/>
                <w:tab w:val="left" w:pos="3927"/>
              </w:tabs>
              <w:spacing w:line="246" w:lineRule="exact"/>
              <w:ind w:left="151"/>
              <w:rPr>
                <w:sz w:val="24"/>
              </w:rPr>
            </w:pPr>
            <w:r w:rsidRPr="00BE1740">
              <w:rPr>
                <w:sz w:val="24"/>
              </w:rPr>
              <w:t>заданным</w:t>
            </w:r>
            <w:r w:rsidRPr="00BE1740">
              <w:rPr>
                <w:sz w:val="24"/>
              </w:rPr>
              <w:tab/>
              <w:t>звуком</w:t>
            </w:r>
            <w:r w:rsidRPr="00BE1740">
              <w:rPr>
                <w:sz w:val="24"/>
              </w:rPr>
              <w:tab/>
              <w:t>при</w:t>
            </w:r>
            <w:r w:rsidRPr="00BE1740">
              <w:rPr>
                <w:sz w:val="24"/>
              </w:rPr>
              <w:tab/>
              <w:t>прослушивании</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tabs>
                <w:tab w:val="left" w:pos="2909"/>
              </w:tabs>
              <w:spacing w:line="246" w:lineRule="exact"/>
              <w:ind w:left="151"/>
              <w:rPr>
                <w:sz w:val="24"/>
              </w:rPr>
            </w:pPr>
            <w:r w:rsidRPr="00BE1740">
              <w:rPr>
                <w:sz w:val="24"/>
              </w:rPr>
              <w:t>Сопоставление</w:t>
            </w:r>
            <w:r w:rsidRPr="00BE1740">
              <w:rPr>
                <w:sz w:val="24"/>
              </w:rPr>
              <w:tab/>
              <w:t>слов,</w:t>
            </w:r>
          </w:p>
        </w:tc>
        <w:tc>
          <w:tcPr>
            <w:tcW w:w="5671" w:type="dxa"/>
            <w:tcBorders>
              <w:top w:val="nil"/>
              <w:bottom w:val="nil"/>
            </w:tcBorders>
          </w:tcPr>
          <w:p w:rsidR="00DE11BA" w:rsidRPr="00DE11BA" w:rsidRDefault="00DE11BA" w:rsidP="00EF0B46">
            <w:pPr>
              <w:tabs>
                <w:tab w:val="left" w:pos="2109"/>
                <w:tab w:val="left" w:pos="3727"/>
                <w:tab w:val="left" w:pos="4725"/>
                <w:tab w:val="left" w:pos="5447"/>
              </w:tabs>
              <w:spacing w:line="246" w:lineRule="exact"/>
              <w:ind w:left="151"/>
              <w:rPr>
                <w:sz w:val="24"/>
                <w:lang w:val="ru-RU"/>
              </w:rPr>
            </w:pPr>
            <w:r w:rsidRPr="00DE11BA">
              <w:rPr>
                <w:sz w:val="24"/>
                <w:lang w:val="ru-RU"/>
              </w:rPr>
              <w:t>стихотворения».</w:t>
            </w:r>
            <w:r w:rsidRPr="00DE11BA">
              <w:rPr>
                <w:sz w:val="24"/>
                <w:lang w:val="ru-RU"/>
              </w:rPr>
              <w:tab/>
              <w:t>Упражнение:</w:t>
            </w:r>
            <w:r w:rsidRPr="00DE11BA">
              <w:rPr>
                <w:sz w:val="24"/>
                <w:lang w:val="ru-RU"/>
              </w:rPr>
              <w:tab/>
              <w:t>подбор</w:t>
            </w:r>
            <w:r w:rsidRPr="00DE11BA">
              <w:rPr>
                <w:sz w:val="24"/>
                <w:lang w:val="ru-RU"/>
              </w:rPr>
              <w:tab/>
              <w:t>слов</w:t>
            </w:r>
            <w:r w:rsidRPr="00DE11BA">
              <w:rPr>
                <w:sz w:val="24"/>
                <w:lang w:val="ru-RU"/>
              </w:rPr>
              <w:tab/>
              <w:t>с</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2089"/>
                <w:tab w:val="left" w:pos="3050"/>
              </w:tabs>
              <w:spacing w:line="246" w:lineRule="exact"/>
              <w:ind w:left="151"/>
              <w:rPr>
                <w:sz w:val="24"/>
              </w:rPr>
            </w:pPr>
            <w:r w:rsidRPr="00BE1740">
              <w:rPr>
                <w:sz w:val="24"/>
              </w:rPr>
              <w:t>различающихся</w:t>
            </w:r>
            <w:r w:rsidRPr="00BE1740">
              <w:rPr>
                <w:sz w:val="24"/>
              </w:rPr>
              <w:tab/>
              <w:t>одним</w:t>
            </w:r>
            <w:r w:rsidRPr="00BE1740">
              <w:rPr>
                <w:sz w:val="24"/>
              </w:rPr>
              <w:tab/>
              <w:t>или</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заданным</w:t>
            </w:r>
            <w:r w:rsidRPr="00BE1740">
              <w:rPr>
                <w:spacing w:val="-6"/>
                <w:sz w:val="24"/>
              </w:rPr>
              <w:t xml:space="preserve"> </w:t>
            </w:r>
            <w:r w:rsidRPr="00BE1740">
              <w:rPr>
                <w:sz w:val="24"/>
              </w:rPr>
              <w:t>звуком.</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tabs>
                <w:tab w:val="left" w:pos="1970"/>
                <w:tab w:val="left" w:pos="3086"/>
              </w:tabs>
              <w:spacing w:line="246" w:lineRule="exact"/>
              <w:ind w:left="151"/>
              <w:rPr>
                <w:sz w:val="24"/>
              </w:rPr>
            </w:pPr>
            <w:r w:rsidRPr="00BE1740">
              <w:rPr>
                <w:sz w:val="24"/>
              </w:rPr>
              <w:t>несколькими</w:t>
            </w:r>
            <w:r w:rsidRPr="00BE1740">
              <w:rPr>
                <w:sz w:val="24"/>
              </w:rPr>
              <w:tab/>
              <w:t>звука­</w:t>
            </w:r>
            <w:r w:rsidRPr="00BE1740">
              <w:rPr>
                <w:sz w:val="24"/>
              </w:rPr>
              <w:tab/>
              <w:t>ми.</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Работа</w:t>
            </w:r>
            <w:r w:rsidRPr="00DE11BA">
              <w:rPr>
                <w:spacing w:val="62"/>
                <w:sz w:val="24"/>
                <w:lang w:val="ru-RU"/>
              </w:rPr>
              <w:t xml:space="preserve"> </w:t>
            </w:r>
            <w:r w:rsidRPr="00DE11BA">
              <w:rPr>
                <w:sz w:val="24"/>
                <w:lang w:val="ru-RU"/>
              </w:rPr>
              <w:t xml:space="preserve">с  </w:t>
            </w:r>
            <w:r w:rsidRPr="00DE11BA">
              <w:rPr>
                <w:spacing w:val="1"/>
                <w:sz w:val="24"/>
                <w:lang w:val="ru-RU"/>
              </w:rPr>
              <w:t xml:space="preserve"> </w:t>
            </w:r>
            <w:r w:rsidRPr="00DE11BA">
              <w:rPr>
                <w:sz w:val="24"/>
                <w:lang w:val="ru-RU"/>
              </w:rPr>
              <w:t xml:space="preserve">моделью:  </w:t>
            </w:r>
            <w:r w:rsidRPr="00DE11BA">
              <w:rPr>
                <w:spacing w:val="3"/>
                <w:sz w:val="24"/>
                <w:lang w:val="ru-RU"/>
              </w:rPr>
              <w:t xml:space="preserve"> </w:t>
            </w:r>
            <w:r w:rsidRPr="00DE11BA">
              <w:rPr>
                <w:sz w:val="24"/>
                <w:lang w:val="ru-RU"/>
              </w:rPr>
              <w:t xml:space="preserve">выбрать  </w:t>
            </w:r>
            <w:r w:rsidRPr="00DE11BA">
              <w:rPr>
                <w:spacing w:val="4"/>
                <w:sz w:val="24"/>
                <w:lang w:val="ru-RU"/>
              </w:rPr>
              <w:t xml:space="preserve"> </w:t>
            </w:r>
            <w:r w:rsidRPr="00DE11BA">
              <w:rPr>
                <w:sz w:val="24"/>
                <w:lang w:val="ru-RU"/>
              </w:rPr>
              <w:t xml:space="preserve">нужную  </w:t>
            </w:r>
            <w:r w:rsidRPr="00DE11BA">
              <w:rPr>
                <w:spacing w:val="4"/>
                <w:sz w:val="24"/>
                <w:lang w:val="ru-RU"/>
              </w:rPr>
              <w:t xml:space="preserve"> </w:t>
            </w:r>
            <w:r w:rsidRPr="00DE11BA">
              <w:rPr>
                <w:sz w:val="24"/>
                <w:lang w:val="ru-RU"/>
              </w:rPr>
              <w:t xml:space="preserve">модель  </w:t>
            </w:r>
            <w:r w:rsidRPr="00DE11BA">
              <w:rPr>
                <w:spacing w:val="3"/>
                <w:sz w:val="24"/>
                <w:lang w:val="ru-RU"/>
              </w:rPr>
              <w:t xml:space="preserve"> </w:t>
            </w:r>
            <w:r w:rsidRPr="00DE11BA">
              <w:rPr>
                <w:sz w:val="24"/>
                <w:lang w:val="ru-RU"/>
              </w:rPr>
              <w:t>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Звуковой</w:t>
            </w:r>
            <w:r w:rsidRPr="00BE1740">
              <w:rPr>
                <w:spacing w:val="51"/>
                <w:sz w:val="24"/>
              </w:rPr>
              <w:t xml:space="preserve"> </w:t>
            </w:r>
            <w:r w:rsidRPr="00BE1740">
              <w:rPr>
                <w:sz w:val="24"/>
              </w:rPr>
              <w:t>анализ</w:t>
            </w:r>
            <w:r w:rsidRPr="00BE1740">
              <w:rPr>
                <w:spacing w:val="49"/>
                <w:sz w:val="24"/>
              </w:rPr>
              <w:t xml:space="preserve"> </w:t>
            </w:r>
            <w:r w:rsidRPr="00BE1740">
              <w:rPr>
                <w:sz w:val="24"/>
              </w:rPr>
              <w:t>слова,</w:t>
            </w:r>
            <w:r w:rsidRPr="00BE1740">
              <w:rPr>
                <w:spacing w:val="51"/>
                <w:sz w:val="24"/>
              </w:rPr>
              <w:t xml:space="preserve"> </w:t>
            </w:r>
            <w:r w:rsidRPr="00BE1740">
              <w:rPr>
                <w:sz w:val="24"/>
              </w:rPr>
              <w:t>работа</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зависимости</w:t>
            </w:r>
            <w:r w:rsidRPr="00DE11BA">
              <w:rPr>
                <w:spacing w:val="57"/>
                <w:sz w:val="24"/>
                <w:lang w:val="ru-RU"/>
              </w:rPr>
              <w:t xml:space="preserve"> </w:t>
            </w:r>
            <w:r w:rsidRPr="00DE11BA">
              <w:rPr>
                <w:sz w:val="24"/>
                <w:lang w:val="ru-RU"/>
              </w:rPr>
              <w:t>от</w:t>
            </w:r>
            <w:r w:rsidRPr="00DE11BA">
              <w:rPr>
                <w:spacing w:val="112"/>
                <w:sz w:val="24"/>
                <w:lang w:val="ru-RU"/>
              </w:rPr>
              <w:t xml:space="preserve"> </w:t>
            </w:r>
            <w:r w:rsidRPr="00DE11BA">
              <w:rPr>
                <w:sz w:val="24"/>
                <w:lang w:val="ru-RU"/>
              </w:rPr>
              <w:t>места</w:t>
            </w:r>
            <w:r w:rsidRPr="00DE11BA">
              <w:rPr>
                <w:spacing w:val="117"/>
                <w:sz w:val="24"/>
                <w:lang w:val="ru-RU"/>
              </w:rPr>
              <w:t xml:space="preserve"> </w:t>
            </w:r>
            <w:r w:rsidRPr="00DE11BA">
              <w:rPr>
                <w:sz w:val="24"/>
                <w:lang w:val="ru-RU"/>
              </w:rPr>
              <w:t>заданного</w:t>
            </w:r>
            <w:r w:rsidRPr="00DE11BA">
              <w:rPr>
                <w:spacing w:val="112"/>
                <w:sz w:val="24"/>
                <w:lang w:val="ru-RU"/>
              </w:rPr>
              <w:t xml:space="preserve"> </w:t>
            </w:r>
            <w:r w:rsidRPr="00DE11BA">
              <w:rPr>
                <w:sz w:val="24"/>
                <w:lang w:val="ru-RU"/>
              </w:rPr>
              <w:t>звука</w:t>
            </w:r>
            <w:r w:rsidRPr="00DE11BA">
              <w:rPr>
                <w:spacing w:val="114"/>
                <w:sz w:val="24"/>
                <w:lang w:val="ru-RU"/>
              </w:rPr>
              <w:t xml:space="preserve"> </w:t>
            </w:r>
            <w:r w:rsidRPr="00DE11BA">
              <w:rPr>
                <w:sz w:val="24"/>
                <w:lang w:val="ru-RU"/>
              </w:rPr>
              <w:t>в</w:t>
            </w:r>
            <w:r w:rsidRPr="00DE11BA">
              <w:rPr>
                <w:spacing w:val="112"/>
                <w:sz w:val="24"/>
                <w:lang w:val="ru-RU"/>
              </w:rPr>
              <w:t xml:space="preserve"> </w:t>
            </w:r>
            <w:r w:rsidRPr="00DE11BA">
              <w:rPr>
                <w:sz w:val="24"/>
                <w:lang w:val="ru-RU"/>
              </w:rPr>
              <w:t>слове</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803"/>
                <w:tab w:val="left" w:pos="2350"/>
              </w:tabs>
              <w:spacing w:line="246" w:lineRule="exact"/>
              <w:ind w:left="151"/>
              <w:rPr>
                <w:sz w:val="24"/>
              </w:rPr>
            </w:pPr>
            <w:r w:rsidRPr="00BE1740">
              <w:rPr>
                <w:sz w:val="24"/>
              </w:rPr>
              <w:t>со</w:t>
            </w:r>
            <w:r w:rsidRPr="00BE1740">
              <w:rPr>
                <w:sz w:val="24"/>
              </w:rPr>
              <w:tab/>
              <w:t>звуковыми</w:t>
            </w:r>
            <w:r w:rsidRPr="00BE1740">
              <w:rPr>
                <w:sz w:val="24"/>
              </w:rPr>
              <w:tab/>
              <w:t>моделями:</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(начало,</w:t>
            </w:r>
            <w:r w:rsidRPr="00BE1740">
              <w:rPr>
                <w:spacing w:val="-4"/>
                <w:sz w:val="24"/>
              </w:rPr>
              <w:t xml:space="preserve"> </w:t>
            </w:r>
            <w:r w:rsidRPr="00BE1740">
              <w:rPr>
                <w:sz w:val="24"/>
              </w:rPr>
              <w:t>середина,</w:t>
            </w:r>
            <w:r w:rsidRPr="00BE1740">
              <w:rPr>
                <w:spacing w:val="-2"/>
                <w:sz w:val="24"/>
              </w:rPr>
              <w:t xml:space="preserve"> </w:t>
            </w:r>
            <w:r w:rsidRPr="00BE1740">
              <w:rPr>
                <w:sz w:val="24"/>
              </w:rPr>
              <w:t>конец</w:t>
            </w:r>
            <w:r w:rsidRPr="00BE1740">
              <w:rPr>
                <w:spacing w:val="-2"/>
                <w:sz w:val="24"/>
              </w:rPr>
              <w:t xml:space="preserve"> </w:t>
            </w:r>
            <w:r w:rsidRPr="00BE1740">
              <w:rPr>
                <w:sz w:val="24"/>
              </w:rPr>
              <w:t>слова).</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построение</w:t>
            </w:r>
            <w:r w:rsidRPr="00BE1740">
              <w:rPr>
                <w:spacing w:val="47"/>
                <w:sz w:val="24"/>
              </w:rPr>
              <w:t xml:space="preserve"> </w:t>
            </w:r>
            <w:r w:rsidRPr="00BE1740">
              <w:rPr>
                <w:sz w:val="24"/>
              </w:rPr>
              <w:t>модели</w:t>
            </w:r>
            <w:r w:rsidRPr="00BE1740">
              <w:rPr>
                <w:spacing w:val="105"/>
                <w:sz w:val="24"/>
              </w:rPr>
              <w:t xml:space="preserve"> </w:t>
            </w:r>
            <w:r w:rsidRPr="00BE1740">
              <w:rPr>
                <w:sz w:val="24"/>
              </w:rPr>
              <w:t>звукового</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Совместная</w:t>
            </w:r>
            <w:r w:rsidRPr="00DE11BA">
              <w:rPr>
                <w:spacing w:val="53"/>
                <w:sz w:val="24"/>
                <w:lang w:val="ru-RU"/>
              </w:rPr>
              <w:t xml:space="preserve"> </w:t>
            </w:r>
            <w:r w:rsidRPr="00DE11BA">
              <w:rPr>
                <w:sz w:val="24"/>
                <w:lang w:val="ru-RU"/>
              </w:rPr>
              <w:t>работа:</w:t>
            </w:r>
            <w:r w:rsidRPr="00DE11BA">
              <w:rPr>
                <w:spacing w:val="54"/>
                <w:sz w:val="24"/>
                <w:lang w:val="ru-RU"/>
              </w:rPr>
              <w:t xml:space="preserve"> </w:t>
            </w:r>
            <w:r w:rsidRPr="00DE11BA">
              <w:rPr>
                <w:sz w:val="24"/>
                <w:lang w:val="ru-RU"/>
              </w:rPr>
              <w:t>группировка</w:t>
            </w:r>
            <w:r w:rsidRPr="00DE11BA">
              <w:rPr>
                <w:spacing w:val="53"/>
                <w:sz w:val="24"/>
                <w:lang w:val="ru-RU"/>
              </w:rPr>
              <w:t xml:space="preserve"> </w:t>
            </w:r>
            <w:r w:rsidRPr="00DE11BA">
              <w:rPr>
                <w:sz w:val="24"/>
                <w:lang w:val="ru-RU"/>
              </w:rPr>
              <w:t>слов</w:t>
            </w:r>
            <w:r w:rsidRPr="00DE11BA">
              <w:rPr>
                <w:spacing w:val="54"/>
                <w:sz w:val="24"/>
                <w:lang w:val="ru-RU"/>
              </w:rPr>
              <w:t xml:space="preserve"> </w:t>
            </w:r>
            <w:r w:rsidRPr="00DE11BA">
              <w:rPr>
                <w:sz w:val="24"/>
                <w:lang w:val="ru-RU"/>
              </w:rPr>
              <w:t>по</w:t>
            </w:r>
            <w:r w:rsidRPr="00DE11BA">
              <w:rPr>
                <w:spacing w:val="51"/>
                <w:sz w:val="24"/>
                <w:lang w:val="ru-RU"/>
              </w:rPr>
              <w:t xml:space="preserve"> </w:t>
            </w:r>
            <w:r w:rsidRPr="00DE11BA">
              <w:rPr>
                <w:sz w:val="24"/>
                <w:lang w:val="ru-RU"/>
              </w:rPr>
              <w:t>первому</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1124"/>
                <w:tab w:val="left" w:pos="1962"/>
                <w:tab w:val="left" w:pos="2907"/>
              </w:tabs>
              <w:spacing w:line="246" w:lineRule="exact"/>
              <w:ind w:left="151"/>
              <w:rPr>
                <w:sz w:val="24"/>
              </w:rPr>
            </w:pPr>
            <w:r w:rsidRPr="00BE1740">
              <w:rPr>
                <w:sz w:val="24"/>
              </w:rPr>
              <w:t>состава</w:t>
            </w:r>
            <w:r w:rsidRPr="00BE1740">
              <w:rPr>
                <w:sz w:val="24"/>
              </w:rPr>
              <w:tab/>
              <w:t>слова,</w:t>
            </w:r>
            <w:r w:rsidRPr="00BE1740">
              <w:rPr>
                <w:sz w:val="24"/>
              </w:rPr>
              <w:tab/>
              <w:t>подбор</w:t>
            </w:r>
            <w:r w:rsidRPr="00BE1740">
              <w:rPr>
                <w:sz w:val="24"/>
              </w:rPr>
              <w:tab/>
              <w:t>слов,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звуку</w:t>
            </w:r>
            <w:r w:rsidRPr="00DE11BA">
              <w:rPr>
                <w:spacing w:val="7"/>
                <w:sz w:val="24"/>
                <w:lang w:val="ru-RU"/>
              </w:rPr>
              <w:t xml:space="preserve"> </w:t>
            </w:r>
            <w:r w:rsidRPr="00DE11BA">
              <w:rPr>
                <w:sz w:val="24"/>
                <w:lang w:val="ru-RU"/>
              </w:rPr>
              <w:t>(по</w:t>
            </w:r>
            <w:r w:rsidRPr="00DE11BA">
              <w:rPr>
                <w:spacing w:val="8"/>
                <w:sz w:val="24"/>
                <w:lang w:val="ru-RU"/>
              </w:rPr>
              <w:t xml:space="preserve"> </w:t>
            </w:r>
            <w:r w:rsidRPr="00DE11BA">
              <w:rPr>
                <w:sz w:val="24"/>
                <w:lang w:val="ru-RU"/>
              </w:rPr>
              <w:t>последнему</w:t>
            </w:r>
            <w:r w:rsidRPr="00DE11BA">
              <w:rPr>
                <w:spacing w:val="7"/>
                <w:sz w:val="24"/>
                <w:lang w:val="ru-RU"/>
              </w:rPr>
              <w:t xml:space="preserve"> </w:t>
            </w:r>
            <w:r w:rsidRPr="00DE11BA">
              <w:rPr>
                <w:sz w:val="24"/>
                <w:lang w:val="ru-RU"/>
              </w:rPr>
              <w:t>звуку),</w:t>
            </w:r>
            <w:r w:rsidRPr="00DE11BA">
              <w:rPr>
                <w:spacing w:val="8"/>
                <w:sz w:val="24"/>
                <w:lang w:val="ru-RU"/>
              </w:rPr>
              <w:t xml:space="preserve"> </w:t>
            </w:r>
            <w:r w:rsidRPr="00DE11BA">
              <w:rPr>
                <w:sz w:val="24"/>
                <w:lang w:val="ru-RU"/>
              </w:rPr>
              <w:t>по</w:t>
            </w:r>
            <w:r w:rsidRPr="00DE11BA">
              <w:rPr>
                <w:spacing w:val="8"/>
                <w:sz w:val="24"/>
                <w:lang w:val="ru-RU"/>
              </w:rPr>
              <w:t xml:space="preserve"> </w:t>
            </w:r>
            <w:r w:rsidRPr="00DE11BA">
              <w:rPr>
                <w:sz w:val="24"/>
                <w:lang w:val="ru-RU"/>
              </w:rPr>
              <w:t>наличию</w:t>
            </w:r>
            <w:r w:rsidRPr="00DE11BA">
              <w:rPr>
                <w:spacing w:val="7"/>
                <w:sz w:val="24"/>
                <w:lang w:val="ru-RU"/>
              </w:rPr>
              <w:t xml:space="preserve"> </w:t>
            </w:r>
            <w:r w:rsidRPr="00DE11BA">
              <w:rPr>
                <w:sz w:val="24"/>
                <w:lang w:val="ru-RU"/>
              </w:rPr>
              <w:t>близких</w:t>
            </w:r>
            <w:r w:rsidRPr="00DE11BA">
              <w:rPr>
                <w:spacing w:val="8"/>
                <w:sz w:val="24"/>
                <w:lang w:val="ru-RU"/>
              </w:rPr>
              <w:t xml:space="preserve"> </w:t>
            </w:r>
            <w:r w:rsidRPr="00DE11BA">
              <w:rPr>
                <w:sz w:val="24"/>
                <w:lang w:val="ru-RU"/>
              </w:rPr>
              <w:t>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2495"/>
              </w:tabs>
              <w:spacing w:line="246" w:lineRule="exact"/>
              <w:ind w:left="151"/>
              <w:rPr>
                <w:sz w:val="24"/>
              </w:rPr>
            </w:pPr>
            <w:r w:rsidRPr="00BE1740">
              <w:rPr>
                <w:sz w:val="24"/>
              </w:rPr>
              <w:t>соответствующих</w:t>
            </w:r>
            <w:r w:rsidRPr="00BE1740">
              <w:rPr>
                <w:sz w:val="24"/>
              </w:rPr>
              <w:tab/>
              <w:t>заданной</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акустико</w:t>
            </w:r>
            <w:r w:rsidRPr="00DE11BA">
              <w:rPr>
                <w:spacing w:val="13"/>
                <w:sz w:val="24"/>
                <w:lang w:val="ru-RU"/>
              </w:rPr>
              <w:t xml:space="preserve"> </w:t>
            </w:r>
            <w:r w:rsidRPr="00DE11BA">
              <w:rPr>
                <w:sz w:val="24"/>
                <w:lang w:val="ru-RU"/>
              </w:rPr>
              <w:t>-</w:t>
            </w:r>
            <w:r w:rsidRPr="00DE11BA">
              <w:rPr>
                <w:spacing w:val="12"/>
                <w:sz w:val="24"/>
                <w:lang w:val="ru-RU"/>
              </w:rPr>
              <w:t xml:space="preserve"> </w:t>
            </w:r>
            <w:r w:rsidRPr="00DE11BA">
              <w:rPr>
                <w:sz w:val="24"/>
                <w:lang w:val="ru-RU"/>
              </w:rPr>
              <w:t>артикуляционном</w:t>
            </w:r>
            <w:r w:rsidRPr="00DE11BA">
              <w:rPr>
                <w:spacing w:val="12"/>
                <w:sz w:val="24"/>
                <w:lang w:val="ru-RU"/>
              </w:rPr>
              <w:t xml:space="preserve"> </w:t>
            </w:r>
            <w:r w:rsidRPr="00DE11BA">
              <w:rPr>
                <w:sz w:val="24"/>
                <w:lang w:val="ru-RU"/>
              </w:rPr>
              <w:t>отношении</w:t>
            </w:r>
            <w:r w:rsidRPr="00DE11BA">
              <w:rPr>
                <w:spacing w:val="11"/>
                <w:sz w:val="24"/>
                <w:lang w:val="ru-RU"/>
              </w:rPr>
              <w:t xml:space="preserve"> </w:t>
            </w:r>
            <w:r w:rsidRPr="00DE11BA">
              <w:rPr>
                <w:sz w:val="24"/>
                <w:lang w:val="ru-RU"/>
              </w:rPr>
              <w:t>звуков</w:t>
            </w:r>
            <w:r w:rsidRPr="00DE11BA">
              <w:rPr>
                <w:spacing w:val="12"/>
                <w:sz w:val="24"/>
                <w:lang w:val="ru-RU"/>
              </w:rPr>
              <w:t xml:space="preserve"> </w:t>
            </w:r>
            <w:r w:rsidRPr="00DE11BA">
              <w:rPr>
                <w:sz w:val="24"/>
                <w:lang w:val="ru-RU"/>
              </w:rPr>
              <w:t>([н]</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модели.</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w:t>
            </w:r>
            <w:r w:rsidRPr="00BE1740">
              <w:rPr>
                <w:spacing w:val="-2"/>
                <w:sz w:val="24"/>
              </w:rPr>
              <w:t xml:space="preserve"> </w:t>
            </w:r>
            <w:r w:rsidRPr="00BE1740">
              <w:rPr>
                <w:sz w:val="24"/>
              </w:rPr>
              <w:t>[м],</w:t>
            </w:r>
            <w:r w:rsidRPr="00BE1740">
              <w:rPr>
                <w:spacing w:val="1"/>
                <w:sz w:val="24"/>
              </w:rPr>
              <w:t xml:space="preserve"> </w:t>
            </w:r>
            <w:r w:rsidRPr="00BE1740">
              <w:rPr>
                <w:sz w:val="24"/>
              </w:rPr>
              <w:t>[р]</w:t>
            </w:r>
            <w:r w:rsidRPr="00BE1740">
              <w:rPr>
                <w:spacing w:val="-3"/>
                <w:sz w:val="24"/>
              </w:rPr>
              <w:t xml:space="preserve"> </w:t>
            </w:r>
            <w:r w:rsidRPr="00BE1740">
              <w:rPr>
                <w:sz w:val="24"/>
              </w:rPr>
              <w:t>— [л],</w:t>
            </w:r>
            <w:r w:rsidRPr="00BE1740">
              <w:rPr>
                <w:spacing w:val="1"/>
                <w:sz w:val="24"/>
              </w:rPr>
              <w:t xml:space="preserve"> </w:t>
            </w:r>
            <w:r w:rsidRPr="00BE1740">
              <w:rPr>
                <w:sz w:val="24"/>
              </w:rPr>
              <w:t>[с]</w:t>
            </w:r>
            <w:r w:rsidRPr="00BE1740">
              <w:rPr>
                <w:spacing w:val="-1"/>
                <w:sz w:val="24"/>
              </w:rPr>
              <w:t xml:space="preserve"> </w:t>
            </w:r>
            <w:r w:rsidRPr="00BE1740">
              <w:rPr>
                <w:sz w:val="24"/>
              </w:rPr>
              <w:t>—</w:t>
            </w:r>
            <w:r w:rsidRPr="00BE1740">
              <w:rPr>
                <w:spacing w:val="1"/>
                <w:sz w:val="24"/>
              </w:rPr>
              <w:t xml:space="preserve"> </w:t>
            </w:r>
            <w:r w:rsidRPr="00BE1740">
              <w:rPr>
                <w:sz w:val="24"/>
              </w:rPr>
              <w:t>[ш] и</w:t>
            </w:r>
            <w:r w:rsidRPr="00BE1740">
              <w:rPr>
                <w:spacing w:val="-2"/>
                <w:sz w:val="24"/>
              </w:rPr>
              <w:t xml:space="preserve"> </w:t>
            </w:r>
            <w:r w:rsidRPr="00BE1740">
              <w:rPr>
                <w:sz w:val="24"/>
              </w:rPr>
              <w:t>др).</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Особенность</w:t>
            </w:r>
            <w:r w:rsidRPr="00BE1740">
              <w:rPr>
                <w:spacing w:val="63"/>
                <w:sz w:val="24"/>
              </w:rPr>
              <w:t xml:space="preserve"> </w:t>
            </w:r>
            <w:r w:rsidRPr="00BE1740">
              <w:rPr>
                <w:sz w:val="24"/>
              </w:rPr>
              <w:t>гласных</w:t>
            </w:r>
            <w:r w:rsidRPr="00BE1740">
              <w:rPr>
                <w:spacing w:val="119"/>
                <w:sz w:val="24"/>
              </w:rPr>
              <w:t xml:space="preserve"> </w:t>
            </w:r>
            <w:r w:rsidRPr="00BE1740">
              <w:rPr>
                <w:sz w:val="24"/>
              </w:rPr>
              <w:t>звуков.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Игра</w:t>
            </w:r>
            <w:r w:rsidRPr="00DE11BA">
              <w:rPr>
                <w:spacing w:val="55"/>
                <w:sz w:val="24"/>
                <w:lang w:val="ru-RU"/>
              </w:rPr>
              <w:t xml:space="preserve"> </w:t>
            </w:r>
            <w:r w:rsidRPr="00DE11BA">
              <w:rPr>
                <w:sz w:val="24"/>
                <w:lang w:val="ru-RU"/>
              </w:rPr>
              <w:t>«Живые</w:t>
            </w:r>
            <w:r w:rsidRPr="00DE11BA">
              <w:rPr>
                <w:spacing w:val="114"/>
                <w:sz w:val="24"/>
                <w:lang w:val="ru-RU"/>
              </w:rPr>
              <w:t xml:space="preserve"> </w:t>
            </w:r>
            <w:r w:rsidRPr="00DE11BA">
              <w:rPr>
                <w:sz w:val="24"/>
                <w:lang w:val="ru-RU"/>
              </w:rPr>
              <w:t>звуки»:</w:t>
            </w:r>
            <w:r w:rsidRPr="00DE11BA">
              <w:rPr>
                <w:spacing w:val="116"/>
                <w:sz w:val="24"/>
                <w:lang w:val="ru-RU"/>
              </w:rPr>
              <w:t xml:space="preserve"> </w:t>
            </w:r>
            <w:r w:rsidRPr="00DE11BA">
              <w:rPr>
                <w:sz w:val="24"/>
                <w:lang w:val="ru-RU"/>
              </w:rPr>
              <w:t>моделирование</w:t>
            </w:r>
            <w:r w:rsidRPr="00DE11BA">
              <w:rPr>
                <w:spacing w:val="112"/>
                <w:sz w:val="24"/>
                <w:lang w:val="ru-RU"/>
              </w:rPr>
              <w:t xml:space="preserve"> </w:t>
            </w:r>
            <w:r w:rsidRPr="00DE11BA">
              <w:rPr>
                <w:sz w:val="24"/>
                <w:lang w:val="ru-RU"/>
              </w:rPr>
              <w:t>звукового</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Особенность</w:t>
            </w:r>
            <w:r w:rsidRPr="00BE1740">
              <w:rPr>
                <w:spacing w:val="10"/>
                <w:sz w:val="24"/>
              </w:rPr>
              <w:t xml:space="preserve"> </w:t>
            </w:r>
            <w:r w:rsidRPr="00BE1740">
              <w:rPr>
                <w:sz w:val="24"/>
              </w:rPr>
              <w:t>согласных</w:t>
            </w:r>
            <w:r w:rsidRPr="00BE1740">
              <w:rPr>
                <w:spacing w:val="8"/>
                <w:sz w:val="24"/>
              </w:rPr>
              <w:t xml:space="preserve"> </w:t>
            </w:r>
            <w:r w:rsidRPr="00BE1740">
              <w:rPr>
                <w:sz w:val="24"/>
              </w:rPr>
              <w:t>звуков.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состава</w:t>
            </w:r>
            <w:r w:rsidRPr="00DE11BA">
              <w:rPr>
                <w:spacing w:val="58"/>
                <w:sz w:val="24"/>
                <w:lang w:val="ru-RU"/>
              </w:rPr>
              <w:t xml:space="preserve"> </w:t>
            </w:r>
            <w:r w:rsidRPr="00DE11BA">
              <w:rPr>
                <w:sz w:val="24"/>
                <w:lang w:val="ru-RU"/>
              </w:rPr>
              <w:t>слова</w:t>
            </w:r>
            <w:r w:rsidRPr="00DE11BA">
              <w:rPr>
                <w:spacing w:val="-2"/>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игровых</w:t>
            </w:r>
            <w:r w:rsidRPr="00DE11BA">
              <w:rPr>
                <w:spacing w:val="-2"/>
                <w:sz w:val="24"/>
                <w:lang w:val="ru-RU"/>
              </w:rPr>
              <w:t xml:space="preserve"> </w:t>
            </w:r>
            <w:r w:rsidRPr="00DE11BA">
              <w:rPr>
                <w:sz w:val="24"/>
                <w:lang w:val="ru-RU"/>
              </w:rPr>
              <w:t>ситуациях.</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1894"/>
                <w:tab w:val="left" w:pos="3300"/>
              </w:tabs>
              <w:spacing w:line="246" w:lineRule="exact"/>
              <w:ind w:left="151"/>
              <w:rPr>
                <w:sz w:val="24"/>
              </w:rPr>
            </w:pPr>
            <w:r w:rsidRPr="00BE1740">
              <w:rPr>
                <w:sz w:val="24"/>
              </w:rPr>
              <w:t>Различение</w:t>
            </w:r>
            <w:r w:rsidRPr="00BE1740">
              <w:rPr>
                <w:sz w:val="24"/>
              </w:rPr>
              <w:tab/>
              <w:t>гласных</w:t>
            </w:r>
            <w:r w:rsidRPr="00BE1740">
              <w:rPr>
                <w:sz w:val="24"/>
              </w:rPr>
              <w:tab/>
              <w:t>и</w:t>
            </w:r>
          </w:p>
        </w:tc>
        <w:tc>
          <w:tcPr>
            <w:tcW w:w="5671" w:type="dxa"/>
            <w:tcBorders>
              <w:top w:val="nil"/>
              <w:bottom w:val="nil"/>
            </w:tcBorders>
          </w:tcPr>
          <w:p w:rsidR="00DE11BA" w:rsidRPr="00DE11BA" w:rsidRDefault="00DE11BA" w:rsidP="00EF0B46">
            <w:pPr>
              <w:tabs>
                <w:tab w:val="left" w:pos="2142"/>
                <w:tab w:val="left" w:pos="3514"/>
                <w:tab w:val="left" w:pos="4632"/>
                <w:tab w:val="left" w:pos="5450"/>
              </w:tabs>
              <w:spacing w:line="246" w:lineRule="exact"/>
              <w:ind w:left="151"/>
              <w:rPr>
                <w:sz w:val="24"/>
                <w:lang w:val="ru-RU"/>
              </w:rPr>
            </w:pPr>
            <w:r w:rsidRPr="00DE11BA">
              <w:rPr>
                <w:sz w:val="24"/>
                <w:lang w:val="ru-RU"/>
              </w:rPr>
              <w:t>Моделирование</w:t>
            </w:r>
            <w:r w:rsidRPr="00DE11BA">
              <w:rPr>
                <w:sz w:val="24"/>
                <w:lang w:val="ru-RU"/>
              </w:rPr>
              <w:tab/>
              <w:t>звукового</w:t>
            </w:r>
            <w:r w:rsidRPr="00DE11BA">
              <w:rPr>
                <w:sz w:val="24"/>
                <w:lang w:val="ru-RU"/>
              </w:rPr>
              <w:tab/>
              <w:t>состава</w:t>
            </w:r>
            <w:r w:rsidRPr="00DE11BA">
              <w:rPr>
                <w:sz w:val="24"/>
                <w:lang w:val="ru-RU"/>
              </w:rPr>
              <w:tab/>
              <w:t>слов</w:t>
            </w:r>
            <w:r w:rsidRPr="00DE11BA">
              <w:rPr>
                <w:sz w:val="24"/>
                <w:lang w:val="ru-RU"/>
              </w:rPr>
              <w:tab/>
              <w:t>с</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согласных</w:t>
            </w:r>
            <w:r w:rsidRPr="00BE1740">
              <w:rPr>
                <w:spacing w:val="-2"/>
                <w:sz w:val="24"/>
              </w:rPr>
              <w:t xml:space="preserve"> </w:t>
            </w:r>
            <w:r w:rsidRPr="00BE1740">
              <w:rPr>
                <w:sz w:val="24"/>
              </w:rPr>
              <w:t>звуков.</w:t>
            </w:r>
            <w:r w:rsidRPr="00BE1740">
              <w:rPr>
                <w:spacing w:val="-2"/>
                <w:sz w:val="24"/>
              </w:rPr>
              <w:t xml:space="preserve"> </w:t>
            </w:r>
            <w:r w:rsidRPr="00BE1740">
              <w:rPr>
                <w:sz w:val="24"/>
              </w:rPr>
              <w:t>Определение</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использованием</w:t>
            </w:r>
            <w:r w:rsidRPr="00DE11BA">
              <w:rPr>
                <w:spacing w:val="6"/>
                <w:sz w:val="24"/>
                <w:lang w:val="ru-RU"/>
              </w:rPr>
              <w:t xml:space="preserve"> </w:t>
            </w:r>
            <w:r w:rsidRPr="00DE11BA">
              <w:rPr>
                <w:sz w:val="24"/>
                <w:lang w:val="ru-RU"/>
              </w:rPr>
              <w:t>фишек</w:t>
            </w:r>
            <w:r w:rsidRPr="00DE11BA">
              <w:rPr>
                <w:spacing w:val="8"/>
                <w:sz w:val="24"/>
                <w:lang w:val="ru-RU"/>
              </w:rPr>
              <w:t xml:space="preserve"> </w:t>
            </w:r>
            <w:r w:rsidRPr="00DE11BA">
              <w:rPr>
                <w:sz w:val="24"/>
                <w:lang w:val="ru-RU"/>
              </w:rPr>
              <w:t>разного</w:t>
            </w:r>
            <w:r w:rsidRPr="00DE11BA">
              <w:rPr>
                <w:spacing w:val="8"/>
                <w:sz w:val="24"/>
                <w:lang w:val="ru-RU"/>
              </w:rPr>
              <w:t xml:space="preserve"> </w:t>
            </w:r>
            <w:r w:rsidRPr="00DE11BA">
              <w:rPr>
                <w:sz w:val="24"/>
                <w:lang w:val="ru-RU"/>
              </w:rPr>
              <w:t>цвета</w:t>
            </w:r>
            <w:r w:rsidRPr="00DE11BA">
              <w:rPr>
                <w:spacing w:val="7"/>
                <w:sz w:val="24"/>
                <w:lang w:val="ru-RU"/>
              </w:rPr>
              <w:t xml:space="preserve"> </w:t>
            </w:r>
            <w:r w:rsidRPr="00DE11BA">
              <w:rPr>
                <w:sz w:val="24"/>
                <w:lang w:val="ru-RU"/>
              </w:rPr>
              <w:t>для</w:t>
            </w:r>
            <w:r w:rsidRPr="00DE11BA">
              <w:rPr>
                <w:spacing w:val="7"/>
                <w:sz w:val="24"/>
                <w:lang w:val="ru-RU"/>
              </w:rPr>
              <w:t xml:space="preserve"> </w:t>
            </w:r>
            <w:r w:rsidRPr="00DE11BA">
              <w:rPr>
                <w:sz w:val="24"/>
                <w:lang w:val="ru-RU"/>
              </w:rPr>
              <w:t>фиксации</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988"/>
                <w:tab w:val="left" w:pos="2256"/>
              </w:tabs>
              <w:spacing w:line="246" w:lineRule="exact"/>
              <w:ind w:left="151"/>
              <w:rPr>
                <w:sz w:val="24"/>
              </w:rPr>
            </w:pPr>
            <w:r w:rsidRPr="00BE1740">
              <w:rPr>
                <w:sz w:val="24"/>
              </w:rPr>
              <w:t>места</w:t>
            </w:r>
            <w:r w:rsidRPr="00BE1740">
              <w:rPr>
                <w:sz w:val="24"/>
              </w:rPr>
              <w:tab/>
              <w:t>ударения.</w:t>
            </w:r>
            <w:r w:rsidRPr="00BE1740">
              <w:rPr>
                <w:sz w:val="24"/>
              </w:rPr>
              <w:tab/>
              <w:t>Различение</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качественных</w:t>
            </w:r>
            <w:r w:rsidRPr="00BE1740">
              <w:rPr>
                <w:spacing w:val="58"/>
                <w:sz w:val="24"/>
              </w:rPr>
              <w:t xml:space="preserve"> </w:t>
            </w:r>
            <w:r w:rsidRPr="00BE1740">
              <w:rPr>
                <w:sz w:val="24"/>
              </w:rPr>
              <w:t>характеристик</w:t>
            </w:r>
            <w:r w:rsidRPr="00BE1740">
              <w:rPr>
                <w:spacing w:val="115"/>
                <w:sz w:val="24"/>
              </w:rPr>
              <w:t xml:space="preserve"> </w:t>
            </w:r>
            <w:r w:rsidRPr="00BE1740">
              <w:rPr>
                <w:sz w:val="24"/>
              </w:rPr>
              <w:t>звуков.</w:t>
            </w:r>
            <w:r w:rsidRPr="00BE1740">
              <w:rPr>
                <w:spacing w:val="115"/>
                <w:sz w:val="24"/>
              </w:rPr>
              <w:t xml:space="preserve"> </w:t>
            </w:r>
            <w:r w:rsidRPr="00BE1740">
              <w:rPr>
                <w:sz w:val="24"/>
              </w:rPr>
              <w:t>Совместное</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гласных</w:t>
            </w:r>
            <w:r w:rsidRPr="00BE1740">
              <w:rPr>
                <w:spacing w:val="-3"/>
                <w:sz w:val="24"/>
              </w:rPr>
              <w:t xml:space="preserve"> </w:t>
            </w:r>
            <w:r w:rsidRPr="00BE1740">
              <w:rPr>
                <w:sz w:val="24"/>
              </w:rPr>
              <w:t>ударных</w:t>
            </w:r>
          </w:p>
        </w:tc>
        <w:tc>
          <w:tcPr>
            <w:tcW w:w="5671" w:type="dxa"/>
            <w:tcBorders>
              <w:top w:val="nil"/>
              <w:bottom w:val="nil"/>
            </w:tcBorders>
          </w:tcPr>
          <w:p w:rsidR="00DE11BA" w:rsidRPr="00BE1740" w:rsidRDefault="00DE11BA" w:rsidP="00EF0B46">
            <w:pPr>
              <w:tabs>
                <w:tab w:val="left" w:pos="2115"/>
                <w:tab w:val="left" w:pos="3703"/>
              </w:tabs>
              <w:spacing w:line="246" w:lineRule="exact"/>
              <w:ind w:left="151"/>
              <w:rPr>
                <w:sz w:val="24"/>
              </w:rPr>
            </w:pPr>
            <w:r w:rsidRPr="00BE1740">
              <w:rPr>
                <w:sz w:val="24"/>
              </w:rPr>
              <w:t>выполнение</w:t>
            </w:r>
            <w:r w:rsidRPr="00BE1740">
              <w:rPr>
                <w:sz w:val="24"/>
              </w:rPr>
              <w:tab/>
              <w:t>задания:</w:t>
            </w:r>
            <w:r w:rsidRPr="00BE1740">
              <w:rPr>
                <w:sz w:val="24"/>
              </w:rPr>
              <w:tab/>
              <w:t>проанализировать</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и</w:t>
            </w:r>
            <w:r w:rsidRPr="00BE1740">
              <w:rPr>
                <w:spacing w:val="-2"/>
                <w:sz w:val="24"/>
              </w:rPr>
              <w:t xml:space="preserve"> </w:t>
            </w:r>
            <w:r w:rsidRPr="00BE1740">
              <w:rPr>
                <w:sz w:val="24"/>
              </w:rPr>
              <w:t>безударных.</w:t>
            </w:r>
            <w:r w:rsidRPr="00BE1740">
              <w:rPr>
                <w:spacing w:val="-2"/>
                <w:sz w:val="24"/>
              </w:rPr>
              <w:t xml:space="preserve"> </w:t>
            </w:r>
            <w:r w:rsidRPr="00BE1740">
              <w:rPr>
                <w:sz w:val="24"/>
              </w:rPr>
              <w:t>Ударный</w:t>
            </w:r>
            <w:r w:rsidRPr="00BE1740">
              <w:rPr>
                <w:spacing w:val="-3"/>
                <w:sz w:val="24"/>
              </w:rPr>
              <w:t xml:space="preserve"> </w:t>
            </w:r>
            <w:r w:rsidRPr="00BE1740">
              <w:rPr>
                <w:sz w:val="24"/>
              </w:rPr>
              <w:t>слог.</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предложенную</w:t>
            </w:r>
            <w:r w:rsidRPr="00DE11BA">
              <w:rPr>
                <w:spacing w:val="11"/>
                <w:sz w:val="24"/>
                <w:lang w:val="ru-RU"/>
              </w:rPr>
              <w:t xml:space="preserve"> </w:t>
            </w:r>
            <w:r w:rsidRPr="00DE11BA">
              <w:rPr>
                <w:sz w:val="24"/>
                <w:lang w:val="ru-RU"/>
              </w:rPr>
              <w:t>модель</w:t>
            </w:r>
            <w:r w:rsidRPr="00DE11BA">
              <w:rPr>
                <w:spacing w:val="67"/>
                <w:sz w:val="24"/>
                <w:lang w:val="ru-RU"/>
              </w:rPr>
              <w:t xml:space="preserve"> </w:t>
            </w:r>
            <w:r w:rsidRPr="00DE11BA">
              <w:rPr>
                <w:sz w:val="24"/>
                <w:lang w:val="ru-RU"/>
              </w:rPr>
              <w:t>звукового</w:t>
            </w:r>
            <w:r w:rsidRPr="00DE11BA">
              <w:rPr>
                <w:spacing w:val="69"/>
                <w:sz w:val="24"/>
                <w:lang w:val="ru-RU"/>
              </w:rPr>
              <w:t xml:space="preserve"> </w:t>
            </w:r>
            <w:r w:rsidRPr="00DE11BA">
              <w:rPr>
                <w:sz w:val="24"/>
                <w:lang w:val="ru-RU"/>
              </w:rPr>
              <w:t>состава</w:t>
            </w:r>
            <w:r w:rsidRPr="00DE11BA">
              <w:rPr>
                <w:spacing w:val="68"/>
                <w:sz w:val="24"/>
                <w:lang w:val="ru-RU"/>
              </w:rPr>
              <w:t xml:space="preserve"> </w:t>
            </w:r>
            <w:r w:rsidRPr="00DE11BA">
              <w:rPr>
                <w:sz w:val="24"/>
                <w:lang w:val="ru-RU"/>
              </w:rPr>
              <w:t>слова</w:t>
            </w:r>
            <w:r w:rsidRPr="00DE11BA">
              <w:rPr>
                <w:spacing w:val="67"/>
                <w:sz w:val="24"/>
                <w:lang w:val="ru-RU"/>
              </w:rPr>
              <w:t xml:space="preserve"> </w:t>
            </w:r>
            <w:r w:rsidRPr="00DE11BA">
              <w:rPr>
                <w:sz w:val="24"/>
                <w:lang w:val="ru-RU"/>
              </w:rPr>
              <w:t>и</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1789"/>
                <w:tab w:val="left" w:pos="2511"/>
              </w:tabs>
              <w:spacing w:line="246" w:lineRule="exact"/>
              <w:ind w:left="151"/>
              <w:rPr>
                <w:sz w:val="24"/>
              </w:rPr>
            </w:pPr>
            <w:r w:rsidRPr="00BE1740">
              <w:rPr>
                <w:sz w:val="24"/>
              </w:rPr>
              <w:t>Твёрдость</w:t>
            </w:r>
            <w:r w:rsidRPr="00BE1740">
              <w:rPr>
                <w:sz w:val="24"/>
              </w:rPr>
              <w:tab/>
              <w:t>и</w:t>
            </w:r>
            <w:r w:rsidRPr="00BE1740">
              <w:rPr>
                <w:sz w:val="24"/>
              </w:rPr>
              <w:tab/>
              <w:t>мягкость</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рассказать</w:t>
            </w:r>
            <w:r w:rsidRPr="00DE11BA">
              <w:rPr>
                <w:spacing w:val="20"/>
                <w:sz w:val="24"/>
                <w:lang w:val="ru-RU"/>
              </w:rPr>
              <w:t xml:space="preserve"> </w:t>
            </w:r>
            <w:r w:rsidRPr="00DE11BA">
              <w:rPr>
                <w:sz w:val="24"/>
                <w:lang w:val="ru-RU"/>
              </w:rPr>
              <w:t>о</w:t>
            </w:r>
            <w:r w:rsidRPr="00DE11BA">
              <w:rPr>
                <w:spacing w:val="19"/>
                <w:sz w:val="24"/>
                <w:lang w:val="ru-RU"/>
              </w:rPr>
              <w:t xml:space="preserve"> </w:t>
            </w:r>
            <w:r w:rsidRPr="00DE11BA">
              <w:rPr>
                <w:sz w:val="24"/>
                <w:lang w:val="ru-RU"/>
              </w:rPr>
              <w:t>ней.</w:t>
            </w:r>
            <w:r w:rsidRPr="00DE11BA">
              <w:rPr>
                <w:spacing w:val="19"/>
                <w:sz w:val="24"/>
                <w:lang w:val="ru-RU"/>
              </w:rPr>
              <w:t xml:space="preserve"> </w:t>
            </w:r>
            <w:r w:rsidRPr="00DE11BA">
              <w:rPr>
                <w:sz w:val="24"/>
                <w:lang w:val="ru-RU"/>
              </w:rPr>
              <w:t>Творческое</w:t>
            </w:r>
            <w:r w:rsidRPr="00DE11BA">
              <w:rPr>
                <w:spacing w:val="21"/>
                <w:sz w:val="24"/>
                <w:lang w:val="ru-RU"/>
              </w:rPr>
              <w:t xml:space="preserve"> </w:t>
            </w:r>
            <w:r w:rsidRPr="00DE11BA">
              <w:rPr>
                <w:sz w:val="24"/>
                <w:lang w:val="ru-RU"/>
              </w:rPr>
              <w:t>задание:</w:t>
            </w:r>
            <w:r w:rsidRPr="00DE11BA">
              <w:rPr>
                <w:spacing w:val="19"/>
                <w:sz w:val="24"/>
                <w:lang w:val="ru-RU"/>
              </w:rPr>
              <w:t xml:space="preserve"> </w:t>
            </w:r>
            <w:r w:rsidRPr="00DE11BA">
              <w:rPr>
                <w:sz w:val="24"/>
                <w:lang w:val="ru-RU"/>
              </w:rPr>
              <w:t>подбор</w:t>
            </w:r>
            <w:r w:rsidRPr="00DE11BA">
              <w:rPr>
                <w:spacing w:val="19"/>
                <w:sz w:val="24"/>
                <w:lang w:val="ru-RU"/>
              </w:rPr>
              <w:t xml:space="preserve"> </w:t>
            </w:r>
            <w:r w:rsidRPr="00DE11BA">
              <w:rPr>
                <w:sz w:val="24"/>
                <w:lang w:val="ru-RU"/>
              </w:rPr>
              <w:t>слов,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1813"/>
                <w:tab w:val="left" w:pos="3089"/>
              </w:tabs>
              <w:spacing w:line="246" w:lineRule="exact"/>
              <w:ind w:left="151"/>
              <w:rPr>
                <w:sz w:val="24"/>
              </w:rPr>
            </w:pPr>
            <w:r w:rsidRPr="00BE1740">
              <w:rPr>
                <w:sz w:val="24"/>
              </w:rPr>
              <w:t>согласных</w:t>
            </w:r>
            <w:r w:rsidRPr="00BE1740">
              <w:rPr>
                <w:sz w:val="24"/>
              </w:rPr>
              <w:tab/>
              <w:t>звуков</w:t>
            </w:r>
            <w:r w:rsidRPr="00BE1740">
              <w:rPr>
                <w:sz w:val="24"/>
              </w:rPr>
              <w:tab/>
              <w:t>как</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соответствующих</w:t>
            </w:r>
            <w:r w:rsidRPr="00BE1740">
              <w:rPr>
                <w:spacing w:val="-2"/>
                <w:sz w:val="24"/>
              </w:rPr>
              <w:t xml:space="preserve"> </w:t>
            </w:r>
            <w:r w:rsidRPr="00BE1740">
              <w:rPr>
                <w:sz w:val="24"/>
              </w:rPr>
              <w:t>заданной</w:t>
            </w:r>
            <w:r w:rsidRPr="00BE1740">
              <w:rPr>
                <w:spacing w:val="-1"/>
                <w:sz w:val="24"/>
              </w:rPr>
              <w:t xml:space="preserve"> </w:t>
            </w:r>
            <w:r w:rsidRPr="00BE1740">
              <w:rPr>
                <w:sz w:val="24"/>
              </w:rPr>
              <w:t>модели.</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смыслоразличительная</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Работа</w:t>
            </w:r>
            <w:r w:rsidRPr="00DE11BA">
              <w:rPr>
                <w:spacing w:val="30"/>
                <w:sz w:val="24"/>
                <w:lang w:val="ru-RU"/>
              </w:rPr>
              <w:t xml:space="preserve"> </w:t>
            </w:r>
            <w:r w:rsidRPr="00DE11BA">
              <w:rPr>
                <w:sz w:val="24"/>
                <w:lang w:val="ru-RU"/>
              </w:rPr>
              <w:t>в</w:t>
            </w:r>
            <w:r w:rsidRPr="00DE11BA">
              <w:rPr>
                <w:spacing w:val="30"/>
                <w:sz w:val="24"/>
                <w:lang w:val="ru-RU"/>
              </w:rPr>
              <w:t xml:space="preserve"> </w:t>
            </w:r>
            <w:r w:rsidRPr="00DE11BA">
              <w:rPr>
                <w:sz w:val="24"/>
                <w:lang w:val="ru-RU"/>
              </w:rPr>
              <w:t>парах:</w:t>
            </w:r>
            <w:r w:rsidRPr="00DE11BA">
              <w:rPr>
                <w:spacing w:val="31"/>
                <w:sz w:val="24"/>
                <w:lang w:val="ru-RU"/>
              </w:rPr>
              <w:t xml:space="preserve"> </w:t>
            </w:r>
            <w:r w:rsidRPr="00DE11BA">
              <w:rPr>
                <w:sz w:val="24"/>
                <w:lang w:val="ru-RU"/>
              </w:rPr>
              <w:t>сравнение</w:t>
            </w:r>
            <w:r w:rsidRPr="00DE11BA">
              <w:rPr>
                <w:spacing w:val="31"/>
                <w:sz w:val="24"/>
                <w:lang w:val="ru-RU"/>
              </w:rPr>
              <w:t xml:space="preserve"> </w:t>
            </w:r>
            <w:r w:rsidRPr="00DE11BA">
              <w:rPr>
                <w:sz w:val="24"/>
                <w:lang w:val="ru-RU"/>
              </w:rPr>
              <w:t>двух</w:t>
            </w:r>
            <w:r w:rsidRPr="00DE11BA">
              <w:rPr>
                <w:spacing w:val="31"/>
                <w:sz w:val="24"/>
                <w:lang w:val="ru-RU"/>
              </w:rPr>
              <w:t xml:space="preserve"> </w:t>
            </w:r>
            <w:r w:rsidRPr="00DE11BA">
              <w:rPr>
                <w:sz w:val="24"/>
                <w:lang w:val="ru-RU"/>
              </w:rPr>
              <w:t>моделей</w:t>
            </w:r>
            <w:r w:rsidRPr="00DE11BA">
              <w:rPr>
                <w:spacing w:val="32"/>
                <w:sz w:val="24"/>
                <w:lang w:val="ru-RU"/>
              </w:rPr>
              <w:t xml:space="preserve"> </w:t>
            </w:r>
            <w:r w:rsidRPr="00DE11BA">
              <w:rPr>
                <w:sz w:val="24"/>
                <w:lang w:val="ru-RU"/>
              </w:rPr>
              <w:t>звукового</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функция.</w:t>
            </w:r>
            <w:r w:rsidRPr="00BE1740">
              <w:rPr>
                <w:spacing w:val="-3"/>
                <w:sz w:val="24"/>
              </w:rPr>
              <w:t xml:space="preserve"> </w:t>
            </w:r>
            <w:r w:rsidRPr="00BE1740">
              <w:rPr>
                <w:sz w:val="24"/>
              </w:rPr>
              <w:t>Различение</w:t>
            </w:r>
            <w:r w:rsidRPr="00BE1740">
              <w:rPr>
                <w:spacing w:val="-4"/>
                <w:sz w:val="24"/>
              </w:rPr>
              <w:t xml:space="preserve"> </w:t>
            </w:r>
            <w:r w:rsidRPr="00BE1740">
              <w:rPr>
                <w:sz w:val="24"/>
              </w:rPr>
              <w:t>твёрдых</w:t>
            </w:r>
            <w:r w:rsidRPr="00BE1740">
              <w:rPr>
                <w:spacing w:val="-3"/>
                <w:sz w:val="24"/>
              </w:rPr>
              <w:t xml:space="preserve"> </w:t>
            </w:r>
            <w:r w:rsidRPr="00BE1740">
              <w:rPr>
                <w:sz w:val="24"/>
              </w:rPr>
              <w:t>и</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состава</w:t>
            </w:r>
            <w:r w:rsidRPr="00DE11BA">
              <w:rPr>
                <w:spacing w:val="-1"/>
                <w:sz w:val="24"/>
                <w:lang w:val="ru-RU"/>
              </w:rPr>
              <w:t xml:space="preserve"> </w:t>
            </w:r>
            <w:r w:rsidRPr="00DE11BA">
              <w:rPr>
                <w:sz w:val="24"/>
                <w:lang w:val="ru-RU"/>
              </w:rPr>
              <w:t>(нахождение</w:t>
            </w:r>
            <w:r w:rsidRPr="00DE11BA">
              <w:rPr>
                <w:spacing w:val="-2"/>
                <w:sz w:val="24"/>
                <w:lang w:val="ru-RU"/>
              </w:rPr>
              <w:t xml:space="preserve"> </w:t>
            </w:r>
            <w:r w:rsidRPr="00DE11BA">
              <w:rPr>
                <w:sz w:val="24"/>
                <w:lang w:val="ru-RU"/>
              </w:rPr>
              <w:t>сходства</w:t>
            </w:r>
            <w:r w:rsidRPr="00DE11BA">
              <w:rPr>
                <w:spacing w:val="-2"/>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различия).</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1251"/>
                <w:tab w:val="left" w:pos="2692"/>
              </w:tabs>
              <w:spacing w:line="246" w:lineRule="exact"/>
              <w:ind w:left="151"/>
              <w:rPr>
                <w:sz w:val="24"/>
              </w:rPr>
            </w:pPr>
            <w:r w:rsidRPr="00BE1740">
              <w:rPr>
                <w:sz w:val="24"/>
              </w:rPr>
              <w:t>мягких</w:t>
            </w:r>
            <w:r w:rsidRPr="00BE1740">
              <w:rPr>
                <w:sz w:val="24"/>
              </w:rPr>
              <w:tab/>
              <w:t>согласных</w:t>
            </w:r>
            <w:r w:rsidRPr="00BE1740">
              <w:rPr>
                <w:sz w:val="24"/>
              </w:rPr>
              <w:tab/>
              <w:t>звуков.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Дифференцированное</w:t>
            </w:r>
            <w:r w:rsidRPr="00DE11BA">
              <w:rPr>
                <w:spacing w:val="47"/>
                <w:sz w:val="24"/>
                <w:lang w:val="ru-RU"/>
              </w:rPr>
              <w:t xml:space="preserve"> </w:t>
            </w:r>
            <w:r w:rsidRPr="00DE11BA">
              <w:rPr>
                <w:sz w:val="24"/>
                <w:lang w:val="ru-RU"/>
              </w:rPr>
              <w:t>задание:</w:t>
            </w:r>
            <w:r w:rsidRPr="00DE11BA">
              <w:rPr>
                <w:spacing w:val="50"/>
                <w:sz w:val="24"/>
                <w:lang w:val="ru-RU"/>
              </w:rPr>
              <w:t xml:space="preserve"> </w:t>
            </w:r>
            <w:r w:rsidRPr="00DE11BA">
              <w:rPr>
                <w:sz w:val="24"/>
                <w:lang w:val="ru-RU"/>
              </w:rPr>
              <w:t>соотнесение</w:t>
            </w:r>
            <w:r w:rsidRPr="00DE11BA">
              <w:rPr>
                <w:spacing w:val="47"/>
                <w:sz w:val="24"/>
                <w:lang w:val="ru-RU"/>
              </w:rPr>
              <w:t xml:space="preserve"> </w:t>
            </w:r>
            <w:r w:rsidRPr="00DE11BA">
              <w:rPr>
                <w:sz w:val="24"/>
                <w:lang w:val="ru-RU"/>
              </w:rPr>
              <w:t>слов</w:t>
            </w:r>
            <w:r w:rsidRPr="00DE11BA">
              <w:rPr>
                <w:spacing w:val="49"/>
                <w:sz w:val="24"/>
                <w:lang w:val="ru-RU"/>
              </w:rPr>
              <w:t xml:space="preserve"> </w:t>
            </w:r>
            <w:r w:rsidRPr="00DE11BA">
              <w:rPr>
                <w:sz w:val="24"/>
                <w:lang w:val="ru-RU"/>
              </w:rPr>
              <w:t>с</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1678" w:type="dxa"/>
            <w:tcBorders>
              <w:top w:val="nil"/>
              <w:left w:val="single" w:sz="6" w:space="0" w:color="000000"/>
              <w:bottom w:val="nil"/>
              <w:right w:val="single" w:sz="6" w:space="0" w:color="000000"/>
            </w:tcBorders>
          </w:tcPr>
          <w:p w:rsidR="00DE11BA" w:rsidRPr="00DE11BA" w:rsidRDefault="00DE11BA" w:rsidP="00EF0B46">
            <w:pPr>
              <w:rPr>
                <w:sz w:val="18"/>
                <w:lang w:val="ru-RU"/>
              </w:rPr>
            </w:pPr>
          </w:p>
        </w:tc>
        <w:tc>
          <w:tcPr>
            <w:tcW w:w="3545" w:type="dxa"/>
            <w:tcBorders>
              <w:top w:val="nil"/>
              <w:left w:val="single" w:sz="6" w:space="0" w:color="000000"/>
              <w:bottom w:val="nil"/>
            </w:tcBorders>
          </w:tcPr>
          <w:p w:rsidR="00DE11BA" w:rsidRPr="00BE1740" w:rsidRDefault="00DE11BA" w:rsidP="00EF0B46">
            <w:pPr>
              <w:tabs>
                <w:tab w:val="left" w:pos="2182"/>
                <w:tab w:val="left" w:pos="3179"/>
              </w:tabs>
              <w:spacing w:line="246" w:lineRule="exact"/>
              <w:ind w:left="151"/>
              <w:rPr>
                <w:sz w:val="24"/>
              </w:rPr>
            </w:pPr>
            <w:r w:rsidRPr="00BE1740">
              <w:rPr>
                <w:sz w:val="24"/>
              </w:rPr>
              <w:t>Дифференциация</w:t>
            </w:r>
            <w:r w:rsidRPr="00BE1740">
              <w:rPr>
                <w:sz w:val="24"/>
              </w:rPr>
              <w:tab/>
              <w:t>парных</w:t>
            </w:r>
            <w:r w:rsidRPr="00BE1740">
              <w:rPr>
                <w:sz w:val="24"/>
              </w:rPr>
              <w:tab/>
              <w:t>по</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соответствующими</w:t>
            </w:r>
            <w:r w:rsidRPr="00BE1740">
              <w:rPr>
                <w:spacing w:val="-2"/>
                <w:sz w:val="24"/>
              </w:rPr>
              <w:t xml:space="preserve"> </w:t>
            </w:r>
            <w:r w:rsidRPr="00BE1740">
              <w:rPr>
                <w:sz w:val="24"/>
              </w:rPr>
              <w:t>им</w:t>
            </w:r>
            <w:r w:rsidRPr="00BE1740">
              <w:rPr>
                <w:spacing w:val="-2"/>
                <w:sz w:val="24"/>
              </w:rPr>
              <w:t xml:space="preserve"> </w:t>
            </w:r>
            <w:r w:rsidRPr="00BE1740">
              <w:rPr>
                <w:sz w:val="24"/>
              </w:rPr>
              <w:t>моделями.</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1678" w:type="dxa"/>
            <w:tcBorders>
              <w:top w:val="nil"/>
              <w:left w:val="single" w:sz="6" w:space="0" w:color="000000"/>
              <w:bottom w:val="nil"/>
              <w:right w:val="single" w:sz="6" w:space="0" w:color="000000"/>
            </w:tcBorders>
          </w:tcPr>
          <w:p w:rsidR="00DE11BA" w:rsidRPr="00BE1740" w:rsidRDefault="00DE11BA" w:rsidP="00EF0B46">
            <w:pPr>
              <w:rPr>
                <w:sz w:val="18"/>
              </w:rPr>
            </w:pPr>
          </w:p>
        </w:tc>
        <w:tc>
          <w:tcPr>
            <w:tcW w:w="3545" w:type="dxa"/>
            <w:tcBorders>
              <w:top w:val="nil"/>
              <w:left w:val="single" w:sz="6" w:space="0" w:color="000000"/>
              <w:bottom w:val="nil"/>
            </w:tcBorders>
          </w:tcPr>
          <w:p w:rsidR="00DE11BA" w:rsidRPr="00BE1740" w:rsidRDefault="00DE11BA" w:rsidP="00EF0B46">
            <w:pPr>
              <w:tabs>
                <w:tab w:val="left" w:pos="1715"/>
                <w:tab w:val="left" w:pos="2494"/>
              </w:tabs>
              <w:spacing w:line="246" w:lineRule="exact"/>
              <w:ind w:left="151"/>
              <w:rPr>
                <w:sz w:val="24"/>
              </w:rPr>
            </w:pPr>
            <w:r w:rsidRPr="00BE1740">
              <w:rPr>
                <w:sz w:val="24"/>
              </w:rPr>
              <w:t>твёрдости</w:t>
            </w:r>
            <w:r w:rsidRPr="00BE1740">
              <w:rPr>
                <w:sz w:val="24"/>
              </w:rPr>
              <w:tab/>
              <w:t>—</w:t>
            </w:r>
            <w:r w:rsidRPr="00BE1740">
              <w:rPr>
                <w:sz w:val="24"/>
              </w:rPr>
              <w:tab/>
              <w:t>мягкости</w:t>
            </w:r>
          </w:p>
        </w:tc>
        <w:tc>
          <w:tcPr>
            <w:tcW w:w="5671" w:type="dxa"/>
            <w:tcBorders>
              <w:top w:val="nil"/>
              <w:bottom w:val="nil"/>
            </w:tcBorders>
          </w:tcPr>
          <w:p w:rsidR="00DE11BA" w:rsidRPr="00BE1740" w:rsidRDefault="00DE11BA" w:rsidP="00EF0B46">
            <w:pPr>
              <w:tabs>
                <w:tab w:val="left" w:pos="2797"/>
                <w:tab w:val="left" w:pos="4689"/>
              </w:tabs>
              <w:spacing w:line="246" w:lineRule="exact"/>
              <w:ind w:left="151"/>
              <w:rPr>
                <w:sz w:val="24"/>
              </w:rPr>
            </w:pPr>
            <w:r w:rsidRPr="00BE1740">
              <w:rPr>
                <w:sz w:val="24"/>
              </w:rPr>
              <w:t>Комментированное</w:t>
            </w:r>
            <w:r w:rsidRPr="00BE1740">
              <w:rPr>
                <w:sz w:val="24"/>
              </w:rPr>
              <w:tab/>
              <w:t>выполнение</w:t>
            </w:r>
            <w:r w:rsidRPr="00BE1740">
              <w:rPr>
                <w:sz w:val="24"/>
              </w:rPr>
              <w:tab/>
              <w:t>задания:</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tcBorders>
              <w:top w:val="nil"/>
              <w:left w:val="single" w:sz="6" w:space="0" w:color="000000"/>
              <w:right w:val="single" w:sz="6" w:space="0" w:color="000000"/>
            </w:tcBorders>
          </w:tcPr>
          <w:p w:rsidR="00DE11BA" w:rsidRPr="00BE1740" w:rsidRDefault="00DE11BA" w:rsidP="00EF0B46">
            <w:pPr>
              <w:rPr>
                <w:sz w:val="18"/>
              </w:rPr>
            </w:pPr>
          </w:p>
        </w:tc>
        <w:tc>
          <w:tcPr>
            <w:tcW w:w="1678" w:type="dxa"/>
            <w:tcBorders>
              <w:top w:val="nil"/>
              <w:left w:val="single" w:sz="6" w:space="0" w:color="000000"/>
              <w:right w:val="single" w:sz="6" w:space="0" w:color="000000"/>
            </w:tcBorders>
          </w:tcPr>
          <w:p w:rsidR="00DE11BA" w:rsidRPr="00BE1740" w:rsidRDefault="00DE11BA" w:rsidP="00EF0B46">
            <w:pPr>
              <w:rPr>
                <w:sz w:val="18"/>
              </w:rPr>
            </w:pPr>
          </w:p>
        </w:tc>
        <w:tc>
          <w:tcPr>
            <w:tcW w:w="3545" w:type="dxa"/>
            <w:tcBorders>
              <w:top w:val="nil"/>
              <w:left w:val="single" w:sz="6" w:space="0" w:color="000000"/>
            </w:tcBorders>
          </w:tcPr>
          <w:p w:rsidR="00DE11BA" w:rsidRPr="00BE1740" w:rsidRDefault="00DE11BA" w:rsidP="00EF0B46">
            <w:pPr>
              <w:tabs>
                <w:tab w:val="left" w:pos="2691"/>
              </w:tabs>
              <w:spacing w:line="247" w:lineRule="exact"/>
              <w:ind w:left="151"/>
              <w:rPr>
                <w:sz w:val="24"/>
              </w:rPr>
            </w:pPr>
            <w:r w:rsidRPr="00BE1740">
              <w:rPr>
                <w:sz w:val="24"/>
              </w:rPr>
              <w:t>согласных</w:t>
            </w:r>
            <w:r w:rsidRPr="00BE1740">
              <w:rPr>
                <w:sz w:val="24"/>
              </w:rPr>
              <w:tab/>
              <w:t>звуков.</w:t>
            </w:r>
          </w:p>
        </w:tc>
        <w:tc>
          <w:tcPr>
            <w:tcW w:w="5671" w:type="dxa"/>
            <w:tcBorders>
              <w:top w:val="nil"/>
            </w:tcBorders>
          </w:tcPr>
          <w:p w:rsidR="00DE11BA" w:rsidRPr="00DE11BA" w:rsidRDefault="00DE11BA" w:rsidP="00EF0B46">
            <w:pPr>
              <w:tabs>
                <w:tab w:val="left" w:pos="1693"/>
                <w:tab w:val="left" w:pos="2612"/>
                <w:tab w:val="left" w:pos="3103"/>
                <w:tab w:val="left" w:pos="4424"/>
              </w:tabs>
              <w:spacing w:line="247" w:lineRule="exact"/>
              <w:ind w:left="151"/>
              <w:rPr>
                <w:sz w:val="24"/>
                <w:lang w:val="ru-RU"/>
              </w:rPr>
            </w:pPr>
            <w:r w:rsidRPr="00DE11BA">
              <w:rPr>
                <w:sz w:val="24"/>
                <w:lang w:val="ru-RU"/>
              </w:rPr>
              <w:t>группировка</w:t>
            </w:r>
            <w:r w:rsidRPr="00DE11BA">
              <w:rPr>
                <w:sz w:val="24"/>
                <w:lang w:val="ru-RU"/>
              </w:rPr>
              <w:tab/>
              <w:t>звуков</w:t>
            </w:r>
            <w:r w:rsidRPr="00DE11BA">
              <w:rPr>
                <w:sz w:val="24"/>
                <w:lang w:val="ru-RU"/>
              </w:rPr>
              <w:tab/>
              <w:t>по</w:t>
            </w:r>
            <w:r w:rsidRPr="00DE11BA">
              <w:rPr>
                <w:sz w:val="24"/>
                <w:lang w:val="ru-RU"/>
              </w:rPr>
              <w:tab/>
              <w:t>заданному</w:t>
            </w:r>
            <w:r w:rsidRPr="00DE11BA">
              <w:rPr>
                <w:sz w:val="24"/>
                <w:lang w:val="ru-RU"/>
              </w:rPr>
              <w:tab/>
              <w:t>основанию</w:t>
            </w:r>
          </w:p>
        </w:tc>
        <w:tc>
          <w:tcPr>
            <w:tcW w:w="3826" w:type="dxa"/>
            <w:vMerge/>
            <w:tcBorders>
              <w:top w:val="nil"/>
            </w:tcBorders>
          </w:tcPr>
          <w:p w:rsidR="00DE11BA" w:rsidRPr="00DE11BA" w:rsidRDefault="00DE11BA" w:rsidP="00EF0B46">
            <w:pPr>
              <w:rPr>
                <w:sz w:val="2"/>
                <w:szCs w:val="2"/>
                <w:lang w:val="ru-RU"/>
              </w:rPr>
            </w:pPr>
          </w:p>
        </w:tc>
      </w:tr>
    </w:tbl>
    <w:p w:rsidR="00DE11BA" w:rsidRPr="00BE1740" w:rsidRDefault="00DE11BA" w:rsidP="00DE11BA">
      <w:pPr>
        <w:rPr>
          <w:sz w:val="2"/>
          <w:szCs w:val="2"/>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275"/>
        </w:trPr>
        <w:tc>
          <w:tcPr>
            <w:tcW w:w="1015" w:type="dxa"/>
            <w:vMerge w:val="restart"/>
            <w:tcBorders>
              <w:left w:val="single" w:sz="6" w:space="0" w:color="000000"/>
              <w:right w:val="single" w:sz="6" w:space="0" w:color="000000"/>
            </w:tcBorders>
          </w:tcPr>
          <w:p w:rsidR="00DE11BA" w:rsidRPr="00DE11BA" w:rsidRDefault="00DE11BA" w:rsidP="00EF0B46">
            <w:pPr>
              <w:rPr>
                <w:sz w:val="24"/>
                <w:lang w:val="ru-RU"/>
              </w:rPr>
            </w:pPr>
          </w:p>
        </w:tc>
        <w:tc>
          <w:tcPr>
            <w:tcW w:w="1678" w:type="dxa"/>
            <w:vMerge w:val="restart"/>
            <w:tcBorders>
              <w:left w:val="single" w:sz="6" w:space="0" w:color="000000"/>
              <w:right w:val="single" w:sz="6" w:space="0" w:color="000000"/>
            </w:tcBorders>
          </w:tcPr>
          <w:p w:rsidR="00DE11BA" w:rsidRPr="00DE11BA" w:rsidRDefault="00DE11BA" w:rsidP="00EF0B46">
            <w:pPr>
              <w:rPr>
                <w:sz w:val="24"/>
                <w:lang w:val="ru-RU"/>
              </w:rPr>
            </w:pPr>
          </w:p>
        </w:tc>
        <w:tc>
          <w:tcPr>
            <w:tcW w:w="3545" w:type="dxa"/>
            <w:tcBorders>
              <w:left w:val="single" w:sz="6" w:space="0" w:color="000000"/>
              <w:bottom w:val="nil"/>
            </w:tcBorders>
          </w:tcPr>
          <w:p w:rsidR="00DE11BA" w:rsidRPr="00BE1740" w:rsidRDefault="00DE11BA" w:rsidP="00EF0B46">
            <w:pPr>
              <w:tabs>
                <w:tab w:val="left" w:pos="2182"/>
                <w:tab w:val="left" w:pos="3179"/>
              </w:tabs>
              <w:spacing w:line="255" w:lineRule="exact"/>
              <w:ind w:left="151"/>
              <w:rPr>
                <w:sz w:val="24"/>
              </w:rPr>
            </w:pPr>
            <w:r w:rsidRPr="00BE1740">
              <w:rPr>
                <w:sz w:val="24"/>
              </w:rPr>
              <w:t>Дифференциация</w:t>
            </w:r>
            <w:r w:rsidRPr="00BE1740">
              <w:rPr>
                <w:sz w:val="24"/>
              </w:rPr>
              <w:tab/>
              <w:t>парных</w:t>
            </w:r>
            <w:r w:rsidRPr="00BE1740">
              <w:rPr>
                <w:sz w:val="24"/>
              </w:rPr>
              <w:tab/>
              <w:t>по</w:t>
            </w:r>
          </w:p>
        </w:tc>
        <w:tc>
          <w:tcPr>
            <w:tcW w:w="5671" w:type="dxa"/>
            <w:tcBorders>
              <w:bottom w:val="nil"/>
            </w:tcBorders>
          </w:tcPr>
          <w:p w:rsidR="00DE11BA" w:rsidRPr="00DE11BA" w:rsidRDefault="00DE11BA" w:rsidP="00EF0B46">
            <w:pPr>
              <w:spacing w:line="255" w:lineRule="exact"/>
              <w:ind w:left="151"/>
              <w:rPr>
                <w:sz w:val="24"/>
                <w:lang w:val="ru-RU"/>
              </w:rPr>
            </w:pPr>
            <w:r w:rsidRPr="00DE11BA">
              <w:rPr>
                <w:sz w:val="24"/>
                <w:lang w:val="ru-RU"/>
              </w:rPr>
              <w:t>(например,</w:t>
            </w:r>
            <w:r w:rsidRPr="00DE11BA">
              <w:rPr>
                <w:spacing w:val="-2"/>
                <w:sz w:val="24"/>
                <w:lang w:val="ru-RU"/>
              </w:rPr>
              <w:t xml:space="preserve"> </w:t>
            </w:r>
            <w:r w:rsidRPr="00DE11BA">
              <w:rPr>
                <w:sz w:val="24"/>
                <w:lang w:val="ru-RU"/>
              </w:rPr>
              <w:t>твёрдые</w:t>
            </w:r>
            <w:r w:rsidRPr="00DE11BA">
              <w:rPr>
                <w:spacing w:val="-3"/>
                <w:sz w:val="24"/>
                <w:lang w:val="ru-RU"/>
              </w:rPr>
              <w:t xml:space="preserve"> </w:t>
            </w:r>
            <w:r w:rsidRPr="00DE11BA">
              <w:rPr>
                <w:sz w:val="24"/>
                <w:lang w:val="ru-RU"/>
              </w:rPr>
              <w:t>—</w:t>
            </w:r>
            <w:r w:rsidRPr="00DE11BA">
              <w:rPr>
                <w:spacing w:val="1"/>
                <w:sz w:val="24"/>
                <w:lang w:val="ru-RU"/>
              </w:rPr>
              <w:t xml:space="preserve"> </w:t>
            </w:r>
            <w:r w:rsidRPr="00DE11BA">
              <w:rPr>
                <w:sz w:val="24"/>
                <w:lang w:val="ru-RU"/>
              </w:rPr>
              <w:t>мягкие</w:t>
            </w:r>
            <w:r w:rsidRPr="00DE11BA">
              <w:rPr>
                <w:spacing w:val="-3"/>
                <w:sz w:val="24"/>
                <w:lang w:val="ru-RU"/>
              </w:rPr>
              <w:t xml:space="preserve"> </w:t>
            </w:r>
            <w:r w:rsidRPr="00DE11BA">
              <w:rPr>
                <w:sz w:val="24"/>
                <w:lang w:val="ru-RU"/>
              </w:rPr>
              <w:t>согласные</w:t>
            </w:r>
            <w:r w:rsidRPr="00DE11BA">
              <w:rPr>
                <w:spacing w:val="-3"/>
                <w:sz w:val="24"/>
                <w:lang w:val="ru-RU"/>
              </w:rPr>
              <w:t xml:space="preserve"> </w:t>
            </w:r>
            <w:r w:rsidRPr="00DE11BA">
              <w:rPr>
                <w:sz w:val="24"/>
                <w:lang w:val="ru-RU"/>
              </w:rPr>
              <w:t>звуки).</w:t>
            </w:r>
          </w:p>
        </w:tc>
        <w:tc>
          <w:tcPr>
            <w:tcW w:w="3826" w:type="dxa"/>
            <w:vMerge w:val="restart"/>
          </w:tcPr>
          <w:p w:rsidR="00DE11BA" w:rsidRPr="00DE11BA" w:rsidRDefault="00DE11BA" w:rsidP="00EF0B46">
            <w:pPr>
              <w:rPr>
                <w:sz w:val="24"/>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звонкости</w:t>
            </w:r>
            <w:r w:rsidRPr="00BE1740">
              <w:rPr>
                <w:spacing w:val="13"/>
                <w:sz w:val="24"/>
              </w:rPr>
              <w:t xml:space="preserve"> </w:t>
            </w:r>
            <w:r w:rsidRPr="00BE1740">
              <w:rPr>
                <w:sz w:val="24"/>
              </w:rPr>
              <w:t>—</w:t>
            </w:r>
            <w:r w:rsidRPr="00BE1740">
              <w:rPr>
                <w:spacing w:val="71"/>
                <w:sz w:val="24"/>
              </w:rPr>
              <w:t xml:space="preserve"> </w:t>
            </w:r>
            <w:r w:rsidRPr="00BE1740">
              <w:rPr>
                <w:sz w:val="24"/>
              </w:rPr>
              <w:t>глухости</w:t>
            </w:r>
            <w:r w:rsidRPr="00BE1740">
              <w:rPr>
                <w:spacing w:val="72"/>
                <w:sz w:val="24"/>
              </w:rPr>
              <w:t xml:space="preserve"> </w:t>
            </w:r>
            <w:r w:rsidRPr="00BE1740">
              <w:rPr>
                <w:sz w:val="24"/>
              </w:rPr>
              <w:t>звуков</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Учебный</w:t>
            </w:r>
            <w:r w:rsidRPr="00DE11BA">
              <w:rPr>
                <w:spacing w:val="2"/>
                <w:sz w:val="24"/>
                <w:lang w:val="ru-RU"/>
              </w:rPr>
              <w:t xml:space="preserve"> </w:t>
            </w:r>
            <w:r w:rsidRPr="00DE11BA">
              <w:rPr>
                <w:sz w:val="24"/>
                <w:lang w:val="ru-RU"/>
              </w:rPr>
              <w:t>диалог</w:t>
            </w:r>
            <w:r w:rsidRPr="00DE11BA">
              <w:rPr>
                <w:spacing w:val="2"/>
                <w:sz w:val="24"/>
                <w:lang w:val="ru-RU"/>
              </w:rPr>
              <w:t xml:space="preserve"> </w:t>
            </w:r>
            <w:r w:rsidRPr="00DE11BA">
              <w:rPr>
                <w:sz w:val="24"/>
                <w:lang w:val="ru-RU"/>
              </w:rPr>
              <w:t>«Чем</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звуки</w:t>
            </w:r>
            <w:r w:rsidRPr="00DE11BA">
              <w:rPr>
                <w:spacing w:val="3"/>
                <w:sz w:val="24"/>
                <w:lang w:val="ru-RU"/>
              </w:rPr>
              <w:t xml:space="preserve"> </w:t>
            </w:r>
            <w:r w:rsidRPr="00DE11BA">
              <w:rPr>
                <w:sz w:val="24"/>
                <w:lang w:val="ru-RU"/>
              </w:rPr>
              <w:t>отличаются</w:t>
            </w:r>
            <w:r w:rsidRPr="00DE11BA">
              <w:rPr>
                <w:spacing w:val="2"/>
                <w:sz w:val="24"/>
                <w:lang w:val="ru-RU"/>
              </w:rPr>
              <w:t xml:space="preserve"> </w:t>
            </w:r>
            <w:r w:rsidRPr="00DE11BA">
              <w:rPr>
                <w:sz w:val="24"/>
                <w:lang w:val="ru-RU"/>
              </w:rPr>
              <w:t>по</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tabs>
                <w:tab w:val="left" w:pos="1040"/>
                <w:tab w:val="left" w:pos="2456"/>
              </w:tabs>
              <w:spacing w:line="246" w:lineRule="exact"/>
              <w:ind w:left="151"/>
              <w:rPr>
                <w:sz w:val="24"/>
              </w:rPr>
            </w:pPr>
            <w:r w:rsidRPr="00BE1740">
              <w:rPr>
                <w:sz w:val="24"/>
              </w:rPr>
              <w:t>(без</w:t>
            </w:r>
            <w:r w:rsidRPr="00BE1740">
              <w:rPr>
                <w:sz w:val="24"/>
              </w:rPr>
              <w:tab/>
              <w:t>введения</w:t>
            </w:r>
            <w:r w:rsidRPr="00BE1740">
              <w:rPr>
                <w:sz w:val="24"/>
              </w:rPr>
              <w:tab/>
              <w:t>терминов</w:t>
            </w:r>
          </w:p>
        </w:tc>
        <w:tc>
          <w:tcPr>
            <w:tcW w:w="5671" w:type="dxa"/>
            <w:tcBorders>
              <w:top w:val="nil"/>
              <w:bottom w:val="nil"/>
            </w:tcBorders>
          </w:tcPr>
          <w:p w:rsidR="00DE11BA" w:rsidRPr="00DE11BA" w:rsidRDefault="00DE11BA" w:rsidP="00EF0B46">
            <w:pPr>
              <w:tabs>
                <w:tab w:val="left" w:pos="2029"/>
                <w:tab w:val="left" w:pos="2559"/>
                <w:tab w:val="left" w:pos="3934"/>
                <w:tab w:val="left" w:pos="5215"/>
              </w:tabs>
              <w:spacing w:line="246" w:lineRule="exact"/>
              <w:ind w:left="151"/>
              <w:rPr>
                <w:sz w:val="24"/>
                <w:lang w:val="ru-RU"/>
              </w:rPr>
            </w:pPr>
            <w:r w:rsidRPr="00DE11BA">
              <w:rPr>
                <w:sz w:val="24"/>
                <w:lang w:val="ru-RU"/>
              </w:rPr>
              <w:t>произношению</w:t>
            </w:r>
            <w:r w:rsidRPr="00DE11BA">
              <w:rPr>
                <w:sz w:val="24"/>
                <w:lang w:val="ru-RU"/>
              </w:rPr>
              <w:tab/>
              <w:t>от</w:t>
            </w:r>
            <w:r w:rsidRPr="00DE11BA">
              <w:rPr>
                <w:sz w:val="24"/>
                <w:lang w:val="ru-RU"/>
              </w:rPr>
              <w:tab/>
              <w:t>согласных</w:t>
            </w:r>
            <w:r w:rsidRPr="00DE11BA">
              <w:rPr>
                <w:sz w:val="24"/>
                <w:lang w:val="ru-RU"/>
              </w:rPr>
              <w:tab/>
              <w:t>звуков?»;</w:t>
            </w:r>
            <w:r w:rsidRPr="00DE11BA">
              <w:rPr>
                <w:sz w:val="24"/>
                <w:lang w:val="ru-RU"/>
              </w:rPr>
              <w:tab/>
              <w:t>как</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«звонкость»,</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результат</w:t>
            </w:r>
            <w:r w:rsidRPr="00DE11BA">
              <w:rPr>
                <w:spacing w:val="24"/>
                <w:sz w:val="24"/>
                <w:lang w:val="ru-RU"/>
              </w:rPr>
              <w:t xml:space="preserve"> </w:t>
            </w:r>
            <w:r w:rsidRPr="00DE11BA">
              <w:rPr>
                <w:sz w:val="24"/>
                <w:lang w:val="ru-RU"/>
              </w:rPr>
              <w:t>участия</w:t>
            </w:r>
            <w:r w:rsidRPr="00DE11BA">
              <w:rPr>
                <w:spacing w:val="24"/>
                <w:sz w:val="24"/>
                <w:lang w:val="ru-RU"/>
              </w:rPr>
              <w:t xml:space="preserve"> </w:t>
            </w:r>
            <w:r w:rsidRPr="00DE11BA">
              <w:rPr>
                <w:sz w:val="24"/>
                <w:lang w:val="ru-RU"/>
              </w:rPr>
              <w:t>в</w:t>
            </w:r>
            <w:r w:rsidRPr="00DE11BA">
              <w:rPr>
                <w:spacing w:val="21"/>
                <w:sz w:val="24"/>
                <w:lang w:val="ru-RU"/>
              </w:rPr>
              <w:t xml:space="preserve"> </w:t>
            </w:r>
            <w:r w:rsidRPr="00DE11BA">
              <w:rPr>
                <w:sz w:val="24"/>
                <w:lang w:val="ru-RU"/>
              </w:rPr>
              <w:t>диалоге:</w:t>
            </w:r>
            <w:r w:rsidRPr="00DE11BA">
              <w:rPr>
                <w:spacing w:val="25"/>
                <w:sz w:val="24"/>
                <w:lang w:val="ru-RU"/>
              </w:rPr>
              <w:t xml:space="preserve"> </w:t>
            </w:r>
            <w:r w:rsidRPr="00DE11BA">
              <w:rPr>
                <w:sz w:val="24"/>
                <w:lang w:val="ru-RU"/>
              </w:rPr>
              <w:t>различение</w:t>
            </w:r>
            <w:r w:rsidRPr="00DE11BA">
              <w:rPr>
                <w:spacing w:val="23"/>
                <w:sz w:val="24"/>
                <w:lang w:val="ru-RU"/>
              </w:rPr>
              <w:t xml:space="preserve"> </w:t>
            </w:r>
            <w:r w:rsidRPr="00DE11BA">
              <w:rPr>
                <w:sz w:val="24"/>
                <w:lang w:val="ru-RU"/>
              </w:rPr>
              <w:t>гласных</w:t>
            </w:r>
            <w:r w:rsidRPr="00DE11BA">
              <w:rPr>
                <w:spacing w:val="21"/>
                <w:sz w:val="24"/>
                <w:lang w:val="ru-RU"/>
              </w:rPr>
              <w:t xml:space="preserve"> </w:t>
            </w:r>
            <w:r w:rsidRPr="00DE11BA">
              <w:rPr>
                <w:sz w:val="24"/>
                <w:lang w:val="ru-RU"/>
              </w:rPr>
              <w:t>и</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«глухость»).</w:t>
            </w:r>
          </w:p>
        </w:tc>
        <w:tc>
          <w:tcPr>
            <w:tcW w:w="5671" w:type="dxa"/>
            <w:tcBorders>
              <w:top w:val="nil"/>
              <w:bottom w:val="nil"/>
            </w:tcBorders>
          </w:tcPr>
          <w:p w:rsidR="00DE11BA" w:rsidRPr="00DE11BA" w:rsidRDefault="00DE11BA" w:rsidP="00EF0B46">
            <w:pPr>
              <w:tabs>
                <w:tab w:val="left" w:pos="1631"/>
                <w:tab w:val="left" w:pos="2725"/>
                <w:tab w:val="left" w:pos="3389"/>
              </w:tabs>
              <w:spacing w:line="246" w:lineRule="exact"/>
              <w:ind w:left="151"/>
              <w:rPr>
                <w:sz w:val="24"/>
                <w:lang w:val="ru-RU"/>
              </w:rPr>
            </w:pPr>
            <w:r w:rsidRPr="00DE11BA">
              <w:rPr>
                <w:sz w:val="24"/>
                <w:lang w:val="ru-RU"/>
              </w:rPr>
              <w:t>согласных</w:t>
            </w:r>
            <w:r w:rsidRPr="00DE11BA">
              <w:rPr>
                <w:sz w:val="24"/>
                <w:lang w:val="ru-RU"/>
              </w:rPr>
              <w:tab/>
              <w:t>звуков</w:t>
            </w:r>
            <w:r w:rsidRPr="00DE11BA">
              <w:rPr>
                <w:sz w:val="24"/>
                <w:lang w:val="ru-RU"/>
              </w:rPr>
              <w:tab/>
              <w:t>по</w:t>
            </w:r>
            <w:r w:rsidRPr="00DE11BA">
              <w:rPr>
                <w:sz w:val="24"/>
                <w:lang w:val="ru-RU"/>
              </w:rPr>
              <w:tab/>
              <w:t>отсутствию/наличию</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tabs>
                <w:tab w:val="left" w:pos="1184"/>
                <w:tab w:val="left" w:pos="2060"/>
              </w:tabs>
              <w:spacing w:line="246" w:lineRule="exact"/>
              <w:ind w:left="151"/>
              <w:rPr>
                <w:sz w:val="24"/>
              </w:rPr>
            </w:pPr>
            <w:r w:rsidRPr="00BE1740">
              <w:rPr>
                <w:sz w:val="24"/>
              </w:rPr>
              <w:t>Слог</w:t>
            </w:r>
            <w:r w:rsidRPr="00BE1740">
              <w:rPr>
                <w:sz w:val="24"/>
              </w:rPr>
              <w:tab/>
              <w:t>как</w:t>
            </w:r>
            <w:r w:rsidRPr="00BE1740">
              <w:rPr>
                <w:sz w:val="24"/>
              </w:rPr>
              <w:tab/>
              <w:t>минимальная</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преграды.</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tabs>
                <w:tab w:val="left" w:pos="2520"/>
              </w:tabs>
              <w:spacing w:line="246" w:lineRule="exact"/>
              <w:ind w:left="151"/>
              <w:rPr>
                <w:sz w:val="24"/>
              </w:rPr>
            </w:pPr>
            <w:r w:rsidRPr="00BE1740">
              <w:rPr>
                <w:sz w:val="24"/>
              </w:rPr>
              <w:t>произносительная</w:t>
            </w:r>
            <w:r w:rsidRPr="00BE1740">
              <w:rPr>
                <w:sz w:val="24"/>
              </w:rPr>
              <w:tab/>
              <w:t>единица.</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Игровое</w:t>
            </w:r>
            <w:r w:rsidRPr="00DE11BA">
              <w:rPr>
                <w:spacing w:val="47"/>
                <w:sz w:val="24"/>
                <w:lang w:val="ru-RU"/>
              </w:rPr>
              <w:t xml:space="preserve"> </w:t>
            </w:r>
            <w:r w:rsidRPr="00DE11BA">
              <w:rPr>
                <w:sz w:val="24"/>
                <w:lang w:val="ru-RU"/>
              </w:rPr>
              <w:t>упражнение</w:t>
            </w:r>
            <w:r w:rsidRPr="00DE11BA">
              <w:rPr>
                <w:spacing w:val="47"/>
                <w:sz w:val="24"/>
                <w:lang w:val="ru-RU"/>
              </w:rPr>
              <w:t xml:space="preserve"> </w:t>
            </w:r>
            <w:r w:rsidRPr="00DE11BA">
              <w:rPr>
                <w:sz w:val="24"/>
                <w:lang w:val="ru-RU"/>
              </w:rPr>
              <w:t>«Назови</w:t>
            </w:r>
            <w:r w:rsidRPr="00DE11BA">
              <w:rPr>
                <w:spacing w:val="48"/>
                <w:sz w:val="24"/>
                <w:lang w:val="ru-RU"/>
              </w:rPr>
              <w:t xml:space="preserve"> </w:t>
            </w:r>
            <w:r w:rsidRPr="00DE11BA">
              <w:rPr>
                <w:sz w:val="24"/>
                <w:lang w:val="ru-RU"/>
              </w:rPr>
              <w:t>братца»</w:t>
            </w:r>
            <w:r w:rsidRPr="00DE11BA">
              <w:rPr>
                <w:spacing w:val="49"/>
                <w:sz w:val="24"/>
                <w:lang w:val="ru-RU"/>
              </w:rPr>
              <w:t xml:space="preserve"> </w:t>
            </w:r>
            <w:r w:rsidRPr="00DE11BA">
              <w:rPr>
                <w:sz w:val="24"/>
                <w:lang w:val="ru-RU"/>
              </w:rPr>
              <w:t>(парный</w:t>
            </w:r>
            <w:r w:rsidRPr="00DE11BA">
              <w:rPr>
                <w:spacing w:val="48"/>
                <w:sz w:val="24"/>
                <w:lang w:val="ru-RU"/>
              </w:rPr>
              <w:t xml:space="preserve"> </w:t>
            </w:r>
            <w:r w:rsidRPr="00DE11BA">
              <w:rPr>
                <w:sz w:val="24"/>
                <w:lang w:val="ru-RU"/>
              </w:rPr>
              <w:t>по</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tabs>
                <w:tab w:val="left" w:pos="1887"/>
                <w:tab w:val="left" w:pos="2540"/>
              </w:tabs>
              <w:spacing w:line="246" w:lineRule="exact"/>
              <w:ind w:left="151"/>
              <w:rPr>
                <w:sz w:val="24"/>
              </w:rPr>
            </w:pPr>
            <w:r w:rsidRPr="00BE1740">
              <w:rPr>
                <w:sz w:val="24"/>
              </w:rPr>
              <w:t>Слогообразую</w:t>
            </w:r>
            <w:r w:rsidRPr="00BE1740">
              <w:rPr>
                <w:sz w:val="24"/>
              </w:rPr>
              <w:tab/>
              <w:t>щая</w:t>
            </w:r>
            <w:r w:rsidRPr="00BE1740">
              <w:rPr>
                <w:sz w:val="24"/>
              </w:rPr>
              <w:tab/>
              <w:t>функция</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твёрдости</w:t>
            </w:r>
            <w:r w:rsidRPr="00BE1740">
              <w:rPr>
                <w:spacing w:val="-1"/>
                <w:sz w:val="24"/>
              </w:rPr>
              <w:t xml:space="preserve"> </w:t>
            </w:r>
            <w:r w:rsidRPr="00BE1740">
              <w:rPr>
                <w:sz w:val="24"/>
              </w:rPr>
              <w:t>-</w:t>
            </w:r>
            <w:r w:rsidRPr="00BE1740">
              <w:rPr>
                <w:spacing w:val="-3"/>
                <w:sz w:val="24"/>
              </w:rPr>
              <w:t xml:space="preserve"> </w:t>
            </w:r>
            <w:r w:rsidRPr="00BE1740">
              <w:rPr>
                <w:sz w:val="24"/>
              </w:rPr>
              <w:t>мягкости звук).</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гласных</w:t>
            </w:r>
            <w:r w:rsidRPr="00BE1740">
              <w:rPr>
                <w:spacing w:val="51"/>
                <w:sz w:val="24"/>
              </w:rPr>
              <w:t xml:space="preserve"> </w:t>
            </w:r>
            <w:r w:rsidRPr="00BE1740">
              <w:rPr>
                <w:sz w:val="24"/>
              </w:rPr>
              <w:t>звуков.</w:t>
            </w:r>
            <w:r w:rsidRPr="00BE1740">
              <w:rPr>
                <w:spacing w:val="110"/>
                <w:sz w:val="24"/>
              </w:rPr>
              <w:t xml:space="preserve"> </w:t>
            </w:r>
            <w:r w:rsidRPr="00BE1740">
              <w:rPr>
                <w:sz w:val="24"/>
              </w:rPr>
              <w:t>Определение</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Учебный</w:t>
            </w:r>
            <w:r w:rsidRPr="00DE11BA">
              <w:rPr>
                <w:spacing w:val="35"/>
                <w:sz w:val="24"/>
                <w:lang w:val="ru-RU"/>
              </w:rPr>
              <w:t xml:space="preserve"> </w:t>
            </w:r>
            <w:r w:rsidRPr="00DE11BA">
              <w:rPr>
                <w:sz w:val="24"/>
                <w:lang w:val="ru-RU"/>
              </w:rPr>
              <w:t>диалог</w:t>
            </w:r>
            <w:r w:rsidRPr="00DE11BA">
              <w:rPr>
                <w:spacing w:val="92"/>
                <w:sz w:val="24"/>
                <w:lang w:val="ru-RU"/>
              </w:rPr>
              <w:t xml:space="preserve"> </w:t>
            </w:r>
            <w:r w:rsidRPr="00DE11BA">
              <w:rPr>
                <w:sz w:val="24"/>
                <w:lang w:val="ru-RU"/>
              </w:rPr>
              <w:t>«Чем</w:t>
            </w:r>
            <w:r w:rsidRPr="00DE11BA">
              <w:rPr>
                <w:spacing w:val="93"/>
                <w:sz w:val="24"/>
                <w:lang w:val="ru-RU"/>
              </w:rPr>
              <w:t xml:space="preserve"> </w:t>
            </w:r>
            <w:r w:rsidRPr="00DE11BA">
              <w:rPr>
                <w:sz w:val="24"/>
                <w:lang w:val="ru-RU"/>
              </w:rPr>
              <w:t>твёрдые</w:t>
            </w:r>
            <w:r w:rsidRPr="00DE11BA">
              <w:rPr>
                <w:spacing w:val="91"/>
                <w:sz w:val="24"/>
                <w:lang w:val="ru-RU"/>
              </w:rPr>
              <w:t xml:space="preserve"> </w:t>
            </w:r>
            <w:r w:rsidRPr="00DE11BA">
              <w:rPr>
                <w:sz w:val="24"/>
                <w:lang w:val="ru-RU"/>
              </w:rPr>
              <w:t>согласные</w:t>
            </w:r>
            <w:r w:rsidRPr="00DE11BA">
              <w:rPr>
                <w:spacing w:val="94"/>
                <w:sz w:val="24"/>
                <w:lang w:val="ru-RU"/>
              </w:rPr>
              <w:t xml:space="preserve"> </w:t>
            </w:r>
            <w:r w:rsidRPr="00DE11BA">
              <w:rPr>
                <w:sz w:val="24"/>
                <w:lang w:val="ru-RU"/>
              </w:rPr>
              <w:t>звуки</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tabs>
                <w:tab w:val="left" w:pos="1532"/>
                <w:tab w:val="left" w:pos="2449"/>
                <w:tab w:val="left" w:pos="2804"/>
              </w:tabs>
              <w:spacing w:line="246" w:lineRule="exact"/>
              <w:ind w:left="151"/>
              <w:rPr>
                <w:sz w:val="24"/>
              </w:rPr>
            </w:pPr>
            <w:r w:rsidRPr="00BE1740">
              <w:rPr>
                <w:sz w:val="24"/>
              </w:rPr>
              <w:t>количества</w:t>
            </w:r>
            <w:r w:rsidRPr="00BE1740">
              <w:rPr>
                <w:sz w:val="24"/>
              </w:rPr>
              <w:tab/>
              <w:t>слогов</w:t>
            </w:r>
            <w:r w:rsidRPr="00BE1740">
              <w:rPr>
                <w:sz w:val="24"/>
              </w:rPr>
              <w:tab/>
              <w:t>в</w:t>
            </w:r>
            <w:r w:rsidRPr="00BE1740">
              <w:rPr>
                <w:sz w:val="24"/>
              </w:rPr>
              <w:tab/>
              <w:t>слове.</w:t>
            </w: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отличаются</w:t>
            </w:r>
            <w:r w:rsidRPr="00DE11BA">
              <w:rPr>
                <w:spacing w:val="-3"/>
                <w:sz w:val="24"/>
                <w:lang w:val="ru-RU"/>
              </w:rPr>
              <w:t xml:space="preserve"> </w:t>
            </w:r>
            <w:r w:rsidRPr="00DE11BA">
              <w:rPr>
                <w:sz w:val="24"/>
                <w:lang w:val="ru-RU"/>
              </w:rPr>
              <w:t>от</w:t>
            </w:r>
            <w:r w:rsidRPr="00DE11BA">
              <w:rPr>
                <w:spacing w:val="-2"/>
                <w:sz w:val="24"/>
                <w:lang w:val="ru-RU"/>
              </w:rPr>
              <w:t xml:space="preserve"> </w:t>
            </w:r>
            <w:r w:rsidRPr="00DE11BA">
              <w:rPr>
                <w:sz w:val="24"/>
                <w:lang w:val="ru-RU"/>
              </w:rPr>
              <w:t>мягких</w:t>
            </w:r>
            <w:r w:rsidRPr="00DE11BA">
              <w:rPr>
                <w:spacing w:val="-3"/>
                <w:sz w:val="24"/>
                <w:lang w:val="ru-RU"/>
              </w:rPr>
              <w:t xml:space="preserve"> </w:t>
            </w:r>
            <w:r w:rsidRPr="00DE11BA">
              <w:rPr>
                <w:sz w:val="24"/>
                <w:lang w:val="ru-RU"/>
              </w:rPr>
              <w:t>согласных</w:t>
            </w:r>
            <w:r w:rsidRPr="00DE11BA">
              <w:rPr>
                <w:spacing w:val="-2"/>
                <w:sz w:val="24"/>
                <w:lang w:val="ru-RU"/>
              </w:rPr>
              <w:t xml:space="preserve"> </w:t>
            </w:r>
            <w:r w:rsidRPr="00DE11BA">
              <w:rPr>
                <w:sz w:val="24"/>
                <w:lang w:val="ru-RU"/>
              </w:rPr>
              <w:t>звуков?».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BE1740" w:rsidRDefault="00DE11BA" w:rsidP="00EF0B46">
            <w:pPr>
              <w:tabs>
                <w:tab w:val="left" w:pos="1393"/>
                <w:tab w:val="left" w:pos="2235"/>
                <w:tab w:val="left" w:pos="2856"/>
              </w:tabs>
              <w:spacing w:line="246" w:lineRule="exact"/>
              <w:ind w:left="151"/>
              <w:rPr>
                <w:sz w:val="24"/>
              </w:rPr>
            </w:pPr>
            <w:r w:rsidRPr="00BE1740">
              <w:rPr>
                <w:sz w:val="24"/>
              </w:rPr>
              <w:t>Деление</w:t>
            </w:r>
            <w:r w:rsidRPr="00BE1740">
              <w:rPr>
                <w:sz w:val="24"/>
              </w:rPr>
              <w:tab/>
              <w:t>слов</w:t>
            </w:r>
            <w:r w:rsidRPr="00BE1740">
              <w:rPr>
                <w:sz w:val="24"/>
              </w:rPr>
              <w:tab/>
              <w:t>на</w:t>
            </w:r>
            <w:r w:rsidRPr="00BE1740">
              <w:rPr>
                <w:sz w:val="24"/>
              </w:rPr>
              <w:tab/>
              <w:t>слоги</w:t>
            </w: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Совместная</w:t>
            </w:r>
            <w:r w:rsidRPr="00BE1740">
              <w:rPr>
                <w:spacing w:val="32"/>
                <w:sz w:val="24"/>
              </w:rPr>
              <w:t xml:space="preserve"> </w:t>
            </w:r>
            <w:r w:rsidRPr="00BE1740">
              <w:rPr>
                <w:sz w:val="24"/>
              </w:rPr>
              <w:t>работа:</w:t>
            </w:r>
            <w:r w:rsidRPr="00BE1740">
              <w:rPr>
                <w:spacing w:val="90"/>
                <w:sz w:val="24"/>
              </w:rPr>
              <w:t xml:space="preserve"> </w:t>
            </w:r>
            <w:r w:rsidRPr="00BE1740">
              <w:rPr>
                <w:sz w:val="24"/>
              </w:rPr>
              <w:t>характеристика</w:t>
            </w:r>
            <w:r w:rsidRPr="00BE1740">
              <w:rPr>
                <w:spacing w:val="89"/>
                <w:sz w:val="24"/>
              </w:rPr>
              <w:t xml:space="preserve"> </w:t>
            </w:r>
            <w:r w:rsidRPr="00BE1740">
              <w:rPr>
                <w:sz w:val="24"/>
              </w:rPr>
              <w:t>особенностей</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spacing w:line="246" w:lineRule="exact"/>
              <w:ind w:left="151"/>
              <w:rPr>
                <w:sz w:val="24"/>
              </w:rPr>
            </w:pPr>
            <w:r w:rsidRPr="00BE1740">
              <w:rPr>
                <w:sz w:val="24"/>
              </w:rPr>
              <w:t>(простые</w:t>
            </w:r>
            <w:r w:rsidRPr="00BE1740">
              <w:rPr>
                <w:spacing w:val="-4"/>
                <w:sz w:val="24"/>
              </w:rPr>
              <w:t xml:space="preserve"> </w:t>
            </w:r>
            <w:r w:rsidRPr="00BE1740">
              <w:rPr>
                <w:sz w:val="24"/>
              </w:rPr>
              <w:t>однозначные</w:t>
            </w:r>
            <w:r w:rsidRPr="00BE1740">
              <w:rPr>
                <w:spacing w:val="-3"/>
                <w:sz w:val="24"/>
              </w:rPr>
              <w:t xml:space="preserve"> </w:t>
            </w:r>
            <w:r w:rsidRPr="00BE1740">
              <w:rPr>
                <w:sz w:val="24"/>
              </w:rPr>
              <w:t>случаи).</w:t>
            </w:r>
          </w:p>
        </w:tc>
        <w:tc>
          <w:tcPr>
            <w:tcW w:w="5671" w:type="dxa"/>
            <w:tcBorders>
              <w:top w:val="nil"/>
              <w:bottom w:val="nil"/>
            </w:tcBorders>
          </w:tcPr>
          <w:p w:rsidR="00DE11BA" w:rsidRPr="00DE11BA" w:rsidRDefault="00DE11BA" w:rsidP="00EF0B46">
            <w:pPr>
              <w:tabs>
                <w:tab w:val="left" w:pos="1257"/>
                <w:tab w:val="left" w:pos="2531"/>
                <w:tab w:val="left" w:pos="3475"/>
                <w:tab w:val="left" w:pos="4979"/>
              </w:tabs>
              <w:spacing w:line="246" w:lineRule="exact"/>
              <w:ind w:left="151"/>
              <w:rPr>
                <w:sz w:val="24"/>
                <w:lang w:val="ru-RU"/>
              </w:rPr>
            </w:pPr>
            <w:r w:rsidRPr="00DE11BA">
              <w:rPr>
                <w:sz w:val="24"/>
                <w:lang w:val="ru-RU"/>
              </w:rPr>
              <w:t>гласных,</w:t>
            </w:r>
            <w:r w:rsidRPr="00DE11BA">
              <w:rPr>
                <w:sz w:val="24"/>
                <w:lang w:val="ru-RU"/>
              </w:rPr>
              <w:tab/>
              <w:t>согласных</w:t>
            </w:r>
            <w:r w:rsidRPr="00DE11BA">
              <w:rPr>
                <w:sz w:val="24"/>
                <w:lang w:val="ru-RU"/>
              </w:rPr>
              <w:tab/>
              <w:t>звуков,</w:t>
            </w:r>
            <w:r w:rsidRPr="00DE11BA">
              <w:rPr>
                <w:sz w:val="24"/>
                <w:lang w:val="ru-RU"/>
              </w:rPr>
              <w:tab/>
              <w:t>обоснование</w:t>
            </w:r>
            <w:r w:rsidRPr="00DE11BA">
              <w:rPr>
                <w:sz w:val="24"/>
                <w:lang w:val="ru-RU"/>
              </w:rPr>
              <w:tab/>
              <w:t>своей</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точки</w:t>
            </w:r>
            <w:r w:rsidRPr="00BE1740">
              <w:rPr>
                <w:spacing w:val="-3"/>
                <w:sz w:val="24"/>
              </w:rPr>
              <w:t xml:space="preserve"> </w:t>
            </w:r>
            <w:r w:rsidRPr="00BE1740">
              <w:rPr>
                <w:sz w:val="24"/>
              </w:rPr>
              <w:t>зрения,</w:t>
            </w:r>
            <w:r w:rsidRPr="00BE1740">
              <w:rPr>
                <w:spacing w:val="-2"/>
                <w:sz w:val="24"/>
              </w:rPr>
              <w:t xml:space="preserve"> </w:t>
            </w:r>
            <w:r w:rsidRPr="00BE1740">
              <w:rPr>
                <w:sz w:val="24"/>
              </w:rPr>
              <w:t>выслушивание</w:t>
            </w:r>
            <w:r w:rsidRPr="00BE1740">
              <w:rPr>
                <w:spacing w:val="-3"/>
                <w:sz w:val="24"/>
              </w:rPr>
              <w:t xml:space="preserve"> </w:t>
            </w:r>
            <w:r w:rsidRPr="00BE1740">
              <w:rPr>
                <w:sz w:val="24"/>
              </w:rPr>
              <w:t>одноклассников.</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rPr>
                <w:sz w:val="18"/>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Контролировать</w:t>
            </w:r>
            <w:r w:rsidRPr="00DE11BA">
              <w:rPr>
                <w:spacing w:val="55"/>
                <w:sz w:val="24"/>
                <w:lang w:val="ru-RU"/>
              </w:rPr>
              <w:t xml:space="preserve"> </w:t>
            </w:r>
            <w:r w:rsidRPr="00DE11BA">
              <w:rPr>
                <w:sz w:val="24"/>
                <w:lang w:val="ru-RU"/>
              </w:rPr>
              <w:t>этапы</w:t>
            </w:r>
            <w:r w:rsidRPr="00DE11BA">
              <w:rPr>
                <w:spacing w:val="112"/>
                <w:sz w:val="24"/>
                <w:lang w:val="ru-RU"/>
              </w:rPr>
              <w:t xml:space="preserve"> </w:t>
            </w:r>
            <w:r w:rsidRPr="00DE11BA">
              <w:rPr>
                <w:sz w:val="24"/>
                <w:lang w:val="ru-RU"/>
              </w:rPr>
              <w:t>своей</w:t>
            </w:r>
            <w:r w:rsidRPr="00DE11BA">
              <w:rPr>
                <w:spacing w:val="114"/>
                <w:sz w:val="24"/>
                <w:lang w:val="ru-RU"/>
              </w:rPr>
              <w:t xml:space="preserve"> </w:t>
            </w:r>
            <w:r w:rsidRPr="00DE11BA">
              <w:rPr>
                <w:sz w:val="24"/>
                <w:lang w:val="ru-RU"/>
              </w:rPr>
              <w:t>работы,</w:t>
            </w:r>
            <w:r w:rsidRPr="00DE11BA">
              <w:rPr>
                <w:spacing w:val="113"/>
                <w:sz w:val="24"/>
                <w:lang w:val="ru-RU"/>
              </w:rPr>
              <w:t xml:space="preserve"> </w:t>
            </w:r>
            <w:r w:rsidRPr="00DE11BA">
              <w:rPr>
                <w:sz w:val="24"/>
                <w:lang w:val="ru-RU"/>
              </w:rPr>
              <w:t>оценивать</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процесс</w:t>
            </w:r>
            <w:r w:rsidRPr="00DE11BA">
              <w:rPr>
                <w:spacing w:val="-4"/>
                <w:sz w:val="24"/>
                <w:lang w:val="ru-RU"/>
              </w:rPr>
              <w:t xml:space="preserve"> </w:t>
            </w:r>
            <w:r w:rsidRPr="00DE11BA">
              <w:rPr>
                <w:sz w:val="24"/>
                <w:lang w:val="ru-RU"/>
              </w:rPr>
              <w:t>и</w:t>
            </w:r>
            <w:r w:rsidRPr="00DE11BA">
              <w:rPr>
                <w:spacing w:val="-2"/>
                <w:sz w:val="24"/>
                <w:lang w:val="ru-RU"/>
              </w:rPr>
              <w:t xml:space="preserve"> </w:t>
            </w:r>
            <w:r w:rsidRPr="00DE11BA">
              <w:rPr>
                <w:sz w:val="24"/>
                <w:lang w:val="ru-RU"/>
              </w:rPr>
              <w:t>результат</w:t>
            </w:r>
            <w:r w:rsidRPr="00DE11BA">
              <w:rPr>
                <w:spacing w:val="-2"/>
                <w:sz w:val="24"/>
                <w:lang w:val="ru-RU"/>
              </w:rPr>
              <w:t xml:space="preserve"> </w:t>
            </w:r>
            <w:r w:rsidRPr="00DE11BA">
              <w:rPr>
                <w:sz w:val="24"/>
                <w:lang w:val="ru-RU"/>
              </w:rPr>
              <w:t>выполнения</w:t>
            </w:r>
            <w:r w:rsidRPr="00DE11BA">
              <w:rPr>
                <w:spacing w:val="-2"/>
                <w:sz w:val="24"/>
                <w:lang w:val="ru-RU"/>
              </w:rPr>
              <w:t xml:space="preserve"> </w:t>
            </w:r>
            <w:r w:rsidRPr="00DE11BA">
              <w:rPr>
                <w:sz w:val="24"/>
                <w:lang w:val="ru-RU"/>
              </w:rPr>
              <w:t>задания.</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BE1740" w:rsidRDefault="00DE11BA" w:rsidP="00EF0B46">
            <w:pPr>
              <w:tabs>
                <w:tab w:val="left" w:pos="2372"/>
                <w:tab w:val="left" w:pos="3839"/>
                <w:tab w:val="left" w:pos="5307"/>
              </w:tabs>
              <w:spacing w:line="246" w:lineRule="exact"/>
              <w:ind w:left="151"/>
              <w:rPr>
                <w:sz w:val="24"/>
              </w:rPr>
            </w:pPr>
            <w:r w:rsidRPr="00BE1740">
              <w:rPr>
                <w:sz w:val="24"/>
              </w:rPr>
              <w:t>Комментированное</w:t>
            </w:r>
            <w:r w:rsidRPr="00BE1740">
              <w:rPr>
                <w:sz w:val="24"/>
              </w:rPr>
              <w:tab/>
              <w:t>выполнение</w:t>
            </w:r>
            <w:r w:rsidRPr="00BE1740">
              <w:rPr>
                <w:sz w:val="24"/>
              </w:rPr>
              <w:tab/>
              <w:t>упражнения</w:t>
            </w:r>
            <w:r w:rsidRPr="00BE1740">
              <w:rPr>
                <w:sz w:val="24"/>
              </w:rPr>
              <w:tab/>
              <w:t>по</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rPr>
                <w:sz w:val="18"/>
              </w:rPr>
            </w:pPr>
          </w:p>
        </w:tc>
        <w:tc>
          <w:tcPr>
            <w:tcW w:w="5671" w:type="dxa"/>
            <w:tcBorders>
              <w:top w:val="nil"/>
              <w:bottom w:val="nil"/>
            </w:tcBorders>
          </w:tcPr>
          <w:p w:rsidR="00DE11BA" w:rsidRPr="00DE11BA" w:rsidRDefault="00DE11BA" w:rsidP="00EF0B46">
            <w:pPr>
              <w:tabs>
                <w:tab w:val="left" w:pos="1887"/>
                <w:tab w:val="left" w:pos="3396"/>
                <w:tab w:val="left" w:pos="4445"/>
                <w:tab w:val="left" w:pos="4927"/>
              </w:tabs>
              <w:spacing w:line="246" w:lineRule="exact"/>
              <w:ind w:left="151"/>
              <w:rPr>
                <w:sz w:val="24"/>
                <w:lang w:val="ru-RU"/>
              </w:rPr>
            </w:pPr>
            <w:r w:rsidRPr="00DE11BA">
              <w:rPr>
                <w:sz w:val="24"/>
                <w:lang w:val="ru-RU"/>
              </w:rPr>
              <w:t>определению</w:t>
            </w:r>
            <w:r w:rsidRPr="00DE11BA">
              <w:rPr>
                <w:sz w:val="24"/>
                <w:lang w:val="ru-RU"/>
              </w:rPr>
              <w:tab/>
              <w:t>количества</w:t>
            </w:r>
            <w:r w:rsidRPr="00DE11BA">
              <w:rPr>
                <w:sz w:val="24"/>
                <w:lang w:val="ru-RU"/>
              </w:rPr>
              <w:tab/>
              <w:t>слогов</w:t>
            </w:r>
            <w:r w:rsidRPr="00DE11BA">
              <w:rPr>
                <w:sz w:val="24"/>
                <w:lang w:val="ru-RU"/>
              </w:rPr>
              <w:tab/>
              <w:t>в</w:t>
            </w:r>
            <w:r w:rsidRPr="00DE11BA">
              <w:rPr>
                <w:sz w:val="24"/>
                <w:lang w:val="ru-RU"/>
              </w:rPr>
              <w:tab/>
              <w:t>слове,</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приведение</w:t>
            </w:r>
            <w:r w:rsidRPr="00DE11BA">
              <w:rPr>
                <w:spacing w:val="23"/>
                <w:sz w:val="24"/>
                <w:lang w:val="ru-RU"/>
              </w:rPr>
              <w:t xml:space="preserve"> </w:t>
            </w:r>
            <w:r w:rsidRPr="00DE11BA">
              <w:rPr>
                <w:sz w:val="24"/>
                <w:lang w:val="ru-RU"/>
              </w:rPr>
              <w:t>доказательства.</w:t>
            </w:r>
            <w:r w:rsidRPr="00DE11BA">
              <w:rPr>
                <w:spacing w:val="24"/>
                <w:sz w:val="24"/>
                <w:lang w:val="ru-RU"/>
              </w:rPr>
              <w:t xml:space="preserve"> </w:t>
            </w:r>
            <w:r w:rsidRPr="00DE11BA">
              <w:rPr>
                <w:sz w:val="24"/>
                <w:lang w:val="ru-RU"/>
              </w:rPr>
              <w:t>Работа</w:t>
            </w:r>
            <w:r w:rsidRPr="00DE11BA">
              <w:rPr>
                <w:spacing w:val="24"/>
                <w:sz w:val="24"/>
                <w:lang w:val="ru-RU"/>
              </w:rPr>
              <w:t xml:space="preserve"> </w:t>
            </w:r>
            <w:r w:rsidRPr="00DE11BA">
              <w:rPr>
                <w:sz w:val="24"/>
                <w:lang w:val="ru-RU"/>
              </w:rPr>
              <w:t>в</w:t>
            </w:r>
            <w:r w:rsidRPr="00DE11BA">
              <w:rPr>
                <w:spacing w:val="23"/>
                <w:sz w:val="24"/>
                <w:lang w:val="ru-RU"/>
              </w:rPr>
              <w:t xml:space="preserve"> </w:t>
            </w:r>
            <w:r w:rsidRPr="00DE11BA">
              <w:rPr>
                <w:sz w:val="24"/>
                <w:lang w:val="ru-RU"/>
              </w:rPr>
              <w:t>парах:</w:t>
            </w:r>
            <w:r w:rsidRPr="00DE11BA">
              <w:rPr>
                <w:spacing w:val="25"/>
                <w:sz w:val="24"/>
                <w:lang w:val="ru-RU"/>
              </w:rPr>
              <w:t xml:space="preserve"> </w:t>
            </w:r>
            <w:r w:rsidRPr="00DE11BA">
              <w:rPr>
                <w:sz w:val="24"/>
                <w:lang w:val="ru-RU"/>
              </w:rPr>
              <w:t>подбор</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tabs>
                <w:tab w:val="left" w:pos="1058"/>
                <w:tab w:val="left" w:pos="1612"/>
                <w:tab w:val="left" w:pos="3061"/>
                <w:tab w:val="left" w:pos="4819"/>
              </w:tabs>
              <w:spacing w:line="246" w:lineRule="exact"/>
              <w:ind w:left="151"/>
              <w:rPr>
                <w:sz w:val="24"/>
                <w:lang w:val="ru-RU"/>
              </w:rPr>
            </w:pPr>
            <w:r w:rsidRPr="00DE11BA">
              <w:rPr>
                <w:sz w:val="24"/>
                <w:lang w:val="ru-RU"/>
              </w:rPr>
              <w:t>слов</w:t>
            </w:r>
            <w:r w:rsidRPr="00DE11BA">
              <w:rPr>
                <w:sz w:val="24"/>
                <w:lang w:val="ru-RU"/>
              </w:rPr>
              <w:tab/>
              <w:t>с</w:t>
            </w:r>
            <w:r w:rsidRPr="00DE11BA">
              <w:rPr>
                <w:sz w:val="24"/>
                <w:lang w:val="ru-RU"/>
              </w:rPr>
              <w:tab/>
              <w:t>заданным</w:t>
            </w:r>
            <w:r w:rsidRPr="00DE11BA">
              <w:rPr>
                <w:sz w:val="24"/>
                <w:lang w:val="ru-RU"/>
              </w:rPr>
              <w:tab/>
              <w:t>количеством</w:t>
            </w:r>
            <w:r w:rsidRPr="00DE11BA">
              <w:rPr>
                <w:sz w:val="24"/>
                <w:lang w:val="ru-RU"/>
              </w:rPr>
              <w:tab/>
              <w:t>слогов.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tabs>
                <w:tab w:val="left" w:pos="2633"/>
                <w:tab w:val="left" w:pos="3712"/>
                <w:tab w:val="left" w:pos="4665"/>
                <w:tab w:val="left" w:pos="5447"/>
              </w:tabs>
              <w:spacing w:line="246" w:lineRule="exact"/>
              <w:ind w:left="151"/>
              <w:rPr>
                <w:sz w:val="24"/>
                <w:lang w:val="ru-RU"/>
              </w:rPr>
            </w:pPr>
            <w:r w:rsidRPr="00DE11BA">
              <w:rPr>
                <w:sz w:val="24"/>
                <w:lang w:val="ru-RU"/>
              </w:rPr>
              <w:t>Дифференцированное</w:t>
            </w:r>
            <w:r w:rsidRPr="00DE11BA">
              <w:rPr>
                <w:sz w:val="24"/>
                <w:lang w:val="ru-RU"/>
              </w:rPr>
              <w:tab/>
              <w:t>задание:</w:t>
            </w:r>
            <w:r w:rsidRPr="00DE11BA">
              <w:rPr>
                <w:sz w:val="24"/>
                <w:lang w:val="ru-RU"/>
              </w:rPr>
              <w:tab/>
              <w:t>подбор</w:t>
            </w:r>
            <w:r w:rsidRPr="00DE11BA">
              <w:rPr>
                <w:sz w:val="24"/>
                <w:lang w:val="ru-RU"/>
              </w:rPr>
              <w:tab/>
              <w:t>слова</w:t>
            </w:r>
            <w:r w:rsidRPr="00DE11BA">
              <w:rPr>
                <w:sz w:val="24"/>
                <w:lang w:val="ru-RU"/>
              </w:rPr>
              <w:tab/>
              <w:t>с</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заданным</w:t>
            </w:r>
            <w:r w:rsidRPr="00BE1740">
              <w:rPr>
                <w:spacing w:val="-5"/>
                <w:sz w:val="24"/>
              </w:rPr>
              <w:t xml:space="preserve"> </w:t>
            </w:r>
            <w:r w:rsidRPr="00BE1740">
              <w:rPr>
                <w:sz w:val="24"/>
              </w:rPr>
              <w:t>ударным</w:t>
            </w:r>
            <w:r w:rsidRPr="00BE1740">
              <w:rPr>
                <w:spacing w:val="-5"/>
                <w:sz w:val="24"/>
              </w:rPr>
              <w:t xml:space="preserve"> </w:t>
            </w:r>
            <w:r w:rsidRPr="00BE1740">
              <w:rPr>
                <w:sz w:val="24"/>
              </w:rPr>
              <w:t>гласным</w:t>
            </w:r>
            <w:r w:rsidRPr="00BE1740">
              <w:rPr>
                <w:spacing w:val="-5"/>
                <w:sz w:val="24"/>
              </w:rPr>
              <w:t xml:space="preserve"> </w:t>
            </w:r>
            <w:r w:rsidRPr="00BE1740">
              <w:rPr>
                <w:sz w:val="24"/>
              </w:rPr>
              <w:t>звуком.</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rPr>
                <w:sz w:val="18"/>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Работа</w:t>
            </w:r>
            <w:r w:rsidRPr="00DE11BA">
              <w:rPr>
                <w:spacing w:val="16"/>
                <w:sz w:val="24"/>
                <w:lang w:val="ru-RU"/>
              </w:rPr>
              <w:t xml:space="preserve"> </w:t>
            </w:r>
            <w:r w:rsidRPr="00DE11BA">
              <w:rPr>
                <w:sz w:val="24"/>
                <w:lang w:val="ru-RU"/>
              </w:rPr>
              <w:t>со</w:t>
            </w:r>
            <w:r w:rsidRPr="00DE11BA">
              <w:rPr>
                <w:spacing w:val="75"/>
                <w:sz w:val="24"/>
                <w:lang w:val="ru-RU"/>
              </w:rPr>
              <w:t xml:space="preserve"> </w:t>
            </w:r>
            <w:r w:rsidRPr="00DE11BA">
              <w:rPr>
                <w:sz w:val="24"/>
                <w:lang w:val="ru-RU"/>
              </w:rPr>
              <w:t>слогоударными</w:t>
            </w:r>
            <w:r w:rsidRPr="00DE11BA">
              <w:rPr>
                <w:spacing w:val="76"/>
                <w:sz w:val="24"/>
                <w:lang w:val="ru-RU"/>
              </w:rPr>
              <w:t xml:space="preserve"> </w:t>
            </w:r>
            <w:r w:rsidRPr="00DE11BA">
              <w:rPr>
                <w:sz w:val="24"/>
                <w:lang w:val="ru-RU"/>
              </w:rPr>
              <w:t>схемами:</w:t>
            </w:r>
            <w:r w:rsidRPr="00DE11BA">
              <w:rPr>
                <w:spacing w:val="76"/>
                <w:sz w:val="24"/>
                <w:lang w:val="ru-RU"/>
              </w:rPr>
              <w:t xml:space="preserve"> </w:t>
            </w:r>
            <w:r w:rsidRPr="00DE11BA">
              <w:rPr>
                <w:sz w:val="24"/>
                <w:lang w:val="ru-RU"/>
              </w:rPr>
              <w:t>подбор</w:t>
            </w:r>
            <w:r w:rsidRPr="00DE11BA">
              <w:rPr>
                <w:spacing w:val="77"/>
                <w:sz w:val="24"/>
                <w:lang w:val="ru-RU"/>
              </w:rPr>
              <w:t xml:space="preserve"> </w:t>
            </w:r>
            <w:r w:rsidRPr="00DE11BA">
              <w:rPr>
                <w:sz w:val="24"/>
                <w:lang w:val="ru-RU"/>
              </w:rPr>
              <w:t>слов,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BE1740" w:rsidRDefault="00DE11BA" w:rsidP="00EF0B46">
            <w:pPr>
              <w:spacing w:line="246" w:lineRule="exact"/>
              <w:ind w:left="151"/>
              <w:rPr>
                <w:sz w:val="24"/>
              </w:rPr>
            </w:pPr>
            <w:r w:rsidRPr="00BE1740">
              <w:rPr>
                <w:sz w:val="24"/>
              </w:rPr>
              <w:t>соответствующих</w:t>
            </w:r>
            <w:r w:rsidRPr="00BE1740">
              <w:rPr>
                <w:spacing w:val="-2"/>
                <w:sz w:val="24"/>
              </w:rPr>
              <w:t xml:space="preserve"> </w:t>
            </w:r>
            <w:r w:rsidRPr="00BE1740">
              <w:rPr>
                <w:sz w:val="24"/>
              </w:rPr>
              <w:t>схеме.</w:t>
            </w:r>
          </w:p>
        </w:tc>
        <w:tc>
          <w:tcPr>
            <w:tcW w:w="3826" w:type="dxa"/>
            <w:vMerge/>
            <w:tcBorders>
              <w:top w:val="nil"/>
            </w:tcBorders>
          </w:tcPr>
          <w:p w:rsidR="00DE11BA" w:rsidRPr="00BE1740" w:rsidRDefault="00DE11BA" w:rsidP="00EF0B46">
            <w:pPr>
              <w:rPr>
                <w:sz w:val="2"/>
                <w:szCs w:val="2"/>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1678"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3545" w:type="dxa"/>
            <w:tcBorders>
              <w:top w:val="nil"/>
              <w:left w:val="single" w:sz="6" w:space="0" w:color="000000"/>
              <w:bottom w:val="nil"/>
            </w:tcBorders>
          </w:tcPr>
          <w:p w:rsidR="00DE11BA" w:rsidRPr="00BE1740" w:rsidRDefault="00DE11BA" w:rsidP="00EF0B46">
            <w:pPr>
              <w:rPr>
                <w:sz w:val="18"/>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Работа</w:t>
            </w:r>
            <w:r w:rsidRPr="00DE11BA">
              <w:rPr>
                <w:spacing w:val="30"/>
                <w:sz w:val="24"/>
                <w:lang w:val="ru-RU"/>
              </w:rPr>
              <w:t xml:space="preserve"> </w:t>
            </w:r>
            <w:r w:rsidRPr="00DE11BA">
              <w:rPr>
                <w:sz w:val="24"/>
                <w:lang w:val="ru-RU"/>
              </w:rPr>
              <w:t>в</w:t>
            </w:r>
            <w:r w:rsidRPr="00DE11BA">
              <w:rPr>
                <w:spacing w:val="30"/>
                <w:sz w:val="24"/>
                <w:lang w:val="ru-RU"/>
              </w:rPr>
              <w:t xml:space="preserve"> </w:t>
            </w:r>
            <w:r w:rsidRPr="00DE11BA">
              <w:rPr>
                <w:sz w:val="24"/>
                <w:lang w:val="ru-RU"/>
              </w:rPr>
              <w:t>группах:</w:t>
            </w:r>
            <w:r w:rsidRPr="00DE11BA">
              <w:rPr>
                <w:spacing w:val="31"/>
                <w:sz w:val="24"/>
                <w:lang w:val="ru-RU"/>
              </w:rPr>
              <w:t xml:space="preserve"> </w:t>
            </w:r>
            <w:r w:rsidRPr="00DE11BA">
              <w:rPr>
                <w:sz w:val="24"/>
                <w:lang w:val="ru-RU"/>
              </w:rPr>
              <w:t>объединять</w:t>
            </w:r>
            <w:r w:rsidRPr="00DE11BA">
              <w:rPr>
                <w:spacing w:val="32"/>
                <w:sz w:val="24"/>
                <w:lang w:val="ru-RU"/>
              </w:rPr>
              <w:t xml:space="preserve"> </w:t>
            </w:r>
            <w:r w:rsidRPr="00DE11BA">
              <w:rPr>
                <w:sz w:val="24"/>
                <w:lang w:val="ru-RU"/>
              </w:rPr>
              <w:t>слова</w:t>
            </w:r>
            <w:r w:rsidRPr="00DE11BA">
              <w:rPr>
                <w:spacing w:val="30"/>
                <w:sz w:val="24"/>
                <w:lang w:val="ru-RU"/>
              </w:rPr>
              <w:t xml:space="preserve"> </w:t>
            </w:r>
            <w:r w:rsidRPr="00DE11BA">
              <w:rPr>
                <w:sz w:val="24"/>
                <w:lang w:val="ru-RU"/>
              </w:rPr>
              <w:t>по</w:t>
            </w:r>
            <w:r w:rsidRPr="00DE11BA">
              <w:rPr>
                <w:spacing w:val="31"/>
                <w:sz w:val="24"/>
                <w:lang w:val="ru-RU"/>
              </w:rPr>
              <w:t xml:space="preserve"> </w:t>
            </w:r>
            <w:r w:rsidRPr="00DE11BA">
              <w:rPr>
                <w:sz w:val="24"/>
                <w:lang w:val="ru-RU"/>
              </w:rPr>
              <w:t>количеству</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слогов</w:t>
            </w:r>
            <w:r w:rsidRPr="00DE11BA">
              <w:rPr>
                <w:spacing w:val="-3"/>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слове</w:t>
            </w:r>
            <w:r w:rsidRPr="00DE11BA">
              <w:rPr>
                <w:spacing w:val="-2"/>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месту</w:t>
            </w:r>
            <w:r w:rsidRPr="00DE11BA">
              <w:rPr>
                <w:spacing w:val="1"/>
                <w:sz w:val="24"/>
                <w:lang w:val="ru-RU"/>
              </w:rPr>
              <w:t xml:space="preserve"> </w:t>
            </w:r>
            <w:r w:rsidRPr="00DE11BA">
              <w:rPr>
                <w:sz w:val="24"/>
                <w:lang w:val="ru-RU"/>
              </w:rPr>
              <w:t>ударения.</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5"/>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tabs>
                <w:tab w:val="left" w:pos="1055"/>
                <w:tab w:val="left" w:pos="1379"/>
                <w:tab w:val="left" w:pos="2482"/>
                <w:tab w:val="left" w:pos="3926"/>
                <w:tab w:val="left" w:pos="4266"/>
              </w:tabs>
              <w:spacing w:line="246" w:lineRule="exact"/>
              <w:ind w:left="151"/>
              <w:rPr>
                <w:sz w:val="24"/>
                <w:lang w:val="ru-RU"/>
              </w:rPr>
            </w:pPr>
            <w:r w:rsidRPr="00DE11BA">
              <w:rPr>
                <w:sz w:val="24"/>
                <w:lang w:val="ru-RU"/>
              </w:rPr>
              <w:t>Работа</w:t>
            </w:r>
            <w:r w:rsidRPr="00DE11BA">
              <w:rPr>
                <w:sz w:val="24"/>
                <w:lang w:val="ru-RU"/>
              </w:rPr>
              <w:tab/>
              <w:t>в</w:t>
            </w:r>
            <w:r w:rsidRPr="00DE11BA">
              <w:rPr>
                <w:sz w:val="24"/>
                <w:lang w:val="ru-RU"/>
              </w:rPr>
              <w:tab/>
              <w:t>группах:</w:t>
            </w:r>
            <w:r w:rsidRPr="00DE11BA">
              <w:rPr>
                <w:sz w:val="24"/>
                <w:lang w:val="ru-RU"/>
              </w:rPr>
              <w:tab/>
              <w:t>нахождение</w:t>
            </w:r>
            <w:r w:rsidRPr="00DE11BA">
              <w:rPr>
                <w:sz w:val="24"/>
                <w:lang w:val="ru-RU"/>
              </w:rPr>
              <w:tab/>
              <w:t>и</w:t>
            </w:r>
            <w:r w:rsidRPr="00DE11BA">
              <w:rPr>
                <w:sz w:val="24"/>
                <w:lang w:val="ru-RU"/>
              </w:rPr>
              <w:tab/>
              <w:t>исправление</w:t>
            </w:r>
          </w:p>
        </w:tc>
        <w:tc>
          <w:tcPr>
            <w:tcW w:w="3826" w:type="dxa"/>
            <w:vMerge/>
            <w:tcBorders>
              <w:top w:val="nil"/>
            </w:tcBorders>
          </w:tcPr>
          <w:p w:rsidR="00DE11BA" w:rsidRPr="00DE11BA" w:rsidRDefault="00DE11BA" w:rsidP="00EF0B46">
            <w:pPr>
              <w:rPr>
                <w:sz w:val="2"/>
                <w:szCs w:val="2"/>
                <w:lang w:val="ru-RU"/>
              </w:rPr>
            </w:pPr>
          </w:p>
        </w:tc>
      </w:tr>
      <w:tr w:rsidR="00DE11BA" w:rsidRPr="00BE1740" w:rsidTr="00EF0B46">
        <w:trPr>
          <w:trHeight w:val="266"/>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bottom w:val="nil"/>
            </w:tcBorders>
          </w:tcPr>
          <w:p w:rsidR="00DE11BA" w:rsidRPr="00DE11BA" w:rsidRDefault="00DE11BA" w:rsidP="00EF0B46">
            <w:pPr>
              <w:rPr>
                <w:sz w:val="18"/>
                <w:lang w:val="ru-RU"/>
              </w:rPr>
            </w:pPr>
          </w:p>
        </w:tc>
        <w:tc>
          <w:tcPr>
            <w:tcW w:w="5671" w:type="dxa"/>
            <w:tcBorders>
              <w:top w:val="nil"/>
              <w:bottom w:val="nil"/>
            </w:tcBorders>
          </w:tcPr>
          <w:p w:rsidR="00DE11BA" w:rsidRPr="00DE11BA" w:rsidRDefault="00DE11BA" w:rsidP="00EF0B46">
            <w:pPr>
              <w:spacing w:line="246" w:lineRule="exact"/>
              <w:ind w:left="151"/>
              <w:rPr>
                <w:sz w:val="24"/>
                <w:lang w:val="ru-RU"/>
              </w:rPr>
            </w:pPr>
            <w:r w:rsidRPr="00DE11BA">
              <w:rPr>
                <w:sz w:val="24"/>
                <w:lang w:val="ru-RU"/>
              </w:rPr>
              <w:t>ошибок,</w:t>
            </w:r>
            <w:r w:rsidRPr="00DE11BA">
              <w:rPr>
                <w:spacing w:val="20"/>
                <w:sz w:val="24"/>
                <w:lang w:val="ru-RU"/>
              </w:rPr>
              <w:t xml:space="preserve"> </w:t>
            </w:r>
            <w:r w:rsidRPr="00DE11BA">
              <w:rPr>
                <w:sz w:val="24"/>
                <w:lang w:val="ru-RU"/>
              </w:rPr>
              <w:t>допущенных</w:t>
            </w:r>
            <w:r w:rsidRPr="00DE11BA">
              <w:rPr>
                <w:spacing w:val="19"/>
                <w:sz w:val="24"/>
                <w:lang w:val="ru-RU"/>
              </w:rPr>
              <w:t xml:space="preserve"> </w:t>
            </w:r>
            <w:r w:rsidRPr="00DE11BA">
              <w:rPr>
                <w:sz w:val="24"/>
                <w:lang w:val="ru-RU"/>
              </w:rPr>
              <w:t>при</w:t>
            </w:r>
            <w:r w:rsidRPr="00DE11BA">
              <w:rPr>
                <w:spacing w:val="21"/>
                <w:sz w:val="24"/>
                <w:lang w:val="ru-RU"/>
              </w:rPr>
              <w:t xml:space="preserve"> </w:t>
            </w:r>
            <w:r w:rsidRPr="00DE11BA">
              <w:rPr>
                <w:sz w:val="24"/>
                <w:lang w:val="ru-RU"/>
              </w:rPr>
              <w:t>делении</w:t>
            </w:r>
            <w:r w:rsidRPr="00DE11BA">
              <w:rPr>
                <w:spacing w:val="21"/>
                <w:sz w:val="24"/>
                <w:lang w:val="ru-RU"/>
              </w:rPr>
              <w:t xml:space="preserve"> </w:t>
            </w:r>
            <w:r w:rsidRPr="00DE11BA">
              <w:rPr>
                <w:sz w:val="24"/>
                <w:lang w:val="ru-RU"/>
              </w:rPr>
              <w:t>слов</w:t>
            </w:r>
            <w:r w:rsidRPr="00DE11BA">
              <w:rPr>
                <w:spacing w:val="21"/>
                <w:sz w:val="24"/>
                <w:lang w:val="ru-RU"/>
              </w:rPr>
              <w:t xml:space="preserve"> </w:t>
            </w:r>
            <w:r w:rsidRPr="00DE11BA">
              <w:rPr>
                <w:sz w:val="24"/>
                <w:lang w:val="ru-RU"/>
              </w:rPr>
              <w:t>на</w:t>
            </w:r>
            <w:r w:rsidRPr="00DE11BA">
              <w:rPr>
                <w:spacing w:val="19"/>
                <w:sz w:val="24"/>
                <w:lang w:val="ru-RU"/>
              </w:rPr>
              <w:t xml:space="preserve"> </w:t>
            </w:r>
            <w:r w:rsidRPr="00DE11BA">
              <w:rPr>
                <w:sz w:val="24"/>
                <w:lang w:val="ru-RU"/>
              </w:rPr>
              <w:t>слоги,</w:t>
            </w:r>
            <w:r w:rsidRPr="00DE11BA">
              <w:rPr>
                <w:spacing w:val="20"/>
                <w:sz w:val="24"/>
                <w:lang w:val="ru-RU"/>
              </w:rPr>
              <w:t xml:space="preserve"> </w:t>
            </w:r>
            <w:r w:rsidRPr="00DE11BA">
              <w:rPr>
                <w:sz w:val="24"/>
                <w:lang w:val="ru-RU"/>
              </w:rPr>
              <w:t>в</w:t>
            </w:r>
          </w:p>
        </w:tc>
        <w:tc>
          <w:tcPr>
            <w:tcW w:w="3826" w:type="dxa"/>
            <w:vMerge/>
            <w:tcBorders>
              <w:top w:val="nil"/>
            </w:tcBorders>
          </w:tcPr>
          <w:p w:rsidR="00DE11BA" w:rsidRPr="00DE11BA" w:rsidRDefault="00DE11BA" w:rsidP="00EF0B46">
            <w:pPr>
              <w:rPr>
                <w:sz w:val="2"/>
                <w:szCs w:val="2"/>
                <w:lang w:val="ru-RU"/>
              </w:rPr>
            </w:pPr>
          </w:p>
        </w:tc>
      </w:tr>
      <w:tr w:rsidR="00DE11BA" w:rsidRPr="00BE1740" w:rsidTr="00DE11BA">
        <w:trPr>
          <w:trHeight w:val="2462"/>
        </w:trPr>
        <w:tc>
          <w:tcPr>
            <w:tcW w:w="1015"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1678" w:type="dxa"/>
            <w:vMerge/>
            <w:tcBorders>
              <w:top w:val="nil"/>
              <w:left w:val="single" w:sz="6" w:space="0" w:color="000000"/>
              <w:right w:val="single" w:sz="6" w:space="0" w:color="000000"/>
            </w:tcBorders>
          </w:tcPr>
          <w:p w:rsidR="00DE11BA" w:rsidRPr="00DE11BA" w:rsidRDefault="00DE11BA" w:rsidP="00EF0B46">
            <w:pPr>
              <w:rPr>
                <w:sz w:val="2"/>
                <w:szCs w:val="2"/>
                <w:lang w:val="ru-RU"/>
              </w:rPr>
            </w:pPr>
          </w:p>
        </w:tc>
        <w:tc>
          <w:tcPr>
            <w:tcW w:w="3545" w:type="dxa"/>
            <w:tcBorders>
              <w:top w:val="nil"/>
              <w:left w:val="single" w:sz="6" w:space="0" w:color="000000"/>
            </w:tcBorders>
          </w:tcPr>
          <w:p w:rsidR="00DE11BA" w:rsidRPr="00DE11BA" w:rsidRDefault="00DE11BA" w:rsidP="00EF0B46">
            <w:pPr>
              <w:rPr>
                <w:sz w:val="18"/>
                <w:lang w:val="ru-RU"/>
              </w:rPr>
            </w:pPr>
          </w:p>
        </w:tc>
        <w:tc>
          <w:tcPr>
            <w:tcW w:w="5671" w:type="dxa"/>
            <w:tcBorders>
              <w:top w:val="nil"/>
            </w:tcBorders>
          </w:tcPr>
          <w:p w:rsidR="00DE11BA" w:rsidRPr="00BE1740" w:rsidRDefault="00DE11BA" w:rsidP="00EF0B46">
            <w:pPr>
              <w:spacing w:line="247" w:lineRule="exact"/>
              <w:ind w:left="151"/>
              <w:rPr>
                <w:sz w:val="24"/>
              </w:rPr>
            </w:pPr>
            <w:r w:rsidRPr="00BE1740">
              <w:rPr>
                <w:sz w:val="24"/>
              </w:rPr>
              <w:t>определении</w:t>
            </w:r>
            <w:r w:rsidRPr="00BE1740">
              <w:rPr>
                <w:spacing w:val="-3"/>
                <w:sz w:val="24"/>
              </w:rPr>
              <w:t xml:space="preserve"> </w:t>
            </w:r>
            <w:r w:rsidRPr="00BE1740">
              <w:rPr>
                <w:sz w:val="24"/>
              </w:rPr>
              <w:t>ударного</w:t>
            </w:r>
            <w:r w:rsidRPr="00BE1740">
              <w:rPr>
                <w:spacing w:val="-6"/>
                <w:sz w:val="24"/>
              </w:rPr>
              <w:t xml:space="preserve"> </w:t>
            </w:r>
            <w:r w:rsidRPr="00BE1740">
              <w:rPr>
                <w:sz w:val="24"/>
              </w:rPr>
              <w:t>звука.</w:t>
            </w:r>
          </w:p>
        </w:tc>
        <w:tc>
          <w:tcPr>
            <w:tcW w:w="3826" w:type="dxa"/>
            <w:vMerge/>
            <w:tcBorders>
              <w:top w:val="nil"/>
            </w:tcBorders>
          </w:tcPr>
          <w:p w:rsidR="00DE11BA" w:rsidRPr="00BE1740" w:rsidRDefault="00DE11BA" w:rsidP="00EF0B46">
            <w:pPr>
              <w:rPr>
                <w:sz w:val="2"/>
                <w:szCs w:val="2"/>
              </w:rPr>
            </w:pPr>
          </w:p>
        </w:tc>
      </w:tr>
    </w:tbl>
    <w:p w:rsidR="00DE11BA" w:rsidRPr="00BE1740" w:rsidRDefault="00DE11BA" w:rsidP="00DE11BA">
      <w:pPr>
        <w:rPr>
          <w:sz w:val="2"/>
          <w:szCs w:val="2"/>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8557"/>
        </w:trPr>
        <w:tc>
          <w:tcPr>
            <w:tcW w:w="1015" w:type="dxa"/>
            <w:tcBorders>
              <w:left w:val="single" w:sz="6" w:space="0" w:color="000000"/>
              <w:right w:val="single" w:sz="6" w:space="0" w:color="000000"/>
            </w:tcBorders>
          </w:tcPr>
          <w:p w:rsidR="00DE11BA" w:rsidRPr="00BE1740" w:rsidRDefault="00DE11BA" w:rsidP="00EF0B46">
            <w:pPr>
              <w:spacing w:line="275" w:lineRule="exact"/>
              <w:ind w:left="45"/>
              <w:jc w:val="center"/>
              <w:rPr>
                <w:b/>
                <w:i/>
                <w:sz w:val="24"/>
              </w:rPr>
            </w:pPr>
            <w:r w:rsidRPr="00BE1740">
              <w:rPr>
                <w:b/>
                <w:i/>
                <w:sz w:val="24"/>
              </w:rPr>
              <w:lastRenderedPageBreak/>
              <w:t>4</w:t>
            </w:r>
          </w:p>
        </w:tc>
        <w:tc>
          <w:tcPr>
            <w:tcW w:w="1678" w:type="dxa"/>
            <w:tcBorders>
              <w:left w:val="single" w:sz="6" w:space="0" w:color="000000"/>
              <w:right w:val="single" w:sz="6" w:space="0" w:color="000000"/>
            </w:tcBorders>
          </w:tcPr>
          <w:p w:rsidR="00DE11BA" w:rsidRPr="00DE11BA" w:rsidRDefault="00DE11BA" w:rsidP="00EF0B46">
            <w:pPr>
              <w:ind w:left="151" w:right="84"/>
              <w:rPr>
                <w:b/>
                <w:sz w:val="24"/>
                <w:lang w:val="ru-RU"/>
              </w:rPr>
            </w:pPr>
            <w:r w:rsidRPr="00DE11BA">
              <w:rPr>
                <w:b/>
                <w:sz w:val="24"/>
                <w:lang w:val="ru-RU"/>
              </w:rPr>
              <w:t>Графика</w:t>
            </w:r>
            <w:r w:rsidRPr="00DE11BA">
              <w:rPr>
                <w:b/>
                <w:spacing w:val="1"/>
                <w:sz w:val="24"/>
                <w:lang w:val="ru-RU"/>
              </w:rPr>
              <w:t xml:space="preserve"> </w:t>
            </w:r>
            <w:proofErr w:type="gramStart"/>
            <w:r w:rsidRPr="00DE11BA">
              <w:rPr>
                <w:b/>
                <w:sz w:val="24"/>
                <w:lang w:val="ru-RU"/>
              </w:rPr>
              <w:t>( изучается</w:t>
            </w:r>
            <w:proofErr w:type="gramEnd"/>
            <w:r w:rsidRPr="00DE11BA">
              <w:rPr>
                <w:b/>
                <w:sz w:val="24"/>
                <w:lang w:val="ru-RU"/>
              </w:rPr>
              <w:t xml:space="preserve"> параллельно с разделом «Чтение»</w:t>
            </w:r>
          </w:p>
          <w:p w:rsidR="00DE11BA" w:rsidRPr="00DE11BA" w:rsidRDefault="00DE11BA" w:rsidP="00EF0B46">
            <w:pPr>
              <w:ind w:left="151"/>
              <w:rPr>
                <w:b/>
                <w:sz w:val="24"/>
                <w:lang w:val="ru-RU"/>
              </w:rPr>
            </w:pPr>
          </w:p>
        </w:tc>
        <w:tc>
          <w:tcPr>
            <w:tcW w:w="3545" w:type="dxa"/>
            <w:tcBorders>
              <w:left w:val="single" w:sz="6" w:space="0" w:color="000000"/>
            </w:tcBorders>
          </w:tcPr>
          <w:p w:rsidR="00DE11BA" w:rsidRPr="00DE11BA" w:rsidRDefault="00DE11BA" w:rsidP="00EF0B46">
            <w:pPr>
              <w:tabs>
                <w:tab w:val="left" w:pos="2376"/>
                <w:tab w:val="left" w:pos="2719"/>
              </w:tabs>
              <w:ind w:left="151" w:right="100"/>
              <w:jc w:val="both"/>
              <w:rPr>
                <w:sz w:val="24"/>
                <w:lang w:val="ru-RU"/>
              </w:rPr>
            </w:pPr>
            <w:r w:rsidRPr="00DE11BA">
              <w:rPr>
                <w:sz w:val="24"/>
                <w:lang w:val="ru-RU"/>
              </w:rPr>
              <w:t>Звук</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буква.</w:t>
            </w:r>
            <w:r w:rsidRPr="00DE11BA">
              <w:rPr>
                <w:spacing w:val="1"/>
                <w:sz w:val="24"/>
                <w:lang w:val="ru-RU"/>
              </w:rPr>
              <w:t xml:space="preserve"> </w:t>
            </w:r>
            <w:r w:rsidRPr="00DE11BA">
              <w:rPr>
                <w:sz w:val="24"/>
                <w:lang w:val="ru-RU"/>
              </w:rPr>
              <w:t>Буква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знак</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Различение</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буквы.</w:t>
            </w:r>
            <w:r w:rsidRPr="00DE11BA">
              <w:rPr>
                <w:spacing w:val="1"/>
                <w:sz w:val="24"/>
                <w:lang w:val="ru-RU"/>
              </w:rPr>
              <w:t xml:space="preserve"> </w:t>
            </w:r>
            <w:r w:rsidRPr="00DE11BA">
              <w:rPr>
                <w:sz w:val="24"/>
                <w:lang w:val="ru-RU"/>
              </w:rPr>
              <w:t>Буквы,</w:t>
            </w:r>
            <w:r w:rsidRPr="00DE11BA">
              <w:rPr>
                <w:spacing w:val="1"/>
                <w:sz w:val="24"/>
                <w:lang w:val="ru-RU"/>
              </w:rPr>
              <w:t xml:space="preserve"> </w:t>
            </w:r>
            <w:r w:rsidRPr="00DE11BA">
              <w:rPr>
                <w:sz w:val="24"/>
                <w:lang w:val="ru-RU"/>
              </w:rPr>
              <w:t>обозначающие</w:t>
            </w:r>
            <w:r w:rsidRPr="00DE11BA">
              <w:rPr>
                <w:spacing w:val="1"/>
                <w:sz w:val="24"/>
                <w:lang w:val="ru-RU"/>
              </w:rPr>
              <w:t xml:space="preserve"> </w:t>
            </w:r>
            <w:r w:rsidRPr="00DE11BA">
              <w:rPr>
                <w:sz w:val="24"/>
                <w:lang w:val="ru-RU"/>
              </w:rPr>
              <w:t xml:space="preserve">гласные     </w:t>
            </w:r>
            <w:r w:rsidRPr="00DE11BA">
              <w:rPr>
                <w:spacing w:val="2"/>
                <w:sz w:val="24"/>
                <w:lang w:val="ru-RU"/>
              </w:rPr>
              <w:t xml:space="preserve"> </w:t>
            </w:r>
            <w:r w:rsidRPr="00DE11BA">
              <w:rPr>
                <w:sz w:val="24"/>
                <w:lang w:val="ru-RU"/>
              </w:rPr>
              <w:t>звуки.</w:t>
            </w:r>
            <w:r w:rsidRPr="00DE11BA">
              <w:rPr>
                <w:sz w:val="24"/>
                <w:lang w:val="ru-RU"/>
              </w:rPr>
              <w:tab/>
            </w:r>
            <w:r w:rsidRPr="00DE11BA">
              <w:rPr>
                <w:sz w:val="24"/>
                <w:lang w:val="ru-RU"/>
              </w:rPr>
              <w:tab/>
            </w:r>
            <w:r w:rsidRPr="00DE11BA">
              <w:rPr>
                <w:spacing w:val="-1"/>
                <w:sz w:val="24"/>
                <w:lang w:val="ru-RU"/>
              </w:rPr>
              <w:t>Буквы,</w:t>
            </w:r>
            <w:r w:rsidRPr="00DE11BA">
              <w:rPr>
                <w:spacing w:val="-57"/>
                <w:sz w:val="24"/>
                <w:lang w:val="ru-RU"/>
              </w:rPr>
              <w:t xml:space="preserve"> </w:t>
            </w:r>
            <w:r w:rsidRPr="00DE11BA">
              <w:rPr>
                <w:sz w:val="24"/>
                <w:lang w:val="ru-RU"/>
              </w:rPr>
              <w:t>обозначающие</w:t>
            </w:r>
            <w:r w:rsidRPr="00DE11BA">
              <w:rPr>
                <w:sz w:val="24"/>
                <w:lang w:val="ru-RU"/>
              </w:rPr>
              <w:tab/>
            </w:r>
            <w:r w:rsidRPr="00DE11BA">
              <w:rPr>
                <w:spacing w:val="-1"/>
                <w:sz w:val="24"/>
                <w:lang w:val="ru-RU"/>
              </w:rPr>
              <w:t>согласные</w:t>
            </w:r>
            <w:r w:rsidRPr="00DE11BA">
              <w:rPr>
                <w:spacing w:val="-58"/>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Овладение</w:t>
            </w:r>
            <w:r w:rsidRPr="00DE11BA">
              <w:rPr>
                <w:spacing w:val="1"/>
                <w:sz w:val="24"/>
                <w:lang w:val="ru-RU"/>
              </w:rPr>
              <w:t xml:space="preserve"> </w:t>
            </w:r>
            <w:r w:rsidRPr="00DE11BA">
              <w:rPr>
                <w:sz w:val="24"/>
                <w:lang w:val="ru-RU"/>
              </w:rPr>
              <w:t>слоговым</w:t>
            </w:r>
            <w:r w:rsidRPr="00DE11BA">
              <w:rPr>
                <w:spacing w:val="1"/>
                <w:sz w:val="24"/>
                <w:lang w:val="ru-RU"/>
              </w:rPr>
              <w:t xml:space="preserve"> </w:t>
            </w:r>
            <w:r w:rsidRPr="00DE11BA">
              <w:rPr>
                <w:sz w:val="24"/>
                <w:lang w:val="ru-RU"/>
              </w:rPr>
              <w:t>принципом</w:t>
            </w:r>
            <w:r w:rsidRPr="00DE11BA">
              <w:rPr>
                <w:spacing w:val="1"/>
                <w:sz w:val="24"/>
                <w:lang w:val="ru-RU"/>
              </w:rPr>
              <w:t xml:space="preserve"> </w:t>
            </w:r>
            <w:r w:rsidRPr="00DE11BA">
              <w:rPr>
                <w:sz w:val="24"/>
                <w:lang w:val="ru-RU"/>
              </w:rPr>
              <w:t>русской</w:t>
            </w:r>
            <w:r w:rsidRPr="00DE11BA">
              <w:rPr>
                <w:spacing w:val="1"/>
                <w:sz w:val="24"/>
                <w:lang w:val="ru-RU"/>
              </w:rPr>
              <w:t xml:space="preserve"> </w:t>
            </w:r>
            <w:r w:rsidRPr="00DE11BA">
              <w:rPr>
                <w:sz w:val="24"/>
                <w:lang w:val="ru-RU"/>
              </w:rPr>
              <w:t>графики.</w:t>
            </w:r>
            <w:r w:rsidRPr="00DE11BA">
              <w:rPr>
                <w:spacing w:val="-57"/>
                <w:sz w:val="24"/>
                <w:lang w:val="ru-RU"/>
              </w:rPr>
              <w:t xml:space="preserve"> </w:t>
            </w:r>
            <w:r w:rsidRPr="00DE11BA">
              <w:rPr>
                <w:sz w:val="24"/>
                <w:lang w:val="ru-RU"/>
              </w:rPr>
              <w:t>Буквы гласных как показатель</w:t>
            </w:r>
            <w:r w:rsidRPr="00DE11BA">
              <w:rPr>
                <w:spacing w:val="1"/>
                <w:sz w:val="24"/>
                <w:lang w:val="ru-RU"/>
              </w:rPr>
              <w:t xml:space="preserve"> </w:t>
            </w:r>
            <w:r w:rsidRPr="00DE11BA">
              <w:rPr>
                <w:sz w:val="24"/>
                <w:lang w:val="ru-RU"/>
              </w:rPr>
              <w:t>твёрдости</w:t>
            </w:r>
            <w:r w:rsidRPr="00DE11BA">
              <w:rPr>
                <w:spacing w:val="1"/>
                <w:sz w:val="24"/>
                <w:lang w:val="ru-RU"/>
              </w:rPr>
              <w:t xml:space="preserve"> </w:t>
            </w:r>
            <w:r w:rsidRPr="00DE11BA">
              <w:rPr>
                <w:sz w:val="24"/>
                <w:lang w:val="ru-RU"/>
              </w:rPr>
              <w:t>-</w:t>
            </w:r>
            <w:r w:rsidRPr="00DE11BA">
              <w:rPr>
                <w:spacing w:val="61"/>
                <w:sz w:val="24"/>
                <w:lang w:val="ru-RU"/>
              </w:rPr>
              <w:t xml:space="preserve"> </w:t>
            </w:r>
            <w:r w:rsidRPr="00DE11BA">
              <w:rPr>
                <w:sz w:val="24"/>
                <w:lang w:val="ru-RU"/>
              </w:rPr>
              <w:t>мягкости</w:t>
            </w:r>
            <w:r w:rsidRPr="00DE11BA">
              <w:rPr>
                <w:spacing w:val="-57"/>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p>
          <w:p w:rsidR="00DE11BA" w:rsidRPr="00DE11BA" w:rsidRDefault="00DE11BA" w:rsidP="00EF0B46">
            <w:pPr>
              <w:ind w:left="151" w:right="102"/>
              <w:jc w:val="both"/>
              <w:rPr>
                <w:sz w:val="24"/>
                <w:lang w:val="ru-RU"/>
              </w:rPr>
            </w:pPr>
            <w:r w:rsidRPr="00DE11BA">
              <w:rPr>
                <w:sz w:val="24"/>
                <w:lang w:val="ru-RU"/>
              </w:rPr>
              <w:t>Функции</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обозначающих</w:t>
            </w:r>
            <w:r w:rsidRPr="00DE11BA">
              <w:rPr>
                <w:spacing w:val="-57"/>
                <w:sz w:val="24"/>
                <w:lang w:val="ru-RU"/>
              </w:rPr>
              <w:t xml:space="preserve"> </w:t>
            </w:r>
            <w:r w:rsidRPr="00DE11BA">
              <w:rPr>
                <w:sz w:val="24"/>
                <w:lang w:val="ru-RU"/>
              </w:rPr>
              <w:t>гласный звук в открытом слоге:</w:t>
            </w:r>
            <w:r w:rsidRPr="00DE11BA">
              <w:rPr>
                <w:spacing w:val="-57"/>
                <w:sz w:val="24"/>
                <w:lang w:val="ru-RU"/>
              </w:rPr>
              <w:t xml:space="preserve"> </w:t>
            </w:r>
            <w:r w:rsidRPr="00DE11BA">
              <w:rPr>
                <w:sz w:val="24"/>
                <w:lang w:val="ru-RU"/>
              </w:rPr>
              <w:t>обозначение</w:t>
            </w:r>
            <w:r w:rsidRPr="00DE11BA">
              <w:rPr>
                <w:spacing w:val="1"/>
                <w:sz w:val="24"/>
                <w:lang w:val="ru-RU"/>
              </w:rPr>
              <w:t xml:space="preserve"> </w:t>
            </w:r>
            <w:r w:rsidRPr="00DE11BA">
              <w:rPr>
                <w:sz w:val="24"/>
                <w:lang w:val="ru-RU"/>
              </w:rPr>
              <w:t>гласного</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указание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твёрдость</w:t>
            </w:r>
            <w:r w:rsidRPr="00DE11BA">
              <w:rPr>
                <w:spacing w:val="1"/>
                <w:sz w:val="24"/>
                <w:lang w:val="ru-RU"/>
              </w:rPr>
              <w:t xml:space="preserve"> </w:t>
            </w:r>
            <w:r w:rsidRPr="00DE11BA">
              <w:rPr>
                <w:sz w:val="24"/>
                <w:lang w:val="ru-RU"/>
              </w:rPr>
              <w:t>или</w:t>
            </w:r>
            <w:r w:rsidRPr="00DE11BA">
              <w:rPr>
                <w:spacing w:val="-57"/>
                <w:sz w:val="24"/>
                <w:lang w:val="ru-RU"/>
              </w:rPr>
              <w:t xml:space="preserve"> </w:t>
            </w:r>
            <w:r w:rsidRPr="00DE11BA">
              <w:rPr>
                <w:sz w:val="24"/>
                <w:lang w:val="ru-RU"/>
              </w:rPr>
              <w:t>мягкость</w:t>
            </w:r>
            <w:r w:rsidRPr="00DE11BA">
              <w:rPr>
                <w:spacing w:val="1"/>
                <w:sz w:val="24"/>
                <w:lang w:val="ru-RU"/>
              </w:rPr>
              <w:t xml:space="preserve"> </w:t>
            </w:r>
            <w:r w:rsidRPr="00DE11BA">
              <w:rPr>
                <w:sz w:val="24"/>
                <w:lang w:val="ru-RU"/>
              </w:rPr>
              <w:t>предшествующего</w:t>
            </w:r>
            <w:r w:rsidRPr="00DE11BA">
              <w:rPr>
                <w:spacing w:val="-57"/>
                <w:sz w:val="24"/>
                <w:lang w:val="ru-RU"/>
              </w:rPr>
              <w:t xml:space="preserve"> </w:t>
            </w:r>
            <w:r w:rsidRPr="00DE11BA">
              <w:rPr>
                <w:sz w:val="24"/>
                <w:lang w:val="ru-RU"/>
              </w:rPr>
              <w:t>согласного. Функции букв е, ё,</w:t>
            </w:r>
            <w:r w:rsidRPr="00DE11BA">
              <w:rPr>
                <w:spacing w:val="1"/>
                <w:sz w:val="24"/>
                <w:lang w:val="ru-RU"/>
              </w:rPr>
              <w:t xml:space="preserve"> </w:t>
            </w:r>
            <w:r w:rsidRPr="00DE11BA">
              <w:rPr>
                <w:sz w:val="24"/>
                <w:lang w:val="ru-RU"/>
              </w:rPr>
              <w:t>ю, я.</w:t>
            </w:r>
          </w:p>
          <w:p w:rsidR="00DE11BA" w:rsidRPr="00DE11BA" w:rsidRDefault="00DE11BA" w:rsidP="00EF0B46">
            <w:pPr>
              <w:ind w:left="151" w:right="100"/>
              <w:jc w:val="both"/>
              <w:rPr>
                <w:sz w:val="24"/>
                <w:lang w:val="ru-RU"/>
              </w:rPr>
            </w:pPr>
            <w:r w:rsidRPr="00DE11BA">
              <w:rPr>
                <w:sz w:val="24"/>
                <w:lang w:val="ru-RU"/>
              </w:rPr>
              <w:t>Мягкий</w:t>
            </w:r>
            <w:r w:rsidRPr="00DE11BA">
              <w:rPr>
                <w:spacing w:val="1"/>
                <w:sz w:val="24"/>
                <w:lang w:val="ru-RU"/>
              </w:rPr>
              <w:t xml:space="preserve"> </w:t>
            </w:r>
            <w:r w:rsidRPr="00DE11BA">
              <w:rPr>
                <w:sz w:val="24"/>
                <w:lang w:val="ru-RU"/>
              </w:rPr>
              <w:t>знак</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показатель</w:t>
            </w:r>
            <w:r w:rsidRPr="00DE11BA">
              <w:rPr>
                <w:spacing w:val="-57"/>
                <w:sz w:val="24"/>
                <w:lang w:val="ru-RU"/>
              </w:rPr>
              <w:t xml:space="preserve"> </w:t>
            </w:r>
            <w:r w:rsidRPr="00DE11BA">
              <w:rPr>
                <w:sz w:val="24"/>
                <w:lang w:val="ru-RU"/>
              </w:rPr>
              <w:t>мягкости</w:t>
            </w:r>
            <w:r w:rsidRPr="00DE11BA">
              <w:rPr>
                <w:spacing w:val="1"/>
                <w:sz w:val="24"/>
                <w:lang w:val="ru-RU"/>
              </w:rPr>
              <w:t xml:space="preserve"> </w:t>
            </w:r>
            <w:r w:rsidRPr="00DE11BA">
              <w:rPr>
                <w:sz w:val="24"/>
                <w:lang w:val="ru-RU"/>
              </w:rPr>
              <w:t>предшествующего</w:t>
            </w:r>
            <w:r w:rsidRPr="00DE11BA">
              <w:rPr>
                <w:spacing w:val="-57"/>
                <w:sz w:val="24"/>
                <w:lang w:val="ru-RU"/>
              </w:rPr>
              <w:t xml:space="preserve"> </w:t>
            </w:r>
            <w:r w:rsidRPr="00DE11BA">
              <w:rPr>
                <w:sz w:val="24"/>
                <w:lang w:val="ru-RU"/>
              </w:rPr>
              <w:t>согласного звука в конце слова.</w:t>
            </w:r>
            <w:r w:rsidRPr="00DE11BA">
              <w:rPr>
                <w:spacing w:val="-57"/>
                <w:sz w:val="24"/>
                <w:lang w:val="ru-RU"/>
              </w:rPr>
              <w:t xml:space="preserve"> </w:t>
            </w:r>
            <w:r w:rsidRPr="00DE11BA">
              <w:rPr>
                <w:sz w:val="24"/>
                <w:lang w:val="ru-RU"/>
              </w:rPr>
              <w:t>Разные</w:t>
            </w:r>
            <w:r w:rsidRPr="00DE11BA">
              <w:rPr>
                <w:spacing w:val="1"/>
                <w:sz w:val="24"/>
                <w:lang w:val="ru-RU"/>
              </w:rPr>
              <w:t xml:space="preserve"> </w:t>
            </w:r>
            <w:r w:rsidRPr="00DE11BA">
              <w:rPr>
                <w:sz w:val="24"/>
                <w:lang w:val="ru-RU"/>
              </w:rPr>
              <w:t>способы</w:t>
            </w:r>
            <w:r w:rsidRPr="00DE11BA">
              <w:rPr>
                <w:spacing w:val="1"/>
                <w:sz w:val="24"/>
                <w:lang w:val="ru-RU"/>
              </w:rPr>
              <w:t xml:space="preserve"> </w:t>
            </w:r>
            <w:r w:rsidRPr="00DE11BA">
              <w:rPr>
                <w:sz w:val="24"/>
                <w:lang w:val="ru-RU"/>
              </w:rPr>
              <w:t>обозначения</w:t>
            </w:r>
            <w:r w:rsidRPr="00DE11BA">
              <w:rPr>
                <w:spacing w:val="-57"/>
                <w:sz w:val="24"/>
                <w:lang w:val="ru-RU"/>
              </w:rPr>
              <w:t xml:space="preserve"> </w:t>
            </w:r>
            <w:r w:rsidRPr="00DE11BA">
              <w:rPr>
                <w:sz w:val="24"/>
                <w:lang w:val="ru-RU"/>
              </w:rPr>
              <w:t>буквами</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[й’].</w:t>
            </w:r>
            <w:r w:rsidRPr="00DE11BA">
              <w:rPr>
                <w:spacing w:val="1"/>
                <w:sz w:val="24"/>
                <w:lang w:val="ru-RU"/>
              </w:rPr>
              <w:t xml:space="preserve"> </w:t>
            </w:r>
            <w:r w:rsidRPr="00DE11BA">
              <w:rPr>
                <w:sz w:val="24"/>
                <w:lang w:val="ru-RU"/>
              </w:rPr>
              <w:t>Функция</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b/>
                <w:i/>
                <w:sz w:val="24"/>
                <w:lang w:val="ru-RU"/>
              </w:rPr>
              <w:t>ь</w:t>
            </w:r>
            <w:r w:rsidRPr="00DE11BA">
              <w:rPr>
                <w:b/>
                <w:i/>
                <w:spacing w:val="1"/>
                <w:sz w:val="24"/>
                <w:lang w:val="ru-RU"/>
              </w:rPr>
              <w:t xml:space="preserve"> </w:t>
            </w:r>
            <w:r w:rsidRPr="00DE11BA">
              <w:rPr>
                <w:sz w:val="24"/>
                <w:lang w:val="ru-RU"/>
              </w:rPr>
              <w:t>и</w:t>
            </w:r>
            <w:r w:rsidRPr="00DE11BA">
              <w:rPr>
                <w:spacing w:val="1"/>
                <w:sz w:val="24"/>
                <w:lang w:val="ru-RU"/>
              </w:rPr>
              <w:t xml:space="preserve"> </w:t>
            </w:r>
            <w:r w:rsidRPr="00DE11BA">
              <w:rPr>
                <w:b/>
                <w:i/>
                <w:sz w:val="24"/>
                <w:lang w:val="ru-RU"/>
              </w:rPr>
              <w:t>ъ.</w:t>
            </w:r>
            <w:r w:rsidRPr="00DE11BA">
              <w:rPr>
                <w:b/>
                <w:i/>
                <w:spacing w:val="1"/>
                <w:sz w:val="24"/>
                <w:lang w:val="ru-RU"/>
              </w:rPr>
              <w:t xml:space="preserve"> </w:t>
            </w:r>
            <w:r w:rsidRPr="00DE11BA">
              <w:rPr>
                <w:sz w:val="24"/>
                <w:lang w:val="ru-RU"/>
              </w:rPr>
              <w:t>Знакомство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русским</w:t>
            </w:r>
            <w:r w:rsidRPr="00DE11BA">
              <w:rPr>
                <w:spacing w:val="1"/>
                <w:sz w:val="24"/>
                <w:lang w:val="ru-RU"/>
              </w:rPr>
              <w:t xml:space="preserve"> </w:t>
            </w:r>
            <w:r w:rsidRPr="00DE11BA">
              <w:rPr>
                <w:sz w:val="24"/>
                <w:lang w:val="ru-RU"/>
              </w:rPr>
              <w:t>алфавитом</w:t>
            </w:r>
            <w:r w:rsidRPr="00DE11BA">
              <w:rPr>
                <w:spacing w:val="1"/>
                <w:sz w:val="24"/>
                <w:lang w:val="ru-RU"/>
              </w:rPr>
              <w:t xml:space="preserve"> </w:t>
            </w:r>
            <w:r w:rsidRPr="00DE11BA">
              <w:rPr>
                <w:sz w:val="24"/>
                <w:lang w:val="ru-RU"/>
              </w:rPr>
              <w:t>как</w:t>
            </w:r>
            <w:r w:rsidRPr="00DE11BA">
              <w:rPr>
                <w:spacing w:val="-57"/>
                <w:sz w:val="24"/>
                <w:lang w:val="ru-RU"/>
              </w:rPr>
              <w:t xml:space="preserve"> </w:t>
            </w:r>
            <w:r w:rsidRPr="00DE11BA">
              <w:rPr>
                <w:sz w:val="24"/>
                <w:lang w:val="ru-RU"/>
              </w:rPr>
              <w:t>последовательностью</w:t>
            </w:r>
            <w:r w:rsidRPr="00DE11BA">
              <w:rPr>
                <w:spacing w:val="-2"/>
                <w:sz w:val="24"/>
                <w:lang w:val="ru-RU"/>
              </w:rPr>
              <w:t xml:space="preserve"> </w:t>
            </w:r>
            <w:r w:rsidRPr="00DE11BA">
              <w:rPr>
                <w:sz w:val="24"/>
                <w:lang w:val="ru-RU"/>
              </w:rPr>
              <w:t>букв.</w:t>
            </w:r>
          </w:p>
        </w:tc>
        <w:tc>
          <w:tcPr>
            <w:tcW w:w="5671" w:type="dxa"/>
          </w:tcPr>
          <w:p w:rsidR="00DE11BA" w:rsidRPr="00DE11BA" w:rsidRDefault="00DE11BA" w:rsidP="00EF0B46">
            <w:pPr>
              <w:ind w:left="151" w:right="100"/>
              <w:jc w:val="both"/>
              <w:rPr>
                <w:sz w:val="24"/>
                <w:lang w:val="ru-RU"/>
              </w:rPr>
            </w:pPr>
            <w:r w:rsidRPr="00DE11BA">
              <w:rPr>
                <w:sz w:val="24"/>
                <w:lang w:val="ru-RU"/>
              </w:rPr>
              <w:t>Игровое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«Найди</w:t>
            </w:r>
            <w:r w:rsidRPr="00DE11BA">
              <w:rPr>
                <w:spacing w:val="1"/>
                <w:sz w:val="24"/>
                <w:lang w:val="ru-RU"/>
              </w:rPr>
              <w:t xml:space="preserve"> </w:t>
            </w:r>
            <w:r w:rsidRPr="00DE11BA">
              <w:rPr>
                <w:sz w:val="24"/>
                <w:lang w:val="ru-RU"/>
              </w:rPr>
              <w:t>нужную</w:t>
            </w:r>
            <w:r w:rsidRPr="00DE11BA">
              <w:rPr>
                <w:spacing w:val="1"/>
                <w:sz w:val="24"/>
                <w:lang w:val="ru-RU"/>
              </w:rPr>
              <w:t xml:space="preserve"> </w:t>
            </w:r>
            <w:r w:rsidRPr="00DE11BA">
              <w:rPr>
                <w:sz w:val="24"/>
                <w:lang w:val="ru-RU"/>
              </w:rPr>
              <w:t>букву»</w:t>
            </w:r>
            <w:r w:rsidRPr="00DE11BA">
              <w:rPr>
                <w:spacing w:val="-57"/>
                <w:sz w:val="24"/>
                <w:lang w:val="ru-RU"/>
              </w:rPr>
              <w:t xml:space="preserve"> </w:t>
            </w:r>
            <w:r w:rsidRPr="00DE11BA">
              <w:rPr>
                <w:sz w:val="24"/>
                <w:lang w:val="ru-RU"/>
              </w:rPr>
              <w:t>(отрабатывается</w:t>
            </w:r>
            <w:r w:rsidRPr="00DE11BA">
              <w:rPr>
                <w:spacing w:val="1"/>
                <w:sz w:val="24"/>
                <w:lang w:val="ru-RU"/>
              </w:rPr>
              <w:t xml:space="preserve"> </w:t>
            </w:r>
            <w:r w:rsidRPr="00DE11BA">
              <w:rPr>
                <w:sz w:val="24"/>
                <w:lang w:val="ru-RU"/>
              </w:rPr>
              <w:t>умение</w:t>
            </w:r>
            <w:r w:rsidRPr="00DE11BA">
              <w:rPr>
                <w:spacing w:val="1"/>
                <w:sz w:val="24"/>
                <w:lang w:val="ru-RU"/>
              </w:rPr>
              <w:t xml:space="preserve"> </w:t>
            </w:r>
            <w:r w:rsidRPr="00DE11BA">
              <w:rPr>
                <w:sz w:val="24"/>
                <w:lang w:val="ru-RU"/>
              </w:rPr>
              <w:t>соотносить</w:t>
            </w:r>
            <w:r w:rsidRPr="00DE11BA">
              <w:rPr>
                <w:spacing w:val="1"/>
                <w:sz w:val="24"/>
                <w:lang w:val="ru-RU"/>
              </w:rPr>
              <w:t xml:space="preserve"> </w:t>
            </w:r>
            <w:r w:rsidRPr="00DE11BA">
              <w:rPr>
                <w:sz w:val="24"/>
                <w:lang w:val="ru-RU"/>
              </w:rPr>
              <w:t>звук</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соответствующую</w:t>
            </w:r>
            <w:r w:rsidRPr="00DE11BA">
              <w:rPr>
                <w:spacing w:val="-1"/>
                <w:sz w:val="24"/>
                <w:lang w:val="ru-RU"/>
              </w:rPr>
              <w:t xml:space="preserve"> </w:t>
            </w:r>
            <w:r w:rsidRPr="00DE11BA">
              <w:rPr>
                <w:sz w:val="24"/>
                <w:lang w:val="ru-RU"/>
              </w:rPr>
              <w:t>ему</w:t>
            </w:r>
            <w:r w:rsidRPr="00DE11BA">
              <w:rPr>
                <w:spacing w:val="2"/>
                <w:sz w:val="24"/>
                <w:lang w:val="ru-RU"/>
              </w:rPr>
              <w:t xml:space="preserve"> </w:t>
            </w:r>
            <w:r w:rsidRPr="00DE11BA">
              <w:rPr>
                <w:sz w:val="24"/>
                <w:lang w:val="ru-RU"/>
              </w:rPr>
              <w:t>букву).</w:t>
            </w:r>
          </w:p>
          <w:p w:rsidR="00DE11BA" w:rsidRPr="00DE11BA" w:rsidRDefault="00DE11BA" w:rsidP="00EF0B46">
            <w:pPr>
              <w:ind w:left="151" w:right="97"/>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объяснение</w:t>
            </w:r>
            <w:r w:rsidRPr="00DE11BA">
              <w:rPr>
                <w:spacing w:val="1"/>
                <w:sz w:val="24"/>
                <w:lang w:val="ru-RU"/>
              </w:rPr>
              <w:t xml:space="preserve"> </w:t>
            </w:r>
            <w:r w:rsidRPr="00DE11BA">
              <w:rPr>
                <w:sz w:val="24"/>
                <w:lang w:val="ru-RU"/>
              </w:rPr>
              <w:t>функции</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обозначающих</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открытом</w:t>
            </w:r>
            <w:r w:rsidRPr="00DE11BA">
              <w:rPr>
                <w:spacing w:val="1"/>
                <w:sz w:val="24"/>
                <w:lang w:val="ru-RU"/>
              </w:rPr>
              <w:t xml:space="preserve"> </w:t>
            </w:r>
            <w:r w:rsidRPr="00DE11BA">
              <w:rPr>
                <w:sz w:val="24"/>
                <w:lang w:val="ru-RU"/>
              </w:rPr>
              <w:t>слоге:</w:t>
            </w:r>
            <w:r w:rsidRPr="00DE11BA">
              <w:rPr>
                <w:spacing w:val="1"/>
                <w:sz w:val="24"/>
                <w:lang w:val="ru-RU"/>
              </w:rPr>
              <w:t xml:space="preserve"> </w:t>
            </w:r>
            <w:r w:rsidRPr="00DE11BA">
              <w:rPr>
                <w:sz w:val="24"/>
                <w:lang w:val="ru-RU"/>
              </w:rPr>
              <w:t>буквы</w:t>
            </w:r>
            <w:r w:rsidRPr="00DE11BA">
              <w:rPr>
                <w:spacing w:val="1"/>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показатель</w:t>
            </w:r>
            <w:r w:rsidRPr="00DE11BA">
              <w:rPr>
                <w:spacing w:val="1"/>
                <w:sz w:val="24"/>
                <w:lang w:val="ru-RU"/>
              </w:rPr>
              <w:t xml:space="preserve"> </w:t>
            </w:r>
            <w:r w:rsidRPr="00DE11BA">
              <w:rPr>
                <w:sz w:val="24"/>
                <w:lang w:val="ru-RU"/>
              </w:rPr>
              <w:t>твёрдости</w:t>
            </w:r>
            <w:r w:rsidRPr="00DE11BA">
              <w:rPr>
                <w:spacing w:val="1"/>
                <w:sz w:val="24"/>
                <w:lang w:val="ru-RU"/>
              </w:rPr>
              <w:t xml:space="preserve"> </w:t>
            </w:r>
            <w:r w:rsidRPr="00DE11BA">
              <w:rPr>
                <w:sz w:val="24"/>
                <w:lang w:val="ru-RU"/>
              </w:rPr>
              <w:t>—</w:t>
            </w:r>
            <w:r w:rsidRPr="00DE11BA">
              <w:rPr>
                <w:spacing w:val="-57"/>
                <w:sz w:val="24"/>
                <w:lang w:val="ru-RU"/>
              </w:rPr>
              <w:t xml:space="preserve"> </w:t>
            </w:r>
            <w:r w:rsidRPr="00DE11BA">
              <w:rPr>
                <w:sz w:val="24"/>
                <w:lang w:val="ru-RU"/>
              </w:rPr>
              <w:t>мягкости предшествующих</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p>
          <w:p w:rsidR="00DE11BA" w:rsidRPr="00DE11BA" w:rsidRDefault="00DE11BA" w:rsidP="00EF0B46">
            <w:pPr>
              <w:tabs>
                <w:tab w:val="left" w:pos="2269"/>
                <w:tab w:val="left" w:pos="4862"/>
              </w:tabs>
              <w:ind w:left="151" w:right="102" w:firstLine="120"/>
              <w:jc w:val="both"/>
              <w:rPr>
                <w:sz w:val="24"/>
                <w:lang w:val="ru-RU"/>
              </w:rPr>
            </w:pPr>
            <w:r w:rsidRPr="00DE11BA">
              <w:rPr>
                <w:sz w:val="24"/>
                <w:lang w:val="ru-RU"/>
              </w:rPr>
              <w:t>Упражнение:</w:t>
            </w:r>
            <w:r w:rsidRPr="00DE11BA">
              <w:rPr>
                <w:sz w:val="24"/>
                <w:lang w:val="ru-RU"/>
              </w:rPr>
              <w:tab/>
              <w:t>дифференцировать</w:t>
            </w:r>
            <w:r w:rsidRPr="00DE11BA">
              <w:rPr>
                <w:sz w:val="24"/>
                <w:lang w:val="ru-RU"/>
              </w:rPr>
              <w:tab/>
            </w:r>
            <w:r w:rsidRPr="00DE11BA">
              <w:rPr>
                <w:spacing w:val="-1"/>
                <w:sz w:val="24"/>
                <w:lang w:val="ru-RU"/>
              </w:rPr>
              <w:t>буквы,</w:t>
            </w:r>
            <w:r w:rsidRPr="00DE11BA">
              <w:rPr>
                <w:spacing w:val="-58"/>
                <w:sz w:val="24"/>
                <w:lang w:val="ru-RU"/>
              </w:rPr>
              <w:t xml:space="preserve"> </w:t>
            </w:r>
            <w:r w:rsidRPr="00DE11BA">
              <w:rPr>
                <w:sz w:val="24"/>
                <w:lang w:val="ru-RU"/>
              </w:rPr>
              <w:t>обозначающие</w:t>
            </w:r>
            <w:r w:rsidRPr="00DE11BA">
              <w:rPr>
                <w:spacing w:val="-2"/>
                <w:sz w:val="24"/>
                <w:lang w:val="ru-RU"/>
              </w:rPr>
              <w:t xml:space="preserve"> </w:t>
            </w:r>
            <w:r w:rsidRPr="00DE11BA">
              <w:rPr>
                <w:sz w:val="24"/>
                <w:lang w:val="ru-RU"/>
              </w:rPr>
              <w:t>близкие</w:t>
            </w:r>
            <w:r w:rsidRPr="00DE11BA">
              <w:rPr>
                <w:spacing w:val="-4"/>
                <w:sz w:val="24"/>
                <w:lang w:val="ru-RU"/>
              </w:rPr>
              <w:t xml:space="preserve"> </w:t>
            </w:r>
            <w:r w:rsidRPr="00DE11BA">
              <w:rPr>
                <w:sz w:val="24"/>
                <w:lang w:val="ru-RU"/>
              </w:rPr>
              <w:t>по</w:t>
            </w:r>
          </w:p>
          <w:p w:rsidR="00DE11BA" w:rsidRPr="00DE11BA" w:rsidRDefault="00DE11BA" w:rsidP="00EF0B46">
            <w:pPr>
              <w:ind w:left="151" w:right="98" w:firstLine="120"/>
              <w:jc w:val="both"/>
              <w:rPr>
                <w:sz w:val="24"/>
                <w:lang w:val="ru-RU"/>
              </w:rPr>
            </w:pPr>
            <w:r w:rsidRPr="00DE11BA">
              <w:rPr>
                <w:sz w:val="24"/>
                <w:lang w:val="ru-RU"/>
              </w:rPr>
              <w:t>акустико ­ артикуляционным признакам согласные</w:t>
            </w:r>
            <w:r w:rsidRPr="00DE11BA">
              <w:rPr>
                <w:spacing w:val="-57"/>
                <w:sz w:val="24"/>
                <w:lang w:val="ru-RU"/>
              </w:rPr>
              <w:t xml:space="preserve"> </w:t>
            </w:r>
            <w:r w:rsidRPr="00DE11BA">
              <w:rPr>
                <w:sz w:val="24"/>
                <w:lang w:val="ru-RU"/>
              </w:rPr>
              <w:t>звуки ([с]</w:t>
            </w:r>
            <w:r w:rsidRPr="00DE11BA">
              <w:rPr>
                <w:spacing w:val="-1"/>
                <w:sz w:val="24"/>
                <w:lang w:val="ru-RU"/>
              </w:rPr>
              <w:t xml:space="preserve"> </w:t>
            </w:r>
            <w:r w:rsidRPr="00DE11BA">
              <w:rPr>
                <w:sz w:val="24"/>
                <w:lang w:val="ru-RU"/>
              </w:rPr>
              <w:t>— [з],</w:t>
            </w:r>
          </w:p>
          <w:p w:rsidR="00DE11BA" w:rsidRPr="00DE11BA" w:rsidRDefault="00DE11BA" w:rsidP="00EF0B46">
            <w:pPr>
              <w:ind w:left="271"/>
              <w:jc w:val="both"/>
              <w:rPr>
                <w:sz w:val="24"/>
                <w:lang w:val="ru-RU"/>
              </w:rPr>
            </w:pPr>
            <w:r w:rsidRPr="00DE11BA">
              <w:rPr>
                <w:sz w:val="24"/>
                <w:lang w:val="ru-RU"/>
              </w:rPr>
              <w:t>[ш]</w:t>
            </w:r>
            <w:r w:rsidRPr="00DE11BA">
              <w:rPr>
                <w:spacing w:val="23"/>
                <w:sz w:val="24"/>
                <w:lang w:val="ru-RU"/>
              </w:rPr>
              <w:t xml:space="preserve"> </w:t>
            </w:r>
            <w:r w:rsidRPr="00DE11BA">
              <w:rPr>
                <w:sz w:val="24"/>
                <w:lang w:val="ru-RU"/>
              </w:rPr>
              <w:t>—</w:t>
            </w:r>
            <w:r w:rsidRPr="00DE11BA">
              <w:rPr>
                <w:spacing w:val="28"/>
                <w:sz w:val="24"/>
                <w:lang w:val="ru-RU"/>
              </w:rPr>
              <w:t xml:space="preserve"> </w:t>
            </w:r>
            <w:r w:rsidRPr="00DE11BA">
              <w:rPr>
                <w:sz w:val="24"/>
                <w:lang w:val="ru-RU"/>
              </w:rPr>
              <w:t>[ж],</w:t>
            </w:r>
            <w:r w:rsidRPr="00DE11BA">
              <w:rPr>
                <w:spacing w:val="26"/>
                <w:sz w:val="24"/>
                <w:lang w:val="ru-RU"/>
              </w:rPr>
              <w:t xml:space="preserve"> </w:t>
            </w:r>
            <w:r w:rsidRPr="00DE11BA">
              <w:rPr>
                <w:sz w:val="24"/>
                <w:lang w:val="ru-RU"/>
              </w:rPr>
              <w:t>[с]</w:t>
            </w:r>
            <w:r w:rsidRPr="00DE11BA">
              <w:rPr>
                <w:spacing w:val="26"/>
                <w:sz w:val="24"/>
                <w:lang w:val="ru-RU"/>
              </w:rPr>
              <w:t xml:space="preserve"> </w:t>
            </w:r>
            <w:r w:rsidRPr="00DE11BA">
              <w:rPr>
                <w:sz w:val="24"/>
                <w:lang w:val="ru-RU"/>
              </w:rPr>
              <w:t>—</w:t>
            </w:r>
            <w:r w:rsidRPr="00DE11BA">
              <w:rPr>
                <w:spacing w:val="28"/>
                <w:sz w:val="24"/>
                <w:lang w:val="ru-RU"/>
              </w:rPr>
              <w:t xml:space="preserve"> </w:t>
            </w:r>
            <w:r w:rsidRPr="00DE11BA">
              <w:rPr>
                <w:sz w:val="24"/>
                <w:lang w:val="ru-RU"/>
              </w:rPr>
              <w:t>[ш],</w:t>
            </w:r>
            <w:r w:rsidRPr="00DE11BA">
              <w:rPr>
                <w:spacing w:val="27"/>
                <w:sz w:val="24"/>
                <w:lang w:val="ru-RU"/>
              </w:rPr>
              <w:t xml:space="preserve"> </w:t>
            </w:r>
            <w:r w:rsidRPr="00DE11BA">
              <w:rPr>
                <w:sz w:val="24"/>
                <w:lang w:val="ru-RU"/>
              </w:rPr>
              <w:t>[з]</w:t>
            </w:r>
            <w:r w:rsidRPr="00DE11BA">
              <w:rPr>
                <w:spacing w:val="27"/>
                <w:sz w:val="24"/>
                <w:lang w:val="ru-RU"/>
              </w:rPr>
              <w:t xml:space="preserve"> </w:t>
            </w:r>
            <w:r w:rsidRPr="00DE11BA">
              <w:rPr>
                <w:sz w:val="24"/>
                <w:lang w:val="ru-RU"/>
              </w:rPr>
              <w:t>—</w:t>
            </w:r>
            <w:r w:rsidRPr="00DE11BA">
              <w:rPr>
                <w:spacing w:val="28"/>
                <w:sz w:val="24"/>
                <w:lang w:val="ru-RU"/>
              </w:rPr>
              <w:t xml:space="preserve"> </w:t>
            </w:r>
            <w:r w:rsidRPr="00DE11BA">
              <w:rPr>
                <w:sz w:val="24"/>
                <w:lang w:val="ru-RU"/>
              </w:rPr>
              <w:t>[ж],</w:t>
            </w:r>
            <w:r w:rsidRPr="00DE11BA">
              <w:rPr>
                <w:spacing w:val="26"/>
                <w:sz w:val="24"/>
                <w:lang w:val="ru-RU"/>
              </w:rPr>
              <w:t xml:space="preserve"> </w:t>
            </w:r>
            <w:r w:rsidRPr="00DE11BA">
              <w:rPr>
                <w:sz w:val="24"/>
                <w:lang w:val="ru-RU"/>
              </w:rPr>
              <w:t>[р]</w:t>
            </w:r>
            <w:r w:rsidRPr="00DE11BA">
              <w:rPr>
                <w:spacing w:val="27"/>
                <w:sz w:val="24"/>
                <w:lang w:val="ru-RU"/>
              </w:rPr>
              <w:t xml:space="preserve"> </w:t>
            </w:r>
            <w:r w:rsidRPr="00DE11BA">
              <w:rPr>
                <w:sz w:val="24"/>
                <w:lang w:val="ru-RU"/>
              </w:rPr>
              <w:t>—</w:t>
            </w:r>
            <w:r w:rsidRPr="00DE11BA">
              <w:rPr>
                <w:spacing w:val="28"/>
                <w:sz w:val="24"/>
                <w:lang w:val="ru-RU"/>
              </w:rPr>
              <w:t xml:space="preserve"> </w:t>
            </w:r>
            <w:r w:rsidRPr="00DE11BA">
              <w:rPr>
                <w:sz w:val="24"/>
                <w:lang w:val="ru-RU"/>
              </w:rPr>
              <w:t>[л],</w:t>
            </w:r>
            <w:r w:rsidRPr="00DE11BA">
              <w:rPr>
                <w:spacing w:val="27"/>
                <w:sz w:val="24"/>
                <w:lang w:val="ru-RU"/>
              </w:rPr>
              <w:t xml:space="preserve"> </w:t>
            </w:r>
            <w:r w:rsidRPr="00DE11BA">
              <w:rPr>
                <w:sz w:val="24"/>
                <w:lang w:val="ru-RU"/>
              </w:rPr>
              <w:t>[ц]</w:t>
            </w:r>
            <w:r w:rsidRPr="00DE11BA">
              <w:rPr>
                <w:spacing w:val="26"/>
                <w:sz w:val="24"/>
                <w:lang w:val="ru-RU"/>
              </w:rPr>
              <w:t xml:space="preserve"> </w:t>
            </w:r>
            <w:r w:rsidRPr="00DE11BA">
              <w:rPr>
                <w:sz w:val="24"/>
                <w:lang w:val="ru-RU"/>
              </w:rPr>
              <w:t>—</w:t>
            </w:r>
          </w:p>
          <w:p w:rsidR="00DE11BA" w:rsidRPr="00DE11BA" w:rsidRDefault="00DE11BA" w:rsidP="00EF0B46">
            <w:pPr>
              <w:ind w:left="151"/>
              <w:jc w:val="both"/>
              <w:rPr>
                <w:sz w:val="24"/>
                <w:lang w:val="ru-RU"/>
              </w:rPr>
            </w:pPr>
            <w:r w:rsidRPr="00DE11BA">
              <w:rPr>
                <w:sz w:val="24"/>
                <w:lang w:val="ru-RU"/>
              </w:rPr>
              <w:t>[ч’]</w:t>
            </w:r>
            <w:r w:rsidRPr="00DE11BA">
              <w:rPr>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 xml:space="preserve">т </w:t>
            </w:r>
            <w:proofErr w:type="gramStart"/>
            <w:r w:rsidRPr="00DE11BA">
              <w:rPr>
                <w:sz w:val="24"/>
                <w:lang w:val="ru-RU"/>
              </w:rPr>
              <w:t>д</w:t>
            </w:r>
            <w:r w:rsidRPr="00DE11BA">
              <w:rPr>
                <w:spacing w:val="-1"/>
                <w:sz w:val="24"/>
                <w:lang w:val="ru-RU"/>
              </w:rPr>
              <w:t xml:space="preserve"> </w:t>
            </w:r>
            <w:r w:rsidRPr="00DE11BA">
              <w:rPr>
                <w:sz w:val="24"/>
                <w:lang w:val="ru-RU"/>
              </w:rPr>
              <w:t>)</w:t>
            </w:r>
            <w:proofErr w:type="gramEnd"/>
            <w:r w:rsidRPr="00DE11BA">
              <w:rPr>
                <w:sz w:val="24"/>
                <w:lang w:val="ru-RU"/>
              </w:rPr>
              <w:t>, и</w:t>
            </w:r>
            <w:r w:rsidRPr="00DE11BA">
              <w:rPr>
                <w:spacing w:val="-2"/>
                <w:sz w:val="24"/>
                <w:lang w:val="ru-RU"/>
              </w:rPr>
              <w:t xml:space="preserve"> </w:t>
            </w:r>
            <w:r w:rsidRPr="00DE11BA">
              <w:rPr>
                <w:sz w:val="24"/>
                <w:lang w:val="ru-RU"/>
              </w:rPr>
              <w:t>буквы,</w:t>
            </w:r>
          </w:p>
          <w:p w:rsidR="00DE11BA" w:rsidRPr="00DE11BA" w:rsidRDefault="00DE11BA" w:rsidP="00EF0B46">
            <w:pPr>
              <w:ind w:left="271"/>
              <w:jc w:val="both"/>
              <w:rPr>
                <w:sz w:val="24"/>
                <w:lang w:val="ru-RU"/>
              </w:rPr>
            </w:pPr>
            <w:r w:rsidRPr="00DE11BA">
              <w:rPr>
                <w:sz w:val="24"/>
                <w:lang w:val="ru-RU"/>
              </w:rPr>
              <w:t>имеющие</w:t>
            </w:r>
            <w:r w:rsidRPr="00DE11BA">
              <w:rPr>
                <w:spacing w:val="39"/>
                <w:sz w:val="24"/>
                <w:lang w:val="ru-RU"/>
              </w:rPr>
              <w:t xml:space="preserve"> </w:t>
            </w:r>
            <w:r w:rsidRPr="00DE11BA">
              <w:rPr>
                <w:sz w:val="24"/>
                <w:lang w:val="ru-RU"/>
              </w:rPr>
              <w:t>оптическое</w:t>
            </w:r>
            <w:r w:rsidRPr="00DE11BA">
              <w:rPr>
                <w:spacing w:val="40"/>
                <w:sz w:val="24"/>
                <w:lang w:val="ru-RU"/>
              </w:rPr>
              <w:t xml:space="preserve"> </w:t>
            </w:r>
            <w:r w:rsidRPr="00DE11BA">
              <w:rPr>
                <w:sz w:val="24"/>
                <w:lang w:val="ru-RU"/>
              </w:rPr>
              <w:t>и</w:t>
            </w:r>
            <w:r w:rsidRPr="00DE11BA">
              <w:rPr>
                <w:spacing w:val="38"/>
                <w:sz w:val="24"/>
                <w:lang w:val="ru-RU"/>
              </w:rPr>
              <w:t xml:space="preserve"> </w:t>
            </w:r>
            <w:r w:rsidRPr="00DE11BA">
              <w:rPr>
                <w:sz w:val="24"/>
                <w:lang w:val="ru-RU"/>
              </w:rPr>
              <w:t>кинетическое</w:t>
            </w:r>
            <w:r w:rsidRPr="00DE11BA">
              <w:rPr>
                <w:spacing w:val="40"/>
                <w:sz w:val="24"/>
                <w:lang w:val="ru-RU"/>
              </w:rPr>
              <w:t xml:space="preserve"> </w:t>
            </w:r>
            <w:r w:rsidRPr="00DE11BA">
              <w:rPr>
                <w:sz w:val="24"/>
                <w:lang w:val="ru-RU"/>
              </w:rPr>
              <w:t>сходство</w:t>
            </w:r>
            <w:r w:rsidRPr="00DE11BA">
              <w:rPr>
                <w:spacing w:val="40"/>
                <w:sz w:val="24"/>
                <w:lang w:val="ru-RU"/>
              </w:rPr>
              <w:t xml:space="preserve"> </w:t>
            </w:r>
            <w:r w:rsidRPr="00DE11BA">
              <w:rPr>
                <w:sz w:val="24"/>
                <w:lang w:val="ru-RU"/>
              </w:rPr>
              <w:t>(о</w:t>
            </w:r>
          </w:p>
          <w:p w:rsidR="00DE11BA" w:rsidRPr="00DE11BA" w:rsidRDefault="00DE11BA" w:rsidP="00EF0B46">
            <w:pPr>
              <w:ind w:left="151"/>
              <w:jc w:val="both"/>
              <w:rPr>
                <w:sz w:val="24"/>
                <w:lang w:val="ru-RU"/>
              </w:rPr>
            </w:pPr>
            <w:r w:rsidRPr="00DE11BA">
              <w:rPr>
                <w:sz w:val="24"/>
                <w:lang w:val="ru-RU"/>
              </w:rPr>
              <w:t>—</w:t>
            </w:r>
            <w:r w:rsidRPr="00DE11BA">
              <w:rPr>
                <w:spacing w:val="-1"/>
                <w:sz w:val="24"/>
                <w:lang w:val="ru-RU"/>
              </w:rPr>
              <w:t xml:space="preserve"> </w:t>
            </w:r>
            <w:r w:rsidRPr="00DE11BA">
              <w:rPr>
                <w:sz w:val="24"/>
                <w:lang w:val="ru-RU"/>
              </w:rPr>
              <w:t>а, и</w:t>
            </w:r>
            <w:r w:rsidRPr="00DE11BA">
              <w:rPr>
                <w:spacing w:val="1"/>
                <w:sz w:val="24"/>
                <w:lang w:val="ru-RU"/>
              </w:rPr>
              <w:t xml:space="preserve"> </w:t>
            </w:r>
            <w:r w:rsidRPr="00DE11BA">
              <w:rPr>
                <w:sz w:val="24"/>
                <w:lang w:val="ru-RU"/>
              </w:rPr>
              <w:t>— у, п</w:t>
            </w:r>
            <w:r w:rsidRPr="00DE11BA">
              <w:rPr>
                <w:spacing w:val="1"/>
                <w:sz w:val="24"/>
                <w:lang w:val="ru-RU"/>
              </w:rPr>
              <w:t xml:space="preserve"> </w:t>
            </w:r>
            <w:r w:rsidRPr="00DE11BA">
              <w:rPr>
                <w:sz w:val="24"/>
                <w:lang w:val="ru-RU"/>
              </w:rPr>
              <w:t>— т,</w:t>
            </w:r>
          </w:p>
          <w:p w:rsidR="00DE11BA" w:rsidRPr="00DE11BA" w:rsidRDefault="00DE11BA" w:rsidP="00EF0B46">
            <w:pPr>
              <w:ind w:left="271"/>
              <w:jc w:val="both"/>
              <w:rPr>
                <w:sz w:val="24"/>
                <w:lang w:val="ru-RU"/>
              </w:rPr>
            </w:pPr>
            <w:r w:rsidRPr="00DE11BA">
              <w:rPr>
                <w:sz w:val="24"/>
                <w:lang w:val="ru-RU"/>
              </w:rPr>
              <w:t>л</w:t>
            </w:r>
            <w:r w:rsidRPr="00DE11BA">
              <w:rPr>
                <w:spacing w:val="-1"/>
                <w:sz w:val="24"/>
                <w:lang w:val="ru-RU"/>
              </w:rPr>
              <w:t xml:space="preserve"> </w:t>
            </w:r>
            <w:r w:rsidRPr="00DE11BA">
              <w:rPr>
                <w:sz w:val="24"/>
                <w:lang w:val="ru-RU"/>
              </w:rPr>
              <w:t>— м, х — ж, ш</w:t>
            </w:r>
            <w:r w:rsidRPr="00DE11BA">
              <w:rPr>
                <w:spacing w:val="-1"/>
                <w:sz w:val="24"/>
                <w:lang w:val="ru-RU"/>
              </w:rPr>
              <w:t xml:space="preserve"> </w:t>
            </w:r>
            <w:r w:rsidRPr="00DE11BA">
              <w:rPr>
                <w:sz w:val="24"/>
                <w:lang w:val="ru-RU"/>
              </w:rPr>
              <w:t>— т, в — д и</w:t>
            </w:r>
            <w:r w:rsidRPr="00DE11BA">
              <w:rPr>
                <w:spacing w:val="1"/>
                <w:sz w:val="24"/>
                <w:lang w:val="ru-RU"/>
              </w:rPr>
              <w:t xml:space="preserve"> </w:t>
            </w:r>
            <w:r w:rsidRPr="00DE11BA">
              <w:rPr>
                <w:sz w:val="24"/>
                <w:lang w:val="ru-RU"/>
              </w:rPr>
              <w:t>т. д).</w:t>
            </w:r>
          </w:p>
          <w:p w:rsidR="00DE11BA" w:rsidRPr="00DE11BA" w:rsidRDefault="00DE11BA" w:rsidP="00EF0B46">
            <w:pPr>
              <w:ind w:left="151" w:right="105"/>
              <w:jc w:val="both"/>
              <w:rPr>
                <w:sz w:val="24"/>
                <w:lang w:val="ru-RU"/>
              </w:rPr>
            </w:pPr>
            <w:r w:rsidRPr="00DE11BA">
              <w:rPr>
                <w:sz w:val="24"/>
                <w:lang w:val="ru-RU"/>
              </w:rPr>
              <w:t>Дифференцированное задание: группировка слов в</w:t>
            </w:r>
            <w:r w:rsidRPr="00DE11BA">
              <w:rPr>
                <w:spacing w:val="1"/>
                <w:sz w:val="24"/>
                <w:lang w:val="ru-RU"/>
              </w:rPr>
              <w:t xml:space="preserve"> </w:t>
            </w:r>
            <w:r w:rsidRPr="00DE11BA">
              <w:rPr>
                <w:sz w:val="24"/>
                <w:lang w:val="ru-RU"/>
              </w:rPr>
              <w:t>зависимости от</w:t>
            </w:r>
            <w:r w:rsidRPr="00DE11BA">
              <w:rPr>
                <w:spacing w:val="-1"/>
                <w:sz w:val="24"/>
                <w:lang w:val="ru-RU"/>
              </w:rPr>
              <w:t xml:space="preserve"> </w:t>
            </w:r>
            <w:r w:rsidRPr="00DE11BA">
              <w:rPr>
                <w:sz w:val="24"/>
                <w:lang w:val="ru-RU"/>
              </w:rPr>
              <w:t>способа</w:t>
            </w:r>
            <w:r w:rsidRPr="00DE11BA">
              <w:rPr>
                <w:spacing w:val="-2"/>
                <w:sz w:val="24"/>
                <w:lang w:val="ru-RU"/>
              </w:rPr>
              <w:t xml:space="preserve"> </w:t>
            </w:r>
            <w:r w:rsidRPr="00DE11BA">
              <w:rPr>
                <w:sz w:val="24"/>
                <w:lang w:val="ru-RU"/>
              </w:rPr>
              <w:t>обозначения</w:t>
            </w:r>
            <w:r w:rsidRPr="00DE11BA">
              <w:rPr>
                <w:spacing w:val="-1"/>
                <w:sz w:val="24"/>
                <w:lang w:val="ru-RU"/>
              </w:rPr>
              <w:t xml:space="preserve"> </w:t>
            </w:r>
            <w:r w:rsidRPr="00DE11BA">
              <w:rPr>
                <w:sz w:val="24"/>
                <w:lang w:val="ru-RU"/>
              </w:rPr>
              <w:t>звука</w:t>
            </w:r>
            <w:r w:rsidRPr="00DE11BA">
              <w:rPr>
                <w:spacing w:val="-2"/>
                <w:sz w:val="24"/>
                <w:lang w:val="ru-RU"/>
              </w:rPr>
              <w:t xml:space="preserve"> </w:t>
            </w:r>
            <w:r w:rsidRPr="00DE11BA">
              <w:rPr>
                <w:sz w:val="24"/>
                <w:lang w:val="ru-RU"/>
              </w:rPr>
              <w:t>[й’].</w:t>
            </w:r>
          </w:p>
          <w:p w:rsidR="00DE11BA" w:rsidRPr="00DE11BA" w:rsidRDefault="00DE11BA" w:rsidP="00EF0B46">
            <w:pPr>
              <w:tabs>
                <w:tab w:val="left" w:pos="2262"/>
                <w:tab w:val="left" w:pos="3133"/>
                <w:tab w:val="left" w:pos="4860"/>
              </w:tabs>
              <w:ind w:left="151" w:right="100"/>
              <w:jc w:val="both"/>
              <w:rPr>
                <w:sz w:val="24"/>
                <w:lang w:val="ru-RU"/>
              </w:rPr>
            </w:pPr>
            <w:r w:rsidRPr="00DE11BA">
              <w:rPr>
                <w:sz w:val="24"/>
                <w:lang w:val="ru-RU"/>
              </w:rPr>
              <w:t>Учебный диалог «Зачем нам нужны буквы ь и ъ?»,</w:t>
            </w:r>
            <w:r w:rsidRPr="00DE11BA">
              <w:rPr>
                <w:spacing w:val="1"/>
                <w:sz w:val="24"/>
                <w:lang w:val="ru-RU"/>
              </w:rPr>
              <w:t xml:space="preserve"> </w:t>
            </w:r>
            <w:r w:rsidRPr="00DE11BA">
              <w:rPr>
                <w:sz w:val="24"/>
                <w:lang w:val="ru-RU"/>
              </w:rPr>
              <w:t>объяснение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функции</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ь</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ъ.</w:t>
            </w:r>
            <w:r w:rsidRPr="00DE11BA">
              <w:rPr>
                <w:spacing w:val="1"/>
                <w:sz w:val="24"/>
                <w:lang w:val="ru-RU"/>
              </w:rPr>
              <w:t xml:space="preserve"> </w:t>
            </w:r>
            <w:r w:rsidRPr="00DE11BA">
              <w:rPr>
                <w:sz w:val="24"/>
                <w:lang w:val="ru-RU"/>
              </w:rPr>
              <w:t>Рассказ</w:t>
            </w:r>
            <w:r w:rsidRPr="00DE11BA">
              <w:rPr>
                <w:spacing w:val="57"/>
                <w:sz w:val="24"/>
                <w:lang w:val="ru-RU"/>
              </w:rPr>
              <w:t xml:space="preserve"> </w:t>
            </w:r>
            <w:r w:rsidRPr="00DE11BA">
              <w:rPr>
                <w:sz w:val="24"/>
                <w:lang w:val="ru-RU"/>
              </w:rPr>
              <w:t>учителя</w:t>
            </w:r>
            <w:r w:rsidRPr="00DE11BA">
              <w:rPr>
                <w:spacing w:val="57"/>
                <w:sz w:val="24"/>
                <w:lang w:val="ru-RU"/>
              </w:rPr>
              <w:t xml:space="preserve"> </w:t>
            </w:r>
            <w:r w:rsidRPr="00DE11BA">
              <w:rPr>
                <w:sz w:val="24"/>
                <w:lang w:val="ru-RU"/>
              </w:rPr>
              <w:t>об</w:t>
            </w:r>
            <w:r w:rsidRPr="00DE11BA">
              <w:rPr>
                <w:spacing w:val="57"/>
                <w:sz w:val="24"/>
                <w:lang w:val="ru-RU"/>
              </w:rPr>
              <w:t xml:space="preserve"> </w:t>
            </w:r>
            <w:r w:rsidRPr="00DE11BA">
              <w:rPr>
                <w:sz w:val="24"/>
                <w:lang w:val="ru-RU"/>
              </w:rPr>
              <w:t>истории</w:t>
            </w:r>
            <w:r w:rsidRPr="00DE11BA">
              <w:rPr>
                <w:spacing w:val="58"/>
                <w:sz w:val="24"/>
                <w:lang w:val="ru-RU"/>
              </w:rPr>
              <w:t xml:space="preserve"> </w:t>
            </w:r>
            <w:r w:rsidRPr="00DE11BA">
              <w:rPr>
                <w:sz w:val="24"/>
                <w:lang w:val="ru-RU"/>
              </w:rPr>
              <w:t>русского</w:t>
            </w:r>
            <w:r w:rsidRPr="00DE11BA">
              <w:rPr>
                <w:spacing w:val="56"/>
                <w:sz w:val="24"/>
                <w:lang w:val="ru-RU"/>
              </w:rPr>
              <w:t xml:space="preserve"> </w:t>
            </w:r>
            <w:r w:rsidRPr="00DE11BA">
              <w:rPr>
                <w:sz w:val="24"/>
                <w:lang w:val="ru-RU"/>
              </w:rPr>
              <w:t>алфавита,</w:t>
            </w:r>
            <w:r w:rsidRPr="00DE11BA">
              <w:rPr>
                <w:spacing w:val="57"/>
                <w:sz w:val="24"/>
                <w:lang w:val="ru-RU"/>
              </w:rPr>
              <w:t xml:space="preserve"> </w:t>
            </w:r>
            <w:r w:rsidRPr="00DE11BA">
              <w:rPr>
                <w:sz w:val="24"/>
                <w:lang w:val="ru-RU"/>
              </w:rPr>
              <w:t>о</w:t>
            </w:r>
            <w:r w:rsidRPr="00DE11BA">
              <w:rPr>
                <w:spacing w:val="-58"/>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алфавита</w:t>
            </w:r>
            <w:r w:rsidRPr="00DE11BA">
              <w:rPr>
                <w:spacing w:val="1"/>
                <w:sz w:val="24"/>
                <w:lang w:val="ru-RU"/>
              </w:rPr>
              <w:t xml:space="preserve"> </w:t>
            </w:r>
            <w:r w:rsidRPr="00DE11BA">
              <w:rPr>
                <w:sz w:val="24"/>
                <w:lang w:val="ru-RU"/>
              </w:rPr>
              <w:t>для</w:t>
            </w:r>
            <w:r w:rsidRPr="00DE11BA">
              <w:rPr>
                <w:spacing w:val="61"/>
                <w:sz w:val="24"/>
                <w:lang w:val="ru-RU"/>
              </w:rPr>
              <w:t xml:space="preserve"> </w:t>
            </w:r>
            <w:r w:rsidRPr="00DE11BA">
              <w:rPr>
                <w:sz w:val="24"/>
                <w:lang w:val="ru-RU"/>
              </w:rPr>
              <w:t>систематизации</w:t>
            </w:r>
            <w:r w:rsidRPr="00DE11BA">
              <w:rPr>
                <w:spacing w:val="1"/>
                <w:sz w:val="24"/>
                <w:lang w:val="ru-RU"/>
              </w:rPr>
              <w:t xml:space="preserve"> </w:t>
            </w:r>
            <w:r w:rsidRPr="00DE11BA">
              <w:rPr>
                <w:sz w:val="24"/>
                <w:lang w:val="ru-RU"/>
              </w:rPr>
              <w:t>информации,</w:t>
            </w:r>
            <w:r w:rsidRPr="00DE11BA">
              <w:rPr>
                <w:sz w:val="24"/>
                <w:lang w:val="ru-RU"/>
              </w:rPr>
              <w:tab/>
              <w:t>о</w:t>
            </w:r>
            <w:r w:rsidRPr="00DE11BA">
              <w:rPr>
                <w:sz w:val="24"/>
                <w:lang w:val="ru-RU"/>
              </w:rPr>
              <w:tab/>
              <w:t>важности</w:t>
            </w:r>
            <w:r w:rsidRPr="00DE11BA">
              <w:rPr>
                <w:sz w:val="24"/>
                <w:lang w:val="ru-RU"/>
              </w:rPr>
              <w:tab/>
            </w:r>
            <w:r w:rsidRPr="00DE11BA">
              <w:rPr>
                <w:spacing w:val="-1"/>
                <w:sz w:val="24"/>
                <w:lang w:val="ru-RU"/>
              </w:rPr>
              <w:t>знания</w:t>
            </w:r>
            <w:r w:rsidRPr="00DE11BA">
              <w:rPr>
                <w:spacing w:val="-58"/>
                <w:sz w:val="24"/>
                <w:lang w:val="ru-RU"/>
              </w:rPr>
              <w:t xml:space="preserve"> </w:t>
            </w:r>
            <w:r w:rsidRPr="00DE11BA">
              <w:rPr>
                <w:sz w:val="24"/>
                <w:lang w:val="ru-RU"/>
              </w:rPr>
              <w:t>последовательности букв</w:t>
            </w:r>
            <w:r w:rsidRPr="00DE11BA">
              <w:rPr>
                <w:spacing w:val="-2"/>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русском</w:t>
            </w:r>
            <w:r w:rsidRPr="00DE11BA">
              <w:rPr>
                <w:spacing w:val="-2"/>
                <w:sz w:val="24"/>
                <w:lang w:val="ru-RU"/>
              </w:rPr>
              <w:t xml:space="preserve"> </w:t>
            </w:r>
            <w:r w:rsidRPr="00DE11BA">
              <w:rPr>
                <w:sz w:val="24"/>
                <w:lang w:val="ru-RU"/>
              </w:rPr>
              <w:t>алфавите.</w:t>
            </w:r>
          </w:p>
          <w:p w:rsidR="00DE11BA" w:rsidRPr="00DE11BA" w:rsidRDefault="00DE11BA" w:rsidP="00EF0B46">
            <w:pPr>
              <w:spacing w:before="1"/>
              <w:ind w:left="151" w:right="100"/>
              <w:jc w:val="both"/>
              <w:rPr>
                <w:sz w:val="24"/>
                <w:lang w:val="ru-RU"/>
              </w:rPr>
            </w:pPr>
            <w:r w:rsidRPr="00DE11BA">
              <w:rPr>
                <w:sz w:val="24"/>
                <w:lang w:val="ru-RU"/>
              </w:rPr>
              <w:t>Игровое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«Повтори</w:t>
            </w:r>
            <w:r w:rsidRPr="00DE11BA">
              <w:rPr>
                <w:spacing w:val="61"/>
                <w:sz w:val="24"/>
                <w:lang w:val="ru-RU"/>
              </w:rPr>
              <w:t xml:space="preserve"> </w:t>
            </w:r>
            <w:r w:rsidRPr="00DE11BA">
              <w:rPr>
                <w:sz w:val="24"/>
                <w:lang w:val="ru-RU"/>
              </w:rPr>
              <w:t>фрагмент</w:t>
            </w:r>
            <w:r w:rsidRPr="00DE11BA">
              <w:rPr>
                <w:spacing w:val="1"/>
                <w:sz w:val="24"/>
                <w:lang w:val="ru-RU"/>
              </w:rPr>
              <w:t xml:space="preserve"> </w:t>
            </w:r>
            <w:r w:rsidRPr="00DE11BA">
              <w:rPr>
                <w:sz w:val="24"/>
                <w:lang w:val="ru-RU"/>
              </w:rPr>
              <w:t>алфавита».</w:t>
            </w:r>
          </w:p>
          <w:p w:rsidR="00DE11BA" w:rsidRPr="00DE11BA" w:rsidRDefault="00DE11BA" w:rsidP="00EF0B46">
            <w:pPr>
              <w:ind w:left="151" w:right="101"/>
              <w:jc w:val="both"/>
              <w:rPr>
                <w:sz w:val="24"/>
                <w:lang w:val="ru-RU"/>
              </w:rPr>
            </w:pPr>
            <w:r w:rsidRPr="00DE11BA">
              <w:rPr>
                <w:sz w:val="24"/>
                <w:lang w:val="ru-RU"/>
              </w:rPr>
              <w:t>Игра</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соревнование</w:t>
            </w:r>
            <w:r w:rsidRPr="00DE11BA">
              <w:rPr>
                <w:spacing w:val="1"/>
                <w:sz w:val="24"/>
                <w:lang w:val="ru-RU"/>
              </w:rPr>
              <w:t xml:space="preserve"> </w:t>
            </w:r>
            <w:r w:rsidRPr="00DE11BA">
              <w:rPr>
                <w:sz w:val="24"/>
                <w:lang w:val="ru-RU"/>
              </w:rPr>
              <w:t>«Повтори</w:t>
            </w:r>
            <w:r w:rsidRPr="00DE11BA">
              <w:rPr>
                <w:spacing w:val="1"/>
                <w:sz w:val="24"/>
                <w:lang w:val="ru-RU"/>
              </w:rPr>
              <w:t xml:space="preserve"> </w:t>
            </w:r>
            <w:r w:rsidRPr="00DE11BA">
              <w:rPr>
                <w:sz w:val="24"/>
                <w:lang w:val="ru-RU"/>
              </w:rPr>
              <w:t>алфавит».</w:t>
            </w:r>
            <w:r w:rsidRPr="00DE11BA">
              <w:rPr>
                <w:spacing w:val="1"/>
                <w:sz w:val="24"/>
                <w:lang w:val="ru-RU"/>
              </w:rPr>
              <w:t xml:space="preserve"> </w:t>
            </w:r>
            <w:r w:rsidRPr="00DE11BA">
              <w:rPr>
                <w:sz w:val="24"/>
                <w:lang w:val="ru-RU"/>
              </w:rPr>
              <w:t>Совместное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упражнения</w:t>
            </w:r>
            <w:r w:rsidRPr="00DE11BA">
              <w:rPr>
                <w:spacing w:val="61"/>
                <w:sz w:val="24"/>
                <w:lang w:val="ru-RU"/>
              </w:rPr>
              <w:t xml:space="preserve"> </w:t>
            </w:r>
            <w:r w:rsidRPr="00DE11BA">
              <w:rPr>
                <w:sz w:val="24"/>
                <w:lang w:val="ru-RU"/>
              </w:rPr>
              <w:t>«Запиши</w:t>
            </w:r>
            <w:r w:rsidRPr="00DE11BA">
              <w:rPr>
                <w:spacing w:val="1"/>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по алфавиту».</w:t>
            </w:r>
          </w:p>
          <w:p w:rsidR="00DE11BA" w:rsidRPr="00DE11BA" w:rsidRDefault="00DE11BA" w:rsidP="00EF0B46">
            <w:pPr>
              <w:spacing w:line="270" w:lineRule="atLeast"/>
              <w:ind w:left="151" w:right="100"/>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упорядочивании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 алфавиту.</w:t>
            </w:r>
          </w:p>
        </w:tc>
        <w:tc>
          <w:tcPr>
            <w:tcW w:w="3826" w:type="dxa"/>
          </w:tcPr>
          <w:p w:rsidR="00DE11BA" w:rsidRPr="00DE11BA" w:rsidRDefault="00DE11BA" w:rsidP="00EF0B46">
            <w:pPr>
              <w:rPr>
                <w:sz w:val="24"/>
                <w:lang w:val="ru-RU"/>
              </w:rPr>
            </w:pPr>
          </w:p>
        </w:tc>
      </w:tr>
      <w:tr w:rsidR="00DE11BA" w:rsidRPr="00BE1740" w:rsidTr="00EF0B46">
        <w:trPr>
          <w:trHeight w:val="1103"/>
        </w:trPr>
        <w:tc>
          <w:tcPr>
            <w:tcW w:w="1015" w:type="dxa"/>
            <w:tcBorders>
              <w:left w:val="single" w:sz="6" w:space="0" w:color="000000"/>
              <w:right w:val="single" w:sz="6" w:space="0" w:color="000000"/>
            </w:tcBorders>
          </w:tcPr>
          <w:p w:rsidR="00DE11BA" w:rsidRPr="00BE1740" w:rsidRDefault="00DE11BA" w:rsidP="00EF0B46">
            <w:pPr>
              <w:spacing w:line="275" w:lineRule="exact"/>
              <w:ind w:left="45"/>
              <w:jc w:val="center"/>
              <w:rPr>
                <w:b/>
                <w:i/>
                <w:sz w:val="24"/>
              </w:rPr>
            </w:pPr>
            <w:r w:rsidRPr="00BE1740">
              <w:rPr>
                <w:b/>
                <w:i/>
                <w:sz w:val="24"/>
              </w:rPr>
              <w:t>5</w:t>
            </w:r>
          </w:p>
        </w:tc>
        <w:tc>
          <w:tcPr>
            <w:tcW w:w="1678" w:type="dxa"/>
            <w:tcBorders>
              <w:left w:val="single" w:sz="6" w:space="0" w:color="000000"/>
              <w:right w:val="single" w:sz="6" w:space="0" w:color="000000"/>
            </w:tcBorders>
          </w:tcPr>
          <w:p w:rsidR="00DE11BA" w:rsidRDefault="00DE11BA" w:rsidP="00EF0B46">
            <w:pPr>
              <w:ind w:left="151" w:right="708"/>
              <w:rPr>
                <w:b/>
                <w:spacing w:val="-58"/>
                <w:sz w:val="24"/>
              </w:rPr>
            </w:pPr>
            <w:proofErr w:type="gramStart"/>
            <w:r w:rsidRPr="00BE1740">
              <w:rPr>
                <w:b/>
                <w:sz w:val="24"/>
              </w:rPr>
              <w:t>Чтение</w:t>
            </w:r>
            <w:r w:rsidRPr="00BE1740">
              <w:rPr>
                <w:b/>
                <w:spacing w:val="-58"/>
                <w:sz w:val="24"/>
              </w:rPr>
              <w:t xml:space="preserve"> </w:t>
            </w:r>
            <w:r>
              <w:rPr>
                <w:b/>
                <w:spacing w:val="-58"/>
                <w:sz w:val="24"/>
              </w:rPr>
              <w:t xml:space="preserve"> 10</w:t>
            </w:r>
            <w:proofErr w:type="gramEnd"/>
            <w:r>
              <w:rPr>
                <w:b/>
                <w:spacing w:val="-58"/>
                <w:sz w:val="24"/>
              </w:rPr>
              <w:t xml:space="preserve">        </w:t>
            </w:r>
          </w:p>
          <w:p w:rsidR="00DE11BA" w:rsidRPr="00BE1740" w:rsidRDefault="00DE11BA" w:rsidP="00EF0B46">
            <w:pPr>
              <w:ind w:left="151" w:right="708"/>
              <w:rPr>
                <w:b/>
                <w:sz w:val="24"/>
              </w:rPr>
            </w:pPr>
            <w:r>
              <w:rPr>
                <w:b/>
                <w:spacing w:val="-58"/>
                <w:sz w:val="24"/>
              </w:rPr>
              <w:t>ч</w:t>
            </w:r>
          </w:p>
        </w:tc>
        <w:tc>
          <w:tcPr>
            <w:tcW w:w="3545" w:type="dxa"/>
            <w:tcBorders>
              <w:left w:val="single" w:sz="6" w:space="0" w:color="000000"/>
            </w:tcBorders>
          </w:tcPr>
          <w:p w:rsidR="00DE11BA" w:rsidRPr="00DE11BA" w:rsidRDefault="00DE11BA" w:rsidP="00EF0B46">
            <w:pPr>
              <w:tabs>
                <w:tab w:val="left" w:pos="2696"/>
              </w:tabs>
              <w:spacing w:line="276" w:lineRule="exact"/>
              <w:ind w:left="151" w:right="99"/>
              <w:jc w:val="both"/>
              <w:rPr>
                <w:sz w:val="24"/>
                <w:lang w:val="ru-RU"/>
              </w:rPr>
            </w:pPr>
            <w:r w:rsidRPr="00DE11BA">
              <w:rPr>
                <w:sz w:val="24"/>
                <w:lang w:val="ru-RU"/>
              </w:rPr>
              <w:t>Формирование</w:t>
            </w:r>
            <w:r w:rsidRPr="00DE11BA">
              <w:rPr>
                <w:sz w:val="24"/>
                <w:lang w:val="ru-RU"/>
              </w:rPr>
              <w:tab/>
            </w:r>
            <w:r w:rsidRPr="00DE11BA">
              <w:rPr>
                <w:spacing w:val="-1"/>
                <w:sz w:val="24"/>
                <w:lang w:val="ru-RU"/>
              </w:rPr>
              <w:t>навыка</w:t>
            </w:r>
            <w:r w:rsidRPr="00DE11BA">
              <w:rPr>
                <w:spacing w:val="-58"/>
                <w:sz w:val="24"/>
                <w:lang w:val="ru-RU"/>
              </w:rPr>
              <w:t xml:space="preserve"> </w:t>
            </w:r>
            <w:r w:rsidRPr="00DE11BA">
              <w:rPr>
                <w:sz w:val="24"/>
                <w:lang w:val="ru-RU"/>
              </w:rPr>
              <w:t>слогового</w:t>
            </w:r>
            <w:r w:rsidRPr="00DE11BA">
              <w:rPr>
                <w:spacing w:val="1"/>
                <w:sz w:val="24"/>
                <w:lang w:val="ru-RU"/>
              </w:rPr>
              <w:t xml:space="preserve"> </w:t>
            </w:r>
            <w:r w:rsidRPr="00DE11BA">
              <w:rPr>
                <w:sz w:val="24"/>
                <w:lang w:val="ru-RU"/>
              </w:rPr>
              <w:t>чтения</w:t>
            </w:r>
            <w:r w:rsidRPr="00DE11BA">
              <w:rPr>
                <w:spacing w:val="1"/>
                <w:sz w:val="24"/>
                <w:lang w:val="ru-RU"/>
              </w:rPr>
              <w:t xml:space="preserve"> </w:t>
            </w:r>
            <w:r w:rsidRPr="00DE11BA">
              <w:rPr>
                <w:sz w:val="24"/>
                <w:lang w:val="ru-RU"/>
              </w:rPr>
              <w:t>(ориентация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букву,</w:t>
            </w:r>
            <w:r w:rsidRPr="00DE11BA">
              <w:rPr>
                <w:spacing w:val="1"/>
                <w:sz w:val="24"/>
                <w:lang w:val="ru-RU"/>
              </w:rPr>
              <w:t xml:space="preserve"> </w:t>
            </w:r>
            <w:r w:rsidRPr="00DE11BA">
              <w:rPr>
                <w:sz w:val="24"/>
                <w:lang w:val="ru-RU"/>
              </w:rPr>
              <w:t>обозначающую</w:t>
            </w:r>
            <w:r w:rsidRPr="00DE11BA">
              <w:rPr>
                <w:spacing w:val="1"/>
                <w:sz w:val="24"/>
                <w:lang w:val="ru-RU"/>
              </w:rPr>
              <w:t xml:space="preserve"> </w:t>
            </w:r>
            <w:r w:rsidRPr="00DE11BA">
              <w:rPr>
                <w:sz w:val="24"/>
                <w:lang w:val="ru-RU"/>
              </w:rPr>
              <w:t>гласный</w:t>
            </w:r>
            <w:r w:rsidRPr="00DE11BA">
              <w:rPr>
                <w:spacing w:val="-1"/>
                <w:sz w:val="24"/>
                <w:lang w:val="ru-RU"/>
              </w:rPr>
              <w:t xml:space="preserve"> </w:t>
            </w:r>
            <w:r w:rsidRPr="00DE11BA">
              <w:rPr>
                <w:sz w:val="24"/>
                <w:lang w:val="ru-RU"/>
              </w:rPr>
              <w:t>звук).</w:t>
            </w:r>
          </w:p>
        </w:tc>
        <w:tc>
          <w:tcPr>
            <w:tcW w:w="5671" w:type="dxa"/>
          </w:tcPr>
          <w:p w:rsidR="00DE11BA" w:rsidRPr="00DE11BA" w:rsidRDefault="00DE11BA" w:rsidP="00EF0B46">
            <w:pPr>
              <w:ind w:left="151" w:right="97"/>
              <w:rPr>
                <w:sz w:val="24"/>
                <w:lang w:val="ru-RU"/>
              </w:rPr>
            </w:pPr>
            <w:r w:rsidRPr="00DE11BA">
              <w:rPr>
                <w:sz w:val="24"/>
                <w:lang w:val="ru-RU"/>
              </w:rPr>
              <w:t>Работа</w:t>
            </w:r>
            <w:r w:rsidRPr="00DE11BA">
              <w:rPr>
                <w:spacing w:val="33"/>
                <w:sz w:val="24"/>
                <w:lang w:val="ru-RU"/>
              </w:rPr>
              <w:t xml:space="preserve"> </w:t>
            </w:r>
            <w:r w:rsidRPr="00DE11BA">
              <w:rPr>
                <w:sz w:val="24"/>
                <w:lang w:val="ru-RU"/>
              </w:rPr>
              <w:t>с</w:t>
            </w:r>
            <w:r w:rsidRPr="00DE11BA">
              <w:rPr>
                <w:spacing w:val="33"/>
                <w:sz w:val="24"/>
                <w:lang w:val="ru-RU"/>
              </w:rPr>
              <w:t xml:space="preserve"> </w:t>
            </w:r>
            <w:r w:rsidRPr="00DE11BA">
              <w:rPr>
                <w:sz w:val="24"/>
                <w:lang w:val="ru-RU"/>
              </w:rPr>
              <w:t>пособием</w:t>
            </w:r>
            <w:r w:rsidRPr="00DE11BA">
              <w:rPr>
                <w:spacing w:val="34"/>
                <w:sz w:val="24"/>
                <w:lang w:val="ru-RU"/>
              </w:rPr>
              <w:t xml:space="preserve"> </w:t>
            </w:r>
            <w:r w:rsidRPr="00DE11BA">
              <w:rPr>
                <w:sz w:val="24"/>
                <w:lang w:val="ru-RU"/>
              </w:rPr>
              <w:t>«Окошечки»:</w:t>
            </w:r>
            <w:r w:rsidRPr="00DE11BA">
              <w:rPr>
                <w:spacing w:val="35"/>
                <w:sz w:val="24"/>
                <w:lang w:val="ru-RU"/>
              </w:rPr>
              <w:t xml:space="preserve"> </w:t>
            </w:r>
            <w:r w:rsidRPr="00DE11BA">
              <w:rPr>
                <w:sz w:val="24"/>
                <w:lang w:val="ru-RU"/>
              </w:rPr>
              <w:t>отработка</w:t>
            </w:r>
            <w:r w:rsidRPr="00DE11BA">
              <w:rPr>
                <w:spacing w:val="33"/>
                <w:sz w:val="24"/>
                <w:lang w:val="ru-RU"/>
              </w:rPr>
              <w:t xml:space="preserve"> </w:t>
            </w:r>
            <w:r w:rsidRPr="00DE11BA">
              <w:rPr>
                <w:sz w:val="24"/>
                <w:lang w:val="ru-RU"/>
              </w:rPr>
              <w:t>умения</w:t>
            </w:r>
            <w:r w:rsidRPr="00DE11BA">
              <w:rPr>
                <w:spacing w:val="-57"/>
                <w:sz w:val="24"/>
                <w:lang w:val="ru-RU"/>
              </w:rPr>
              <w:t xml:space="preserve"> </w:t>
            </w:r>
            <w:r w:rsidRPr="00DE11BA">
              <w:rPr>
                <w:sz w:val="24"/>
                <w:lang w:val="ru-RU"/>
              </w:rPr>
              <w:t>читать слоги с</w:t>
            </w:r>
            <w:r w:rsidRPr="00DE11BA">
              <w:rPr>
                <w:spacing w:val="-1"/>
                <w:sz w:val="24"/>
                <w:lang w:val="ru-RU"/>
              </w:rPr>
              <w:t xml:space="preserve"> </w:t>
            </w:r>
            <w:r w:rsidRPr="00DE11BA">
              <w:rPr>
                <w:sz w:val="24"/>
                <w:lang w:val="ru-RU"/>
              </w:rPr>
              <w:t>изменением</w:t>
            </w:r>
            <w:r w:rsidRPr="00DE11BA">
              <w:rPr>
                <w:spacing w:val="-2"/>
                <w:sz w:val="24"/>
                <w:lang w:val="ru-RU"/>
              </w:rPr>
              <w:t xml:space="preserve"> </w:t>
            </w:r>
            <w:r w:rsidRPr="00DE11BA">
              <w:rPr>
                <w:sz w:val="24"/>
                <w:lang w:val="ru-RU"/>
              </w:rPr>
              <w:t>буквы</w:t>
            </w:r>
            <w:r w:rsidRPr="00DE11BA">
              <w:rPr>
                <w:spacing w:val="-1"/>
                <w:sz w:val="24"/>
                <w:lang w:val="ru-RU"/>
              </w:rPr>
              <w:t xml:space="preserve"> </w:t>
            </w:r>
            <w:r w:rsidRPr="00DE11BA">
              <w:rPr>
                <w:sz w:val="24"/>
                <w:lang w:val="ru-RU"/>
              </w:rPr>
              <w:t>гласного.</w:t>
            </w:r>
          </w:p>
          <w:p w:rsidR="00DE11BA" w:rsidRPr="00DE11BA" w:rsidRDefault="00DE11BA" w:rsidP="00EF0B46">
            <w:pPr>
              <w:spacing w:line="270" w:lineRule="atLeast"/>
              <w:ind w:left="151"/>
              <w:rPr>
                <w:sz w:val="24"/>
                <w:lang w:val="ru-RU"/>
              </w:rPr>
            </w:pPr>
            <w:r w:rsidRPr="00DE11BA">
              <w:rPr>
                <w:sz w:val="24"/>
                <w:lang w:val="ru-RU"/>
              </w:rPr>
              <w:t>Упражнение:</w:t>
            </w:r>
            <w:r w:rsidRPr="00DE11BA">
              <w:rPr>
                <w:spacing w:val="53"/>
                <w:sz w:val="24"/>
                <w:lang w:val="ru-RU"/>
              </w:rPr>
              <w:t xml:space="preserve"> </w:t>
            </w:r>
            <w:r w:rsidRPr="00DE11BA">
              <w:rPr>
                <w:sz w:val="24"/>
                <w:lang w:val="ru-RU"/>
              </w:rPr>
              <w:t>соотнесение</w:t>
            </w:r>
            <w:r w:rsidRPr="00DE11BA">
              <w:rPr>
                <w:spacing w:val="52"/>
                <w:sz w:val="24"/>
                <w:lang w:val="ru-RU"/>
              </w:rPr>
              <w:t xml:space="preserve"> </w:t>
            </w:r>
            <w:r w:rsidRPr="00DE11BA">
              <w:rPr>
                <w:sz w:val="24"/>
                <w:lang w:val="ru-RU"/>
              </w:rPr>
              <w:t>прочитанного</w:t>
            </w:r>
            <w:r w:rsidRPr="00DE11BA">
              <w:rPr>
                <w:spacing w:val="53"/>
                <w:sz w:val="24"/>
                <w:lang w:val="ru-RU"/>
              </w:rPr>
              <w:t xml:space="preserve"> </w:t>
            </w:r>
            <w:r w:rsidRPr="00DE11BA">
              <w:rPr>
                <w:sz w:val="24"/>
                <w:lang w:val="ru-RU"/>
              </w:rPr>
              <w:t>слога</w:t>
            </w:r>
            <w:r w:rsidRPr="00DE11BA">
              <w:rPr>
                <w:spacing w:val="52"/>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картинкой,</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названии</w:t>
            </w:r>
            <w:r w:rsidRPr="00DE11BA">
              <w:rPr>
                <w:spacing w:val="-3"/>
                <w:sz w:val="24"/>
                <w:lang w:val="ru-RU"/>
              </w:rPr>
              <w:t xml:space="preserve"> </w:t>
            </w:r>
            <w:r w:rsidRPr="00DE11BA">
              <w:rPr>
                <w:sz w:val="24"/>
                <w:lang w:val="ru-RU"/>
              </w:rPr>
              <w:t>которой</w:t>
            </w:r>
            <w:r w:rsidRPr="00DE11BA">
              <w:rPr>
                <w:spacing w:val="-1"/>
                <w:sz w:val="24"/>
                <w:lang w:val="ru-RU"/>
              </w:rPr>
              <w:t xml:space="preserve"> </w:t>
            </w:r>
            <w:r w:rsidRPr="00DE11BA">
              <w:rPr>
                <w:sz w:val="24"/>
                <w:lang w:val="ru-RU"/>
              </w:rPr>
              <w:t>есть этот</w:t>
            </w:r>
            <w:r w:rsidRPr="00DE11BA">
              <w:rPr>
                <w:spacing w:val="-1"/>
                <w:sz w:val="24"/>
                <w:lang w:val="ru-RU"/>
              </w:rPr>
              <w:t xml:space="preserve"> </w:t>
            </w:r>
            <w:r w:rsidRPr="00DE11BA">
              <w:rPr>
                <w:sz w:val="24"/>
                <w:lang w:val="ru-RU"/>
              </w:rPr>
              <w:t>слог.</w:t>
            </w:r>
          </w:p>
        </w:tc>
        <w:tc>
          <w:tcPr>
            <w:tcW w:w="3826"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8833"/>
        </w:trPr>
        <w:tc>
          <w:tcPr>
            <w:tcW w:w="1015" w:type="dxa"/>
            <w:tcBorders>
              <w:left w:val="single" w:sz="6" w:space="0" w:color="000000"/>
              <w:right w:val="single" w:sz="6" w:space="0" w:color="000000"/>
            </w:tcBorders>
          </w:tcPr>
          <w:p w:rsidR="00DE11BA" w:rsidRPr="00DE11BA" w:rsidRDefault="00DE11BA" w:rsidP="00EF0B46">
            <w:pPr>
              <w:rPr>
                <w:sz w:val="24"/>
                <w:lang w:val="ru-RU"/>
              </w:rPr>
            </w:pPr>
          </w:p>
        </w:tc>
        <w:tc>
          <w:tcPr>
            <w:tcW w:w="1678" w:type="dxa"/>
            <w:tcBorders>
              <w:left w:val="single" w:sz="6" w:space="0" w:color="000000"/>
              <w:right w:val="single" w:sz="6" w:space="0" w:color="000000"/>
            </w:tcBorders>
          </w:tcPr>
          <w:p w:rsidR="00DE11BA" w:rsidRPr="00DE11BA" w:rsidRDefault="00DE11BA" w:rsidP="00EF0B46">
            <w:pPr>
              <w:rPr>
                <w:sz w:val="24"/>
                <w:lang w:val="ru-RU"/>
              </w:rPr>
            </w:pPr>
          </w:p>
        </w:tc>
        <w:tc>
          <w:tcPr>
            <w:tcW w:w="3545" w:type="dxa"/>
            <w:tcBorders>
              <w:left w:val="single" w:sz="6" w:space="0" w:color="000000"/>
            </w:tcBorders>
          </w:tcPr>
          <w:p w:rsidR="00DE11BA" w:rsidRPr="00DE11BA" w:rsidRDefault="00DE11BA" w:rsidP="00EF0B46">
            <w:pPr>
              <w:tabs>
                <w:tab w:val="left" w:pos="2758"/>
              </w:tabs>
              <w:ind w:left="151" w:right="100"/>
              <w:jc w:val="both"/>
              <w:rPr>
                <w:sz w:val="24"/>
                <w:lang w:val="ru-RU"/>
              </w:rPr>
            </w:pPr>
            <w:r w:rsidRPr="00DE11BA">
              <w:rPr>
                <w:sz w:val="24"/>
                <w:lang w:val="ru-RU"/>
              </w:rPr>
              <w:t>Плавное</w:t>
            </w:r>
            <w:r w:rsidRPr="00DE11BA">
              <w:rPr>
                <w:spacing w:val="1"/>
                <w:sz w:val="24"/>
                <w:lang w:val="ru-RU"/>
              </w:rPr>
              <w:t xml:space="preserve"> </w:t>
            </w:r>
            <w:r w:rsidRPr="00DE11BA">
              <w:rPr>
                <w:sz w:val="24"/>
                <w:lang w:val="ru-RU"/>
              </w:rPr>
              <w:t>слоговое</w:t>
            </w:r>
            <w:r w:rsidRPr="00DE11BA">
              <w:rPr>
                <w:spacing w:val="1"/>
                <w:sz w:val="24"/>
                <w:lang w:val="ru-RU"/>
              </w:rPr>
              <w:t xml:space="preserve"> </w:t>
            </w:r>
            <w:r w:rsidRPr="00DE11BA">
              <w:rPr>
                <w:sz w:val="24"/>
                <w:lang w:val="ru-RU"/>
              </w:rPr>
              <w:t>чтение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чтение</w:t>
            </w:r>
            <w:r w:rsidRPr="00DE11BA">
              <w:rPr>
                <w:spacing w:val="1"/>
                <w:sz w:val="24"/>
                <w:lang w:val="ru-RU"/>
              </w:rPr>
              <w:t xml:space="preserve"> </w:t>
            </w:r>
            <w:r w:rsidRPr="00DE11BA">
              <w:rPr>
                <w:sz w:val="24"/>
                <w:lang w:val="ru-RU"/>
              </w:rPr>
              <w:t>целыми</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со</w:t>
            </w:r>
            <w:r w:rsidRPr="00DE11BA">
              <w:rPr>
                <w:spacing w:val="-57"/>
                <w:sz w:val="24"/>
                <w:lang w:val="ru-RU"/>
              </w:rPr>
              <w:t xml:space="preserve"> </w:t>
            </w:r>
            <w:r w:rsidRPr="00DE11BA">
              <w:rPr>
                <w:sz w:val="24"/>
                <w:lang w:val="ru-RU"/>
              </w:rPr>
              <w:t>скоростью,</w:t>
            </w:r>
            <w:r w:rsidRPr="00DE11BA">
              <w:rPr>
                <w:spacing w:val="1"/>
                <w:sz w:val="24"/>
                <w:lang w:val="ru-RU"/>
              </w:rPr>
              <w:t xml:space="preserve"> </w:t>
            </w:r>
            <w:r w:rsidRPr="00DE11BA">
              <w:rPr>
                <w:sz w:val="24"/>
                <w:lang w:val="ru-RU"/>
              </w:rPr>
              <w:t>соответствующей</w:t>
            </w:r>
            <w:r w:rsidRPr="00DE11BA">
              <w:rPr>
                <w:spacing w:val="-57"/>
                <w:sz w:val="24"/>
                <w:lang w:val="ru-RU"/>
              </w:rPr>
              <w:t xml:space="preserve"> </w:t>
            </w:r>
            <w:r w:rsidRPr="00DE11BA">
              <w:rPr>
                <w:sz w:val="24"/>
                <w:lang w:val="ru-RU"/>
              </w:rPr>
              <w:t>индивидуальному</w:t>
            </w:r>
            <w:r w:rsidRPr="00DE11BA">
              <w:rPr>
                <w:sz w:val="24"/>
                <w:lang w:val="ru-RU"/>
              </w:rPr>
              <w:tab/>
            </w:r>
            <w:r w:rsidRPr="00DE11BA">
              <w:rPr>
                <w:spacing w:val="-1"/>
                <w:sz w:val="24"/>
                <w:lang w:val="ru-RU"/>
              </w:rPr>
              <w:t>темпу.</w:t>
            </w:r>
            <w:r w:rsidRPr="00DE11BA">
              <w:rPr>
                <w:spacing w:val="-58"/>
                <w:sz w:val="24"/>
                <w:lang w:val="ru-RU"/>
              </w:rPr>
              <w:t xml:space="preserve"> </w:t>
            </w:r>
            <w:r w:rsidRPr="00DE11BA">
              <w:rPr>
                <w:sz w:val="24"/>
                <w:lang w:val="ru-RU"/>
              </w:rPr>
              <w:t>Осознанное</w:t>
            </w:r>
            <w:r w:rsidRPr="00DE11BA">
              <w:rPr>
                <w:spacing w:val="1"/>
                <w:sz w:val="24"/>
                <w:lang w:val="ru-RU"/>
              </w:rPr>
              <w:t xml:space="preserve"> </w:t>
            </w:r>
            <w:r w:rsidRPr="00DE11BA">
              <w:rPr>
                <w:sz w:val="24"/>
                <w:lang w:val="ru-RU"/>
              </w:rPr>
              <w:t>чтение</w:t>
            </w:r>
            <w:r w:rsidRPr="00DE11BA">
              <w:rPr>
                <w:spacing w:val="1"/>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словосочетаний,</w:t>
            </w:r>
            <w:r w:rsidRPr="00DE11BA">
              <w:rPr>
                <w:spacing w:val="1"/>
                <w:sz w:val="24"/>
                <w:lang w:val="ru-RU"/>
              </w:rPr>
              <w:t xml:space="preserve"> </w:t>
            </w:r>
            <w:r w:rsidRPr="00DE11BA">
              <w:rPr>
                <w:sz w:val="24"/>
                <w:lang w:val="ru-RU"/>
              </w:rPr>
              <w:t>предложений.</w:t>
            </w:r>
            <w:r w:rsidRPr="00DE11BA">
              <w:rPr>
                <w:spacing w:val="-57"/>
                <w:sz w:val="24"/>
                <w:lang w:val="ru-RU"/>
              </w:rPr>
              <w:t xml:space="preserve"> </w:t>
            </w:r>
            <w:r w:rsidRPr="00DE11BA">
              <w:rPr>
                <w:sz w:val="24"/>
                <w:lang w:val="ru-RU"/>
              </w:rPr>
              <w:t>Чтение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интонациями</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паузами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со</w:t>
            </w:r>
            <w:r w:rsidRPr="00DE11BA">
              <w:rPr>
                <w:spacing w:val="-57"/>
                <w:sz w:val="24"/>
                <w:lang w:val="ru-RU"/>
              </w:rPr>
              <w:t xml:space="preserve"> </w:t>
            </w:r>
            <w:r w:rsidRPr="00DE11BA">
              <w:rPr>
                <w:sz w:val="24"/>
                <w:lang w:val="ru-RU"/>
              </w:rPr>
              <w:t>знаками</w:t>
            </w:r>
            <w:r w:rsidRPr="00DE11BA">
              <w:rPr>
                <w:spacing w:val="-1"/>
                <w:sz w:val="24"/>
                <w:lang w:val="ru-RU"/>
              </w:rPr>
              <w:t xml:space="preserve"> </w:t>
            </w:r>
            <w:r w:rsidRPr="00DE11BA">
              <w:rPr>
                <w:sz w:val="24"/>
                <w:lang w:val="ru-RU"/>
              </w:rPr>
              <w:t>препинания.</w:t>
            </w:r>
          </w:p>
          <w:p w:rsidR="00DE11BA" w:rsidRPr="00DE11BA" w:rsidRDefault="00DE11BA" w:rsidP="00EF0B46">
            <w:pPr>
              <w:tabs>
                <w:tab w:val="left" w:pos="2202"/>
                <w:tab w:val="left" w:pos="3194"/>
              </w:tabs>
              <w:ind w:left="151" w:right="99"/>
              <w:rPr>
                <w:sz w:val="24"/>
                <w:lang w:val="ru-RU"/>
              </w:rPr>
            </w:pPr>
            <w:r w:rsidRPr="00DE11BA">
              <w:rPr>
                <w:sz w:val="24"/>
                <w:lang w:val="ru-RU"/>
              </w:rPr>
              <w:t>Развитие осознанности и</w:t>
            </w:r>
            <w:r w:rsidRPr="00DE11BA">
              <w:rPr>
                <w:spacing w:val="1"/>
                <w:sz w:val="24"/>
                <w:lang w:val="ru-RU"/>
              </w:rPr>
              <w:t xml:space="preserve"> </w:t>
            </w:r>
            <w:r w:rsidRPr="00DE11BA">
              <w:rPr>
                <w:sz w:val="24"/>
                <w:lang w:val="ru-RU"/>
              </w:rPr>
              <w:t>выразительности</w:t>
            </w:r>
            <w:r w:rsidRPr="00DE11BA">
              <w:rPr>
                <w:sz w:val="24"/>
                <w:lang w:val="ru-RU"/>
              </w:rPr>
              <w:tab/>
              <w:t>чтения</w:t>
            </w:r>
            <w:r w:rsidRPr="00DE11BA">
              <w:rPr>
                <w:sz w:val="24"/>
                <w:lang w:val="ru-RU"/>
              </w:rPr>
              <w:tab/>
            </w:r>
            <w:r w:rsidRPr="00DE11BA">
              <w:rPr>
                <w:spacing w:val="-2"/>
                <w:sz w:val="24"/>
                <w:lang w:val="ru-RU"/>
              </w:rPr>
              <w:t>на</w:t>
            </w:r>
            <w:r w:rsidRPr="00DE11BA">
              <w:rPr>
                <w:spacing w:val="-57"/>
                <w:sz w:val="24"/>
                <w:lang w:val="ru-RU"/>
              </w:rPr>
              <w:t xml:space="preserve"> </w:t>
            </w:r>
            <w:r w:rsidRPr="00DE11BA">
              <w:rPr>
                <w:sz w:val="24"/>
                <w:lang w:val="ru-RU"/>
              </w:rPr>
              <w:t>материале небольших текстов и</w:t>
            </w:r>
            <w:r w:rsidRPr="00DE11BA">
              <w:rPr>
                <w:spacing w:val="-57"/>
                <w:sz w:val="24"/>
                <w:lang w:val="ru-RU"/>
              </w:rPr>
              <w:t xml:space="preserve"> </w:t>
            </w:r>
            <w:r w:rsidRPr="00DE11BA">
              <w:rPr>
                <w:sz w:val="24"/>
                <w:lang w:val="ru-RU"/>
              </w:rPr>
              <w:t>стихотворений.</w:t>
            </w:r>
          </w:p>
          <w:p w:rsidR="00DE11BA" w:rsidRPr="00DE11BA" w:rsidRDefault="00DE11BA" w:rsidP="00EF0B46">
            <w:pPr>
              <w:tabs>
                <w:tab w:val="left" w:pos="2734"/>
              </w:tabs>
              <w:ind w:left="151" w:right="99"/>
              <w:jc w:val="both"/>
              <w:rPr>
                <w:sz w:val="24"/>
                <w:lang w:val="ru-RU"/>
              </w:rPr>
            </w:pPr>
            <w:r w:rsidRPr="00DE11BA">
              <w:rPr>
                <w:sz w:val="24"/>
                <w:lang w:val="ru-RU"/>
              </w:rPr>
              <w:t>Знакомство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орфоэпическим</w:t>
            </w:r>
            <w:r w:rsidRPr="00DE11BA">
              <w:rPr>
                <w:spacing w:val="-57"/>
                <w:sz w:val="24"/>
                <w:lang w:val="ru-RU"/>
              </w:rPr>
              <w:t xml:space="preserve"> </w:t>
            </w:r>
            <w:r w:rsidRPr="00DE11BA">
              <w:rPr>
                <w:sz w:val="24"/>
                <w:lang w:val="ru-RU"/>
              </w:rPr>
              <w:t>чтением</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переходе</w:t>
            </w:r>
            <w:r w:rsidRPr="00DE11BA">
              <w:rPr>
                <w:spacing w:val="1"/>
                <w:sz w:val="24"/>
                <w:lang w:val="ru-RU"/>
              </w:rPr>
              <w:t xml:space="preserve"> </w:t>
            </w:r>
            <w:r w:rsidRPr="00DE11BA">
              <w:rPr>
                <w:sz w:val="24"/>
                <w:lang w:val="ru-RU"/>
              </w:rPr>
              <w:t>к</w:t>
            </w:r>
            <w:r w:rsidRPr="00DE11BA">
              <w:rPr>
                <w:spacing w:val="-57"/>
                <w:sz w:val="24"/>
                <w:lang w:val="ru-RU"/>
              </w:rPr>
              <w:t xml:space="preserve"> </w:t>
            </w:r>
            <w:r w:rsidRPr="00DE11BA">
              <w:rPr>
                <w:sz w:val="24"/>
                <w:lang w:val="ru-RU"/>
              </w:rPr>
              <w:t>чтению</w:t>
            </w:r>
            <w:r w:rsidRPr="00DE11BA">
              <w:rPr>
                <w:spacing w:val="1"/>
                <w:sz w:val="24"/>
                <w:lang w:val="ru-RU"/>
              </w:rPr>
              <w:t xml:space="preserve"> </w:t>
            </w:r>
            <w:r w:rsidRPr="00DE11BA">
              <w:rPr>
                <w:sz w:val="24"/>
                <w:lang w:val="ru-RU"/>
              </w:rPr>
              <w:t>целыми</w:t>
            </w:r>
            <w:r w:rsidRPr="00DE11BA">
              <w:rPr>
                <w:spacing w:val="1"/>
                <w:sz w:val="24"/>
                <w:lang w:val="ru-RU"/>
              </w:rPr>
              <w:t xml:space="preserve"> </w:t>
            </w:r>
            <w:r w:rsidRPr="00DE11BA">
              <w:rPr>
                <w:sz w:val="24"/>
                <w:lang w:val="ru-RU"/>
              </w:rPr>
              <w:t>словами).</w:t>
            </w:r>
            <w:r w:rsidRPr="00DE11BA">
              <w:rPr>
                <w:spacing w:val="-57"/>
                <w:sz w:val="24"/>
                <w:lang w:val="ru-RU"/>
              </w:rPr>
              <w:t xml:space="preserve"> </w:t>
            </w:r>
            <w:r w:rsidRPr="00DE11BA">
              <w:rPr>
                <w:sz w:val="24"/>
                <w:lang w:val="ru-RU"/>
              </w:rPr>
              <w:t>Орфографическое</w:t>
            </w:r>
            <w:r w:rsidRPr="00DE11BA">
              <w:rPr>
                <w:sz w:val="24"/>
                <w:lang w:val="ru-RU"/>
              </w:rPr>
              <w:tab/>
            </w:r>
            <w:r w:rsidRPr="00DE11BA">
              <w:rPr>
                <w:spacing w:val="-1"/>
                <w:sz w:val="24"/>
                <w:lang w:val="ru-RU"/>
              </w:rPr>
              <w:t>чтение</w:t>
            </w:r>
            <w:r w:rsidRPr="00DE11BA">
              <w:rPr>
                <w:spacing w:val="-58"/>
                <w:sz w:val="24"/>
                <w:lang w:val="ru-RU"/>
              </w:rPr>
              <w:t xml:space="preserve"> </w:t>
            </w:r>
            <w:r w:rsidRPr="00DE11BA">
              <w:rPr>
                <w:sz w:val="24"/>
                <w:lang w:val="ru-RU"/>
              </w:rPr>
              <w:t>(проговаривание) как средство</w:t>
            </w:r>
            <w:r w:rsidRPr="00DE11BA">
              <w:rPr>
                <w:spacing w:val="1"/>
                <w:sz w:val="24"/>
                <w:lang w:val="ru-RU"/>
              </w:rPr>
              <w:t xml:space="preserve"> </w:t>
            </w:r>
            <w:r w:rsidRPr="00DE11BA">
              <w:rPr>
                <w:sz w:val="24"/>
                <w:lang w:val="ru-RU"/>
              </w:rPr>
              <w:t>самоконтроля</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письме</w:t>
            </w:r>
            <w:r w:rsidRPr="00DE11BA">
              <w:rPr>
                <w:spacing w:val="1"/>
                <w:sz w:val="24"/>
                <w:lang w:val="ru-RU"/>
              </w:rPr>
              <w:t xml:space="preserve"> </w:t>
            </w:r>
            <w:r w:rsidRPr="00DE11BA">
              <w:rPr>
                <w:sz w:val="24"/>
                <w:lang w:val="ru-RU"/>
              </w:rPr>
              <w:t>под</w:t>
            </w:r>
            <w:r w:rsidRPr="00DE11BA">
              <w:rPr>
                <w:spacing w:val="-57"/>
                <w:sz w:val="24"/>
                <w:lang w:val="ru-RU"/>
              </w:rPr>
              <w:t xml:space="preserve"> </w:t>
            </w:r>
            <w:r w:rsidRPr="00DE11BA">
              <w:rPr>
                <w:sz w:val="24"/>
                <w:lang w:val="ru-RU"/>
              </w:rPr>
              <w:t>диктовку</w:t>
            </w:r>
            <w:r w:rsidRPr="00DE11BA">
              <w:rPr>
                <w:spacing w:val="-4"/>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списывании.</w:t>
            </w:r>
          </w:p>
        </w:tc>
        <w:tc>
          <w:tcPr>
            <w:tcW w:w="5671" w:type="dxa"/>
          </w:tcPr>
          <w:p w:rsidR="00DE11BA" w:rsidRPr="00DE11BA" w:rsidRDefault="00DE11BA" w:rsidP="00EF0B46">
            <w:pPr>
              <w:ind w:left="151" w:right="102"/>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прочитанных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картинками,</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изображены</w:t>
            </w:r>
            <w:r w:rsidRPr="00DE11BA">
              <w:rPr>
                <w:spacing w:val="1"/>
                <w:sz w:val="24"/>
                <w:lang w:val="ru-RU"/>
              </w:rPr>
              <w:t xml:space="preserve"> </w:t>
            </w:r>
            <w:r w:rsidRPr="00DE11BA">
              <w:rPr>
                <w:sz w:val="24"/>
                <w:lang w:val="ru-RU"/>
              </w:rPr>
              <w:t>соответствующие</w:t>
            </w:r>
            <w:r w:rsidRPr="00DE11BA">
              <w:rPr>
                <w:spacing w:val="-2"/>
                <w:sz w:val="24"/>
                <w:lang w:val="ru-RU"/>
              </w:rPr>
              <w:t xml:space="preserve"> </w:t>
            </w:r>
            <w:r w:rsidRPr="00DE11BA">
              <w:rPr>
                <w:sz w:val="24"/>
                <w:lang w:val="ru-RU"/>
              </w:rPr>
              <w:t>предметы.</w:t>
            </w:r>
          </w:p>
          <w:p w:rsidR="00DE11BA" w:rsidRPr="00DE11BA" w:rsidRDefault="00DE11BA" w:rsidP="00EF0B46">
            <w:pPr>
              <w:ind w:left="151" w:right="100"/>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соединение</w:t>
            </w:r>
            <w:r w:rsidRPr="00DE11BA">
              <w:rPr>
                <w:spacing w:val="1"/>
                <w:sz w:val="24"/>
                <w:lang w:val="ru-RU"/>
              </w:rPr>
              <w:t xml:space="preserve"> </w:t>
            </w:r>
            <w:r w:rsidRPr="00DE11BA">
              <w:rPr>
                <w:sz w:val="24"/>
                <w:lang w:val="ru-RU"/>
              </w:rPr>
              <w:t>начала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конца</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нескольких</w:t>
            </w:r>
            <w:r w:rsidRPr="00DE11BA">
              <w:rPr>
                <w:spacing w:val="1"/>
                <w:sz w:val="24"/>
                <w:lang w:val="ru-RU"/>
              </w:rPr>
              <w:t xml:space="preserve"> </w:t>
            </w:r>
            <w:r w:rsidRPr="00DE11BA">
              <w:rPr>
                <w:sz w:val="24"/>
                <w:lang w:val="ru-RU"/>
              </w:rPr>
              <w:t>предложенных</w:t>
            </w:r>
            <w:r w:rsidRPr="00DE11BA">
              <w:rPr>
                <w:spacing w:val="-57"/>
                <w:sz w:val="24"/>
                <w:lang w:val="ru-RU"/>
              </w:rPr>
              <w:t xml:space="preserve"> </w:t>
            </w:r>
            <w:r w:rsidRPr="00DE11BA">
              <w:rPr>
                <w:sz w:val="24"/>
                <w:lang w:val="ru-RU"/>
              </w:rPr>
              <w:t>вариантов.</w:t>
            </w:r>
          </w:p>
          <w:p w:rsidR="00DE11BA" w:rsidRPr="00DE11BA" w:rsidRDefault="00DE11BA" w:rsidP="00EF0B46">
            <w:pPr>
              <w:ind w:left="151" w:right="101"/>
              <w:jc w:val="both"/>
              <w:rPr>
                <w:sz w:val="24"/>
                <w:lang w:val="ru-RU"/>
              </w:rPr>
            </w:pPr>
            <w:r w:rsidRPr="00DE11BA">
              <w:rPr>
                <w:sz w:val="24"/>
                <w:lang w:val="ru-RU"/>
              </w:rPr>
              <w:t>Игровое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«Заверши</w:t>
            </w:r>
            <w:r w:rsidRPr="00DE11BA">
              <w:rPr>
                <w:spacing w:val="1"/>
                <w:sz w:val="24"/>
                <w:lang w:val="ru-RU"/>
              </w:rPr>
              <w:t xml:space="preserve"> </w:t>
            </w:r>
            <w:r w:rsidRPr="00DE11BA">
              <w:rPr>
                <w:sz w:val="24"/>
                <w:lang w:val="ru-RU"/>
              </w:rPr>
              <w:t>предложение»,</w:t>
            </w:r>
            <w:r w:rsidRPr="00DE11BA">
              <w:rPr>
                <w:spacing w:val="1"/>
                <w:sz w:val="24"/>
                <w:lang w:val="ru-RU"/>
              </w:rPr>
              <w:t xml:space="preserve"> </w:t>
            </w:r>
            <w:r w:rsidRPr="00DE11BA">
              <w:rPr>
                <w:sz w:val="24"/>
                <w:lang w:val="ru-RU"/>
              </w:rPr>
              <w:t>отрабатывается</w:t>
            </w:r>
            <w:r w:rsidRPr="00DE11BA">
              <w:rPr>
                <w:spacing w:val="1"/>
                <w:sz w:val="24"/>
                <w:lang w:val="ru-RU"/>
              </w:rPr>
              <w:t xml:space="preserve"> </w:t>
            </w:r>
            <w:r w:rsidRPr="00DE11BA">
              <w:rPr>
                <w:sz w:val="24"/>
                <w:lang w:val="ru-RU"/>
              </w:rPr>
              <w:t>умение</w:t>
            </w:r>
            <w:r w:rsidRPr="00DE11BA">
              <w:rPr>
                <w:spacing w:val="1"/>
                <w:sz w:val="24"/>
                <w:lang w:val="ru-RU"/>
              </w:rPr>
              <w:t xml:space="preserve"> </w:t>
            </w:r>
            <w:r w:rsidRPr="00DE11BA">
              <w:rPr>
                <w:sz w:val="24"/>
                <w:lang w:val="ru-RU"/>
              </w:rPr>
              <w:t>завершать</w:t>
            </w:r>
            <w:r w:rsidRPr="00DE11BA">
              <w:rPr>
                <w:spacing w:val="1"/>
                <w:sz w:val="24"/>
                <w:lang w:val="ru-RU"/>
              </w:rPr>
              <w:t xml:space="preserve"> </w:t>
            </w:r>
            <w:r w:rsidRPr="00DE11BA">
              <w:rPr>
                <w:sz w:val="24"/>
                <w:lang w:val="ru-RU"/>
              </w:rPr>
              <w:t>прочитанные</w:t>
            </w:r>
            <w:r w:rsidRPr="00DE11BA">
              <w:rPr>
                <w:spacing w:val="1"/>
                <w:sz w:val="24"/>
                <w:lang w:val="ru-RU"/>
              </w:rPr>
              <w:t xml:space="preserve"> </w:t>
            </w:r>
            <w:r w:rsidRPr="00DE11BA">
              <w:rPr>
                <w:sz w:val="24"/>
                <w:lang w:val="ru-RU"/>
              </w:rPr>
              <w:t>незаконченные</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общий</w:t>
            </w:r>
            <w:r w:rsidRPr="00DE11BA">
              <w:rPr>
                <w:spacing w:val="1"/>
                <w:sz w:val="24"/>
                <w:lang w:val="ru-RU"/>
              </w:rPr>
              <w:t xml:space="preserve"> </w:t>
            </w:r>
            <w:r w:rsidRPr="00DE11BA">
              <w:rPr>
                <w:sz w:val="24"/>
                <w:lang w:val="ru-RU"/>
              </w:rPr>
              <w:t>смысл</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Подбирать</w:t>
            </w:r>
            <w:r w:rsidRPr="00DE11BA">
              <w:rPr>
                <w:spacing w:val="1"/>
                <w:sz w:val="24"/>
                <w:lang w:val="ru-RU"/>
              </w:rPr>
              <w:t xml:space="preserve"> </w:t>
            </w:r>
            <w:r w:rsidRPr="00DE11BA">
              <w:rPr>
                <w:sz w:val="24"/>
                <w:lang w:val="ru-RU"/>
              </w:rPr>
              <w:t>пропущенные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предложении</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ориентируясь</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смысл</w:t>
            </w:r>
            <w:r w:rsidRPr="00DE11BA">
              <w:rPr>
                <w:spacing w:val="1"/>
                <w:sz w:val="24"/>
                <w:lang w:val="ru-RU"/>
              </w:rPr>
              <w:t xml:space="preserve"> </w:t>
            </w:r>
            <w:r w:rsidRPr="00DE11BA">
              <w:rPr>
                <w:sz w:val="24"/>
                <w:lang w:val="ru-RU"/>
              </w:rPr>
              <w:t>предложения.</w:t>
            </w:r>
          </w:p>
          <w:p w:rsidR="00DE11BA" w:rsidRPr="00DE11BA" w:rsidRDefault="00DE11BA" w:rsidP="00EF0B46">
            <w:pPr>
              <w:ind w:left="151" w:right="102"/>
              <w:jc w:val="both"/>
              <w:rPr>
                <w:sz w:val="24"/>
                <w:lang w:val="ru-RU"/>
              </w:rPr>
            </w:pPr>
            <w:r w:rsidRPr="00DE11BA">
              <w:rPr>
                <w:sz w:val="24"/>
                <w:lang w:val="ru-RU"/>
              </w:rPr>
              <w:t>Упражнение: соотносить прочитанные предложения</w:t>
            </w:r>
            <w:r w:rsidRPr="00DE11BA">
              <w:rPr>
                <w:spacing w:val="-57"/>
                <w:sz w:val="24"/>
                <w:lang w:val="ru-RU"/>
              </w:rPr>
              <w:t xml:space="preserve"> </w:t>
            </w:r>
            <w:r w:rsidRPr="00DE11BA">
              <w:rPr>
                <w:sz w:val="24"/>
                <w:lang w:val="ru-RU"/>
              </w:rPr>
              <w:t>с нужным рисунком, который передаёт содержание</w:t>
            </w:r>
            <w:r w:rsidRPr="00DE11BA">
              <w:rPr>
                <w:spacing w:val="1"/>
                <w:sz w:val="24"/>
                <w:lang w:val="ru-RU"/>
              </w:rPr>
              <w:t xml:space="preserve"> </w:t>
            </w:r>
            <w:r w:rsidRPr="00DE11BA">
              <w:rPr>
                <w:sz w:val="24"/>
                <w:lang w:val="ru-RU"/>
              </w:rPr>
              <w:t>предложения.</w:t>
            </w:r>
          </w:p>
          <w:p w:rsidR="00DE11BA" w:rsidRPr="00DE11BA" w:rsidRDefault="00DE11BA" w:rsidP="00EF0B46">
            <w:pPr>
              <w:ind w:left="151" w:right="100"/>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ответы</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прочитанному</w:t>
            </w:r>
            <w:r w:rsidRPr="00DE11BA">
              <w:rPr>
                <w:spacing w:val="1"/>
                <w:sz w:val="24"/>
                <w:lang w:val="ru-RU"/>
              </w:rPr>
              <w:t xml:space="preserve"> </w:t>
            </w:r>
            <w:r w:rsidRPr="00DE11BA">
              <w:rPr>
                <w:sz w:val="24"/>
                <w:lang w:val="ru-RU"/>
              </w:rPr>
              <w:t>тексту,</w:t>
            </w:r>
            <w:r w:rsidRPr="00DE11BA">
              <w:rPr>
                <w:spacing w:val="1"/>
                <w:sz w:val="24"/>
                <w:lang w:val="ru-RU"/>
              </w:rPr>
              <w:t xml:space="preserve"> </w:t>
            </w:r>
            <w:r w:rsidRPr="00DE11BA">
              <w:rPr>
                <w:sz w:val="24"/>
                <w:lang w:val="ru-RU"/>
              </w:rPr>
              <w:t>отработка</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находить</w:t>
            </w:r>
            <w:r w:rsidRPr="00DE11BA">
              <w:rPr>
                <w:spacing w:val="-57"/>
                <w:sz w:val="24"/>
                <w:lang w:val="ru-RU"/>
              </w:rPr>
              <w:t xml:space="preserve"> </w:t>
            </w:r>
            <w:r w:rsidRPr="00DE11BA">
              <w:rPr>
                <w:sz w:val="24"/>
                <w:lang w:val="ru-RU"/>
              </w:rPr>
              <w:t>содержащуюся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информацию.</w:t>
            </w:r>
          </w:p>
          <w:p w:rsidR="00DE11BA" w:rsidRPr="00DE11BA" w:rsidRDefault="00DE11BA" w:rsidP="00EF0B46">
            <w:pPr>
              <w:ind w:left="151" w:right="100"/>
              <w:jc w:val="both"/>
              <w:rPr>
                <w:sz w:val="24"/>
                <w:lang w:val="ru-RU"/>
              </w:rPr>
            </w:pPr>
            <w:r w:rsidRPr="00DE11BA">
              <w:rPr>
                <w:sz w:val="24"/>
                <w:lang w:val="ru-RU"/>
              </w:rPr>
              <w:t>Творческая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дорисовывание</w:t>
            </w:r>
            <w:r w:rsidRPr="00DE11BA">
              <w:rPr>
                <w:spacing w:val="1"/>
                <w:sz w:val="24"/>
                <w:lang w:val="ru-RU"/>
              </w:rPr>
              <w:t xml:space="preserve"> </w:t>
            </w:r>
            <w:r w:rsidRPr="00DE11BA">
              <w:rPr>
                <w:sz w:val="24"/>
                <w:lang w:val="ru-RU"/>
              </w:rPr>
              <w:t>картинки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прочитанным</w:t>
            </w:r>
            <w:r w:rsidRPr="00DE11BA">
              <w:rPr>
                <w:spacing w:val="1"/>
                <w:sz w:val="24"/>
                <w:lang w:val="ru-RU"/>
              </w:rPr>
              <w:t xml:space="preserve"> </w:t>
            </w:r>
            <w:r w:rsidRPr="00DE11BA">
              <w:rPr>
                <w:sz w:val="24"/>
                <w:lang w:val="ru-RU"/>
              </w:rPr>
              <w:t>(отрабатывается</w:t>
            </w:r>
            <w:r w:rsidRPr="00DE11BA">
              <w:rPr>
                <w:spacing w:val="1"/>
                <w:sz w:val="24"/>
                <w:lang w:val="ru-RU"/>
              </w:rPr>
              <w:t xml:space="preserve"> </w:t>
            </w:r>
            <w:r w:rsidRPr="00DE11BA">
              <w:rPr>
                <w:sz w:val="24"/>
                <w:lang w:val="ru-RU"/>
              </w:rPr>
              <w:t>умение</w:t>
            </w:r>
            <w:r w:rsidRPr="00DE11BA">
              <w:rPr>
                <w:spacing w:val="1"/>
                <w:sz w:val="24"/>
                <w:lang w:val="ru-RU"/>
              </w:rPr>
              <w:t xml:space="preserve"> </w:t>
            </w:r>
            <w:r w:rsidRPr="00DE11BA">
              <w:rPr>
                <w:sz w:val="24"/>
                <w:lang w:val="ru-RU"/>
              </w:rPr>
              <w:t>осознавать</w:t>
            </w:r>
            <w:r w:rsidRPr="00DE11BA">
              <w:rPr>
                <w:spacing w:val="1"/>
                <w:sz w:val="24"/>
                <w:lang w:val="ru-RU"/>
              </w:rPr>
              <w:t xml:space="preserve"> </w:t>
            </w:r>
            <w:r w:rsidRPr="00DE11BA">
              <w:rPr>
                <w:sz w:val="24"/>
                <w:lang w:val="ru-RU"/>
              </w:rPr>
              <w:t>смысл</w:t>
            </w:r>
            <w:r w:rsidRPr="00DE11BA">
              <w:rPr>
                <w:spacing w:val="1"/>
                <w:sz w:val="24"/>
                <w:lang w:val="ru-RU"/>
              </w:rPr>
              <w:t xml:space="preserve"> </w:t>
            </w:r>
            <w:r w:rsidRPr="00DE11BA">
              <w:rPr>
                <w:sz w:val="24"/>
                <w:lang w:val="ru-RU"/>
              </w:rPr>
              <w:t>прочитанного</w:t>
            </w:r>
            <w:r w:rsidRPr="00DE11BA">
              <w:rPr>
                <w:spacing w:val="-57"/>
                <w:sz w:val="24"/>
                <w:lang w:val="ru-RU"/>
              </w:rPr>
              <w:t xml:space="preserve"> </w:t>
            </w:r>
            <w:r w:rsidRPr="00DE11BA">
              <w:rPr>
                <w:sz w:val="24"/>
                <w:lang w:val="ru-RU"/>
              </w:rPr>
              <w:t>предложения/текста).</w:t>
            </w:r>
          </w:p>
          <w:p w:rsidR="00DE11BA" w:rsidRPr="00DE11BA" w:rsidRDefault="00DE11BA" w:rsidP="00EF0B46">
            <w:pPr>
              <w:spacing w:before="1"/>
              <w:ind w:left="151" w:right="101"/>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чтение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небольших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интонациями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паузами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со</w:t>
            </w:r>
            <w:r w:rsidRPr="00DE11BA">
              <w:rPr>
                <w:spacing w:val="1"/>
                <w:sz w:val="24"/>
                <w:lang w:val="ru-RU"/>
              </w:rPr>
              <w:t xml:space="preserve"> </w:t>
            </w:r>
            <w:r w:rsidRPr="00DE11BA">
              <w:rPr>
                <w:sz w:val="24"/>
                <w:lang w:val="ru-RU"/>
              </w:rPr>
              <w:t>знаками</w:t>
            </w:r>
            <w:r w:rsidRPr="00DE11BA">
              <w:rPr>
                <w:spacing w:val="1"/>
                <w:sz w:val="24"/>
                <w:lang w:val="ru-RU"/>
              </w:rPr>
              <w:t xml:space="preserve"> </w:t>
            </w:r>
            <w:r w:rsidRPr="00DE11BA">
              <w:rPr>
                <w:sz w:val="24"/>
                <w:lang w:val="ru-RU"/>
              </w:rPr>
              <w:t>препинания</w:t>
            </w:r>
            <w:r w:rsidRPr="00DE11BA">
              <w:rPr>
                <w:spacing w:val="1"/>
                <w:sz w:val="24"/>
                <w:lang w:val="ru-RU"/>
              </w:rPr>
              <w:t xml:space="preserve"> </w:t>
            </w:r>
            <w:r w:rsidRPr="00DE11BA">
              <w:rPr>
                <w:sz w:val="24"/>
                <w:lang w:val="ru-RU"/>
              </w:rPr>
              <w:t>после</w:t>
            </w:r>
            <w:r w:rsidRPr="00DE11BA">
              <w:rPr>
                <w:spacing w:val="1"/>
                <w:sz w:val="24"/>
                <w:lang w:val="ru-RU"/>
              </w:rPr>
              <w:t xml:space="preserve"> </w:t>
            </w:r>
            <w:r w:rsidRPr="00DE11BA">
              <w:rPr>
                <w:sz w:val="24"/>
                <w:lang w:val="ru-RU"/>
              </w:rPr>
              <w:t>предварительного обсуждения того, на что нужно</w:t>
            </w:r>
            <w:r w:rsidRPr="00DE11BA">
              <w:rPr>
                <w:spacing w:val="1"/>
                <w:sz w:val="24"/>
                <w:lang w:val="ru-RU"/>
              </w:rPr>
              <w:t xml:space="preserve"> </w:t>
            </w:r>
            <w:r w:rsidRPr="00DE11BA">
              <w:rPr>
                <w:sz w:val="24"/>
                <w:lang w:val="ru-RU"/>
              </w:rPr>
              <w:t>обратить внимание</w:t>
            </w:r>
            <w:r w:rsidRPr="00DE11BA">
              <w:rPr>
                <w:spacing w:val="-1"/>
                <w:sz w:val="24"/>
                <w:lang w:val="ru-RU"/>
              </w:rPr>
              <w:t xml:space="preserve"> </w:t>
            </w:r>
            <w:r w:rsidRPr="00DE11BA">
              <w:rPr>
                <w:sz w:val="24"/>
                <w:lang w:val="ru-RU"/>
              </w:rPr>
              <w:t>при</w:t>
            </w:r>
            <w:r w:rsidRPr="00DE11BA">
              <w:rPr>
                <w:spacing w:val="-2"/>
                <w:sz w:val="24"/>
                <w:lang w:val="ru-RU"/>
              </w:rPr>
              <w:t xml:space="preserve"> </w:t>
            </w:r>
            <w:r w:rsidRPr="00DE11BA">
              <w:rPr>
                <w:sz w:val="24"/>
                <w:lang w:val="ru-RU"/>
              </w:rPr>
              <w:t>чтении.</w:t>
            </w:r>
          </w:p>
          <w:p w:rsidR="00DE11BA" w:rsidRPr="00DE11BA" w:rsidRDefault="00DE11BA" w:rsidP="00EF0B46">
            <w:pPr>
              <w:ind w:left="151" w:right="101"/>
              <w:jc w:val="both"/>
              <w:rPr>
                <w:sz w:val="24"/>
                <w:lang w:val="ru-RU"/>
              </w:rPr>
            </w:pPr>
            <w:r w:rsidRPr="00DE11BA">
              <w:rPr>
                <w:sz w:val="24"/>
                <w:lang w:val="ru-RU"/>
              </w:rPr>
              <w:t>Рассказ</w:t>
            </w:r>
            <w:r w:rsidRPr="00DE11BA">
              <w:rPr>
                <w:spacing w:val="1"/>
                <w:sz w:val="24"/>
                <w:lang w:val="ru-RU"/>
              </w:rPr>
              <w:t xml:space="preserve"> </w:t>
            </w:r>
            <w:r w:rsidRPr="00DE11BA">
              <w:rPr>
                <w:sz w:val="24"/>
                <w:lang w:val="ru-RU"/>
              </w:rPr>
              <w:t>учителя</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важности</w:t>
            </w:r>
            <w:r w:rsidRPr="00DE11BA">
              <w:rPr>
                <w:spacing w:val="1"/>
                <w:sz w:val="24"/>
                <w:lang w:val="ru-RU"/>
              </w:rPr>
              <w:t xml:space="preserve"> </w:t>
            </w:r>
            <w:r w:rsidRPr="00DE11BA">
              <w:rPr>
                <w:sz w:val="24"/>
                <w:lang w:val="ru-RU"/>
              </w:rPr>
              <w:t>двух</w:t>
            </w:r>
            <w:r w:rsidRPr="00DE11BA">
              <w:rPr>
                <w:spacing w:val="1"/>
                <w:sz w:val="24"/>
                <w:lang w:val="ru-RU"/>
              </w:rPr>
              <w:t xml:space="preserve"> </w:t>
            </w:r>
            <w:r w:rsidRPr="00DE11BA">
              <w:rPr>
                <w:sz w:val="24"/>
                <w:lang w:val="ru-RU"/>
              </w:rPr>
              <w:t>видов</w:t>
            </w:r>
            <w:r w:rsidRPr="00DE11BA">
              <w:rPr>
                <w:spacing w:val="1"/>
                <w:sz w:val="24"/>
                <w:lang w:val="ru-RU"/>
              </w:rPr>
              <w:t xml:space="preserve"> </w:t>
            </w:r>
            <w:r w:rsidRPr="00DE11BA">
              <w:rPr>
                <w:sz w:val="24"/>
                <w:lang w:val="ru-RU"/>
              </w:rPr>
              <w:t>чтения:</w:t>
            </w:r>
            <w:r w:rsidRPr="00DE11BA">
              <w:rPr>
                <w:spacing w:val="1"/>
                <w:sz w:val="24"/>
                <w:lang w:val="ru-RU"/>
              </w:rPr>
              <w:t xml:space="preserve"> </w:t>
            </w:r>
            <w:r w:rsidRPr="00DE11BA">
              <w:rPr>
                <w:sz w:val="24"/>
                <w:lang w:val="ru-RU"/>
              </w:rPr>
              <w:t>орфографического и орфоэпического, о целях этих</w:t>
            </w:r>
            <w:r w:rsidRPr="00DE11BA">
              <w:rPr>
                <w:spacing w:val="1"/>
                <w:sz w:val="24"/>
                <w:lang w:val="ru-RU"/>
              </w:rPr>
              <w:t xml:space="preserve"> </w:t>
            </w:r>
            <w:r w:rsidRPr="00DE11BA">
              <w:rPr>
                <w:sz w:val="24"/>
                <w:lang w:val="ru-RU"/>
              </w:rPr>
              <w:t>двух</w:t>
            </w:r>
            <w:r w:rsidRPr="00DE11BA">
              <w:rPr>
                <w:spacing w:val="20"/>
                <w:sz w:val="24"/>
                <w:lang w:val="ru-RU"/>
              </w:rPr>
              <w:t xml:space="preserve"> </w:t>
            </w:r>
            <w:r w:rsidRPr="00DE11BA">
              <w:rPr>
                <w:sz w:val="24"/>
                <w:lang w:val="ru-RU"/>
              </w:rPr>
              <w:t>видов</w:t>
            </w:r>
            <w:r w:rsidRPr="00DE11BA">
              <w:rPr>
                <w:spacing w:val="20"/>
                <w:sz w:val="24"/>
                <w:lang w:val="ru-RU"/>
              </w:rPr>
              <w:t xml:space="preserve"> </w:t>
            </w:r>
            <w:r w:rsidRPr="00DE11BA">
              <w:rPr>
                <w:sz w:val="24"/>
                <w:lang w:val="ru-RU"/>
              </w:rPr>
              <w:t>чтения</w:t>
            </w:r>
            <w:r w:rsidRPr="00DE11BA">
              <w:rPr>
                <w:spacing w:val="21"/>
                <w:sz w:val="24"/>
                <w:lang w:val="ru-RU"/>
              </w:rPr>
              <w:t xml:space="preserve"> </w:t>
            </w:r>
            <w:r w:rsidRPr="00DE11BA">
              <w:rPr>
                <w:sz w:val="24"/>
                <w:lang w:val="ru-RU"/>
              </w:rPr>
              <w:t>Практическая</w:t>
            </w:r>
            <w:r w:rsidRPr="00DE11BA">
              <w:rPr>
                <w:spacing w:val="20"/>
                <w:sz w:val="24"/>
                <w:lang w:val="ru-RU"/>
              </w:rPr>
              <w:t xml:space="preserve"> </w:t>
            </w:r>
            <w:r w:rsidRPr="00DE11BA">
              <w:rPr>
                <w:sz w:val="24"/>
                <w:lang w:val="ru-RU"/>
              </w:rPr>
              <w:t>работа:</w:t>
            </w:r>
            <w:r w:rsidRPr="00DE11BA">
              <w:rPr>
                <w:spacing w:val="21"/>
                <w:sz w:val="24"/>
                <w:lang w:val="ru-RU"/>
              </w:rPr>
              <w:t xml:space="preserve"> </w:t>
            </w:r>
            <w:r w:rsidRPr="00DE11BA">
              <w:rPr>
                <w:sz w:val="24"/>
                <w:lang w:val="ru-RU"/>
              </w:rPr>
              <w:t>овладение</w:t>
            </w:r>
          </w:p>
          <w:p w:rsidR="00DE11BA" w:rsidRPr="00DE11BA" w:rsidRDefault="00DE11BA" w:rsidP="00EF0B46">
            <w:pPr>
              <w:spacing w:line="270" w:lineRule="atLeast"/>
              <w:ind w:left="151" w:right="103"/>
              <w:jc w:val="both"/>
              <w:rPr>
                <w:sz w:val="24"/>
                <w:lang w:val="ru-RU"/>
              </w:rPr>
            </w:pPr>
            <w:r w:rsidRPr="00DE11BA">
              <w:rPr>
                <w:sz w:val="24"/>
                <w:lang w:val="ru-RU"/>
              </w:rPr>
              <w:t>орфоэпическим</w:t>
            </w:r>
            <w:r w:rsidRPr="00DE11BA">
              <w:rPr>
                <w:spacing w:val="1"/>
                <w:sz w:val="24"/>
                <w:lang w:val="ru-RU"/>
              </w:rPr>
              <w:t xml:space="preserve"> </w:t>
            </w:r>
            <w:r w:rsidRPr="00DE11BA">
              <w:rPr>
                <w:sz w:val="24"/>
                <w:lang w:val="ru-RU"/>
              </w:rPr>
              <w:t>чтением.</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61"/>
                <w:sz w:val="24"/>
                <w:lang w:val="ru-RU"/>
              </w:rPr>
              <w:t xml:space="preserve"> </w:t>
            </w:r>
            <w:r w:rsidRPr="00DE11BA">
              <w:rPr>
                <w:sz w:val="24"/>
                <w:lang w:val="ru-RU"/>
              </w:rPr>
              <w:t>парах:</w:t>
            </w:r>
            <w:r w:rsidRPr="00DE11BA">
              <w:rPr>
                <w:spacing w:val="-57"/>
                <w:sz w:val="24"/>
                <w:lang w:val="ru-RU"/>
              </w:rPr>
              <w:t xml:space="preserve"> </w:t>
            </w:r>
            <w:r w:rsidRPr="00DE11BA">
              <w:rPr>
                <w:sz w:val="24"/>
                <w:lang w:val="ru-RU"/>
              </w:rPr>
              <w:t>тренировка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выразительном</w:t>
            </w:r>
            <w:r w:rsidRPr="00DE11BA">
              <w:rPr>
                <w:spacing w:val="-1"/>
                <w:sz w:val="24"/>
                <w:lang w:val="ru-RU"/>
              </w:rPr>
              <w:t xml:space="preserve"> </w:t>
            </w:r>
            <w:r w:rsidRPr="00DE11BA">
              <w:rPr>
                <w:sz w:val="24"/>
                <w:lang w:val="ru-RU"/>
              </w:rPr>
              <w:t>чтении.</w:t>
            </w:r>
          </w:p>
        </w:tc>
        <w:tc>
          <w:tcPr>
            <w:tcW w:w="3826" w:type="dxa"/>
          </w:tcPr>
          <w:p w:rsidR="00DE11BA" w:rsidRPr="00DE11BA" w:rsidRDefault="00DE11BA" w:rsidP="00EF0B46">
            <w:pPr>
              <w:rPr>
                <w:sz w:val="24"/>
                <w:lang w:val="ru-RU"/>
              </w:rPr>
            </w:pPr>
          </w:p>
        </w:tc>
      </w:tr>
      <w:tr w:rsidR="00DE11BA" w:rsidRPr="00BE1740" w:rsidTr="00EF0B46">
        <w:trPr>
          <w:trHeight w:val="829"/>
        </w:trPr>
        <w:tc>
          <w:tcPr>
            <w:tcW w:w="1015" w:type="dxa"/>
            <w:tcBorders>
              <w:left w:val="single" w:sz="6" w:space="0" w:color="000000"/>
              <w:right w:val="single" w:sz="6" w:space="0" w:color="000000"/>
            </w:tcBorders>
          </w:tcPr>
          <w:p w:rsidR="00DE11BA" w:rsidRPr="00BE1740" w:rsidRDefault="00DE11BA" w:rsidP="00EF0B46">
            <w:pPr>
              <w:spacing w:line="275" w:lineRule="exact"/>
              <w:ind w:left="45"/>
              <w:jc w:val="center"/>
              <w:rPr>
                <w:b/>
                <w:i/>
                <w:sz w:val="24"/>
              </w:rPr>
            </w:pPr>
            <w:r w:rsidRPr="00BE1740">
              <w:rPr>
                <w:b/>
                <w:i/>
                <w:sz w:val="24"/>
              </w:rPr>
              <w:t>6</w:t>
            </w:r>
          </w:p>
        </w:tc>
        <w:tc>
          <w:tcPr>
            <w:tcW w:w="1678" w:type="dxa"/>
            <w:tcBorders>
              <w:left w:val="single" w:sz="6" w:space="0" w:color="000000"/>
              <w:right w:val="single" w:sz="6" w:space="0" w:color="000000"/>
            </w:tcBorders>
          </w:tcPr>
          <w:p w:rsidR="00DE11BA" w:rsidRPr="00DE11BA" w:rsidRDefault="00DE11BA" w:rsidP="00EF0B46">
            <w:pPr>
              <w:tabs>
                <w:tab w:val="left" w:pos="564"/>
              </w:tabs>
              <w:ind w:left="151" w:right="100"/>
              <w:rPr>
                <w:b/>
                <w:sz w:val="24"/>
                <w:lang w:val="ru-RU"/>
              </w:rPr>
            </w:pPr>
            <w:r w:rsidRPr="00DE11BA">
              <w:rPr>
                <w:b/>
                <w:sz w:val="24"/>
                <w:lang w:val="ru-RU"/>
              </w:rPr>
              <w:t>Орфография</w:t>
            </w:r>
            <w:r w:rsidRPr="00DE11BA">
              <w:rPr>
                <w:b/>
                <w:spacing w:val="-57"/>
                <w:sz w:val="24"/>
                <w:lang w:val="ru-RU"/>
              </w:rPr>
              <w:t xml:space="preserve"> </w:t>
            </w:r>
            <w:r w:rsidRPr="00DE11BA">
              <w:rPr>
                <w:b/>
                <w:sz w:val="24"/>
                <w:lang w:val="ru-RU"/>
              </w:rPr>
              <w:t>и</w:t>
            </w:r>
            <w:r w:rsidRPr="00DE11BA">
              <w:rPr>
                <w:b/>
                <w:spacing w:val="1"/>
                <w:sz w:val="24"/>
                <w:lang w:val="ru-RU"/>
              </w:rPr>
              <w:t xml:space="preserve"> </w:t>
            </w:r>
            <w:r w:rsidRPr="00DE11BA">
              <w:rPr>
                <w:b/>
                <w:sz w:val="24"/>
                <w:lang w:val="ru-RU"/>
              </w:rPr>
              <w:t>пунктуация</w:t>
            </w:r>
            <w:r w:rsidRPr="00DE11BA">
              <w:rPr>
                <w:b/>
                <w:spacing w:val="1"/>
                <w:sz w:val="24"/>
                <w:lang w:val="ru-RU"/>
              </w:rPr>
              <w:t xml:space="preserve"> </w:t>
            </w:r>
            <w:r w:rsidRPr="00DE11BA">
              <w:rPr>
                <w:b/>
                <w:sz w:val="24"/>
                <w:lang w:val="ru-RU"/>
              </w:rPr>
              <w:lastRenderedPageBreak/>
              <w:t>(изучается</w:t>
            </w:r>
            <w:r w:rsidRPr="00DE11BA">
              <w:rPr>
                <w:b/>
                <w:spacing w:val="1"/>
                <w:sz w:val="24"/>
                <w:lang w:val="ru-RU"/>
              </w:rPr>
              <w:t xml:space="preserve"> </w:t>
            </w:r>
            <w:r w:rsidRPr="00DE11BA">
              <w:rPr>
                <w:b/>
                <w:sz w:val="24"/>
                <w:lang w:val="ru-RU"/>
              </w:rPr>
              <w:t>параллельно</w:t>
            </w:r>
            <w:r w:rsidRPr="00DE11BA">
              <w:rPr>
                <w:b/>
                <w:spacing w:val="-57"/>
                <w:sz w:val="24"/>
                <w:lang w:val="ru-RU"/>
              </w:rPr>
              <w:t xml:space="preserve"> </w:t>
            </w:r>
            <w:r w:rsidRPr="00DE11BA">
              <w:rPr>
                <w:b/>
                <w:sz w:val="24"/>
                <w:lang w:val="ru-RU"/>
              </w:rPr>
              <w:t>с</w:t>
            </w:r>
            <w:r w:rsidRPr="00DE11BA">
              <w:rPr>
                <w:b/>
                <w:sz w:val="24"/>
                <w:lang w:val="ru-RU"/>
              </w:rPr>
              <w:tab/>
            </w:r>
            <w:r w:rsidRPr="00DE11BA">
              <w:rPr>
                <w:b/>
                <w:spacing w:val="-1"/>
                <w:sz w:val="24"/>
                <w:lang w:val="ru-RU"/>
              </w:rPr>
              <w:t>разделом</w:t>
            </w:r>
          </w:p>
          <w:p w:rsidR="00DE11BA" w:rsidRPr="00BE1740" w:rsidRDefault="00DE11BA" w:rsidP="00EF0B46">
            <w:pPr>
              <w:ind w:left="151" w:right="650"/>
              <w:rPr>
                <w:b/>
                <w:sz w:val="24"/>
              </w:rPr>
            </w:pPr>
            <w:r w:rsidRPr="00BE1740">
              <w:rPr>
                <w:b/>
                <w:sz w:val="24"/>
              </w:rPr>
              <w:t>«Письмо»)</w:t>
            </w:r>
            <w:r>
              <w:rPr>
                <w:b/>
                <w:sz w:val="24"/>
              </w:rPr>
              <w:t xml:space="preserve"> 42 ч</w:t>
            </w:r>
          </w:p>
        </w:tc>
        <w:tc>
          <w:tcPr>
            <w:tcW w:w="3545" w:type="dxa"/>
            <w:tcBorders>
              <w:left w:val="single" w:sz="6" w:space="0" w:color="000000"/>
            </w:tcBorders>
          </w:tcPr>
          <w:p w:rsidR="00DE11BA" w:rsidRPr="00BE1740" w:rsidRDefault="00DE11BA" w:rsidP="00EF0B46">
            <w:pPr>
              <w:spacing w:line="276" w:lineRule="exact"/>
              <w:ind w:left="151" w:right="101"/>
              <w:jc w:val="both"/>
              <w:rPr>
                <w:sz w:val="24"/>
              </w:rPr>
            </w:pPr>
            <w:r w:rsidRPr="00DE11BA">
              <w:rPr>
                <w:sz w:val="24"/>
                <w:lang w:val="ru-RU"/>
              </w:rPr>
              <w:lastRenderedPageBreak/>
              <w:t>Развитие</w:t>
            </w:r>
            <w:r w:rsidRPr="00DE11BA">
              <w:rPr>
                <w:spacing w:val="1"/>
                <w:sz w:val="24"/>
                <w:lang w:val="ru-RU"/>
              </w:rPr>
              <w:t xml:space="preserve"> </w:t>
            </w:r>
            <w:r w:rsidRPr="00DE11BA">
              <w:rPr>
                <w:sz w:val="24"/>
                <w:lang w:val="ru-RU"/>
              </w:rPr>
              <w:t>мелкой</w:t>
            </w:r>
            <w:r w:rsidRPr="00DE11BA">
              <w:rPr>
                <w:spacing w:val="1"/>
                <w:sz w:val="24"/>
                <w:lang w:val="ru-RU"/>
              </w:rPr>
              <w:t xml:space="preserve"> </w:t>
            </w:r>
            <w:r w:rsidRPr="00DE11BA">
              <w:rPr>
                <w:sz w:val="24"/>
                <w:lang w:val="ru-RU"/>
              </w:rPr>
              <w:t>моторики</w:t>
            </w:r>
            <w:r w:rsidRPr="00DE11BA">
              <w:rPr>
                <w:spacing w:val="-57"/>
                <w:sz w:val="24"/>
                <w:lang w:val="ru-RU"/>
              </w:rPr>
              <w:t xml:space="preserve"> </w:t>
            </w:r>
            <w:r w:rsidRPr="00DE11BA">
              <w:rPr>
                <w:sz w:val="24"/>
                <w:lang w:val="ru-RU"/>
              </w:rPr>
              <w:t>пальцев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свободы</w:t>
            </w:r>
            <w:r w:rsidRPr="00DE11BA">
              <w:rPr>
                <w:spacing w:val="1"/>
                <w:sz w:val="24"/>
                <w:lang w:val="ru-RU"/>
              </w:rPr>
              <w:t xml:space="preserve"> </w:t>
            </w:r>
            <w:r w:rsidRPr="00DE11BA">
              <w:rPr>
                <w:sz w:val="24"/>
                <w:lang w:val="ru-RU"/>
              </w:rPr>
              <w:t>движения</w:t>
            </w:r>
            <w:r w:rsidRPr="00DE11BA">
              <w:rPr>
                <w:spacing w:val="1"/>
                <w:sz w:val="24"/>
                <w:lang w:val="ru-RU"/>
              </w:rPr>
              <w:t xml:space="preserve"> </w:t>
            </w:r>
            <w:r w:rsidRPr="00DE11BA">
              <w:rPr>
                <w:sz w:val="24"/>
                <w:lang w:val="ru-RU"/>
              </w:rPr>
              <w:t>руки.</w:t>
            </w:r>
            <w:r w:rsidRPr="00DE11BA">
              <w:rPr>
                <w:spacing w:val="52"/>
                <w:sz w:val="24"/>
                <w:lang w:val="ru-RU"/>
              </w:rPr>
              <w:t xml:space="preserve"> </w:t>
            </w:r>
            <w:r w:rsidRPr="00BE1740">
              <w:rPr>
                <w:sz w:val="24"/>
              </w:rPr>
              <w:t>Развитие</w:t>
            </w:r>
            <w:r w:rsidRPr="00BE1740">
              <w:rPr>
                <w:spacing w:val="49"/>
                <w:sz w:val="24"/>
              </w:rPr>
              <w:t xml:space="preserve"> </w:t>
            </w:r>
            <w:r w:rsidRPr="00BE1740">
              <w:rPr>
                <w:sz w:val="24"/>
              </w:rPr>
              <w:t>умения</w:t>
            </w:r>
          </w:p>
        </w:tc>
        <w:tc>
          <w:tcPr>
            <w:tcW w:w="5671" w:type="dxa"/>
          </w:tcPr>
          <w:p w:rsidR="00DE11BA" w:rsidRPr="00DE11BA" w:rsidRDefault="00DE11BA" w:rsidP="00EF0B46">
            <w:pPr>
              <w:tabs>
                <w:tab w:val="left" w:pos="2581"/>
                <w:tab w:val="left" w:pos="4342"/>
              </w:tabs>
              <w:spacing w:line="276" w:lineRule="exact"/>
              <w:ind w:left="151" w:right="101"/>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списывание</w:t>
            </w:r>
            <w:r w:rsidRPr="00DE11BA">
              <w:rPr>
                <w:spacing w:val="-58"/>
                <w:sz w:val="24"/>
                <w:lang w:val="ru-RU"/>
              </w:rPr>
              <w:t xml:space="preserve"> </w:t>
            </w:r>
            <w:r w:rsidRPr="00DE11BA">
              <w:rPr>
                <w:sz w:val="24"/>
                <w:lang w:val="ru-RU"/>
              </w:rPr>
              <w:t>слов/предложений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w:t>
            </w:r>
            <w:r w:rsidRPr="00DE11BA">
              <w:rPr>
                <w:spacing w:val="1"/>
                <w:sz w:val="24"/>
                <w:lang w:val="ru-RU"/>
              </w:rPr>
              <w:t xml:space="preserve"> </w:t>
            </w:r>
            <w:r w:rsidRPr="00DE11BA">
              <w:rPr>
                <w:sz w:val="24"/>
                <w:lang w:val="ru-RU"/>
              </w:rPr>
              <w:t>алгоритмом,</w:t>
            </w:r>
            <w:r w:rsidRPr="00DE11BA">
              <w:rPr>
                <w:spacing w:val="-3"/>
                <w:sz w:val="24"/>
                <w:lang w:val="ru-RU"/>
              </w:rPr>
              <w:t xml:space="preserve"> </w:t>
            </w:r>
            <w:r w:rsidRPr="00DE11BA">
              <w:rPr>
                <w:sz w:val="24"/>
                <w:lang w:val="ru-RU"/>
              </w:rPr>
              <w:t>контролирование</w:t>
            </w:r>
            <w:r w:rsidRPr="00DE11BA">
              <w:rPr>
                <w:spacing w:val="-4"/>
                <w:sz w:val="24"/>
                <w:lang w:val="ru-RU"/>
              </w:rPr>
              <w:t xml:space="preserve"> </w:t>
            </w:r>
            <w:r w:rsidRPr="00DE11BA">
              <w:rPr>
                <w:sz w:val="24"/>
                <w:lang w:val="ru-RU"/>
              </w:rPr>
              <w:t>этапов</w:t>
            </w:r>
            <w:r w:rsidRPr="00DE11BA">
              <w:rPr>
                <w:spacing w:val="-3"/>
                <w:sz w:val="24"/>
                <w:lang w:val="ru-RU"/>
              </w:rPr>
              <w:t xml:space="preserve"> </w:t>
            </w:r>
            <w:r w:rsidRPr="00DE11BA">
              <w:rPr>
                <w:sz w:val="24"/>
                <w:lang w:val="ru-RU"/>
              </w:rPr>
              <w:t>своей</w:t>
            </w:r>
            <w:r w:rsidRPr="00DE11BA">
              <w:rPr>
                <w:spacing w:val="-3"/>
                <w:sz w:val="24"/>
                <w:lang w:val="ru-RU"/>
              </w:rPr>
              <w:t xml:space="preserve"> </w:t>
            </w:r>
            <w:r w:rsidRPr="00DE11BA">
              <w:rPr>
                <w:sz w:val="24"/>
                <w:lang w:val="ru-RU"/>
              </w:rPr>
              <w:t>работы.</w:t>
            </w:r>
          </w:p>
        </w:tc>
        <w:tc>
          <w:tcPr>
            <w:tcW w:w="3826"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9109"/>
        </w:trPr>
        <w:tc>
          <w:tcPr>
            <w:tcW w:w="1015" w:type="dxa"/>
            <w:tcBorders>
              <w:left w:val="single" w:sz="6" w:space="0" w:color="000000"/>
              <w:right w:val="single" w:sz="6" w:space="0" w:color="000000"/>
            </w:tcBorders>
          </w:tcPr>
          <w:p w:rsidR="00DE11BA" w:rsidRPr="00DE11BA" w:rsidRDefault="00DE11BA" w:rsidP="00EF0B46">
            <w:pPr>
              <w:rPr>
                <w:sz w:val="24"/>
                <w:lang w:val="ru-RU"/>
              </w:rPr>
            </w:pPr>
          </w:p>
        </w:tc>
        <w:tc>
          <w:tcPr>
            <w:tcW w:w="1678" w:type="dxa"/>
            <w:tcBorders>
              <w:left w:val="single" w:sz="6" w:space="0" w:color="000000"/>
              <w:right w:val="single" w:sz="6" w:space="0" w:color="000000"/>
            </w:tcBorders>
          </w:tcPr>
          <w:p w:rsidR="00DE11BA" w:rsidRPr="00DE11BA" w:rsidRDefault="00DE11BA" w:rsidP="00EF0B46">
            <w:pPr>
              <w:rPr>
                <w:sz w:val="24"/>
                <w:lang w:val="ru-RU"/>
              </w:rPr>
            </w:pPr>
          </w:p>
        </w:tc>
        <w:tc>
          <w:tcPr>
            <w:tcW w:w="3545" w:type="dxa"/>
            <w:tcBorders>
              <w:left w:val="single" w:sz="6" w:space="0" w:color="000000"/>
            </w:tcBorders>
          </w:tcPr>
          <w:p w:rsidR="00DE11BA" w:rsidRPr="00DE11BA" w:rsidRDefault="00DE11BA" w:rsidP="00EF0B46">
            <w:pPr>
              <w:tabs>
                <w:tab w:val="left" w:pos="2161"/>
                <w:tab w:val="left" w:pos="2578"/>
                <w:tab w:val="left" w:pos="2758"/>
                <w:tab w:val="left" w:pos="3193"/>
              </w:tabs>
              <w:ind w:left="151" w:right="98"/>
              <w:jc w:val="both"/>
              <w:rPr>
                <w:sz w:val="24"/>
                <w:lang w:val="ru-RU"/>
              </w:rPr>
            </w:pPr>
            <w:r w:rsidRPr="00DE11BA">
              <w:rPr>
                <w:sz w:val="24"/>
                <w:lang w:val="ru-RU"/>
              </w:rPr>
              <w:t>ориентироваться</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на</w:t>
            </w:r>
            <w:r w:rsidRPr="00DE11BA">
              <w:rPr>
                <w:spacing w:val="-58"/>
                <w:sz w:val="24"/>
                <w:lang w:val="ru-RU"/>
              </w:rPr>
              <w:t xml:space="preserve"> </w:t>
            </w:r>
            <w:r w:rsidRPr="00DE11BA">
              <w:rPr>
                <w:sz w:val="24"/>
                <w:lang w:val="ru-RU"/>
              </w:rPr>
              <w:t>пространстве листа в тетради и</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пространстве</w:t>
            </w:r>
            <w:r w:rsidRPr="00DE11BA">
              <w:rPr>
                <w:spacing w:val="1"/>
                <w:sz w:val="24"/>
                <w:lang w:val="ru-RU"/>
              </w:rPr>
              <w:t xml:space="preserve"> </w:t>
            </w:r>
            <w:r w:rsidRPr="00DE11BA">
              <w:rPr>
                <w:sz w:val="24"/>
                <w:lang w:val="ru-RU"/>
              </w:rPr>
              <w:t>классной</w:t>
            </w:r>
            <w:r w:rsidRPr="00DE11BA">
              <w:rPr>
                <w:spacing w:val="-57"/>
                <w:sz w:val="24"/>
                <w:lang w:val="ru-RU"/>
              </w:rPr>
              <w:t xml:space="preserve"> </w:t>
            </w:r>
            <w:r w:rsidRPr="00DE11BA">
              <w:rPr>
                <w:sz w:val="24"/>
                <w:lang w:val="ru-RU"/>
              </w:rPr>
              <w:t>доски. Усвоение гигиенических</w:t>
            </w:r>
            <w:r w:rsidRPr="00DE11BA">
              <w:rPr>
                <w:spacing w:val="-57"/>
                <w:sz w:val="24"/>
                <w:lang w:val="ru-RU"/>
              </w:rPr>
              <w:t xml:space="preserve"> </w:t>
            </w:r>
            <w:r w:rsidRPr="00DE11BA">
              <w:rPr>
                <w:sz w:val="24"/>
                <w:lang w:val="ru-RU"/>
              </w:rPr>
              <w:t>требований,</w:t>
            </w:r>
            <w:r w:rsidRPr="00DE11BA">
              <w:rPr>
                <w:sz w:val="24"/>
                <w:lang w:val="ru-RU"/>
              </w:rPr>
              <w:tab/>
            </w:r>
            <w:r w:rsidRPr="00DE11BA">
              <w:rPr>
                <w:sz w:val="24"/>
                <w:lang w:val="ru-RU"/>
              </w:rPr>
              <w:tab/>
              <w:t>которые</w:t>
            </w:r>
            <w:r w:rsidRPr="00DE11BA">
              <w:rPr>
                <w:spacing w:val="-58"/>
                <w:sz w:val="24"/>
                <w:lang w:val="ru-RU"/>
              </w:rPr>
              <w:t xml:space="preserve"> </w:t>
            </w:r>
            <w:r w:rsidRPr="00DE11BA">
              <w:rPr>
                <w:sz w:val="24"/>
                <w:lang w:val="ru-RU"/>
              </w:rPr>
              <w:t>необходимо</w:t>
            </w:r>
            <w:r w:rsidRPr="00DE11BA">
              <w:rPr>
                <w:spacing w:val="1"/>
                <w:sz w:val="24"/>
                <w:lang w:val="ru-RU"/>
              </w:rPr>
              <w:t xml:space="preserve"> </w:t>
            </w:r>
            <w:r w:rsidRPr="00DE11BA">
              <w:rPr>
                <w:sz w:val="24"/>
                <w:lang w:val="ru-RU"/>
              </w:rPr>
              <w:t>соблюдать</w:t>
            </w:r>
            <w:r w:rsidRPr="00DE11BA">
              <w:rPr>
                <w:spacing w:val="1"/>
                <w:sz w:val="24"/>
                <w:lang w:val="ru-RU"/>
              </w:rPr>
              <w:t xml:space="preserve"> </w:t>
            </w:r>
            <w:r w:rsidRPr="00DE11BA">
              <w:rPr>
                <w:sz w:val="24"/>
                <w:lang w:val="ru-RU"/>
              </w:rPr>
              <w:t>во</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письма.</w:t>
            </w:r>
            <w:r w:rsidRPr="00DE11BA">
              <w:rPr>
                <w:spacing w:val="1"/>
                <w:sz w:val="24"/>
                <w:lang w:val="ru-RU"/>
              </w:rPr>
              <w:t xml:space="preserve"> </w:t>
            </w:r>
            <w:r w:rsidRPr="00DE11BA">
              <w:rPr>
                <w:sz w:val="24"/>
                <w:lang w:val="ru-RU"/>
              </w:rPr>
              <w:t>Анализ</w:t>
            </w:r>
            <w:r w:rsidRPr="00DE11BA">
              <w:rPr>
                <w:spacing w:val="-57"/>
                <w:sz w:val="24"/>
                <w:lang w:val="ru-RU"/>
              </w:rPr>
              <w:t xml:space="preserve"> </w:t>
            </w:r>
            <w:r w:rsidRPr="00DE11BA">
              <w:rPr>
                <w:sz w:val="24"/>
                <w:lang w:val="ru-RU"/>
              </w:rPr>
              <w:t>начертаний</w:t>
            </w:r>
            <w:r w:rsidRPr="00DE11BA">
              <w:rPr>
                <w:sz w:val="24"/>
                <w:lang w:val="ru-RU"/>
              </w:rPr>
              <w:tab/>
            </w:r>
            <w:r w:rsidRPr="00DE11BA">
              <w:rPr>
                <w:spacing w:val="-1"/>
                <w:sz w:val="24"/>
                <w:lang w:val="ru-RU"/>
              </w:rPr>
              <w:t>письменных</w:t>
            </w:r>
            <w:r w:rsidRPr="00DE11BA">
              <w:rPr>
                <w:spacing w:val="-58"/>
                <w:sz w:val="24"/>
                <w:lang w:val="ru-RU"/>
              </w:rPr>
              <w:t xml:space="preserve"> </w:t>
            </w:r>
            <w:r w:rsidRPr="00DE11BA">
              <w:rPr>
                <w:sz w:val="24"/>
                <w:lang w:val="ru-RU"/>
              </w:rPr>
              <w:t>заглавных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строчных</w:t>
            </w:r>
            <w:r w:rsidRPr="00DE11BA">
              <w:rPr>
                <w:spacing w:val="1"/>
                <w:sz w:val="24"/>
                <w:lang w:val="ru-RU"/>
              </w:rPr>
              <w:t xml:space="preserve"> </w:t>
            </w:r>
            <w:r w:rsidRPr="00DE11BA">
              <w:rPr>
                <w:sz w:val="24"/>
                <w:lang w:val="ru-RU"/>
              </w:rPr>
              <w:t>букв.</w:t>
            </w:r>
            <w:r w:rsidRPr="00DE11BA">
              <w:rPr>
                <w:spacing w:val="-57"/>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единства</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зрительного</w:t>
            </w:r>
            <w:r w:rsidRPr="00DE11BA">
              <w:rPr>
                <w:sz w:val="24"/>
                <w:lang w:val="ru-RU"/>
              </w:rPr>
              <w:tab/>
            </w:r>
            <w:r w:rsidRPr="00DE11BA">
              <w:rPr>
                <w:sz w:val="24"/>
                <w:lang w:val="ru-RU"/>
              </w:rPr>
              <w:tab/>
            </w:r>
            <w:r w:rsidRPr="00DE11BA">
              <w:rPr>
                <w:sz w:val="24"/>
                <w:lang w:val="ru-RU"/>
              </w:rPr>
              <w:tab/>
            </w:r>
            <w:r w:rsidRPr="00DE11BA">
              <w:rPr>
                <w:spacing w:val="-1"/>
                <w:sz w:val="24"/>
                <w:lang w:val="ru-RU"/>
              </w:rPr>
              <w:t>образа</w:t>
            </w:r>
            <w:r w:rsidRPr="00DE11BA">
              <w:rPr>
                <w:spacing w:val="-58"/>
                <w:sz w:val="24"/>
                <w:lang w:val="ru-RU"/>
              </w:rPr>
              <w:t xml:space="preserve"> </w:t>
            </w:r>
            <w:r w:rsidRPr="00DE11BA">
              <w:rPr>
                <w:sz w:val="24"/>
                <w:lang w:val="ru-RU"/>
              </w:rPr>
              <w:t>обозначающей</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буквы</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двигательного</w:t>
            </w:r>
            <w:r w:rsidRPr="00DE11BA">
              <w:rPr>
                <w:spacing w:val="1"/>
                <w:sz w:val="24"/>
                <w:lang w:val="ru-RU"/>
              </w:rPr>
              <w:t xml:space="preserve"> </w:t>
            </w:r>
            <w:r w:rsidRPr="00DE11BA">
              <w:rPr>
                <w:sz w:val="24"/>
                <w:lang w:val="ru-RU"/>
              </w:rPr>
              <w:t>образа</w:t>
            </w:r>
            <w:r w:rsidRPr="00DE11BA">
              <w:rPr>
                <w:spacing w:val="1"/>
                <w:sz w:val="24"/>
                <w:lang w:val="ru-RU"/>
              </w:rPr>
              <w:t xml:space="preserve"> </w:t>
            </w:r>
            <w:r w:rsidRPr="00DE11BA">
              <w:rPr>
                <w:sz w:val="24"/>
                <w:lang w:val="ru-RU"/>
              </w:rPr>
              <w:t>этой</w:t>
            </w:r>
            <w:r w:rsidRPr="00DE11BA">
              <w:rPr>
                <w:spacing w:val="1"/>
                <w:sz w:val="24"/>
                <w:lang w:val="ru-RU"/>
              </w:rPr>
              <w:t xml:space="preserve"> </w:t>
            </w:r>
            <w:r w:rsidRPr="00DE11BA">
              <w:rPr>
                <w:sz w:val="24"/>
                <w:lang w:val="ru-RU"/>
              </w:rPr>
              <w:t>буквы.</w:t>
            </w:r>
          </w:p>
          <w:p w:rsidR="00DE11BA" w:rsidRPr="00DE11BA" w:rsidRDefault="00DE11BA" w:rsidP="00EF0B46">
            <w:pPr>
              <w:tabs>
                <w:tab w:val="left" w:pos="2010"/>
                <w:tab w:val="left" w:pos="2120"/>
                <w:tab w:val="left" w:pos="2849"/>
              </w:tabs>
              <w:ind w:left="151" w:right="98"/>
              <w:jc w:val="both"/>
              <w:rPr>
                <w:sz w:val="24"/>
                <w:lang w:val="ru-RU"/>
              </w:rPr>
            </w:pPr>
            <w:r w:rsidRPr="00DE11BA">
              <w:rPr>
                <w:sz w:val="24"/>
                <w:lang w:val="ru-RU"/>
              </w:rPr>
              <w:t>Овладение</w:t>
            </w:r>
            <w:r w:rsidRPr="00DE11BA">
              <w:rPr>
                <w:sz w:val="24"/>
                <w:lang w:val="ru-RU"/>
              </w:rPr>
              <w:tab/>
            </w:r>
            <w:r w:rsidRPr="00DE11BA">
              <w:rPr>
                <w:sz w:val="24"/>
                <w:lang w:val="ru-RU"/>
              </w:rPr>
              <w:tab/>
            </w:r>
            <w:r w:rsidRPr="00DE11BA">
              <w:rPr>
                <w:spacing w:val="-1"/>
                <w:sz w:val="24"/>
                <w:lang w:val="ru-RU"/>
              </w:rPr>
              <w:t>начертанием</w:t>
            </w:r>
            <w:r w:rsidRPr="00DE11BA">
              <w:rPr>
                <w:spacing w:val="-58"/>
                <w:sz w:val="24"/>
                <w:lang w:val="ru-RU"/>
              </w:rPr>
              <w:t xml:space="preserve"> </w:t>
            </w:r>
            <w:r w:rsidRPr="00DE11BA">
              <w:rPr>
                <w:sz w:val="24"/>
                <w:lang w:val="ru-RU"/>
              </w:rPr>
              <w:t>письменных</w:t>
            </w:r>
            <w:r w:rsidRPr="00DE11BA">
              <w:rPr>
                <w:spacing w:val="1"/>
                <w:sz w:val="24"/>
                <w:lang w:val="ru-RU"/>
              </w:rPr>
              <w:t xml:space="preserve"> </w:t>
            </w:r>
            <w:r w:rsidRPr="00DE11BA">
              <w:rPr>
                <w:sz w:val="24"/>
                <w:lang w:val="ru-RU"/>
              </w:rPr>
              <w:t>прописных</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строчных</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Письмо</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буквосочетаний,</w:t>
            </w:r>
            <w:r w:rsidRPr="00DE11BA">
              <w:rPr>
                <w:spacing w:val="1"/>
                <w:sz w:val="24"/>
                <w:lang w:val="ru-RU"/>
              </w:rPr>
              <w:t xml:space="preserve"> </w:t>
            </w:r>
            <w:r w:rsidRPr="00DE11BA">
              <w:rPr>
                <w:sz w:val="24"/>
                <w:lang w:val="ru-RU"/>
              </w:rPr>
              <w:t>слогов,</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соблюдением</w:t>
            </w:r>
            <w:r w:rsidRPr="00DE11BA">
              <w:rPr>
                <w:spacing w:val="-57"/>
                <w:sz w:val="24"/>
                <w:lang w:val="ru-RU"/>
              </w:rPr>
              <w:t xml:space="preserve"> </w:t>
            </w:r>
            <w:r w:rsidRPr="00DE11BA">
              <w:rPr>
                <w:sz w:val="24"/>
                <w:lang w:val="ru-RU"/>
              </w:rPr>
              <w:t>гигиенических</w:t>
            </w:r>
            <w:r w:rsidRPr="00DE11BA">
              <w:rPr>
                <w:sz w:val="24"/>
                <w:lang w:val="ru-RU"/>
              </w:rPr>
              <w:tab/>
            </w:r>
            <w:r w:rsidRPr="00DE11BA">
              <w:rPr>
                <w:sz w:val="24"/>
                <w:lang w:val="ru-RU"/>
              </w:rPr>
              <w:tab/>
            </w:r>
            <w:r w:rsidRPr="00DE11BA">
              <w:rPr>
                <w:sz w:val="24"/>
                <w:lang w:val="ru-RU"/>
              </w:rPr>
              <w:tab/>
            </w:r>
            <w:r w:rsidRPr="00DE11BA">
              <w:rPr>
                <w:spacing w:val="-1"/>
                <w:sz w:val="24"/>
                <w:lang w:val="ru-RU"/>
              </w:rPr>
              <w:t>норм.</w:t>
            </w:r>
            <w:r w:rsidRPr="00DE11BA">
              <w:rPr>
                <w:spacing w:val="-58"/>
                <w:sz w:val="24"/>
                <w:lang w:val="ru-RU"/>
              </w:rPr>
              <w:t xml:space="preserve"> </w:t>
            </w:r>
            <w:r w:rsidRPr="00DE11BA">
              <w:rPr>
                <w:sz w:val="24"/>
                <w:lang w:val="ru-RU"/>
              </w:rPr>
              <w:t>Овладение</w:t>
            </w:r>
            <w:r w:rsidRPr="00DE11BA">
              <w:rPr>
                <w:sz w:val="24"/>
                <w:lang w:val="ru-RU"/>
              </w:rPr>
              <w:tab/>
            </w:r>
            <w:r w:rsidRPr="00DE11BA">
              <w:rPr>
                <w:spacing w:val="-1"/>
                <w:sz w:val="24"/>
                <w:lang w:val="ru-RU"/>
              </w:rPr>
              <w:t>разборчивым,</w:t>
            </w:r>
            <w:r w:rsidRPr="00DE11BA">
              <w:rPr>
                <w:spacing w:val="-58"/>
                <w:sz w:val="24"/>
                <w:lang w:val="ru-RU"/>
              </w:rPr>
              <w:t xml:space="preserve"> </w:t>
            </w:r>
            <w:r w:rsidRPr="00DE11BA">
              <w:rPr>
                <w:sz w:val="24"/>
                <w:lang w:val="ru-RU"/>
              </w:rPr>
              <w:t>аккуратным</w:t>
            </w:r>
            <w:r w:rsidRPr="00DE11BA">
              <w:rPr>
                <w:spacing w:val="-3"/>
                <w:sz w:val="24"/>
                <w:lang w:val="ru-RU"/>
              </w:rPr>
              <w:t xml:space="preserve"> </w:t>
            </w:r>
            <w:r w:rsidRPr="00DE11BA">
              <w:rPr>
                <w:sz w:val="24"/>
                <w:lang w:val="ru-RU"/>
              </w:rPr>
              <w:t>письмом.</w:t>
            </w:r>
          </w:p>
          <w:p w:rsidR="00DE11BA" w:rsidRPr="00DE11BA" w:rsidRDefault="00DE11BA" w:rsidP="00EF0B46">
            <w:pPr>
              <w:tabs>
                <w:tab w:val="left" w:pos="2213"/>
                <w:tab w:val="left" w:pos="2363"/>
              </w:tabs>
              <w:spacing w:before="1"/>
              <w:ind w:left="151" w:right="99"/>
              <w:jc w:val="both"/>
              <w:rPr>
                <w:sz w:val="24"/>
                <w:lang w:val="ru-RU"/>
              </w:rPr>
            </w:pPr>
            <w:r w:rsidRPr="00DE11BA">
              <w:rPr>
                <w:sz w:val="24"/>
                <w:lang w:val="ru-RU"/>
              </w:rPr>
              <w:t>Письмо</w:t>
            </w:r>
            <w:r w:rsidRPr="00DE11BA">
              <w:rPr>
                <w:spacing w:val="1"/>
                <w:sz w:val="24"/>
                <w:lang w:val="ru-RU"/>
              </w:rPr>
              <w:t xml:space="preserve"> </w:t>
            </w:r>
            <w:r w:rsidRPr="00DE11BA">
              <w:rPr>
                <w:sz w:val="24"/>
                <w:lang w:val="ru-RU"/>
              </w:rPr>
              <w:t>под</w:t>
            </w:r>
            <w:r w:rsidRPr="00DE11BA">
              <w:rPr>
                <w:spacing w:val="1"/>
                <w:sz w:val="24"/>
                <w:lang w:val="ru-RU"/>
              </w:rPr>
              <w:t xml:space="preserve"> </w:t>
            </w:r>
            <w:r w:rsidRPr="00DE11BA">
              <w:rPr>
                <w:sz w:val="24"/>
                <w:lang w:val="ru-RU"/>
              </w:rPr>
              <w:t>диктовку</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предложений,</w:t>
            </w:r>
            <w:r w:rsidRPr="00DE11BA">
              <w:rPr>
                <w:sz w:val="24"/>
                <w:lang w:val="ru-RU"/>
              </w:rPr>
              <w:tab/>
            </w:r>
            <w:r w:rsidRPr="00DE11BA">
              <w:rPr>
                <w:sz w:val="24"/>
                <w:lang w:val="ru-RU"/>
              </w:rPr>
              <w:tab/>
            </w:r>
            <w:r w:rsidRPr="00DE11BA">
              <w:rPr>
                <w:spacing w:val="-1"/>
                <w:sz w:val="24"/>
                <w:lang w:val="ru-RU"/>
              </w:rPr>
              <w:t>написание</w:t>
            </w:r>
            <w:r w:rsidRPr="00DE11BA">
              <w:rPr>
                <w:spacing w:val="-58"/>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расходится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произношением.</w:t>
            </w:r>
            <w:r w:rsidRPr="00DE11BA">
              <w:rPr>
                <w:spacing w:val="1"/>
                <w:sz w:val="24"/>
                <w:lang w:val="ru-RU"/>
              </w:rPr>
              <w:t xml:space="preserve"> </w:t>
            </w:r>
            <w:r w:rsidRPr="00DE11BA">
              <w:rPr>
                <w:sz w:val="24"/>
                <w:lang w:val="ru-RU"/>
              </w:rPr>
              <w:t>Усвоение</w:t>
            </w:r>
            <w:r w:rsidRPr="00DE11BA">
              <w:rPr>
                <w:spacing w:val="-57"/>
                <w:sz w:val="24"/>
                <w:lang w:val="ru-RU"/>
              </w:rPr>
              <w:t xml:space="preserve"> </w:t>
            </w:r>
            <w:r w:rsidRPr="00DE11BA">
              <w:rPr>
                <w:sz w:val="24"/>
                <w:lang w:val="ru-RU"/>
              </w:rPr>
              <w:t>приёмов и последовательности</w:t>
            </w:r>
            <w:r w:rsidRPr="00DE11BA">
              <w:rPr>
                <w:spacing w:val="1"/>
                <w:sz w:val="24"/>
                <w:lang w:val="ru-RU"/>
              </w:rPr>
              <w:t xml:space="preserve"> </w:t>
            </w:r>
            <w:r w:rsidRPr="00DE11BA">
              <w:rPr>
                <w:sz w:val="24"/>
                <w:lang w:val="ru-RU"/>
              </w:rPr>
              <w:t>правильного</w:t>
            </w:r>
            <w:r w:rsidRPr="00DE11BA">
              <w:rPr>
                <w:sz w:val="24"/>
                <w:lang w:val="ru-RU"/>
              </w:rPr>
              <w:tab/>
            </w:r>
            <w:r w:rsidRPr="00DE11BA">
              <w:rPr>
                <w:spacing w:val="-1"/>
                <w:sz w:val="24"/>
                <w:lang w:val="ru-RU"/>
              </w:rPr>
              <w:t>списывания</w:t>
            </w:r>
            <w:r w:rsidRPr="00DE11BA">
              <w:rPr>
                <w:spacing w:val="-58"/>
                <w:sz w:val="24"/>
                <w:lang w:val="ru-RU"/>
              </w:rPr>
              <w:t xml:space="preserve"> </w:t>
            </w:r>
            <w:r w:rsidRPr="00DE11BA">
              <w:rPr>
                <w:sz w:val="24"/>
                <w:lang w:val="ru-RU"/>
              </w:rPr>
              <w:t>текста.</w:t>
            </w:r>
          </w:p>
          <w:p w:rsidR="00DE11BA" w:rsidRPr="00DE11BA" w:rsidRDefault="00DE11BA" w:rsidP="00EF0B46">
            <w:pPr>
              <w:tabs>
                <w:tab w:val="left" w:pos="2523"/>
              </w:tabs>
              <w:spacing w:line="270" w:lineRule="atLeast"/>
              <w:ind w:left="151" w:right="99"/>
              <w:jc w:val="both"/>
              <w:rPr>
                <w:sz w:val="24"/>
                <w:lang w:val="ru-RU"/>
              </w:rPr>
            </w:pPr>
            <w:r w:rsidRPr="00DE11BA">
              <w:rPr>
                <w:sz w:val="24"/>
                <w:lang w:val="ru-RU"/>
              </w:rPr>
              <w:t>Понимание</w:t>
            </w:r>
            <w:r w:rsidRPr="00DE11BA">
              <w:rPr>
                <w:sz w:val="24"/>
                <w:lang w:val="ru-RU"/>
              </w:rPr>
              <w:tab/>
            </w:r>
            <w:r w:rsidRPr="00DE11BA">
              <w:rPr>
                <w:spacing w:val="-1"/>
                <w:sz w:val="24"/>
                <w:lang w:val="ru-RU"/>
              </w:rPr>
              <w:t>функции</w:t>
            </w:r>
            <w:r w:rsidRPr="00DE11BA">
              <w:rPr>
                <w:spacing w:val="-58"/>
                <w:sz w:val="24"/>
                <w:lang w:val="ru-RU"/>
              </w:rPr>
              <w:t xml:space="preserve"> </w:t>
            </w:r>
            <w:r w:rsidRPr="00DE11BA">
              <w:rPr>
                <w:sz w:val="24"/>
                <w:lang w:val="ru-RU"/>
              </w:rPr>
              <w:t>небуквенных</w:t>
            </w:r>
            <w:r w:rsidRPr="00DE11BA">
              <w:rPr>
                <w:spacing w:val="1"/>
                <w:sz w:val="24"/>
                <w:lang w:val="ru-RU"/>
              </w:rPr>
              <w:t xml:space="preserve"> </w:t>
            </w:r>
            <w:r w:rsidRPr="00DE11BA">
              <w:rPr>
                <w:sz w:val="24"/>
                <w:lang w:val="ru-RU"/>
              </w:rPr>
              <w:t>графических</w:t>
            </w:r>
            <w:r w:rsidRPr="00DE11BA">
              <w:rPr>
                <w:spacing w:val="-57"/>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пробела</w:t>
            </w:r>
            <w:r w:rsidRPr="00DE11BA">
              <w:rPr>
                <w:spacing w:val="1"/>
                <w:sz w:val="24"/>
                <w:lang w:val="ru-RU"/>
              </w:rPr>
              <w:t xml:space="preserve"> </w:t>
            </w:r>
            <w:r w:rsidRPr="00DE11BA">
              <w:rPr>
                <w:sz w:val="24"/>
                <w:lang w:val="ru-RU"/>
              </w:rPr>
              <w:t>между</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знака</w:t>
            </w:r>
            <w:r w:rsidRPr="00DE11BA">
              <w:rPr>
                <w:spacing w:val="-2"/>
                <w:sz w:val="24"/>
                <w:lang w:val="ru-RU"/>
              </w:rPr>
              <w:t xml:space="preserve"> </w:t>
            </w:r>
            <w:r w:rsidRPr="00DE11BA">
              <w:rPr>
                <w:sz w:val="24"/>
                <w:lang w:val="ru-RU"/>
              </w:rPr>
              <w:t>переноса.</w:t>
            </w:r>
          </w:p>
        </w:tc>
        <w:tc>
          <w:tcPr>
            <w:tcW w:w="5671" w:type="dxa"/>
          </w:tcPr>
          <w:p w:rsidR="00DE11BA" w:rsidRPr="00BE1740" w:rsidRDefault="00DE11BA" w:rsidP="00EF0B46">
            <w:pPr>
              <w:ind w:left="151" w:right="101"/>
              <w:jc w:val="both"/>
              <w:rPr>
                <w:sz w:val="24"/>
              </w:rPr>
            </w:pPr>
            <w:r w:rsidRPr="00DE11BA">
              <w:rPr>
                <w:sz w:val="24"/>
                <w:lang w:val="ru-RU"/>
              </w:rPr>
              <w:t>Обсуждение</w:t>
            </w:r>
            <w:r w:rsidRPr="00DE11BA">
              <w:rPr>
                <w:spacing w:val="1"/>
                <w:sz w:val="24"/>
                <w:lang w:val="ru-RU"/>
              </w:rPr>
              <w:t xml:space="preserve"> </w:t>
            </w:r>
            <w:r w:rsidRPr="00DE11BA">
              <w:rPr>
                <w:sz w:val="24"/>
                <w:lang w:val="ru-RU"/>
              </w:rPr>
              <w:t>проблемной</w:t>
            </w:r>
            <w:r w:rsidRPr="00DE11BA">
              <w:rPr>
                <w:spacing w:val="1"/>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делать,</w:t>
            </w:r>
            <w:r w:rsidRPr="00DE11BA">
              <w:rPr>
                <w:spacing w:val="1"/>
                <w:sz w:val="24"/>
                <w:lang w:val="ru-RU"/>
              </w:rPr>
              <w:t xml:space="preserve"> </w:t>
            </w:r>
            <w:r w:rsidRPr="00DE11BA">
              <w:rPr>
                <w:sz w:val="24"/>
                <w:lang w:val="ru-RU"/>
              </w:rPr>
              <w:t>если</w:t>
            </w:r>
            <w:r w:rsidRPr="00DE11BA">
              <w:rPr>
                <w:spacing w:val="1"/>
                <w:sz w:val="24"/>
                <w:lang w:val="ru-RU"/>
              </w:rPr>
              <w:t xml:space="preserve"> </w:t>
            </w:r>
            <w:r w:rsidRPr="00DE11BA">
              <w:rPr>
                <w:sz w:val="24"/>
                <w:lang w:val="ru-RU"/>
              </w:rPr>
              <w:t>строка</w:t>
            </w:r>
            <w:r w:rsidRPr="00DE11BA">
              <w:rPr>
                <w:spacing w:val="1"/>
                <w:sz w:val="24"/>
                <w:lang w:val="ru-RU"/>
              </w:rPr>
              <w:t xml:space="preserve"> </w:t>
            </w:r>
            <w:r w:rsidRPr="00DE11BA">
              <w:rPr>
                <w:sz w:val="24"/>
                <w:lang w:val="ru-RU"/>
              </w:rPr>
              <w:t>заканчивается,</w:t>
            </w:r>
            <w:r w:rsidRPr="00DE11BA">
              <w:rPr>
                <w:spacing w:val="1"/>
                <w:sz w:val="24"/>
                <w:lang w:val="ru-RU"/>
              </w:rPr>
              <w:t xml:space="preserve"> </w:t>
            </w:r>
            <w:r w:rsidRPr="00DE11BA">
              <w:rPr>
                <w:sz w:val="24"/>
                <w:lang w:val="ru-RU"/>
              </w:rPr>
              <w:t>а</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входит?»,</w:t>
            </w:r>
            <w:r w:rsidRPr="00DE11BA">
              <w:rPr>
                <w:spacing w:val="1"/>
                <w:sz w:val="24"/>
                <w:lang w:val="ru-RU"/>
              </w:rPr>
              <w:t xml:space="preserve"> </w:t>
            </w:r>
            <w:r w:rsidRPr="00DE11BA">
              <w:rPr>
                <w:sz w:val="24"/>
                <w:lang w:val="ru-RU"/>
              </w:rPr>
              <w:t>введение</w:t>
            </w:r>
            <w:r w:rsidRPr="00DE11BA">
              <w:rPr>
                <w:spacing w:val="1"/>
                <w:sz w:val="24"/>
                <w:lang w:val="ru-RU"/>
              </w:rPr>
              <w:t xml:space="preserve"> </w:t>
            </w:r>
            <w:r w:rsidRPr="00DE11BA">
              <w:rPr>
                <w:sz w:val="24"/>
                <w:lang w:val="ru-RU"/>
              </w:rPr>
              <w:t>знака</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сообщение</w:t>
            </w:r>
            <w:r w:rsidRPr="00DE11BA">
              <w:rPr>
                <w:spacing w:val="1"/>
                <w:sz w:val="24"/>
                <w:lang w:val="ru-RU"/>
              </w:rPr>
              <w:t xml:space="preserve"> </w:t>
            </w:r>
            <w:r w:rsidRPr="00DE11BA">
              <w:rPr>
                <w:sz w:val="24"/>
                <w:lang w:val="ru-RU"/>
              </w:rPr>
              <w:t>правила</w:t>
            </w:r>
            <w:r w:rsidRPr="00DE11BA">
              <w:rPr>
                <w:spacing w:val="-57"/>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(первичное</w:t>
            </w:r>
            <w:r w:rsidRPr="00DE11BA">
              <w:rPr>
                <w:spacing w:val="1"/>
                <w:sz w:val="24"/>
                <w:lang w:val="ru-RU"/>
              </w:rPr>
              <w:t xml:space="preserve"> </w:t>
            </w:r>
            <w:r w:rsidRPr="00DE11BA">
              <w:rPr>
                <w:sz w:val="24"/>
                <w:lang w:val="ru-RU"/>
              </w:rPr>
              <w:t>знакомство)</w:t>
            </w:r>
            <w:r w:rsidRPr="00DE11BA">
              <w:rPr>
                <w:spacing w:val="1"/>
                <w:sz w:val="24"/>
                <w:lang w:val="ru-RU"/>
              </w:rPr>
              <w:t xml:space="preserve"> </w:t>
            </w: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«Почему</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пишутся</w:t>
            </w:r>
            <w:r w:rsidRPr="00DE11BA">
              <w:rPr>
                <w:spacing w:val="1"/>
                <w:sz w:val="24"/>
                <w:lang w:val="ru-RU"/>
              </w:rPr>
              <w:t xml:space="preserve"> </w:t>
            </w:r>
            <w:r w:rsidRPr="00DE11BA">
              <w:rPr>
                <w:sz w:val="24"/>
                <w:lang w:val="ru-RU"/>
              </w:rPr>
              <w:t>отдельно</w:t>
            </w:r>
            <w:r w:rsidRPr="00DE11BA">
              <w:rPr>
                <w:spacing w:val="1"/>
                <w:sz w:val="24"/>
                <w:lang w:val="ru-RU"/>
              </w:rPr>
              <w:t xml:space="preserve"> </w:t>
            </w:r>
            <w:r w:rsidRPr="00DE11BA">
              <w:rPr>
                <w:sz w:val="24"/>
                <w:lang w:val="ru-RU"/>
              </w:rPr>
              <w:t>друг</w:t>
            </w:r>
            <w:r w:rsidRPr="00DE11BA">
              <w:rPr>
                <w:spacing w:val="1"/>
                <w:sz w:val="24"/>
                <w:lang w:val="ru-RU"/>
              </w:rPr>
              <w:t xml:space="preserve"> </w:t>
            </w:r>
            <w:r w:rsidRPr="00DE11BA">
              <w:rPr>
                <w:sz w:val="24"/>
                <w:lang w:val="ru-RU"/>
              </w:rPr>
              <w:t>от</w:t>
            </w:r>
            <w:r w:rsidRPr="00DE11BA">
              <w:rPr>
                <w:spacing w:val="-57"/>
                <w:sz w:val="24"/>
                <w:lang w:val="ru-RU"/>
              </w:rPr>
              <w:t xml:space="preserve"> </w:t>
            </w:r>
            <w:r w:rsidRPr="00DE11BA">
              <w:rPr>
                <w:sz w:val="24"/>
                <w:lang w:val="ru-RU"/>
              </w:rPr>
              <w:t xml:space="preserve">друга? </w:t>
            </w:r>
            <w:r w:rsidRPr="00BE1740">
              <w:rPr>
                <w:sz w:val="24"/>
              </w:rPr>
              <w:t>Удобно ли читать предложение, записанное</w:t>
            </w:r>
            <w:r w:rsidRPr="00BE1740">
              <w:rPr>
                <w:spacing w:val="1"/>
                <w:sz w:val="24"/>
              </w:rPr>
              <w:t xml:space="preserve"> </w:t>
            </w:r>
            <w:r w:rsidRPr="00BE1740">
              <w:rPr>
                <w:sz w:val="24"/>
              </w:rPr>
              <w:t>без</w:t>
            </w:r>
            <w:r w:rsidRPr="00BE1740">
              <w:rPr>
                <w:spacing w:val="-1"/>
                <w:sz w:val="24"/>
              </w:rPr>
              <w:t xml:space="preserve"> </w:t>
            </w:r>
            <w:r w:rsidRPr="00BE1740">
              <w:rPr>
                <w:sz w:val="24"/>
              </w:rPr>
              <w:t>пробелов</w:t>
            </w:r>
            <w:r w:rsidRPr="00BE1740">
              <w:rPr>
                <w:spacing w:val="-1"/>
                <w:sz w:val="24"/>
              </w:rPr>
              <w:t xml:space="preserve"> </w:t>
            </w:r>
            <w:r w:rsidRPr="00BE1740">
              <w:rPr>
                <w:sz w:val="24"/>
              </w:rPr>
              <w:t>между словами?».</w:t>
            </w:r>
          </w:p>
        </w:tc>
        <w:tc>
          <w:tcPr>
            <w:tcW w:w="3826" w:type="dxa"/>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0"/>
        <w:gridCol w:w="3827"/>
      </w:tblGrid>
      <w:tr w:rsidR="00DE11BA" w:rsidRPr="00BE1740" w:rsidTr="00EF0B46">
        <w:trPr>
          <w:trHeight w:val="4265"/>
        </w:trPr>
        <w:tc>
          <w:tcPr>
            <w:tcW w:w="1015" w:type="dxa"/>
            <w:tcBorders>
              <w:left w:val="single" w:sz="6" w:space="0" w:color="000000"/>
              <w:right w:val="single" w:sz="6" w:space="0" w:color="000000"/>
            </w:tcBorders>
          </w:tcPr>
          <w:p w:rsidR="00DE11BA" w:rsidRPr="00BE1740" w:rsidRDefault="00DE11BA" w:rsidP="00EF0B46">
            <w:pPr>
              <w:spacing w:line="275" w:lineRule="exact"/>
              <w:ind w:left="45"/>
              <w:jc w:val="center"/>
              <w:rPr>
                <w:b/>
                <w:i/>
                <w:sz w:val="24"/>
              </w:rPr>
            </w:pPr>
            <w:r w:rsidRPr="00BE1740">
              <w:rPr>
                <w:b/>
                <w:i/>
                <w:sz w:val="24"/>
              </w:rPr>
              <w:lastRenderedPageBreak/>
              <w:t>7</w:t>
            </w:r>
          </w:p>
        </w:tc>
        <w:tc>
          <w:tcPr>
            <w:tcW w:w="1678" w:type="dxa"/>
            <w:tcBorders>
              <w:left w:val="single" w:sz="6" w:space="0" w:color="000000"/>
              <w:right w:val="single" w:sz="6" w:space="0" w:color="000000"/>
            </w:tcBorders>
          </w:tcPr>
          <w:p w:rsidR="00DE11BA" w:rsidRPr="00BE1740" w:rsidRDefault="00DE11BA" w:rsidP="00EF0B46">
            <w:pPr>
              <w:ind w:left="151"/>
              <w:rPr>
                <w:b/>
                <w:sz w:val="24"/>
              </w:rPr>
            </w:pPr>
          </w:p>
        </w:tc>
        <w:tc>
          <w:tcPr>
            <w:tcW w:w="3545" w:type="dxa"/>
            <w:tcBorders>
              <w:left w:val="single" w:sz="6" w:space="0" w:color="000000"/>
            </w:tcBorders>
          </w:tcPr>
          <w:p w:rsidR="00DE11BA" w:rsidRPr="00DE11BA" w:rsidRDefault="00DE11BA" w:rsidP="00EF0B46">
            <w:pPr>
              <w:tabs>
                <w:tab w:val="left" w:pos="2314"/>
                <w:tab w:val="left" w:pos="3180"/>
              </w:tabs>
              <w:ind w:left="151" w:right="100"/>
              <w:jc w:val="both"/>
              <w:rPr>
                <w:sz w:val="24"/>
                <w:lang w:val="ru-RU"/>
              </w:rPr>
            </w:pPr>
            <w:r w:rsidRPr="00DE11BA">
              <w:rPr>
                <w:sz w:val="24"/>
                <w:lang w:val="ru-RU"/>
              </w:rPr>
              <w:t>Знакомство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правилами</w:t>
            </w:r>
            <w:r w:rsidRPr="00DE11BA">
              <w:rPr>
                <w:spacing w:val="-57"/>
                <w:sz w:val="24"/>
                <w:lang w:val="ru-RU"/>
              </w:rPr>
              <w:t xml:space="preserve"> </w:t>
            </w:r>
            <w:r w:rsidRPr="00DE11BA">
              <w:rPr>
                <w:sz w:val="24"/>
                <w:lang w:val="ru-RU"/>
              </w:rPr>
              <w:t>правописания</w:t>
            </w:r>
            <w:r w:rsidRPr="00DE11BA">
              <w:rPr>
                <w:sz w:val="24"/>
                <w:lang w:val="ru-RU"/>
              </w:rPr>
              <w:tab/>
              <w:t>и</w:t>
            </w:r>
            <w:r w:rsidRPr="00DE11BA">
              <w:rPr>
                <w:sz w:val="24"/>
                <w:lang w:val="ru-RU"/>
              </w:rPr>
              <w:tab/>
            </w:r>
            <w:r w:rsidRPr="00DE11BA">
              <w:rPr>
                <w:spacing w:val="-2"/>
                <w:sz w:val="24"/>
                <w:lang w:val="ru-RU"/>
              </w:rPr>
              <w:t>их</w:t>
            </w:r>
          </w:p>
          <w:p w:rsidR="00DE11BA" w:rsidRPr="00DE11BA" w:rsidRDefault="00DE11BA" w:rsidP="00EF0B46">
            <w:pPr>
              <w:tabs>
                <w:tab w:val="left" w:pos="2297"/>
              </w:tabs>
              <w:ind w:left="151" w:right="97"/>
              <w:jc w:val="both"/>
              <w:rPr>
                <w:sz w:val="24"/>
                <w:lang w:val="ru-RU"/>
              </w:rPr>
            </w:pPr>
            <w:r w:rsidRPr="00DE11BA">
              <w:rPr>
                <w:sz w:val="24"/>
                <w:lang w:val="ru-RU"/>
              </w:rPr>
              <w:t>применение:</w:t>
            </w:r>
            <w:r w:rsidRPr="00DE11BA">
              <w:rPr>
                <w:sz w:val="24"/>
                <w:lang w:val="ru-RU"/>
              </w:rPr>
              <w:tab/>
            </w:r>
            <w:r w:rsidRPr="00DE11BA">
              <w:rPr>
                <w:spacing w:val="-1"/>
                <w:sz w:val="24"/>
                <w:lang w:val="ru-RU"/>
              </w:rPr>
              <w:t>раздельное</w:t>
            </w:r>
            <w:r w:rsidRPr="00DE11BA">
              <w:rPr>
                <w:spacing w:val="-58"/>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обозначение</w:t>
            </w:r>
            <w:r w:rsidRPr="00DE11BA">
              <w:rPr>
                <w:spacing w:val="-57"/>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после</w:t>
            </w:r>
            <w:r w:rsidRPr="00DE11BA">
              <w:rPr>
                <w:spacing w:val="1"/>
                <w:sz w:val="24"/>
                <w:lang w:val="ru-RU"/>
              </w:rPr>
              <w:t xml:space="preserve"> </w:t>
            </w:r>
            <w:r w:rsidRPr="00DE11BA">
              <w:rPr>
                <w:sz w:val="24"/>
                <w:lang w:val="ru-RU"/>
              </w:rPr>
              <w:t>шипящих</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сочетаниях</w:t>
            </w:r>
            <w:r w:rsidRPr="00DE11BA">
              <w:rPr>
                <w:spacing w:val="1"/>
                <w:sz w:val="24"/>
                <w:lang w:val="ru-RU"/>
              </w:rPr>
              <w:t xml:space="preserve"> </w:t>
            </w:r>
            <w:r w:rsidRPr="00DE11BA">
              <w:rPr>
                <w:sz w:val="24"/>
                <w:lang w:val="ru-RU"/>
              </w:rPr>
              <w:t>жи,</w:t>
            </w:r>
            <w:r w:rsidRPr="00DE11BA">
              <w:rPr>
                <w:spacing w:val="1"/>
                <w:sz w:val="24"/>
                <w:lang w:val="ru-RU"/>
              </w:rPr>
              <w:t xml:space="preserve"> </w:t>
            </w:r>
            <w:r w:rsidRPr="00DE11BA">
              <w:rPr>
                <w:sz w:val="24"/>
                <w:lang w:val="ru-RU"/>
              </w:rPr>
              <w:t>ши</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положении под ударением), ча,</w:t>
            </w:r>
            <w:r w:rsidRPr="00DE11BA">
              <w:rPr>
                <w:spacing w:val="1"/>
                <w:sz w:val="24"/>
                <w:lang w:val="ru-RU"/>
              </w:rPr>
              <w:t xml:space="preserve"> </w:t>
            </w:r>
            <w:r w:rsidRPr="00DE11BA">
              <w:rPr>
                <w:sz w:val="24"/>
                <w:lang w:val="ru-RU"/>
              </w:rPr>
              <w:t>ща, чу, щу; прописная буква в</w:t>
            </w:r>
            <w:r w:rsidRPr="00DE11BA">
              <w:rPr>
                <w:spacing w:val="1"/>
                <w:sz w:val="24"/>
                <w:lang w:val="ru-RU"/>
              </w:rPr>
              <w:t xml:space="preserve"> </w:t>
            </w:r>
            <w:r w:rsidRPr="00DE11BA">
              <w:rPr>
                <w:sz w:val="24"/>
                <w:lang w:val="ru-RU"/>
              </w:rPr>
              <w:t>начале предложения, в именах</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(имена</w:t>
            </w:r>
            <w:r w:rsidRPr="00DE11BA">
              <w:rPr>
                <w:spacing w:val="1"/>
                <w:sz w:val="24"/>
                <w:lang w:val="ru-RU"/>
              </w:rPr>
              <w:t xml:space="preserve"> </w:t>
            </w:r>
            <w:r w:rsidRPr="00DE11BA">
              <w:rPr>
                <w:sz w:val="24"/>
                <w:lang w:val="ru-RU"/>
              </w:rPr>
              <w:t>людей,</w:t>
            </w:r>
            <w:r w:rsidRPr="00DE11BA">
              <w:rPr>
                <w:spacing w:val="1"/>
                <w:sz w:val="24"/>
                <w:lang w:val="ru-RU"/>
              </w:rPr>
              <w:t xml:space="preserve"> </w:t>
            </w:r>
            <w:r w:rsidRPr="00DE11BA">
              <w:rPr>
                <w:sz w:val="24"/>
                <w:lang w:val="ru-RU"/>
              </w:rPr>
              <w:t>клички</w:t>
            </w:r>
            <w:r w:rsidRPr="00DE11BA">
              <w:rPr>
                <w:spacing w:val="1"/>
                <w:sz w:val="24"/>
                <w:lang w:val="ru-RU"/>
              </w:rPr>
              <w:t xml:space="preserve"> </w:t>
            </w:r>
            <w:r w:rsidRPr="00DE11BA">
              <w:rPr>
                <w:sz w:val="24"/>
                <w:lang w:val="ru-RU"/>
              </w:rPr>
              <w:t>животных);</w:t>
            </w:r>
            <w:r w:rsidRPr="00DE11BA">
              <w:rPr>
                <w:spacing w:val="1"/>
                <w:sz w:val="24"/>
                <w:lang w:val="ru-RU"/>
              </w:rPr>
              <w:t xml:space="preserve"> </w:t>
            </w:r>
            <w:r w:rsidRPr="00DE11BA">
              <w:rPr>
                <w:sz w:val="24"/>
                <w:lang w:val="ru-RU"/>
              </w:rPr>
              <w:t>перенос</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слогам</w:t>
            </w:r>
            <w:r w:rsidRPr="00DE11BA">
              <w:rPr>
                <w:spacing w:val="1"/>
                <w:sz w:val="24"/>
                <w:lang w:val="ru-RU"/>
              </w:rPr>
              <w:t xml:space="preserve"> </w:t>
            </w:r>
            <w:r w:rsidRPr="00DE11BA">
              <w:rPr>
                <w:sz w:val="24"/>
                <w:lang w:val="ru-RU"/>
              </w:rPr>
              <w:t>без</w:t>
            </w:r>
            <w:r w:rsidRPr="00DE11BA">
              <w:rPr>
                <w:spacing w:val="1"/>
                <w:sz w:val="24"/>
                <w:lang w:val="ru-RU"/>
              </w:rPr>
              <w:t xml:space="preserve"> </w:t>
            </w:r>
            <w:r w:rsidRPr="00DE11BA">
              <w:rPr>
                <w:sz w:val="24"/>
                <w:lang w:val="ru-RU"/>
              </w:rPr>
              <w:t>стечения</w:t>
            </w:r>
            <w:r w:rsidRPr="00DE11BA">
              <w:rPr>
                <w:spacing w:val="1"/>
                <w:sz w:val="24"/>
                <w:lang w:val="ru-RU"/>
              </w:rPr>
              <w:t xml:space="preserve"> </w:t>
            </w:r>
            <w:r w:rsidRPr="00DE11BA">
              <w:rPr>
                <w:sz w:val="24"/>
                <w:lang w:val="ru-RU"/>
              </w:rPr>
              <w:t>согласных; знаки препинания в</w:t>
            </w:r>
            <w:r w:rsidRPr="00DE11BA">
              <w:rPr>
                <w:spacing w:val="1"/>
                <w:sz w:val="24"/>
                <w:lang w:val="ru-RU"/>
              </w:rPr>
              <w:t xml:space="preserve"> </w:t>
            </w:r>
            <w:r w:rsidRPr="00DE11BA">
              <w:rPr>
                <w:sz w:val="24"/>
                <w:lang w:val="ru-RU"/>
              </w:rPr>
              <w:t>конце</w:t>
            </w:r>
            <w:r w:rsidRPr="00DE11BA">
              <w:rPr>
                <w:spacing w:val="-2"/>
                <w:sz w:val="24"/>
                <w:lang w:val="ru-RU"/>
              </w:rPr>
              <w:t xml:space="preserve"> </w:t>
            </w:r>
            <w:r w:rsidRPr="00DE11BA">
              <w:rPr>
                <w:sz w:val="24"/>
                <w:lang w:val="ru-RU"/>
              </w:rPr>
              <w:t>предложения.</w:t>
            </w:r>
          </w:p>
        </w:tc>
        <w:tc>
          <w:tcPr>
            <w:tcW w:w="5670" w:type="dxa"/>
          </w:tcPr>
          <w:p w:rsidR="00DE11BA" w:rsidRPr="00DE11BA" w:rsidRDefault="00DE11BA" w:rsidP="00EF0B46">
            <w:pPr>
              <w:ind w:left="151" w:right="102"/>
              <w:jc w:val="both"/>
              <w:rPr>
                <w:b/>
                <w:i/>
                <w:sz w:val="24"/>
                <w:lang w:val="ru-RU"/>
              </w:rPr>
            </w:pPr>
            <w:r w:rsidRPr="00DE11BA">
              <w:rPr>
                <w:sz w:val="24"/>
                <w:lang w:val="ru-RU"/>
              </w:rPr>
              <w:t>Совместный анализ текста на наличие в нём слов с</w:t>
            </w:r>
            <w:r w:rsidRPr="00DE11BA">
              <w:rPr>
                <w:spacing w:val="1"/>
                <w:sz w:val="24"/>
                <w:lang w:val="ru-RU"/>
              </w:rPr>
              <w:t xml:space="preserve"> </w:t>
            </w:r>
            <w:r w:rsidRPr="00DE11BA">
              <w:rPr>
                <w:sz w:val="24"/>
                <w:lang w:val="ru-RU"/>
              </w:rPr>
              <w:t>буквосочетаниями</w:t>
            </w:r>
            <w:r w:rsidRPr="00DE11BA">
              <w:rPr>
                <w:spacing w:val="1"/>
                <w:sz w:val="24"/>
                <w:lang w:val="ru-RU"/>
              </w:rPr>
              <w:t xml:space="preserve"> </w:t>
            </w:r>
            <w:r w:rsidRPr="00DE11BA">
              <w:rPr>
                <w:b/>
                <w:i/>
                <w:sz w:val="24"/>
                <w:lang w:val="ru-RU"/>
              </w:rPr>
              <w:t>жи</w:t>
            </w:r>
            <w:r w:rsidRPr="00DE11BA">
              <w:rPr>
                <w:sz w:val="24"/>
                <w:lang w:val="ru-RU"/>
              </w:rPr>
              <w:t xml:space="preserve">, </w:t>
            </w:r>
            <w:r w:rsidRPr="00DE11BA">
              <w:rPr>
                <w:b/>
                <w:i/>
                <w:sz w:val="24"/>
                <w:lang w:val="ru-RU"/>
              </w:rPr>
              <w:t>ши</w:t>
            </w:r>
            <w:r w:rsidRPr="00DE11BA">
              <w:rPr>
                <w:sz w:val="24"/>
                <w:lang w:val="ru-RU"/>
              </w:rPr>
              <w:t>,</w:t>
            </w:r>
            <w:r w:rsidRPr="00DE11BA">
              <w:rPr>
                <w:spacing w:val="-1"/>
                <w:sz w:val="24"/>
                <w:lang w:val="ru-RU"/>
              </w:rPr>
              <w:t xml:space="preserve"> </w:t>
            </w:r>
            <w:r w:rsidRPr="00DE11BA">
              <w:rPr>
                <w:b/>
                <w:i/>
                <w:sz w:val="24"/>
                <w:lang w:val="ru-RU"/>
              </w:rPr>
              <w:t>ча</w:t>
            </w:r>
            <w:r w:rsidRPr="00DE11BA">
              <w:rPr>
                <w:sz w:val="24"/>
                <w:lang w:val="ru-RU"/>
              </w:rPr>
              <w:t xml:space="preserve">, </w:t>
            </w:r>
            <w:r w:rsidRPr="00DE11BA">
              <w:rPr>
                <w:b/>
                <w:i/>
                <w:sz w:val="24"/>
                <w:lang w:val="ru-RU"/>
              </w:rPr>
              <w:t>ща</w:t>
            </w:r>
            <w:r w:rsidRPr="00DE11BA">
              <w:rPr>
                <w:sz w:val="24"/>
                <w:lang w:val="ru-RU"/>
              </w:rPr>
              <w:t>,</w:t>
            </w:r>
            <w:r w:rsidRPr="00DE11BA">
              <w:rPr>
                <w:spacing w:val="-1"/>
                <w:sz w:val="24"/>
                <w:lang w:val="ru-RU"/>
              </w:rPr>
              <w:t xml:space="preserve"> </w:t>
            </w:r>
            <w:r w:rsidRPr="00DE11BA">
              <w:rPr>
                <w:b/>
                <w:i/>
                <w:sz w:val="24"/>
                <w:lang w:val="ru-RU"/>
              </w:rPr>
              <w:t>чу</w:t>
            </w:r>
            <w:r w:rsidRPr="00DE11BA">
              <w:rPr>
                <w:sz w:val="24"/>
                <w:lang w:val="ru-RU"/>
              </w:rPr>
              <w:t xml:space="preserve">, </w:t>
            </w:r>
            <w:r w:rsidRPr="00DE11BA">
              <w:rPr>
                <w:b/>
                <w:i/>
                <w:sz w:val="24"/>
                <w:lang w:val="ru-RU"/>
              </w:rPr>
              <w:t>щу.</w:t>
            </w:r>
          </w:p>
          <w:p w:rsidR="00DE11BA" w:rsidRPr="00DE11BA" w:rsidRDefault="00DE11BA" w:rsidP="00EF0B46">
            <w:pPr>
              <w:ind w:left="151" w:right="101"/>
              <w:jc w:val="both"/>
              <w:rPr>
                <w:b/>
                <w:i/>
                <w:sz w:val="24"/>
                <w:lang w:val="ru-RU"/>
              </w:rPr>
            </w:pPr>
            <w:r w:rsidRPr="00DE11BA">
              <w:rPr>
                <w:sz w:val="24"/>
                <w:lang w:val="ru-RU"/>
              </w:rPr>
              <w:t>Упражнение:</w:t>
            </w:r>
            <w:r w:rsidRPr="00DE11BA">
              <w:rPr>
                <w:spacing w:val="1"/>
                <w:sz w:val="24"/>
                <w:lang w:val="ru-RU"/>
              </w:rPr>
              <w:t xml:space="preserve"> </w:t>
            </w:r>
            <w:r w:rsidRPr="00DE11BA">
              <w:rPr>
                <w:sz w:val="24"/>
                <w:lang w:val="ru-RU"/>
              </w:rPr>
              <w:t>выписывание</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буквосочетаниями</w:t>
            </w:r>
            <w:r w:rsidRPr="00DE11BA">
              <w:rPr>
                <w:spacing w:val="1"/>
                <w:sz w:val="24"/>
                <w:lang w:val="ru-RU"/>
              </w:rPr>
              <w:t xml:space="preserve"> </w:t>
            </w:r>
            <w:r w:rsidRPr="00DE11BA">
              <w:rPr>
                <w:b/>
                <w:i/>
                <w:sz w:val="24"/>
                <w:lang w:val="ru-RU"/>
              </w:rPr>
              <w:t>ча</w:t>
            </w:r>
            <w:r w:rsidRPr="00DE11BA">
              <w:rPr>
                <w:sz w:val="24"/>
                <w:lang w:val="ru-RU"/>
              </w:rPr>
              <w:t>,</w:t>
            </w:r>
            <w:r w:rsidRPr="00DE11BA">
              <w:rPr>
                <w:spacing w:val="-2"/>
                <w:sz w:val="24"/>
                <w:lang w:val="ru-RU"/>
              </w:rPr>
              <w:t xml:space="preserve"> </w:t>
            </w:r>
            <w:r w:rsidRPr="00DE11BA">
              <w:rPr>
                <w:b/>
                <w:i/>
                <w:sz w:val="24"/>
                <w:lang w:val="ru-RU"/>
              </w:rPr>
              <w:t>ща</w:t>
            </w:r>
            <w:r w:rsidRPr="00DE11BA">
              <w:rPr>
                <w:sz w:val="24"/>
                <w:lang w:val="ru-RU"/>
              </w:rPr>
              <w:t>,</w:t>
            </w:r>
            <w:r w:rsidRPr="00DE11BA">
              <w:rPr>
                <w:spacing w:val="-1"/>
                <w:sz w:val="24"/>
                <w:lang w:val="ru-RU"/>
              </w:rPr>
              <w:t xml:space="preserve"> </w:t>
            </w:r>
            <w:r w:rsidRPr="00DE11BA">
              <w:rPr>
                <w:b/>
                <w:i/>
                <w:sz w:val="24"/>
                <w:lang w:val="ru-RU"/>
              </w:rPr>
              <w:t>чу</w:t>
            </w:r>
            <w:r w:rsidRPr="00DE11BA">
              <w:rPr>
                <w:sz w:val="24"/>
                <w:lang w:val="ru-RU"/>
              </w:rPr>
              <w:t xml:space="preserve">, </w:t>
            </w:r>
            <w:r w:rsidRPr="00DE11BA">
              <w:rPr>
                <w:b/>
                <w:i/>
                <w:sz w:val="24"/>
                <w:lang w:val="ru-RU"/>
              </w:rPr>
              <w:t>щу</w:t>
            </w:r>
            <w:r w:rsidRPr="00DE11BA">
              <w:rPr>
                <w:sz w:val="24"/>
                <w:lang w:val="ru-RU"/>
              </w:rPr>
              <w:t>,</w:t>
            </w:r>
            <w:r w:rsidRPr="00DE11BA">
              <w:rPr>
                <w:spacing w:val="-1"/>
                <w:sz w:val="24"/>
                <w:lang w:val="ru-RU"/>
              </w:rPr>
              <w:t xml:space="preserve"> </w:t>
            </w:r>
            <w:r w:rsidRPr="00DE11BA">
              <w:rPr>
                <w:b/>
                <w:i/>
                <w:sz w:val="24"/>
                <w:lang w:val="ru-RU"/>
              </w:rPr>
              <w:t>жи</w:t>
            </w:r>
            <w:r w:rsidRPr="00DE11BA">
              <w:rPr>
                <w:sz w:val="24"/>
                <w:lang w:val="ru-RU"/>
              </w:rPr>
              <w:t xml:space="preserve">, </w:t>
            </w:r>
            <w:r w:rsidRPr="00DE11BA">
              <w:rPr>
                <w:b/>
                <w:i/>
                <w:sz w:val="24"/>
                <w:lang w:val="ru-RU"/>
              </w:rPr>
              <w:t>ши.</w:t>
            </w:r>
          </w:p>
          <w:p w:rsidR="00DE11BA" w:rsidRPr="00DE11BA" w:rsidRDefault="00DE11BA" w:rsidP="00EF0B46">
            <w:pPr>
              <w:ind w:left="151" w:right="98"/>
              <w:jc w:val="both"/>
              <w:rPr>
                <w:sz w:val="24"/>
                <w:lang w:val="ru-RU"/>
              </w:rPr>
            </w:pPr>
            <w:r w:rsidRPr="00DE11BA">
              <w:rPr>
                <w:sz w:val="24"/>
                <w:lang w:val="ru-RU"/>
              </w:rPr>
              <w:t>Упражнение: запись предложения, составленного из</w:t>
            </w:r>
            <w:r w:rsidRPr="00DE11BA">
              <w:rPr>
                <w:spacing w:val="-57"/>
                <w:sz w:val="24"/>
                <w:lang w:val="ru-RU"/>
              </w:rPr>
              <w:t xml:space="preserve"> </w:t>
            </w:r>
            <w:r w:rsidRPr="00DE11BA">
              <w:rPr>
                <w:sz w:val="24"/>
                <w:lang w:val="ru-RU"/>
              </w:rPr>
              <w:t>набора слов, с правильным оформлением начала и</w:t>
            </w:r>
            <w:r w:rsidRPr="00DE11BA">
              <w:rPr>
                <w:spacing w:val="1"/>
                <w:sz w:val="24"/>
                <w:lang w:val="ru-RU"/>
              </w:rPr>
              <w:t xml:space="preserve"> </w:t>
            </w:r>
            <w:r w:rsidRPr="00DE11BA">
              <w:rPr>
                <w:sz w:val="24"/>
                <w:lang w:val="ru-RU"/>
              </w:rPr>
              <w:t>конца</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соблюдением</w:t>
            </w:r>
            <w:r w:rsidRPr="00DE11BA">
              <w:rPr>
                <w:spacing w:val="61"/>
                <w:sz w:val="24"/>
                <w:lang w:val="ru-RU"/>
              </w:rPr>
              <w:t xml:space="preserve"> </w:t>
            </w:r>
            <w:r w:rsidRPr="00DE11BA">
              <w:rPr>
                <w:sz w:val="24"/>
                <w:lang w:val="ru-RU"/>
              </w:rPr>
              <w:t>пробелов</w:t>
            </w:r>
            <w:r w:rsidRPr="00DE11BA">
              <w:rPr>
                <w:spacing w:val="1"/>
                <w:sz w:val="24"/>
                <w:lang w:val="ru-RU"/>
              </w:rPr>
              <w:t xml:space="preserve"> </w:t>
            </w:r>
            <w:r w:rsidRPr="00DE11BA">
              <w:rPr>
                <w:sz w:val="24"/>
                <w:lang w:val="ru-RU"/>
              </w:rPr>
              <w:t>между</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Комментированная</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предложений с обязательным объяснением случаев</w:t>
            </w:r>
            <w:r w:rsidRPr="00DE11BA">
              <w:rPr>
                <w:spacing w:val="1"/>
                <w:sz w:val="24"/>
                <w:lang w:val="ru-RU"/>
              </w:rPr>
              <w:t xml:space="preserve"> </w:t>
            </w:r>
            <w:r w:rsidRPr="00DE11BA">
              <w:rPr>
                <w:sz w:val="24"/>
                <w:lang w:val="ru-RU"/>
              </w:rPr>
              <w:t>употребления</w:t>
            </w:r>
            <w:r w:rsidRPr="00DE11BA">
              <w:rPr>
                <w:spacing w:val="-4"/>
                <w:sz w:val="24"/>
                <w:lang w:val="ru-RU"/>
              </w:rPr>
              <w:t xml:space="preserve"> </w:t>
            </w:r>
            <w:r w:rsidRPr="00DE11BA">
              <w:rPr>
                <w:sz w:val="24"/>
                <w:lang w:val="ru-RU"/>
              </w:rPr>
              <w:t>заглавной буквы.</w:t>
            </w:r>
          </w:p>
          <w:p w:rsidR="00DE11BA" w:rsidRPr="00DE11BA" w:rsidRDefault="00DE11BA" w:rsidP="00EF0B46">
            <w:pPr>
              <w:ind w:left="151" w:right="104"/>
              <w:jc w:val="both"/>
              <w:rPr>
                <w:sz w:val="24"/>
                <w:lang w:val="ru-RU"/>
              </w:rPr>
            </w:pPr>
            <w:r w:rsidRPr="00DE11BA">
              <w:rPr>
                <w:sz w:val="24"/>
                <w:lang w:val="ru-RU"/>
              </w:rPr>
              <w:t>Игра</w:t>
            </w:r>
            <w:r w:rsidRPr="00DE11BA">
              <w:rPr>
                <w:spacing w:val="1"/>
                <w:sz w:val="24"/>
                <w:lang w:val="ru-RU"/>
              </w:rPr>
              <w:t xml:space="preserve"> </w:t>
            </w:r>
            <w:r w:rsidRPr="00DE11BA">
              <w:rPr>
                <w:sz w:val="24"/>
                <w:lang w:val="ru-RU"/>
              </w:rPr>
              <w:t>«Кто</w:t>
            </w:r>
            <w:r w:rsidRPr="00DE11BA">
              <w:rPr>
                <w:spacing w:val="1"/>
                <w:sz w:val="24"/>
                <w:lang w:val="ru-RU"/>
              </w:rPr>
              <w:t xml:space="preserve"> </w:t>
            </w:r>
            <w:r w:rsidRPr="00DE11BA">
              <w:rPr>
                <w:sz w:val="24"/>
                <w:lang w:val="ru-RU"/>
              </w:rPr>
              <w:t>больше»:</w:t>
            </w:r>
            <w:r w:rsidRPr="00DE11BA">
              <w:rPr>
                <w:spacing w:val="1"/>
                <w:sz w:val="24"/>
                <w:lang w:val="ru-RU"/>
              </w:rPr>
              <w:t xml:space="preserve"> </w:t>
            </w:r>
            <w:r w:rsidRPr="00DE11BA">
              <w:rPr>
                <w:sz w:val="24"/>
                <w:lang w:val="ru-RU"/>
              </w:rPr>
              <w:t>подбор</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заданную букву.</w:t>
            </w:r>
          </w:p>
          <w:p w:rsidR="00DE11BA" w:rsidRPr="00DE11BA" w:rsidRDefault="00DE11BA" w:rsidP="00EF0B46">
            <w:pPr>
              <w:spacing w:line="276" w:lineRule="auto"/>
              <w:ind w:left="151" w:right="101" w:firstLine="60"/>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списывание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под</w:t>
            </w:r>
            <w:r w:rsidRPr="00DE11BA">
              <w:rPr>
                <w:spacing w:val="1"/>
                <w:sz w:val="24"/>
                <w:lang w:val="ru-RU"/>
              </w:rPr>
              <w:t xml:space="preserve"> </w:t>
            </w:r>
            <w:r w:rsidRPr="00DE11BA">
              <w:rPr>
                <w:sz w:val="24"/>
                <w:lang w:val="ru-RU"/>
              </w:rPr>
              <w:t>диктовку с</w:t>
            </w:r>
          </w:p>
          <w:p w:rsidR="00DE11BA" w:rsidRPr="00BE1740" w:rsidRDefault="00DE11BA" w:rsidP="00EF0B46">
            <w:pPr>
              <w:spacing w:before="1"/>
              <w:ind w:left="211"/>
              <w:jc w:val="both"/>
              <w:rPr>
                <w:sz w:val="24"/>
              </w:rPr>
            </w:pPr>
            <w:r w:rsidRPr="00BE1740">
              <w:rPr>
                <w:sz w:val="24"/>
              </w:rPr>
              <w:t>применением</w:t>
            </w:r>
            <w:r w:rsidRPr="00BE1740">
              <w:rPr>
                <w:spacing w:val="-5"/>
                <w:sz w:val="24"/>
              </w:rPr>
              <w:t xml:space="preserve"> </w:t>
            </w:r>
            <w:r w:rsidRPr="00BE1740">
              <w:rPr>
                <w:sz w:val="24"/>
              </w:rPr>
              <w:t>изученных</w:t>
            </w:r>
            <w:r w:rsidRPr="00BE1740">
              <w:rPr>
                <w:spacing w:val="-4"/>
                <w:sz w:val="24"/>
              </w:rPr>
              <w:t xml:space="preserve"> </w:t>
            </w:r>
            <w:r w:rsidRPr="00BE1740">
              <w:rPr>
                <w:sz w:val="24"/>
              </w:rPr>
              <w:t>правил.</w:t>
            </w:r>
          </w:p>
        </w:tc>
        <w:tc>
          <w:tcPr>
            <w:tcW w:w="3827" w:type="dxa"/>
          </w:tcPr>
          <w:p w:rsidR="00DE11BA" w:rsidRPr="00BE1740" w:rsidRDefault="00DE11BA" w:rsidP="00EF0B46">
            <w:pPr>
              <w:rPr>
                <w:sz w:val="24"/>
              </w:rPr>
            </w:pPr>
          </w:p>
        </w:tc>
      </w:tr>
      <w:tr w:rsidR="00DE11BA" w:rsidRPr="00BE1740" w:rsidTr="00EF0B46">
        <w:trPr>
          <w:trHeight w:val="414"/>
        </w:trPr>
        <w:tc>
          <w:tcPr>
            <w:tcW w:w="11908" w:type="dxa"/>
            <w:gridSpan w:val="4"/>
            <w:tcBorders>
              <w:left w:val="single" w:sz="6" w:space="0" w:color="000000"/>
              <w:bottom w:val="single" w:sz="6" w:space="0" w:color="000000"/>
              <w:right w:val="single" w:sz="6" w:space="0" w:color="000000"/>
            </w:tcBorders>
          </w:tcPr>
          <w:p w:rsidR="00DE11BA" w:rsidRPr="00BE1740" w:rsidRDefault="00DE11BA" w:rsidP="00EF0B46">
            <w:pPr>
              <w:spacing w:line="275" w:lineRule="exact"/>
              <w:ind w:left="148"/>
              <w:rPr>
                <w:b/>
                <w:sz w:val="24"/>
              </w:rPr>
            </w:pPr>
            <w:r w:rsidRPr="00BE1740">
              <w:rPr>
                <w:b/>
                <w:sz w:val="24"/>
              </w:rPr>
              <w:t>Систематический</w:t>
            </w:r>
            <w:r w:rsidRPr="00BE1740">
              <w:rPr>
                <w:b/>
                <w:spacing w:val="-4"/>
                <w:sz w:val="24"/>
              </w:rPr>
              <w:t xml:space="preserve"> </w:t>
            </w:r>
            <w:r w:rsidRPr="00BE1740">
              <w:rPr>
                <w:b/>
                <w:sz w:val="24"/>
              </w:rPr>
              <w:t>курс</w:t>
            </w:r>
            <w:r w:rsidRPr="00BE1740">
              <w:rPr>
                <w:b/>
                <w:spacing w:val="-3"/>
                <w:sz w:val="24"/>
              </w:rPr>
              <w:t xml:space="preserve"> </w:t>
            </w:r>
          </w:p>
        </w:tc>
        <w:tc>
          <w:tcPr>
            <w:tcW w:w="3827" w:type="dxa"/>
            <w:tcBorders>
              <w:left w:val="single" w:sz="6" w:space="0" w:color="000000"/>
              <w:bottom w:val="single" w:sz="6" w:space="0" w:color="000000"/>
            </w:tcBorders>
          </w:tcPr>
          <w:p w:rsidR="00DE11BA" w:rsidRPr="00BE1740" w:rsidRDefault="00DE11BA" w:rsidP="00EF0B46">
            <w:pPr>
              <w:rPr>
                <w:sz w:val="24"/>
              </w:rPr>
            </w:pPr>
          </w:p>
        </w:tc>
      </w:tr>
      <w:tr w:rsidR="00DE11BA" w:rsidRPr="00BE1740" w:rsidTr="00EF0B46">
        <w:trPr>
          <w:trHeight w:val="2759"/>
        </w:trPr>
        <w:tc>
          <w:tcPr>
            <w:tcW w:w="1015" w:type="dxa"/>
            <w:tcBorders>
              <w:left w:val="single" w:sz="6" w:space="0" w:color="000000"/>
            </w:tcBorders>
          </w:tcPr>
          <w:p w:rsidR="00DE11BA" w:rsidRPr="00BE1740" w:rsidRDefault="00DE11BA" w:rsidP="00EF0B46">
            <w:pPr>
              <w:spacing w:line="275" w:lineRule="exact"/>
              <w:ind w:left="43"/>
              <w:jc w:val="center"/>
              <w:rPr>
                <w:b/>
                <w:i/>
                <w:sz w:val="24"/>
              </w:rPr>
            </w:pPr>
            <w:r w:rsidRPr="00BE1740">
              <w:rPr>
                <w:b/>
                <w:i/>
                <w:sz w:val="24"/>
              </w:rPr>
              <w:t>1</w:t>
            </w:r>
          </w:p>
        </w:tc>
        <w:tc>
          <w:tcPr>
            <w:tcW w:w="1678" w:type="dxa"/>
          </w:tcPr>
          <w:p w:rsidR="00DE11BA" w:rsidRPr="00DE11BA" w:rsidRDefault="00DE11BA" w:rsidP="00EF0B46">
            <w:pPr>
              <w:tabs>
                <w:tab w:val="left" w:pos="1446"/>
              </w:tabs>
              <w:ind w:left="151" w:right="99"/>
              <w:rPr>
                <w:b/>
                <w:sz w:val="24"/>
                <w:lang w:val="ru-RU"/>
              </w:rPr>
            </w:pPr>
            <w:r w:rsidRPr="00DE11BA">
              <w:rPr>
                <w:b/>
                <w:sz w:val="24"/>
                <w:lang w:val="ru-RU"/>
              </w:rPr>
              <w:t>Общие</w:t>
            </w:r>
            <w:r w:rsidRPr="00DE11BA">
              <w:rPr>
                <w:b/>
                <w:spacing w:val="1"/>
                <w:sz w:val="24"/>
                <w:lang w:val="ru-RU"/>
              </w:rPr>
              <w:t xml:space="preserve"> </w:t>
            </w:r>
            <w:r w:rsidRPr="00DE11BA">
              <w:rPr>
                <w:b/>
                <w:sz w:val="24"/>
                <w:lang w:val="ru-RU"/>
              </w:rPr>
              <w:t>сведения</w:t>
            </w:r>
            <w:r w:rsidRPr="00DE11BA">
              <w:rPr>
                <w:b/>
                <w:sz w:val="24"/>
                <w:lang w:val="ru-RU"/>
              </w:rPr>
              <w:tab/>
            </w:r>
            <w:r w:rsidRPr="00DE11BA">
              <w:rPr>
                <w:b/>
                <w:spacing w:val="-4"/>
                <w:sz w:val="24"/>
                <w:lang w:val="ru-RU"/>
              </w:rPr>
              <w:t>о</w:t>
            </w:r>
            <w:r w:rsidRPr="00DE11BA">
              <w:rPr>
                <w:b/>
                <w:spacing w:val="-57"/>
                <w:sz w:val="24"/>
                <w:lang w:val="ru-RU"/>
              </w:rPr>
              <w:t xml:space="preserve"> </w:t>
            </w:r>
            <w:r w:rsidRPr="00DE11BA">
              <w:rPr>
                <w:b/>
                <w:sz w:val="24"/>
                <w:lang w:val="ru-RU"/>
              </w:rPr>
              <w:t>языке</w:t>
            </w:r>
          </w:p>
          <w:p w:rsidR="00DE11BA" w:rsidRPr="00DE11BA" w:rsidRDefault="00DE11BA" w:rsidP="00EF0B46">
            <w:pPr>
              <w:ind w:left="151" w:right="100"/>
              <w:jc w:val="both"/>
              <w:rPr>
                <w:b/>
                <w:sz w:val="24"/>
                <w:lang w:val="ru-RU"/>
              </w:rPr>
            </w:pPr>
            <w:r w:rsidRPr="00DE11BA">
              <w:rPr>
                <w:b/>
                <w:sz w:val="24"/>
                <w:lang w:val="ru-RU"/>
              </w:rPr>
              <w:t>(1</w:t>
            </w:r>
            <w:r w:rsidRPr="00DE11BA">
              <w:rPr>
                <w:b/>
                <w:spacing w:val="1"/>
                <w:sz w:val="24"/>
                <w:lang w:val="ru-RU"/>
              </w:rPr>
              <w:t xml:space="preserve"> </w:t>
            </w:r>
            <w:r w:rsidRPr="00DE11BA">
              <w:rPr>
                <w:b/>
                <w:sz w:val="24"/>
                <w:lang w:val="ru-RU"/>
              </w:rPr>
              <w:t>ч,</w:t>
            </w:r>
            <w:r w:rsidRPr="00DE11BA">
              <w:rPr>
                <w:b/>
                <w:spacing w:val="1"/>
                <w:sz w:val="24"/>
                <w:lang w:val="ru-RU"/>
              </w:rPr>
              <w:t xml:space="preserve"> </w:t>
            </w:r>
            <w:r w:rsidRPr="00DE11BA">
              <w:rPr>
                <w:b/>
                <w:sz w:val="24"/>
                <w:lang w:val="ru-RU"/>
              </w:rPr>
              <w:t>далее</w:t>
            </w:r>
            <w:r w:rsidRPr="00DE11BA">
              <w:rPr>
                <w:b/>
                <w:spacing w:val="1"/>
                <w:sz w:val="24"/>
                <w:lang w:val="ru-RU"/>
              </w:rPr>
              <w:t xml:space="preserve"> </w:t>
            </w:r>
            <w:r w:rsidRPr="00DE11BA">
              <w:rPr>
                <w:b/>
                <w:sz w:val="24"/>
                <w:lang w:val="ru-RU"/>
              </w:rPr>
              <w:t>продолжаетс</w:t>
            </w:r>
            <w:r w:rsidRPr="00DE11BA">
              <w:rPr>
                <w:b/>
                <w:spacing w:val="-58"/>
                <w:sz w:val="24"/>
                <w:lang w:val="ru-RU"/>
              </w:rPr>
              <w:t xml:space="preserve"> </w:t>
            </w:r>
            <w:r w:rsidRPr="00DE11BA">
              <w:rPr>
                <w:b/>
                <w:sz w:val="24"/>
                <w:lang w:val="ru-RU"/>
              </w:rPr>
              <w:t>я</w:t>
            </w:r>
            <w:r w:rsidRPr="00DE11BA">
              <w:rPr>
                <w:b/>
                <w:spacing w:val="49"/>
                <w:sz w:val="24"/>
                <w:lang w:val="ru-RU"/>
              </w:rPr>
              <w:t xml:space="preserve"> </w:t>
            </w:r>
            <w:r w:rsidRPr="00DE11BA">
              <w:rPr>
                <w:b/>
                <w:sz w:val="24"/>
                <w:lang w:val="ru-RU"/>
              </w:rPr>
              <w:t>изучение</w:t>
            </w:r>
          </w:p>
          <w:p w:rsidR="00DE11BA" w:rsidRPr="00BE1740" w:rsidRDefault="00DE11BA" w:rsidP="00EF0B46">
            <w:pPr>
              <w:tabs>
                <w:tab w:val="left" w:pos="1104"/>
              </w:tabs>
              <w:ind w:left="151" w:right="101"/>
              <w:rPr>
                <w:b/>
                <w:sz w:val="24"/>
              </w:rPr>
            </w:pPr>
            <w:r w:rsidRPr="00BE1740">
              <w:rPr>
                <w:b/>
                <w:sz w:val="24"/>
              </w:rPr>
              <w:t>во</w:t>
            </w:r>
            <w:r w:rsidRPr="00BE1740">
              <w:rPr>
                <w:b/>
                <w:sz w:val="24"/>
              </w:rPr>
              <w:tab/>
            </w:r>
            <w:r w:rsidRPr="00BE1740">
              <w:rPr>
                <w:b/>
                <w:spacing w:val="-2"/>
                <w:sz w:val="24"/>
              </w:rPr>
              <w:t>всех</w:t>
            </w:r>
            <w:r w:rsidRPr="00BE1740">
              <w:rPr>
                <w:b/>
                <w:spacing w:val="-57"/>
                <w:sz w:val="24"/>
              </w:rPr>
              <w:t xml:space="preserve"> </w:t>
            </w:r>
            <w:r w:rsidRPr="00BE1740">
              <w:rPr>
                <w:b/>
                <w:sz w:val="24"/>
              </w:rPr>
              <w:t>разделах</w:t>
            </w:r>
            <w:r w:rsidRPr="00BE1740">
              <w:rPr>
                <w:b/>
                <w:spacing w:val="1"/>
                <w:sz w:val="24"/>
              </w:rPr>
              <w:t xml:space="preserve"> </w:t>
            </w:r>
            <w:r w:rsidRPr="00BE1740">
              <w:rPr>
                <w:b/>
                <w:sz w:val="24"/>
              </w:rPr>
              <w:t>курса)</w:t>
            </w:r>
          </w:p>
        </w:tc>
        <w:tc>
          <w:tcPr>
            <w:tcW w:w="3545" w:type="dxa"/>
            <w:tcBorders>
              <w:bottom w:val="single" w:sz="6" w:space="0" w:color="000000"/>
            </w:tcBorders>
          </w:tcPr>
          <w:p w:rsidR="00DE11BA" w:rsidRPr="00DE11BA" w:rsidRDefault="00DE11BA" w:rsidP="00EF0B46">
            <w:pPr>
              <w:ind w:left="151" w:right="100"/>
              <w:rPr>
                <w:sz w:val="24"/>
                <w:lang w:val="ru-RU"/>
              </w:rPr>
            </w:pPr>
            <w:r w:rsidRPr="00DE11BA">
              <w:rPr>
                <w:sz w:val="24"/>
                <w:lang w:val="ru-RU"/>
              </w:rPr>
              <w:t>Язык</w:t>
            </w:r>
            <w:r w:rsidRPr="00DE11BA">
              <w:rPr>
                <w:spacing w:val="1"/>
                <w:sz w:val="24"/>
                <w:lang w:val="ru-RU"/>
              </w:rPr>
              <w:t xml:space="preserve"> </w:t>
            </w:r>
            <w:r w:rsidRPr="00DE11BA">
              <w:rPr>
                <w:sz w:val="24"/>
                <w:lang w:val="ru-RU"/>
              </w:rPr>
              <w:t>как</w:t>
            </w:r>
            <w:r w:rsidRPr="00DE11BA">
              <w:rPr>
                <w:spacing w:val="4"/>
                <w:sz w:val="24"/>
                <w:lang w:val="ru-RU"/>
              </w:rPr>
              <w:t xml:space="preserve"> </w:t>
            </w:r>
            <w:r w:rsidRPr="00DE11BA">
              <w:rPr>
                <w:sz w:val="24"/>
                <w:lang w:val="ru-RU"/>
              </w:rPr>
              <w:t>основное</w:t>
            </w:r>
            <w:r w:rsidRPr="00DE11BA">
              <w:rPr>
                <w:spacing w:val="60"/>
                <w:sz w:val="24"/>
                <w:lang w:val="ru-RU"/>
              </w:rPr>
              <w:t xml:space="preserve"> </w:t>
            </w:r>
            <w:r w:rsidRPr="00DE11BA">
              <w:rPr>
                <w:sz w:val="24"/>
                <w:lang w:val="ru-RU"/>
              </w:rPr>
              <w:t>средство</w:t>
            </w:r>
            <w:r w:rsidRPr="00DE11BA">
              <w:rPr>
                <w:spacing w:val="-57"/>
                <w:sz w:val="24"/>
                <w:lang w:val="ru-RU"/>
              </w:rPr>
              <w:t xml:space="preserve"> </w:t>
            </w:r>
            <w:r w:rsidRPr="00DE11BA">
              <w:rPr>
                <w:sz w:val="24"/>
                <w:lang w:val="ru-RU"/>
              </w:rPr>
              <w:t>человеческого</w:t>
            </w:r>
            <w:r w:rsidRPr="00DE11BA">
              <w:rPr>
                <w:spacing w:val="-1"/>
                <w:sz w:val="24"/>
                <w:lang w:val="ru-RU"/>
              </w:rPr>
              <w:t xml:space="preserve"> </w:t>
            </w:r>
            <w:r w:rsidRPr="00DE11BA">
              <w:rPr>
                <w:sz w:val="24"/>
                <w:lang w:val="ru-RU"/>
              </w:rPr>
              <w:t>общения.</w:t>
            </w:r>
          </w:p>
          <w:p w:rsidR="00DE11BA" w:rsidRPr="00DE11BA" w:rsidRDefault="00DE11BA" w:rsidP="00EF0B46">
            <w:pPr>
              <w:ind w:left="151" w:right="100"/>
              <w:rPr>
                <w:sz w:val="24"/>
                <w:lang w:val="ru-RU"/>
              </w:rPr>
            </w:pPr>
            <w:r w:rsidRPr="00DE11BA">
              <w:rPr>
                <w:sz w:val="24"/>
                <w:lang w:val="ru-RU"/>
              </w:rPr>
              <w:t>Осознание</w:t>
            </w:r>
            <w:r w:rsidRPr="00DE11BA">
              <w:rPr>
                <w:spacing w:val="48"/>
                <w:sz w:val="24"/>
                <w:lang w:val="ru-RU"/>
              </w:rPr>
              <w:t xml:space="preserve"> </w:t>
            </w:r>
            <w:r w:rsidRPr="00DE11BA">
              <w:rPr>
                <w:sz w:val="24"/>
                <w:lang w:val="ru-RU"/>
              </w:rPr>
              <w:t>целей</w:t>
            </w:r>
            <w:r w:rsidRPr="00DE11BA">
              <w:rPr>
                <w:spacing w:val="50"/>
                <w:sz w:val="24"/>
                <w:lang w:val="ru-RU"/>
              </w:rPr>
              <w:t xml:space="preserve"> </w:t>
            </w:r>
            <w:r w:rsidRPr="00DE11BA">
              <w:rPr>
                <w:sz w:val="24"/>
                <w:lang w:val="ru-RU"/>
              </w:rPr>
              <w:t>и</w:t>
            </w:r>
            <w:r w:rsidRPr="00DE11BA">
              <w:rPr>
                <w:spacing w:val="50"/>
                <w:sz w:val="24"/>
                <w:lang w:val="ru-RU"/>
              </w:rPr>
              <w:t xml:space="preserve"> </w:t>
            </w:r>
            <w:r w:rsidRPr="00DE11BA">
              <w:rPr>
                <w:sz w:val="24"/>
                <w:lang w:val="ru-RU"/>
              </w:rPr>
              <w:t>ситуаций</w:t>
            </w:r>
            <w:r w:rsidRPr="00DE11BA">
              <w:rPr>
                <w:spacing w:val="-57"/>
                <w:sz w:val="24"/>
                <w:lang w:val="ru-RU"/>
              </w:rPr>
              <w:t xml:space="preserve"> </w:t>
            </w:r>
            <w:r w:rsidRPr="00DE11BA">
              <w:rPr>
                <w:sz w:val="24"/>
                <w:lang w:val="ru-RU"/>
              </w:rPr>
              <w:t>общения.</w:t>
            </w:r>
          </w:p>
        </w:tc>
        <w:tc>
          <w:tcPr>
            <w:tcW w:w="5670" w:type="dxa"/>
            <w:tcBorders>
              <w:top w:val="single" w:sz="6" w:space="0" w:color="000000"/>
              <w:bottom w:val="single" w:sz="6" w:space="0" w:color="000000"/>
            </w:tcBorders>
          </w:tcPr>
          <w:p w:rsidR="00DE11BA" w:rsidRPr="00DE11BA" w:rsidRDefault="00DE11BA" w:rsidP="00EF0B46">
            <w:pPr>
              <w:ind w:left="151" w:right="97"/>
              <w:jc w:val="both"/>
              <w:rPr>
                <w:sz w:val="24"/>
                <w:lang w:val="ru-RU"/>
              </w:rPr>
            </w:pPr>
            <w:r w:rsidRPr="00DE11BA">
              <w:rPr>
                <w:sz w:val="24"/>
                <w:lang w:val="ru-RU"/>
              </w:rPr>
              <w:t>Рассказ учителя на тему «Язык - средство общения</w:t>
            </w:r>
            <w:r w:rsidRPr="00DE11BA">
              <w:rPr>
                <w:spacing w:val="1"/>
                <w:sz w:val="24"/>
                <w:lang w:val="ru-RU"/>
              </w:rPr>
              <w:t xml:space="preserve"> </w:t>
            </w:r>
            <w:r w:rsidRPr="00DE11BA">
              <w:rPr>
                <w:sz w:val="24"/>
                <w:lang w:val="ru-RU"/>
              </w:rPr>
              <w:t>людей». Учебный диалог «Можно ли общаться без</w:t>
            </w:r>
            <w:r w:rsidRPr="00DE11BA">
              <w:rPr>
                <w:spacing w:val="1"/>
                <w:sz w:val="24"/>
                <w:lang w:val="ru-RU"/>
              </w:rPr>
              <w:t xml:space="preserve"> </w:t>
            </w:r>
            <w:r w:rsidRPr="00DE11BA">
              <w:rPr>
                <w:sz w:val="24"/>
                <w:lang w:val="ru-RU"/>
              </w:rPr>
              <w:t>помощи</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Коллективное</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вывода</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языке</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основном</w:t>
            </w:r>
            <w:r w:rsidRPr="00DE11BA">
              <w:rPr>
                <w:spacing w:val="1"/>
                <w:sz w:val="24"/>
                <w:lang w:val="ru-RU"/>
              </w:rPr>
              <w:t xml:space="preserve"> </w:t>
            </w:r>
            <w:r w:rsidRPr="00DE11BA">
              <w:rPr>
                <w:sz w:val="24"/>
                <w:lang w:val="ru-RU"/>
              </w:rPr>
              <w:t>средстве</w:t>
            </w:r>
            <w:r w:rsidRPr="00DE11BA">
              <w:rPr>
                <w:spacing w:val="1"/>
                <w:sz w:val="24"/>
                <w:lang w:val="ru-RU"/>
              </w:rPr>
              <w:t xml:space="preserve"> </w:t>
            </w:r>
            <w:r w:rsidRPr="00DE11BA">
              <w:rPr>
                <w:sz w:val="24"/>
                <w:lang w:val="ru-RU"/>
              </w:rPr>
              <w:t>человеческого</w:t>
            </w:r>
            <w:r w:rsidRPr="00DE11BA">
              <w:rPr>
                <w:spacing w:val="-1"/>
                <w:sz w:val="24"/>
                <w:lang w:val="ru-RU"/>
              </w:rPr>
              <w:t xml:space="preserve"> </w:t>
            </w:r>
            <w:r w:rsidRPr="00DE11BA">
              <w:rPr>
                <w:sz w:val="24"/>
                <w:lang w:val="ru-RU"/>
              </w:rPr>
              <w:t>общения.</w:t>
            </w:r>
          </w:p>
          <w:p w:rsidR="00DE11BA" w:rsidRPr="00DE11BA" w:rsidRDefault="00DE11BA" w:rsidP="00EF0B46">
            <w:pPr>
              <w:ind w:left="151" w:right="100"/>
              <w:jc w:val="both"/>
              <w:rPr>
                <w:sz w:val="24"/>
                <w:lang w:val="ru-RU"/>
              </w:rPr>
            </w:pPr>
            <w:r w:rsidRPr="00DE11BA">
              <w:rPr>
                <w:sz w:val="24"/>
                <w:lang w:val="ru-RU"/>
              </w:rPr>
              <w:t>Работа с рисунками и текстом как основа анализа</w:t>
            </w:r>
            <w:r w:rsidRPr="00DE11BA">
              <w:rPr>
                <w:spacing w:val="1"/>
                <w:sz w:val="24"/>
                <w:lang w:val="ru-RU"/>
              </w:rPr>
              <w:t xml:space="preserve"> </w:t>
            </w:r>
            <w:r w:rsidRPr="00DE11BA">
              <w:rPr>
                <w:sz w:val="24"/>
                <w:lang w:val="ru-RU"/>
              </w:rPr>
              <w:t>особенностей</w:t>
            </w:r>
            <w:r w:rsidRPr="00DE11BA">
              <w:rPr>
                <w:spacing w:val="1"/>
                <w:sz w:val="24"/>
                <w:lang w:val="ru-RU"/>
              </w:rPr>
              <w:t xml:space="preserve"> </w:t>
            </w:r>
            <w:r w:rsidRPr="00DE11BA">
              <w:rPr>
                <w:sz w:val="24"/>
                <w:lang w:val="ru-RU"/>
              </w:rPr>
              <w:t>ситуаций</w:t>
            </w:r>
            <w:r w:rsidRPr="00DE11BA">
              <w:rPr>
                <w:spacing w:val="1"/>
                <w:sz w:val="24"/>
                <w:lang w:val="ru-RU"/>
              </w:rPr>
              <w:t xml:space="preserve"> </w:t>
            </w:r>
            <w:r w:rsidRPr="00DE11BA">
              <w:rPr>
                <w:sz w:val="24"/>
                <w:lang w:val="ru-RU"/>
              </w:rPr>
              <w:t>устного</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письменного</w:t>
            </w:r>
            <w:r w:rsidRPr="00DE11BA">
              <w:rPr>
                <w:spacing w:val="1"/>
                <w:sz w:val="24"/>
                <w:lang w:val="ru-RU"/>
              </w:rPr>
              <w:t xml:space="preserve"> </w:t>
            </w:r>
            <w:r w:rsidRPr="00DE11BA">
              <w:rPr>
                <w:sz w:val="24"/>
                <w:lang w:val="ru-RU"/>
              </w:rPr>
              <w:t>общения.</w:t>
            </w:r>
          </w:p>
          <w:p w:rsidR="00DE11BA" w:rsidRPr="00DE11BA" w:rsidRDefault="00DE11BA" w:rsidP="00EF0B46">
            <w:pPr>
              <w:spacing w:line="270" w:lineRule="atLeast"/>
              <w:ind w:left="151" w:right="99"/>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придумать</w:t>
            </w:r>
            <w:r w:rsidRPr="00DE11BA">
              <w:rPr>
                <w:spacing w:val="1"/>
                <w:sz w:val="24"/>
                <w:lang w:val="ru-RU"/>
              </w:rPr>
              <w:t xml:space="preserve"> </w:t>
            </w:r>
            <w:r w:rsidRPr="00DE11BA">
              <w:rPr>
                <w:sz w:val="24"/>
                <w:lang w:val="ru-RU"/>
              </w:rPr>
              <w:t>ситуацию,</w:t>
            </w:r>
            <w:r w:rsidRPr="00DE11BA">
              <w:rPr>
                <w:spacing w:val="1"/>
                <w:sz w:val="24"/>
                <w:lang w:val="ru-RU"/>
              </w:rPr>
              <w:t xml:space="preserve"> </w:t>
            </w:r>
            <w:r w:rsidRPr="00DE11BA">
              <w:rPr>
                <w:sz w:val="24"/>
                <w:lang w:val="ru-RU"/>
              </w:rPr>
              <w:t>когда</w:t>
            </w:r>
            <w:r w:rsidRPr="00DE11BA">
              <w:rPr>
                <w:spacing w:val="1"/>
                <w:sz w:val="24"/>
                <w:lang w:val="ru-RU"/>
              </w:rPr>
              <w:t xml:space="preserve"> </w:t>
            </w:r>
            <w:r w:rsidRPr="00DE11BA">
              <w:rPr>
                <w:sz w:val="24"/>
                <w:lang w:val="ru-RU"/>
              </w:rPr>
              <w:t>необходимо</w:t>
            </w:r>
            <w:r w:rsidRPr="00DE11BA">
              <w:rPr>
                <w:spacing w:val="-2"/>
                <w:sz w:val="24"/>
                <w:lang w:val="ru-RU"/>
              </w:rPr>
              <w:t xml:space="preserve"> </w:t>
            </w:r>
            <w:r w:rsidRPr="00DE11BA">
              <w:rPr>
                <w:sz w:val="24"/>
                <w:lang w:val="ru-RU"/>
              </w:rPr>
              <w:t>воспользоваться</w:t>
            </w:r>
            <w:r w:rsidRPr="00DE11BA">
              <w:rPr>
                <w:spacing w:val="-2"/>
                <w:sz w:val="24"/>
                <w:lang w:val="ru-RU"/>
              </w:rPr>
              <w:t xml:space="preserve"> </w:t>
            </w:r>
            <w:r w:rsidRPr="00DE11BA">
              <w:rPr>
                <w:sz w:val="24"/>
                <w:lang w:val="ru-RU"/>
              </w:rPr>
              <w:t>письменной</w:t>
            </w:r>
            <w:r w:rsidRPr="00DE11BA">
              <w:rPr>
                <w:spacing w:val="-2"/>
                <w:sz w:val="24"/>
                <w:lang w:val="ru-RU"/>
              </w:rPr>
              <w:t xml:space="preserve"> </w:t>
            </w:r>
            <w:r w:rsidRPr="00DE11BA">
              <w:rPr>
                <w:sz w:val="24"/>
                <w:lang w:val="ru-RU"/>
              </w:rPr>
              <w:t>речью.</w:t>
            </w:r>
          </w:p>
        </w:tc>
        <w:tc>
          <w:tcPr>
            <w:tcW w:w="3827"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2210"/>
        </w:trPr>
        <w:tc>
          <w:tcPr>
            <w:tcW w:w="1015" w:type="dxa"/>
            <w:tcBorders>
              <w:left w:val="single" w:sz="6" w:space="0" w:color="000000"/>
            </w:tcBorders>
          </w:tcPr>
          <w:p w:rsidR="00DE11BA" w:rsidRPr="00BE1740" w:rsidRDefault="00DE11BA" w:rsidP="00EF0B46">
            <w:pPr>
              <w:spacing w:line="275" w:lineRule="exact"/>
              <w:ind w:left="43"/>
              <w:jc w:val="center"/>
              <w:rPr>
                <w:b/>
                <w:i/>
                <w:sz w:val="24"/>
              </w:rPr>
            </w:pPr>
            <w:r w:rsidRPr="00BE1740">
              <w:rPr>
                <w:b/>
                <w:i/>
                <w:sz w:val="24"/>
              </w:rPr>
              <w:t>2</w:t>
            </w:r>
          </w:p>
        </w:tc>
        <w:tc>
          <w:tcPr>
            <w:tcW w:w="1678" w:type="dxa"/>
          </w:tcPr>
          <w:p w:rsidR="00DE11BA" w:rsidRPr="00BE1740" w:rsidRDefault="00DE11BA" w:rsidP="00EF0B46">
            <w:pPr>
              <w:ind w:left="151" w:right="411"/>
              <w:rPr>
                <w:b/>
                <w:sz w:val="24"/>
              </w:rPr>
            </w:pPr>
            <w:r w:rsidRPr="00BE1740">
              <w:rPr>
                <w:b/>
                <w:sz w:val="24"/>
              </w:rPr>
              <w:t>Фонетика</w:t>
            </w:r>
            <w:r w:rsidRPr="00BE1740">
              <w:rPr>
                <w:b/>
                <w:spacing w:val="-57"/>
                <w:sz w:val="24"/>
              </w:rPr>
              <w:t xml:space="preserve"> </w:t>
            </w:r>
            <w:r>
              <w:rPr>
                <w:b/>
                <w:sz w:val="24"/>
              </w:rPr>
              <w:t>(4</w:t>
            </w:r>
            <w:r w:rsidRPr="00BE1740">
              <w:rPr>
                <w:b/>
                <w:spacing w:val="-2"/>
                <w:sz w:val="24"/>
              </w:rPr>
              <w:t xml:space="preserve"> </w:t>
            </w:r>
            <w:r w:rsidRPr="00BE1740">
              <w:rPr>
                <w:b/>
                <w:sz w:val="24"/>
              </w:rPr>
              <w:t>ч.)</w:t>
            </w:r>
          </w:p>
        </w:tc>
        <w:tc>
          <w:tcPr>
            <w:tcW w:w="3545" w:type="dxa"/>
            <w:tcBorders>
              <w:top w:val="single" w:sz="6" w:space="0" w:color="000000"/>
              <w:bottom w:val="single" w:sz="6" w:space="0" w:color="000000"/>
            </w:tcBorders>
          </w:tcPr>
          <w:p w:rsidR="00DE11BA" w:rsidRPr="00DE11BA" w:rsidRDefault="00DE11BA" w:rsidP="00EF0B46">
            <w:pPr>
              <w:tabs>
                <w:tab w:val="left" w:pos="1876"/>
                <w:tab w:val="left" w:pos="3181"/>
              </w:tabs>
              <w:ind w:left="151" w:right="101"/>
              <w:jc w:val="both"/>
              <w:rPr>
                <w:sz w:val="24"/>
                <w:lang w:val="ru-RU"/>
              </w:rPr>
            </w:pPr>
            <w:r w:rsidRPr="00DE11BA">
              <w:rPr>
                <w:sz w:val="24"/>
                <w:lang w:val="ru-RU"/>
              </w:rPr>
              <w:t>Звуки</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согласные</w:t>
            </w:r>
            <w:r w:rsidRPr="00DE11BA">
              <w:rPr>
                <w:sz w:val="24"/>
                <w:lang w:val="ru-RU"/>
              </w:rPr>
              <w:tab/>
              <w:t>звуки,</w:t>
            </w:r>
            <w:r w:rsidRPr="00DE11BA">
              <w:rPr>
                <w:sz w:val="24"/>
                <w:lang w:val="ru-RU"/>
              </w:rPr>
              <w:tab/>
            </w:r>
            <w:r w:rsidRPr="00DE11BA">
              <w:rPr>
                <w:spacing w:val="-2"/>
                <w:sz w:val="24"/>
                <w:lang w:val="ru-RU"/>
              </w:rPr>
              <w:t>их</w:t>
            </w:r>
            <w:r w:rsidRPr="00DE11BA">
              <w:rPr>
                <w:spacing w:val="-58"/>
                <w:sz w:val="24"/>
                <w:lang w:val="ru-RU"/>
              </w:rPr>
              <w:t xml:space="preserve"> </w:t>
            </w:r>
            <w:r w:rsidRPr="00DE11BA">
              <w:rPr>
                <w:sz w:val="24"/>
                <w:lang w:val="ru-RU"/>
              </w:rPr>
              <w:t>различение.</w:t>
            </w:r>
            <w:r w:rsidRPr="00DE11BA">
              <w:rPr>
                <w:spacing w:val="59"/>
                <w:sz w:val="24"/>
                <w:lang w:val="ru-RU"/>
              </w:rPr>
              <w:t xml:space="preserve"> </w:t>
            </w:r>
            <w:r w:rsidRPr="00DE11BA">
              <w:rPr>
                <w:sz w:val="24"/>
                <w:lang w:val="ru-RU"/>
              </w:rPr>
              <w:t>Ударение</w:t>
            </w:r>
          </w:p>
          <w:p w:rsidR="00DE11BA" w:rsidRPr="00DE11BA" w:rsidRDefault="00DE11BA" w:rsidP="00EF0B46">
            <w:pPr>
              <w:ind w:left="151" w:right="104"/>
              <w:jc w:val="both"/>
              <w:rPr>
                <w:sz w:val="24"/>
                <w:lang w:val="ru-RU"/>
              </w:rPr>
            </w:pPr>
            <w:r w:rsidRPr="00DE11BA">
              <w:rPr>
                <w:sz w:val="24"/>
                <w:lang w:val="ru-RU"/>
              </w:rPr>
              <w:t>в</w:t>
            </w:r>
            <w:r w:rsidRPr="00DE11BA">
              <w:rPr>
                <w:spacing w:val="1"/>
                <w:sz w:val="24"/>
                <w:lang w:val="ru-RU"/>
              </w:rPr>
              <w:t xml:space="preserve"> </w:t>
            </w:r>
            <w:r w:rsidRPr="00DE11BA">
              <w:rPr>
                <w:sz w:val="24"/>
                <w:lang w:val="ru-RU"/>
              </w:rPr>
              <w:t>слове.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ударные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Твёрдые</w:t>
            </w:r>
          </w:p>
          <w:p w:rsidR="00DE11BA" w:rsidRPr="00DE11BA" w:rsidRDefault="00DE11BA" w:rsidP="00EF0B46">
            <w:pPr>
              <w:ind w:left="151" w:right="101"/>
              <w:jc w:val="both"/>
              <w:rPr>
                <w:sz w:val="24"/>
                <w:lang w:val="ru-RU"/>
              </w:rPr>
            </w:pPr>
            <w:r w:rsidRPr="00DE11BA">
              <w:rPr>
                <w:sz w:val="24"/>
                <w:lang w:val="ru-RU"/>
              </w:rPr>
              <w:t>и</w:t>
            </w:r>
            <w:r w:rsidRPr="00DE11BA">
              <w:rPr>
                <w:spacing w:val="1"/>
                <w:sz w:val="24"/>
                <w:lang w:val="ru-RU"/>
              </w:rPr>
              <w:t xml:space="preserve"> </w:t>
            </w:r>
            <w:r w:rsidRPr="00DE11BA">
              <w:rPr>
                <w:sz w:val="24"/>
                <w:lang w:val="ru-RU"/>
              </w:rPr>
              <w:t>мягкие</w:t>
            </w:r>
            <w:r w:rsidRPr="00DE11BA">
              <w:rPr>
                <w:spacing w:val="1"/>
                <w:sz w:val="24"/>
                <w:lang w:val="ru-RU"/>
              </w:rPr>
              <w:t xml:space="preserve"> </w:t>
            </w:r>
            <w:r w:rsidRPr="00DE11BA">
              <w:rPr>
                <w:sz w:val="24"/>
                <w:lang w:val="ru-RU"/>
              </w:rPr>
              <w:t>согласные</w:t>
            </w:r>
            <w:r w:rsidRPr="00DE11BA">
              <w:rPr>
                <w:spacing w:val="1"/>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их</w:t>
            </w:r>
            <w:r w:rsidRPr="00DE11BA">
              <w:rPr>
                <w:spacing w:val="-57"/>
                <w:sz w:val="24"/>
                <w:lang w:val="ru-RU"/>
              </w:rPr>
              <w:t xml:space="preserve"> </w:t>
            </w:r>
            <w:r w:rsidRPr="00DE11BA">
              <w:rPr>
                <w:sz w:val="24"/>
                <w:lang w:val="ru-RU"/>
              </w:rPr>
              <w:t>различение.</w:t>
            </w:r>
          </w:p>
          <w:p w:rsidR="00DE11BA" w:rsidRPr="00BE1740" w:rsidRDefault="00DE11BA" w:rsidP="00EF0B46">
            <w:pPr>
              <w:spacing w:line="259" w:lineRule="exact"/>
              <w:ind w:left="151"/>
              <w:jc w:val="both"/>
              <w:rPr>
                <w:sz w:val="24"/>
              </w:rPr>
            </w:pPr>
            <w:r w:rsidRPr="00BE1740">
              <w:rPr>
                <w:sz w:val="24"/>
              </w:rPr>
              <w:t>Звонкие</w:t>
            </w:r>
            <w:r w:rsidRPr="00BE1740">
              <w:rPr>
                <w:spacing w:val="67"/>
                <w:sz w:val="24"/>
              </w:rPr>
              <w:t xml:space="preserve"> </w:t>
            </w:r>
            <w:r w:rsidRPr="00BE1740">
              <w:rPr>
                <w:sz w:val="24"/>
              </w:rPr>
              <w:t xml:space="preserve">и  </w:t>
            </w:r>
            <w:r w:rsidRPr="00BE1740">
              <w:rPr>
                <w:spacing w:val="7"/>
                <w:sz w:val="24"/>
              </w:rPr>
              <w:t xml:space="preserve"> </w:t>
            </w:r>
            <w:r w:rsidRPr="00BE1740">
              <w:rPr>
                <w:sz w:val="24"/>
              </w:rPr>
              <w:t xml:space="preserve">глухие  </w:t>
            </w:r>
            <w:r w:rsidRPr="00BE1740">
              <w:rPr>
                <w:spacing w:val="6"/>
                <w:sz w:val="24"/>
              </w:rPr>
              <w:t xml:space="preserve"> </w:t>
            </w:r>
            <w:r w:rsidRPr="00BE1740">
              <w:rPr>
                <w:sz w:val="24"/>
              </w:rPr>
              <w:t>согласные</w:t>
            </w:r>
          </w:p>
        </w:tc>
        <w:tc>
          <w:tcPr>
            <w:tcW w:w="5670" w:type="dxa"/>
            <w:tcBorders>
              <w:top w:val="single" w:sz="6" w:space="0" w:color="000000"/>
              <w:bottom w:val="single" w:sz="6" w:space="0" w:color="000000"/>
            </w:tcBorders>
          </w:tcPr>
          <w:p w:rsidR="00DE11BA" w:rsidRPr="00DE11BA" w:rsidRDefault="00DE11BA" w:rsidP="00EF0B46">
            <w:pPr>
              <w:ind w:left="151" w:right="100"/>
              <w:jc w:val="both"/>
              <w:rPr>
                <w:sz w:val="24"/>
                <w:lang w:val="ru-RU"/>
              </w:rPr>
            </w:pPr>
            <w:r w:rsidRPr="00DE11BA">
              <w:rPr>
                <w:sz w:val="24"/>
                <w:lang w:val="ru-RU"/>
              </w:rPr>
              <w:t>Беседа «Что мы знаем о звуках русского языка», 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которой</w:t>
            </w:r>
            <w:r w:rsidRPr="00DE11BA">
              <w:rPr>
                <w:spacing w:val="1"/>
                <w:sz w:val="24"/>
                <w:lang w:val="ru-RU"/>
              </w:rPr>
              <w:t xml:space="preserve"> </w:t>
            </w:r>
            <w:r w:rsidRPr="00DE11BA">
              <w:rPr>
                <w:sz w:val="24"/>
                <w:lang w:val="ru-RU"/>
              </w:rPr>
              <w:t>актуализируются</w:t>
            </w:r>
            <w:r w:rsidRPr="00DE11BA">
              <w:rPr>
                <w:spacing w:val="1"/>
                <w:sz w:val="24"/>
                <w:lang w:val="ru-RU"/>
              </w:rPr>
              <w:t xml:space="preserve"> </w:t>
            </w:r>
            <w:r w:rsidRPr="00DE11BA">
              <w:rPr>
                <w:sz w:val="24"/>
                <w:lang w:val="ru-RU"/>
              </w:rPr>
              <w:t>знания,</w:t>
            </w:r>
            <w:r w:rsidRPr="00DE11BA">
              <w:rPr>
                <w:spacing w:val="1"/>
                <w:sz w:val="24"/>
                <w:lang w:val="ru-RU"/>
              </w:rPr>
              <w:t xml:space="preserve"> </w:t>
            </w:r>
            <w:r w:rsidRPr="00DE11BA">
              <w:rPr>
                <w:sz w:val="24"/>
                <w:lang w:val="ru-RU"/>
              </w:rPr>
              <w:t>приобретённые</w:t>
            </w:r>
            <w:r w:rsidRPr="00DE11BA">
              <w:rPr>
                <w:spacing w:val="-3"/>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период</w:t>
            </w:r>
            <w:r w:rsidRPr="00DE11BA">
              <w:rPr>
                <w:spacing w:val="-1"/>
                <w:sz w:val="24"/>
                <w:lang w:val="ru-RU"/>
              </w:rPr>
              <w:t xml:space="preserve"> </w:t>
            </w:r>
            <w:r w:rsidRPr="00DE11BA">
              <w:rPr>
                <w:sz w:val="24"/>
                <w:lang w:val="ru-RU"/>
              </w:rPr>
              <w:t>обучения</w:t>
            </w:r>
            <w:r w:rsidRPr="00DE11BA">
              <w:rPr>
                <w:spacing w:val="-1"/>
                <w:sz w:val="24"/>
                <w:lang w:val="ru-RU"/>
              </w:rPr>
              <w:t xml:space="preserve"> </w:t>
            </w:r>
            <w:r w:rsidRPr="00DE11BA">
              <w:rPr>
                <w:sz w:val="24"/>
                <w:lang w:val="ru-RU"/>
              </w:rPr>
              <w:t>грамоте.</w:t>
            </w:r>
          </w:p>
          <w:p w:rsidR="00DE11BA" w:rsidRPr="00DE11BA" w:rsidRDefault="00DE11BA" w:rsidP="00EF0B46">
            <w:pPr>
              <w:spacing w:line="270" w:lineRule="atLeast"/>
              <w:ind w:left="151" w:right="98"/>
              <w:jc w:val="both"/>
              <w:rPr>
                <w:sz w:val="24"/>
                <w:lang w:val="ru-RU"/>
              </w:rPr>
            </w:pPr>
            <w:r w:rsidRPr="00DE11BA">
              <w:rPr>
                <w:sz w:val="24"/>
                <w:lang w:val="ru-RU"/>
              </w:rPr>
              <w:t>Игровое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«Назови</w:t>
            </w:r>
            <w:r w:rsidRPr="00DE11BA">
              <w:rPr>
                <w:spacing w:val="1"/>
                <w:sz w:val="24"/>
                <w:lang w:val="ru-RU"/>
              </w:rPr>
              <w:t xml:space="preserve"> </w:t>
            </w:r>
            <w:r w:rsidRPr="00DE11BA">
              <w:rPr>
                <w:sz w:val="24"/>
                <w:lang w:val="ru-RU"/>
              </w:rPr>
              <w:t>звук»:</w:t>
            </w:r>
            <w:r w:rsidRPr="00DE11BA">
              <w:rPr>
                <w:spacing w:val="61"/>
                <w:sz w:val="24"/>
                <w:lang w:val="ru-RU"/>
              </w:rPr>
              <w:t xml:space="preserve"> </w:t>
            </w:r>
            <w:r w:rsidRPr="00DE11BA">
              <w:rPr>
                <w:sz w:val="24"/>
                <w:lang w:val="ru-RU"/>
              </w:rPr>
              <w:t>ведущий</w:t>
            </w:r>
            <w:r w:rsidRPr="00DE11BA">
              <w:rPr>
                <w:spacing w:val="1"/>
                <w:sz w:val="24"/>
                <w:lang w:val="ru-RU"/>
              </w:rPr>
              <w:t xml:space="preserve"> </w:t>
            </w:r>
            <w:r w:rsidRPr="00DE11BA">
              <w:rPr>
                <w:sz w:val="24"/>
                <w:lang w:val="ru-RU"/>
              </w:rPr>
              <w:t>кидает</w:t>
            </w:r>
            <w:r w:rsidRPr="00DE11BA">
              <w:rPr>
                <w:spacing w:val="1"/>
                <w:sz w:val="24"/>
                <w:lang w:val="ru-RU"/>
              </w:rPr>
              <w:t xml:space="preserve"> </w:t>
            </w:r>
            <w:r w:rsidRPr="00DE11BA">
              <w:rPr>
                <w:sz w:val="24"/>
                <w:lang w:val="ru-RU"/>
              </w:rPr>
              <w:t>мяч</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просит</w:t>
            </w:r>
            <w:r w:rsidRPr="00DE11BA">
              <w:rPr>
                <w:spacing w:val="1"/>
                <w:sz w:val="24"/>
                <w:lang w:val="ru-RU"/>
              </w:rPr>
              <w:t xml:space="preserve"> </w:t>
            </w:r>
            <w:r w:rsidRPr="00DE11BA">
              <w:rPr>
                <w:sz w:val="24"/>
                <w:lang w:val="ru-RU"/>
              </w:rPr>
              <w:t>привести</w:t>
            </w:r>
            <w:r w:rsidRPr="00DE11BA">
              <w:rPr>
                <w:spacing w:val="1"/>
                <w:sz w:val="24"/>
                <w:lang w:val="ru-RU"/>
              </w:rPr>
              <w:t xml:space="preserve"> </w:t>
            </w:r>
            <w:r w:rsidRPr="00DE11BA">
              <w:rPr>
                <w:sz w:val="24"/>
                <w:lang w:val="ru-RU"/>
              </w:rPr>
              <w:t>пример</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(гласного</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твёрдого</w:t>
            </w:r>
            <w:r w:rsidRPr="00DE11BA">
              <w:rPr>
                <w:spacing w:val="1"/>
                <w:sz w:val="24"/>
                <w:lang w:val="ru-RU"/>
              </w:rPr>
              <w:t xml:space="preserve"> </w:t>
            </w:r>
            <w:r w:rsidRPr="00DE11BA">
              <w:rPr>
                <w:sz w:val="24"/>
                <w:lang w:val="ru-RU"/>
              </w:rPr>
              <w:t>согласного;</w:t>
            </w:r>
            <w:r w:rsidRPr="00DE11BA">
              <w:rPr>
                <w:spacing w:val="1"/>
                <w:sz w:val="24"/>
                <w:lang w:val="ru-RU"/>
              </w:rPr>
              <w:t xml:space="preserve"> </w:t>
            </w:r>
            <w:r w:rsidRPr="00DE11BA">
              <w:rPr>
                <w:sz w:val="24"/>
                <w:lang w:val="ru-RU"/>
              </w:rPr>
              <w:t>мягкого</w:t>
            </w:r>
            <w:r w:rsidRPr="00DE11BA">
              <w:rPr>
                <w:spacing w:val="1"/>
                <w:sz w:val="24"/>
                <w:lang w:val="ru-RU"/>
              </w:rPr>
              <w:t xml:space="preserve"> </w:t>
            </w:r>
            <w:r w:rsidRPr="00DE11BA">
              <w:rPr>
                <w:sz w:val="24"/>
                <w:lang w:val="ru-RU"/>
              </w:rPr>
              <w:t>согласного;</w:t>
            </w:r>
            <w:r w:rsidRPr="00DE11BA">
              <w:rPr>
                <w:spacing w:val="1"/>
                <w:sz w:val="24"/>
                <w:lang w:val="ru-RU"/>
              </w:rPr>
              <w:t xml:space="preserve"> </w:t>
            </w:r>
            <w:r w:rsidRPr="00DE11BA">
              <w:rPr>
                <w:sz w:val="24"/>
                <w:lang w:val="ru-RU"/>
              </w:rPr>
              <w:t>звонкого</w:t>
            </w:r>
            <w:r w:rsidRPr="00DE11BA">
              <w:rPr>
                <w:spacing w:val="1"/>
                <w:sz w:val="24"/>
                <w:lang w:val="ru-RU"/>
              </w:rPr>
              <w:t xml:space="preserve"> </w:t>
            </w:r>
            <w:r w:rsidRPr="00DE11BA">
              <w:rPr>
                <w:sz w:val="24"/>
                <w:lang w:val="ru-RU"/>
              </w:rPr>
              <w:t>согласного;</w:t>
            </w:r>
            <w:r w:rsidRPr="00DE11BA">
              <w:rPr>
                <w:spacing w:val="1"/>
                <w:sz w:val="24"/>
                <w:lang w:val="ru-RU"/>
              </w:rPr>
              <w:t xml:space="preserve"> </w:t>
            </w:r>
            <w:r w:rsidRPr="00DE11BA">
              <w:rPr>
                <w:sz w:val="24"/>
                <w:lang w:val="ru-RU"/>
              </w:rPr>
              <w:t>глухого</w:t>
            </w:r>
            <w:r w:rsidRPr="00DE11BA">
              <w:rPr>
                <w:spacing w:val="1"/>
                <w:sz w:val="24"/>
                <w:lang w:val="ru-RU"/>
              </w:rPr>
              <w:t xml:space="preserve"> </w:t>
            </w:r>
            <w:r w:rsidRPr="00DE11BA">
              <w:rPr>
                <w:sz w:val="24"/>
                <w:lang w:val="ru-RU"/>
              </w:rPr>
              <w:t>согласного).</w:t>
            </w:r>
          </w:p>
        </w:tc>
        <w:tc>
          <w:tcPr>
            <w:tcW w:w="382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5796"/>
        </w:trPr>
        <w:tc>
          <w:tcPr>
            <w:tcW w:w="1015" w:type="dxa"/>
            <w:tcBorders>
              <w:left w:val="single" w:sz="6" w:space="0" w:color="000000"/>
            </w:tcBorders>
          </w:tcPr>
          <w:p w:rsidR="00DE11BA" w:rsidRPr="00DE11BA" w:rsidRDefault="00DE11BA" w:rsidP="00EF0B46">
            <w:pPr>
              <w:rPr>
                <w:sz w:val="24"/>
                <w:lang w:val="ru-RU"/>
              </w:rPr>
            </w:pPr>
          </w:p>
        </w:tc>
        <w:tc>
          <w:tcPr>
            <w:tcW w:w="1678" w:type="dxa"/>
          </w:tcPr>
          <w:p w:rsidR="00DE11BA" w:rsidRPr="00DE11BA" w:rsidRDefault="00DE11BA" w:rsidP="00EF0B46">
            <w:pPr>
              <w:rPr>
                <w:sz w:val="24"/>
                <w:lang w:val="ru-RU"/>
              </w:rPr>
            </w:pPr>
          </w:p>
        </w:tc>
        <w:tc>
          <w:tcPr>
            <w:tcW w:w="3545" w:type="dxa"/>
            <w:tcBorders>
              <w:top w:val="single" w:sz="6" w:space="0" w:color="000000"/>
              <w:bottom w:val="single" w:sz="6" w:space="0" w:color="000000"/>
            </w:tcBorders>
          </w:tcPr>
          <w:p w:rsidR="00DE11BA" w:rsidRPr="00DE11BA" w:rsidRDefault="00DE11BA" w:rsidP="00EF0B46">
            <w:pPr>
              <w:ind w:left="151" w:right="100"/>
              <w:jc w:val="both"/>
              <w:rPr>
                <w:sz w:val="24"/>
                <w:lang w:val="ru-RU"/>
              </w:rPr>
            </w:pPr>
            <w:r w:rsidRPr="00DE11BA">
              <w:rPr>
                <w:sz w:val="24"/>
                <w:lang w:val="ru-RU"/>
              </w:rPr>
              <w:t>звуки,</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различение.</w:t>
            </w:r>
            <w:r w:rsidRPr="00DE11BA">
              <w:rPr>
                <w:spacing w:val="1"/>
                <w:sz w:val="24"/>
                <w:lang w:val="ru-RU"/>
              </w:rPr>
              <w:t xml:space="preserve"> </w:t>
            </w:r>
            <w:r w:rsidRPr="00DE11BA">
              <w:rPr>
                <w:sz w:val="24"/>
                <w:lang w:val="ru-RU"/>
              </w:rPr>
              <w:t>Согласный звук [й’] и гласный</w:t>
            </w:r>
            <w:r w:rsidRPr="00DE11BA">
              <w:rPr>
                <w:spacing w:val="1"/>
                <w:sz w:val="24"/>
                <w:lang w:val="ru-RU"/>
              </w:rPr>
              <w:t xml:space="preserve"> </w:t>
            </w:r>
            <w:r w:rsidRPr="00DE11BA">
              <w:rPr>
                <w:sz w:val="24"/>
                <w:lang w:val="ru-RU"/>
              </w:rPr>
              <w:t>звук</w:t>
            </w:r>
            <w:r w:rsidRPr="00DE11BA">
              <w:rPr>
                <w:spacing w:val="46"/>
                <w:sz w:val="24"/>
                <w:lang w:val="ru-RU"/>
              </w:rPr>
              <w:t xml:space="preserve"> </w:t>
            </w:r>
            <w:r w:rsidRPr="00DE11BA">
              <w:rPr>
                <w:sz w:val="24"/>
                <w:lang w:val="ru-RU"/>
              </w:rPr>
              <w:t>[и].</w:t>
            </w:r>
            <w:r w:rsidRPr="00DE11BA">
              <w:rPr>
                <w:spacing w:val="45"/>
                <w:sz w:val="24"/>
                <w:lang w:val="ru-RU"/>
              </w:rPr>
              <w:t xml:space="preserve"> </w:t>
            </w:r>
            <w:r w:rsidRPr="00DE11BA">
              <w:rPr>
                <w:sz w:val="24"/>
                <w:lang w:val="ru-RU"/>
              </w:rPr>
              <w:t>Шипящие</w:t>
            </w:r>
            <w:r w:rsidRPr="00DE11BA">
              <w:rPr>
                <w:spacing w:val="44"/>
                <w:sz w:val="24"/>
                <w:lang w:val="ru-RU"/>
              </w:rPr>
              <w:t xml:space="preserve"> </w:t>
            </w:r>
            <w:r w:rsidRPr="00DE11BA">
              <w:rPr>
                <w:sz w:val="24"/>
                <w:lang w:val="ru-RU"/>
              </w:rPr>
              <w:t>[ж],</w:t>
            </w:r>
            <w:r w:rsidRPr="00DE11BA">
              <w:rPr>
                <w:spacing w:val="45"/>
                <w:sz w:val="24"/>
                <w:lang w:val="ru-RU"/>
              </w:rPr>
              <w:t xml:space="preserve"> </w:t>
            </w:r>
            <w:r w:rsidRPr="00DE11BA">
              <w:rPr>
                <w:sz w:val="24"/>
                <w:lang w:val="ru-RU"/>
              </w:rPr>
              <w:t>[ш],</w:t>
            </w:r>
          </w:p>
          <w:p w:rsidR="00DE11BA" w:rsidRPr="00DE11BA" w:rsidRDefault="00DE11BA" w:rsidP="00EF0B46">
            <w:pPr>
              <w:ind w:left="151"/>
              <w:jc w:val="both"/>
              <w:rPr>
                <w:sz w:val="24"/>
                <w:lang w:val="ru-RU"/>
              </w:rPr>
            </w:pPr>
            <w:r w:rsidRPr="00DE11BA">
              <w:rPr>
                <w:sz w:val="24"/>
                <w:lang w:val="ru-RU"/>
              </w:rPr>
              <w:t>[ч’],</w:t>
            </w:r>
            <w:r w:rsidRPr="00DE11BA">
              <w:rPr>
                <w:spacing w:val="-1"/>
                <w:sz w:val="24"/>
                <w:lang w:val="ru-RU"/>
              </w:rPr>
              <w:t xml:space="preserve"> </w:t>
            </w:r>
            <w:r w:rsidRPr="00DE11BA">
              <w:rPr>
                <w:sz w:val="24"/>
                <w:lang w:val="ru-RU"/>
              </w:rPr>
              <w:t>[щ’].</w:t>
            </w:r>
          </w:p>
          <w:p w:rsidR="00DE11BA" w:rsidRPr="00DE11BA" w:rsidRDefault="00DE11BA" w:rsidP="00EF0B46">
            <w:pPr>
              <w:ind w:left="151" w:right="103"/>
              <w:jc w:val="both"/>
              <w:rPr>
                <w:sz w:val="24"/>
                <w:lang w:val="ru-RU"/>
              </w:rPr>
            </w:pPr>
            <w:r w:rsidRPr="00DE11BA">
              <w:rPr>
                <w:sz w:val="24"/>
                <w:lang w:val="ru-RU"/>
              </w:rPr>
              <w:t>Слог. Определение количества</w:t>
            </w:r>
            <w:r w:rsidRPr="00DE11BA">
              <w:rPr>
                <w:spacing w:val="1"/>
                <w:sz w:val="24"/>
                <w:lang w:val="ru-RU"/>
              </w:rPr>
              <w:t xml:space="preserve"> </w:t>
            </w:r>
            <w:r w:rsidRPr="00DE11BA">
              <w:rPr>
                <w:sz w:val="24"/>
                <w:lang w:val="ru-RU"/>
              </w:rPr>
              <w:t>слогов в слове. Ударный слог.</w:t>
            </w:r>
            <w:r w:rsidRPr="00DE11BA">
              <w:rPr>
                <w:spacing w:val="1"/>
                <w:sz w:val="24"/>
                <w:lang w:val="ru-RU"/>
              </w:rPr>
              <w:t xml:space="preserve"> </w:t>
            </w:r>
            <w:r w:rsidRPr="00DE11BA">
              <w:rPr>
                <w:sz w:val="24"/>
                <w:lang w:val="ru-RU"/>
              </w:rPr>
              <w:t>Деление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w:t>
            </w:r>
            <w:r w:rsidRPr="00DE11BA">
              <w:rPr>
                <w:spacing w:val="61"/>
                <w:sz w:val="24"/>
                <w:lang w:val="ru-RU"/>
              </w:rPr>
              <w:t xml:space="preserve"> </w:t>
            </w:r>
            <w:r w:rsidRPr="00DE11BA">
              <w:rPr>
                <w:sz w:val="24"/>
                <w:lang w:val="ru-RU"/>
              </w:rPr>
              <w:t>слоги</w:t>
            </w:r>
            <w:r w:rsidRPr="00DE11BA">
              <w:rPr>
                <w:spacing w:val="1"/>
                <w:sz w:val="24"/>
                <w:lang w:val="ru-RU"/>
              </w:rPr>
              <w:t xml:space="preserve"> </w:t>
            </w:r>
            <w:r w:rsidRPr="00DE11BA">
              <w:rPr>
                <w:sz w:val="24"/>
                <w:lang w:val="ru-RU"/>
              </w:rPr>
              <w:t>(простые случаи, без стечения</w:t>
            </w:r>
            <w:r w:rsidRPr="00DE11BA">
              <w:rPr>
                <w:spacing w:val="1"/>
                <w:sz w:val="24"/>
                <w:lang w:val="ru-RU"/>
              </w:rPr>
              <w:t xml:space="preserve"> </w:t>
            </w:r>
            <w:r w:rsidRPr="00DE11BA">
              <w:rPr>
                <w:sz w:val="24"/>
                <w:lang w:val="ru-RU"/>
              </w:rPr>
              <w:t>согласных).</w:t>
            </w:r>
          </w:p>
        </w:tc>
        <w:tc>
          <w:tcPr>
            <w:tcW w:w="5671" w:type="dxa"/>
            <w:tcBorders>
              <w:top w:val="single" w:sz="6" w:space="0" w:color="000000"/>
              <w:bottom w:val="single" w:sz="6" w:space="0" w:color="000000"/>
            </w:tcBorders>
          </w:tcPr>
          <w:p w:rsidR="00DE11BA" w:rsidRPr="00DE11BA" w:rsidRDefault="00DE11BA" w:rsidP="00EF0B46">
            <w:pPr>
              <w:ind w:left="151" w:right="102" w:firstLine="120"/>
              <w:jc w:val="both"/>
              <w:rPr>
                <w:sz w:val="24"/>
                <w:lang w:val="ru-RU"/>
              </w:rPr>
            </w:pPr>
            <w:r w:rsidRPr="00DE11BA">
              <w:rPr>
                <w:sz w:val="24"/>
                <w:lang w:val="ru-RU"/>
              </w:rPr>
              <w:t>Игровое упражнение «Придумай слово с заданным</w:t>
            </w:r>
            <w:r w:rsidRPr="00DE11BA">
              <w:rPr>
                <w:spacing w:val="-57"/>
                <w:sz w:val="24"/>
                <w:lang w:val="ru-RU"/>
              </w:rPr>
              <w:t xml:space="preserve"> </w:t>
            </w:r>
            <w:r w:rsidRPr="00DE11BA">
              <w:rPr>
                <w:sz w:val="24"/>
                <w:lang w:val="ru-RU"/>
              </w:rPr>
              <w:t>звуком»</w:t>
            </w:r>
          </w:p>
          <w:p w:rsidR="00DE11BA" w:rsidRPr="00DE11BA" w:rsidRDefault="00DE11BA" w:rsidP="00EF0B46">
            <w:pPr>
              <w:ind w:left="151" w:right="100" w:firstLine="120"/>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установление</w:t>
            </w:r>
            <w:r w:rsidRPr="00DE11BA">
              <w:rPr>
                <w:spacing w:val="-57"/>
                <w:sz w:val="24"/>
                <w:lang w:val="ru-RU"/>
              </w:rPr>
              <w:t xml:space="preserve"> </w:t>
            </w:r>
            <w:r w:rsidRPr="00DE11BA">
              <w:rPr>
                <w:sz w:val="24"/>
                <w:lang w:val="ru-RU"/>
              </w:rPr>
              <w:t>основания</w:t>
            </w:r>
            <w:r w:rsidRPr="00DE11BA">
              <w:rPr>
                <w:spacing w:val="-1"/>
                <w:sz w:val="24"/>
                <w:lang w:val="ru-RU"/>
              </w:rPr>
              <w:t xml:space="preserve"> </w:t>
            </w:r>
            <w:r w:rsidRPr="00DE11BA">
              <w:rPr>
                <w:sz w:val="24"/>
                <w:lang w:val="ru-RU"/>
              </w:rPr>
              <w:t>для</w:t>
            </w:r>
          </w:p>
          <w:p w:rsidR="00DE11BA" w:rsidRPr="00DE11BA" w:rsidRDefault="00DE11BA" w:rsidP="00EF0B46">
            <w:pPr>
              <w:ind w:left="211"/>
              <w:jc w:val="both"/>
              <w:rPr>
                <w:sz w:val="24"/>
                <w:lang w:val="ru-RU"/>
              </w:rPr>
            </w:pPr>
            <w:r w:rsidRPr="00DE11BA">
              <w:rPr>
                <w:sz w:val="24"/>
                <w:lang w:val="ru-RU"/>
              </w:rPr>
              <w:t>сравнения</w:t>
            </w:r>
            <w:r w:rsidRPr="00DE11BA">
              <w:rPr>
                <w:spacing w:val="-5"/>
                <w:sz w:val="24"/>
                <w:lang w:val="ru-RU"/>
              </w:rPr>
              <w:t xml:space="preserve"> </w:t>
            </w:r>
            <w:r w:rsidRPr="00DE11BA">
              <w:rPr>
                <w:sz w:val="24"/>
                <w:lang w:val="ru-RU"/>
              </w:rPr>
              <w:t>звуков.</w:t>
            </w:r>
          </w:p>
          <w:p w:rsidR="00DE11BA" w:rsidRPr="00DE11BA" w:rsidRDefault="00DE11BA" w:rsidP="00EF0B46">
            <w:pPr>
              <w:ind w:left="151" w:right="101"/>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характеризовать</w:t>
            </w:r>
            <w:r w:rsidRPr="00DE11BA">
              <w:rPr>
                <w:spacing w:val="1"/>
                <w:sz w:val="24"/>
                <w:lang w:val="ru-RU"/>
              </w:rPr>
              <w:t xml:space="preserve"> </w:t>
            </w:r>
            <w:r w:rsidRPr="00DE11BA">
              <w:rPr>
                <w:sz w:val="24"/>
                <w:lang w:val="ru-RU"/>
              </w:rPr>
              <w:t>(устно)</w:t>
            </w:r>
            <w:r w:rsidRPr="00DE11BA">
              <w:rPr>
                <w:spacing w:val="1"/>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заданным</w:t>
            </w:r>
            <w:r w:rsidRPr="00DE11BA">
              <w:rPr>
                <w:spacing w:val="-3"/>
                <w:sz w:val="24"/>
                <w:lang w:val="ru-RU"/>
              </w:rPr>
              <w:t xml:space="preserve"> </w:t>
            </w:r>
            <w:r w:rsidRPr="00DE11BA">
              <w:rPr>
                <w:sz w:val="24"/>
                <w:lang w:val="ru-RU"/>
              </w:rPr>
              <w:t>признакам</w:t>
            </w:r>
          </w:p>
          <w:p w:rsidR="00DE11BA" w:rsidRPr="00DE11BA" w:rsidRDefault="00DE11BA" w:rsidP="00EF0B46">
            <w:pPr>
              <w:ind w:left="151" w:right="99"/>
              <w:jc w:val="both"/>
              <w:rPr>
                <w:sz w:val="24"/>
                <w:lang w:val="ru-RU"/>
              </w:rPr>
            </w:pPr>
            <w:r w:rsidRPr="00DE11BA">
              <w:rPr>
                <w:sz w:val="24"/>
                <w:lang w:val="ru-RU"/>
              </w:rPr>
              <w:t>Учебный диалог «Объясняем особенности</w:t>
            </w:r>
            <w:r w:rsidRPr="00DE11BA">
              <w:rPr>
                <w:spacing w:val="60"/>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согласных звуков».</w:t>
            </w:r>
          </w:p>
          <w:p w:rsidR="00DE11BA" w:rsidRPr="00DE11BA" w:rsidRDefault="00DE11BA" w:rsidP="00EF0B46">
            <w:pPr>
              <w:ind w:left="151" w:right="103"/>
              <w:jc w:val="both"/>
              <w:rPr>
                <w:sz w:val="24"/>
                <w:lang w:val="ru-RU"/>
              </w:rPr>
            </w:pPr>
            <w:r w:rsidRPr="00DE11BA">
              <w:rPr>
                <w:sz w:val="24"/>
                <w:lang w:val="ru-RU"/>
              </w:rPr>
              <w:t>Игра</w:t>
            </w:r>
            <w:r w:rsidRPr="00DE11BA">
              <w:rPr>
                <w:spacing w:val="1"/>
                <w:sz w:val="24"/>
                <w:lang w:val="ru-RU"/>
              </w:rPr>
              <w:t xml:space="preserve"> </w:t>
            </w:r>
            <w:r w:rsidRPr="00DE11BA">
              <w:rPr>
                <w:sz w:val="24"/>
                <w:lang w:val="ru-RU"/>
              </w:rPr>
              <w:t>«Отгадай</w:t>
            </w:r>
            <w:r w:rsidRPr="00DE11BA">
              <w:rPr>
                <w:spacing w:val="1"/>
                <w:sz w:val="24"/>
                <w:lang w:val="ru-RU"/>
              </w:rPr>
              <w:t xml:space="preserve"> </w:t>
            </w:r>
            <w:r w:rsidRPr="00DE11BA">
              <w:rPr>
                <w:sz w:val="24"/>
                <w:lang w:val="ru-RU"/>
              </w:rPr>
              <w:t>звук»</w:t>
            </w:r>
            <w:r w:rsidRPr="00DE11BA">
              <w:rPr>
                <w:spacing w:val="1"/>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характеристике).</w:t>
            </w:r>
          </w:p>
          <w:p w:rsidR="00DE11BA" w:rsidRPr="00DE11BA" w:rsidRDefault="00DE11BA" w:rsidP="00EF0B46">
            <w:pPr>
              <w:ind w:left="151" w:right="99"/>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(выбирая</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ряда</w:t>
            </w:r>
            <w:r w:rsidRPr="00DE11BA">
              <w:rPr>
                <w:spacing w:val="-57"/>
                <w:sz w:val="24"/>
                <w:lang w:val="ru-RU"/>
              </w:rPr>
              <w:t xml:space="preserve"> </w:t>
            </w:r>
            <w:r w:rsidRPr="00DE11BA">
              <w:rPr>
                <w:sz w:val="24"/>
                <w:lang w:val="ru-RU"/>
              </w:rPr>
              <w:t>предложенных) и его качественной характеристики.</w:t>
            </w:r>
            <w:r w:rsidRPr="00DE11BA">
              <w:rPr>
                <w:spacing w:val="-57"/>
                <w:sz w:val="24"/>
                <w:lang w:val="ru-RU"/>
              </w:rPr>
              <w:t xml:space="preserve"> </w:t>
            </w:r>
            <w:r w:rsidRPr="00DE11BA">
              <w:rPr>
                <w:sz w:val="24"/>
                <w:lang w:val="ru-RU"/>
              </w:rPr>
              <w:t>Работа в парах: группировка звуков по заданному</w:t>
            </w:r>
            <w:r w:rsidRPr="00DE11BA">
              <w:rPr>
                <w:spacing w:val="1"/>
                <w:sz w:val="24"/>
                <w:lang w:val="ru-RU"/>
              </w:rPr>
              <w:t xml:space="preserve"> </w:t>
            </w:r>
            <w:r w:rsidRPr="00DE11BA">
              <w:rPr>
                <w:sz w:val="24"/>
                <w:lang w:val="ru-RU"/>
              </w:rPr>
              <w:t>основанию</w:t>
            </w:r>
            <w:r w:rsidRPr="00DE11BA">
              <w:rPr>
                <w:spacing w:val="1"/>
                <w:sz w:val="24"/>
                <w:lang w:val="ru-RU"/>
              </w:rPr>
              <w:t xml:space="preserve"> </w:t>
            </w:r>
            <w:r w:rsidRPr="00DE11BA">
              <w:rPr>
                <w:sz w:val="24"/>
                <w:lang w:val="ru-RU"/>
              </w:rPr>
              <w:t>Комментированное</w:t>
            </w:r>
            <w:r w:rsidRPr="00DE11BA">
              <w:rPr>
                <w:spacing w:val="6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оценивание</w:t>
            </w:r>
            <w:r w:rsidRPr="00DE11BA">
              <w:rPr>
                <w:spacing w:val="1"/>
                <w:sz w:val="24"/>
                <w:lang w:val="ru-RU"/>
              </w:rPr>
              <w:t xml:space="preserve"> </w:t>
            </w:r>
            <w:r w:rsidRPr="00DE11BA">
              <w:rPr>
                <w:sz w:val="24"/>
                <w:lang w:val="ru-RU"/>
              </w:rPr>
              <w:t>правильности</w:t>
            </w:r>
            <w:r w:rsidRPr="00DE11BA">
              <w:rPr>
                <w:spacing w:val="1"/>
                <w:sz w:val="24"/>
                <w:lang w:val="ru-RU"/>
              </w:rPr>
              <w:t xml:space="preserve"> </w:t>
            </w:r>
            <w:r w:rsidRPr="00DE11BA">
              <w:rPr>
                <w:sz w:val="24"/>
                <w:lang w:val="ru-RU"/>
              </w:rPr>
              <w:t>предложенной</w:t>
            </w:r>
            <w:r w:rsidRPr="00DE11BA">
              <w:rPr>
                <w:spacing w:val="1"/>
                <w:sz w:val="24"/>
                <w:lang w:val="ru-RU"/>
              </w:rPr>
              <w:t xml:space="preserve"> </w:t>
            </w:r>
            <w:r w:rsidRPr="00DE11BA">
              <w:rPr>
                <w:sz w:val="24"/>
                <w:lang w:val="ru-RU"/>
              </w:rPr>
              <w:t>характеристики звука, нахождение допущенных при</w:t>
            </w:r>
            <w:r w:rsidRPr="00DE11BA">
              <w:rPr>
                <w:spacing w:val="-57"/>
                <w:sz w:val="24"/>
                <w:lang w:val="ru-RU"/>
              </w:rPr>
              <w:t xml:space="preserve"> </w:t>
            </w:r>
            <w:r w:rsidRPr="00DE11BA">
              <w:rPr>
                <w:sz w:val="24"/>
                <w:lang w:val="ru-RU"/>
              </w:rPr>
              <w:t xml:space="preserve">характеристике    </w:t>
            </w:r>
            <w:r w:rsidRPr="00DE11BA">
              <w:rPr>
                <w:spacing w:val="17"/>
                <w:sz w:val="24"/>
                <w:lang w:val="ru-RU"/>
              </w:rPr>
              <w:t xml:space="preserve"> </w:t>
            </w:r>
            <w:r w:rsidRPr="00DE11BA">
              <w:rPr>
                <w:sz w:val="24"/>
                <w:lang w:val="ru-RU"/>
              </w:rPr>
              <w:t xml:space="preserve">ошибок.    </w:t>
            </w:r>
            <w:r w:rsidRPr="00DE11BA">
              <w:rPr>
                <w:spacing w:val="18"/>
                <w:sz w:val="24"/>
                <w:lang w:val="ru-RU"/>
              </w:rPr>
              <w:t xml:space="preserve"> </w:t>
            </w:r>
            <w:r w:rsidRPr="00DE11BA">
              <w:rPr>
                <w:sz w:val="24"/>
                <w:lang w:val="ru-RU"/>
              </w:rPr>
              <w:t xml:space="preserve">Дидактическая    </w:t>
            </w:r>
            <w:r w:rsidRPr="00DE11BA">
              <w:rPr>
                <w:spacing w:val="19"/>
                <w:sz w:val="24"/>
                <w:lang w:val="ru-RU"/>
              </w:rPr>
              <w:t xml:space="preserve"> </w:t>
            </w:r>
            <w:r w:rsidRPr="00DE11BA">
              <w:rPr>
                <w:sz w:val="24"/>
                <w:lang w:val="ru-RU"/>
              </w:rPr>
              <w:t>игра</w:t>
            </w:r>
          </w:p>
          <w:p w:rsidR="00DE11BA" w:rsidRPr="00DE11BA" w:rsidRDefault="00DE11BA" w:rsidP="00EF0B46">
            <w:pPr>
              <w:ind w:left="151"/>
              <w:jc w:val="both"/>
              <w:rPr>
                <w:sz w:val="24"/>
                <w:lang w:val="ru-RU"/>
              </w:rPr>
            </w:pPr>
            <w:r w:rsidRPr="00DE11BA">
              <w:rPr>
                <w:sz w:val="24"/>
                <w:lang w:val="ru-RU"/>
              </w:rPr>
              <w:t>«Детективы</w:t>
            </w:r>
            <w:proofErr w:type="gramStart"/>
            <w:r w:rsidRPr="00DE11BA">
              <w:rPr>
                <w:sz w:val="24"/>
                <w:lang w:val="ru-RU"/>
              </w:rPr>
              <w:t xml:space="preserve">»,   </w:t>
            </w:r>
            <w:proofErr w:type="gramEnd"/>
            <w:r w:rsidRPr="00DE11BA">
              <w:rPr>
                <w:spacing w:val="34"/>
                <w:sz w:val="24"/>
                <w:lang w:val="ru-RU"/>
              </w:rPr>
              <w:t xml:space="preserve"> </w:t>
            </w:r>
            <w:r w:rsidRPr="00DE11BA">
              <w:rPr>
                <w:sz w:val="24"/>
                <w:lang w:val="ru-RU"/>
              </w:rPr>
              <w:t xml:space="preserve">в   </w:t>
            </w:r>
            <w:r w:rsidRPr="00DE11BA">
              <w:rPr>
                <w:spacing w:val="35"/>
                <w:sz w:val="24"/>
                <w:lang w:val="ru-RU"/>
              </w:rPr>
              <w:t xml:space="preserve"> </w:t>
            </w:r>
            <w:r w:rsidRPr="00DE11BA">
              <w:rPr>
                <w:sz w:val="24"/>
                <w:lang w:val="ru-RU"/>
              </w:rPr>
              <w:t xml:space="preserve">ходе   </w:t>
            </w:r>
            <w:r w:rsidRPr="00DE11BA">
              <w:rPr>
                <w:spacing w:val="33"/>
                <w:sz w:val="24"/>
                <w:lang w:val="ru-RU"/>
              </w:rPr>
              <w:t xml:space="preserve"> </w:t>
            </w:r>
            <w:r w:rsidRPr="00DE11BA">
              <w:rPr>
                <w:sz w:val="24"/>
                <w:lang w:val="ru-RU"/>
              </w:rPr>
              <w:t xml:space="preserve">игры   </w:t>
            </w:r>
            <w:r w:rsidRPr="00DE11BA">
              <w:rPr>
                <w:spacing w:val="35"/>
                <w:sz w:val="24"/>
                <w:lang w:val="ru-RU"/>
              </w:rPr>
              <w:t xml:space="preserve"> </w:t>
            </w:r>
            <w:r w:rsidRPr="00DE11BA">
              <w:rPr>
                <w:sz w:val="24"/>
                <w:lang w:val="ru-RU"/>
              </w:rPr>
              <w:t xml:space="preserve">нужно   </w:t>
            </w:r>
            <w:r w:rsidRPr="00DE11BA">
              <w:rPr>
                <w:spacing w:val="34"/>
                <w:sz w:val="24"/>
                <w:lang w:val="ru-RU"/>
              </w:rPr>
              <w:t xml:space="preserve"> </w:t>
            </w:r>
            <w:r w:rsidRPr="00DE11BA">
              <w:rPr>
                <w:sz w:val="24"/>
                <w:lang w:val="ru-RU"/>
              </w:rPr>
              <w:t xml:space="preserve">в   </w:t>
            </w:r>
            <w:r w:rsidRPr="00DE11BA">
              <w:rPr>
                <w:spacing w:val="37"/>
                <w:sz w:val="24"/>
                <w:lang w:val="ru-RU"/>
              </w:rPr>
              <w:t xml:space="preserve"> </w:t>
            </w:r>
            <w:r w:rsidRPr="00DE11BA">
              <w:rPr>
                <w:sz w:val="24"/>
                <w:lang w:val="ru-RU"/>
              </w:rPr>
              <w:t>ряду</w:t>
            </w:r>
          </w:p>
          <w:p w:rsidR="00DE11BA" w:rsidRPr="00DE11BA" w:rsidRDefault="00DE11BA" w:rsidP="00EF0B46">
            <w:pPr>
              <w:spacing w:line="270" w:lineRule="atLeast"/>
              <w:ind w:left="151" w:right="101"/>
              <w:jc w:val="both"/>
              <w:rPr>
                <w:sz w:val="24"/>
                <w:lang w:val="ru-RU"/>
              </w:rPr>
            </w:pPr>
            <w:r w:rsidRPr="00DE11BA">
              <w:rPr>
                <w:sz w:val="24"/>
                <w:lang w:val="ru-RU"/>
              </w:rPr>
              <w:t>предложенных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находить</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заданными</w:t>
            </w:r>
            <w:r w:rsidRPr="00DE11BA">
              <w:rPr>
                <w:spacing w:val="1"/>
                <w:sz w:val="24"/>
                <w:lang w:val="ru-RU"/>
              </w:rPr>
              <w:t xml:space="preserve"> </w:t>
            </w:r>
            <w:r w:rsidRPr="00DE11BA">
              <w:rPr>
                <w:sz w:val="24"/>
                <w:lang w:val="ru-RU"/>
              </w:rPr>
              <w:t>характеристиками</w:t>
            </w:r>
            <w:r w:rsidRPr="00DE11BA">
              <w:rPr>
                <w:spacing w:val="-1"/>
                <w:sz w:val="24"/>
                <w:lang w:val="ru-RU"/>
              </w:rPr>
              <w:t xml:space="preserve"> </w:t>
            </w:r>
            <w:r w:rsidRPr="00DE11BA">
              <w:rPr>
                <w:sz w:val="24"/>
                <w:lang w:val="ru-RU"/>
              </w:rPr>
              <w:t>звукового состава.</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3866"/>
        </w:trPr>
        <w:tc>
          <w:tcPr>
            <w:tcW w:w="1015" w:type="dxa"/>
            <w:tcBorders>
              <w:left w:val="single" w:sz="6" w:space="0" w:color="000000"/>
            </w:tcBorders>
          </w:tcPr>
          <w:p w:rsidR="00DE11BA" w:rsidRPr="00BE1740" w:rsidRDefault="00DE11BA" w:rsidP="00EF0B46">
            <w:pPr>
              <w:spacing w:line="275" w:lineRule="exact"/>
              <w:ind w:left="43"/>
              <w:jc w:val="center"/>
              <w:rPr>
                <w:b/>
                <w:i/>
                <w:sz w:val="24"/>
              </w:rPr>
            </w:pPr>
            <w:r w:rsidRPr="00BE1740">
              <w:rPr>
                <w:b/>
                <w:i/>
                <w:sz w:val="24"/>
              </w:rPr>
              <w:t>3</w:t>
            </w:r>
          </w:p>
        </w:tc>
        <w:tc>
          <w:tcPr>
            <w:tcW w:w="1678" w:type="dxa"/>
          </w:tcPr>
          <w:p w:rsidR="00DE11BA" w:rsidRPr="00BE1740" w:rsidRDefault="00DE11BA" w:rsidP="00EF0B46">
            <w:pPr>
              <w:ind w:left="151" w:right="468" w:firstLine="60"/>
              <w:rPr>
                <w:b/>
                <w:sz w:val="24"/>
              </w:rPr>
            </w:pPr>
            <w:r w:rsidRPr="00BE1740">
              <w:rPr>
                <w:b/>
                <w:sz w:val="24"/>
              </w:rPr>
              <w:t>Графика</w:t>
            </w:r>
            <w:r w:rsidRPr="00BE1740">
              <w:rPr>
                <w:b/>
                <w:spacing w:val="-57"/>
                <w:sz w:val="24"/>
              </w:rPr>
              <w:t xml:space="preserve"> </w:t>
            </w:r>
            <w:r>
              <w:rPr>
                <w:b/>
                <w:sz w:val="24"/>
              </w:rPr>
              <w:t>(4</w:t>
            </w:r>
            <w:r w:rsidRPr="00BE1740">
              <w:rPr>
                <w:b/>
                <w:spacing w:val="-1"/>
                <w:sz w:val="24"/>
              </w:rPr>
              <w:t xml:space="preserve"> </w:t>
            </w:r>
            <w:r w:rsidRPr="00BE1740">
              <w:rPr>
                <w:b/>
                <w:sz w:val="24"/>
              </w:rPr>
              <w:t>ч.)</w:t>
            </w:r>
          </w:p>
        </w:tc>
        <w:tc>
          <w:tcPr>
            <w:tcW w:w="3545" w:type="dxa"/>
            <w:tcBorders>
              <w:top w:val="single" w:sz="6" w:space="0" w:color="000000"/>
              <w:bottom w:val="single" w:sz="6" w:space="0" w:color="000000"/>
            </w:tcBorders>
          </w:tcPr>
          <w:p w:rsidR="00DE11BA" w:rsidRPr="00DE11BA" w:rsidRDefault="00DE11BA" w:rsidP="00EF0B46">
            <w:pPr>
              <w:ind w:left="151" w:right="99"/>
              <w:jc w:val="both"/>
              <w:rPr>
                <w:sz w:val="24"/>
                <w:lang w:val="ru-RU"/>
              </w:rPr>
            </w:pPr>
            <w:r w:rsidRPr="00DE11BA">
              <w:rPr>
                <w:sz w:val="24"/>
                <w:lang w:val="ru-RU"/>
              </w:rPr>
              <w:t>Звук</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буква.</w:t>
            </w:r>
            <w:r w:rsidRPr="00DE11BA">
              <w:rPr>
                <w:spacing w:val="61"/>
                <w:sz w:val="24"/>
                <w:lang w:val="ru-RU"/>
              </w:rPr>
              <w:t xml:space="preserve"> </w:t>
            </w:r>
            <w:r w:rsidRPr="00DE11BA">
              <w:rPr>
                <w:sz w:val="24"/>
                <w:lang w:val="ru-RU"/>
              </w:rPr>
              <w:t>Различение</w:t>
            </w:r>
            <w:r w:rsidRPr="00DE11BA">
              <w:rPr>
                <w:spacing w:val="1"/>
                <w:sz w:val="24"/>
                <w:lang w:val="ru-RU"/>
              </w:rPr>
              <w:t xml:space="preserve"> </w:t>
            </w:r>
            <w:r w:rsidRPr="00DE11BA">
              <w:rPr>
                <w:sz w:val="24"/>
                <w:lang w:val="ru-RU"/>
              </w:rPr>
              <w:t>звуков и букв. Обозначение на</w:t>
            </w:r>
            <w:r w:rsidRPr="00DE11BA">
              <w:rPr>
                <w:spacing w:val="1"/>
                <w:sz w:val="24"/>
                <w:lang w:val="ru-RU"/>
              </w:rPr>
              <w:t xml:space="preserve"> </w:t>
            </w:r>
            <w:r w:rsidRPr="00DE11BA">
              <w:rPr>
                <w:sz w:val="24"/>
                <w:lang w:val="ru-RU"/>
              </w:rPr>
              <w:t>письме</w:t>
            </w:r>
            <w:r w:rsidRPr="00DE11BA">
              <w:rPr>
                <w:spacing w:val="1"/>
                <w:sz w:val="24"/>
                <w:lang w:val="ru-RU"/>
              </w:rPr>
              <w:t xml:space="preserve"> </w:t>
            </w:r>
            <w:r w:rsidRPr="00DE11BA">
              <w:rPr>
                <w:sz w:val="24"/>
                <w:lang w:val="ru-RU"/>
              </w:rPr>
              <w:t>твёрдости</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proofErr w:type="gramStart"/>
            <w:r w:rsidRPr="00DE11BA">
              <w:rPr>
                <w:sz w:val="24"/>
                <w:lang w:val="ru-RU"/>
              </w:rPr>
              <w:t>буквами</w:t>
            </w:r>
            <w:proofErr w:type="gramEnd"/>
            <w:r w:rsidRPr="00DE11BA">
              <w:rPr>
                <w:spacing w:val="1"/>
                <w:sz w:val="24"/>
                <w:lang w:val="ru-RU"/>
              </w:rPr>
              <w:t xml:space="preserve"> </w:t>
            </w:r>
            <w:r w:rsidRPr="00DE11BA">
              <w:rPr>
                <w:b/>
                <w:i/>
                <w:sz w:val="24"/>
                <w:lang w:val="ru-RU"/>
              </w:rPr>
              <w:t>а</w:t>
            </w:r>
            <w:r w:rsidRPr="00DE11BA">
              <w:rPr>
                <w:sz w:val="24"/>
                <w:lang w:val="ru-RU"/>
              </w:rPr>
              <w:t>,</w:t>
            </w:r>
            <w:r w:rsidRPr="00DE11BA">
              <w:rPr>
                <w:spacing w:val="1"/>
                <w:sz w:val="24"/>
                <w:lang w:val="ru-RU"/>
              </w:rPr>
              <w:t xml:space="preserve"> </w:t>
            </w:r>
            <w:r w:rsidRPr="00DE11BA">
              <w:rPr>
                <w:b/>
                <w:i/>
                <w:sz w:val="24"/>
                <w:lang w:val="ru-RU"/>
              </w:rPr>
              <w:t>о</w:t>
            </w:r>
            <w:r w:rsidRPr="00DE11BA">
              <w:rPr>
                <w:sz w:val="24"/>
                <w:lang w:val="ru-RU"/>
              </w:rPr>
              <w:t>,</w:t>
            </w:r>
            <w:r w:rsidRPr="00DE11BA">
              <w:rPr>
                <w:spacing w:val="1"/>
                <w:sz w:val="24"/>
                <w:lang w:val="ru-RU"/>
              </w:rPr>
              <w:t xml:space="preserve"> </w:t>
            </w:r>
            <w:r w:rsidRPr="00DE11BA">
              <w:rPr>
                <w:b/>
                <w:i/>
                <w:sz w:val="24"/>
                <w:lang w:val="ru-RU"/>
              </w:rPr>
              <w:t>у</w:t>
            </w:r>
            <w:r w:rsidRPr="00DE11BA">
              <w:rPr>
                <w:sz w:val="24"/>
                <w:lang w:val="ru-RU"/>
              </w:rPr>
              <w:t>,</w:t>
            </w:r>
            <w:r w:rsidRPr="00DE11BA">
              <w:rPr>
                <w:spacing w:val="1"/>
                <w:sz w:val="24"/>
                <w:lang w:val="ru-RU"/>
              </w:rPr>
              <w:t xml:space="preserve"> </w:t>
            </w:r>
            <w:r w:rsidRPr="00DE11BA">
              <w:rPr>
                <w:b/>
                <w:i/>
                <w:sz w:val="24"/>
                <w:lang w:val="ru-RU"/>
              </w:rPr>
              <w:t>ы</w:t>
            </w:r>
            <w:r w:rsidRPr="00DE11BA">
              <w:rPr>
                <w:sz w:val="24"/>
                <w:lang w:val="ru-RU"/>
              </w:rPr>
              <w:t>,</w:t>
            </w:r>
            <w:r w:rsidRPr="00DE11BA">
              <w:rPr>
                <w:spacing w:val="1"/>
                <w:sz w:val="24"/>
                <w:lang w:val="ru-RU"/>
              </w:rPr>
              <w:t xml:space="preserve"> </w:t>
            </w:r>
            <w:r w:rsidRPr="00DE11BA">
              <w:rPr>
                <w:b/>
                <w:i/>
                <w:sz w:val="24"/>
                <w:lang w:val="ru-RU"/>
              </w:rPr>
              <w:t>э</w:t>
            </w:r>
            <w:r w:rsidRPr="00DE11BA">
              <w:rPr>
                <w:sz w:val="24"/>
                <w:lang w:val="ru-RU"/>
              </w:rPr>
              <w:t>;</w:t>
            </w:r>
            <w:r w:rsidRPr="00DE11BA">
              <w:rPr>
                <w:spacing w:val="1"/>
                <w:sz w:val="24"/>
                <w:lang w:val="ru-RU"/>
              </w:rPr>
              <w:t xml:space="preserve"> </w:t>
            </w:r>
            <w:r w:rsidRPr="00DE11BA">
              <w:rPr>
                <w:sz w:val="24"/>
                <w:lang w:val="ru-RU"/>
              </w:rPr>
              <w:t xml:space="preserve">слова с буквой </w:t>
            </w:r>
            <w:r w:rsidRPr="00DE11BA">
              <w:rPr>
                <w:b/>
                <w:i/>
                <w:sz w:val="24"/>
                <w:lang w:val="ru-RU"/>
              </w:rPr>
              <w:t xml:space="preserve">э. </w:t>
            </w:r>
            <w:r w:rsidRPr="00DE11BA">
              <w:rPr>
                <w:sz w:val="24"/>
                <w:lang w:val="ru-RU"/>
              </w:rPr>
              <w:t>Обозначение</w:t>
            </w:r>
            <w:r w:rsidRPr="00DE11BA">
              <w:rPr>
                <w:spacing w:val="1"/>
                <w:sz w:val="24"/>
                <w:lang w:val="ru-RU"/>
              </w:rPr>
              <w:t xml:space="preserve"> </w:t>
            </w:r>
            <w:r w:rsidRPr="00DE11BA">
              <w:rPr>
                <w:sz w:val="24"/>
                <w:lang w:val="ru-RU"/>
              </w:rPr>
              <w:t>на письме мягкости 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буквами</w:t>
            </w:r>
            <w:r w:rsidRPr="00DE11BA">
              <w:rPr>
                <w:spacing w:val="1"/>
                <w:sz w:val="24"/>
                <w:lang w:val="ru-RU"/>
              </w:rPr>
              <w:t xml:space="preserve"> </w:t>
            </w:r>
            <w:r w:rsidRPr="00DE11BA">
              <w:rPr>
                <w:b/>
                <w:i/>
                <w:sz w:val="24"/>
                <w:lang w:val="ru-RU"/>
              </w:rPr>
              <w:t>е</w:t>
            </w:r>
            <w:r w:rsidRPr="00DE11BA">
              <w:rPr>
                <w:sz w:val="24"/>
                <w:lang w:val="ru-RU"/>
              </w:rPr>
              <w:t>,</w:t>
            </w:r>
            <w:r w:rsidRPr="00DE11BA">
              <w:rPr>
                <w:spacing w:val="1"/>
                <w:sz w:val="24"/>
                <w:lang w:val="ru-RU"/>
              </w:rPr>
              <w:t xml:space="preserve"> </w:t>
            </w:r>
            <w:r w:rsidRPr="00DE11BA">
              <w:rPr>
                <w:b/>
                <w:i/>
                <w:sz w:val="24"/>
                <w:lang w:val="ru-RU"/>
              </w:rPr>
              <w:t>ё</w:t>
            </w:r>
            <w:r w:rsidRPr="00DE11BA">
              <w:rPr>
                <w:sz w:val="24"/>
                <w:lang w:val="ru-RU"/>
              </w:rPr>
              <w:t>,</w:t>
            </w:r>
            <w:r w:rsidRPr="00DE11BA">
              <w:rPr>
                <w:spacing w:val="1"/>
                <w:sz w:val="24"/>
                <w:lang w:val="ru-RU"/>
              </w:rPr>
              <w:t xml:space="preserve"> </w:t>
            </w:r>
            <w:r w:rsidRPr="00DE11BA">
              <w:rPr>
                <w:b/>
                <w:i/>
                <w:sz w:val="24"/>
                <w:lang w:val="ru-RU"/>
              </w:rPr>
              <w:t>ю</w:t>
            </w:r>
            <w:r w:rsidRPr="00DE11BA">
              <w:rPr>
                <w:sz w:val="24"/>
                <w:lang w:val="ru-RU"/>
              </w:rPr>
              <w:t>,</w:t>
            </w:r>
            <w:r w:rsidRPr="00DE11BA">
              <w:rPr>
                <w:spacing w:val="1"/>
                <w:sz w:val="24"/>
                <w:lang w:val="ru-RU"/>
              </w:rPr>
              <w:t xml:space="preserve"> </w:t>
            </w:r>
            <w:r w:rsidRPr="00DE11BA">
              <w:rPr>
                <w:b/>
                <w:i/>
                <w:sz w:val="24"/>
                <w:lang w:val="ru-RU"/>
              </w:rPr>
              <w:t>я</w:t>
            </w:r>
            <w:r w:rsidRPr="00DE11BA">
              <w:rPr>
                <w:sz w:val="24"/>
                <w:lang w:val="ru-RU"/>
              </w:rPr>
              <w:t>,</w:t>
            </w:r>
            <w:r w:rsidRPr="00DE11BA">
              <w:rPr>
                <w:spacing w:val="1"/>
                <w:sz w:val="24"/>
                <w:lang w:val="ru-RU"/>
              </w:rPr>
              <w:t xml:space="preserve"> </w:t>
            </w:r>
            <w:r w:rsidRPr="00DE11BA">
              <w:rPr>
                <w:b/>
                <w:i/>
                <w:sz w:val="24"/>
                <w:lang w:val="ru-RU"/>
              </w:rPr>
              <w:t>и.</w:t>
            </w:r>
            <w:r w:rsidRPr="00DE11BA">
              <w:rPr>
                <w:b/>
                <w:i/>
                <w:spacing w:val="1"/>
                <w:sz w:val="24"/>
                <w:lang w:val="ru-RU"/>
              </w:rPr>
              <w:t xml:space="preserve"> </w:t>
            </w:r>
            <w:r w:rsidRPr="00DE11BA">
              <w:rPr>
                <w:sz w:val="24"/>
                <w:lang w:val="ru-RU"/>
              </w:rPr>
              <w:t xml:space="preserve">Функции букв </w:t>
            </w:r>
            <w:r w:rsidRPr="00DE11BA">
              <w:rPr>
                <w:b/>
                <w:i/>
                <w:sz w:val="24"/>
                <w:lang w:val="ru-RU"/>
              </w:rPr>
              <w:t>е</w:t>
            </w:r>
            <w:r w:rsidRPr="00DE11BA">
              <w:rPr>
                <w:sz w:val="24"/>
                <w:lang w:val="ru-RU"/>
              </w:rPr>
              <w:t xml:space="preserve">, </w:t>
            </w:r>
            <w:r w:rsidRPr="00DE11BA">
              <w:rPr>
                <w:b/>
                <w:i/>
                <w:sz w:val="24"/>
                <w:lang w:val="ru-RU"/>
              </w:rPr>
              <w:t>ё</w:t>
            </w:r>
            <w:r w:rsidRPr="00DE11BA">
              <w:rPr>
                <w:sz w:val="24"/>
                <w:lang w:val="ru-RU"/>
              </w:rPr>
              <w:t xml:space="preserve">, </w:t>
            </w:r>
            <w:r w:rsidRPr="00DE11BA">
              <w:rPr>
                <w:b/>
                <w:i/>
                <w:sz w:val="24"/>
                <w:lang w:val="ru-RU"/>
              </w:rPr>
              <w:t>ю</w:t>
            </w:r>
            <w:r w:rsidRPr="00DE11BA">
              <w:rPr>
                <w:sz w:val="24"/>
                <w:lang w:val="ru-RU"/>
              </w:rPr>
              <w:t xml:space="preserve">, </w:t>
            </w:r>
            <w:r w:rsidRPr="00DE11BA">
              <w:rPr>
                <w:b/>
                <w:i/>
                <w:sz w:val="24"/>
                <w:lang w:val="ru-RU"/>
              </w:rPr>
              <w:t xml:space="preserve">я </w:t>
            </w:r>
            <w:r w:rsidRPr="00DE11BA">
              <w:rPr>
                <w:sz w:val="24"/>
                <w:lang w:val="ru-RU"/>
              </w:rPr>
              <w:t>Мягкий</w:t>
            </w:r>
            <w:r w:rsidRPr="00DE11BA">
              <w:rPr>
                <w:spacing w:val="-57"/>
                <w:sz w:val="24"/>
                <w:lang w:val="ru-RU"/>
              </w:rPr>
              <w:t xml:space="preserve"> </w:t>
            </w:r>
            <w:r w:rsidRPr="00DE11BA">
              <w:rPr>
                <w:sz w:val="24"/>
                <w:lang w:val="ru-RU"/>
              </w:rPr>
              <w:t>знак</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показатель</w:t>
            </w:r>
            <w:r w:rsidRPr="00DE11BA">
              <w:rPr>
                <w:spacing w:val="1"/>
                <w:sz w:val="24"/>
                <w:lang w:val="ru-RU"/>
              </w:rPr>
              <w:t xml:space="preserve"> </w:t>
            </w:r>
            <w:r w:rsidRPr="00DE11BA">
              <w:rPr>
                <w:sz w:val="24"/>
                <w:lang w:val="ru-RU"/>
              </w:rPr>
              <w:t>мягкости</w:t>
            </w:r>
            <w:r w:rsidRPr="00DE11BA">
              <w:rPr>
                <w:spacing w:val="1"/>
                <w:sz w:val="24"/>
                <w:lang w:val="ru-RU"/>
              </w:rPr>
              <w:t xml:space="preserve"> </w:t>
            </w:r>
            <w:r w:rsidRPr="00DE11BA">
              <w:rPr>
                <w:sz w:val="24"/>
                <w:lang w:val="ru-RU"/>
              </w:rPr>
              <w:t>предшествующего</w:t>
            </w:r>
            <w:r w:rsidRPr="00DE11BA">
              <w:rPr>
                <w:spacing w:val="1"/>
                <w:sz w:val="24"/>
                <w:lang w:val="ru-RU"/>
              </w:rPr>
              <w:t xml:space="preserve"> </w:t>
            </w:r>
            <w:r w:rsidRPr="00DE11BA">
              <w:rPr>
                <w:sz w:val="24"/>
                <w:lang w:val="ru-RU"/>
              </w:rPr>
              <w:t>согласного</w:t>
            </w:r>
            <w:r w:rsidRPr="00DE11BA">
              <w:rPr>
                <w:spacing w:val="-57"/>
                <w:sz w:val="24"/>
                <w:lang w:val="ru-RU"/>
              </w:rPr>
              <w:t xml:space="preserve"> </w:t>
            </w:r>
            <w:r w:rsidRPr="00DE11BA">
              <w:rPr>
                <w:sz w:val="24"/>
                <w:lang w:val="ru-RU"/>
              </w:rPr>
              <w:t>звука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соотношения</w:t>
            </w:r>
            <w:r w:rsidRPr="00DE11BA">
              <w:rPr>
                <w:spacing w:val="-57"/>
                <w:sz w:val="24"/>
                <w:lang w:val="ru-RU"/>
              </w:rPr>
              <w:t xml:space="preserve"> </w:t>
            </w:r>
            <w:r w:rsidRPr="00DE11BA">
              <w:rPr>
                <w:sz w:val="24"/>
                <w:lang w:val="ru-RU"/>
              </w:rPr>
              <w:t>звукового</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буквенного</w:t>
            </w:r>
            <w:r w:rsidRPr="00DE11BA">
              <w:rPr>
                <w:spacing w:val="-1"/>
                <w:sz w:val="24"/>
                <w:lang w:val="ru-RU"/>
              </w:rPr>
              <w:t xml:space="preserve"> </w:t>
            </w:r>
            <w:r w:rsidRPr="00DE11BA">
              <w:rPr>
                <w:sz w:val="24"/>
                <w:lang w:val="ru-RU"/>
              </w:rPr>
              <w:t>состава</w:t>
            </w:r>
          </w:p>
          <w:p w:rsidR="00DE11BA" w:rsidRPr="00DE11BA" w:rsidRDefault="00DE11BA" w:rsidP="00EF0B46">
            <w:pPr>
              <w:spacing w:line="259" w:lineRule="exact"/>
              <w:ind w:left="151"/>
              <w:jc w:val="both"/>
              <w:rPr>
                <w:i/>
                <w:sz w:val="24"/>
                <w:lang w:val="ru-RU"/>
              </w:rPr>
            </w:pPr>
            <w:r w:rsidRPr="00DE11BA">
              <w:rPr>
                <w:sz w:val="24"/>
                <w:lang w:val="ru-RU"/>
              </w:rPr>
              <w:t>слова</w:t>
            </w:r>
            <w:r w:rsidRPr="00DE11BA">
              <w:rPr>
                <w:spacing w:val="9"/>
                <w:sz w:val="24"/>
                <w:lang w:val="ru-RU"/>
              </w:rPr>
              <w:t xml:space="preserve"> </w:t>
            </w:r>
            <w:r w:rsidRPr="00DE11BA">
              <w:rPr>
                <w:sz w:val="24"/>
                <w:lang w:val="ru-RU"/>
              </w:rPr>
              <w:t>в</w:t>
            </w:r>
            <w:r w:rsidRPr="00DE11BA">
              <w:rPr>
                <w:spacing w:val="12"/>
                <w:sz w:val="24"/>
                <w:lang w:val="ru-RU"/>
              </w:rPr>
              <w:t xml:space="preserve"> </w:t>
            </w:r>
            <w:r w:rsidRPr="00DE11BA">
              <w:rPr>
                <w:sz w:val="24"/>
                <w:lang w:val="ru-RU"/>
              </w:rPr>
              <w:t>словах</w:t>
            </w:r>
            <w:r w:rsidRPr="00DE11BA">
              <w:rPr>
                <w:spacing w:val="12"/>
                <w:sz w:val="24"/>
                <w:lang w:val="ru-RU"/>
              </w:rPr>
              <w:t xml:space="preserve"> </w:t>
            </w:r>
            <w:r w:rsidRPr="00DE11BA">
              <w:rPr>
                <w:sz w:val="24"/>
                <w:lang w:val="ru-RU"/>
              </w:rPr>
              <w:t>типа</w:t>
            </w:r>
            <w:r w:rsidRPr="00DE11BA">
              <w:rPr>
                <w:spacing w:val="12"/>
                <w:sz w:val="24"/>
                <w:lang w:val="ru-RU"/>
              </w:rPr>
              <w:t xml:space="preserve"> </w:t>
            </w:r>
            <w:r w:rsidRPr="00DE11BA">
              <w:rPr>
                <w:i/>
                <w:sz w:val="24"/>
                <w:lang w:val="ru-RU"/>
              </w:rPr>
              <w:t>стол</w:t>
            </w:r>
            <w:r w:rsidRPr="00DE11BA">
              <w:rPr>
                <w:sz w:val="24"/>
                <w:lang w:val="ru-RU"/>
              </w:rPr>
              <w:t>,</w:t>
            </w:r>
            <w:r w:rsidRPr="00DE11BA">
              <w:rPr>
                <w:spacing w:val="11"/>
                <w:sz w:val="24"/>
                <w:lang w:val="ru-RU"/>
              </w:rPr>
              <w:t xml:space="preserve"> </w:t>
            </w:r>
            <w:r w:rsidRPr="00DE11BA">
              <w:rPr>
                <w:i/>
                <w:sz w:val="24"/>
                <w:lang w:val="ru-RU"/>
              </w:rPr>
              <w:t>конь.</w:t>
            </w:r>
          </w:p>
        </w:tc>
        <w:tc>
          <w:tcPr>
            <w:tcW w:w="5671" w:type="dxa"/>
            <w:tcBorders>
              <w:top w:val="single" w:sz="6" w:space="0" w:color="000000"/>
              <w:bottom w:val="single" w:sz="6" w:space="0" w:color="000000"/>
            </w:tcBorders>
          </w:tcPr>
          <w:p w:rsidR="00DE11BA" w:rsidRPr="00DE11BA" w:rsidRDefault="00DE11BA" w:rsidP="00EF0B46">
            <w:pPr>
              <w:spacing w:line="275" w:lineRule="exact"/>
              <w:ind w:left="151"/>
              <w:jc w:val="both"/>
              <w:rPr>
                <w:sz w:val="24"/>
                <w:lang w:val="ru-RU"/>
              </w:rPr>
            </w:pPr>
            <w:r w:rsidRPr="00DE11BA">
              <w:rPr>
                <w:sz w:val="24"/>
                <w:lang w:val="ru-RU"/>
              </w:rPr>
              <w:t>Моделировать</w:t>
            </w:r>
            <w:r w:rsidRPr="00DE11BA">
              <w:rPr>
                <w:spacing w:val="-5"/>
                <w:sz w:val="24"/>
                <w:lang w:val="ru-RU"/>
              </w:rPr>
              <w:t xml:space="preserve"> </w:t>
            </w:r>
            <w:r w:rsidRPr="00DE11BA">
              <w:rPr>
                <w:sz w:val="24"/>
                <w:lang w:val="ru-RU"/>
              </w:rPr>
              <w:t>звуко­буквенный</w:t>
            </w:r>
            <w:r w:rsidRPr="00DE11BA">
              <w:rPr>
                <w:spacing w:val="-6"/>
                <w:sz w:val="24"/>
                <w:lang w:val="ru-RU"/>
              </w:rPr>
              <w:t xml:space="preserve"> </w:t>
            </w:r>
            <w:r w:rsidRPr="00DE11BA">
              <w:rPr>
                <w:sz w:val="24"/>
                <w:lang w:val="ru-RU"/>
              </w:rPr>
              <w:t>состав</w:t>
            </w:r>
            <w:r w:rsidRPr="00DE11BA">
              <w:rPr>
                <w:spacing w:val="-7"/>
                <w:sz w:val="24"/>
                <w:lang w:val="ru-RU"/>
              </w:rPr>
              <w:t xml:space="preserve"> </w:t>
            </w:r>
            <w:r w:rsidRPr="00DE11BA">
              <w:rPr>
                <w:sz w:val="24"/>
                <w:lang w:val="ru-RU"/>
              </w:rPr>
              <w:t>слов</w:t>
            </w:r>
          </w:p>
          <w:p w:rsidR="00DE11BA" w:rsidRPr="00DE11BA" w:rsidRDefault="00DE11BA" w:rsidP="00EF0B46">
            <w:pPr>
              <w:ind w:left="151" w:right="101"/>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подбор</w:t>
            </w:r>
            <w:r w:rsidRPr="00DE11BA">
              <w:rPr>
                <w:spacing w:val="1"/>
                <w:sz w:val="24"/>
                <w:lang w:val="ru-RU"/>
              </w:rPr>
              <w:t xml:space="preserve"> </w:t>
            </w:r>
            <w:r w:rsidRPr="00DE11BA">
              <w:rPr>
                <w:sz w:val="24"/>
                <w:lang w:val="ru-RU"/>
              </w:rPr>
              <w:t>1-2</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предложенной</w:t>
            </w:r>
            <w:r w:rsidRPr="00DE11BA">
              <w:rPr>
                <w:spacing w:val="-57"/>
                <w:sz w:val="24"/>
                <w:lang w:val="ru-RU"/>
              </w:rPr>
              <w:t xml:space="preserve"> </w:t>
            </w:r>
            <w:r w:rsidRPr="00DE11BA">
              <w:rPr>
                <w:sz w:val="24"/>
                <w:lang w:val="ru-RU"/>
              </w:rPr>
              <w:t>звуко­буквенной</w:t>
            </w:r>
            <w:r w:rsidRPr="00DE11BA">
              <w:rPr>
                <w:spacing w:val="-1"/>
                <w:sz w:val="24"/>
                <w:lang w:val="ru-RU"/>
              </w:rPr>
              <w:t xml:space="preserve"> </w:t>
            </w:r>
            <w:r w:rsidRPr="00DE11BA">
              <w:rPr>
                <w:sz w:val="24"/>
                <w:lang w:val="ru-RU"/>
              </w:rPr>
              <w:t>модели.</w:t>
            </w:r>
          </w:p>
          <w:p w:rsidR="00DE11BA" w:rsidRPr="00DE11BA" w:rsidRDefault="00DE11BA" w:rsidP="00EF0B46">
            <w:pPr>
              <w:ind w:left="151" w:right="99"/>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«Сравниваем</w:t>
            </w:r>
            <w:r w:rsidRPr="00DE11BA">
              <w:rPr>
                <w:spacing w:val="1"/>
                <w:sz w:val="24"/>
                <w:lang w:val="ru-RU"/>
              </w:rPr>
              <w:t xml:space="preserve"> </w:t>
            </w:r>
            <w:r w:rsidRPr="00DE11BA">
              <w:rPr>
                <w:sz w:val="24"/>
                <w:lang w:val="ru-RU"/>
              </w:rPr>
              <w:t>звуковой</w:t>
            </w:r>
            <w:r w:rsidRPr="00DE11BA">
              <w:rPr>
                <w:spacing w:val="6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буквенный</w:t>
            </w:r>
            <w:r w:rsidRPr="00DE11BA">
              <w:rPr>
                <w:spacing w:val="1"/>
                <w:sz w:val="24"/>
                <w:lang w:val="ru-RU"/>
              </w:rPr>
              <w:t xml:space="preserve"> </w:t>
            </w:r>
            <w:r w:rsidRPr="00DE11BA">
              <w:rPr>
                <w:sz w:val="24"/>
                <w:lang w:val="ru-RU"/>
              </w:rPr>
              <w:t>состав</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формулируются</w:t>
            </w:r>
            <w:r w:rsidRPr="00DE11BA">
              <w:rPr>
                <w:spacing w:val="1"/>
                <w:sz w:val="24"/>
                <w:lang w:val="ru-RU"/>
              </w:rPr>
              <w:t xml:space="preserve"> </w:t>
            </w:r>
            <w:r w:rsidRPr="00DE11BA">
              <w:rPr>
                <w:sz w:val="24"/>
                <w:lang w:val="ru-RU"/>
              </w:rPr>
              <w:t>выводы</w:t>
            </w:r>
            <w:r w:rsidRPr="00DE11BA">
              <w:rPr>
                <w:spacing w:val="1"/>
                <w:sz w:val="24"/>
                <w:lang w:val="ru-RU"/>
              </w:rPr>
              <w:t xml:space="preserve"> </w:t>
            </w:r>
            <w:r w:rsidRPr="00DE11BA">
              <w:rPr>
                <w:sz w:val="24"/>
                <w:lang w:val="ru-RU"/>
              </w:rPr>
              <w:t>о</w:t>
            </w:r>
            <w:r w:rsidRPr="00DE11BA">
              <w:rPr>
                <w:spacing w:val="61"/>
                <w:sz w:val="24"/>
                <w:lang w:val="ru-RU"/>
              </w:rPr>
              <w:t xml:space="preserve"> </w:t>
            </w:r>
            <w:r w:rsidRPr="00DE11BA">
              <w:rPr>
                <w:sz w:val="24"/>
                <w:lang w:val="ru-RU"/>
              </w:rPr>
              <w:t>возможных</w:t>
            </w:r>
            <w:r w:rsidRPr="00DE11BA">
              <w:rPr>
                <w:spacing w:val="-57"/>
                <w:sz w:val="24"/>
                <w:lang w:val="ru-RU"/>
              </w:rPr>
              <w:t xml:space="preserve"> </w:t>
            </w:r>
            <w:r w:rsidRPr="00DE11BA">
              <w:rPr>
                <w:sz w:val="24"/>
                <w:lang w:val="ru-RU"/>
              </w:rPr>
              <w:t>соотношениях</w:t>
            </w:r>
            <w:r w:rsidRPr="00DE11BA">
              <w:rPr>
                <w:spacing w:val="1"/>
                <w:sz w:val="24"/>
                <w:lang w:val="ru-RU"/>
              </w:rPr>
              <w:t xml:space="preserve"> </w:t>
            </w:r>
            <w:r w:rsidRPr="00DE11BA">
              <w:rPr>
                <w:sz w:val="24"/>
                <w:lang w:val="ru-RU"/>
              </w:rPr>
              <w:t>звукового</w:t>
            </w:r>
            <w:r w:rsidRPr="00DE11BA">
              <w:rPr>
                <w:spacing w:val="1"/>
                <w:sz w:val="24"/>
                <w:lang w:val="ru-RU"/>
              </w:rPr>
              <w:t xml:space="preserve"> </w:t>
            </w:r>
            <w:r w:rsidRPr="00DE11BA">
              <w:rPr>
                <w:sz w:val="24"/>
                <w:lang w:val="ru-RU"/>
              </w:rPr>
              <w:t>и</w:t>
            </w:r>
            <w:r w:rsidRPr="00DE11BA">
              <w:rPr>
                <w:spacing w:val="61"/>
                <w:sz w:val="24"/>
                <w:lang w:val="ru-RU"/>
              </w:rPr>
              <w:t xml:space="preserve"> </w:t>
            </w:r>
            <w:r w:rsidRPr="00DE11BA">
              <w:rPr>
                <w:sz w:val="24"/>
                <w:lang w:val="ru-RU"/>
              </w:rPr>
              <w:t>буквенного</w:t>
            </w:r>
            <w:r w:rsidRPr="00DE11BA">
              <w:rPr>
                <w:spacing w:val="61"/>
                <w:sz w:val="24"/>
                <w:lang w:val="ru-RU"/>
              </w:rPr>
              <w:t xml:space="preserve"> </w:t>
            </w:r>
            <w:r w:rsidRPr="00DE11BA">
              <w:rPr>
                <w:sz w:val="24"/>
                <w:lang w:val="ru-RU"/>
              </w:rPr>
              <w:t>состава</w:t>
            </w:r>
            <w:r w:rsidRPr="00DE11BA">
              <w:rPr>
                <w:spacing w:val="1"/>
                <w:sz w:val="24"/>
                <w:lang w:val="ru-RU"/>
              </w:rPr>
              <w:t xml:space="preserve"> </w:t>
            </w:r>
            <w:r w:rsidRPr="00DE11BA">
              <w:rPr>
                <w:sz w:val="24"/>
                <w:lang w:val="ru-RU"/>
              </w:rPr>
              <w:t>слов.</w:t>
            </w:r>
          </w:p>
          <w:p w:rsidR="00DE11BA" w:rsidRPr="00DE11BA" w:rsidRDefault="00DE11BA" w:rsidP="00EF0B46">
            <w:pPr>
              <w:spacing w:line="270" w:lineRule="atLeast"/>
              <w:ind w:left="151" w:right="102"/>
              <w:jc w:val="both"/>
              <w:rPr>
                <w:sz w:val="24"/>
                <w:lang w:val="ru-RU"/>
              </w:rPr>
            </w:pPr>
            <w:r w:rsidRPr="00DE11BA">
              <w:rPr>
                <w:sz w:val="24"/>
                <w:lang w:val="ru-RU"/>
              </w:rPr>
              <w:t>Работа с таблицей: заполнение таблицы примерами</w:t>
            </w:r>
            <w:r w:rsidRPr="00DE11BA">
              <w:rPr>
                <w:spacing w:val="1"/>
                <w:sz w:val="24"/>
                <w:lang w:val="ru-RU"/>
              </w:rPr>
              <w:t xml:space="preserve"> </w:t>
            </w:r>
            <w:r w:rsidRPr="00DE11BA">
              <w:rPr>
                <w:sz w:val="24"/>
                <w:lang w:val="ru-RU"/>
              </w:rPr>
              <w:t>слов с разным соотношением количества звуков и</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каждой</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трёх</w:t>
            </w:r>
            <w:r w:rsidRPr="00DE11BA">
              <w:rPr>
                <w:spacing w:val="1"/>
                <w:sz w:val="24"/>
                <w:lang w:val="ru-RU"/>
              </w:rPr>
              <w:t xml:space="preserve"> </w:t>
            </w:r>
            <w:r w:rsidRPr="00DE11BA">
              <w:rPr>
                <w:sz w:val="24"/>
                <w:lang w:val="ru-RU"/>
              </w:rPr>
              <w:t>колонок:</w:t>
            </w:r>
            <w:r w:rsidRPr="00DE11BA">
              <w:rPr>
                <w:spacing w:val="61"/>
                <w:sz w:val="24"/>
                <w:lang w:val="ru-RU"/>
              </w:rPr>
              <w:t xml:space="preserve"> </w:t>
            </w:r>
            <w:r w:rsidRPr="00DE11BA">
              <w:rPr>
                <w:sz w:val="24"/>
                <w:lang w:val="ru-RU"/>
              </w:rPr>
              <w:t>количество</w:t>
            </w:r>
            <w:r w:rsidRPr="00DE11BA">
              <w:rPr>
                <w:spacing w:val="-57"/>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равно</w:t>
            </w:r>
            <w:r w:rsidRPr="00DE11BA">
              <w:rPr>
                <w:spacing w:val="1"/>
                <w:sz w:val="24"/>
                <w:lang w:val="ru-RU"/>
              </w:rPr>
              <w:t xml:space="preserve"> </w:t>
            </w:r>
            <w:r w:rsidRPr="00DE11BA">
              <w:rPr>
                <w:sz w:val="24"/>
                <w:lang w:val="ru-RU"/>
              </w:rPr>
              <w:t>количеству</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количество</w:t>
            </w:r>
            <w:r w:rsidRPr="00DE11BA">
              <w:rPr>
                <w:spacing w:val="1"/>
                <w:sz w:val="24"/>
                <w:lang w:val="ru-RU"/>
              </w:rPr>
              <w:t xml:space="preserve"> </w:t>
            </w:r>
            <w:r w:rsidRPr="00DE11BA">
              <w:rPr>
                <w:sz w:val="24"/>
                <w:lang w:val="ru-RU"/>
              </w:rPr>
              <w:t>звуков</w:t>
            </w:r>
            <w:r w:rsidRPr="00DE11BA">
              <w:rPr>
                <w:spacing w:val="-57"/>
                <w:sz w:val="24"/>
                <w:lang w:val="ru-RU"/>
              </w:rPr>
              <w:t xml:space="preserve"> </w:t>
            </w:r>
            <w:r w:rsidRPr="00DE11BA">
              <w:rPr>
                <w:sz w:val="24"/>
                <w:lang w:val="ru-RU"/>
              </w:rPr>
              <w:t>меньше количества букв, количество звуков больше</w:t>
            </w:r>
            <w:r w:rsidRPr="00DE11BA">
              <w:rPr>
                <w:spacing w:val="-57"/>
                <w:sz w:val="24"/>
                <w:lang w:val="ru-RU"/>
              </w:rPr>
              <w:t xml:space="preserve"> </w:t>
            </w:r>
            <w:r w:rsidRPr="00DE11BA">
              <w:rPr>
                <w:sz w:val="24"/>
                <w:lang w:val="ru-RU"/>
              </w:rPr>
              <w:t>количества</w:t>
            </w:r>
            <w:r w:rsidRPr="00DE11BA">
              <w:rPr>
                <w:spacing w:val="-2"/>
                <w:sz w:val="24"/>
                <w:lang w:val="ru-RU"/>
              </w:rPr>
              <w:t xml:space="preserve"> </w:t>
            </w:r>
            <w:r w:rsidRPr="00DE11BA">
              <w:rPr>
                <w:sz w:val="24"/>
                <w:lang w:val="ru-RU"/>
              </w:rPr>
              <w:t>букв.</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4"/>
        <w:gridCol w:w="1679"/>
        <w:gridCol w:w="3545"/>
        <w:gridCol w:w="5671"/>
        <w:gridCol w:w="3826"/>
      </w:tblGrid>
      <w:tr w:rsidR="00DE11BA" w:rsidRPr="00BE1740" w:rsidTr="00EF0B46">
        <w:trPr>
          <w:trHeight w:val="5244"/>
        </w:trPr>
        <w:tc>
          <w:tcPr>
            <w:tcW w:w="1014" w:type="dxa"/>
            <w:tcBorders>
              <w:left w:val="single" w:sz="6" w:space="0" w:color="000000"/>
            </w:tcBorders>
          </w:tcPr>
          <w:p w:rsidR="00DE11BA" w:rsidRPr="00DE11BA" w:rsidRDefault="00DE11BA" w:rsidP="00EF0B46">
            <w:pPr>
              <w:rPr>
                <w:sz w:val="24"/>
                <w:lang w:val="ru-RU"/>
              </w:rPr>
            </w:pPr>
          </w:p>
        </w:tc>
        <w:tc>
          <w:tcPr>
            <w:tcW w:w="1679" w:type="dxa"/>
          </w:tcPr>
          <w:p w:rsidR="00DE11BA" w:rsidRPr="00DE11BA" w:rsidRDefault="00DE11BA" w:rsidP="00EF0B46">
            <w:pPr>
              <w:rPr>
                <w:sz w:val="24"/>
                <w:lang w:val="ru-RU"/>
              </w:rPr>
            </w:pPr>
          </w:p>
        </w:tc>
        <w:tc>
          <w:tcPr>
            <w:tcW w:w="3545" w:type="dxa"/>
            <w:tcBorders>
              <w:top w:val="single" w:sz="6" w:space="0" w:color="000000"/>
              <w:bottom w:val="single" w:sz="6" w:space="0" w:color="000000"/>
            </w:tcBorders>
          </w:tcPr>
          <w:p w:rsidR="00DE11BA" w:rsidRPr="00DE11BA" w:rsidRDefault="00DE11BA" w:rsidP="00EF0B46">
            <w:pPr>
              <w:ind w:left="151" w:right="99"/>
              <w:jc w:val="both"/>
              <w:rPr>
                <w:sz w:val="24"/>
                <w:lang w:val="ru-RU"/>
              </w:rPr>
            </w:pPr>
            <w:r w:rsidRPr="00DE11BA">
              <w:rPr>
                <w:sz w:val="24"/>
                <w:lang w:val="ru-RU"/>
              </w:rPr>
              <w:t>Использование</w:t>
            </w:r>
            <w:r w:rsidRPr="00DE11BA">
              <w:rPr>
                <w:spacing w:val="1"/>
                <w:sz w:val="24"/>
                <w:lang w:val="ru-RU"/>
              </w:rPr>
              <w:t xml:space="preserve"> </w:t>
            </w:r>
            <w:r w:rsidRPr="00DE11BA">
              <w:rPr>
                <w:sz w:val="24"/>
                <w:lang w:val="ru-RU"/>
              </w:rPr>
              <w:t>небуквенных</w:t>
            </w:r>
            <w:r w:rsidRPr="00DE11BA">
              <w:rPr>
                <w:spacing w:val="-57"/>
                <w:sz w:val="24"/>
                <w:lang w:val="ru-RU"/>
              </w:rPr>
              <w:t xml:space="preserve"> </w:t>
            </w:r>
            <w:r w:rsidRPr="00DE11BA">
              <w:rPr>
                <w:sz w:val="24"/>
                <w:lang w:val="ru-RU"/>
              </w:rPr>
              <w:t>графических</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пробела</w:t>
            </w:r>
            <w:r w:rsidRPr="00DE11BA">
              <w:rPr>
                <w:spacing w:val="1"/>
                <w:sz w:val="24"/>
                <w:lang w:val="ru-RU"/>
              </w:rPr>
              <w:t xml:space="preserve"> </w:t>
            </w:r>
            <w:r w:rsidRPr="00DE11BA">
              <w:rPr>
                <w:sz w:val="24"/>
                <w:lang w:val="ru-RU"/>
              </w:rPr>
              <w:t>между</w:t>
            </w:r>
            <w:r w:rsidRPr="00DE11BA">
              <w:rPr>
                <w:spacing w:val="1"/>
                <w:sz w:val="24"/>
                <w:lang w:val="ru-RU"/>
              </w:rPr>
              <w:t xml:space="preserve"> </w:t>
            </w:r>
            <w:r w:rsidRPr="00DE11BA">
              <w:rPr>
                <w:sz w:val="24"/>
                <w:lang w:val="ru-RU"/>
              </w:rPr>
              <w:t>словами,</w:t>
            </w:r>
            <w:r w:rsidRPr="00DE11BA">
              <w:rPr>
                <w:spacing w:val="61"/>
                <w:sz w:val="24"/>
                <w:lang w:val="ru-RU"/>
              </w:rPr>
              <w:t xml:space="preserve"> </w:t>
            </w:r>
            <w:r w:rsidRPr="00DE11BA">
              <w:rPr>
                <w:sz w:val="24"/>
                <w:lang w:val="ru-RU"/>
              </w:rPr>
              <w:t>знака</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Русский</w:t>
            </w:r>
            <w:r w:rsidRPr="00DE11BA">
              <w:rPr>
                <w:spacing w:val="1"/>
                <w:sz w:val="24"/>
                <w:lang w:val="ru-RU"/>
              </w:rPr>
              <w:t xml:space="preserve"> </w:t>
            </w:r>
            <w:r w:rsidRPr="00DE11BA">
              <w:rPr>
                <w:sz w:val="24"/>
                <w:lang w:val="ru-RU"/>
              </w:rPr>
              <w:t>алфавит:</w:t>
            </w:r>
            <w:r w:rsidRPr="00DE11BA">
              <w:rPr>
                <w:spacing w:val="1"/>
                <w:sz w:val="24"/>
                <w:lang w:val="ru-RU"/>
              </w:rPr>
              <w:t xml:space="preserve"> </w:t>
            </w:r>
            <w:r w:rsidRPr="00DE11BA">
              <w:rPr>
                <w:sz w:val="24"/>
                <w:lang w:val="ru-RU"/>
              </w:rPr>
              <w:t>правильное</w:t>
            </w:r>
            <w:r w:rsidRPr="00DE11BA">
              <w:rPr>
                <w:spacing w:val="1"/>
                <w:sz w:val="24"/>
                <w:lang w:val="ru-RU"/>
              </w:rPr>
              <w:t xml:space="preserve"> </w:t>
            </w:r>
            <w:r w:rsidRPr="00DE11BA">
              <w:rPr>
                <w:sz w:val="24"/>
                <w:lang w:val="ru-RU"/>
              </w:rPr>
              <w:t>название</w:t>
            </w:r>
            <w:r w:rsidRPr="00DE11BA">
              <w:rPr>
                <w:spacing w:val="1"/>
                <w:sz w:val="24"/>
                <w:lang w:val="ru-RU"/>
              </w:rPr>
              <w:t xml:space="preserve"> </w:t>
            </w:r>
            <w:r w:rsidRPr="00DE11BA">
              <w:rPr>
                <w:sz w:val="24"/>
                <w:lang w:val="ru-RU"/>
              </w:rPr>
              <w:t>букв,</w:t>
            </w:r>
            <w:r w:rsidRPr="00DE11BA">
              <w:rPr>
                <w:spacing w:val="-57"/>
                <w:sz w:val="24"/>
                <w:lang w:val="ru-RU"/>
              </w:rPr>
              <w:t xml:space="preserve"> </w:t>
            </w:r>
            <w:r w:rsidRPr="00DE11BA">
              <w:rPr>
                <w:sz w:val="24"/>
                <w:lang w:val="ru-RU"/>
              </w:rPr>
              <w:t>знание</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последовательности</w:t>
            </w:r>
            <w:r w:rsidRPr="00DE11BA">
              <w:rPr>
                <w:spacing w:val="-57"/>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алфавита</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упорядочения</w:t>
            </w:r>
            <w:r w:rsidRPr="00DE11BA">
              <w:rPr>
                <w:spacing w:val="-1"/>
                <w:sz w:val="24"/>
                <w:lang w:val="ru-RU"/>
              </w:rPr>
              <w:t xml:space="preserve"> </w:t>
            </w:r>
            <w:r w:rsidRPr="00DE11BA">
              <w:rPr>
                <w:sz w:val="24"/>
                <w:lang w:val="ru-RU"/>
              </w:rPr>
              <w:t>списка</w:t>
            </w:r>
            <w:r w:rsidRPr="00DE11BA">
              <w:rPr>
                <w:spacing w:val="-2"/>
                <w:sz w:val="24"/>
                <w:lang w:val="ru-RU"/>
              </w:rPr>
              <w:t xml:space="preserve"> </w:t>
            </w:r>
            <w:r w:rsidRPr="00DE11BA">
              <w:rPr>
                <w:sz w:val="24"/>
                <w:lang w:val="ru-RU"/>
              </w:rPr>
              <w:t>слов.</w:t>
            </w:r>
          </w:p>
        </w:tc>
        <w:tc>
          <w:tcPr>
            <w:tcW w:w="5671" w:type="dxa"/>
            <w:tcBorders>
              <w:top w:val="single" w:sz="6" w:space="0" w:color="000000"/>
              <w:bottom w:val="single" w:sz="6" w:space="0" w:color="000000"/>
            </w:tcBorders>
          </w:tcPr>
          <w:p w:rsidR="00DE11BA" w:rsidRPr="00DE11BA" w:rsidRDefault="00DE11BA" w:rsidP="00EF0B46">
            <w:pPr>
              <w:ind w:left="151" w:right="102"/>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количества</w:t>
            </w:r>
            <w:r w:rsidRPr="00DE11BA">
              <w:rPr>
                <w:spacing w:val="1"/>
                <w:sz w:val="24"/>
                <w:lang w:val="ru-RU"/>
              </w:rPr>
              <w:t xml:space="preserve"> </w:t>
            </w:r>
            <w:r w:rsidRPr="00DE11BA">
              <w:rPr>
                <w:sz w:val="24"/>
                <w:lang w:val="ru-RU"/>
              </w:rPr>
              <w:t>слогов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слове, объяснение основания для деления слов на</w:t>
            </w:r>
            <w:r w:rsidRPr="00DE11BA">
              <w:rPr>
                <w:spacing w:val="1"/>
                <w:sz w:val="24"/>
                <w:lang w:val="ru-RU"/>
              </w:rPr>
              <w:t xml:space="preserve"> </w:t>
            </w:r>
            <w:r w:rsidRPr="00DE11BA">
              <w:rPr>
                <w:sz w:val="24"/>
                <w:lang w:val="ru-RU"/>
              </w:rPr>
              <w:t>слоги.</w:t>
            </w:r>
          </w:p>
          <w:p w:rsidR="00DE11BA" w:rsidRPr="00DE11BA" w:rsidRDefault="00DE11BA" w:rsidP="00EF0B46">
            <w:pPr>
              <w:ind w:left="151" w:right="9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заданными характеристиками звукового и слогового</w:t>
            </w:r>
            <w:r w:rsidRPr="00DE11BA">
              <w:rPr>
                <w:spacing w:val="-57"/>
                <w:sz w:val="24"/>
                <w:lang w:val="ru-RU"/>
              </w:rPr>
              <w:t xml:space="preserve"> </w:t>
            </w:r>
            <w:r w:rsidRPr="00DE11BA">
              <w:rPr>
                <w:sz w:val="24"/>
                <w:lang w:val="ru-RU"/>
              </w:rPr>
              <w:t>состава</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Беседа</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функциях</w:t>
            </w:r>
            <w:r w:rsidRPr="00DE11BA">
              <w:rPr>
                <w:spacing w:val="61"/>
                <w:sz w:val="24"/>
                <w:lang w:val="ru-RU"/>
              </w:rPr>
              <w:t xml:space="preserve"> </w:t>
            </w:r>
            <w:r w:rsidRPr="00DE11BA">
              <w:rPr>
                <w:b/>
                <w:i/>
                <w:sz w:val="24"/>
                <w:lang w:val="ru-RU"/>
              </w:rPr>
              <w:t>ь</w:t>
            </w:r>
            <w:r w:rsidRPr="00DE11BA">
              <w:rPr>
                <w:b/>
                <w:i/>
                <w:spacing w:val="-57"/>
                <w:sz w:val="24"/>
                <w:lang w:val="ru-RU"/>
              </w:rPr>
              <w:t xml:space="preserve"> </w:t>
            </w:r>
            <w:r w:rsidRPr="00DE11BA">
              <w:rPr>
                <w:sz w:val="24"/>
                <w:lang w:val="ru-RU"/>
              </w:rPr>
              <w:t>(разделительный</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показатель</w:t>
            </w:r>
            <w:r w:rsidRPr="00DE11BA">
              <w:rPr>
                <w:spacing w:val="1"/>
                <w:sz w:val="24"/>
                <w:lang w:val="ru-RU"/>
              </w:rPr>
              <w:t xml:space="preserve"> </w:t>
            </w:r>
            <w:r w:rsidRPr="00DE11BA">
              <w:rPr>
                <w:sz w:val="24"/>
                <w:lang w:val="ru-RU"/>
              </w:rPr>
              <w:t>мягкости</w:t>
            </w:r>
            <w:r w:rsidRPr="00DE11BA">
              <w:rPr>
                <w:spacing w:val="-57"/>
                <w:sz w:val="24"/>
                <w:lang w:val="ru-RU"/>
              </w:rPr>
              <w:t xml:space="preserve"> </w:t>
            </w:r>
            <w:r w:rsidRPr="00DE11BA">
              <w:rPr>
                <w:sz w:val="24"/>
                <w:lang w:val="ru-RU"/>
              </w:rPr>
              <w:t>предшествующего</w:t>
            </w:r>
            <w:r w:rsidRPr="00DE11BA">
              <w:rPr>
                <w:spacing w:val="-2"/>
                <w:sz w:val="24"/>
                <w:lang w:val="ru-RU"/>
              </w:rPr>
              <w:t xml:space="preserve"> </w:t>
            </w:r>
            <w:r w:rsidRPr="00DE11BA">
              <w:rPr>
                <w:sz w:val="24"/>
                <w:lang w:val="ru-RU"/>
              </w:rPr>
              <w:t>согласного).</w:t>
            </w:r>
          </w:p>
          <w:p w:rsidR="00DE11BA" w:rsidRPr="00DE11BA" w:rsidRDefault="00DE11BA" w:rsidP="00EF0B46">
            <w:pPr>
              <w:ind w:left="151" w:right="100"/>
              <w:jc w:val="both"/>
              <w:rPr>
                <w:sz w:val="24"/>
                <w:lang w:val="ru-RU"/>
              </w:rPr>
            </w:pPr>
            <w:r w:rsidRPr="00DE11BA">
              <w:rPr>
                <w:sz w:val="24"/>
                <w:lang w:val="ru-RU"/>
              </w:rPr>
              <w:t>Практическая работа: нахождение в тексте слов по</w:t>
            </w:r>
            <w:r w:rsidRPr="00DE11BA">
              <w:rPr>
                <w:spacing w:val="1"/>
                <w:sz w:val="24"/>
                <w:lang w:val="ru-RU"/>
              </w:rPr>
              <w:t xml:space="preserve"> </w:t>
            </w:r>
            <w:r w:rsidRPr="00DE11BA">
              <w:rPr>
                <w:sz w:val="24"/>
                <w:lang w:val="ru-RU"/>
              </w:rPr>
              <w:t>заданным</w:t>
            </w:r>
            <w:r w:rsidRPr="00DE11BA">
              <w:rPr>
                <w:spacing w:val="1"/>
                <w:sz w:val="24"/>
                <w:lang w:val="ru-RU"/>
              </w:rPr>
              <w:t xml:space="preserve"> </w:t>
            </w:r>
            <w:r w:rsidRPr="00DE11BA">
              <w:rPr>
                <w:sz w:val="24"/>
                <w:lang w:val="ru-RU"/>
              </w:rPr>
              <w:t>основаниям</w:t>
            </w:r>
            <w:r w:rsidRPr="00DE11BA">
              <w:rPr>
                <w:spacing w:val="1"/>
                <w:sz w:val="24"/>
                <w:lang w:val="ru-RU"/>
              </w:rPr>
              <w:t xml:space="preserve"> </w:t>
            </w:r>
            <w:r w:rsidRPr="00DE11BA">
              <w:rPr>
                <w:sz w:val="24"/>
                <w:lang w:val="ru-RU"/>
              </w:rPr>
              <w:t>(</w:t>
            </w:r>
            <w:r w:rsidRPr="00DE11BA">
              <w:rPr>
                <w:b/>
                <w:i/>
                <w:sz w:val="24"/>
                <w:lang w:val="ru-RU"/>
              </w:rPr>
              <w:t>ь</w:t>
            </w:r>
            <w:r w:rsidRPr="00DE11BA">
              <w:rPr>
                <w:b/>
                <w:i/>
                <w:spacing w:val="1"/>
                <w:sz w:val="24"/>
                <w:lang w:val="ru-RU"/>
              </w:rPr>
              <w:t xml:space="preserve"> </w:t>
            </w:r>
            <w:r w:rsidRPr="00DE11BA">
              <w:rPr>
                <w:sz w:val="24"/>
                <w:lang w:val="ru-RU"/>
              </w:rPr>
              <w:t>обозначает</w:t>
            </w:r>
            <w:r w:rsidRPr="00DE11BA">
              <w:rPr>
                <w:spacing w:val="1"/>
                <w:sz w:val="24"/>
                <w:lang w:val="ru-RU"/>
              </w:rPr>
              <w:t xml:space="preserve"> </w:t>
            </w:r>
            <w:r w:rsidRPr="00DE11BA">
              <w:rPr>
                <w:sz w:val="24"/>
                <w:lang w:val="ru-RU"/>
              </w:rPr>
              <w:t>мягкость</w:t>
            </w:r>
            <w:r w:rsidRPr="00DE11BA">
              <w:rPr>
                <w:spacing w:val="1"/>
                <w:sz w:val="24"/>
                <w:lang w:val="ru-RU"/>
              </w:rPr>
              <w:t xml:space="preserve"> </w:t>
            </w:r>
            <w:r w:rsidRPr="00DE11BA">
              <w:rPr>
                <w:sz w:val="24"/>
                <w:lang w:val="ru-RU"/>
              </w:rPr>
              <w:t>предшествующего</w:t>
            </w:r>
            <w:r w:rsidRPr="00DE11BA">
              <w:rPr>
                <w:spacing w:val="-2"/>
                <w:sz w:val="24"/>
                <w:lang w:val="ru-RU"/>
              </w:rPr>
              <w:t xml:space="preserve"> </w:t>
            </w:r>
            <w:r w:rsidRPr="00DE11BA">
              <w:rPr>
                <w:sz w:val="24"/>
                <w:lang w:val="ru-RU"/>
              </w:rPr>
              <w:t>согласного).</w:t>
            </w:r>
          </w:p>
          <w:p w:rsidR="00DE11BA" w:rsidRPr="00DE11BA" w:rsidRDefault="00DE11BA" w:rsidP="00EF0B46">
            <w:pPr>
              <w:ind w:left="151" w:right="101"/>
              <w:jc w:val="both"/>
              <w:rPr>
                <w:sz w:val="24"/>
                <w:lang w:val="ru-RU"/>
              </w:rPr>
            </w:pPr>
            <w:r w:rsidRPr="00DE11BA">
              <w:rPr>
                <w:sz w:val="24"/>
                <w:lang w:val="ru-RU"/>
              </w:rPr>
              <w:t>Игровое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«Кто</w:t>
            </w:r>
            <w:r w:rsidRPr="00DE11BA">
              <w:rPr>
                <w:spacing w:val="1"/>
                <w:sz w:val="24"/>
                <w:lang w:val="ru-RU"/>
              </w:rPr>
              <w:t xml:space="preserve"> </w:t>
            </w:r>
            <w:r w:rsidRPr="00DE11BA">
              <w:rPr>
                <w:sz w:val="24"/>
                <w:lang w:val="ru-RU"/>
              </w:rPr>
              <w:t>лучше</w:t>
            </w:r>
            <w:r w:rsidRPr="00DE11BA">
              <w:rPr>
                <w:spacing w:val="1"/>
                <w:sz w:val="24"/>
                <w:lang w:val="ru-RU"/>
              </w:rPr>
              <w:t xml:space="preserve"> </w:t>
            </w:r>
            <w:r w:rsidRPr="00DE11BA">
              <w:rPr>
                <w:sz w:val="24"/>
                <w:lang w:val="ru-RU"/>
              </w:rPr>
              <w:t>расскажет</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слове»,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выполнения</w:t>
            </w:r>
            <w:r w:rsidRPr="00DE11BA">
              <w:rPr>
                <w:spacing w:val="1"/>
                <w:sz w:val="24"/>
                <w:lang w:val="ru-RU"/>
              </w:rPr>
              <w:t xml:space="preserve"> </w:t>
            </w:r>
            <w:r w:rsidRPr="00DE11BA">
              <w:rPr>
                <w:sz w:val="24"/>
                <w:lang w:val="ru-RU"/>
              </w:rPr>
              <w:t>упражнения</w:t>
            </w:r>
            <w:r w:rsidRPr="00DE11BA">
              <w:rPr>
                <w:spacing w:val="1"/>
                <w:sz w:val="24"/>
                <w:lang w:val="ru-RU"/>
              </w:rPr>
              <w:t xml:space="preserve"> </w:t>
            </w:r>
            <w:r w:rsidRPr="00DE11BA">
              <w:rPr>
                <w:sz w:val="24"/>
                <w:lang w:val="ru-RU"/>
              </w:rPr>
              <w:t>отрабатывается</w:t>
            </w:r>
            <w:r w:rsidRPr="00DE11BA">
              <w:rPr>
                <w:spacing w:val="1"/>
                <w:sz w:val="24"/>
                <w:lang w:val="ru-RU"/>
              </w:rPr>
              <w:t xml:space="preserve"> </w:t>
            </w:r>
            <w:r w:rsidRPr="00DE11BA">
              <w:rPr>
                <w:sz w:val="24"/>
                <w:lang w:val="ru-RU"/>
              </w:rPr>
              <w:t>умение</w:t>
            </w:r>
            <w:r w:rsidRPr="00DE11BA">
              <w:rPr>
                <w:spacing w:val="1"/>
                <w:sz w:val="24"/>
                <w:lang w:val="ru-RU"/>
              </w:rPr>
              <w:t xml:space="preserve"> </w:t>
            </w:r>
            <w:r w:rsidRPr="00DE11BA">
              <w:rPr>
                <w:sz w:val="24"/>
                <w:lang w:val="ru-RU"/>
              </w:rPr>
              <w:t>строить</w:t>
            </w:r>
            <w:r w:rsidRPr="00DE11BA">
              <w:rPr>
                <w:spacing w:val="1"/>
                <w:sz w:val="24"/>
                <w:lang w:val="ru-RU"/>
              </w:rPr>
              <w:t xml:space="preserve"> </w:t>
            </w:r>
            <w:r w:rsidRPr="00DE11BA">
              <w:rPr>
                <w:sz w:val="24"/>
                <w:lang w:val="ru-RU"/>
              </w:rPr>
              <w:t>устное</w:t>
            </w:r>
            <w:r w:rsidRPr="00DE11BA">
              <w:rPr>
                <w:spacing w:val="1"/>
                <w:sz w:val="24"/>
                <w:lang w:val="ru-RU"/>
              </w:rPr>
              <w:t xml:space="preserve"> </w:t>
            </w:r>
            <w:r w:rsidRPr="00DE11BA">
              <w:rPr>
                <w:sz w:val="24"/>
                <w:lang w:val="ru-RU"/>
              </w:rPr>
              <w:t>речевое</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об</w:t>
            </w:r>
            <w:r w:rsidRPr="00DE11BA">
              <w:rPr>
                <w:spacing w:val="1"/>
                <w:sz w:val="24"/>
                <w:lang w:val="ru-RU"/>
              </w:rPr>
              <w:t xml:space="preserve"> </w:t>
            </w:r>
            <w:r w:rsidRPr="00DE11BA">
              <w:rPr>
                <w:sz w:val="24"/>
                <w:lang w:val="ru-RU"/>
              </w:rPr>
              <w:t>обозначении</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буквами;</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звуковом</w:t>
            </w:r>
            <w:r w:rsidRPr="00DE11BA">
              <w:rPr>
                <w:spacing w:val="-2"/>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буквенном</w:t>
            </w:r>
            <w:r w:rsidRPr="00DE11BA">
              <w:rPr>
                <w:spacing w:val="-1"/>
                <w:sz w:val="24"/>
                <w:lang w:val="ru-RU"/>
              </w:rPr>
              <w:t xml:space="preserve"> </w:t>
            </w:r>
            <w:r w:rsidRPr="00DE11BA">
              <w:rPr>
                <w:sz w:val="24"/>
                <w:lang w:val="ru-RU"/>
              </w:rPr>
              <w:t>составе слова.</w:t>
            </w:r>
          </w:p>
          <w:p w:rsidR="00DE11BA" w:rsidRPr="00DE11BA" w:rsidRDefault="00DE11BA" w:rsidP="00EF0B46">
            <w:pPr>
              <w:tabs>
                <w:tab w:val="left" w:pos="1629"/>
                <w:tab w:val="left" w:pos="3134"/>
                <w:tab w:val="left" w:pos="4640"/>
              </w:tabs>
              <w:spacing w:line="270" w:lineRule="atLeast"/>
              <w:ind w:left="151" w:right="102"/>
              <w:rPr>
                <w:sz w:val="24"/>
                <w:lang w:val="ru-RU"/>
              </w:rPr>
            </w:pPr>
            <w:r w:rsidRPr="00DE11BA">
              <w:rPr>
                <w:sz w:val="24"/>
                <w:lang w:val="ru-RU"/>
              </w:rPr>
              <w:t>Игра ­ соревнование «Повтори алфавит».</w:t>
            </w:r>
            <w:r w:rsidRPr="00DE11BA">
              <w:rPr>
                <w:spacing w:val="1"/>
                <w:sz w:val="24"/>
                <w:lang w:val="ru-RU"/>
              </w:rPr>
              <w:t xml:space="preserve"> </w:t>
            </w:r>
            <w:r w:rsidRPr="00DE11BA">
              <w:rPr>
                <w:sz w:val="24"/>
                <w:lang w:val="ru-RU"/>
              </w:rPr>
              <w:t>Совместное</w:t>
            </w:r>
            <w:r w:rsidRPr="00DE11BA">
              <w:rPr>
                <w:sz w:val="24"/>
                <w:lang w:val="ru-RU"/>
              </w:rPr>
              <w:tab/>
              <w:t>выполнение</w:t>
            </w:r>
            <w:r w:rsidRPr="00DE11BA">
              <w:rPr>
                <w:sz w:val="24"/>
                <w:lang w:val="ru-RU"/>
              </w:rPr>
              <w:tab/>
              <w:t>упражнения</w:t>
            </w:r>
            <w:r w:rsidRPr="00DE11BA">
              <w:rPr>
                <w:sz w:val="24"/>
                <w:lang w:val="ru-RU"/>
              </w:rPr>
              <w:tab/>
            </w:r>
            <w:r w:rsidRPr="00DE11BA">
              <w:rPr>
                <w:spacing w:val="-1"/>
                <w:sz w:val="24"/>
                <w:lang w:val="ru-RU"/>
              </w:rPr>
              <w:t>«Запиши</w:t>
            </w:r>
            <w:r w:rsidRPr="00DE11BA">
              <w:rPr>
                <w:spacing w:val="-57"/>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по алфавиту».</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3864"/>
        </w:trPr>
        <w:tc>
          <w:tcPr>
            <w:tcW w:w="1014" w:type="dxa"/>
            <w:tcBorders>
              <w:left w:val="single" w:sz="6" w:space="0" w:color="000000"/>
            </w:tcBorders>
          </w:tcPr>
          <w:p w:rsidR="00DE11BA" w:rsidRPr="00BE1740" w:rsidRDefault="00DE11BA" w:rsidP="00EF0B46">
            <w:pPr>
              <w:spacing w:line="275" w:lineRule="exact"/>
              <w:ind w:left="44"/>
              <w:jc w:val="center"/>
              <w:rPr>
                <w:b/>
                <w:i/>
                <w:sz w:val="24"/>
              </w:rPr>
            </w:pPr>
            <w:r w:rsidRPr="00BE1740">
              <w:rPr>
                <w:b/>
                <w:i/>
                <w:sz w:val="24"/>
              </w:rPr>
              <w:t>4</w:t>
            </w:r>
          </w:p>
        </w:tc>
        <w:tc>
          <w:tcPr>
            <w:tcW w:w="1679" w:type="dxa"/>
          </w:tcPr>
          <w:p w:rsidR="00DE11BA" w:rsidRPr="00DE11BA" w:rsidRDefault="00DE11BA" w:rsidP="00EF0B46">
            <w:pPr>
              <w:tabs>
                <w:tab w:val="left" w:pos="1105"/>
              </w:tabs>
              <w:ind w:left="152" w:right="101"/>
              <w:rPr>
                <w:b/>
                <w:sz w:val="24"/>
                <w:lang w:val="ru-RU"/>
              </w:rPr>
            </w:pPr>
            <w:r w:rsidRPr="00DE11BA">
              <w:rPr>
                <w:b/>
                <w:sz w:val="24"/>
                <w:lang w:val="ru-RU"/>
              </w:rPr>
              <w:t>Орфоэпия</w:t>
            </w:r>
            <w:r w:rsidRPr="00DE11BA">
              <w:rPr>
                <w:b/>
                <w:spacing w:val="1"/>
                <w:sz w:val="24"/>
                <w:lang w:val="ru-RU"/>
              </w:rPr>
              <w:t xml:space="preserve"> </w:t>
            </w:r>
            <w:r w:rsidRPr="00DE11BA">
              <w:rPr>
                <w:b/>
                <w:sz w:val="24"/>
                <w:lang w:val="ru-RU"/>
              </w:rPr>
              <w:t>(изучается</w:t>
            </w:r>
            <w:r w:rsidRPr="00DE11BA">
              <w:rPr>
                <w:b/>
                <w:spacing w:val="1"/>
                <w:sz w:val="24"/>
                <w:lang w:val="ru-RU"/>
              </w:rPr>
              <w:t xml:space="preserve"> </w:t>
            </w:r>
            <w:r w:rsidRPr="00DE11BA">
              <w:rPr>
                <w:b/>
                <w:sz w:val="24"/>
                <w:lang w:val="ru-RU"/>
              </w:rPr>
              <w:t>во</w:t>
            </w:r>
            <w:r w:rsidRPr="00DE11BA">
              <w:rPr>
                <w:b/>
                <w:sz w:val="24"/>
                <w:lang w:val="ru-RU"/>
              </w:rPr>
              <w:tab/>
            </w:r>
            <w:r w:rsidRPr="00DE11BA">
              <w:rPr>
                <w:b/>
                <w:spacing w:val="-2"/>
                <w:sz w:val="24"/>
                <w:lang w:val="ru-RU"/>
              </w:rPr>
              <w:t>всех</w:t>
            </w:r>
            <w:r w:rsidRPr="00DE11BA">
              <w:rPr>
                <w:b/>
                <w:spacing w:val="-57"/>
                <w:sz w:val="24"/>
                <w:lang w:val="ru-RU"/>
              </w:rPr>
              <w:t xml:space="preserve"> </w:t>
            </w:r>
            <w:r w:rsidRPr="00DE11BA">
              <w:rPr>
                <w:b/>
                <w:sz w:val="24"/>
                <w:lang w:val="ru-RU"/>
              </w:rPr>
              <w:t>разделах</w:t>
            </w:r>
            <w:r w:rsidRPr="00DE11BA">
              <w:rPr>
                <w:b/>
                <w:spacing w:val="1"/>
                <w:sz w:val="24"/>
                <w:lang w:val="ru-RU"/>
              </w:rPr>
              <w:t xml:space="preserve"> </w:t>
            </w:r>
            <w:r w:rsidRPr="00DE11BA">
              <w:rPr>
                <w:b/>
                <w:sz w:val="24"/>
                <w:lang w:val="ru-RU"/>
              </w:rPr>
              <w:t>курса)</w:t>
            </w:r>
          </w:p>
        </w:tc>
        <w:tc>
          <w:tcPr>
            <w:tcW w:w="3545" w:type="dxa"/>
            <w:tcBorders>
              <w:top w:val="single" w:sz="6" w:space="0" w:color="000000"/>
            </w:tcBorders>
          </w:tcPr>
          <w:p w:rsidR="00DE11BA" w:rsidRPr="00DE11BA" w:rsidRDefault="00DE11BA" w:rsidP="00EF0B46">
            <w:pPr>
              <w:tabs>
                <w:tab w:val="left" w:pos="2012"/>
                <w:tab w:val="left" w:pos="3315"/>
              </w:tabs>
              <w:ind w:left="151" w:right="99"/>
              <w:jc w:val="both"/>
              <w:rPr>
                <w:sz w:val="24"/>
                <w:lang w:val="ru-RU"/>
              </w:rPr>
            </w:pPr>
            <w:r w:rsidRPr="00DE11BA">
              <w:rPr>
                <w:sz w:val="24"/>
                <w:lang w:val="ru-RU"/>
              </w:rPr>
              <w:t>Произношение</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сочетаний</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ударение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нормами</w:t>
            </w:r>
            <w:r w:rsidRPr="00DE11BA">
              <w:rPr>
                <w:sz w:val="24"/>
                <w:lang w:val="ru-RU"/>
              </w:rPr>
              <w:tab/>
            </w:r>
            <w:r w:rsidRPr="00DE11BA">
              <w:rPr>
                <w:spacing w:val="-1"/>
                <w:sz w:val="24"/>
                <w:lang w:val="ru-RU"/>
              </w:rPr>
              <w:t>современного</w:t>
            </w:r>
            <w:r w:rsidRPr="00DE11BA">
              <w:rPr>
                <w:spacing w:val="-58"/>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литературного</w:t>
            </w:r>
            <w:r w:rsidRPr="00DE11BA">
              <w:rPr>
                <w:spacing w:val="1"/>
                <w:sz w:val="24"/>
                <w:lang w:val="ru-RU"/>
              </w:rPr>
              <w:t xml:space="preserve"> </w:t>
            </w:r>
            <w:r w:rsidRPr="00DE11BA">
              <w:rPr>
                <w:sz w:val="24"/>
                <w:lang w:val="ru-RU"/>
              </w:rPr>
              <w:t>языка</w:t>
            </w:r>
            <w:r w:rsidRPr="00DE11BA">
              <w:rPr>
                <w:spacing w:val="-57"/>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ограниченном</w:t>
            </w:r>
            <w:r w:rsidRPr="00DE11BA">
              <w:rPr>
                <w:spacing w:val="61"/>
                <w:sz w:val="24"/>
                <w:lang w:val="ru-RU"/>
              </w:rPr>
              <w:t xml:space="preserve"> </w:t>
            </w:r>
            <w:r w:rsidRPr="00DE11BA">
              <w:rPr>
                <w:sz w:val="24"/>
                <w:lang w:val="ru-RU"/>
              </w:rPr>
              <w:t>перечне</w:t>
            </w:r>
            <w:r w:rsidRPr="00DE11BA">
              <w:rPr>
                <w:spacing w:val="1"/>
                <w:sz w:val="24"/>
                <w:lang w:val="ru-RU"/>
              </w:rPr>
              <w:t xml:space="preserve"> </w:t>
            </w:r>
            <w:r w:rsidRPr="00DE11BA">
              <w:rPr>
                <w:sz w:val="24"/>
                <w:lang w:val="ru-RU"/>
              </w:rPr>
              <w:t xml:space="preserve">слов,    </w:t>
            </w:r>
            <w:r w:rsidRPr="00DE11BA">
              <w:rPr>
                <w:spacing w:val="12"/>
                <w:sz w:val="24"/>
                <w:lang w:val="ru-RU"/>
              </w:rPr>
              <w:t xml:space="preserve"> </w:t>
            </w:r>
            <w:r w:rsidRPr="00DE11BA">
              <w:rPr>
                <w:sz w:val="24"/>
                <w:lang w:val="ru-RU"/>
              </w:rPr>
              <w:t>отрабатываемом</w:t>
            </w:r>
            <w:r w:rsidRPr="00DE11BA">
              <w:rPr>
                <w:sz w:val="24"/>
                <w:lang w:val="ru-RU"/>
              </w:rPr>
              <w:tab/>
              <w:t>в</w:t>
            </w:r>
            <w:r w:rsidRPr="00DE11BA">
              <w:rPr>
                <w:spacing w:val="-58"/>
                <w:sz w:val="24"/>
                <w:lang w:val="ru-RU"/>
              </w:rPr>
              <w:t xml:space="preserve"> </w:t>
            </w:r>
            <w:r w:rsidRPr="00DE11BA">
              <w:rPr>
                <w:sz w:val="24"/>
                <w:lang w:val="ru-RU"/>
              </w:rPr>
              <w:t>учебнике).</w:t>
            </w:r>
          </w:p>
        </w:tc>
        <w:tc>
          <w:tcPr>
            <w:tcW w:w="5671" w:type="dxa"/>
            <w:tcBorders>
              <w:top w:val="single" w:sz="6" w:space="0" w:color="000000"/>
              <w:bottom w:val="single" w:sz="6" w:space="0" w:color="000000"/>
            </w:tcBorders>
          </w:tcPr>
          <w:p w:rsidR="00DE11BA" w:rsidRPr="00DE11BA" w:rsidRDefault="00DE11BA" w:rsidP="00EF0B46">
            <w:pPr>
              <w:ind w:left="151" w:right="103"/>
              <w:jc w:val="both"/>
              <w:rPr>
                <w:sz w:val="24"/>
                <w:lang w:val="ru-RU"/>
              </w:rPr>
            </w:pPr>
            <w:r w:rsidRPr="00DE11BA">
              <w:rPr>
                <w:sz w:val="24"/>
                <w:lang w:val="ru-RU"/>
              </w:rPr>
              <w:t>Наблюдение за местом ударения и произношением</w:t>
            </w:r>
            <w:r w:rsidRPr="00DE11BA">
              <w:rPr>
                <w:spacing w:val="1"/>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отрабатываемых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p w:rsidR="00DE11BA" w:rsidRPr="00DE11BA" w:rsidRDefault="00DE11BA" w:rsidP="00EF0B46">
            <w:pPr>
              <w:ind w:left="151" w:right="100"/>
              <w:jc w:val="both"/>
              <w:rPr>
                <w:sz w:val="24"/>
                <w:lang w:val="ru-RU"/>
              </w:rPr>
            </w:pPr>
            <w:r w:rsidRPr="00DE11BA">
              <w:rPr>
                <w:sz w:val="24"/>
                <w:lang w:val="ru-RU"/>
              </w:rPr>
              <w:t>Дидактическая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«Придумай</w:t>
            </w:r>
            <w:r w:rsidRPr="00DE11BA">
              <w:rPr>
                <w:spacing w:val="1"/>
                <w:sz w:val="24"/>
                <w:lang w:val="ru-RU"/>
              </w:rPr>
              <w:t xml:space="preserve"> </w:t>
            </w:r>
            <w:r w:rsidRPr="00DE11BA">
              <w:rPr>
                <w:sz w:val="24"/>
                <w:lang w:val="ru-RU"/>
              </w:rPr>
              <w:t>рифму»</w:t>
            </w:r>
            <w:r w:rsidRPr="00DE11BA">
              <w:rPr>
                <w:spacing w:val="-57"/>
                <w:sz w:val="24"/>
                <w:lang w:val="ru-RU"/>
              </w:rPr>
              <w:t xml:space="preserve"> </w:t>
            </w:r>
            <w:r w:rsidRPr="00DE11BA">
              <w:rPr>
                <w:sz w:val="24"/>
                <w:lang w:val="ru-RU"/>
              </w:rPr>
              <w:t>(предлагаются</w:t>
            </w:r>
            <w:r w:rsidRPr="00DE11BA">
              <w:rPr>
                <w:spacing w:val="27"/>
                <w:sz w:val="24"/>
                <w:lang w:val="ru-RU"/>
              </w:rPr>
              <w:t xml:space="preserve"> </w:t>
            </w:r>
            <w:r w:rsidRPr="00DE11BA">
              <w:rPr>
                <w:sz w:val="24"/>
                <w:lang w:val="ru-RU"/>
              </w:rPr>
              <w:t>слова</w:t>
            </w:r>
            <w:r w:rsidRPr="00DE11BA">
              <w:rPr>
                <w:spacing w:val="28"/>
                <w:sz w:val="24"/>
                <w:lang w:val="ru-RU"/>
              </w:rPr>
              <w:t xml:space="preserve"> </w:t>
            </w:r>
            <w:r w:rsidRPr="00DE11BA">
              <w:rPr>
                <w:sz w:val="24"/>
                <w:lang w:val="ru-RU"/>
              </w:rPr>
              <w:t>из</w:t>
            </w:r>
            <w:r w:rsidRPr="00DE11BA">
              <w:rPr>
                <w:spacing w:val="28"/>
                <w:sz w:val="24"/>
                <w:lang w:val="ru-RU"/>
              </w:rPr>
              <w:t xml:space="preserve"> </w:t>
            </w:r>
            <w:r w:rsidRPr="00DE11BA">
              <w:rPr>
                <w:sz w:val="24"/>
                <w:lang w:val="ru-RU"/>
              </w:rPr>
              <w:t>орфоэпического</w:t>
            </w:r>
            <w:r w:rsidRPr="00DE11BA">
              <w:rPr>
                <w:spacing w:val="28"/>
                <w:sz w:val="24"/>
                <w:lang w:val="ru-RU"/>
              </w:rPr>
              <w:t xml:space="preserve"> </w:t>
            </w:r>
            <w:r w:rsidRPr="00DE11BA">
              <w:rPr>
                <w:sz w:val="24"/>
                <w:lang w:val="ru-RU"/>
              </w:rPr>
              <w:t>словарика,</w:t>
            </w:r>
            <w:r w:rsidRPr="00DE11BA">
              <w:rPr>
                <w:spacing w:val="-58"/>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ним</w:t>
            </w:r>
            <w:r w:rsidRPr="00DE11BA">
              <w:rPr>
                <w:spacing w:val="-4"/>
                <w:sz w:val="24"/>
                <w:lang w:val="ru-RU"/>
              </w:rPr>
              <w:t xml:space="preserve"> </w:t>
            </w:r>
            <w:r w:rsidRPr="00DE11BA">
              <w:rPr>
                <w:sz w:val="24"/>
                <w:lang w:val="ru-RU"/>
              </w:rPr>
              <w:t>нужно придумывать</w:t>
            </w:r>
            <w:r w:rsidRPr="00DE11BA">
              <w:rPr>
                <w:spacing w:val="1"/>
                <w:sz w:val="24"/>
                <w:lang w:val="ru-RU"/>
              </w:rPr>
              <w:t xml:space="preserve"> </w:t>
            </w:r>
            <w:r w:rsidRPr="00DE11BA">
              <w:rPr>
                <w:sz w:val="24"/>
                <w:lang w:val="ru-RU"/>
              </w:rPr>
              <w:t>рифмы).</w:t>
            </w:r>
          </w:p>
          <w:p w:rsidR="00DE11BA" w:rsidRPr="00DE11BA" w:rsidRDefault="00DE11BA" w:rsidP="00EF0B46">
            <w:pPr>
              <w:tabs>
                <w:tab w:val="left" w:pos="2430"/>
                <w:tab w:val="left" w:pos="4464"/>
              </w:tabs>
              <w:ind w:left="151" w:right="100"/>
              <w:jc w:val="both"/>
              <w:rPr>
                <w:sz w:val="24"/>
                <w:lang w:val="ru-RU"/>
              </w:rPr>
            </w:pPr>
            <w:r w:rsidRPr="00DE11BA">
              <w:rPr>
                <w:sz w:val="24"/>
                <w:lang w:val="ru-RU"/>
              </w:rPr>
              <w:t>Дидактическое</w:t>
            </w:r>
            <w:r w:rsidRPr="00DE11BA">
              <w:rPr>
                <w:sz w:val="24"/>
                <w:lang w:val="ru-RU"/>
              </w:rPr>
              <w:tab/>
              <w:t>упражнение:</w:t>
            </w:r>
            <w:r w:rsidRPr="00DE11BA">
              <w:rPr>
                <w:sz w:val="24"/>
                <w:lang w:val="ru-RU"/>
              </w:rPr>
              <w:tab/>
              <w:t>придумать</w:t>
            </w:r>
            <w:r w:rsidRPr="00DE11BA">
              <w:rPr>
                <w:spacing w:val="-58"/>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отрабатываемым</w:t>
            </w:r>
            <w:r w:rsidRPr="00DE11BA">
              <w:rPr>
                <w:spacing w:val="1"/>
                <w:sz w:val="24"/>
                <w:lang w:val="ru-RU"/>
              </w:rPr>
              <w:t xml:space="preserve"> </w:t>
            </w:r>
            <w:r w:rsidRPr="00DE11BA">
              <w:rPr>
                <w:sz w:val="24"/>
                <w:lang w:val="ru-RU"/>
              </w:rPr>
              <w:t>словом</w:t>
            </w:r>
            <w:r w:rsidRPr="00DE11BA">
              <w:rPr>
                <w:spacing w:val="1"/>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словарика.</w:t>
            </w:r>
            <w:r w:rsidRPr="00DE11BA">
              <w:rPr>
                <w:spacing w:val="1"/>
                <w:sz w:val="24"/>
                <w:lang w:val="ru-RU"/>
              </w:rPr>
              <w:t xml:space="preserve"> </w:t>
            </w: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поставить</w:t>
            </w:r>
            <w:r w:rsidRPr="00DE11BA">
              <w:rPr>
                <w:spacing w:val="1"/>
                <w:sz w:val="24"/>
                <w:lang w:val="ru-RU"/>
              </w:rPr>
              <w:t xml:space="preserve"> </w:t>
            </w:r>
            <w:r w:rsidRPr="00DE11BA">
              <w:rPr>
                <w:sz w:val="24"/>
                <w:lang w:val="ru-RU"/>
              </w:rPr>
              <w:t>ударение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перечня,</w:t>
            </w:r>
            <w:r w:rsidRPr="00DE11BA">
              <w:rPr>
                <w:spacing w:val="-1"/>
                <w:sz w:val="24"/>
                <w:lang w:val="ru-RU"/>
              </w:rPr>
              <w:t xml:space="preserve"> </w:t>
            </w:r>
            <w:r w:rsidRPr="00DE11BA">
              <w:rPr>
                <w:sz w:val="24"/>
                <w:lang w:val="ru-RU"/>
              </w:rPr>
              <w:t>а</w:t>
            </w:r>
            <w:r w:rsidRPr="00DE11BA">
              <w:rPr>
                <w:spacing w:val="-1"/>
                <w:sz w:val="24"/>
                <w:lang w:val="ru-RU"/>
              </w:rPr>
              <w:t xml:space="preserve"> </w:t>
            </w:r>
            <w:r w:rsidRPr="00DE11BA">
              <w:rPr>
                <w:sz w:val="24"/>
                <w:lang w:val="ru-RU"/>
              </w:rPr>
              <w:t>потом</w:t>
            </w:r>
            <w:r w:rsidRPr="00DE11BA">
              <w:rPr>
                <w:spacing w:val="-1"/>
                <w:sz w:val="24"/>
                <w:lang w:val="ru-RU"/>
              </w:rPr>
              <w:t xml:space="preserve"> </w:t>
            </w:r>
            <w:r w:rsidRPr="00DE11BA">
              <w:rPr>
                <w:sz w:val="24"/>
                <w:lang w:val="ru-RU"/>
              </w:rPr>
              <w:t>правильно их</w:t>
            </w:r>
            <w:r w:rsidRPr="00DE11BA">
              <w:rPr>
                <w:spacing w:val="-3"/>
                <w:sz w:val="24"/>
                <w:lang w:val="ru-RU"/>
              </w:rPr>
              <w:t xml:space="preserve"> </w:t>
            </w:r>
            <w:r w:rsidRPr="00DE11BA">
              <w:rPr>
                <w:sz w:val="24"/>
                <w:lang w:val="ru-RU"/>
              </w:rPr>
              <w:t>произнести.</w:t>
            </w:r>
          </w:p>
          <w:p w:rsidR="00DE11BA" w:rsidRPr="00DE11BA" w:rsidRDefault="00DE11BA" w:rsidP="00EF0B46">
            <w:pPr>
              <w:spacing w:line="270" w:lineRule="atLeast"/>
              <w:ind w:left="151" w:right="100" w:firstLine="60"/>
              <w:jc w:val="both"/>
              <w:rPr>
                <w:sz w:val="24"/>
                <w:lang w:val="ru-RU"/>
              </w:rPr>
            </w:pPr>
            <w:r w:rsidRPr="00DE11BA">
              <w:rPr>
                <w:sz w:val="24"/>
                <w:lang w:val="ru-RU"/>
              </w:rPr>
              <w:t>Творческая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сочинить</w:t>
            </w:r>
            <w:r w:rsidRPr="00DE11BA">
              <w:rPr>
                <w:spacing w:val="1"/>
                <w:sz w:val="24"/>
                <w:lang w:val="ru-RU"/>
              </w:rPr>
              <w:t xml:space="preserve"> </w:t>
            </w:r>
            <w:r w:rsidRPr="00DE11BA">
              <w:rPr>
                <w:sz w:val="24"/>
                <w:lang w:val="ru-RU"/>
              </w:rPr>
              <w:t>рассказ,</w:t>
            </w:r>
            <w:r w:rsidRPr="00DE11BA">
              <w:rPr>
                <w:spacing w:val="1"/>
                <w:sz w:val="24"/>
                <w:lang w:val="ru-RU"/>
              </w:rPr>
              <w:t xml:space="preserve"> </w:t>
            </w:r>
            <w:r w:rsidRPr="00DE11BA">
              <w:rPr>
                <w:sz w:val="24"/>
                <w:lang w:val="ru-RU"/>
              </w:rPr>
              <w:t>включив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него</w:t>
            </w:r>
            <w:r w:rsidRPr="00DE11BA">
              <w:rPr>
                <w:spacing w:val="1"/>
                <w:sz w:val="24"/>
                <w:lang w:val="ru-RU"/>
              </w:rPr>
              <w:t xml:space="preserve"> </w:t>
            </w:r>
            <w:r w:rsidRPr="00DE11BA">
              <w:rPr>
                <w:sz w:val="24"/>
                <w:lang w:val="ru-RU"/>
              </w:rPr>
              <w:t>все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отрабатываемого</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данном</w:t>
            </w:r>
            <w:r w:rsidRPr="00DE11BA">
              <w:rPr>
                <w:spacing w:val="1"/>
                <w:sz w:val="24"/>
                <w:lang w:val="ru-RU"/>
              </w:rPr>
              <w:t xml:space="preserve"> </w:t>
            </w:r>
            <w:r w:rsidRPr="00DE11BA">
              <w:rPr>
                <w:sz w:val="24"/>
                <w:lang w:val="ru-RU"/>
              </w:rPr>
              <w:t>учебном</w:t>
            </w:r>
            <w:r w:rsidRPr="00DE11BA">
              <w:rPr>
                <w:spacing w:val="1"/>
                <w:sz w:val="24"/>
                <w:lang w:val="ru-RU"/>
              </w:rPr>
              <w:t xml:space="preserve"> </w:t>
            </w:r>
            <w:r w:rsidRPr="00DE11BA">
              <w:rPr>
                <w:sz w:val="24"/>
                <w:lang w:val="ru-RU"/>
              </w:rPr>
              <w:t>году</w:t>
            </w:r>
            <w:r w:rsidRPr="00DE11BA">
              <w:rPr>
                <w:spacing w:val="1"/>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перечня,</w:t>
            </w:r>
            <w:r w:rsidRPr="00DE11BA">
              <w:rPr>
                <w:spacing w:val="1"/>
                <w:sz w:val="24"/>
                <w:lang w:val="ru-RU"/>
              </w:rPr>
              <w:t xml:space="preserve"> </w:t>
            </w:r>
            <w:r w:rsidRPr="00DE11BA">
              <w:rPr>
                <w:sz w:val="24"/>
                <w:lang w:val="ru-RU"/>
              </w:rPr>
              <w:t>а</w:t>
            </w:r>
            <w:r w:rsidRPr="00DE11BA">
              <w:rPr>
                <w:spacing w:val="1"/>
                <w:sz w:val="24"/>
                <w:lang w:val="ru-RU"/>
              </w:rPr>
              <w:t xml:space="preserve"> </w:t>
            </w:r>
            <w:r w:rsidRPr="00DE11BA">
              <w:rPr>
                <w:sz w:val="24"/>
                <w:lang w:val="ru-RU"/>
              </w:rPr>
              <w:t>потом</w:t>
            </w:r>
            <w:r w:rsidRPr="00DE11BA">
              <w:rPr>
                <w:spacing w:val="1"/>
                <w:sz w:val="24"/>
                <w:lang w:val="ru-RU"/>
              </w:rPr>
              <w:t xml:space="preserve"> </w:t>
            </w:r>
            <w:r w:rsidRPr="00DE11BA">
              <w:rPr>
                <w:sz w:val="24"/>
                <w:lang w:val="ru-RU"/>
              </w:rPr>
              <w:t>прочитать его</w:t>
            </w:r>
            <w:r w:rsidRPr="00DE11BA">
              <w:rPr>
                <w:spacing w:val="-1"/>
                <w:sz w:val="24"/>
                <w:lang w:val="ru-RU"/>
              </w:rPr>
              <w:t xml:space="preserve"> </w:t>
            </w:r>
            <w:r w:rsidRPr="00DE11BA">
              <w:rPr>
                <w:sz w:val="24"/>
                <w:lang w:val="ru-RU"/>
              </w:rPr>
              <w:t>всему классу.</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553"/>
        </w:trPr>
        <w:tc>
          <w:tcPr>
            <w:tcW w:w="1014" w:type="dxa"/>
            <w:tcBorders>
              <w:left w:val="single" w:sz="6" w:space="0" w:color="000000"/>
              <w:right w:val="single" w:sz="6" w:space="0" w:color="000000"/>
            </w:tcBorders>
          </w:tcPr>
          <w:p w:rsidR="00DE11BA" w:rsidRPr="00BE1740" w:rsidRDefault="00DE11BA" w:rsidP="00EF0B46">
            <w:pPr>
              <w:spacing w:before="1"/>
              <w:ind w:left="46"/>
              <w:jc w:val="center"/>
              <w:rPr>
                <w:b/>
                <w:i/>
                <w:sz w:val="24"/>
              </w:rPr>
            </w:pPr>
            <w:r w:rsidRPr="00BE1740">
              <w:rPr>
                <w:b/>
                <w:i/>
                <w:sz w:val="24"/>
              </w:rPr>
              <w:t>5</w:t>
            </w:r>
          </w:p>
        </w:tc>
        <w:tc>
          <w:tcPr>
            <w:tcW w:w="1679" w:type="dxa"/>
            <w:tcBorders>
              <w:left w:val="single" w:sz="6" w:space="0" w:color="000000"/>
            </w:tcBorders>
          </w:tcPr>
          <w:p w:rsidR="00DE11BA" w:rsidRPr="00BE1740" w:rsidRDefault="00DE11BA" w:rsidP="00EF0B46">
            <w:pPr>
              <w:tabs>
                <w:tab w:val="left" w:pos="1428"/>
              </w:tabs>
              <w:spacing w:line="270" w:lineRule="atLeast"/>
              <w:ind w:left="152" w:right="98"/>
              <w:rPr>
                <w:b/>
                <w:sz w:val="24"/>
              </w:rPr>
            </w:pPr>
            <w:r w:rsidRPr="00BE1740">
              <w:rPr>
                <w:b/>
                <w:sz w:val="24"/>
              </w:rPr>
              <w:t>Лексика</w:t>
            </w:r>
            <w:r w:rsidRPr="00BE1740">
              <w:rPr>
                <w:b/>
                <w:sz w:val="24"/>
              </w:rPr>
              <w:tab/>
            </w:r>
            <w:r w:rsidRPr="00BE1740">
              <w:rPr>
                <w:b/>
                <w:spacing w:val="-5"/>
                <w:sz w:val="24"/>
              </w:rPr>
              <w:t>и</w:t>
            </w:r>
            <w:r w:rsidRPr="00BE1740">
              <w:rPr>
                <w:b/>
                <w:spacing w:val="-57"/>
                <w:sz w:val="24"/>
              </w:rPr>
              <w:t xml:space="preserve"> </w:t>
            </w:r>
            <w:r w:rsidRPr="00BE1740">
              <w:rPr>
                <w:b/>
                <w:sz w:val="24"/>
              </w:rPr>
              <w:t>морфология</w:t>
            </w:r>
          </w:p>
        </w:tc>
        <w:tc>
          <w:tcPr>
            <w:tcW w:w="3545" w:type="dxa"/>
          </w:tcPr>
          <w:p w:rsidR="00DE11BA" w:rsidRPr="00DE11BA" w:rsidRDefault="00DE11BA" w:rsidP="00EF0B46">
            <w:pPr>
              <w:tabs>
                <w:tab w:val="left" w:pos="1074"/>
                <w:tab w:val="left" w:pos="1705"/>
                <w:tab w:val="left" w:pos="2842"/>
              </w:tabs>
              <w:spacing w:line="270" w:lineRule="atLeast"/>
              <w:ind w:left="151" w:right="100"/>
              <w:rPr>
                <w:sz w:val="24"/>
                <w:lang w:val="ru-RU"/>
              </w:rPr>
            </w:pPr>
            <w:r w:rsidRPr="00DE11BA">
              <w:rPr>
                <w:sz w:val="24"/>
                <w:lang w:val="ru-RU"/>
              </w:rPr>
              <w:t>Слово</w:t>
            </w:r>
            <w:r w:rsidRPr="00DE11BA">
              <w:rPr>
                <w:sz w:val="24"/>
                <w:lang w:val="ru-RU"/>
              </w:rPr>
              <w:tab/>
              <w:t>как</w:t>
            </w:r>
            <w:r w:rsidRPr="00DE11BA">
              <w:rPr>
                <w:sz w:val="24"/>
                <w:lang w:val="ru-RU"/>
              </w:rPr>
              <w:tab/>
              <w:t>единица</w:t>
            </w:r>
            <w:r w:rsidRPr="00DE11BA">
              <w:rPr>
                <w:sz w:val="24"/>
                <w:lang w:val="ru-RU"/>
              </w:rPr>
              <w:tab/>
            </w:r>
            <w:r w:rsidRPr="00DE11BA">
              <w:rPr>
                <w:spacing w:val="-1"/>
                <w:sz w:val="24"/>
                <w:lang w:val="ru-RU"/>
              </w:rPr>
              <w:t>языка</w:t>
            </w:r>
            <w:r w:rsidRPr="00DE11BA">
              <w:rPr>
                <w:spacing w:val="-57"/>
                <w:sz w:val="24"/>
                <w:lang w:val="ru-RU"/>
              </w:rPr>
              <w:t xml:space="preserve"> </w:t>
            </w:r>
            <w:r w:rsidRPr="00DE11BA">
              <w:rPr>
                <w:sz w:val="24"/>
                <w:lang w:val="ru-RU"/>
              </w:rPr>
              <w:t>(ознакомление).</w:t>
            </w:r>
          </w:p>
        </w:tc>
        <w:tc>
          <w:tcPr>
            <w:tcW w:w="5671" w:type="dxa"/>
            <w:tcBorders>
              <w:top w:val="single" w:sz="6" w:space="0" w:color="000000"/>
            </w:tcBorders>
          </w:tcPr>
          <w:p w:rsidR="00DE11BA" w:rsidRPr="00DE11BA" w:rsidRDefault="00DE11BA" w:rsidP="00EF0B46">
            <w:pPr>
              <w:spacing w:line="270" w:lineRule="atLeast"/>
              <w:ind w:left="151" w:right="98"/>
              <w:rPr>
                <w:sz w:val="24"/>
                <w:lang w:val="ru-RU"/>
              </w:rPr>
            </w:pPr>
            <w:r w:rsidRPr="00DE11BA">
              <w:rPr>
                <w:sz w:val="24"/>
                <w:lang w:val="ru-RU"/>
              </w:rPr>
              <w:t>Учебный</w:t>
            </w:r>
            <w:r w:rsidRPr="00DE11BA">
              <w:rPr>
                <w:spacing w:val="12"/>
                <w:sz w:val="24"/>
                <w:lang w:val="ru-RU"/>
              </w:rPr>
              <w:t xml:space="preserve"> </w:t>
            </w:r>
            <w:r w:rsidRPr="00DE11BA">
              <w:rPr>
                <w:sz w:val="24"/>
                <w:lang w:val="ru-RU"/>
              </w:rPr>
              <w:t>диалог</w:t>
            </w:r>
            <w:r w:rsidRPr="00DE11BA">
              <w:rPr>
                <w:spacing w:val="12"/>
                <w:sz w:val="24"/>
                <w:lang w:val="ru-RU"/>
              </w:rPr>
              <w:t xml:space="preserve"> </w:t>
            </w:r>
            <w:r w:rsidRPr="00DE11BA">
              <w:rPr>
                <w:sz w:val="24"/>
                <w:lang w:val="ru-RU"/>
              </w:rPr>
              <w:t>«На</w:t>
            </w:r>
            <w:r w:rsidRPr="00DE11BA">
              <w:rPr>
                <w:spacing w:val="10"/>
                <w:sz w:val="24"/>
                <w:lang w:val="ru-RU"/>
              </w:rPr>
              <w:t xml:space="preserve"> </w:t>
            </w:r>
            <w:r w:rsidRPr="00DE11BA">
              <w:rPr>
                <w:sz w:val="24"/>
                <w:lang w:val="ru-RU"/>
              </w:rPr>
              <w:t>какие</w:t>
            </w:r>
            <w:r w:rsidRPr="00DE11BA">
              <w:rPr>
                <w:spacing w:val="12"/>
                <w:sz w:val="24"/>
                <w:lang w:val="ru-RU"/>
              </w:rPr>
              <w:t xml:space="preserve"> </w:t>
            </w:r>
            <w:r w:rsidRPr="00DE11BA">
              <w:rPr>
                <w:sz w:val="24"/>
                <w:lang w:val="ru-RU"/>
              </w:rPr>
              <w:t>вопросы</w:t>
            </w:r>
            <w:r w:rsidRPr="00DE11BA">
              <w:rPr>
                <w:spacing w:val="11"/>
                <w:sz w:val="24"/>
                <w:lang w:val="ru-RU"/>
              </w:rPr>
              <w:t xml:space="preserve"> </w:t>
            </w:r>
            <w:r w:rsidRPr="00DE11BA">
              <w:rPr>
                <w:sz w:val="24"/>
                <w:lang w:val="ru-RU"/>
              </w:rPr>
              <w:t>могут</w:t>
            </w:r>
            <w:r w:rsidRPr="00DE11BA">
              <w:rPr>
                <w:spacing w:val="12"/>
                <w:sz w:val="24"/>
                <w:lang w:val="ru-RU"/>
              </w:rPr>
              <w:t xml:space="preserve"> </w:t>
            </w:r>
            <w:r w:rsidRPr="00DE11BA">
              <w:rPr>
                <w:sz w:val="24"/>
                <w:lang w:val="ru-RU"/>
              </w:rPr>
              <w:t>отвечать</w:t>
            </w:r>
            <w:r w:rsidRPr="00DE11BA">
              <w:rPr>
                <w:spacing w:val="-57"/>
                <w:sz w:val="24"/>
                <w:lang w:val="ru-RU"/>
              </w:rPr>
              <w:t xml:space="preserve"> </w:t>
            </w:r>
            <w:r w:rsidRPr="00DE11BA">
              <w:rPr>
                <w:sz w:val="24"/>
                <w:lang w:val="ru-RU"/>
              </w:rPr>
              <w:t>слова?»</w:t>
            </w:r>
            <w:r w:rsidRPr="00DE11BA">
              <w:rPr>
                <w:spacing w:val="45"/>
                <w:sz w:val="24"/>
                <w:lang w:val="ru-RU"/>
              </w:rPr>
              <w:t xml:space="preserve"> </w:t>
            </w:r>
            <w:r w:rsidRPr="00DE11BA">
              <w:rPr>
                <w:sz w:val="24"/>
                <w:lang w:val="ru-RU"/>
              </w:rPr>
              <w:t>Наблюдение</w:t>
            </w:r>
            <w:r w:rsidRPr="00DE11BA">
              <w:rPr>
                <w:spacing w:val="42"/>
                <w:sz w:val="24"/>
                <w:lang w:val="ru-RU"/>
              </w:rPr>
              <w:t xml:space="preserve"> </w:t>
            </w:r>
            <w:r w:rsidRPr="00DE11BA">
              <w:rPr>
                <w:sz w:val="24"/>
                <w:lang w:val="ru-RU"/>
              </w:rPr>
              <w:t>за</w:t>
            </w:r>
            <w:r w:rsidRPr="00DE11BA">
              <w:rPr>
                <w:spacing w:val="43"/>
                <w:sz w:val="24"/>
                <w:lang w:val="ru-RU"/>
              </w:rPr>
              <w:t xml:space="preserve"> </w:t>
            </w:r>
            <w:r w:rsidRPr="00DE11BA">
              <w:rPr>
                <w:sz w:val="24"/>
                <w:lang w:val="ru-RU"/>
              </w:rPr>
              <w:t>словами,</w:t>
            </w:r>
            <w:r w:rsidRPr="00DE11BA">
              <w:rPr>
                <w:spacing w:val="43"/>
                <w:sz w:val="24"/>
                <w:lang w:val="ru-RU"/>
              </w:rPr>
              <w:t xml:space="preserve"> </w:t>
            </w:r>
            <w:r w:rsidRPr="00DE11BA">
              <w:rPr>
                <w:sz w:val="24"/>
                <w:lang w:val="ru-RU"/>
              </w:rPr>
              <w:t>отвечающими</w:t>
            </w:r>
            <w:r w:rsidRPr="00DE11BA">
              <w:rPr>
                <w:spacing w:val="45"/>
                <w:sz w:val="24"/>
                <w:lang w:val="ru-RU"/>
              </w:rPr>
              <w:t xml:space="preserve"> </w:t>
            </w:r>
            <w:r w:rsidRPr="00DE11BA">
              <w:rPr>
                <w:sz w:val="24"/>
                <w:lang w:val="ru-RU"/>
              </w:rPr>
              <w:t>на</w:t>
            </w:r>
          </w:p>
        </w:tc>
        <w:tc>
          <w:tcPr>
            <w:tcW w:w="3826" w:type="dxa"/>
            <w:tcBorders>
              <w:top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5244"/>
        </w:trPr>
        <w:tc>
          <w:tcPr>
            <w:tcW w:w="1015" w:type="dxa"/>
            <w:tcBorders>
              <w:left w:val="single" w:sz="6" w:space="0" w:color="000000"/>
              <w:right w:val="single" w:sz="6" w:space="0" w:color="000000"/>
            </w:tcBorders>
          </w:tcPr>
          <w:p w:rsidR="00DE11BA" w:rsidRPr="00DE11BA" w:rsidRDefault="00DE11BA" w:rsidP="00EF0B46">
            <w:pPr>
              <w:rPr>
                <w:sz w:val="24"/>
                <w:lang w:val="ru-RU"/>
              </w:rPr>
            </w:pPr>
          </w:p>
        </w:tc>
        <w:tc>
          <w:tcPr>
            <w:tcW w:w="1678" w:type="dxa"/>
            <w:tcBorders>
              <w:left w:val="single" w:sz="6" w:space="0" w:color="000000"/>
            </w:tcBorders>
          </w:tcPr>
          <w:p w:rsidR="00DE11BA" w:rsidRPr="00BE1740" w:rsidRDefault="00DE11BA" w:rsidP="00EF0B46">
            <w:pPr>
              <w:spacing w:line="275" w:lineRule="exact"/>
              <w:ind w:left="151"/>
              <w:rPr>
                <w:b/>
                <w:sz w:val="24"/>
              </w:rPr>
            </w:pPr>
            <w:r>
              <w:rPr>
                <w:b/>
                <w:sz w:val="24"/>
              </w:rPr>
              <w:t>(12</w:t>
            </w:r>
            <w:r w:rsidRPr="00BE1740">
              <w:rPr>
                <w:b/>
                <w:spacing w:val="-2"/>
                <w:sz w:val="24"/>
              </w:rPr>
              <w:t xml:space="preserve"> </w:t>
            </w:r>
            <w:r w:rsidRPr="00BE1740">
              <w:rPr>
                <w:b/>
                <w:sz w:val="24"/>
              </w:rPr>
              <w:t>ч.)</w:t>
            </w:r>
          </w:p>
        </w:tc>
        <w:tc>
          <w:tcPr>
            <w:tcW w:w="3545" w:type="dxa"/>
            <w:tcBorders>
              <w:bottom w:val="single" w:sz="6" w:space="0" w:color="000000"/>
            </w:tcBorders>
          </w:tcPr>
          <w:p w:rsidR="00DE11BA" w:rsidRPr="00BE1740" w:rsidRDefault="00DE11BA" w:rsidP="00EF0B46">
            <w:pPr>
              <w:tabs>
                <w:tab w:val="left" w:pos="1782"/>
              </w:tabs>
              <w:ind w:left="151" w:right="100"/>
              <w:jc w:val="both"/>
              <w:rPr>
                <w:sz w:val="24"/>
              </w:rPr>
            </w:pPr>
            <w:r w:rsidRPr="00DE11BA">
              <w:rPr>
                <w:sz w:val="24"/>
                <w:lang w:val="ru-RU"/>
              </w:rPr>
              <w:t>Слово</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название</w:t>
            </w:r>
            <w:r w:rsidRPr="00DE11BA">
              <w:rPr>
                <w:spacing w:val="1"/>
                <w:sz w:val="24"/>
                <w:lang w:val="ru-RU"/>
              </w:rPr>
              <w:t xml:space="preserve"> </w:t>
            </w:r>
            <w:r w:rsidRPr="00DE11BA">
              <w:rPr>
                <w:sz w:val="24"/>
                <w:lang w:val="ru-RU"/>
              </w:rPr>
              <w:t>предмета,</w:t>
            </w:r>
            <w:r w:rsidRPr="00DE11BA">
              <w:rPr>
                <w:spacing w:val="-57"/>
                <w:sz w:val="24"/>
                <w:lang w:val="ru-RU"/>
              </w:rPr>
              <w:t xml:space="preserve"> </w:t>
            </w:r>
            <w:r w:rsidRPr="00DE11BA">
              <w:rPr>
                <w:sz w:val="24"/>
                <w:lang w:val="ru-RU"/>
              </w:rPr>
              <w:t>признака</w:t>
            </w:r>
            <w:r w:rsidRPr="00DE11BA">
              <w:rPr>
                <w:spacing w:val="1"/>
                <w:sz w:val="24"/>
                <w:lang w:val="ru-RU"/>
              </w:rPr>
              <w:t xml:space="preserve"> </w:t>
            </w:r>
            <w:r w:rsidRPr="00DE11BA">
              <w:rPr>
                <w:sz w:val="24"/>
                <w:lang w:val="ru-RU"/>
              </w:rPr>
              <w:t>предмета,</w:t>
            </w:r>
            <w:r w:rsidRPr="00DE11BA">
              <w:rPr>
                <w:spacing w:val="1"/>
                <w:sz w:val="24"/>
                <w:lang w:val="ru-RU"/>
              </w:rPr>
              <w:t xml:space="preserve"> </w:t>
            </w:r>
            <w:r w:rsidRPr="00DE11BA">
              <w:rPr>
                <w:sz w:val="24"/>
                <w:lang w:val="ru-RU"/>
              </w:rPr>
              <w:t>действия</w:t>
            </w:r>
            <w:r w:rsidRPr="00DE11BA">
              <w:rPr>
                <w:spacing w:val="1"/>
                <w:sz w:val="24"/>
                <w:lang w:val="ru-RU"/>
              </w:rPr>
              <w:t xml:space="preserve"> </w:t>
            </w:r>
            <w:r w:rsidRPr="00DE11BA">
              <w:rPr>
                <w:sz w:val="24"/>
                <w:lang w:val="ru-RU"/>
              </w:rPr>
              <w:t>предмета</w:t>
            </w:r>
            <w:r w:rsidRPr="00DE11BA">
              <w:rPr>
                <w:sz w:val="24"/>
                <w:lang w:val="ru-RU"/>
              </w:rPr>
              <w:tab/>
            </w:r>
            <w:r w:rsidRPr="00DE11BA">
              <w:rPr>
                <w:spacing w:val="-1"/>
                <w:sz w:val="24"/>
                <w:lang w:val="ru-RU"/>
              </w:rPr>
              <w:t>(ознакомление).</w:t>
            </w:r>
            <w:r w:rsidRPr="00DE11BA">
              <w:rPr>
                <w:spacing w:val="-58"/>
                <w:sz w:val="24"/>
                <w:lang w:val="ru-RU"/>
              </w:rPr>
              <w:t xml:space="preserve"> </w:t>
            </w:r>
            <w:r w:rsidRPr="00BE1740">
              <w:rPr>
                <w:sz w:val="24"/>
              </w:rPr>
              <w:t>Выявление</w:t>
            </w:r>
            <w:r w:rsidRPr="00BE1740">
              <w:rPr>
                <w:spacing w:val="1"/>
                <w:sz w:val="24"/>
              </w:rPr>
              <w:t xml:space="preserve"> </w:t>
            </w:r>
            <w:r w:rsidRPr="00BE1740">
              <w:rPr>
                <w:sz w:val="24"/>
              </w:rPr>
              <w:t>слов,</w:t>
            </w:r>
            <w:r w:rsidRPr="00BE1740">
              <w:rPr>
                <w:spacing w:val="1"/>
                <w:sz w:val="24"/>
              </w:rPr>
              <w:t xml:space="preserve"> </w:t>
            </w:r>
            <w:r w:rsidRPr="00BE1740">
              <w:rPr>
                <w:sz w:val="24"/>
              </w:rPr>
              <w:t>значение</w:t>
            </w:r>
            <w:r w:rsidRPr="00BE1740">
              <w:rPr>
                <w:spacing w:val="1"/>
                <w:sz w:val="24"/>
              </w:rPr>
              <w:t xml:space="preserve"> </w:t>
            </w:r>
            <w:r w:rsidRPr="00BE1740">
              <w:rPr>
                <w:sz w:val="24"/>
              </w:rPr>
              <w:t>которых</w:t>
            </w:r>
            <w:r w:rsidRPr="00BE1740">
              <w:rPr>
                <w:spacing w:val="-1"/>
                <w:sz w:val="24"/>
              </w:rPr>
              <w:t xml:space="preserve"> </w:t>
            </w:r>
            <w:r w:rsidRPr="00BE1740">
              <w:rPr>
                <w:sz w:val="24"/>
              </w:rPr>
              <w:t>требует</w:t>
            </w:r>
            <w:r w:rsidRPr="00BE1740">
              <w:rPr>
                <w:spacing w:val="-1"/>
                <w:sz w:val="24"/>
              </w:rPr>
              <w:t xml:space="preserve"> </w:t>
            </w:r>
            <w:r w:rsidRPr="00BE1740">
              <w:rPr>
                <w:sz w:val="24"/>
              </w:rPr>
              <w:t>уточнения.</w:t>
            </w:r>
          </w:p>
        </w:tc>
        <w:tc>
          <w:tcPr>
            <w:tcW w:w="5671" w:type="dxa"/>
            <w:tcBorders>
              <w:bottom w:val="single" w:sz="6" w:space="0" w:color="000000"/>
            </w:tcBorders>
          </w:tcPr>
          <w:p w:rsidR="00DE11BA" w:rsidRPr="00DE11BA" w:rsidRDefault="00DE11BA" w:rsidP="00EF0B46">
            <w:pPr>
              <w:spacing w:line="275" w:lineRule="exact"/>
              <w:ind w:left="151"/>
              <w:jc w:val="both"/>
              <w:rPr>
                <w:sz w:val="24"/>
                <w:lang w:val="ru-RU"/>
              </w:rPr>
            </w:pPr>
            <w:r w:rsidRPr="00DE11BA">
              <w:rPr>
                <w:sz w:val="24"/>
                <w:lang w:val="ru-RU"/>
              </w:rPr>
              <w:t>вопросы</w:t>
            </w:r>
            <w:r w:rsidRPr="00DE11BA">
              <w:rPr>
                <w:spacing w:val="-2"/>
                <w:sz w:val="24"/>
                <w:lang w:val="ru-RU"/>
              </w:rPr>
              <w:t xml:space="preserve"> </w:t>
            </w:r>
            <w:r w:rsidRPr="00DE11BA">
              <w:rPr>
                <w:sz w:val="24"/>
                <w:lang w:val="ru-RU"/>
              </w:rPr>
              <w:t>«кто?»,</w:t>
            </w:r>
            <w:r w:rsidRPr="00DE11BA">
              <w:rPr>
                <w:spacing w:val="-1"/>
                <w:sz w:val="24"/>
                <w:lang w:val="ru-RU"/>
              </w:rPr>
              <w:t xml:space="preserve"> </w:t>
            </w:r>
            <w:r w:rsidRPr="00DE11BA">
              <w:rPr>
                <w:sz w:val="24"/>
                <w:lang w:val="ru-RU"/>
              </w:rPr>
              <w:t>«что?».</w:t>
            </w:r>
          </w:p>
          <w:p w:rsidR="00DE11BA" w:rsidRPr="00DE11BA" w:rsidRDefault="00DE11BA" w:rsidP="00EF0B46">
            <w:pPr>
              <w:ind w:left="151" w:right="103"/>
              <w:jc w:val="both"/>
              <w:rPr>
                <w:sz w:val="24"/>
                <w:lang w:val="ru-RU"/>
              </w:rPr>
            </w:pPr>
            <w:r w:rsidRPr="00DE11BA">
              <w:rPr>
                <w:sz w:val="24"/>
                <w:lang w:val="ru-RU"/>
              </w:rPr>
              <w:t>Совместное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группировки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заданному признаку: отвечают на вопрос «что?» /</w:t>
            </w:r>
            <w:r w:rsidRPr="00DE11BA">
              <w:rPr>
                <w:spacing w:val="1"/>
                <w:sz w:val="24"/>
                <w:lang w:val="ru-RU"/>
              </w:rPr>
              <w:t xml:space="preserve"> </w:t>
            </w:r>
            <w:r w:rsidRPr="00DE11BA">
              <w:rPr>
                <w:sz w:val="24"/>
                <w:lang w:val="ru-RU"/>
              </w:rPr>
              <w:t>отвечают</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«кто?».</w:t>
            </w:r>
          </w:p>
          <w:p w:rsidR="00DE11BA" w:rsidRPr="00DE11BA" w:rsidRDefault="00DE11BA" w:rsidP="00EF0B46">
            <w:pPr>
              <w:ind w:left="151"/>
              <w:jc w:val="both"/>
              <w:rPr>
                <w:sz w:val="24"/>
                <w:lang w:val="ru-RU"/>
              </w:rPr>
            </w:pPr>
            <w:r w:rsidRPr="00DE11BA">
              <w:rPr>
                <w:sz w:val="24"/>
                <w:lang w:val="ru-RU"/>
              </w:rPr>
              <w:t>Наблюдение</w:t>
            </w:r>
            <w:r w:rsidRPr="00DE11BA">
              <w:rPr>
                <w:spacing w:val="28"/>
                <w:sz w:val="24"/>
                <w:lang w:val="ru-RU"/>
              </w:rPr>
              <w:t xml:space="preserve"> </w:t>
            </w:r>
            <w:r w:rsidRPr="00DE11BA">
              <w:rPr>
                <w:sz w:val="24"/>
                <w:lang w:val="ru-RU"/>
              </w:rPr>
              <w:t>за</w:t>
            </w:r>
            <w:r w:rsidRPr="00DE11BA">
              <w:rPr>
                <w:spacing w:val="28"/>
                <w:sz w:val="24"/>
                <w:lang w:val="ru-RU"/>
              </w:rPr>
              <w:t xml:space="preserve"> </w:t>
            </w:r>
            <w:r w:rsidRPr="00DE11BA">
              <w:rPr>
                <w:sz w:val="24"/>
                <w:lang w:val="ru-RU"/>
              </w:rPr>
              <w:t>словами,</w:t>
            </w:r>
            <w:r w:rsidRPr="00DE11BA">
              <w:rPr>
                <w:spacing w:val="28"/>
                <w:sz w:val="24"/>
                <w:lang w:val="ru-RU"/>
              </w:rPr>
              <w:t xml:space="preserve"> </w:t>
            </w:r>
            <w:r w:rsidRPr="00DE11BA">
              <w:rPr>
                <w:sz w:val="24"/>
                <w:lang w:val="ru-RU"/>
              </w:rPr>
              <w:t>отвечающими</w:t>
            </w:r>
            <w:r w:rsidRPr="00DE11BA">
              <w:rPr>
                <w:spacing w:val="30"/>
                <w:sz w:val="24"/>
                <w:lang w:val="ru-RU"/>
              </w:rPr>
              <w:t xml:space="preserve"> </w:t>
            </w:r>
            <w:r w:rsidRPr="00DE11BA">
              <w:rPr>
                <w:sz w:val="24"/>
                <w:lang w:val="ru-RU"/>
              </w:rPr>
              <w:t>на</w:t>
            </w:r>
            <w:r w:rsidRPr="00DE11BA">
              <w:rPr>
                <w:spacing w:val="28"/>
                <w:sz w:val="24"/>
                <w:lang w:val="ru-RU"/>
              </w:rPr>
              <w:t xml:space="preserve"> </w:t>
            </w:r>
            <w:r w:rsidRPr="00DE11BA">
              <w:rPr>
                <w:sz w:val="24"/>
                <w:lang w:val="ru-RU"/>
              </w:rPr>
              <w:t>вопросы</w:t>
            </w:r>
          </w:p>
          <w:p w:rsidR="00DE11BA" w:rsidRPr="00DE11BA" w:rsidRDefault="00DE11BA" w:rsidP="00EF0B46">
            <w:pPr>
              <w:ind w:left="151"/>
              <w:rPr>
                <w:sz w:val="24"/>
                <w:lang w:val="ru-RU"/>
              </w:rPr>
            </w:pPr>
            <w:r w:rsidRPr="00DE11BA">
              <w:rPr>
                <w:sz w:val="24"/>
                <w:lang w:val="ru-RU"/>
              </w:rPr>
              <w:t>«какой?»,</w:t>
            </w:r>
          </w:p>
          <w:p w:rsidR="00DE11BA" w:rsidRPr="00DE11BA" w:rsidRDefault="00DE11BA" w:rsidP="00EF0B46">
            <w:pPr>
              <w:ind w:left="151"/>
              <w:rPr>
                <w:sz w:val="24"/>
                <w:lang w:val="ru-RU"/>
              </w:rPr>
            </w:pPr>
            <w:r w:rsidRPr="00DE11BA">
              <w:rPr>
                <w:sz w:val="24"/>
                <w:lang w:val="ru-RU"/>
              </w:rPr>
              <w:t>«какая?»,</w:t>
            </w:r>
            <w:r w:rsidRPr="00DE11BA">
              <w:rPr>
                <w:spacing w:val="-3"/>
                <w:sz w:val="24"/>
                <w:lang w:val="ru-RU"/>
              </w:rPr>
              <w:t xml:space="preserve"> </w:t>
            </w:r>
            <w:r w:rsidRPr="00DE11BA">
              <w:rPr>
                <w:sz w:val="24"/>
                <w:lang w:val="ru-RU"/>
              </w:rPr>
              <w:t>«какое?»,</w:t>
            </w:r>
            <w:r w:rsidRPr="00DE11BA">
              <w:rPr>
                <w:spacing w:val="-2"/>
                <w:sz w:val="24"/>
                <w:lang w:val="ru-RU"/>
              </w:rPr>
              <w:t xml:space="preserve"> </w:t>
            </w:r>
            <w:r w:rsidRPr="00DE11BA">
              <w:rPr>
                <w:sz w:val="24"/>
                <w:lang w:val="ru-RU"/>
              </w:rPr>
              <w:t>«какие?».</w:t>
            </w:r>
          </w:p>
          <w:p w:rsidR="00DE11BA" w:rsidRPr="00DE11BA" w:rsidRDefault="00DE11BA" w:rsidP="00EF0B46">
            <w:pPr>
              <w:tabs>
                <w:tab w:val="left" w:pos="2797"/>
                <w:tab w:val="left" w:pos="4689"/>
              </w:tabs>
              <w:ind w:left="151" w:right="102"/>
              <w:jc w:val="both"/>
              <w:rPr>
                <w:sz w:val="24"/>
                <w:lang w:val="ru-RU"/>
              </w:rPr>
            </w:pPr>
            <w:r w:rsidRPr="00DE11BA">
              <w:rPr>
                <w:sz w:val="24"/>
                <w:lang w:val="ru-RU"/>
              </w:rPr>
              <w:t>Комментированное</w:t>
            </w:r>
            <w:r w:rsidRPr="00DE11BA">
              <w:rPr>
                <w:sz w:val="24"/>
                <w:lang w:val="ru-RU"/>
              </w:rPr>
              <w:tab/>
              <w:t>выполнение</w:t>
            </w:r>
            <w:r w:rsidRPr="00DE11BA">
              <w:rPr>
                <w:sz w:val="24"/>
                <w:lang w:val="ru-RU"/>
              </w:rPr>
              <w:tab/>
            </w:r>
            <w:r w:rsidRPr="00DE11BA">
              <w:rPr>
                <w:spacing w:val="-1"/>
                <w:sz w:val="24"/>
                <w:lang w:val="ru-RU"/>
              </w:rPr>
              <w:t>задания:</w:t>
            </w:r>
            <w:r w:rsidRPr="00DE11BA">
              <w:rPr>
                <w:spacing w:val="-58"/>
                <w:sz w:val="24"/>
                <w:lang w:val="ru-RU"/>
              </w:rPr>
              <w:t xml:space="preserve"> </w:t>
            </w:r>
            <w:r w:rsidRPr="00DE11BA">
              <w:rPr>
                <w:sz w:val="24"/>
                <w:lang w:val="ru-RU"/>
              </w:rPr>
              <w:t>нахождение в тексте слов по заданным основаниям,</w:t>
            </w:r>
            <w:r w:rsidRPr="00DE11BA">
              <w:rPr>
                <w:spacing w:val="1"/>
                <w:sz w:val="24"/>
                <w:lang w:val="ru-RU"/>
              </w:rPr>
              <w:t xml:space="preserve"> </w:t>
            </w:r>
            <w:r w:rsidRPr="00DE11BA">
              <w:rPr>
                <w:sz w:val="24"/>
                <w:lang w:val="ru-RU"/>
              </w:rPr>
              <w:t>например,</w:t>
            </w:r>
            <w:r w:rsidRPr="00DE11BA">
              <w:rPr>
                <w:spacing w:val="19"/>
                <w:sz w:val="24"/>
                <w:lang w:val="ru-RU"/>
              </w:rPr>
              <w:t xml:space="preserve"> </w:t>
            </w:r>
            <w:r w:rsidRPr="00DE11BA">
              <w:rPr>
                <w:sz w:val="24"/>
                <w:lang w:val="ru-RU"/>
              </w:rPr>
              <w:t>поиск</w:t>
            </w:r>
            <w:r w:rsidRPr="00DE11BA">
              <w:rPr>
                <w:spacing w:val="20"/>
                <w:sz w:val="24"/>
                <w:lang w:val="ru-RU"/>
              </w:rPr>
              <w:t xml:space="preserve"> </w:t>
            </w:r>
            <w:r w:rsidRPr="00DE11BA">
              <w:rPr>
                <w:sz w:val="24"/>
                <w:lang w:val="ru-RU"/>
              </w:rPr>
              <w:t>слов,</w:t>
            </w:r>
            <w:r w:rsidRPr="00DE11BA">
              <w:rPr>
                <w:spacing w:val="18"/>
                <w:sz w:val="24"/>
                <w:lang w:val="ru-RU"/>
              </w:rPr>
              <w:t xml:space="preserve"> </w:t>
            </w:r>
            <w:r w:rsidRPr="00DE11BA">
              <w:rPr>
                <w:sz w:val="24"/>
                <w:lang w:val="ru-RU"/>
              </w:rPr>
              <w:t>отвечающих</w:t>
            </w:r>
            <w:r w:rsidRPr="00DE11BA">
              <w:rPr>
                <w:spacing w:val="19"/>
                <w:sz w:val="24"/>
                <w:lang w:val="ru-RU"/>
              </w:rPr>
              <w:t xml:space="preserve"> </w:t>
            </w:r>
            <w:r w:rsidRPr="00DE11BA">
              <w:rPr>
                <w:sz w:val="24"/>
                <w:lang w:val="ru-RU"/>
              </w:rPr>
              <w:t>на</w:t>
            </w:r>
            <w:r w:rsidRPr="00DE11BA">
              <w:rPr>
                <w:spacing w:val="18"/>
                <w:sz w:val="24"/>
                <w:lang w:val="ru-RU"/>
              </w:rPr>
              <w:t xml:space="preserve"> </w:t>
            </w:r>
            <w:r w:rsidRPr="00DE11BA">
              <w:rPr>
                <w:sz w:val="24"/>
                <w:lang w:val="ru-RU"/>
              </w:rPr>
              <w:t>вопрос</w:t>
            </w:r>
          </w:p>
          <w:p w:rsidR="00DE11BA" w:rsidRPr="00DE11BA" w:rsidRDefault="00DE11BA" w:rsidP="00EF0B46">
            <w:pPr>
              <w:spacing w:before="1"/>
              <w:ind w:left="151"/>
              <w:rPr>
                <w:sz w:val="24"/>
                <w:lang w:val="ru-RU"/>
              </w:rPr>
            </w:pPr>
            <w:r w:rsidRPr="00DE11BA">
              <w:rPr>
                <w:sz w:val="24"/>
                <w:lang w:val="ru-RU"/>
              </w:rPr>
              <w:t>«какая?».</w:t>
            </w:r>
          </w:p>
          <w:p w:rsidR="00DE11BA" w:rsidRPr="00DE11BA" w:rsidRDefault="00DE11BA" w:rsidP="00EF0B46">
            <w:pPr>
              <w:ind w:left="151"/>
              <w:rPr>
                <w:sz w:val="24"/>
                <w:lang w:val="ru-RU"/>
              </w:rPr>
            </w:pPr>
            <w:r w:rsidRPr="00DE11BA">
              <w:rPr>
                <w:sz w:val="24"/>
                <w:lang w:val="ru-RU"/>
              </w:rPr>
              <w:t>Наблюдение</w:t>
            </w:r>
            <w:r w:rsidRPr="00DE11BA">
              <w:rPr>
                <w:spacing w:val="27"/>
                <w:sz w:val="24"/>
                <w:lang w:val="ru-RU"/>
              </w:rPr>
              <w:t xml:space="preserve"> </w:t>
            </w:r>
            <w:r w:rsidRPr="00DE11BA">
              <w:rPr>
                <w:sz w:val="24"/>
                <w:lang w:val="ru-RU"/>
              </w:rPr>
              <w:t>за</w:t>
            </w:r>
            <w:r w:rsidRPr="00DE11BA">
              <w:rPr>
                <w:spacing w:val="28"/>
                <w:sz w:val="24"/>
                <w:lang w:val="ru-RU"/>
              </w:rPr>
              <w:t xml:space="preserve"> </w:t>
            </w:r>
            <w:r w:rsidRPr="00DE11BA">
              <w:rPr>
                <w:sz w:val="24"/>
                <w:lang w:val="ru-RU"/>
              </w:rPr>
              <w:t>словами,</w:t>
            </w:r>
            <w:r w:rsidRPr="00DE11BA">
              <w:rPr>
                <w:spacing w:val="28"/>
                <w:sz w:val="24"/>
                <w:lang w:val="ru-RU"/>
              </w:rPr>
              <w:t xml:space="preserve"> </w:t>
            </w:r>
            <w:r w:rsidRPr="00DE11BA">
              <w:rPr>
                <w:sz w:val="24"/>
                <w:lang w:val="ru-RU"/>
              </w:rPr>
              <w:t>отвечающими</w:t>
            </w:r>
            <w:r w:rsidRPr="00DE11BA">
              <w:rPr>
                <w:spacing w:val="29"/>
                <w:sz w:val="24"/>
                <w:lang w:val="ru-RU"/>
              </w:rPr>
              <w:t xml:space="preserve"> </w:t>
            </w:r>
            <w:r w:rsidRPr="00DE11BA">
              <w:rPr>
                <w:sz w:val="24"/>
                <w:lang w:val="ru-RU"/>
              </w:rPr>
              <w:t>на</w:t>
            </w:r>
            <w:r w:rsidRPr="00DE11BA">
              <w:rPr>
                <w:spacing w:val="28"/>
                <w:sz w:val="24"/>
                <w:lang w:val="ru-RU"/>
              </w:rPr>
              <w:t xml:space="preserve"> </w:t>
            </w:r>
            <w:r w:rsidRPr="00DE11BA">
              <w:rPr>
                <w:sz w:val="24"/>
                <w:lang w:val="ru-RU"/>
              </w:rPr>
              <w:t>вопросы</w:t>
            </w:r>
          </w:p>
          <w:p w:rsidR="00DE11BA" w:rsidRPr="00DE11BA" w:rsidRDefault="00DE11BA" w:rsidP="00EF0B46">
            <w:pPr>
              <w:ind w:left="151"/>
              <w:rPr>
                <w:sz w:val="24"/>
                <w:lang w:val="ru-RU"/>
              </w:rPr>
            </w:pPr>
            <w:r w:rsidRPr="00DE11BA">
              <w:rPr>
                <w:sz w:val="24"/>
                <w:lang w:val="ru-RU"/>
              </w:rPr>
              <w:t>«что</w:t>
            </w:r>
            <w:r w:rsidRPr="00DE11BA">
              <w:rPr>
                <w:spacing w:val="-1"/>
                <w:sz w:val="24"/>
                <w:lang w:val="ru-RU"/>
              </w:rPr>
              <w:t xml:space="preserve"> </w:t>
            </w:r>
            <w:r w:rsidRPr="00DE11BA">
              <w:rPr>
                <w:sz w:val="24"/>
                <w:lang w:val="ru-RU"/>
              </w:rPr>
              <w:t>делать?»,</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сделать?».</w:t>
            </w:r>
          </w:p>
          <w:p w:rsidR="00DE11BA" w:rsidRPr="00DE11BA" w:rsidRDefault="00DE11BA" w:rsidP="00EF0B46">
            <w:pPr>
              <w:ind w:left="151" w:right="9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отработка</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задавать</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приведённым</w:t>
            </w:r>
            <w:r w:rsidRPr="00DE11BA">
              <w:rPr>
                <w:spacing w:val="1"/>
                <w:sz w:val="24"/>
                <w:lang w:val="ru-RU"/>
              </w:rPr>
              <w:t xml:space="preserve"> </w:t>
            </w:r>
            <w:r w:rsidRPr="00DE11BA">
              <w:rPr>
                <w:sz w:val="24"/>
                <w:lang w:val="ru-RU"/>
              </w:rPr>
              <w:t>словам вопросы «что делать?», «что</w:t>
            </w:r>
            <w:r w:rsidRPr="00DE11BA">
              <w:rPr>
                <w:spacing w:val="1"/>
                <w:sz w:val="24"/>
                <w:lang w:val="ru-RU"/>
              </w:rPr>
              <w:t xml:space="preserve"> </w:t>
            </w:r>
            <w:r w:rsidRPr="00DE11BA">
              <w:rPr>
                <w:sz w:val="24"/>
                <w:lang w:val="ru-RU"/>
              </w:rPr>
              <w:t>сделать?».</w:t>
            </w:r>
          </w:p>
          <w:p w:rsidR="00DE11BA" w:rsidRPr="00DE11BA" w:rsidRDefault="00DE11BA" w:rsidP="00EF0B46">
            <w:pPr>
              <w:spacing w:line="270" w:lineRule="atLeast"/>
              <w:ind w:left="151" w:right="101"/>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заданному основанию, например слов, отвечающих</w:t>
            </w:r>
            <w:r w:rsidRPr="00DE11BA">
              <w:rPr>
                <w:spacing w:val="1"/>
                <w:sz w:val="24"/>
                <w:lang w:val="ru-RU"/>
              </w:rPr>
              <w:t xml:space="preserve"> </w:t>
            </w:r>
            <w:r w:rsidRPr="00DE11BA">
              <w:rPr>
                <w:sz w:val="24"/>
                <w:lang w:val="ru-RU"/>
              </w:rPr>
              <w:t>на</w:t>
            </w:r>
            <w:r w:rsidRPr="00DE11BA">
              <w:rPr>
                <w:spacing w:val="-2"/>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«что делает?».</w:t>
            </w:r>
          </w:p>
        </w:tc>
        <w:tc>
          <w:tcPr>
            <w:tcW w:w="3826"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4416"/>
        </w:trPr>
        <w:tc>
          <w:tcPr>
            <w:tcW w:w="1015" w:type="dxa"/>
          </w:tcPr>
          <w:p w:rsidR="00DE11BA" w:rsidRPr="00BE1740" w:rsidRDefault="00DE11BA" w:rsidP="00EF0B46">
            <w:pPr>
              <w:spacing w:line="275" w:lineRule="exact"/>
              <w:ind w:left="45"/>
              <w:jc w:val="center"/>
              <w:rPr>
                <w:b/>
                <w:i/>
                <w:sz w:val="24"/>
              </w:rPr>
            </w:pPr>
            <w:r w:rsidRPr="00BE1740">
              <w:rPr>
                <w:b/>
                <w:i/>
                <w:sz w:val="24"/>
              </w:rPr>
              <w:t>6</w:t>
            </w:r>
          </w:p>
        </w:tc>
        <w:tc>
          <w:tcPr>
            <w:tcW w:w="1678" w:type="dxa"/>
          </w:tcPr>
          <w:p w:rsidR="00DE11BA" w:rsidRPr="00BE1740" w:rsidRDefault="00DE11BA" w:rsidP="00EF0B46">
            <w:pPr>
              <w:ind w:left="151" w:right="319"/>
              <w:rPr>
                <w:b/>
                <w:sz w:val="24"/>
              </w:rPr>
            </w:pPr>
            <w:r w:rsidRPr="00BE1740">
              <w:rPr>
                <w:b/>
                <w:sz w:val="24"/>
              </w:rPr>
              <w:t>Синтаксис</w:t>
            </w:r>
            <w:r w:rsidRPr="00BE1740">
              <w:rPr>
                <w:b/>
                <w:spacing w:val="-57"/>
                <w:sz w:val="24"/>
              </w:rPr>
              <w:t xml:space="preserve"> </w:t>
            </w:r>
            <w:r>
              <w:rPr>
                <w:b/>
                <w:sz w:val="24"/>
              </w:rPr>
              <w:t xml:space="preserve">(5 </w:t>
            </w:r>
            <w:r w:rsidRPr="00BE1740">
              <w:rPr>
                <w:b/>
                <w:sz w:val="24"/>
              </w:rPr>
              <w:t>ч.)</w:t>
            </w:r>
          </w:p>
        </w:tc>
        <w:tc>
          <w:tcPr>
            <w:tcW w:w="3545" w:type="dxa"/>
            <w:tcBorders>
              <w:top w:val="single" w:sz="6" w:space="0" w:color="000000"/>
              <w:bottom w:val="single" w:sz="6" w:space="0" w:color="000000"/>
            </w:tcBorders>
          </w:tcPr>
          <w:p w:rsidR="00DE11BA" w:rsidRPr="00DE11BA" w:rsidRDefault="00DE11BA" w:rsidP="00EF0B46">
            <w:pPr>
              <w:tabs>
                <w:tab w:val="left" w:pos="2428"/>
              </w:tabs>
              <w:ind w:left="151" w:right="100"/>
              <w:jc w:val="both"/>
              <w:rPr>
                <w:sz w:val="24"/>
                <w:lang w:val="ru-RU"/>
              </w:rPr>
            </w:pPr>
            <w:r w:rsidRPr="00DE11BA">
              <w:rPr>
                <w:sz w:val="24"/>
                <w:lang w:val="ru-RU"/>
              </w:rPr>
              <w:t>Предложение</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единица</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(ознакомление).</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предложение (наблюдение над</w:t>
            </w:r>
            <w:r w:rsidRPr="00DE11BA">
              <w:rPr>
                <w:spacing w:val="1"/>
                <w:sz w:val="24"/>
                <w:lang w:val="ru-RU"/>
              </w:rPr>
              <w:t xml:space="preserve"> </w:t>
            </w:r>
            <w:r w:rsidRPr="00DE11BA">
              <w:rPr>
                <w:sz w:val="24"/>
                <w:lang w:val="ru-RU"/>
              </w:rPr>
              <w:t>сходством</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различием).</w:t>
            </w:r>
            <w:r w:rsidRPr="00DE11BA">
              <w:rPr>
                <w:spacing w:val="-57"/>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связи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предложении</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помощи</w:t>
            </w:r>
            <w:r w:rsidRPr="00DE11BA">
              <w:rPr>
                <w:spacing w:val="1"/>
                <w:sz w:val="24"/>
                <w:lang w:val="ru-RU"/>
              </w:rPr>
              <w:t xml:space="preserve"> </w:t>
            </w:r>
            <w:r w:rsidRPr="00DE11BA">
              <w:rPr>
                <w:sz w:val="24"/>
                <w:lang w:val="ru-RU"/>
              </w:rPr>
              <w:t>смысловых</w:t>
            </w:r>
            <w:r w:rsidRPr="00DE11BA">
              <w:rPr>
                <w:sz w:val="24"/>
                <w:lang w:val="ru-RU"/>
              </w:rPr>
              <w:tab/>
            </w:r>
            <w:r w:rsidRPr="00DE11BA">
              <w:rPr>
                <w:spacing w:val="-1"/>
                <w:sz w:val="24"/>
                <w:lang w:val="ru-RU"/>
              </w:rPr>
              <w:t>вопросов.</w:t>
            </w:r>
          </w:p>
          <w:p w:rsidR="00DE11BA" w:rsidRPr="00DE11BA" w:rsidRDefault="00DE11BA" w:rsidP="00EF0B46">
            <w:pPr>
              <w:ind w:left="151"/>
              <w:rPr>
                <w:sz w:val="24"/>
                <w:lang w:val="ru-RU"/>
              </w:rPr>
            </w:pPr>
            <w:r w:rsidRPr="00DE11BA">
              <w:rPr>
                <w:sz w:val="24"/>
                <w:lang w:val="ru-RU"/>
              </w:rPr>
              <w:t>Восстановление</w:t>
            </w:r>
          </w:p>
          <w:p w:rsidR="00DE11BA" w:rsidRPr="00DE11BA" w:rsidRDefault="00DE11BA" w:rsidP="00EF0B46">
            <w:pPr>
              <w:ind w:left="151"/>
              <w:rPr>
                <w:sz w:val="24"/>
                <w:lang w:val="ru-RU"/>
              </w:rPr>
            </w:pPr>
            <w:r w:rsidRPr="00DE11BA">
              <w:rPr>
                <w:sz w:val="24"/>
                <w:lang w:val="ru-RU"/>
              </w:rPr>
              <w:t>деформированных</w:t>
            </w:r>
          </w:p>
          <w:p w:rsidR="00DE11BA" w:rsidRPr="00DE11BA" w:rsidRDefault="00DE11BA" w:rsidP="00EF0B46">
            <w:pPr>
              <w:ind w:left="151" w:right="101"/>
              <w:jc w:val="both"/>
              <w:rPr>
                <w:sz w:val="24"/>
                <w:lang w:val="ru-RU"/>
              </w:rPr>
            </w:pPr>
            <w:r w:rsidRPr="00DE11BA">
              <w:rPr>
                <w:sz w:val="24"/>
                <w:lang w:val="ru-RU"/>
              </w:rPr>
              <w:t>предложений.</w:t>
            </w:r>
            <w:r w:rsidRPr="00DE11BA">
              <w:rPr>
                <w:spacing w:val="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набора</w:t>
            </w:r>
            <w:r w:rsidRPr="00DE11BA">
              <w:rPr>
                <w:spacing w:val="1"/>
                <w:sz w:val="24"/>
                <w:lang w:val="ru-RU"/>
              </w:rPr>
              <w:t xml:space="preserve"> </w:t>
            </w:r>
            <w:r w:rsidRPr="00DE11BA">
              <w:rPr>
                <w:sz w:val="24"/>
                <w:lang w:val="ru-RU"/>
              </w:rPr>
              <w:t>форм</w:t>
            </w:r>
            <w:r w:rsidRPr="00DE11BA">
              <w:rPr>
                <w:spacing w:val="1"/>
                <w:sz w:val="24"/>
                <w:lang w:val="ru-RU"/>
              </w:rPr>
              <w:t xml:space="preserve"> </w:t>
            </w:r>
            <w:r w:rsidRPr="00DE11BA">
              <w:rPr>
                <w:sz w:val="24"/>
                <w:lang w:val="ru-RU"/>
              </w:rPr>
              <w:t>слов.</w:t>
            </w:r>
          </w:p>
        </w:tc>
        <w:tc>
          <w:tcPr>
            <w:tcW w:w="5671" w:type="dxa"/>
            <w:tcBorders>
              <w:top w:val="single" w:sz="6" w:space="0" w:color="000000"/>
              <w:bottom w:val="single" w:sz="6" w:space="0" w:color="000000"/>
            </w:tcBorders>
          </w:tcPr>
          <w:p w:rsidR="00DE11BA" w:rsidRPr="00DE11BA" w:rsidRDefault="00DE11BA" w:rsidP="00EF0B46">
            <w:pPr>
              <w:ind w:left="151" w:right="100"/>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со</w:t>
            </w:r>
            <w:r w:rsidRPr="00DE11BA">
              <w:rPr>
                <w:spacing w:val="1"/>
                <w:sz w:val="24"/>
                <w:lang w:val="ru-RU"/>
              </w:rPr>
              <w:t xml:space="preserve"> </w:t>
            </w:r>
            <w:r w:rsidRPr="00DE11BA">
              <w:rPr>
                <w:sz w:val="24"/>
                <w:lang w:val="ru-RU"/>
              </w:rPr>
              <w:t>схемой</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умение</w:t>
            </w:r>
            <w:r w:rsidRPr="00DE11BA">
              <w:rPr>
                <w:spacing w:val="61"/>
                <w:sz w:val="24"/>
                <w:lang w:val="ru-RU"/>
              </w:rPr>
              <w:t xml:space="preserve"> </w:t>
            </w:r>
            <w:r w:rsidRPr="00DE11BA">
              <w:rPr>
                <w:sz w:val="24"/>
                <w:lang w:val="ru-RU"/>
              </w:rPr>
              <w:t>читать</w:t>
            </w:r>
            <w:r w:rsidRPr="00DE11BA">
              <w:rPr>
                <w:spacing w:val="-57"/>
                <w:sz w:val="24"/>
                <w:lang w:val="ru-RU"/>
              </w:rPr>
              <w:t xml:space="preserve"> </w:t>
            </w:r>
            <w:r w:rsidRPr="00DE11BA">
              <w:rPr>
                <w:sz w:val="24"/>
                <w:lang w:val="ru-RU"/>
              </w:rPr>
              <w:t>схему предложения, преобразовывать информацию,</w:t>
            </w:r>
            <w:r w:rsidRPr="00DE11BA">
              <w:rPr>
                <w:spacing w:val="-57"/>
                <w:sz w:val="24"/>
                <w:lang w:val="ru-RU"/>
              </w:rPr>
              <w:t xml:space="preserve"> </w:t>
            </w:r>
            <w:r w:rsidRPr="00DE11BA">
              <w:rPr>
                <w:sz w:val="24"/>
                <w:lang w:val="ru-RU"/>
              </w:rPr>
              <w:t>полученную</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схемы:</w:t>
            </w:r>
            <w:r w:rsidRPr="00DE11BA">
              <w:rPr>
                <w:spacing w:val="1"/>
                <w:sz w:val="24"/>
                <w:lang w:val="ru-RU"/>
              </w:rPr>
              <w:t xml:space="preserve"> </w:t>
            </w:r>
            <w:r w:rsidRPr="00DE11BA">
              <w:rPr>
                <w:sz w:val="24"/>
                <w:lang w:val="ru-RU"/>
              </w:rPr>
              <w:t>составлять</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соответствующие</w:t>
            </w:r>
            <w:r w:rsidRPr="00DE11BA">
              <w:rPr>
                <w:spacing w:val="1"/>
                <w:sz w:val="24"/>
                <w:lang w:val="ru-RU"/>
              </w:rPr>
              <w:t xml:space="preserve"> </w:t>
            </w:r>
            <w:r w:rsidRPr="00DE11BA">
              <w:rPr>
                <w:sz w:val="24"/>
                <w:lang w:val="ru-RU"/>
              </w:rPr>
              <w:t>схеме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учётом</w:t>
            </w:r>
            <w:r w:rsidRPr="00DE11BA">
              <w:rPr>
                <w:spacing w:val="61"/>
                <w:sz w:val="24"/>
                <w:lang w:val="ru-RU"/>
              </w:rPr>
              <w:t xml:space="preserve"> </w:t>
            </w:r>
            <w:r w:rsidRPr="00DE11BA">
              <w:rPr>
                <w:sz w:val="24"/>
                <w:lang w:val="ru-RU"/>
              </w:rPr>
              <w:t>знаков</w:t>
            </w:r>
            <w:r w:rsidRPr="00DE11BA">
              <w:rPr>
                <w:spacing w:val="-57"/>
                <w:sz w:val="24"/>
                <w:lang w:val="ru-RU"/>
              </w:rPr>
              <w:t xml:space="preserve"> </w:t>
            </w:r>
            <w:r w:rsidRPr="00DE11BA">
              <w:rPr>
                <w:sz w:val="24"/>
                <w:lang w:val="ru-RU"/>
              </w:rPr>
              <w:t>препинания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схемы.</w:t>
            </w:r>
          </w:p>
          <w:p w:rsidR="00DE11BA" w:rsidRPr="00DE11BA" w:rsidRDefault="00DE11BA" w:rsidP="00EF0B46">
            <w:pPr>
              <w:ind w:left="151" w:right="101" w:firstLine="60"/>
              <w:jc w:val="both"/>
              <w:rPr>
                <w:sz w:val="24"/>
                <w:lang w:val="ru-RU"/>
              </w:rPr>
            </w:pPr>
            <w:r w:rsidRPr="00DE11BA">
              <w:rPr>
                <w:sz w:val="24"/>
                <w:lang w:val="ru-RU"/>
              </w:rPr>
              <w:t>Совместная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набора</w:t>
            </w:r>
            <w:r w:rsidRPr="00DE11BA">
              <w:rPr>
                <w:spacing w:val="59"/>
                <w:sz w:val="24"/>
                <w:lang w:val="ru-RU"/>
              </w:rPr>
              <w:t xml:space="preserve"> </w:t>
            </w:r>
            <w:r w:rsidRPr="00DE11BA">
              <w:rPr>
                <w:sz w:val="24"/>
                <w:lang w:val="ru-RU"/>
              </w:rPr>
              <w:t>слов.</w:t>
            </w:r>
          </w:p>
          <w:p w:rsidR="00DE11BA" w:rsidRPr="00DE11BA" w:rsidRDefault="00DE11BA" w:rsidP="00EF0B46">
            <w:pPr>
              <w:ind w:left="151" w:right="9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восстановление</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процессе</w:t>
            </w:r>
            <w:r w:rsidRPr="00DE11BA">
              <w:rPr>
                <w:spacing w:val="1"/>
                <w:sz w:val="24"/>
                <w:lang w:val="ru-RU"/>
              </w:rPr>
              <w:t xml:space="preserve"> </w:t>
            </w:r>
            <w:r w:rsidRPr="00DE11BA">
              <w:rPr>
                <w:sz w:val="24"/>
                <w:lang w:val="ru-RU"/>
              </w:rPr>
              <w:t>выбора нужной формы слова, данного в</w:t>
            </w:r>
            <w:r w:rsidRPr="00DE11BA">
              <w:rPr>
                <w:spacing w:val="1"/>
                <w:sz w:val="24"/>
                <w:lang w:val="ru-RU"/>
              </w:rPr>
              <w:t xml:space="preserve"> </w:t>
            </w:r>
            <w:r w:rsidRPr="00DE11BA">
              <w:rPr>
                <w:sz w:val="24"/>
                <w:lang w:val="ru-RU"/>
              </w:rPr>
              <w:t>скобках.</w:t>
            </w:r>
          </w:p>
          <w:p w:rsidR="00DE11BA" w:rsidRPr="00DE11BA" w:rsidRDefault="00DE11BA" w:rsidP="00EF0B46">
            <w:pPr>
              <w:ind w:left="151" w:right="102"/>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сюжетными</w:t>
            </w:r>
            <w:r w:rsidRPr="00DE11BA">
              <w:rPr>
                <w:spacing w:val="1"/>
                <w:sz w:val="24"/>
                <w:lang w:val="ru-RU"/>
              </w:rPr>
              <w:t xml:space="preserve"> </w:t>
            </w:r>
            <w:r w:rsidRPr="00DE11BA">
              <w:rPr>
                <w:sz w:val="24"/>
                <w:lang w:val="ru-RU"/>
              </w:rPr>
              <w:t>картинками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небольшим</w:t>
            </w:r>
            <w:r w:rsidRPr="00DE11BA">
              <w:rPr>
                <w:spacing w:val="1"/>
                <w:sz w:val="24"/>
                <w:lang w:val="ru-RU"/>
              </w:rPr>
              <w:t xml:space="preserve"> </w:t>
            </w:r>
            <w:r w:rsidRPr="00DE11BA">
              <w:rPr>
                <w:sz w:val="24"/>
                <w:lang w:val="ru-RU"/>
              </w:rPr>
              <w:t>текстом: выбор фрагментов текста, которые могут</w:t>
            </w:r>
            <w:r w:rsidRPr="00DE11BA">
              <w:rPr>
                <w:spacing w:val="1"/>
                <w:sz w:val="24"/>
                <w:lang w:val="ru-RU"/>
              </w:rPr>
              <w:t xml:space="preserve"> </w:t>
            </w:r>
            <w:r w:rsidRPr="00DE11BA">
              <w:rPr>
                <w:sz w:val="24"/>
                <w:lang w:val="ru-RU"/>
              </w:rPr>
              <w:t>быть подписями под</w:t>
            </w:r>
            <w:r w:rsidRPr="00DE11BA">
              <w:rPr>
                <w:spacing w:val="-1"/>
                <w:sz w:val="24"/>
                <w:lang w:val="ru-RU"/>
              </w:rPr>
              <w:t xml:space="preserve"> </w:t>
            </w:r>
            <w:r w:rsidRPr="00DE11BA">
              <w:rPr>
                <w:sz w:val="24"/>
                <w:lang w:val="ru-RU"/>
              </w:rPr>
              <w:t>каждой из</w:t>
            </w:r>
            <w:r w:rsidRPr="00DE11BA">
              <w:rPr>
                <w:spacing w:val="-3"/>
                <w:sz w:val="24"/>
                <w:lang w:val="ru-RU"/>
              </w:rPr>
              <w:t xml:space="preserve"> </w:t>
            </w:r>
            <w:r w:rsidRPr="00DE11BA">
              <w:rPr>
                <w:sz w:val="24"/>
                <w:lang w:val="ru-RU"/>
              </w:rPr>
              <w:t>картинок.</w:t>
            </w:r>
          </w:p>
          <w:p w:rsidR="00DE11BA" w:rsidRPr="00DE11BA" w:rsidRDefault="00DE11BA" w:rsidP="00EF0B46">
            <w:pPr>
              <w:spacing w:line="270" w:lineRule="atLeast"/>
              <w:ind w:left="151" w:right="100"/>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деление</w:t>
            </w:r>
            <w:r w:rsidRPr="00DE11BA">
              <w:rPr>
                <w:spacing w:val="1"/>
                <w:sz w:val="24"/>
                <w:lang w:val="ru-RU"/>
              </w:rPr>
              <w:t xml:space="preserve"> </w:t>
            </w:r>
            <w:r w:rsidRPr="00DE11BA">
              <w:rPr>
                <w:sz w:val="24"/>
                <w:lang w:val="ru-RU"/>
              </w:rPr>
              <w:t>деформированного</w:t>
            </w:r>
            <w:r w:rsidRPr="00DE11BA">
              <w:rPr>
                <w:spacing w:val="1"/>
                <w:sz w:val="24"/>
                <w:lang w:val="ru-RU"/>
              </w:rPr>
              <w:t xml:space="preserve"> </w:t>
            </w:r>
            <w:r w:rsidRPr="00DE11BA">
              <w:rPr>
                <w:sz w:val="24"/>
                <w:lang w:val="ru-RU"/>
              </w:rPr>
              <w:t>текста на предложения, корректировка оформления</w:t>
            </w:r>
            <w:r w:rsidRPr="00DE11BA">
              <w:rPr>
                <w:spacing w:val="1"/>
                <w:sz w:val="24"/>
                <w:lang w:val="ru-RU"/>
              </w:rPr>
              <w:t xml:space="preserve"> </w:t>
            </w:r>
            <w:r w:rsidRPr="00DE11BA">
              <w:rPr>
                <w:sz w:val="24"/>
                <w:lang w:val="ru-RU"/>
              </w:rPr>
              <w:t>предложений,</w:t>
            </w:r>
            <w:r w:rsidRPr="00DE11BA">
              <w:rPr>
                <w:spacing w:val="36"/>
                <w:sz w:val="24"/>
                <w:lang w:val="ru-RU"/>
              </w:rPr>
              <w:t xml:space="preserve"> </w:t>
            </w:r>
            <w:r w:rsidRPr="00DE11BA">
              <w:rPr>
                <w:sz w:val="24"/>
                <w:lang w:val="ru-RU"/>
              </w:rPr>
              <w:t>списывание</w:t>
            </w:r>
            <w:r w:rsidRPr="00DE11BA">
              <w:rPr>
                <w:spacing w:val="35"/>
                <w:sz w:val="24"/>
                <w:lang w:val="ru-RU"/>
              </w:rPr>
              <w:t xml:space="preserve"> </w:t>
            </w:r>
            <w:r w:rsidRPr="00DE11BA">
              <w:rPr>
                <w:sz w:val="24"/>
                <w:lang w:val="ru-RU"/>
              </w:rPr>
              <w:t>с</w:t>
            </w:r>
            <w:r w:rsidRPr="00DE11BA">
              <w:rPr>
                <w:spacing w:val="35"/>
                <w:sz w:val="24"/>
                <w:lang w:val="ru-RU"/>
              </w:rPr>
              <w:t xml:space="preserve"> </w:t>
            </w:r>
            <w:r w:rsidRPr="00DE11BA">
              <w:rPr>
                <w:sz w:val="24"/>
                <w:lang w:val="ru-RU"/>
              </w:rPr>
              <w:t>учётом</w:t>
            </w:r>
            <w:r w:rsidRPr="00DE11BA">
              <w:rPr>
                <w:spacing w:val="36"/>
                <w:sz w:val="24"/>
                <w:lang w:val="ru-RU"/>
              </w:rPr>
              <w:t xml:space="preserve"> </w:t>
            </w:r>
            <w:r w:rsidRPr="00DE11BA">
              <w:rPr>
                <w:sz w:val="24"/>
                <w:lang w:val="ru-RU"/>
              </w:rPr>
              <w:t>правильного</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415"/>
        </w:trPr>
        <w:tc>
          <w:tcPr>
            <w:tcW w:w="1015" w:type="dxa"/>
          </w:tcPr>
          <w:p w:rsidR="00DE11BA" w:rsidRPr="00DE11BA" w:rsidRDefault="00DE11BA" w:rsidP="00EF0B46">
            <w:pPr>
              <w:rPr>
                <w:sz w:val="24"/>
                <w:lang w:val="ru-RU"/>
              </w:rPr>
            </w:pPr>
          </w:p>
        </w:tc>
        <w:tc>
          <w:tcPr>
            <w:tcW w:w="1678" w:type="dxa"/>
          </w:tcPr>
          <w:p w:rsidR="00DE11BA" w:rsidRPr="00DE11BA" w:rsidRDefault="00DE11BA" w:rsidP="00EF0B46">
            <w:pPr>
              <w:rPr>
                <w:sz w:val="24"/>
                <w:lang w:val="ru-RU"/>
              </w:rPr>
            </w:pPr>
          </w:p>
        </w:tc>
        <w:tc>
          <w:tcPr>
            <w:tcW w:w="3545" w:type="dxa"/>
            <w:tcBorders>
              <w:top w:val="single" w:sz="6" w:space="0" w:color="000000"/>
              <w:bottom w:val="single" w:sz="6" w:space="0" w:color="000000"/>
            </w:tcBorders>
          </w:tcPr>
          <w:p w:rsidR="00DE11BA" w:rsidRPr="00DE11BA" w:rsidRDefault="00DE11BA" w:rsidP="00EF0B46">
            <w:pPr>
              <w:rPr>
                <w:sz w:val="24"/>
                <w:lang w:val="ru-RU"/>
              </w:rPr>
            </w:pPr>
          </w:p>
        </w:tc>
        <w:tc>
          <w:tcPr>
            <w:tcW w:w="5671" w:type="dxa"/>
            <w:tcBorders>
              <w:top w:val="single" w:sz="6" w:space="0" w:color="000000"/>
              <w:bottom w:val="single" w:sz="6" w:space="0" w:color="000000"/>
            </w:tcBorders>
          </w:tcPr>
          <w:p w:rsidR="00DE11BA" w:rsidRPr="00BE1740" w:rsidRDefault="00DE11BA" w:rsidP="00EF0B46">
            <w:pPr>
              <w:spacing w:line="275" w:lineRule="exact"/>
              <w:ind w:left="151"/>
              <w:rPr>
                <w:sz w:val="24"/>
              </w:rPr>
            </w:pPr>
            <w:r w:rsidRPr="00BE1740">
              <w:rPr>
                <w:sz w:val="24"/>
              </w:rPr>
              <w:t>оформления</w:t>
            </w:r>
            <w:r w:rsidRPr="00BE1740">
              <w:rPr>
                <w:spacing w:val="-2"/>
                <w:sz w:val="24"/>
              </w:rPr>
              <w:t xml:space="preserve"> </w:t>
            </w:r>
            <w:r w:rsidRPr="00BE1740">
              <w:rPr>
                <w:sz w:val="24"/>
              </w:rPr>
              <w:t>предложений.</w:t>
            </w:r>
          </w:p>
        </w:tc>
        <w:tc>
          <w:tcPr>
            <w:tcW w:w="3826" w:type="dxa"/>
            <w:tcBorders>
              <w:top w:val="single" w:sz="6" w:space="0" w:color="000000"/>
              <w:bottom w:val="single" w:sz="6" w:space="0" w:color="000000"/>
            </w:tcBorders>
          </w:tcPr>
          <w:p w:rsidR="00DE11BA" w:rsidRPr="00BE1740" w:rsidRDefault="00DE11BA" w:rsidP="00EF0B46">
            <w:pPr>
              <w:rPr>
                <w:sz w:val="24"/>
              </w:rPr>
            </w:pPr>
          </w:p>
        </w:tc>
      </w:tr>
      <w:tr w:rsidR="00DE11BA" w:rsidRPr="00BE1740" w:rsidTr="00EF0B46">
        <w:trPr>
          <w:trHeight w:val="9192"/>
        </w:trPr>
        <w:tc>
          <w:tcPr>
            <w:tcW w:w="1015" w:type="dxa"/>
            <w:tcBorders>
              <w:left w:val="single" w:sz="6" w:space="0" w:color="000000"/>
              <w:right w:val="single" w:sz="6" w:space="0" w:color="000000"/>
            </w:tcBorders>
          </w:tcPr>
          <w:p w:rsidR="00DE11BA" w:rsidRPr="00BE1740" w:rsidRDefault="00DE11BA" w:rsidP="00EF0B46">
            <w:pPr>
              <w:spacing w:before="1"/>
              <w:ind w:left="45"/>
              <w:jc w:val="center"/>
              <w:rPr>
                <w:b/>
                <w:i/>
                <w:sz w:val="24"/>
              </w:rPr>
            </w:pPr>
            <w:r w:rsidRPr="00BE1740">
              <w:rPr>
                <w:b/>
                <w:i/>
                <w:sz w:val="24"/>
              </w:rPr>
              <w:t>7</w:t>
            </w:r>
          </w:p>
        </w:tc>
        <w:tc>
          <w:tcPr>
            <w:tcW w:w="1678" w:type="dxa"/>
            <w:tcBorders>
              <w:left w:val="single" w:sz="6" w:space="0" w:color="000000"/>
            </w:tcBorders>
          </w:tcPr>
          <w:p w:rsidR="00DE11BA" w:rsidRPr="00BE1740" w:rsidRDefault="00DE11BA" w:rsidP="00EF0B46">
            <w:pPr>
              <w:spacing w:before="1"/>
              <w:ind w:left="151" w:right="91"/>
              <w:rPr>
                <w:b/>
                <w:sz w:val="24"/>
              </w:rPr>
            </w:pPr>
            <w:r w:rsidRPr="00BE1740">
              <w:rPr>
                <w:b/>
                <w:sz w:val="24"/>
              </w:rPr>
              <w:t>Орфография</w:t>
            </w:r>
            <w:r w:rsidRPr="00BE1740">
              <w:rPr>
                <w:b/>
                <w:spacing w:val="-57"/>
                <w:sz w:val="24"/>
              </w:rPr>
              <w:t xml:space="preserve"> </w:t>
            </w:r>
            <w:r w:rsidRPr="00BE1740">
              <w:rPr>
                <w:b/>
                <w:sz w:val="24"/>
              </w:rPr>
              <w:t>пунктуация</w:t>
            </w:r>
            <w:r w:rsidRPr="00BE1740">
              <w:rPr>
                <w:b/>
                <w:spacing w:val="1"/>
                <w:sz w:val="24"/>
              </w:rPr>
              <w:t xml:space="preserve"> </w:t>
            </w:r>
            <w:r>
              <w:rPr>
                <w:b/>
                <w:sz w:val="24"/>
              </w:rPr>
              <w:t>(14</w:t>
            </w:r>
            <w:r w:rsidRPr="00BE1740">
              <w:rPr>
                <w:b/>
                <w:spacing w:val="-1"/>
                <w:sz w:val="24"/>
              </w:rPr>
              <w:t xml:space="preserve"> </w:t>
            </w:r>
            <w:r w:rsidRPr="00BE1740">
              <w:rPr>
                <w:b/>
                <w:sz w:val="24"/>
              </w:rPr>
              <w:t>ч.)</w:t>
            </w:r>
          </w:p>
        </w:tc>
        <w:tc>
          <w:tcPr>
            <w:tcW w:w="3545" w:type="dxa"/>
            <w:tcBorders>
              <w:top w:val="single" w:sz="6" w:space="0" w:color="000000"/>
            </w:tcBorders>
          </w:tcPr>
          <w:p w:rsidR="00DE11BA" w:rsidRPr="00DE11BA" w:rsidRDefault="00DE11BA" w:rsidP="00EF0B46">
            <w:pPr>
              <w:tabs>
                <w:tab w:val="left" w:pos="2304"/>
                <w:tab w:val="left" w:pos="3156"/>
              </w:tabs>
              <w:spacing w:before="1" w:line="276" w:lineRule="auto"/>
              <w:ind w:left="153" w:right="128"/>
              <w:jc w:val="both"/>
              <w:rPr>
                <w:sz w:val="24"/>
                <w:lang w:val="ru-RU"/>
              </w:rPr>
            </w:pPr>
            <w:r w:rsidRPr="00DE11BA">
              <w:rPr>
                <w:sz w:val="24"/>
                <w:lang w:val="ru-RU"/>
              </w:rPr>
              <w:t>Ознакомление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ми</w:t>
            </w:r>
            <w:r w:rsidRPr="00DE11BA">
              <w:rPr>
                <w:spacing w:val="-57"/>
                <w:sz w:val="24"/>
                <w:lang w:val="ru-RU"/>
              </w:rPr>
              <w:t xml:space="preserve"> </w:t>
            </w:r>
            <w:r w:rsidRPr="00DE11BA">
              <w:rPr>
                <w:sz w:val="24"/>
                <w:lang w:val="ru-RU"/>
              </w:rPr>
              <w:t>правописания</w:t>
            </w:r>
            <w:r w:rsidRPr="00DE11BA">
              <w:rPr>
                <w:sz w:val="24"/>
                <w:lang w:val="ru-RU"/>
              </w:rPr>
              <w:tab/>
              <w:t>и</w:t>
            </w:r>
            <w:r w:rsidRPr="00DE11BA">
              <w:rPr>
                <w:sz w:val="24"/>
                <w:lang w:val="ru-RU"/>
              </w:rPr>
              <w:tab/>
            </w:r>
            <w:r w:rsidRPr="00DE11BA">
              <w:rPr>
                <w:spacing w:val="-3"/>
                <w:sz w:val="24"/>
                <w:lang w:val="ru-RU"/>
              </w:rPr>
              <w:t>их</w:t>
            </w:r>
          </w:p>
          <w:p w:rsidR="00DE11BA" w:rsidRPr="00DE11BA" w:rsidRDefault="00DE11BA" w:rsidP="00EF0B46">
            <w:pPr>
              <w:tabs>
                <w:tab w:val="left" w:pos="2028"/>
                <w:tab w:val="left" w:pos="2273"/>
                <w:tab w:val="left" w:pos="3293"/>
              </w:tabs>
              <w:spacing w:line="276" w:lineRule="auto"/>
              <w:ind w:left="153" w:right="124"/>
              <w:jc w:val="both"/>
              <w:rPr>
                <w:sz w:val="24"/>
                <w:lang w:val="ru-RU"/>
              </w:rPr>
            </w:pPr>
            <w:r w:rsidRPr="00DE11BA">
              <w:rPr>
                <w:sz w:val="24"/>
                <w:lang w:val="ru-RU"/>
              </w:rPr>
              <w:t>применение:</w:t>
            </w:r>
            <w:r w:rsidRPr="00DE11BA">
              <w:rPr>
                <w:sz w:val="24"/>
                <w:lang w:val="ru-RU"/>
              </w:rPr>
              <w:tab/>
            </w:r>
            <w:r w:rsidRPr="00DE11BA">
              <w:rPr>
                <w:sz w:val="24"/>
                <w:lang w:val="ru-RU"/>
              </w:rPr>
              <w:tab/>
            </w:r>
            <w:r w:rsidRPr="00DE11BA">
              <w:rPr>
                <w:spacing w:val="-1"/>
                <w:sz w:val="24"/>
                <w:lang w:val="ru-RU"/>
              </w:rPr>
              <w:t>раздельное</w:t>
            </w:r>
            <w:r w:rsidRPr="00DE11BA">
              <w:rPr>
                <w:spacing w:val="-58"/>
                <w:sz w:val="24"/>
                <w:lang w:val="ru-RU"/>
              </w:rPr>
              <w:t xml:space="preserve"> </w:t>
            </w:r>
            <w:r w:rsidRPr="00DE11BA">
              <w:rPr>
                <w:sz w:val="24"/>
                <w:lang w:val="ru-RU"/>
              </w:rPr>
              <w:t>написание</w:t>
            </w:r>
            <w:r w:rsidRPr="00DE11BA">
              <w:rPr>
                <w:sz w:val="24"/>
                <w:lang w:val="ru-RU"/>
              </w:rPr>
              <w:tab/>
              <w:t>слов</w:t>
            </w:r>
            <w:r w:rsidRPr="00DE11BA">
              <w:rPr>
                <w:sz w:val="24"/>
                <w:lang w:val="ru-RU"/>
              </w:rPr>
              <w:tab/>
            </w:r>
            <w:r w:rsidRPr="00DE11BA">
              <w:rPr>
                <w:spacing w:val="-2"/>
                <w:sz w:val="24"/>
                <w:lang w:val="ru-RU"/>
              </w:rPr>
              <w:t>в</w:t>
            </w:r>
            <w:r w:rsidRPr="00DE11BA">
              <w:rPr>
                <w:spacing w:val="-58"/>
                <w:sz w:val="24"/>
                <w:lang w:val="ru-RU"/>
              </w:rPr>
              <w:t xml:space="preserve"> </w:t>
            </w:r>
            <w:r w:rsidRPr="00DE11BA">
              <w:rPr>
                <w:sz w:val="24"/>
                <w:lang w:val="ru-RU"/>
              </w:rPr>
              <w:t>предложении; прописная буква</w:t>
            </w:r>
            <w:r w:rsidRPr="00DE11BA">
              <w:rPr>
                <w:spacing w:val="-57"/>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начале</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именах собственных: в именах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фамилиях</w:t>
            </w:r>
            <w:r w:rsidRPr="00DE11BA">
              <w:rPr>
                <w:spacing w:val="1"/>
                <w:sz w:val="24"/>
                <w:lang w:val="ru-RU"/>
              </w:rPr>
              <w:t xml:space="preserve"> </w:t>
            </w:r>
            <w:r w:rsidRPr="00DE11BA">
              <w:rPr>
                <w:sz w:val="24"/>
                <w:lang w:val="ru-RU"/>
              </w:rPr>
              <w:t>людей,</w:t>
            </w:r>
            <w:r w:rsidRPr="00DE11BA">
              <w:rPr>
                <w:spacing w:val="1"/>
                <w:sz w:val="24"/>
                <w:lang w:val="ru-RU"/>
              </w:rPr>
              <w:t xml:space="preserve"> </w:t>
            </w:r>
            <w:r w:rsidRPr="00DE11BA">
              <w:rPr>
                <w:sz w:val="24"/>
                <w:lang w:val="ru-RU"/>
              </w:rPr>
              <w:t>кличках</w:t>
            </w:r>
            <w:r w:rsidRPr="00DE11BA">
              <w:rPr>
                <w:spacing w:val="-57"/>
                <w:sz w:val="24"/>
                <w:lang w:val="ru-RU"/>
              </w:rPr>
              <w:t xml:space="preserve"> </w:t>
            </w:r>
            <w:r w:rsidRPr="00DE11BA">
              <w:rPr>
                <w:sz w:val="24"/>
                <w:lang w:val="ru-RU"/>
              </w:rPr>
              <w:t>животных;</w:t>
            </w:r>
            <w:r w:rsidRPr="00DE11BA">
              <w:rPr>
                <w:spacing w:val="1"/>
                <w:sz w:val="24"/>
                <w:lang w:val="ru-RU"/>
              </w:rPr>
              <w:t xml:space="preserve"> </w:t>
            </w:r>
            <w:r w:rsidRPr="00DE11BA">
              <w:rPr>
                <w:sz w:val="24"/>
                <w:lang w:val="ru-RU"/>
              </w:rPr>
              <w:t>перенос</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(без</w:t>
            </w:r>
            <w:r w:rsidRPr="00DE11BA">
              <w:rPr>
                <w:spacing w:val="1"/>
                <w:sz w:val="24"/>
                <w:lang w:val="ru-RU"/>
              </w:rPr>
              <w:t xml:space="preserve"> </w:t>
            </w:r>
            <w:r w:rsidRPr="00DE11BA">
              <w:rPr>
                <w:sz w:val="24"/>
                <w:lang w:val="ru-RU"/>
              </w:rPr>
              <w:t>учёта</w:t>
            </w:r>
            <w:r w:rsidRPr="00DE11BA">
              <w:rPr>
                <w:spacing w:val="1"/>
                <w:sz w:val="24"/>
                <w:lang w:val="ru-RU"/>
              </w:rPr>
              <w:t xml:space="preserve"> </w:t>
            </w:r>
            <w:r w:rsidRPr="00DE11BA">
              <w:rPr>
                <w:sz w:val="24"/>
                <w:lang w:val="ru-RU"/>
              </w:rPr>
              <w:t>морфемного</w:t>
            </w:r>
            <w:r w:rsidRPr="00DE11BA">
              <w:rPr>
                <w:spacing w:val="1"/>
                <w:sz w:val="24"/>
                <w:lang w:val="ru-RU"/>
              </w:rPr>
              <w:t xml:space="preserve"> </w:t>
            </w:r>
            <w:r w:rsidRPr="00DE11BA">
              <w:rPr>
                <w:sz w:val="24"/>
                <w:lang w:val="ru-RU"/>
              </w:rPr>
              <w:t>членения</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гласные</w:t>
            </w:r>
            <w:r w:rsidRPr="00DE11BA">
              <w:rPr>
                <w:spacing w:val="61"/>
                <w:sz w:val="24"/>
                <w:lang w:val="ru-RU"/>
              </w:rPr>
              <w:t xml:space="preserve"> </w:t>
            </w:r>
            <w:r w:rsidRPr="00DE11BA">
              <w:rPr>
                <w:sz w:val="24"/>
                <w:lang w:val="ru-RU"/>
              </w:rPr>
              <w:t>после</w:t>
            </w:r>
            <w:r w:rsidRPr="00DE11BA">
              <w:rPr>
                <w:spacing w:val="-57"/>
                <w:sz w:val="24"/>
                <w:lang w:val="ru-RU"/>
              </w:rPr>
              <w:t xml:space="preserve"> </w:t>
            </w:r>
            <w:r w:rsidRPr="00DE11BA">
              <w:rPr>
                <w:sz w:val="24"/>
                <w:lang w:val="ru-RU"/>
              </w:rPr>
              <w:t xml:space="preserve">шипящих в сочетаниях </w:t>
            </w:r>
            <w:r w:rsidRPr="00DE11BA">
              <w:rPr>
                <w:b/>
                <w:i/>
                <w:sz w:val="24"/>
                <w:lang w:val="ru-RU"/>
              </w:rPr>
              <w:t>жи</w:t>
            </w:r>
            <w:r w:rsidRPr="00DE11BA">
              <w:rPr>
                <w:sz w:val="24"/>
                <w:lang w:val="ru-RU"/>
              </w:rPr>
              <w:t xml:space="preserve">, </w:t>
            </w:r>
            <w:r w:rsidRPr="00DE11BA">
              <w:rPr>
                <w:b/>
                <w:i/>
                <w:sz w:val="24"/>
                <w:lang w:val="ru-RU"/>
              </w:rPr>
              <w:t>ши</w:t>
            </w:r>
            <w:r w:rsidRPr="00DE11BA">
              <w:rPr>
                <w:b/>
                <w:i/>
                <w:spacing w:val="-57"/>
                <w:sz w:val="24"/>
                <w:lang w:val="ru-RU"/>
              </w:rPr>
              <w:t xml:space="preserve"> </w:t>
            </w:r>
            <w:r w:rsidRPr="00DE11BA">
              <w:rPr>
                <w:sz w:val="24"/>
                <w:lang w:val="ru-RU"/>
              </w:rPr>
              <w:t>(в положении под ударением),</w:t>
            </w:r>
            <w:r w:rsidRPr="00DE11BA">
              <w:rPr>
                <w:spacing w:val="1"/>
                <w:sz w:val="24"/>
                <w:lang w:val="ru-RU"/>
              </w:rPr>
              <w:t xml:space="preserve"> </w:t>
            </w:r>
            <w:r w:rsidRPr="00DE11BA">
              <w:rPr>
                <w:b/>
                <w:i/>
                <w:sz w:val="24"/>
                <w:lang w:val="ru-RU"/>
              </w:rPr>
              <w:t>ча</w:t>
            </w:r>
            <w:r w:rsidRPr="00DE11BA">
              <w:rPr>
                <w:sz w:val="24"/>
                <w:lang w:val="ru-RU"/>
              </w:rPr>
              <w:t>,</w:t>
            </w:r>
            <w:r w:rsidRPr="00DE11BA">
              <w:rPr>
                <w:spacing w:val="-1"/>
                <w:sz w:val="24"/>
                <w:lang w:val="ru-RU"/>
              </w:rPr>
              <w:t xml:space="preserve"> </w:t>
            </w:r>
            <w:r w:rsidRPr="00DE11BA">
              <w:rPr>
                <w:b/>
                <w:i/>
                <w:sz w:val="24"/>
                <w:lang w:val="ru-RU"/>
              </w:rPr>
              <w:t>ща</w:t>
            </w:r>
            <w:r w:rsidRPr="00DE11BA">
              <w:rPr>
                <w:sz w:val="24"/>
                <w:lang w:val="ru-RU"/>
              </w:rPr>
              <w:t xml:space="preserve">, </w:t>
            </w:r>
            <w:r w:rsidRPr="00DE11BA">
              <w:rPr>
                <w:b/>
                <w:i/>
                <w:sz w:val="24"/>
                <w:lang w:val="ru-RU"/>
              </w:rPr>
              <w:t>чу</w:t>
            </w:r>
            <w:r w:rsidRPr="00DE11BA">
              <w:rPr>
                <w:sz w:val="24"/>
                <w:lang w:val="ru-RU"/>
              </w:rPr>
              <w:t xml:space="preserve">, </w:t>
            </w:r>
            <w:r w:rsidRPr="00DE11BA">
              <w:rPr>
                <w:b/>
                <w:i/>
                <w:sz w:val="24"/>
                <w:lang w:val="ru-RU"/>
              </w:rPr>
              <w:t>щу</w:t>
            </w:r>
            <w:r w:rsidRPr="00DE11BA">
              <w:rPr>
                <w:sz w:val="24"/>
                <w:lang w:val="ru-RU"/>
              </w:rPr>
              <w:t>;</w:t>
            </w:r>
          </w:p>
          <w:p w:rsidR="00DE11BA" w:rsidRPr="00DE11BA" w:rsidRDefault="00DE11BA" w:rsidP="00EF0B46">
            <w:pPr>
              <w:spacing w:line="276" w:lineRule="auto"/>
              <w:ind w:left="153" w:right="126"/>
              <w:jc w:val="both"/>
              <w:rPr>
                <w:sz w:val="24"/>
                <w:lang w:val="ru-RU"/>
              </w:rPr>
            </w:pPr>
            <w:r w:rsidRPr="00DE11BA">
              <w:rPr>
                <w:sz w:val="24"/>
                <w:lang w:val="ru-RU"/>
              </w:rPr>
              <w:t>сочетания</w:t>
            </w:r>
            <w:r w:rsidRPr="00DE11BA">
              <w:rPr>
                <w:spacing w:val="1"/>
                <w:sz w:val="24"/>
                <w:lang w:val="ru-RU"/>
              </w:rPr>
              <w:t xml:space="preserve"> </w:t>
            </w:r>
            <w:r w:rsidRPr="00DE11BA">
              <w:rPr>
                <w:sz w:val="24"/>
                <w:lang w:val="ru-RU"/>
              </w:rPr>
              <w:t>чк,</w:t>
            </w:r>
            <w:r w:rsidRPr="00DE11BA">
              <w:rPr>
                <w:spacing w:val="1"/>
                <w:sz w:val="24"/>
                <w:lang w:val="ru-RU"/>
              </w:rPr>
              <w:t xml:space="preserve"> </w:t>
            </w:r>
            <w:r w:rsidRPr="00DE11BA">
              <w:rPr>
                <w:sz w:val="24"/>
                <w:lang w:val="ru-RU"/>
              </w:rPr>
              <w:t>чн;</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непроверяемыми</w:t>
            </w:r>
            <w:r w:rsidRPr="00DE11BA">
              <w:rPr>
                <w:spacing w:val="1"/>
                <w:sz w:val="24"/>
                <w:lang w:val="ru-RU"/>
              </w:rPr>
              <w:t xml:space="preserve"> </w:t>
            </w:r>
            <w:r w:rsidRPr="00DE11BA">
              <w:rPr>
                <w:sz w:val="24"/>
                <w:lang w:val="ru-RU"/>
              </w:rPr>
              <w:t>гласными</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согласными</w:t>
            </w:r>
            <w:r w:rsidRPr="00DE11BA">
              <w:rPr>
                <w:spacing w:val="1"/>
                <w:sz w:val="24"/>
                <w:lang w:val="ru-RU"/>
              </w:rPr>
              <w:t xml:space="preserve"> </w:t>
            </w:r>
            <w:r w:rsidRPr="00DE11BA">
              <w:rPr>
                <w:sz w:val="24"/>
                <w:lang w:val="ru-RU"/>
              </w:rPr>
              <w:t>(перечень</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орфографическом</w:t>
            </w:r>
            <w:r w:rsidRPr="00DE11BA">
              <w:rPr>
                <w:spacing w:val="1"/>
                <w:sz w:val="24"/>
                <w:lang w:val="ru-RU"/>
              </w:rPr>
              <w:t xml:space="preserve"> </w:t>
            </w:r>
            <w:r w:rsidRPr="00DE11BA">
              <w:rPr>
                <w:sz w:val="24"/>
                <w:lang w:val="ru-RU"/>
              </w:rPr>
              <w:t>словаре</w:t>
            </w:r>
            <w:r w:rsidRPr="00DE11BA">
              <w:rPr>
                <w:spacing w:val="-57"/>
                <w:sz w:val="24"/>
                <w:lang w:val="ru-RU"/>
              </w:rPr>
              <w:t xml:space="preserve"> </w:t>
            </w:r>
            <w:r w:rsidRPr="00DE11BA">
              <w:rPr>
                <w:sz w:val="24"/>
                <w:lang w:val="ru-RU"/>
              </w:rPr>
              <w:t>учебника);</w:t>
            </w:r>
            <w:r w:rsidRPr="00DE11BA">
              <w:rPr>
                <w:spacing w:val="-2"/>
                <w:sz w:val="24"/>
                <w:lang w:val="ru-RU"/>
              </w:rPr>
              <w:t xml:space="preserve"> </w:t>
            </w:r>
            <w:r w:rsidRPr="00DE11BA">
              <w:rPr>
                <w:sz w:val="24"/>
                <w:lang w:val="ru-RU"/>
              </w:rPr>
              <w:t>знаки</w:t>
            </w:r>
            <w:r w:rsidRPr="00DE11BA">
              <w:rPr>
                <w:spacing w:val="-2"/>
                <w:sz w:val="24"/>
                <w:lang w:val="ru-RU"/>
              </w:rPr>
              <w:t xml:space="preserve"> </w:t>
            </w:r>
            <w:r w:rsidRPr="00DE11BA">
              <w:rPr>
                <w:sz w:val="24"/>
                <w:lang w:val="ru-RU"/>
              </w:rPr>
              <w:t>препинания</w:t>
            </w:r>
          </w:p>
          <w:p w:rsidR="00DE11BA" w:rsidRPr="00DE11BA" w:rsidRDefault="00DE11BA" w:rsidP="00EF0B46">
            <w:pPr>
              <w:tabs>
                <w:tab w:val="left" w:pos="3279"/>
              </w:tabs>
              <w:spacing w:line="276" w:lineRule="auto"/>
              <w:ind w:left="153" w:right="125"/>
              <w:jc w:val="both"/>
              <w:rPr>
                <w:sz w:val="24"/>
                <w:lang w:val="ru-RU"/>
              </w:rPr>
            </w:pPr>
            <w:r w:rsidRPr="00DE11BA">
              <w:rPr>
                <w:sz w:val="24"/>
                <w:lang w:val="ru-RU"/>
              </w:rPr>
              <w:t>в</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точка,</w:t>
            </w:r>
            <w:r w:rsidRPr="00DE11BA">
              <w:rPr>
                <w:spacing w:val="1"/>
                <w:sz w:val="24"/>
                <w:lang w:val="ru-RU"/>
              </w:rPr>
              <w:t xml:space="preserve"> </w:t>
            </w:r>
            <w:r w:rsidRPr="00DE11BA">
              <w:rPr>
                <w:sz w:val="24"/>
                <w:lang w:val="ru-RU"/>
              </w:rPr>
              <w:t>вопросительный</w:t>
            </w:r>
            <w:r w:rsidRPr="00DE11BA">
              <w:rPr>
                <w:sz w:val="24"/>
                <w:lang w:val="ru-RU"/>
              </w:rPr>
              <w:tab/>
            </w:r>
            <w:r w:rsidRPr="00DE11BA">
              <w:rPr>
                <w:spacing w:val="-5"/>
                <w:sz w:val="24"/>
                <w:lang w:val="ru-RU"/>
              </w:rPr>
              <w:t>и</w:t>
            </w:r>
          </w:p>
          <w:p w:rsidR="00DE11BA" w:rsidRPr="00DE11BA" w:rsidRDefault="00DE11BA" w:rsidP="00EF0B46">
            <w:pPr>
              <w:tabs>
                <w:tab w:val="left" w:pos="2352"/>
                <w:tab w:val="left" w:pos="2772"/>
              </w:tabs>
              <w:spacing w:before="1" w:line="276" w:lineRule="auto"/>
              <w:ind w:left="153" w:right="122"/>
              <w:jc w:val="both"/>
              <w:rPr>
                <w:sz w:val="24"/>
                <w:lang w:val="ru-RU"/>
              </w:rPr>
            </w:pPr>
            <w:r w:rsidRPr="00DE11BA">
              <w:rPr>
                <w:sz w:val="24"/>
                <w:lang w:val="ru-RU"/>
              </w:rPr>
              <w:t>восклицательный</w:t>
            </w:r>
            <w:r w:rsidRPr="00DE11BA">
              <w:rPr>
                <w:sz w:val="24"/>
                <w:lang w:val="ru-RU"/>
              </w:rPr>
              <w:tab/>
            </w:r>
            <w:r w:rsidRPr="00DE11BA">
              <w:rPr>
                <w:sz w:val="24"/>
                <w:lang w:val="ru-RU"/>
              </w:rPr>
              <w:tab/>
            </w:r>
            <w:r w:rsidRPr="00DE11BA">
              <w:rPr>
                <w:spacing w:val="-1"/>
                <w:sz w:val="24"/>
                <w:lang w:val="ru-RU"/>
              </w:rPr>
              <w:t>знаки.</w:t>
            </w:r>
            <w:r w:rsidRPr="00DE11BA">
              <w:rPr>
                <w:spacing w:val="-58"/>
                <w:sz w:val="24"/>
                <w:lang w:val="ru-RU"/>
              </w:rPr>
              <w:t xml:space="preserve"> </w:t>
            </w:r>
            <w:r w:rsidRPr="00DE11BA">
              <w:rPr>
                <w:sz w:val="24"/>
                <w:lang w:val="ru-RU"/>
              </w:rPr>
              <w:t>Усвоение</w:t>
            </w:r>
            <w:r w:rsidRPr="00DE11BA">
              <w:rPr>
                <w:sz w:val="24"/>
                <w:lang w:val="ru-RU"/>
              </w:rPr>
              <w:tab/>
            </w:r>
            <w:r w:rsidRPr="00DE11BA">
              <w:rPr>
                <w:spacing w:val="-1"/>
                <w:sz w:val="24"/>
                <w:lang w:val="ru-RU"/>
              </w:rPr>
              <w:t>алгоритма</w:t>
            </w:r>
            <w:r w:rsidRPr="00DE11BA">
              <w:rPr>
                <w:spacing w:val="-58"/>
                <w:sz w:val="24"/>
                <w:lang w:val="ru-RU"/>
              </w:rPr>
              <w:t xml:space="preserve"> </w:t>
            </w:r>
            <w:r w:rsidRPr="00DE11BA">
              <w:rPr>
                <w:sz w:val="24"/>
                <w:lang w:val="ru-RU"/>
              </w:rPr>
              <w:t>списывания</w:t>
            </w:r>
            <w:r w:rsidRPr="00DE11BA">
              <w:rPr>
                <w:spacing w:val="-1"/>
                <w:sz w:val="24"/>
                <w:lang w:val="ru-RU"/>
              </w:rPr>
              <w:t xml:space="preserve"> </w:t>
            </w:r>
            <w:r w:rsidRPr="00DE11BA">
              <w:rPr>
                <w:sz w:val="24"/>
                <w:lang w:val="ru-RU"/>
              </w:rPr>
              <w:t>текста</w:t>
            </w:r>
          </w:p>
        </w:tc>
        <w:tc>
          <w:tcPr>
            <w:tcW w:w="5671" w:type="dxa"/>
            <w:tcBorders>
              <w:top w:val="single" w:sz="6" w:space="0" w:color="000000"/>
              <w:bottom w:val="single" w:sz="6" w:space="0" w:color="000000"/>
            </w:tcBorders>
          </w:tcPr>
          <w:p w:rsidR="00DE11BA" w:rsidRPr="00DE11BA" w:rsidRDefault="00DE11BA" w:rsidP="00EF0B46">
            <w:pPr>
              <w:spacing w:before="1"/>
              <w:ind w:left="151" w:right="102"/>
              <w:jc w:val="both"/>
              <w:rPr>
                <w:sz w:val="24"/>
                <w:lang w:val="ru-RU"/>
              </w:rPr>
            </w:pPr>
            <w:r w:rsidRPr="00DE11BA">
              <w:rPr>
                <w:sz w:val="24"/>
                <w:lang w:val="ru-RU"/>
              </w:rPr>
              <w:t>Наблюдение за словами, сходными по звучанию, но</w:t>
            </w:r>
            <w:r w:rsidRPr="00DE11BA">
              <w:rPr>
                <w:spacing w:val="1"/>
                <w:sz w:val="24"/>
                <w:lang w:val="ru-RU"/>
              </w:rPr>
              <w:t xml:space="preserve"> </w:t>
            </w:r>
            <w:r w:rsidRPr="00DE11BA">
              <w:rPr>
                <w:sz w:val="24"/>
                <w:lang w:val="ru-RU"/>
              </w:rPr>
              <w:t>различными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написанию,</w:t>
            </w:r>
            <w:r w:rsidRPr="00DE11BA">
              <w:rPr>
                <w:spacing w:val="1"/>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причин</w:t>
            </w:r>
            <w:r w:rsidRPr="00DE11BA">
              <w:rPr>
                <w:spacing w:val="1"/>
                <w:sz w:val="24"/>
                <w:lang w:val="ru-RU"/>
              </w:rPr>
              <w:t xml:space="preserve"> </w:t>
            </w:r>
            <w:r w:rsidRPr="00DE11BA">
              <w:rPr>
                <w:sz w:val="24"/>
                <w:lang w:val="ru-RU"/>
              </w:rPr>
              <w:t>возможной</w:t>
            </w:r>
            <w:r w:rsidRPr="00DE11BA">
              <w:rPr>
                <w:spacing w:val="-1"/>
                <w:sz w:val="24"/>
                <w:lang w:val="ru-RU"/>
              </w:rPr>
              <w:t xml:space="preserve"> </w:t>
            </w:r>
            <w:r w:rsidRPr="00DE11BA">
              <w:rPr>
                <w:sz w:val="24"/>
                <w:lang w:val="ru-RU"/>
              </w:rPr>
              <w:t>ошибки</w:t>
            </w:r>
            <w:r w:rsidRPr="00DE11BA">
              <w:rPr>
                <w:spacing w:val="-3"/>
                <w:sz w:val="24"/>
                <w:lang w:val="ru-RU"/>
              </w:rPr>
              <w:t xml:space="preserve"> </w:t>
            </w:r>
            <w:r w:rsidRPr="00DE11BA">
              <w:rPr>
                <w:sz w:val="24"/>
                <w:lang w:val="ru-RU"/>
              </w:rPr>
              <w:t>при</w:t>
            </w:r>
            <w:r w:rsidRPr="00DE11BA">
              <w:rPr>
                <w:spacing w:val="-2"/>
                <w:sz w:val="24"/>
                <w:lang w:val="ru-RU"/>
              </w:rPr>
              <w:t xml:space="preserve"> </w:t>
            </w:r>
            <w:r w:rsidRPr="00DE11BA">
              <w:rPr>
                <w:sz w:val="24"/>
                <w:lang w:val="ru-RU"/>
              </w:rPr>
              <w:t>записи</w:t>
            </w:r>
            <w:r w:rsidRPr="00DE11BA">
              <w:rPr>
                <w:spacing w:val="-1"/>
                <w:sz w:val="24"/>
                <w:lang w:val="ru-RU"/>
              </w:rPr>
              <w:t xml:space="preserve"> </w:t>
            </w:r>
            <w:r w:rsidRPr="00DE11BA">
              <w:rPr>
                <w:sz w:val="24"/>
                <w:lang w:val="ru-RU"/>
              </w:rPr>
              <w:t>этих</w:t>
            </w:r>
            <w:r w:rsidRPr="00DE11BA">
              <w:rPr>
                <w:spacing w:val="-1"/>
                <w:sz w:val="24"/>
                <w:lang w:val="ru-RU"/>
              </w:rPr>
              <w:t xml:space="preserve"> </w:t>
            </w:r>
            <w:r w:rsidRPr="00DE11BA">
              <w:rPr>
                <w:sz w:val="24"/>
                <w:lang w:val="ru-RU"/>
              </w:rPr>
              <w:t>слов.</w:t>
            </w:r>
          </w:p>
          <w:p w:rsidR="00DE11BA" w:rsidRPr="00DE11BA" w:rsidRDefault="00DE11BA" w:rsidP="00EF0B46">
            <w:pPr>
              <w:ind w:left="151" w:right="103"/>
              <w:jc w:val="both"/>
              <w:rPr>
                <w:sz w:val="24"/>
                <w:lang w:val="ru-RU"/>
              </w:rPr>
            </w:pPr>
            <w:r w:rsidRPr="00DE11BA">
              <w:rPr>
                <w:sz w:val="24"/>
                <w:lang w:val="ru-RU"/>
              </w:rPr>
              <w:t>Комментированное выполнение задания: выявление</w:t>
            </w:r>
            <w:r w:rsidRPr="00DE11BA">
              <w:rPr>
                <w:spacing w:val="-57"/>
                <w:sz w:val="24"/>
                <w:lang w:val="ru-RU"/>
              </w:rPr>
              <w:t xml:space="preserve"> </w:t>
            </w:r>
            <w:r w:rsidRPr="00DE11BA">
              <w:rPr>
                <w:sz w:val="24"/>
                <w:lang w:val="ru-RU"/>
              </w:rPr>
              <w:t>места</w:t>
            </w:r>
            <w:r w:rsidRPr="00DE11BA">
              <w:rPr>
                <w:spacing w:val="-1"/>
                <w:sz w:val="24"/>
                <w:lang w:val="ru-RU"/>
              </w:rPr>
              <w:t xml:space="preserve"> </w:t>
            </w:r>
            <w:r w:rsidRPr="00DE11BA">
              <w:rPr>
                <w:sz w:val="24"/>
                <w:lang w:val="ru-RU"/>
              </w:rPr>
              <w:t>в слове, где</w:t>
            </w:r>
            <w:r w:rsidRPr="00DE11BA">
              <w:rPr>
                <w:spacing w:val="-2"/>
                <w:sz w:val="24"/>
                <w:lang w:val="ru-RU"/>
              </w:rPr>
              <w:t xml:space="preserve"> </w:t>
            </w:r>
            <w:r w:rsidRPr="00DE11BA">
              <w:rPr>
                <w:sz w:val="24"/>
                <w:lang w:val="ru-RU"/>
              </w:rPr>
              <w:t>можно допустить</w:t>
            </w:r>
            <w:r w:rsidRPr="00DE11BA">
              <w:rPr>
                <w:spacing w:val="-1"/>
                <w:sz w:val="24"/>
                <w:lang w:val="ru-RU"/>
              </w:rPr>
              <w:t xml:space="preserve"> </w:t>
            </w:r>
            <w:r w:rsidRPr="00DE11BA">
              <w:rPr>
                <w:sz w:val="24"/>
                <w:lang w:val="ru-RU"/>
              </w:rPr>
              <w:t>ошибку.</w:t>
            </w:r>
          </w:p>
          <w:p w:rsidR="00DE11BA" w:rsidRPr="00DE11BA" w:rsidRDefault="00DE11BA" w:rsidP="00EF0B46">
            <w:pPr>
              <w:ind w:left="151" w:right="99"/>
              <w:jc w:val="both"/>
              <w:rPr>
                <w:sz w:val="24"/>
                <w:lang w:val="ru-RU"/>
              </w:rPr>
            </w:pPr>
            <w:r w:rsidRPr="00DE11BA">
              <w:rPr>
                <w:sz w:val="24"/>
                <w:lang w:val="ru-RU"/>
              </w:rPr>
              <w:t>Беседа,</w:t>
            </w:r>
            <w:r w:rsidRPr="00DE11BA">
              <w:rPr>
                <w:spacing w:val="1"/>
                <w:sz w:val="24"/>
                <w:lang w:val="ru-RU"/>
              </w:rPr>
              <w:t xml:space="preserve"> </w:t>
            </w:r>
            <w:r w:rsidRPr="00DE11BA">
              <w:rPr>
                <w:sz w:val="24"/>
                <w:lang w:val="ru-RU"/>
              </w:rPr>
              <w:t>актуализирующая</w:t>
            </w:r>
            <w:r w:rsidRPr="00DE11BA">
              <w:rPr>
                <w:spacing w:val="1"/>
                <w:sz w:val="24"/>
                <w:lang w:val="ru-RU"/>
              </w:rPr>
              <w:t xml:space="preserve"> </w:t>
            </w:r>
            <w:r w:rsidRPr="00DE11BA">
              <w:rPr>
                <w:sz w:val="24"/>
                <w:lang w:val="ru-RU"/>
              </w:rPr>
              <w:t>последовательность</w:t>
            </w:r>
            <w:r w:rsidRPr="00DE11BA">
              <w:rPr>
                <w:spacing w:val="-57"/>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при списывании.</w:t>
            </w:r>
          </w:p>
          <w:p w:rsidR="00DE11BA" w:rsidRPr="00DE11BA" w:rsidRDefault="00DE11BA" w:rsidP="00EF0B46">
            <w:pPr>
              <w:ind w:left="151" w:right="102"/>
              <w:jc w:val="both"/>
              <w:rPr>
                <w:sz w:val="24"/>
                <w:lang w:val="ru-RU"/>
              </w:rPr>
            </w:pPr>
            <w:r w:rsidRPr="00DE11BA">
              <w:rPr>
                <w:sz w:val="24"/>
                <w:lang w:val="ru-RU"/>
              </w:rPr>
              <w:t>Орфографический</w:t>
            </w:r>
            <w:r w:rsidRPr="00DE11BA">
              <w:rPr>
                <w:spacing w:val="1"/>
                <w:sz w:val="24"/>
                <w:lang w:val="ru-RU"/>
              </w:rPr>
              <w:t xml:space="preserve"> </w:t>
            </w:r>
            <w:r w:rsidRPr="00DE11BA">
              <w:rPr>
                <w:sz w:val="24"/>
                <w:lang w:val="ru-RU"/>
              </w:rPr>
              <w:t>тренинг</w:t>
            </w:r>
            <w:r w:rsidRPr="00DE11BA">
              <w:rPr>
                <w:spacing w:val="1"/>
                <w:sz w:val="24"/>
                <w:lang w:val="ru-RU"/>
              </w:rPr>
              <w:t xml:space="preserve"> </w:t>
            </w:r>
            <w:r w:rsidRPr="00DE11BA">
              <w:rPr>
                <w:sz w:val="24"/>
                <w:lang w:val="ru-RU"/>
              </w:rPr>
              <w:t>правильности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аккуратности списывания.</w:t>
            </w:r>
          </w:p>
          <w:p w:rsidR="00DE11BA" w:rsidRPr="00DE11BA" w:rsidRDefault="00DE11BA" w:rsidP="00EF0B46">
            <w:pPr>
              <w:ind w:left="151" w:right="99"/>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написанием</w:t>
            </w:r>
            <w:r w:rsidRPr="00DE11BA">
              <w:rPr>
                <w:spacing w:val="1"/>
                <w:sz w:val="24"/>
                <w:lang w:val="ru-RU"/>
              </w:rPr>
              <w:t xml:space="preserve"> </w:t>
            </w:r>
            <w:r w:rsidRPr="00DE11BA">
              <w:rPr>
                <w:sz w:val="24"/>
                <w:lang w:val="ru-RU"/>
              </w:rPr>
              <w:t>в</w:t>
            </w:r>
            <w:r w:rsidRPr="00DE11BA">
              <w:rPr>
                <w:spacing w:val="6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текстах</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57"/>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выводов,</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сделанных</w:t>
            </w:r>
            <w:r w:rsidRPr="00DE11BA">
              <w:rPr>
                <w:spacing w:val="-57"/>
                <w:sz w:val="24"/>
                <w:lang w:val="ru-RU"/>
              </w:rPr>
              <w:t xml:space="preserve"> </w:t>
            </w:r>
            <w:r w:rsidRPr="00DE11BA">
              <w:rPr>
                <w:sz w:val="24"/>
                <w:lang w:val="ru-RU"/>
              </w:rPr>
              <w:t>выводов</w:t>
            </w:r>
            <w:r w:rsidRPr="00DE11BA">
              <w:rPr>
                <w:spacing w:val="-2"/>
                <w:sz w:val="24"/>
                <w:lang w:val="ru-RU"/>
              </w:rPr>
              <w:t xml:space="preserve"> </w:t>
            </w:r>
            <w:r w:rsidRPr="00DE11BA">
              <w:rPr>
                <w:sz w:val="24"/>
                <w:lang w:val="ru-RU"/>
              </w:rPr>
              <w:t>с</w:t>
            </w:r>
            <w:r w:rsidRPr="00DE11BA">
              <w:rPr>
                <w:spacing w:val="-2"/>
                <w:sz w:val="24"/>
                <w:lang w:val="ru-RU"/>
              </w:rPr>
              <w:t xml:space="preserve"> </w:t>
            </w:r>
            <w:r w:rsidRPr="00DE11BA">
              <w:rPr>
                <w:sz w:val="24"/>
                <w:lang w:val="ru-RU"/>
              </w:rPr>
              <w:t>формулировкой</w:t>
            </w:r>
            <w:r w:rsidRPr="00DE11BA">
              <w:rPr>
                <w:spacing w:val="-1"/>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учебнике.</w:t>
            </w:r>
          </w:p>
          <w:p w:rsidR="00DE11BA" w:rsidRPr="00DE11BA" w:rsidRDefault="00DE11BA" w:rsidP="00EF0B46">
            <w:pPr>
              <w:ind w:left="151" w:right="101"/>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включающих</w:t>
            </w:r>
            <w:r w:rsidRPr="00DE11BA">
              <w:rPr>
                <w:spacing w:val="-57"/>
                <w:sz w:val="24"/>
                <w:lang w:val="ru-RU"/>
              </w:rPr>
              <w:t xml:space="preserve"> </w:t>
            </w:r>
            <w:r w:rsidRPr="00DE11BA">
              <w:rPr>
                <w:sz w:val="24"/>
                <w:lang w:val="ru-RU"/>
              </w:rPr>
              <w:t>собственные</w:t>
            </w:r>
            <w:r w:rsidRPr="00DE11BA">
              <w:rPr>
                <w:spacing w:val="-3"/>
                <w:sz w:val="24"/>
                <w:lang w:val="ru-RU"/>
              </w:rPr>
              <w:t xml:space="preserve"> </w:t>
            </w:r>
            <w:r w:rsidRPr="00DE11BA">
              <w:rPr>
                <w:sz w:val="24"/>
                <w:lang w:val="ru-RU"/>
              </w:rPr>
              <w:t>имена</w:t>
            </w:r>
            <w:r w:rsidRPr="00DE11BA">
              <w:rPr>
                <w:spacing w:val="-1"/>
                <w:sz w:val="24"/>
                <w:lang w:val="ru-RU"/>
              </w:rPr>
              <w:t xml:space="preserve"> </w:t>
            </w:r>
            <w:r w:rsidRPr="00DE11BA">
              <w:rPr>
                <w:sz w:val="24"/>
                <w:lang w:val="ru-RU"/>
              </w:rPr>
              <w:t>существительные.</w:t>
            </w:r>
          </w:p>
          <w:p w:rsidR="00DE11BA" w:rsidRPr="00DE11BA" w:rsidRDefault="00DE11BA" w:rsidP="00EF0B46">
            <w:pPr>
              <w:ind w:left="151" w:right="103"/>
              <w:jc w:val="both"/>
              <w:rPr>
                <w:sz w:val="24"/>
                <w:lang w:val="ru-RU"/>
              </w:rPr>
            </w:pPr>
            <w:r w:rsidRPr="00DE11BA">
              <w:rPr>
                <w:sz w:val="24"/>
                <w:lang w:val="ru-RU"/>
              </w:rPr>
              <w:t>Творческое задание: придумать небольшой рассказ,</w:t>
            </w:r>
            <w:r w:rsidRPr="00DE11BA">
              <w:rPr>
                <w:spacing w:val="1"/>
                <w:sz w:val="24"/>
                <w:lang w:val="ru-RU"/>
              </w:rPr>
              <w:t xml:space="preserve"> </w:t>
            </w:r>
            <w:r w:rsidRPr="00DE11BA">
              <w:rPr>
                <w:sz w:val="24"/>
                <w:lang w:val="ru-RU"/>
              </w:rPr>
              <w:t>включив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него</w:t>
            </w:r>
            <w:r w:rsidRPr="00DE11BA">
              <w:rPr>
                <w:spacing w:val="1"/>
                <w:sz w:val="24"/>
                <w:lang w:val="ru-RU"/>
              </w:rPr>
              <w:t xml:space="preserve"> </w:t>
            </w:r>
            <w:r w:rsidRPr="00DE11BA">
              <w:rPr>
                <w:sz w:val="24"/>
                <w:lang w:val="ru-RU"/>
              </w:rPr>
              <w:t>определённое</w:t>
            </w:r>
            <w:r w:rsidRPr="00DE11BA">
              <w:rPr>
                <w:spacing w:val="1"/>
                <w:sz w:val="24"/>
                <w:lang w:val="ru-RU"/>
              </w:rPr>
              <w:t xml:space="preserve"> </w:t>
            </w:r>
            <w:r w:rsidRPr="00DE11BA">
              <w:rPr>
                <w:sz w:val="24"/>
                <w:lang w:val="ru-RU"/>
              </w:rPr>
              <w:t>количество</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имён существительных.</w:t>
            </w:r>
          </w:p>
          <w:p w:rsidR="00DE11BA" w:rsidRPr="00DE11BA" w:rsidRDefault="00DE11BA" w:rsidP="00EF0B46">
            <w:pPr>
              <w:ind w:left="151" w:right="99"/>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использовать</w:t>
            </w:r>
            <w:r w:rsidRPr="00DE11BA">
              <w:rPr>
                <w:spacing w:val="1"/>
                <w:sz w:val="24"/>
                <w:lang w:val="ru-RU"/>
              </w:rPr>
              <w:t xml:space="preserve"> </w:t>
            </w:r>
            <w:r w:rsidRPr="00DE11BA">
              <w:rPr>
                <w:sz w:val="24"/>
                <w:lang w:val="ru-RU"/>
              </w:rPr>
              <w:t>правило</w:t>
            </w:r>
            <w:r w:rsidRPr="00DE11BA">
              <w:rPr>
                <w:spacing w:val="1"/>
                <w:sz w:val="24"/>
                <w:lang w:val="ru-RU"/>
              </w:rPr>
              <w:t xml:space="preserve"> </w:t>
            </w:r>
            <w:r w:rsidRPr="00DE11BA">
              <w:rPr>
                <w:sz w:val="24"/>
                <w:lang w:val="ru-RU"/>
              </w:rPr>
              <w:t>правописания</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решении</w:t>
            </w:r>
            <w:r w:rsidRPr="00DE11BA">
              <w:rPr>
                <w:spacing w:val="1"/>
                <w:sz w:val="24"/>
                <w:lang w:val="ru-RU"/>
              </w:rPr>
              <w:t xml:space="preserve"> </w:t>
            </w:r>
            <w:r w:rsidRPr="00DE11BA">
              <w:rPr>
                <w:sz w:val="24"/>
                <w:lang w:val="ru-RU"/>
              </w:rPr>
              <w:t>практических</w:t>
            </w:r>
            <w:r w:rsidRPr="00DE11BA">
              <w:rPr>
                <w:spacing w:val="1"/>
                <w:sz w:val="24"/>
                <w:lang w:val="ru-RU"/>
              </w:rPr>
              <w:t xml:space="preserve"> </w:t>
            </w:r>
            <w:r w:rsidRPr="00DE11BA">
              <w:rPr>
                <w:sz w:val="24"/>
                <w:lang w:val="ru-RU"/>
              </w:rPr>
              <w:t>задач</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написания,</w:t>
            </w:r>
            <w:r w:rsidRPr="00DE11BA">
              <w:rPr>
                <w:spacing w:val="1"/>
                <w:sz w:val="24"/>
                <w:lang w:val="ru-RU"/>
              </w:rPr>
              <w:t xml:space="preserve"> </w:t>
            </w:r>
            <w:r w:rsidRPr="00DE11BA">
              <w:rPr>
                <w:sz w:val="24"/>
                <w:lang w:val="ru-RU"/>
              </w:rPr>
              <w:t>например,</w:t>
            </w:r>
            <w:r w:rsidRPr="00DE11BA">
              <w:rPr>
                <w:spacing w:val="1"/>
                <w:sz w:val="24"/>
                <w:lang w:val="ru-RU"/>
              </w:rPr>
              <w:t xml:space="preserve"> </w:t>
            </w:r>
            <w:r w:rsidRPr="00DE11BA">
              <w:rPr>
                <w:i/>
                <w:sz w:val="24"/>
                <w:lang w:val="ru-RU"/>
              </w:rPr>
              <w:t xml:space="preserve">Орёл </w:t>
            </w:r>
            <w:r w:rsidRPr="00DE11BA">
              <w:rPr>
                <w:sz w:val="24"/>
                <w:lang w:val="ru-RU"/>
              </w:rPr>
              <w:t xml:space="preserve">— </w:t>
            </w:r>
            <w:r w:rsidRPr="00DE11BA">
              <w:rPr>
                <w:i/>
                <w:sz w:val="24"/>
                <w:lang w:val="ru-RU"/>
              </w:rPr>
              <w:t>орёл</w:t>
            </w:r>
            <w:r w:rsidRPr="00DE11BA">
              <w:rPr>
                <w:sz w:val="24"/>
                <w:lang w:val="ru-RU"/>
              </w:rPr>
              <w:t xml:space="preserve">, </w:t>
            </w:r>
            <w:r w:rsidRPr="00DE11BA">
              <w:rPr>
                <w:i/>
                <w:sz w:val="24"/>
                <w:lang w:val="ru-RU"/>
              </w:rPr>
              <w:t xml:space="preserve">Снежинка </w:t>
            </w:r>
            <w:r w:rsidRPr="00DE11BA">
              <w:rPr>
                <w:sz w:val="24"/>
                <w:lang w:val="ru-RU"/>
              </w:rPr>
              <w:t xml:space="preserve">— </w:t>
            </w:r>
            <w:r w:rsidRPr="00DE11BA">
              <w:rPr>
                <w:i/>
                <w:sz w:val="24"/>
                <w:lang w:val="ru-RU"/>
              </w:rPr>
              <w:t>снежинка</w:t>
            </w:r>
            <w:r w:rsidRPr="00DE11BA">
              <w:rPr>
                <w:sz w:val="24"/>
                <w:lang w:val="ru-RU"/>
              </w:rPr>
              <w:t xml:space="preserve">, </w:t>
            </w:r>
            <w:r w:rsidRPr="00DE11BA">
              <w:rPr>
                <w:i/>
                <w:sz w:val="24"/>
                <w:lang w:val="ru-RU"/>
              </w:rPr>
              <w:t xml:space="preserve">Пушок </w:t>
            </w:r>
            <w:r w:rsidRPr="00DE11BA">
              <w:rPr>
                <w:sz w:val="24"/>
                <w:lang w:val="ru-RU"/>
              </w:rPr>
              <w:t>—</w:t>
            </w:r>
            <w:r w:rsidRPr="00DE11BA">
              <w:rPr>
                <w:spacing w:val="1"/>
                <w:sz w:val="24"/>
                <w:lang w:val="ru-RU"/>
              </w:rPr>
              <w:t xml:space="preserve"> </w:t>
            </w:r>
            <w:r w:rsidRPr="00DE11BA">
              <w:rPr>
                <w:i/>
                <w:sz w:val="24"/>
                <w:lang w:val="ru-RU"/>
              </w:rPr>
              <w:t>пушок</w:t>
            </w:r>
            <w:r w:rsidRPr="00DE11BA">
              <w:rPr>
                <w:i/>
                <w:spacing w:val="-1"/>
                <w:sz w:val="24"/>
                <w:lang w:val="ru-RU"/>
              </w:rPr>
              <w:t xml:space="preserve"> </w:t>
            </w:r>
            <w:r w:rsidRPr="00DE11BA">
              <w:rPr>
                <w:sz w:val="24"/>
                <w:lang w:val="ru-RU"/>
              </w:rPr>
              <w:t>и т. д.).</w:t>
            </w:r>
          </w:p>
          <w:p w:rsidR="00DE11BA" w:rsidRPr="00DE11BA" w:rsidRDefault="00DE11BA" w:rsidP="00EF0B46">
            <w:pPr>
              <w:ind w:left="151" w:right="99"/>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необходимого</w:t>
            </w:r>
            <w:r w:rsidRPr="00DE11BA">
              <w:rPr>
                <w:spacing w:val="61"/>
                <w:sz w:val="24"/>
                <w:lang w:val="ru-RU"/>
              </w:rPr>
              <w:t xml:space="preserve"> </w:t>
            </w:r>
            <w:r w:rsidRPr="00DE11BA">
              <w:rPr>
                <w:sz w:val="24"/>
                <w:lang w:val="ru-RU"/>
              </w:rPr>
              <w:t>знака</w:t>
            </w:r>
            <w:r w:rsidRPr="00DE11BA">
              <w:rPr>
                <w:spacing w:val="1"/>
                <w:sz w:val="24"/>
                <w:lang w:val="ru-RU"/>
              </w:rPr>
              <w:t xml:space="preserve"> </w:t>
            </w:r>
            <w:r w:rsidRPr="00DE11BA">
              <w:rPr>
                <w:sz w:val="24"/>
                <w:lang w:val="ru-RU"/>
              </w:rPr>
              <w:t>препинания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предложения.</w:t>
            </w:r>
          </w:p>
          <w:p w:rsidR="00DE11BA" w:rsidRPr="00DE11BA" w:rsidRDefault="00DE11BA" w:rsidP="00EF0B46">
            <w:pPr>
              <w:ind w:left="151" w:right="99"/>
              <w:jc w:val="both"/>
              <w:rPr>
                <w:sz w:val="24"/>
                <w:lang w:val="ru-RU"/>
              </w:rPr>
            </w:pPr>
            <w:r w:rsidRPr="00DE11BA">
              <w:rPr>
                <w:sz w:val="24"/>
                <w:lang w:val="ru-RU"/>
              </w:rPr>
              <w:t>Наблюдение за языковым материалом, связанным с</w:t>
            </w:r>
            <w:r w:rsidRPr="00DE11BA">
              <w:rPr>
                <w:spacing w:val="1"/>
                <w:sz w:val="24"/>
                <w:lang w:val="ru-RU"/>
              </w:rPr>
              <w:t xml:space="preserve"> </w:t>
            </w:r>
            <w:r w:rsidRPr="00DE11BA">
              <w:rPr>
                <w:sz w:val="24"/>
                <w:lang w:val="ru-RU"/>
              </w:rPr>
              <w:t>переносом</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основе</w:t>
            </w:r>
            <w:r w:rsidRPr="00DE11BA">
              <w:rPr>
                <w:spacing w:val="1"/>
                <w:sz w:val="24"/>
                <w:lang w:val="ru-RU"/>
              </w:rPr>
              <w:t xml:space="preserve"> </w:t>
            </w:r>
            <w:r w:rsidRPr="00DE11BA">
              <w:rPr>
                <w:sz w:val="24"/>
                <w:lang w:val="ru-RU"/>
              </w:rPr>
              <w:t>наблюдения</w:t>
            </w:r>
            <w:r w:rsidRPr="00DE11BA">
              <w:rPr>
                <w:spacing w:val="-4"/>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слов.</w:t>
            </w:r>
          </w:p>
          <w:p w:rsidR="00DE11BA" w:rsidRPr="00DE11BA" w:rsidRDefault="00DE11BA" w:rsidP="00EF0B46">
            <w:pPr>
              <w:ind w:left="151" w:right="103"/>
              <w:jc w:val="both"/>
              <w:rPr>
                <w:sz w:val="24"/>
                <w:lang w:val="ru-RU"/>
              </w:rPr>
            </w:pPr>
            <w:r w:rsidRPr="00DE11BA">
              <w:rPr>
                <w:sz w:val="24"/>
                <w:lang w:val="ru-RU"/>
              </w:rPr>
              <w:t>Упражнение: запись слов с делением для переноса.</w:t>
            </w:r>
            <w:r w:rsidRPr="00DE11BA">
              <w:rPr>
                <w:spacing w:val="1"/>
                <w:sz w:val="24"/>
                <w:lang w:val="ru-RU"/>
              </w:rPr>
              <w:t xml:space="preserve"> </w:t>
            </w:r>
            <w:r w:rsidRPr="00DE11BA">
              <w:rPr>
                <w:sz w:val="24"/>
                <w:lang w:val="ru-RU"/>
              </w:rPr>
              <w:t>Дифференцированное задание: поиск в тексте слов,</w:t>
            </w:r>
            <w:r w:rsidRPr="00DE11BA">
              <w:rPr>
                <w:spacing w:val="1"/>
                <w:sz w:val="24"/>
                <w:lang w:val="ru-RU"/>
              </w:rPr>
              <w:t xml:space="preserve"> </w:t>
            </w:r>
            <w:r w:rsidRPr="00DE11BA">
              <w:rPr>
                <w:sz w:val="24"/>
                <w:lang w:val="ru-RU"/>
              </w:rPr>
              <w:t>которые</w:t>
            </w:r>
            <w:r w:rsidRPr="00DE11BA">
              <w:rPr>
                <w:spacing w:val="-2"/>
                <w:sz w:val="24"/>
                <w:lang w:val="ru-RU"/>
              </w:rPr>
              <w:t xml:space="preserve"> </w:t>
            </w:r>
            <w:r w:rsidRPr="00DE11BA">
              <w:rPr>
                <w:sz w:val="24"/>
                <w:lang w:val="ru-RU"/>
              </w:rPr>
              <w:t>нельзя</w:t>
            </w:r>
            <w:r w:rsidRPr="00DE11BA">
              <w:rPr>
                <w:spacing w:val="-3"/>
                <w:sz w:val="24"/>
                <w:lang w:val="ru-RU"/>
              </w:rPr>
              <w:t xml:space="preserve"> </w:t>
            </w:r>
            <w:r w:rsidRPr="00DE11BA">
              <w:rPr>
                <w:sz w:val="24"/>
                <w:lang w:val="ru-RU"/>
              </w:rPr>
              <w:t>переносить.</w:t>
            </w:r>
          </w:p>
          <w:p w:rsidR="00DE11BA" w:rsidRPr="00DE11BA" w:rsidRDefault="00DE11BA" w:rsidP="00EF0B46">
            <w:pPr>
              <w:ind w:left="151"/>
              <w:jc w:val="both"/>
              <w:rPr>
                <w:sz w:val="24"/>
                <w:lang w:val="ru-RU"/>
              </w:rPr>
            </w:pPr>
            <w:r w:rsidRPr="00DE11BA">
              <w:rPr>
                <w:sz w:val="24"/>
                <w:lang w:val="ru-RU"/>
              </w:rPr>
              <w:t>Орфографический</w:t>
            </w:r>
            <w:r w:rsidRPr="00DE11BA">
              <w:rPr>
                <w:spacing w:val="-2"/>
                <w:sz w:val="24"/>
                <w:lang w:val="ru-RU"/>
              </w:rPr>
              <w:t xml:space="preserve"> </w:t>
            </w:r>
            <w:r w:rsidRPr="00DE11BA">
              <w:rPr>
                <w:sz w:val="24"/>
                <w:lang w:val="ru-RU"/>
              </w:rPr>
              <w:t>тренинг:</w:t>
            </w:r>
            <w:r w:rsidRPr="00DE11BA">
              <w:rPr>
                <w:spacing w:val="-3"/>
                <w:sz w:val="24"/>
                <w:lang w:val="ru-RU"/>
              </w:rPr>
              <w:t xml:space="preserve"> </w:t>
            </w:r>
            <w:r w:rsidRPr="00DE11BA">
              <w:rPr>
                <w:sz w:val="24"/>
                <w:lang w:val="ru-RU"/>
              </w:rPr>
              <w:t>отработка</w:t>
            </w:r>
            <w:r w:rsidRPr="00DE11BA">
              <w:rPr>
                <w:spacing w:val="-3"/>
                <w:sz w:val="24"/>
                <w:lang w:val="ru-RU"/>
              </w:rPr>
              <w:t xml:space="preserve"> </w:t>
            </w:r>
            <w:r w:rsidRPr="00DE11BA">
              <w:rPr>
                <w:sz w:val="24"/>
                <w:lang w:val="ru-RU"/>
              </w:rPr>
              <w:t>правописания</w:t>
            </w:r>
          </w:p>
          <w:p w:rsidR="00DE11BA" w:rsidRPr="00DE11BA" w:rsidRDefault="00DE11BA" w:rsidP="00EF0B46">
            <w:pPr>
              <w:spacing w:before="43"/>
              <w:ind w:left="151"/>
              <w:jc w:val="both"/>
              <w:rPr>
                <w:sz w:val="24"/>
                <w:lang w:val="ru-RU"/>
              </w:rPr>
            </w:pPr>
            <w:r w:rsidRPr="00DE11BA">
              <w:rPr>
                <w:sz w:val="24"/>
                <w:lang w:val="ru-RU"/>
              </w:rPr>
              <w:t>сочетаний</w:t>
            </w:r>
            <w:r w:rsidRPr="00DE11BA">
              <w:rPr>
                <w:spacing w:val="31"/>
                <w:sz w:val="24"/>
                <w:lang w:val="ru-RU"/>
              </w:rPr>
              <w:t xml:space="preserve"> </w:t>
            </w:r>
            <w:r w:rsidRPr="00DE11BA">
              <w:rPr>
                <w:b/>
                <w:i/>
                <w:sz w:val="24"/>
                <w:lang w:val="ru-RU"/>
              </w:rPr>
              <w:t>жи</w:t>
            </w:r>
            <w:r w:rsidRPr="00DE11BA">
              <w:rPr>
                <w:sz w:val="24"/>
                <w:lang w:val="ru-RU"/>
              </w:rPr>
              <w:t>,</w:t>
            </w:r>
            <w:r w:rsidRPr="00DE11BA">
              <w:rPr>
                <w:spacing w:val="30"/>
                <w:sz w:val="24"/>
                <w:lang w:val="ru-RU"/>
              </w:rPr>
              <w:t xml:space="preserve"> </w:t>
            </w:r>
            <w:r w:rsidRPr="00DE11BA">
              <w:rPr>
                <w:b/>
                <w:i/>
                <w:sz w:val="24"/>
                <w:lang w:val="ru-RU"/>
              </w:rPr>
              <w:t>ши</w:t>
            </w:r>
            <w:r w:rsidRPr="00DE11BA">
              <w:rPr>
                <w:sz w:val="24"/>
                <w:lang w:val="ru-RU"/>
              </w:rPr>
              <w:t>,</w:t>
            </w:r>
            <w:r w:rsidRPr="00DE11BA">
              <w:rPr>
                <w:spacing w:val="30"/>
                <w:sz w:val="24"/>
                <w:lang w:val="ru-RU"/>
              </w:rPr>
              <w:t xml:space="preserve"> </w:t>
            </w:r>
            <w:r w:rsidRPr="00DE11BA">
              <w:rPr>
                <w:b/>
                <w:i/>
                <w:sz w:val="24"/>
                <w:lang w:val="ru-RU"/>
              </w:rPr>
              <w:t>ча</w:t>
            </w:r>
            <w:r w:rsidRPr="00DE11BA">
              <w:rPr>
                <w:sz w:val="24"/>
                <w:lang w:val="ru-RU"/>
              </w:rPr>
              <w:t>,</w:t>
            </w:r>
            <w:r w:rsidRPr="00DE11BA">
              <w:rPr>
                <w:spacing w:val="30"/>
                <w:sz w:val="24"/>
                <w:lang w:val="ru-RU"/>
              </w:rPr>
              <w:t xml:space="preserve"> </w:t>
            </w:r>
            <w:r w:rsidRPr="00DE11BA">
              <w:rPr>
                <w:b/>
                <w:i/>
                <w:sz w:val="24"/>
                <w:lang w:val="ru-RU"/>
              </w:rPr>
              <w:t>ща</w:t>
            </w:r>
            <w:r w:rsidRPr="00DE11BA">
              <w:rPr>
                <w:sz w:val="24"/>
                <w:lang w:val="ru-RU"/>
              </w:rPr>
              <w:t>,</w:t>
            </w:r>
            <w:r w:rsidRPr="00DE11BA">
              <w:rPr>
                <w:spacing w:val="30"/>
                <w:sz w:val="24"/>
                <w:lang w:val="ru-RU"/>
              </w:rPr>
              <w:t xml:space="preserve"> </w:t>
            </w:r>
            <w:r w:rsidRPr="00DE11BA">
              <w:rPr>
                <w:b/>
                <w:i/>
                <w:sz w:val="24"/>
                <w:lang w:val="ru-RU"/>
              </w:rPr>
              <w:t>чу</w:t>
            </w:r>
            <w:r w:rsidRPr="00DE11BA">
              <w:rPr>
                <w:sz w:val="24"/>
                <w:lang w:val="ru-RU"/>
              </w:rPr>
              <w:t>,</w:t>
            </w:r>
            <w:r w:rsidRPr="00DE11BA">
              <w:rPr>
                <w:spacing w:val="31"/>
                <w:sz w:val="24"/>
                <w:lang w:val="ru-RU"/>
              </w:rPr>
              <w:t xml:space="preserve"> </w:t>
            </w:r>
            <w:r w:rsidRPr="00DE11BA">
              <w:rPr>
                <w:b/>
                <w:i/>
                <w:sz w:val="24"/>
                <w:lang w:val="ru-RU"/>
              </w:rPr>
              <w:t>щу</w:t>
            </w:r>
            <w:r w:rsidRPr="00DE11BA">
              <w:rPr>
                <w:sz w:val="24"/>
                <w:lang w:val="ru-RU"/>
              </w:rPr>
              <w:t>,</w:t>
            </w:r>
            <w:r w:rsidRPr="00DE11BA">
              <w:rPr>
                <w:spacing w:val="30"/>
                <w:sz w:val="24"/>
                <w:lang w:val="ru-RU"/>
              </w:rPr>
              <w:t xml:space="preserve"> </w:t>
            </w:r>
            <w:r w:rsidRPr="00DE11BA">
              <w:rPr>
                <w:sz w:val="24"/>
                <w:lang w:val="ru-RU"/>
              </w:rPr>
              <w:t>осуществление</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3492"/>
        </w:trPr>
        <w:tc>
          <w:tcPr>
            <w:tcW w:w="1015" w:type="dxa"/>
            <w:tcBorders>
              <w:left w:val="single" w:sz="6" w:space="0" w:color="000000"/>
              <w:right w:val="single" w:sz="6" w:space="0" w:color="000000"/>
            </w:tcBorders>
          </w:tcPr>
          <w:p w:rsidR="00DE11BA" w:rsidRPr="00DE11BA" w:rsidRDefault="00DE11BA" w:rsidP="00EF0B46">
            <w:pPr>
              <w:rPr>
                <w:sz w:val="24"/>
                <w:lang w:val="ru-RU"/>
              </w:rPr>
            </w:pPr>
          </w:p>
        </w:tc>
        <w:tc>
          <w:tcPr>
            <w:tcW w:w="1678" w:type="dxa"/>
            <w:tcBorders>
              <w:left w:val="single" w:sz="6" w:space="0" w:color="000000"/>
            </w:tcBorders>
          </w:tcPr>
          <w:p w:rsidR="00DE11BA" w:rsidRPr="00DE11BA" w:rsidRDefault="00DE11BA" w:rsidP="00EF0B46">
            <w:pPr>
              <w:rPr>
                <w:sz w:val="24"/>
                <w:lang w:val="ru-RU"/>
              </w:rPr>
            </w:pPr>
          </w:p>
        </w:tc>
        <w:tc>
          <w:tcPr>
            <w:tcW w:w="3545" w:type="dxa"/>
            <w:tcBorders>
              <w:bottom w:val="single" w:sz="6" w:space="0" w:color="000000"/>
            </w:tcBorders>
          </w:tcPr>
          <w:p w:rsidR="00DE11BA" w:rsidRPr="00DE11BA" w:rsidRDefault="00DE11BA" w:rsidP="00EF0B46">
            <w:pPr>
              <w:rPr>
                <w:sz w:val="24"/>
                <w:lang w:val="ru-RU"/>
              </w:rPr>
            </w:pPr>
          </w:p>
        </w:tc>
        <w:tc>
          <w:tcPr>
            <w:tcW w:w="5671" w:type="dxa"/>
            <w:tcBorders>
              <w:top w:val="single" w:sz="6" w:space="0" w:color="000000"/>
              <w:bottom w:val="single" w:sz="6" w:space="0" w:color="000000"/>
            </w:tcBorders>
          </w:tcPr>
          <w:p w:rsidR="00DE11BA" w:rsidRPr="00DE11BA" w:rsidRDefault="00DE11BA" w:rsidP="00EF0B46">
            <w:pPr>
              <w:spacing w:line="275" w:lineRule="exact"/>
              <w:ind w:left="151"/>
              <w:jc w:val="both"/>
              <w:rPr>
                <w:sz w:val="24"/>
                <w:lang w:val="ru-RU"/>
              </w:rPr>
            </w:pPr>
            <w:r w:rsidRPr="00DE11BA">
              <w:rPr>
                <w:sz w:val="24"/>
                <w:lang w:val="ru-RU"/>
              </w:rPr>
              <w:t>самоконтроля</w:t>
            </w:r>
            <w:r w:rsidRPr="00DE11BA">
              <w:rPr>
                <w:spacing w:val="-4"/>
                <w:sz w:val="24"/>
                <w:lang w:val="ru-RU"/>
              </w:rPr>
              <w:t xml:space="preserve"> </w:t>
            </w:r>
            <w:r w:rsidRPr="00DE11BA">
              <w:rPr>
                <w:sz w:val="24"/>
                <w:lang w:val="ru-RU"/>
              </w:rPr>
              <w:t>при</w:t>
            </w:r>
            <w:r w:rsidRPr="00DE11BA">
              <w:rPr>
                <w:spacing w:val="-4"/>
                <w:sz w:val="24"/>
                <w:lang w:val="ru-RU"/>
              </w:rPr>
              <w:t xml:space="preserve"> </w:t>
            </w:r>
            <w:r w:rsidRPr="00DE11BA">
              <w:rPr>
                <w:sz w:val="24"/>
                <w:lang w:val="ru-RU"/>
              </w:rPr>
              <w:t>использовании</w:t>
            </w:r>
            <w:r w:rsidRPr="00DE11BA">
              <w:rPr>
                <w:spacing w:val="-3"/>
                <w:sz w:val="24"/>
                <w:lang w:val="ru-RU"/>
              </w:rPr>
              <w:t xml:space="preserve"> </w:t>
            </w:r>
            <w:r w:rsidRPr="00DE11BA">
              <w:rPr>
                <w:sz w:val="24"/>
                <w:lang w:val="ru-RU"/>
              </w:rPr>
              <w:t>правил.</w:t>
            </w:r>
          </w:p>
          <w:p w:rsidR="00DE11BA" w:rsidRPr="00DE11BA" w:rsidRDefault="00DE11BA" w:rsidP="00EF0B46">
            <w:pPr>
              <w:spacing w:before="43" w:line="276" w:lineRule="auto"/>
              <w:ind w:left="151" w:right="97"/>
              <w:jc w:val="both"/>
              <w:rPr>
                <w:sz w:val="24"/>
                <w:lang w:val="ru-RU"/>
              </w:rPr>
            </w:pPr>
            <w:r w:rsidRPr="00DE11BA">
              <w:rPr>
                <w:sz w:val="24"/>
                <w:lang w:val="ru-RU"/>
              </w:rPr>
              <w:t xml:space="preserve">Наблюдение за написанием слов с сочетаниями </w:t>
            </w:r>
            <w:r w:rsidRPr="00DE11BA">
              <w:rPr>
                <w:b/>
                <w:i/>
                <w:sz w:val="24"/>
                <w:lang w:val="ru-RU"/>
              </w:rPr>
              <w:t>чк</w:t>
            </w:r>
            <w:r w:rsidRPr="00DE11BA">
              <w:rPr>
                <w:sz w:val="24"/>
                <w:lang w:val="ru-RU"/>
              </w:rPr>
              <w:t>,</w:t>
            </w:r>
            <w:r w:rsidRPr="00DE11BA">
              <w:rPr>
                <w:spacing w:val="1"/>
                <w:sz w:val="24"/>
                <w:lang w:val="ru-RU"/>
              </w:rPr>
              <w:t xml:space="preserve"> </w:t>
            </w:r>
            <w:r w:rsidRPr="00DE11BA">
              <w:rPr>
                <w:b/>
                <w:i/>
                <w:sz w:val="24"/>
                <w:lang w:val="ru-RU"/>
              </w:rPr>
              <w:t>чн</w:t>
            </w:r>
            <w:r w:rsidRPr="00DE11BA">
              <w:rPr>
                <w:sz w:val="24"/>
                <w:lang w:val="ru-RU"/>
              </w:rPr>
              <w:t>,</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наблюдения,</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вывода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текстом</w:t>
            </w:r>
            <w:r w:rsidRPr="00DE11BA">
              <w:rPr>
                <w:spacing w:val="1"/>
                <w:sz w:val="24"/>
                <w:lang w:val="ru-RU"/>
              </w:rPr>
              <w:t xml:space="preserve"> </w:t>
            </w:r>
            <w:r w:rsidRPr="00DE11BA">
              <w:rPr>
                <w:sz w:val="24"/>
                <w:lang w:val="ru-RU"/>
              </w:rPr>
              <w:t>учебника.</w:t>
            </w:r>
          </w:p>
          <w:p w:rsidR="00DE11BA" w:rsidRPr="00DE11BA" w:rsidRDefault="00DE11BA" w:rsidP="00EF0B46">
            <w:pPr>
              <w:spacing w:line="276" w:lineRule="auto"/>
              <w:ind w:left="151" w:right="103"/>
              <w:jc w:val="both"/>
              <w:rPr>
                <w:sz w:val="24"/>
                <w:lang w:val="ru-RU"/>
              </w:rPr>
            </w:pPr>
            <w:r w:rsidRPr="00DE11BA">
              <w:rPr>
                <w:sz w:val="24"/>
                <w:lang w:val="ru-RU"/>
              </w:rPr>
              <w:t>Орфографический</w:t>
            </w:r>
            <w:r w:rsidRPr="00DE11BA">
              <w:rPr>
                <w:spacing w:val="1"/>
                <w:sz w:val="24"/>
                <w:lang w:val="ru-RU"/>
              </w:rPr>
              <w:t xml:space="preserve"> </w:t>
            </w:r>
            <w:r w:rsidRPr="00DE11BA">
              <w:rPr>
                <w:sz w:val="24"/>
                <w:lang w:val="ru-RU"/>
              </w:rPr>
              <w:t>тренинг:</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сочетаниями</w:t>
            </w:r>
          </w:p>
          <w:p w:rsidR="00DE11BA" w:rsidRPr="00DE11BA" w:rsidRDefault="00DE11BA" w:rsidP="00EF0B46">
            <w:pPr>
              <w:spacing w:line="275" w:lineRule="exact"/>
              <w:ind w:left="151"/>
              <w:jc w:val="both"/>
              <w:rPr>
                <w:sz w:val="24"/>
                <w:lang w:val="ru-RU"/>
              </w:rPr>
            </w:pPr>
            <w:r w:rsidRPr="00DE11BA">
              <w:rPr>
                <w:b/>
                <w:i/>
                <w:sz w:val="24"/>
                <w:lang w:val="ru-RU"/>
              </w:rPr>
              <w:t>чк</w:t>
            </w:r>
            <w:r w:rsidRPr="00DE11BA">
              <w:rPr>
                <w:sz w:val="24"/>
                <w:lang w:val="ru-RU"/>
              </w:rPr>
              <w:t xml:space="preserve">, </w:t>
            </w:r>
            <w:r w:rsidRPr="00DE11BA">
              <w:rPr>
                <w:b/>
                <w:i/>
                <w:sz w:val="24"/>
                <w:lang w:val="ru-RU"/>
              </w:rPr>
              <w:t>чн</w:t>
            </w:r>
            <w:r w:rsidRPr="00DE11BA">
              <w:rPr>
                <w:sz w:val="24"/>
                <w:lang w:val="ru-RU"/>
              </w:rPr>
              <w:t>.</w:t>
            </w:r>
          </w:p>
          <w:p w:rsidR="00DE11BA" w:rsidRPr="00DE11BA" w:rsidRDefault="00DE11BA" w:rsidP="00EF0B46">
            <w:pPr>
              <w:spacing w:before="41"/>
              <w:ind w:left="151"/>
              <w:jc w:val="both"/>
              <w:rPr>
                <w:sz w:val="24"/>
                <w:lang w:val="ru-RU"/>
              </w:rPr>
            </w:pPr>
            <w:r w:rsidRPr="00DE11BA">
              <w:rPr>
                <w:sz w:val="24"/>
                <w:lang w:val="ru-RU"/>
              </w:rPr>
              <w:t>Проектное</w:t>
            </w:r>
            <w:r w:rsidRPr="00DE11BA">
              <w:rPr>
                <w:spacing w:val="98"/>
                <w:sz w:val="24"/>
                <w:lang w:val="ru-RU"/>
              </w:rPr>
              <w:t xml:space="preserve"> </w:t>
            </w:r>
            <w:proofErr w:type="gramStart"/>
            <w:r w:rsidRPr="00DE11BA">
              <w:rPr>
                <w:sz w:val="24"/>
                <w:lang w:val="ru-RU"/>
              </w:rPr>
              <w:t xml:space="preserve">задание:  </w:t>
            </w:r>
            <w:r w:rsidRPr="00DE11BA">
              <w:rPr>
                <w:spacing w:val="33"/>
                <w:sz w:val="24"/>
                <w:lang w:val="ru-RU"/>
              </w:rPr>
              <w:t xml:space="preserve"> </w:t>
            </w:r>
            <w:proofErr w:type="gramEnd"/>
            <w:r w:rsidRPr="00DE11BA">
              <w:rPr>
                <w:sz w:val="24"/>
                <w:lang w:val="ru-RU"/>
              </w:rPr>
              <w:t xml:space="preserve">подобрать  </w:t>
            </w:r>
            <w:r w:rsidRPr="00DE11BA">
              <w:rPr>
                <w:spacing w:val="36"/>
                <w:sz w:val="24"/>
                <w:lang w:val="ru-RU"/>
              </w:rPr>
              <w:t xml:space="preserve"> </w:t>
            </w:r>
            <w:r w:rsidRPr="00DE11BA">
              <w:rPr>
                <w:sz w:val="24"/>
                <w:lang w:val="ru-RU"/>
              </w:rPr>
              <w:t xml:space="preserve">текст  </w:t>
            </w:r>
            <w:r w:rsidRPr="00DE11BA">
              <w:rPr>
                <w:spacing w:val="38"/>
                <w:sz w:val="24"/>
                <w:lang w:val="ru-RU"/>
              </w:rPr>
              <w:t xml:space="preserve"> </w:t>
            </w:r>
            <w:r w:rsidRPr="00DE11BA">
              <w:rPr>
                <w:sz w:val="24"/>
                <w:lang w:val="ru-RU"/>
              </w:rPr>
              <w:t>диктанта,</w:t>
            </w:r>
          </w:p>
          <w:p w:rsidR="00DE11BA" w:rsidRPr="00DE11BA" w:rsidRDefault="00DE11BA" w:rsidP="00EF0B46">
            <w:pPr>
              <w:spacing w:before="10" w:line="310" w:lineRule="atLeast"/>
              <w:ind w:left="151" w:right="104"/>
              <w:jc w:val="both"/>
              <w:rPr>
                <w:sz w:val="24"/>
                <w:lang w:val="ru-RU"/>
              </w:rPr>
            </w:pPr>
            <w:r w:rsidRPr="00DE11BA">
              <w:rPr>
                <w:sz w:val="24"/>
                <w:lang w:val="ru-RU"/>
              </w:rPr>
              <w:t>который</w:t>
            </w:r>
            <w:r w:rsidRPr="00DE11BA">
              <w:rPr>
                <w:spacing w:val="1"/>
                <w:sz w:val="24"/>
                <w:lang w:val="ru-RU"/>
              </w:rPr>
              <w:t xml:space="preserve"> </w:t>
            </w:r>
            <w:r w:rsidRPr="00DE11BA">
              <w:rPr>
                <w:sz w:val="24"/>
                <w:lang w:val="ru-RU"/>
              </w:rPr>
              <w:t>можно</w:t>
            </w:r>
            <w:r w:rsidRPr="00DE11BA">
              <w:rPr>
                <w:spacing w:val="1"/>
                <w:sz w:val="24"/>
                <w:lang w:val="ru-RU"/>
              </w:rPr>
              <w:t xml:space="preserve"> </w:t>
            </w:r>
            <w:r w:rsidRPr="00DE11BA">
              <w:rPr>
                <w:sz w:val="24"/>
                <w:lang w:val="ru-RU"/>
              </w:rPr>
              <w:t>использовать</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проверки</w:t>
            </w:r>
            <w:r w:rsidRPr="00DE11BA">
              <w:rPr>
                <w:spacing w:val="1"/>
                <w:sz w:val="24"/>
                <w:lang w:val="ru-RU"/>
              </w:rPr>
              <w:t xml:space="preserve"> </w:t>
            </w:r>
            <w:r w:rsidRPr="00DE11BA">
              <w:rPr>
                <w:sz w:val="24"/>
                <w:lang w:val="ru-RU"/>
              </w:rPr>
              <w:t>написания</w:t>
            </w:r>
            <w:r w:rsidRPr="00DE11BA">
              <w:rPr>
                <w:spacing w:val="-2"/>
                <w:sz w:val="24"/>
                <w:lang w:val="ru-RU"/>
              </w:rPr>
              <w:t xml:space="preserve"> </w:t>
            </w:r>
            <w:r w:rsidRPr="00DE11BA">
              <w:rPr>
                <w:sz w:val="24"/>
                <w:lang w:val="ru-RU"/>
              </w:rPr>
              <w:t>сочетаний</w:t>
            </w:r>
            <w:r w:rsidRPr="00DE11BA">
              <w:rPr>
                <w:spacing w:val="-1"/>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после</w:t>
            </w:r>
            <w:r w:rsidRPr="00DE11BA">
              <w:rPr>
                <w:spacing w:val="-2"/>
                <w:sz w:val="24"/>
                <w:lang w:val="ru-RU"/>
              </w:rPr>
              <w:t xml:space="preserve"> </w:t>
            </w:r>
            <w:r w:rsidRPr="00DE11BA">
              <w:rPr>
                <w:sz w:val="24"/>
                <w:lang w:val="ru-RU"/>
              </w:rPr>
              <w:t>шипящих.</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6031"/>
        </w:trPr>
        <w:tc>
          <w:tcPr>
            <w:tcW w:w="1015" w:type="dxa"/>
          </w:tcPr>
          <w:p w:rsidR="00DE11BA" w:rsidRPr="00BE1740" w:rsidRDefault="00DE11BA" w:rsidP="00EF0B46">
            <w:pPr>
              <w:spacing w:line="275" w:lineRule="exact"/>
              <w:ind w:left="45"/>
              <w:jc w:val="center"/>
              <w:rPr>
                <w:b/>
                <w:i/>
                <w:sz w:val="24"/>
              </w:rPr>
            </w:pPr>
            <w:r w:rsidRPr="00BE1740">
              <w:rPr>
                <w:b/>
                <w:i/>
                <w:sz w:val="24"/>
              </w:rPr>
              <w:t>8</w:t>
            </w:r>
          </w:p>
        </w:tc>
        <w:tc>
          <w:tcPr>
            <w:tcW w:w="1678" w:type="dxa"/>
          </w:tcPr>
          <w:p w:rsidR="00DE11BA" w:rsidRPr="00BE1740" w:rsidRDefault="00DE11BA" w:rsidP="00EF0B46">
            <w:pPr>
              <w:spacing w:line="278" w:lineRule="auto"/>
              <w:ind w:left="151" w:right="503"/>
              <w:rPr>
                <w:b/>
                <w:sz w:val="24"/>
              </w:rPr>
            </w:pPr>
            <w:r w:rsidRPr="00BE1740">
              <w:rPr>
                <w:b/>
                <w:sz w:val="24"/>
              </w:rPr>
              <w:t>Развитие</w:t>
            </w:r>
            <w:r w:rsidRPr="00BE1740">
              <w:rPr>
                <w:b/>
                <w:spacing w:val="-57"/>
                <w:sz w:val="24"/>
              </w:rPr>
              <w:t xml:space="preserve"> </w:t>
            </w:r>
            <w:r w:rsidRPr="00BE1740">
              <w:rPr>
                <w:b/>
                <w:sz w:val="24"/>
              </w:rPr>
              <w:t>речи</w:t>
            </w:r>
          </w:p>
          <w:p w:rsidR="00DE11BA" w:rsidRPr="00BE1740" w:rsidRDefault="00DE11BA" w:rsidP="00EF0B46">
            <w:pPr>
              <w:spacing w:line="272" w:lineRule="exact"/>
              <w:ind w:left="151"/>
              <w:rPr>
                <w:b/>
                <w:sz w:val="24"/>
              </w:rPr>
            </w:pPr>
            <w:r>
              <w:rPr>
                <w:b/>
                <w:sz w:val="24"/>
              </w:rPr>
              <w:t>(10</w:t>
            </w:r>
            <w:r w:rsidRPr="00BE1740">
              <w:rPr>
                <w:b/>
                <w:sz w:val="24"/>
              </w:rPr>
              <w:t>ч.)</w:t>
            </w:r>
          </w:p>
        </w:tc>
        <w:tc>
          <w:tcPr>
            <w:tcW w:w="3545" w:type="dxa"/>
            <w:tcBorders>
              <w:top w:val="single" w:sz="6" w:space="0" w:color="000000"/>
              <w:bottom w:val="single" w:sz="6" w:space="0" w:color="000000"/>
            </w:tcBorders>
          </w:tcPr>
          <w:p w:rsidR="00DE11BA" w:rsidRPr="00DE11BA" w:rsidRDefault="00DE11BA" w:rsidP="00EF0B46">
            <w:pPr>
              <w:tabs>
                <w:tab w:val="left" w:pos="915"/>
                <w:tab w:val="left" w:pos="1326"/>
                <w:tab w:val="left" w:pos="1367"/>
                <w:tab w:val="left" w:pos="1551"/>
                <w:tab w:val="left" w:pos="2338"/>
                <w:tab w:val="left" w:pos="2459"/>
                <w:tab w:val="left" w:pos="2513"/>
                <w:tab w:val="left" w:pos="2630"/>
                <w:tab w:val="left" w:pos="2776"/>
                <w:tab w:val="left" w:pos="2841"/>
              </w:tabs>
              <w:spacing w:line="276" w:lineRule="auto"/>
              <w:ind w:left="151" w:right="98"/>
              <w:rPr>
                <w:sz w:val="24"/>
                <w:lang w:val="ru-RU"/>
              </w:rPr>
            </w:pPr>
            <w:r w:rsidRPr="00DE11BA">
              <w:rPr>
                <w:sz w:val="24"/>
                <w:lang w:val="ru-RU"/>
              </w:rPr>
              <w:t>Речь</w:t>
            </w:r>
            <w:r w:rsidRPr="00DE11BA">
              <w:rPr>
                <w:sz w:val="24"/>
                <w:lang w:val="ru-RU"/>
              </w:rPr>
              <w:tab/>
              <w:t>как</w:t>
            </w:r>
            <w:r w:rsidRPr="00DE11BA">
              <w:rPr>
                <w:sz w:val="24"/>
                <w:lang w:val="ru-RU"/>
              </w:rPr>
              <w:tab/>
            </w:r>
            <w:r w:rsidRPr="00DE11BA">
              <w:rPr>
                <w:sz w:val="24"/>
                <w:lang w:val="ru-RU"/>
              </w:rPr>
              <w:tab/>
            </w:r>
            <w:r w:rsidRPr="00DE11BA">
              <w:rPr>
                <w:sz w:val="24"/>
                <w:lang w:val="ru-RU"/>
              </w:rPr>
              <w:tab/>
              <w:t>основная</w:t>
            </w:r>
            <w:r w:rsidRPr="00DE11BA">
              <w:rPr>
                <w:sz w:val="24"/>
                <w:lang w:val="ru-RU"/>
              </w:rPr>
              <w:tab/>
            </w:r>
            <w:r w:rsidRPr="00DE11BA">
              <w:rPr>
                <w:sz w:val="24"/>
                <w:lang w:val="ru-RU"/>
              </w:rPr>
              <w:tab/>
            </w:r>
            <w:r w:rsidRPr="00DE11BA">
              <w:rPr>
                <w:sz w:val="24"/>
                <w:lang w:val="ru-RU"/>
              </w:rPr>
              <w:tab/>
              <w:t>форма</w:t>
            </w:r>
            <w:r w:rsidRPr="00DE11BA">
              <w:rPr>
                <w:spacing w:val="-57"/>
                <w:sz w:val="24"/>
                <w:lang w:val="ru-RU"/>
              </w:rPr>
              <w:t xml:space="preserve"> </w:t>
            </w:r>
            <w:r w:rsidRPr="00DE11BA">
              <w:rPr>
                <w:sz w:val="24"/>
                <w:lang w:val="ru-RU"/>
              </w:rPr>
              <w:t>общения</w:t>
            </w:r>
            <w:r w:rsidRPr="00DE11BA">
              <w:rPr>
                <w:spacing w:val="24"/>
                <w:sz w:val="24"/>
                <w:lang w:val="ru-RU"/>
              </w:rPr>
              <w:t xml:space="preserve"> </w:t>
            </w:r>
            <w:r w:rsidRPr="00DE11BA">
              <w:rPr>
                <w:sz w:val="24"/>
                <w:lang w:val="ru-RU"/>
              </w:rPr>
              <w:t>между</w:t>
            </w:r>
            <w:r w:rsidRPr="00DE11BA">
              <w:rPr>
                <w:spacing w:val="24"/>
                <w:sz w:val="24"/>
                <w:lang w:val="ru-RU"/>
              </w:rPr>
              <w:t xml:space="preserve"> </w:t>
            </w:r>
            <w:r w:rsidRPr="00DE11BA">
              <w:rPr>
                <w:sz w:val="24"/>
                <w:lang w:val="ru-RU"/>
              </w:rPr>
              <w:t>людьми.</w:t>
            </w:r>
            <w:r w:rsidRPr="00DE11BA">
              <w:rPr>
                <w:spacing w:val="24"/>
                <w:sz w:val="24"/>
                <w:lang w:val="ru-RU"/>
              </w:rPr>
              <w:t xml:space="preserve"> </w:t>
            </w:r>
            <w:r w:rsidRPr="00DE11BA">
              <w:rPr>
                <w:sz w:val="24"/>
                <w:lang w:val="ru-RU"/>
              </w:rPr>
              <w:t>Текст</w:t>
            </w:r>
            <w:r w:rsidRPr="00DE11BA">
              <w:rPr>
                <w:spacing w:val="-57"/>
                <w:sz w:val="24"/>
                <w:lang w:val="ru-RU"/>
              </w:rPr>
              <w:t xml:space="preserve"> </w:t>
            </w:r>
            <w:r w:rsidRPr="00DE11BA">
              <w:rPr>
                <w:sz w:val="24"/>
                <w:lang w:val="ru-RU"/>
              </w:rPr>
              <w:t>как единица речи.</w:t>
            </w:r>
            <w:r w:rsidRPr="00DE11BA">
              <w:rPr>
                <w:spacing w:val="1"/>
                <w:sz w:val="24"/>
                <w:lang w:val="ru-RU"/>
              </w:rPr>
              <w:t xml:space="preserve"> </w:t>
            </w:r>
            <w:r w:rsidRPr="00DE11BA">
              <w:rPr>
                <w:sz w:val="24"/>
                <w:lang w:val="ru-RU"/>
              </w:rPr>
              <w:t>(ознакомление).</w:t>
            </w:r>
            <w:r w:rsidRPr="00DE11BA">
              <w:rPr>
                <w:sz w:val="24"/>
                <w:lang w:val="ru-RU"/>
              </w:rPr>
              <w:tab/>
            </w:r>
            <w:r w:rsidRPr="00DE11BA">
              <w:rPr>
                <w:spacing w:val="-1"/>
                <w:sz w:val="24"/>
                <w:lang w:val="ru-RU"/>
              </w:rPr>
              <w:t>Осознание</w:t>
            </w:r>
            <w:r w:rsidRPr="00DE11BA">
              <w:rPr>
                <w:spacing w:val="-57"/>
                <w:sz w:val="24"/>
                <w:lang w:val="ru-RU"/>
              </w:rPr>
              <w:t xml:space="preserve"> </w:t>
            </w:r>
            <w:r w:rsidRPr="00DE11BA">
              <w:rPr>
                <w:sz w:val="24"/>
                <w:lang w:val="ru-RU"/>
              </w:rPr>
              <w:t>ситуации</w:t>
            </w:r>
            <w:r w:rsidRPr="00DE11BA">
              <w:rPr>
                <w:sz w:val="24"/>
                <w:lang w:val="ru-RU"/>
              </w:rPr>
              <w:tab/>
              <w:t>общения:</w:t>
            </w:r>
            <w:r w:rsidRPr="00DE11BA">
              <w:rPr>
                <w:sz w:val="24"/>
                <w:lang w:val="ru-RU"/>
              </w:rPr>
              <w:tab/>
            </w:r>
            <w:r w:rsidRPr="00DE11BA">
              <w:rPr>
                <w:sz w:val="24"/>
                <w:lang w:val="ru-RU"/>
              </w:rPr>
              <w:tab/>
            </w:r>
            <w:r w:rsidRPr="00DE11BA">
              <w:rPr>
                <w:sz w:val="24"/>
                <w:lang w:val="ru-RU"/>
              </w:rPr>
              <w:tab/>
              <w:t>с</w:t>
            </w:r>
            <w:r w:rsidRPr="00DE11BA">
              <w:rPr>
                <w:sz w:val="24"/>
                <w:lang w:val="ru-RU"/>
              </w:rPr>
              <w:tab/>
            </w:r>
            <w:r w:rsidRPr="00DE11BA">
              <w:rPr>
                <w:sz w:val="24"/>
                <w:lang w:val="ru-RU"/>
              </w:rPr>
              <w:tab/>
            </w:r>
            <w:r w:rsidRPr="00DE11BA">
              <w:rPr>
                <w:sz w:val="24"/>
                <w:lang w:val="ru-RU"/>
              </w:rPr>
              <w:tab/>
              <w:t>какой</w:t>
            </w:r>
            <w:r w:rsidRPr="00DE11BA">
              <w:rPr>
                <w:spacing w:val="-57"/>
                <w:sz w:val="24"/>
                <w:lang w:val="ru-RU"/>
              </w:rPr>
              <w:t xml:space="preserve"> </w:t>
            </w:r>
            <w:r w:rsidRPr="00DE11BA">
              <w:rPr>
                <w:sz w:val="24"/>
                <w:lang w:val="ru-RU"/>
              </w:rPr>
              <w:t>целью,</w:t>
            </w:r>
            <w:r w:rsidRPr="00DE11BA">
              <w:rPr>
                <w:spacing w:val="26"/>
                <w:sz w:val="24"/>
                <w:lang w:val="ru-RU"/>
              </w:rPr>
              <w:t xml:space="preserve"> </w:t>
            </w:r>
            <w:r w:rsidRPr="00DE11BA">
              <w:rPr>
                <w:sz w:val="24"/>
                <w:lang w:val="ru-RU"/>
              </w:rPr>
              <w:t>с</w:t>
            </w:r>
            <w:r w:rsidRPr="00DE11BA">
              <w:rPr>
                <w:spacing w:val="25"/>
                <w:sz w:val="24"/>
                <w:lang w:val="ru-RU"/>
              </w:rPr>
              <w:t xml:space="preserve"> </w:t>
            </w:r>
            <w:r w:rsidRPr="00DE11BA">
              <w:rPr>
                <w:sz w:val="24"/>
                <w:lang w:val="ru-RU"/>
              </w:rPr>
              <w:t>кем</w:t>
            </w:r>
            <w:r w:rsidRPr="00DE11BA">
              <w:rPr>
                <w:spacing w:val="26"/>
                <w:sz w:val="24"/>
                <w:lang w:val="ru-RU"/>
              </w:rPr>
              <w:t xml:space="preserve"> </w:t>
            </w:r>
            <w:r w:rsidRPr="00DE11BA">
              <w:rPr>
                <w:sz w:val="24"/>
                <w:lang w:val="ru-RU"/>
              </w:rPr>
              <w:t>и</w:t>
            </w:r>
            <w:r w:rsidRPr="00DE11BA">
              <w:rPr>
                <w:spacing w:val="27"/>
                <w:sz w:val="24"/>
                <w:lang w:val="ru-RU"/>
              </w:rPr>
              <w:t xml:space="preserve"> </w:t>
            </w:r>
            <w:r w:rsidRPr="00DE11BA">
              <w:rPr>
                <w:sz w:val="24"/>
                <w:lang w:val="ru-RU"/>
              </w:rPr>
              <w:t>где</w:t>
            </w:r>
            <w:r w:rsidRPr="00DE11BA">
              <w:rPr>
                <w:spacing w:val="26"/>
                <w:sz w:val="24"/>
                <w:lang w:val="ru-RU"/>
              </w:rPr>
              <w:t xml:space="preserve"> </w:t>
            </w:r>
            <w:r w:rsidRPr="00DE11BA">
              <w:rPr>
                <w:sz w:val="24"/>
                <w:lang w:val="ru-RU"/>
              </w:rPr>
              <w:t>происходит</w:t>
            </w:r>
            <w:r w:rsidRPr="00DE11BA">
              <w:rPr>
                <w:spacing w:val="-57"/>
                <w:sz w:val="24"/>
                <w:lang w:val="ru-RU"/>
              </w:rPr>
              <w:t xml:space="preserve"> </w:t>
            </w:r>
            <w:r w:rsidRPr="00DE11BA">
              <w:rPr>
                <w:sz w:val="24"/>
                <w:lang w:val="ru-RU"/>
              </w:rPr>
              <w:t>общение.</w:t>
            </w:r>
            <w:r w:rsidRPr="00DE11BA">
              <w:rPr>
                <w:sz w:val="24"/>
                <w:lang w:val="ru-RU"/>
              </w:rPr>
              <w:tab/>
            </w:r>
            <w:r w:rsidRPr="00DE11BA">
              <w:rPr>
                <w:sz w:val="24"/>
                <w:lang w:val="ru-RU"/>
              </w:rPr>
              <w:tab/>
              <w:t>Ситуации</w:t>
            </w:r>
            <w:r w:rsidRPr="00DE11BA">
              <w:rPr>
                <w:sz w:val="24"/>
                <w:lang w:val="ru-RU"/>
              </w:rPr>
              <w:tab/>
            </w:r>
            <w:r w:rsidRPr="00DE11BA">
              <w:rPr>
                <w:sz w:val="24"/>
                <w:lang w:val="ru-RU"/>
              </w:rPr>
              <w:tab/>
            </w:r>
            <w:r w:rsidRPr="00DE11BA">
              <w:rPr>
                <w:sz w:val="24"/>
                <w:lang w:val="ru-RU"/>
              </w:rPr>
              <w:tab/>
              <w:t>устного</w:t>
            </w:r>
            <w:r w:rsidRPr="00DE11BA">
              <w:rPr>
                <w:spacing w:val="-57"/>
                <w:sz w:val="24"/>
                <w:lang w:val="ru-RU"/>
              </w:rPr>
              <w:t xml:space="preserve"> </w:t>
            </w:r>
            <w:r w:rsidRPr="00DE11BA">
              <w:rPr>
                <w:sz w:val="24"/>
                <w:lang w:val="ru-RU"/>
              </w:rPr>
              <w:t>общения</w:t>
            </w:r>
            <w:r w:rsidRPr="00DE11BA">
              <w:rPr>
                <w:spacing w:val="19"/>
                <w:sz w:val="24"/>
                <w:lang w:val="ru-RU"/>
              </w:rPr>
              <w:t xml:space="preserve"> </w:t>
            </w:r>
            <w:r w:rsidRPr="00DE11BA">
              <w:rPr>
                <w:sz w:val="24"/>
                <w:lang w:val="ru-RU"/>
              </w:rPr>
              <w:t>(чтение</w:t>
            </w:r>
            <w:r w:rsidRPr="00DE11BA">
              <w:rPr>
                <w:spacing w:val="18"/>
                <w:sz w:val="24"/>
                <w:lang w:val="ru-RU"/>
              </w:rPr>
              <w:t xml:space="preserve"> </w:t>
            </w:r>
            <w:r w:rsidRPr="00DE11BA">
              <w:rPr>
                <w:sz w:val="24"/>
                <w:lang w:val="ru-RU"/>
              </w:rPr>
              <w:t>диалогов</w:t>
            </w:r>
            <w:r w:rsidRPr="00DE11BA">
              <w:rPr>
                <w:spacing w:val="19"/>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ролям,</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просмотр</w:t>
            </w:r>
            <w:r w:rsidRPr="00DE11BA">
              <w:rPr>
                <w:spacing w:val="-57"/>
                <w:sz w:val="24"/>
                <w:lang w:val="ru-RU"/>
              </w:rPr>
              <w:t xml:space="preserve"> </w:t>
            </w:r>
            <w:r w:rsidRPr="00DE11BA">
              <w:rPr>
                <w:sz w:val="24"/>
                <w:lang w:val="ru-RU"/>
              </w:rPr>
              <w:t>видеоматериалов,</w:t>
            </w:r>
            <w:r w:rsidRPr="00DE11BA">
              <w:rPr>
                <w:spacing w:val="1"/>
                <w:sz w:val="24"/>
                <w:lang w:val="ru-RU"/>
              </w:rPr>
              <w:t xml:space="preserve"> </w:t>
            </w:r>
            <w:r w:rsidRPr="00DE11BA">
              <w:rPr>
                <w:sz w:val="24"/>
                <w:lang w:val="ru-RU"/>
              </w:rPr>
              <w:t>прослушивание аудиозаписи).</w:t>
            </w:r>
            <w:r w:rsidRPr="00DE11BA">
              <w:rPr>
                <w:spacing w:val="1"/>
                <w:sz w:val="24"/>
                <w:lang w:val="ru-RU"/>
              </w:rPr>
              <w:t xml:space="preserve"> </w:t>
            </w:r>
            <w:r w:rsidRPr="00DE11BA">
              <w:rPr>
                <w:sz w:val="24"/>
                <w:lang w:val="ru-RU"/>
              </w:rPr>
              <w:t>Овладение</w:t>
            </w:r>
            <w:r w:rsidRPr="00DE11BA">
              <w:rPr>
                <w:spacing w:val="1"/>
                <w:sz w:val="24"/>
                <w:lang w:val="ru-RU"/>
              </w:rPr>
              <w:t xml:space="preserve"> </w:t>
            </w:r>
            <w:r w:rsidRPr="00DE11BA">
              <w:rPr>
                <w:sz w:val="24"/>
                <w:lang w:val="ru-RU"/>
              </w:rPr>
              <w:t>нормами</w:t>
            </w:r>
            <w:r w:rsidRPr="00DE11BA">
              <w:rPr>
                <w:spacing w:val="1"/>
                <w:sz w:val="24"/>
                <w:lang w:val="ru-RU"/>
              </w:rPr>
              <w:t xml:space="preserve"> </w:t>
            </w:r>
            <w:r w:rsidRPr="00DE11BA">
              <w:rPr>
                <w:sz w:val="24"/>
                <w:lang w:val="ru-RU"/>
              </w:rPr>
              <w:t>речевого</w:t>
            </w:r>
            <w:r w:rsidRPr="00DE11BA">
              <w:rPr>
                <w:spacing w:val="-57"/>
                <w:sz w:val="24"/>
                <w:lang w:val="ru-RU"/>
              </w:rPr>
              <w:t xml:space="preserve"> </w:t>
            </w:r>
            <w:r w:rsidRPr="00DE11BA">
              <w:rPr>
                <w:sz w:val="24"/>
                <w:lang w:val="ru-RU"/>
              </w:rPr>
              <w:t>этикета</w:t>
            </w:r>
            <w:r w:rsidRPr="00DE11BA">
              <w:rPr>
                <w:spacing w:val="7"/>
                <w:sz w:val="24"/>
                <w:lang w:val="ru-RU"/>
              </w:rPr>
              <w:t xml:space="preserve"> </w:t>
            </w:r>
            <w:r w:rsidRPr="00DE11BA">
              <w:rPr>
                <w:sz w:val="24"/>
                <w:lang w:val="ru-RU"/>
              </w:rPr>
              <w:t>в</w:t>
            </w:r>
            <w:r w:rsidRPr="00DE11BA">
              <w:rPr>
                <w:spacing w:val="6"/>
                <w:sz w:val="24"/>
                <w:lang w:val="ru-RU"/>
              </w:rPr>
              <w:t xml:space="preserve"> </w:t>
            </w:r>
            <w:r w:rsidRPr="00DE11BA">
              <w:rPr>
                <w:sz w:val="24"/>
                <w:lang w:val="ru-RU"/>
              </w:rPr>
              <w:t>ситуациях</w:t>
            </w:r>
            <w:r w:rsidRPr="00DE11BA">
              <w:rPr>
                <w:spacing w:val="8"/>
                <w:sz w:val="24"/>
                <w:lang w:val="ru-RU"/>
              </w:rPr>
              <w:t xml:space="preserve"> </w:t>
            </w:r>
            <w:r w:rsidRPr="00DE11BA">
              <w:rPr>
                <w:sz w:val="24"/>
                <w:lang w:val="ru-RU"/>
              </w:rPr>
              <w:t>учебного</w:t>
            </w:r>
            <w:r w:rsidRPr="00DE11BA">
              <w:rPr>
                <w:spacing w:val="7"/>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бытового</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общения</w:t>
            </w:r>
          </w:p>
          <w:p w:rsidR="00DE11BA" w:rsidRPr="00DE11BA" w:rsidRDefault="00DE11BA" w:rsidP="00EF0B46">
            <w:pPr>
              <w:tabs>
                <w:tab w:val="left" w:pos="2348"/>
              </w:tabs>
              <w:spacing w:before="1" w:line="276" w:lineRule="auto"/>
              <w:ind w:left="151" w:right="100"/>
              <w:jc w:val="both"/>
              <w:rPr>
                <w:sz w:val="24"/>
                <w:lang w:val="ru-RU"/>
              </w:rPr>
            </w:pPr>
            <w:r w:rsidRPr="00DE11BA">
              <w:rPr>
                <w:sz w:val="24"/>
                <w:lang w:val="ru-RU"/>
              </w:rPr>
              <w:t>(приветствие,</w:t>
            </w:r>
            <w:r w:rsidRPr="00DE11BA">
              <w:rPr>
                <w:sz w:val="24"/>
                <w:lang w:val="ru-RU"/>
              </w:rPr>
              <w:tab/>
            </w:r>
            <w:r w:rsidRPr="00DE11BA">
              <w:rPr>
                <w:spacing w:val="-1"/>
                <w:sz w:val="24"/>
                <w:lang w:val="ru-RU"/>
              </w:rPr>
              <w:t>прощание,</w:t>
            </w:r>
            <w:r w:rsidRPr="00DE11BA">
              <w:rPr>
                <w:spacing w:val="-58"/>
                <w:sz w:val="24"/>
                <w:lang w:val="ru-RU"/>
              </w:rPr>
              <w:t xml:space="preserve"> </w:t>
            </w:r>
            <w:r w:rsidRPr="00DE11BA">
              <w:rPr>
                <w:sz w:val="24"/>
                <w:lang w:val="ru-RU"/>
              </w:rPr>
              <w:t>извинение,</w:t>
            </w:r>
            <w:r w:rsidRPr="00DE11BA">
              <w:rPr>
                <w:spacing w:val="1"/>
                <w:sz w:val="24"/>
                <w:lang w:val="ru-RU"/>
              </w:rPr>
              <w:t xml:space="preserve"> </w:t>
            </w:r>
            <w:r w:rsidRPr="00DE11BA">
              <w:rPr>
                <w:sz w:val="24"/>
                <w:lang w:val="ru-RU"/>
              </w:rPr>
              <w:t>благодарность,</w:t>
            </w:r>
            <w:r w:rsidRPr="00DE11BA">
              <w:rPr>
                <w:spacing w:val="-57"/>
                <w:sz w:val="24"/>
                <w:lang w:val="ru-RU"/>
              </w:rPr>
              <w:t xml:space="preserve"> </w:t>
            </w:r>
            <w:r w:rsidRPr="00DE11BA">
              <w:rPr>
                <w:sz w:val="24"/>
                <w:lang w:val="ru-RU"/>
              </w:rPr>
              <w:t>обращение</w:t>
            </w:r>
            <w:r w:rsidRPr="00DE11BA">
              <w:rPr>
                <w:spacing w:val="-2"/>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просьбой).</w:t>
            </w:r>
          </w:p>
        </w:tc>
        <w:tc>
          <w:tcPr>
            <w:tcW w:w="5671" w:type="dxa"/>
            <w:tcBorders>
              <w:top w:val="single" w:sz="6" w:space="0" w:color="000000"/>
              <w:bottom w:val="single" w:sz="6" w:space="0" w:color="000000"/>
            </w:tcBorders>
          </w:tcPr>
          <w:p w:rsidR="00DE11BA" w:rsidRPr="00DE11BA" w:rsidRDefault="00DE11BA" w:rsidP="00EF0B46">
            <w:pPr>
              <w:spacing w:line="276" w:lineRule="auto"/>
              <w:ind w:left="151" w:right="98"/>
              <w:jc w:val="both"/>
              <w:rPr>
                <w:sz w:val="24"/>
                <w:lang w:val="ru-RU"/>
              </w:rPr>
            </w:pPr>
            <w:r w:rsidRPr="00DE11BA">
              <w:rPr>
                <w:sz w:val="24"/>
                <w:lang w:val="ru-RU"/>
              </w:rPr>
              <w:t>Работа с рисунками, на которых изображены разные</w:t>
            </w:r>
            <w:r w:rsidRPr="00DE11BA">
              <w:rPr>
                <w:spacing w:val="-57"/>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(приветствие,</w:t>
            </w:r>
            <w:r w:rsidRPr="00DE11BA">
              <w:rPr>
                <w:spacing w:val="1"/>
                <w:sz w:val="24"/>
                <w:lang w:val="ru-RU"/>
              </w:rPr>
              <w:t xml:space="preserve"> </w:t>
            </w:r>
            <w:r w:rsidRPr="00DE11BA">
              <w:rPr>
                <w:sz w:val="24"/>
                <w:lang w:val="ru-RU"/>
              </w:rPr>
              <w:t>прощание,</w:t>
            </w:r>
            <w:r w:rsidRPr="00DE11BA">
              <w:rPr>
                <w:spacing w:val="1"/>
                <w:sz w:val="24"/>
                <w:lang w:val="ru-RU"/>
              </w:rPr>
              <w:t xml:space="preserve"> </w:t>
            </w:r>
            <w:r w:rsidRPr="00DE11BA">
              <w:rPr>
                <w:sz w:val="24"/>
                <w:lang w:val="ru-RU"/>
              </w:rPr>
              <w:t>извинение, благодарность, обращение с просьбой),</w:t>
            </w:r>
            <w:r w:rsidRPr="00DE11BA">
              <w:rPr>
                <w:spacing w:val="1"/>
                <w:sz w:val="24"/>
                <w:lang w:val="ru-RU"/>
              </w:rPr>
              <w:t xml:space="preserve"> </w:t>
            </w:r>
            <w:r w:rsidRPr="00DE11BA">
              <w:rPr>
                <w:sz w:val="24"/>
                <w:lang w:val="ru-RU"/>
              </w:rPr>
              <w:t>устное</w:t>
            </w:r>
            <w:r w:rsidRPr="00DE11BA">
              <w:rPr>
                <w:spacing w:val="-2"/>
                <w:sz w:val="24"/>
                <w:lang w:val="ru-RU"/>
              </w:rPr>
              <w:t xml:space="preserve"> </w:t>
            </w:r>
            <w:r w:rsidRPr="00DE11BA">
              <w:rPr>
                <w:sz w:val="24"/>
                <w:lang w:val="ru-RU"/>
              </w:rPr>
              <w:t>обсуждение</w:t>
            </w:r>
            <w:r w:rsidRPr="00DE11BA">
              <w:rPr>
                <w:spacing w:val="-1"/>
                <w:sz w:val="24"/>
                <w:lang w:val="ru-RU"/>
              </w:rPr>
              <w:t xml:space="preserve"> </w:t>
            </w:r>
            <w:r w:rsidRPr="00DE11BA">
              <w:rPr>
                <w:sz w:val="24"/>
                <w:lang w:val="ru-RU"/>
              </w:rPr>
              <w:t>этих</w:t>
            </w:r>
          </w:p>
          <w:p w:rsidR="00DE11BA" w:rsidRPr="00DE11BA" w:rsidRDefault="00DE11BA" w:rsidP="00EF0B46">
            <w:pPr>
              <w:spacing w:line="276" w:lineRule="auto"/>
              <w:ind w:left="151" w:right="101"/>
              <w:jc w:val="both"/>
              <w:rPr>
                <w:sz w:val="24"/>
                <w:lang w:val="ru-RU"/>
              </w:rPr>
            </w:pPr>
            <w:r w:rsidRPr="00DE11BA">
              <w:rPr>
                <w:sz w:val="24"/>
                <w:lang w:val="ru-RU"/>
              </w:rPr>
              <w:t>ситуаций,</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соответствующих</w:t>
            </w:r>
            <w:r w:rsidRPr="00DE11BA">
              <w:rPr>
                <w:spacing w:val="61"/>
                <w:sz w:val="24"/>
                <w:lang w:val="ru-RU"/>
              </w:rPr>
              <w:t xml:space="preserve"> </w:t>
            </w:r>
            <w:r w:rsidRPr="00DE11BA">
              <w:rPr>
                <w:sz w:val="24"/>
                <w:lang w:val="ru-RU"/>
              </w:rPr>
              <w:t>каждой</w:t>
            </w:r>
            <w:r w:rsidRPr="00DE11BA">
              <w:rPr>
                <w:spacing w:val="1"/>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речевого</w:t>
            </w:r>
            <w:r w:rsidRPr="00DE11BA">
              <w:rPr>
                <w:spacing w:val="-2"/>
                <w:sz w:val="24"/>
                <w:lang w:val="ru-RU"/>
              </w:rPr>
              <w:t xml:space="preserve"> </w:t>
            </w:r>
            <w:r w:rsidRPr="00DE11BA">
              <w:rPr>
                <w:sz w:val="24"/>
                <w:lang w:val="ru-RU"/>
              </w:rPr>
              <w:t>этикета.</w:t>
            </w:r>
          </w:p>
          <w:p w:rsidR="00DE11BA" w:rsidRPr="00DE11BA" w:rsidRDefault="00DE11BA" w:rsidP="00EF0B46">
            <w:pPr>
              <w:spacing w:line="276" w:lineRule="auto"/>
              <w:ind w:left="151" w:right="100"/>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которого</w:t>
            </w:r>
            <w:r w:rsidRPr="00DE11BA">
              <w:rPr>
                <w:spacing w:val="1"/>
                <w:sz w:val="24"/>
                <w:lang w:val="ru-RU"/>
              </w:rPr>
              <w:t xml:space="preserve"> </w:t>
            </w:r>
            <w:r w:rsidRPr="00DE11BA">
              <w:rPr>
                <w:sz w:val="24"/>
                <w:lang w:val="ru-RU"/>
              </w:rPr>
              <w:t>обсуждаются</w:t>
            </w:r>
            <w:r w:rsidRPr="00DE11BA">
              <w:rPr>
                <w:spacing w:val="1"/>
                <w:sz w:val="24"/>
                <w:lang w:val="ru-RU"/>
              </w:rPr>
              <w:t xml:space="preserve"> </w:t>
            </w:r>
            <w:r w:rsidRPr="00DE11BA">
              <w:rPr>
                <w:sz w:val="24"/>
                <w:lang w:val="ru-RU"/>
              </w:rPr>
              <w:t>ситуации общения, в которых выражается просьба,</w:t>
            </w:r>
            <w:r w:rsidRPr="00DE11BA">
              <w:rPr>
                <w:spacing w:val="1"/>
                <w:sz w:val="24"/>
                <w:lang w:val="ru-RU"/>
              </w:rPr>
              <w:t xml:space="preserve"> </w:t>
            </w:r>
            <w:r w:rsidRPr="00DE11BA">
              <w:rPr>
                <w:sz w:val="24"/>
                <w:lang w:val="ru-RU"/>
              </w:rPr>
              <w:t>обосновывается</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соответствующих</w:t>
            </w:r>
            <w:r w:rsidRPr="00DE11BA">
              <w:rPr>
                <w:spacing w:val="-2"/>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выражения</w:t>
            </w:r>
            <w:r w:rsidRPr="00DE11BA">
              <w:rPr>
                <w:spacing w:val="-1"/>
                <w:sz w:val="24"/>
                <w:lang w:val="ru-RU"/>
              </w:rPr>
              <w:t xml:space="preserve"> </w:t>
            </w:r>
            <w:r w:rsidRPr="00DE11BA">
              <w:rPr>
                <w:sz w:val="24"/>
                <w:lang w:val="ru-RU"/>
              </w:rPr>
              <w:t>просьбы.</w:t>
            </w:r>
          </w:p>
          <w:p w:rsidR="00DE11BA" w:rsidRPr="00DE11BA" w:rsidRDefault="00DE11BA" w:rsidP="00EF0B46">
            <w:pPr>
              <w:spacing w:line="276" w:lineRule="auto"/>
              <w:ind w:left="151" w:right="103"/>
              <w:jc w:val="both"/>
              <w:rPr>
                <w:sz w:val="24"/>
                <w:lang w:val="ru-RU"/>
              </w:rPr>
            </w:pPr>
            <w:r w:rsidRPr="00DE11BA">
              <w:rPr>
                <w:sz w:val="24"/>
                <w:lang w:val="ru-RU"/>
              </w:rPr>
              <w:t>Моделирование речевой ситуации вежливого отказа</w:t>
            </w:r>
            <w:r w:rsidRPr="00DE11BA">
              <w:rPr>
                <w:spacing w:val="-57"/>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использованием</w:t>
            </w:r>
            <w:r w:rsidRPr="00DE11BA">
              <w:rPr>
                <w:spacing w:val="-1"/>
                <w:sz w:val="24"/>
                <w:lang w:val="ru-RU"/>
              </w:rPr>
              <w:t xml:space="preserve"> </w:t>
            </w:r>
            <w:r w:rsidRPr="00DE11BA">
              <w:rPr>
                <w:sz w:val="24"/>
                <w:lang w:val="ru-RU"/>
              </w:rPr>
              <w:t>опорных слов.</w:t>
            </w:r>
          </w:p>
          <w:p w:rsidR="00DE11BA" w:rsidRPr="00DE11BA" w:rsidRDefault="00DE11BA" w:rsidP="00EF0B46">
            <w:pPr>
              <w:tabs>
                <w:tab w:val="left" w:pos="1581"/>
                <w:tab w:val="left" w:pos="1907"/>
                <w:tab w:val="left" w:pos="2010"/>
                <w:tab w:val="left" w:pos="2567"/>
                <w:tab w:val="left" w:pos="2971"/>
                <w:tab w:val="left" w:pos="3051"/>
                <w:tab w:val="left" w:pos="3608"/>
                <w:tab w:val="left" w:pos="4288"/>
                <w:tab w:val="left" w:pos="4605"/>
                <w:tab w:val="left" w:pos="4920"/>
              </w:tabs>
              <w:spacing w:line="276" w:lineRule="auto"/>
              <w:ind w:left="151" w:right="102"/>
              <w:rPr>
                <w:sz w:val="24"/>
                <w:lang w:val="ru-RU"/>
              </w:rPr>
            </w:pPr>
            <w:r w:rsidRPr="00DE11BA">
              <w:rPr>
                <w:sz w:val="24"/>
                <w:lang w:val="ru-RU"/>
              </w:rPr>
              <w:t>Разыгрывание</w:t>
            </w:r>
            <w:r w:rsidRPr="00DE11BA">
              <w:rPr>
                <w:sz w:val="24"/>
                <w:lang w:val="ru-RU"/>
              </w:rPr>
              <w:tab/>
              <w:t>сценок,</w:t>
            </w:r>
            <w:r w:rsidRPr="00DE11BA">
              <w:rPr>
                <w:sz w:val="24"/>
                <w:lang w:val="ru-RU"/>
              </w:rPr>
              <w:tab/>
              <w:t>отражающих</w:t>
            </w:r>
            <w:r w:rsidRPr="00DE11BA">
              <w:rPr>
                <w:sz w:val="24"/>
                <w:lang w:val="ru-RU"/>
              </w:rPr>
              <w:tab/>
            </w:r>
            <w:r w:rsidRPr="00DE11BA">
              <w:rPr>
                <w:spacing w:val="-1"/>
                <w:sz w:val="24"/>
                <w:lang w:val="ru-RU"/>
              </w:rPr>
              <w:t>ситуации</w:t>
            </w:r>
            <w:r w:rsidRPr="00DE11BA">
              <w:rPr>
                <w:spacing w:val="-57"/>
                <w:sz w:val="24"/>
                <w:lang w:val="ru-RU"/>
              </w:rPr>
              <w:t xml:space="preserve"> </w:t>
            </w:r>
            <w:r w:rsidRPr="00DE11BA">
              <w:rPr>
                <w:sz w:val="24"/>
                <w:lang w:val="ru-RU"/>
              </w:rPr>
              <w:t>выражения просьбы, извинения, вежливого отказа.</w:t>
            </w:r>
            <w:r w:rsidRPr="00DE11BA">
              <w:rPr>
                <w:spacing w:val="1"/>
                <w:sz w:val="24"/>
                <w:lang w:val="ru-RU"/>
              </w:rPr>
              <w:t xml:space="preserve"> </w:t>
            </w:r>
            <w:r w:rsidRPr="00DE11BA">
              <w:rPr>
                <w:sz w:val="24"/>
                <w:lang w:val="ru-RU"/>
              </w:rPr>
              <w:t>Моделирование</w:t>
            </w:r>
            <w:r w:rsidRPr="00DE11BA">
              <w:rPr>
                <w:sz w:val="24"/>
                <w:lang w:val="ru-RU"/>
              </w:rPr>
              <w:tab/>
            </w:r>
            <w:r w:rsidRPr="00DE11BA">
              <w:rPr>
                <w:sz w:val="24"/>
                <w:lang w:val="ru-RU"/>
              </w:rPr>
              <w:tab/>
              <w:t>речевой</w:t>
            </w:r>
            <w:r w:rsidRPr="00DE11BA">
              <w:rPr>
                <w:sz w:val="24"/>
                <w:lang w:val="ru-RU"/>
              </w:rPr>
              <w:tab/>
            </w:r>
            <w:r w:rsidRPr="00DE11BA">
              <w:rPr>
                <w:sz w:val="24"/>
                <w:lang w:val="ru-RU"/>
              </w:rPr>
              <w:tab/>
              <w:t>ситуации,</w:t>
            </w:r>
            <w:r w:rsidRPr="00DE11BA">
              <w:rPr>
                <w:sz w:val="24"/>
                <w:lang w:val="ru-RU"/>
              </w:rPr>
              <w:tab/>
            </w:r>
            <w:r w:rsidRPr="00DE11BA">
              <w:rPr>
                <w:spacing w:val="-1"/>
                <w:sz w:val="24"/>
                <w:lang w:val="ru-RU"/>
              </w:rPr>
              <w:t>содержащей</w:t>
            </w:r>
            <w:r w:rsidRPr="00DE11BA">
              <w:rPr>
                <w:spacing w:val="-57"/>
                <w:sz w:val="24"/>
                <w:lang w:val="ru-RU"/>
              </w:rPr>
              <w:t xml:space="preserve"> </w:t>
            </w:r>
            <w:r w:rsidRPr="00DE11BA">
              <w:rPr>
                <w:sz w:val="24"/>
                <w:lang w:val="ru-RU"/>
              </w:rPr>
              <w:t>извинение,</w:t>
            </w:r>
            <w:r w:rsidRPr="00DE11BA">
              <w:rPr>
                <w:sz w:val="24"/>
                <w:lang w:val="ru-RU"/>
              </w:rPr>
              <w:tab/>
              <w:t>анализ</w:t>
            </w:r>
            <w:r w:rsidRPr="00DE11BA">
              <w:rPr>
                <w:sz w:val="24"/>
                <w:lang w:val="ru-RU"/>
              </w:rPr>
              <w:tab/>
              <w:t>данной</w:t>
            </w:r>
            <w:r w:rsidRPr="00DE11BA">
              <w:rPr>
                <w:sz w:val="24"/>
                <w:lang w:val="ru-RU"/>
              </w:rPr>
              <w:tab/>
              <w:t>ситуации,</w:t>
            </w:r>
            <w:r w:rsidRPr="00DE11BA">
              <w:rPr>
                <w:sz w:val="24"/>
                <w:lang w:val="ru-RU"/>
              </w:rPr>
              <w:tab/>
            </w:r>
            <w:r w:rsidRPr="00DE11BA">
              <w:rPr>
                <w:spacing w:val="-1"/>
                <w:sz w:val="24"/>
                <w:lang w:val="ru-RU"/>
              </w:rPr>
              <w:t>выбор</w:t>
            </w:r>
            <w:r w:rsidRPr="00DE11BA">
              <w:rPr>
                <w:spacing w:val="-57"/>
                <w:sz w:val="24"/>
                <w:lang w:val="ru-RU"/>
              </w:rPr>
              <w:t xml:space="preserve"> </w:t>
            </w:r>
            <w:r w:rsidRPr="00DE11BA">
              <w:rPr>
                <w:sz w:val="24"/>
                <w:lang w:val="ru-RU"/>
              </w:rPr>
              <w:t>адекватных</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выражения извинения.</w:t>
            </w:r>
          </w:p>
          <w:p w:rsidR="00DE11BA" w:rsidRPr="00DE11BA" w:rsidRDefault="00DE11BA" w:rsidP="00EF0B46">
            <w:pPr>
              <w:ind w:left="151"/>
              <w:rPr>
                <w:sz w:val="24"/>
                <w:lang w:val="ru-RU"/>
              </w:rPr>
            </w:pPr>
            <w:r w:rsidRPr="00DE11BA">
              <w:rPr>
                <w:sz w:val="24"/>
                <w:lang w:val="ru-RU"/>
              </w:rPr>
              <w:t>Комментированное</w:t>
            </w:r>
            <w:r w:rsidRPr="00DE11BA">
              <w:rPr>
                <w:spacing w:val="45"/>
                <w:sz w:val="24"/>
                <w:lang w:val="ru-RU"/>
              </w:rPr>
              <w:t xml:space="preserve"> </w:t>
            </w:r>
            <w:r w:rsidRPr="00DE11BA">
              <w:rPr>
                <w:sz w:val="24"/>
                <w:lang w:val="ru-RU"/>
              </w:rPr>
              <w:t>выполнение</w:t>
            </w:r>
            <w:r w:rsidRPr="00DE11BA">
              <w:rPr>
                <w:spacing w:val="46"/>
                <w:sz w:val="24"/>
                <w:lang w:val="ru-RU"/>
              </w:rPr>
              <w:t xml:space="preserve"> </w:t>
            </w:r>
            <w:r w:rsidRPr="00DE11BA">
              <w:rPr>
                <w:sz w:val="24"/>
                <w:lang w:val="ru-RU"/>
              </w:rPr>
              <w:t>задания:</w:t>
            </w:r>
            <w:r w:rsidRPr="00DE11BA">
              <w:rPr>
                <w:spacing w:val="48"/>
                <w:sz w:val="24"/>
                <w:lang w:val="ru-RU"/>
              </w:rPr>
              <w:t xml:space="preserve"> </w:t>
            </w:r>
            <w:r w:rsidRPr="00DE11BA">
              <w:rPr>
                <w:sz w:val="24"/>
                <w:lang w:val="ru-RU"/>
              </w:rPr>
              <w:t>выбор</w:t>
            </w:r>
            <w:r w:rsidRPr="00DE11BA">
              <w:rPr>
                <w:spacing w:val="47"/>
                <w:sz w:val="24"/>
                <w:lang w:val="ru-RU"/>
              </w:rPr>
              <w:t xml:space="preserve"> </w:t>
            </w:r>
            <w:r w:rsidRPr="00DE11BA">
              <w:rPr>
                <w:sz w:val="24"/>
                <w:lang w:val="ru-RU"/>
              </w:rPr>
              <w:t>из</w:t>
            </w:r>
          </w:p>
          <w:p w:rsidR="00DE11BA" w:rsidRPr="00DE11BA" w:rsidRDefault="00DE11BA" w:rsidP="00EF0B46">
            <w:pPr>
              <w:tabs>
                <w:tab w:val="left" w:pos="2246"/>
                <w:tab w:val="left" w:pos="3455"/>
                <w:tab w:val="left" w:pos="5038"/>
              </w:tabs>
              <w:spacing w:before="43"/>
              <w:ind w:left="151"/>
              <w:rPr>
                <w:sz w:val="24"/>
                <w:lang w:val="ru-RU"/>
              </w:rPr>
            </w:pPr>
            <w:r w:rsidRPr="00DE11BA">
              <w:rPr>
                <w:sz w:val="24"/>
                <w:lang w:val="ru-RU"/>
              </w:rPr>
              <w:t>предложенного</w:t>
            </w:r>
            <w:r w:rsidRPr="00DE11BA">
              <w:rPr>
                <w:sz w:val="24"/>
                <w:lang w:val="ru-RU"/>
              </w:rPr>
              <w:tab/>
              <w:t>набора</w:t>
            </w:r>
            <w:r w:rsidRPr="00DE11BA">
              <w:rPr>
                <w:sz w:val="24"/>
                <w:lang w:val="ru-RU"/>
              </w:rPr>
              <w:tab/>
              <w:t>этикетных</w:t>
            </w:r>
            <w:r w:rsidRPr="00DE11BA">
              <w:rPr>
                <w:sz w:val="24"/>
                <w:lang w:val="ru-RU"/>
              </w:rPr>
              <w:tab/>
              <w:t>слов,</w:t>
            </w:r>
          </w:p>
        </w:tc>
        <w:tc>
          <w:tcPr>
            <w:tcW w:w="3826"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5"/>
        <w:gridCol w:w="1678"/>
        <w:gridCol w:w="3545"/>
        <w:gridCol w:w="5671"/>
        <w:gridCol w:w="3826"/>
      </w:tblGrid>
      <w:tr w:rsidR="00DE11BA" w:rsidRPr="00BE1740" w:rsidTr="00EF0B46">
        <w:trPr>
          <w:trHeight w:val="3809"/>
        </w:trPr>
        <w:tc>
          <w:tcPr>
            <w:tcW w:w="1015" w:type="dxa"/>
          </w:tcPr>
          <w:p w:rsidR="00DE11BA" w:rsidRPr="00DE11BA" w:rsidRDefault="00DE11BA" w:rsidP="00EF0B46">
            <w:pPr>
              <w:rPr>
                <w:sz w:val="24"/>
                <w:lang w:val="ru-RU"/>
              </w:rPr>
            </w:pPr>
          </w:p>
        </w:tc>
        <w:tc>
          <w:tcPr>
            <w:tcW w:w="1678" w:type="dxa"/>
          </w:tcPr>
          <w:p w:rsidR="00DE11BA" w:rsidRPr="00DE11BA" w:rsidRDefault="00DE11BA" w:rsidP="00EF0B46">
            <w:pPr>
              <w:rPr>
                <w:sz w:val="24"/>
                <w:lang w:val="ru-RU"/>
              </w:rPr>
            </w:pPr>
          </w:p>
        </w:tc>
        <w:tc>
          <w:tcPr>
            <w:tcW w:w="3545" w:type="dxa"/>
            <w:tcBorders>
              <w:top w:val="single" w:sz="6" w:space="0" w:color="000000"/>
              <w:bottom w:val="single" w:sz="6" w:space="0" w:color="000000"/>
            </w:tcBorders>
          </w:tcPr>
          <w:p w:rsidR="00DE11BA" w:rsidRPr="00DE11BA" w:rsidRDefault="00DE11BA" w:rsidP="00EF0B46">
            <w:pPr>
              <w:rPr>
                <w:sz w:val="24"/>
                <w:lang w:val="ru-RU"/>
              </w:rPr>
            </w:pPr>
          </w:p>
        </w:tc>
        <w:tc>
          <w:tcPr>
            <w:tcW w:w="5671" w:type="dxa"/>
            <w:tcBorders>
              <w:top w:val="single" w:sz="6" w:space="0" w:color="000000"/>
              <w:bottom w:val="single" w:sz="6" w:space="0" w:color="000000"/>
            </w:tcBorders>
          </w:tcPr>
          <w:p w:rsidR="00DE11BA" w:rsidRPr="00DE11BA" w:rsidRDefault="00DE11BA" w:rsidP="00EF0B46">
            <w:pPr>
              <w:spacing w:line="275" w:lineRule="exact"/>
              <w:ind w:left="149"/>
              <w:jc w:val="both"/>
              <w:rPr>
                <w:sz w:val="24"/>
                <w:lang w:val="ru-RU"/>
              </w:rPr>
            </w:pPr>
            <w:r w:rsidRPr="00DE11BA">
              <w:rPr>
                <w:sz w:val="24"/>
                <w:lang w:val="ru-RU"/>
              </w:rPr>
              <w:t>соответствующих</w:t>
            </w:r>
            <w:r w:rsidRPr="00DE11BA">
              <w:rPr>
                <w:spacing w:val="-2"/>
                <w:sz w:val="24"/>
                <w:lang w:val="ru-RU"/>
              </w:rPr>
              <w:t xml:space="preserve"> </w:t>
            </w:r>
            <w:r w:rsidRPr="00DE11BA">
              <w:rPr>
                <w:sz w:val="24"/>
                <w:lang w:val="ru-RU"/>
              </w:rPr>
              <w:t>заданным</w:t>
            </w:r>
            <w:r w:rsidRPr="00DE11BA">
              <w:rPr>
                <w:spacing w:val="-4"/>
                <w:sz w:val="24"/>
                <w:lang w:val="ru-RU"/>
              </w:rPr>
              <w:t xml:space="preserve"> </w:t>
            </w:r>
            <w:r w:rsidRPr="00DE11BA">
              <w:rPr>
                <w:sz w:val="24"/>
                <w:lang w:val="ru-RU"/>
              </w:rPr>
              <w:t>ситуациям</w:t>
            </w:r>
            <w:r w:rsidRPr="00DE11BA">
              <w:rPr>
                <w:spacing w:val="-3"/>
                <w:sz w:val="24"/>
                <w:lang w:val="ru-RU"/>
              </w:rPr>
              <w:t xml:space="preserve"> </w:t>
            </w:r>
            <w:r w:rsidRPr="00DE11BA">
              <w:rPr>
                <w:sz w:val="24"/>
                <w:lang w:val="ru-RU"/>
              </w:rPr>
              <w:t>общения.</w:t>
            </w:r>
          </w:p>
          <w:p w:rsidR="00DE11BA" w:rsidRPr="00DE11BA" w:rsidRDefault="00DE11BA" w:rsidP="00EF0B46">
            <w:pPr>
              <w:spacing w:before="43" w:line="276" w:lineRule="auto"/>
              <w:ind w:left="149" w:right="102"/>
              <w:jc w:val="both"/>
              <w:rPr>
                <w:sz w:val="24"/>
                <w:lang w:val="ru-RU"/>
              </w:rPr>
            </w:pPr>
            <w:r w:rsidRPr="00DE11BA">
              <w:rPr>
                <w:sz w:val="24"/>
                <w:lang w:val="ru-RU"/>
              </w:rPr>
              <w:t>Творческое</w:t>
            </w:r>
            <w:r w:rsidRPr="00DE11BA">
              <w:rPr>
                <w:spacing w:val="28"/>
                <w:sz w:val="24"/>
                <w:lang w:val="ru-RU"/>
              </w:rPr>
              <w:t xml:space="preserve"> </w:t>
            </w:r>
            <w:r w:rsidRPr="00DE11BA">
              <w:rPr>
                <w:sz w:val="24"/>
                <w:lang w:val="ru-RU"/>
              </w:rPr>
              <w:t>задание:</w:t>
            </w:r>
            <w:r w:rsidRPr="00DE11BA">
              <w:rPr>
                <w:spacing w:val="27"/>
                <w:sz w:val="24"/>
                <w:lang w:val="ru-RU"/>
              </w:rPr>
              <w:t xml:space="preserve"> </w:t>
            </w:r>
            <w:r w:rsidRPr="00DE11BA">
              <w:rPr>
                <w:sz w:val="24"/>
                <w:lang w:val="ru-RU"/>
              </w:rPr>
              <w:t>придумать</w:t>
            </w:r>
            <w:r w:rsidRPr="00DE11BA">
              <w:rPr>
                <w:spacing w:val="28"/>
                <w:sz w:val="24"/>
                <w:lang w:val="ru-RU"/>
              </w:rPr>
              <w:t xml:space="preserve"> </w:t>
            </w:r>
            <w:r w:rsidRPr="00DE11BA">
              <w:rPr>
                <w:sz w:val="24"/>
                <w:lang w:val="ru-RU"/>
              </w:rPr>
              <w:t>ситуации</w:t>
            </w:r>
            <w:r w:rsidRPr="00DE11BA">
              <w:rPr>
                <w:spacing w:val="27"/>
                <w:sz w:val="24"/>
                <w:lang w:val="ru-RU"/>
              </w:rPr>
              <w:t xml:space="preserve"> </w:t>
            </w:r>
            <w:r w:rsidRPr="00DE11BA">
              <w:rPr>
                <w:sz w:val="24"/>
                <w:lang w:val="ru-RU"/>
              </w:rPr>
              <w:t>общения,</w:t>
            </w:r>
            <w:r w:rsidRPr="00DE11BA">
              <w:rPr>
                <w:spacing w:val="-57"/>
                <w:sz w:val="24"/>
                <w:lang w:val="ru-RU"/>
              </w:rPr>
              <w:t xml:space="preserve"> </w:t>
            </w:r>
            <w:r w:rsidRPr="00DE11BA">
              <w:rPr>
                <w:sz w:val="24"/>
                <w:lang w:val="ru-RU"/>
              </w:rPr>
              <w:t>в которых могут быть употреблены предложенные</w:t>
            </w:r>
            <w:r w:rsidRPr="00DE11BA">
              <w:rPr>
                <w:spacing w:val="1"/>
                <w:sz w:val="24"/>
                <w:lang w:val="ru-RU"/>
              </w:rPr>
              <w:t xml:space="preserve"> </w:t>
            </w:r>
            <w:r w:rsidRPr="00DE11BA">
              <w:rPr>
                <w:sz w:val="24"/>
                <w:lang w:val="ru-RU"/>
              </w:rPr>
              <w:t>этикетные</w:t>
            </w:r>
            <w:r w:rsidRPr="00DE11BA">
              <w:rPr>
                <w:spacing w:val="-3"/>
                <w:sz w:val="24"/>
                <w:lang w:val="ru-RU"/>
              </w:rPr>
              <w:t xml:space="preserve"> </w:t>
            </w:r>
            <w:r w:rsidRPr="00DE11BA">
              <w:rPr>
                <w:sz w:val="24"/>
                <w:lang w:val="ru-RU"/>
              </w:rPr>
              <w:t>слова.</w:t>
            </w:r>
          </w:p>
          <w:p w:rsidR="00DE11BA" w:rsidRPr="00DE11BA" w:rsidRDefault="00DE11BA" w:rsidP="00EF0B46">
            <w:pPr>
              <w:spacing w:line="276" w:lineRule="auto"/>
              <w:ind w:left="149" w:right="10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оценивание</w:t>
            </w:r>
            <w:r w:rsidRPr="00DE11BA">
              <w:rPr>
                <w:spacing w:val="61"/>
                <w:sz w:val="24"/>
                <w:lang w:val="ru-RU"/>
              </w:rPr>
              <w:t xml:space="preserve"> </w:t>
            </w:r>
            <w:r w:rsidRPr="00DE11BA">
              <w:rPr>
                <w:sz w:val="24"/>
                <w:lang w:val="ru-RU"/>
              </w:rPr>
              <w:t>дидактического</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точки</w:t>
            </w:r>
            <w:r w:rsidRPr="00DE11BA">
              <w:rPr>
                <w:spacing w:val="1"/>
                <w:sz w:val="24"/>
                <w:lang w:val="ru-RU"/>
              </w:rPr>
              <w:t xml:space="preserve"> </w:t>
            </w:r>
            <w:r w:rsidRPr="00DE11BA">
              <w:rPr>
                <w:sz w:val="24"/>
                <w:lang w:val="ru-RU"/>
              </w:rPr>
              <w:t>зрения</w:t>
            </w:r>
            <w:r w:rsidRPr="00DE11BA">
              <w:rPr>
                <w:spacing w:val="1"/>
                <w:sz w:val="24"/>
                <w:lang w:val="ru-RU"/>
              </w:rPr>
              <w:t xml:space="preserve"> </w:t>
            </w:r>
            <w:r w:rsidRPr="00DE11BA">
              <w:rPr>
                <w:sz w:val="24"/>
                <w:lang w:val="ru-RU"/>
              </w:rPr>
              <w:t>наличия/отсутствия</w:t>
            </w:r>
            <w:r w:rsidRPr="00DE11BA">
              <w:rPr>
                <w:spacing w:val="1"/>
                <w:sz w:val="24"/>
                <w:lang w:val="ru-RU"/>
              </w:rPr>
              <w:t xml:space="preserve"> </w:t>
            </w:r>
            <w:r w:rsidRPr="00DE11BA">
              <w:rPr>
                <w:sz w:val="24"/>
                <w:lang w:val="ru-RU"/>
              </w:rPr>
              <w:t>необходимых</w:t>
            </w:r>
            <w:r w:rsidRPr="00DE11BA">
              <w:rPr>
                <w:spacing w:val="1"/>
                <w:sz w:val="24"/>
                <w:lang w:val="ru-RU"/>
              </w:rPr>
              <w:t xml:space="preserve"> </w:t>
            </w:r>
            <w:r w:rsidRPr="00DE11BA">
              <w:rPr>
                <w:sz w:val="24"/>
                <w:lang w:val="ru-RU"/>
              </w:rPr>
              <w:t>элементов</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описанных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 ситуациях</w:t>
            </w:r>
            <w:r w:rsidRPr="00DE11BA">
              <w:rPr>
                <w:spacing w:val="-1"/>
                <w:sz w:val="24"/>
                <w:lang w:val="ru-RU"/>
              </w:rPr>
              <w:t xml:space="preserve"> </w:t>
            </w:r>
            <w:r w:rsidRPr="00DE11BA">
              <w:rPr>
                <w:sz w:val="24"/>
                <w:lang w:val="ru-RU"/>
              </w:rPr>
              <w:t>общения.</w:t>
            </w:r>
          </w:p>
          <w:p w:rsidR="00DE11BA" w:rsidRPr="00DE11BA" w:rsidRDefault="00DE11BA" w:rsidP="00EF0B46">
            <w:pPr>
              <w:spacing w:line="276" w:lineRule="auto"/>
              <w:ind w:left="149" w:right="9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оценивание</w:t>
            </w:r>
            <w:r w:rsidRPr="00DE11BA">
              <w:rPr>
                <w:spacing w:val="1"/>
                <w:sz w:val="24"/>
                <w:lang w:val="ru-RU"/>
              </w:rPr>
              <w:t xml:space="preserve"> </w:t>
            </w:r>
            <w:r w:rsidRPr="00DE11BA">
              <w:rPr>
                <w:sz w:val="24"/>
                <w:lang w:val="ru-RU"/>
              </w:rPr>
              <w:t>предложенных</w:t>
            </w:r>
            <w:r w:rsidRPr="00DE11BA">
              <w:rPr>
                <w:spacing w:val="-57"/>
                <w:sz w:val="24"/>
                <w:lang w:val="ru-RU"/>
              </w:rPr>
              <w:t xml:space="preserve"> </w:t>
            </w:r>
            <w:r w:rsidRPr="00DE11BA">
              <w:rPr>
                <w:sz w:val="24"/>
                <w:lang w:val="ru-RU"/>
              </w:rPr>
              <w:t>юмористических</w:t>
            </w:r>
            <w:r w:rsidRPr="00DE11BA">
              <w:rPr>
                <w:spacing w:val="1"/>
                <w:sz w:val="24"/>
                <w:lang w:val="ru-RU"/>
              </w:rPr>
              <w:t xml:space="preserve"> </w:t>
            </w:r>
            <w:r w:rsidRPr="00DE11BA">
              <w:rPr>
                <w:sz w:val="24"/>
                <w:lang w:val="ru-RU"/>
              </w:rPr>
              <w:t>стихотворений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точки</w:t>
            </w:r>
            <w:r w:rsidRPr="00DE11BA">
              <w:rPr>
                <w:spacing w:val="1"/>
                <w:sz w:val="24"/>
                <w:lang w:val="ru-RU"/>
              </w:rPr>
              <w:t xml:space="preserve"> </w:t>
            </w:r>
            <w:r w:rsidRPr="00DE11BA">
              <w:rPr>
                <w:sz w:val="24"/>
                <w:lang w:val="ru-RU"/>
              </w:rPr>
              <w:t>зрения</w:t>
            </w:r>
            <w:r w:rsidRPr="00DE11BA">
              <w:rPr>
                <w:spacing w:val="-57"/>
                <w:sz w:val="24"/>
                <w:lang w:val="ru-RU"/>
              </w:rPr>
              <w:t xml:space="preserve"> </w:t>
            </w:r>
            <w:r w:rsidRPr="00DE11BA">
              <w:rPr>
                <w:sz w:val="24"/>
                <w:lang w:val="ru-RU"/>
              </w:rPr>
              <w:t>соблюдения</w:t>
            </w:r>
            <w:r w:rsidRPr="00DE11BA">
              <w:rPr>
                <w:spacing w:val="57"/>
                <w:sz w:val="24"/>
                <w:lang w:val="ru-RU"/>
              </w:rPr>
              <w:t xml:space="preserve"> </w:t>
            </w:r>
            <w:r w:rsidRPr="00DE11BA">
              <w:rPr>
                <w:sz w:val="24"/>
                <w:lang w:val="ru-RU"/>
              </w:rPr>
              <w:t>героями</w:t>
            </w:r>
            <w:r w:rsidRPr="00DE11BA">
              <w:rPr>
                <w:spacing w:val="58"/>
                <w:sz w:val="24"/>
                <w:lang w:val="ru-RU"/>
              </w:rPr>
              <w:t xml:space="preserve"> </w:t>
            </w:r>
            <w:r w:rsidRPr="00DE11BA">
              <w:rPr>
                <w:sz w:val="24"/>
                <w:lang w:val="ru-RU"/>
              </w:rPr>
              <w:t>стихотворений</w:t>
            </w:r>
            <w:r w:rsidRPr="00DE11BA">
              <w:rPr>
                <w:spacing w:val="56"/>
                <w:sz w:val="24"/>
                <w:lang w:val="ru-RU"/>
              </w:rPr>
              <w:t xml:space="preserve"> </w:t>
            </w:r>
            <w:r w:rsidRPr="00DE11BA">
              <w:rPr>
                <w:sz w:val="24"/>
                <w:lang w:val="ru-RU"/>
              </w:rPr>
              <w:t>правил</w:t>
            </w:r>
          </w:p>
          <w:p w:rsidR="00DE11BA" w:rsidRPr="00BE1740" w:rsidRDefault="00DE11BA" w:rsidP="00EF0B46">
            <w:pPr>
              <w:ind w:left="149"/>
              <w:jc w:val="both"/>
              <w:rPr>
                <w:sz w:val="24"/>
              </w:rPr>
            </w:pPr>
            <w:r w:rsidRPr="00BE1740">
              <w:rPr>
                <w:sz w:val="24"/>
              </w:rPr>
              <w:t>речевого</w:t>
            </w:r>
            <w:r w:rsidRPr="00BE1740">
              <w:rPr>
                <w:spacing w:val="-5"/>
                <w:sz w:val="24"/>
              </w:rPr>
              <w:t xml:space="preserve"> </w:t>
            </w:r>
            <w:r w:rsidRPr="00BE1740">
              <w:rPr>
                <w:sz w:val="24"/>
              </w:rPr>
              <w:t>этикета.</w:t>
            </w:r>
          </w:p>
        </w:tc>
        <w:tc>
          <w:tcPr>
            <w:tcW w:w="3826" w:type="dxa"/>
            <w:tcBorders>
              <w:top w:val="single" w:sz="6" w:space="0" w:color="000000"/>
              <w:bottom w:val="single" w:sz="6" w:space="0" w:color="000000"/>
            </w:tcBorders>
          </w:tcPr>
          <w:p w:rsidR="00DE11BA" w:rsidRPr="00BE1740" w:rsidRDefault="00DE11BA" w:rsidP="00EF0B46">
            <w:pPr>
              <w:rPr>
                <w:sz w:val="24"/>
              </w:rPr>
            </w:pPr>
          </w:p>
        </w:tc>
      </w:tr>
      <w:tr w:rsidR="00DE11BA" w:rsidRPr="00BE1740" w:rsidTr="00EF0B46">
        <w:trPr>
          <w:trHeight w:val="796"/>
        </w:trPr>
        <w:tc>
          <w:tcPr>
            <w:tcW w:w="11909" w:type="dxa"/>
            <w:gridSpan w:val="4"/>
            <w:tcBorders>
              <w:top w:val="single" w:sz="6" w:space="0" w:color="000000"/>
            </w:tcBorders>
          </w:tcPr>
          <w:p w:rsidR="00DE11BA" w:rsidRPr="00DE11BA" w:rsidRDefault="00DE11BA" w:rsidP="00EF0B46">
            <w:pPr>
              <w:spacing w:before="1"/>
              <w:ind w:left="146"/>
              <w:rPr>
                <w:b/>
                <w:sz w:val="24"/>
                <w:lang w:val="ru-RU"/>
              </w:rPr>
            </w:pPr>
            <w:r w:rsidRPr="00DE11BA">
              <w:rPr>
                <w:b/>
                <w:sz w:val="24"/>
                <w:lang w:val="ru-RU"/>
              </w:rPr>
              <w:t>Резерв</w:t>
            </w:r>
            <w:r w:rsidRPr="00DE11BA">
              <w:rPr>
                <w:b/>
                <w:spacing w:val="-3"/>
                <w:sz w:val="24"/>
                <w:lang w:val="ru-RU"/>
              </w:rPr>
              <w:t xml:space="preserve"> </w:t>
            </w:r>
            <w:r w:rsidRPr="00DE11BA">
              <w:rPr>
                <w:b/>
                <w:sz w:val="24"/>
                <w:lang w:val="ru-RU"/>
              </w:rPr>
              <w:t>на</w:t>
            </w:r>
            <w:r w:rsidRPr="00DE11BA">
              <w:rPr>
                <w:b/>
                <w:spacing w:val="-1"/>
                <w:sz w:val="24"/>
                <w:lang w:val="ru-RU"/>
              </w:rPr>
              <w:t xml:space="preserve"> </w:t>
            </w:r>
            <w:r w:rsidRPr="00DE11BA">
              <w:rPr>
                <w:b/>
                <w:sz w:val="24"/>
                <w:lang w:val="ru-RU"/>
              </w:rPr>
              <w:t>весь</w:t>
            </w:r>
            <w:r w:rsidRPr="00DE11BA">
              <w:rPr>
                <w:b/>
                <w:spacing w:val="-1"/>
                <w:sz w:val="24"/>
                <w:lang w:val="ru-RU"/>
              </w:rPr>
              <w:t xml:space="preserve"> </w:t>
            </w:r>
            <w:r w:rsidRPr="00DE11BA">
              <w:rPr>
                <w:b/>
                <w:sz w:val="24"/>
                <w:lang w:val="ru-RU"/>
              </w:rPr>
              <w:t>учебный</w:t>
            </w:r>
            <w:r w:rsidRPr="00DE11BA">
              <w:rPr>
                <w:b/>
                <w:spacing w:val="-1"/>
                <w:sz w:val="24"/>
                <w:lang w:val="ru-RU"/>
              </w:rPr>
              <w:t xml:space="preserve"> </w:t>
            </w:r>
            <w:r w:rsidRPr="00DE11BA">
              <w:rPr>
                <w:b/>
                <w:sz w:val="24"/>
                <w:lang w:val="ru-RU"/>
              </w:rPr>
              <w:t>год -</w:t>
            </w:r>
            <w:r w:rsidRPr="00DE11BA">
              <w:rPr>
                <w:b/>
                <w:spacing w:val="-2"/>
                <w:sz w:val="24"/>
                <w:lang w:val="ru-RU"/>
              </w:rPr>
              <w:t xml:space="preserve"> 132</w:t>
            </w:r>
          </w:p>
        </w:tc>
        <w:tc>
          <w:tcPr>
            <w:tcW w:w="3826" w:type="dxa"/>
            <w:tcBorders>
              <w:top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0"/>
          <w:szCs w:val="26"/>
        </w:rPr>
      </w:pPr>
    </w:p>
    <w:p w:rsidR="00DE11BA" w:rsidRPr="00BE1740" w:rsidRDefault="00DE11BA" w:rsidP="00DE11BA">
      <w:pPr>
        <w:spacing w:before="4"/>
        <w:rPr>
          <w:sz w:val="20"/>
          <w:szCs w:val="26"/>
        </w:rPr>
      </w:pPr>
    </w:p>
    <w:p w:rsidR="00DE11BA" w:rsidRDefault="00DE11BA" w:rsidP="00DE11BA">
      <w:pPr>
        <w:spacing w:before="90"/>
        <w:rPr>
          <w:sz w:val="24"/>
        </w:rPr>
      </w:pPr>
    </w:p>
    <w:p w:rsidR="00DE11BA" w:rsidRDefault="00DE11BA" w:rsidP="00DE11BA">
      <w:pPr>
        <w:spacing w:before="90"/>
        <w:rPr>
          <w:sz w:val="24"/>
        </w:rPr>
      </w:pPr>
    </w:p>
    <w:p w:rsidR="00DE11BA" w:rsidRPr="00BE1740" w:rsidRDefault="00DE11BA" w:rsidP="00DE11BA">
      <w:pPr>
        <w:spacing w:before="90"/>
        <w:rPr>
          <w:b/>
          <w:sz w:val="24"/>
        </w:rPr>
      </w:pPr>
      <w:r w:rsidRPr="00BE1740">
        <w:rPr>
          <w:b/>
          <w:sz w:val="24"/>
          <w:u w:val="thick"/>
        </w:rPr>
        <w:t>2</w:t>
      </w:r>
      <w:r w:rsidRPr="00BE1740">
        <w:rPr>
          <w:b/>
          <w:spacing w:val="-2"/>
          <w:sz w:val="24"/>
          <w:u w:val="thick"/>
        </w:rPr>
        <w:t xml:space="preserve"> </w:t>
      </w:r>
      <w:r w:rsidRPr="00BE1740">
        <w:rPr>
          <w:b/>
          <w:sz w:val="24"/>
          <w:u w:val="thick"/>
        </w:rPr>
        <w:t>КЛАСС</w:t>
      </w:r>
      <w:r w:rsidRPr="00BE1740">
        <w:rPr>
          <w:b/>
          <w:spacing w:val="-2"/>
          <w:sz w:val="24"/>
          <w:u w:val="thick"/>
        </w:rPr>
        <w:t xml:space="preserve"> </w:t>
      </w:r>
      <w:r w:rsidRPr="00BE1740">
        <w:rPr>
          <w:b/>
          <w:sz w:val="24"/>
          <w:u w:val="thick"/>
        </w:rPr>
        <w:t>(170</w:t>
      </w:r>
      <w:r w:rsidRPr="00BE1740">
        <w:rPr>
          <w:b/>
          <w:spacing w:val="-1"/>
          <w:sz w:val="24"/>
          <w:u w:val="thick"/>
        </w:rPr>
        <w:t xml:space="preserve"> </w:t>
      </w:r>
      <w:r w:rsidRPr="00BE1740">
        <w:rPr>
          <w:b/>
          <w:sz w:val="24"/>
          <w:u w:val="thick"/>
        </w:rPr>
        <w:t>Ч.)</w:t>
      </w:r>
    </w:p>
    <w:p w:rsidR="00DE11BA" w:rsidRPr="00BE1740" w:rsidRDefault="00DE11BA" w:rsidP="00DE11BA">
      <w:pPr>
        <w:spacing w:before="1"/>
        <w:rPr>
          <w:b/>
          <w:sz w:val="24"/>
          <w:szCs w:val="26"/>
        </w:r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827"/>
        </w:trPr>
        <w:tc>
          <w:tcPr>
            <w:tcW w:w="1013" w:type="dxa"/>
          </w:tcPr>
          <w:p w:rsidR="00DE11BA" w:rsidRPr="00BE1740" w:rsidRDefault="00DE11BA" w:rsidP="00EF0B46">
            <w:pPr>
              <w:spacing w:line="275" w:lineRule="exact"/>
              <w:ind w:right="165"/>
              <w:jc w:val="center"/>
              <w:rPr>
                <w:b/>
                <w:sz w:val="24"/>
              </w:rPr>
            </w:pPr>
            <w:r w:rsidRPr="00BE1740">
              <w:rPr>
                <w:b/>
                <w:sz w:val="24"/>
              </w:rPr>
              <w:t>№ п/п</w:t>
            </w:r>
          </w:p>
        </w:tc>
        <w:tc>
          <w:tcPr>
            <w:tcW w:w="2259" w:type="dxa"/>
          </w:tcPr>
          <w:p w:rsidR="00DE11BA" w:rsidRPr="00BE1740" w:rsidRDefault="00DE11BA" w:rsidP="00EF0B46">
            <w:pPr>
              <w:spacing w:before="2"/>
              <w:rPr>
                <w:b/>
              </w:rPr>
            </w:pPr>
          </w:p>
          <w:p w:rsidR="00DE11BA" w:rsidRPr="00BE1740" w:rsidRDefault="00DE11BA" w:rsidP="00EF0B46">
            <w:pPr>
              <w:spacing w:line="270" w:lineRule="atLeast"/>
              <w:ind w:right="391"/>
              <w:rPr>
                <w:b/>
                <w:sz w:val="24"/>
              </w:rPr>
            </w:pPr>
            <w:r w:rsidRPr="00BE1740">
              <w:rPr>
                <w:b/>
                <w:sz w:val="24"/>
              </w:rPr>
              <w:t>Тема, раздел</w:t>
            </w:r>
            <w:r w:rsidRPr="00BE1740">
              <w:rPr>
                <w:b/>
                <w:spacing w:val="-57"/>
                <w:sz w:val="24"/>
              </w:rPr>
              <w:t xml:space="preserve"> </w:t>
            </w:r>
            <w:r w:rsidRPr="00BE1740">
              <w:rPr>
                <w:b/>
                <w:sz w:val="24"/>
              </w:rPr>
              <w:t>курса</w:t>
            </w:r>
          </w:p>
        </w:tc>
        <w:tc>
          <w:tcPr>
            <w:tcW w:w="3546" w:type="dxa"/>
          </w:tcPr>
          <w:p w:rsidR="00DE11BA" w:rsidRPr="00BE1740" w:rsidRDefault="00DE11BA" w:rsidP="00EF0B46">
            <w:pPr>
              <w:spacing w:line="275" w:lineRule="exact"/>
              <w:rPr>
                <w:b/>
                <w:sz w:val="24"/>
              </w:rPr>
            </w:pPr>
            <w:r w:rsidRPr="00BE1740">
              <w:rPr>
                <w:b/>
                <w:sz w:val="24"/>
              </w:rPr>
              <w:t>Программное</w:t>
            </w:r>
            <w:r w:rsidRPr="00BE1740">
              <w:rPr>
                <w:b/>
                <w:spacing w:val="-3"/>
                <w:sz w:val="24"/>
              </w:rPr>
              <w:t xml:space="preserve"> </w:t>
            </w:r>
            <w:r w:rsidRPr="00BE1740">
              <w:rPr>
                <w:b/>
                <w:sz w:val="24"/>
              </w:rPr>
              <w:t>содержание</w:t>
            </w:r>
          </w:p>
        </w:tc>
        <w:tc>
          <w:tcPr>
            <w:tcW w:w="5094" w:type="dxa"/>
          </w:tcPr>
          <w:p w:rsidR="00DE11BA" w:rsidRPr="00DE11BA" w:rsidRDefault="00DE11BA" w:rsidP="00EF0B46">
            <w:pPr>
              <w:spacing w:line="275" w:lineRule="exact"/>
              <w:ind w:right="260"/>
              <w:jc w:val="center"/>
              <w:rPr>
                <w:b/>
                <w:sz w:val="24"/>
                <w:lang w:val="ru-RU"/>
              </w:rPr>
            </w:pPr>
            <w:r w:rsidRPr="00DE11BA">
              <w:rPr>
                <w:b/>
                <w:sz w:val="24"/>
                <w:lang w:val="ru-RU"/>
              </w:rPr>
              <w:t>Методы</w:t>
            </w:r>
            <w:r w:rsidRPr="00DE11BA">
              <w:rPr>
                <w:b/>
                <w:spacing w:val="-2"/>
                <w:sz w:val="24"/>
                <w:lang w:val="ru-RU"/>
              </w:rPr>
              <w:t xml:space="preserve"> </w:t>
            </w:r>
            <w:r w:rsidRPr="00DE11BA">
              <w:rPr>
                <w:b/>
                <w:sz w:val="24"/>
                <w:lang w:val="ru-RU"/>
              </w:rPr>
              <w:t>и</w:t>
            </w:r>
            <w:r w:rsidRPr="00DE11BA">
              <w:rPr>
                <w:b/>
                <w:spacing w:val="-2"/>
                <w:sz w:val="24"/>
                <w:lang w:val="ru-RU"/>
              </w:rPr>
              <w:t xml:space="preserve"> </w:t>
            </w:r>
            <w:r w:rsidRPr="00DE11BA">
              <w:rPr>
                <w:b/>
                <w:sz w:val="24"/>
                <w:lang w:val="ru-RU"/>
              </w:rPr>
              <w:t>формы</w:t>
            </w:r>
            <w:r w:rsidRPr="00DE11BA">
              <w:rPr>
                <w:b/>
                <w:spacing w:val="-2"/>
                <w:sz w:val="24"/>
                <w:lang w:val="ru-RU"/>
              </w:rPr>
              <w:t xml:space="preserve"> </w:t>
            </w:r>
            <w:r w:rsidRPr="00DE11BA">
              <w:rPr>
                <w:b/>
                <w:sz w:val="24"/>
                <w:lang w:val="ru-RU"/>
              </w:rPr>
              <w:t>организации</w:t>
            </w:r>
            <w:r w:rsidRPr="00DE11BA">
              <w:rPr>
                <w:b/>
                <w:spacing w:val="-1"/>
                <w:sz w:val="24"/>
                <w:lang w:val="ru-RU"/>
              </w:rPr>
              <w:t xml:space="preserve"> </w:t>
            </w:r>
            <w:r w:rsidRPr="00DE11BA">
              <w:rPr>
                <w:b/>
                <w:sz w:val="24"/>
                <w:lang w:val="ru-RU"/>
              </w:rPr>
              <w:t>обучения.</w:t>
            </w:r>
          </w:p>
          <w:p w:rsidR="00DE11BA" w:rsidRPr="00BE1740" w:rsidRDefault="00DE11BA" w:rsidP="00EF0B46">
            <w:pPr>
              <w:spacing w:line="270" w:lineRule="atLeast"/>
              <w:ind w:right="260"/>
              <w:jc w:val="center"/>
              <w:rPr>
                <w:b/>
                <w:sz w:val="24"/>
              </w:rPr>
            </w:pPr>
            <w:r w:rsidRPr="00BE1740">
              <w:rPr>
                <w:b/>
                <w:sz w:val="24"/>
              </w:rPr>
              <w:t>Характеристика деятельности</w:t>
            </w:r>
            <w:r w:rsidRPr="00BE1740">
              <w:rPr>
                <w:b/>
                <w:spacing w:val="-58"/>
                <w:sz w:val="24"/>
              </w:rPr>
              <w:t xml:space="preserve"> </w:t>
            </w:r>
            <w:r w:rsidRPr="00BE1740">
              <w:rPr>
                <w:b/>
                <w:sz w:val="24"/>
              </w:rPr>
              <w:t>обучающихся</w:t>
            </w:r>
          </w:p>
        </w:tc>
        <w:tc>
          <w:tcPr>
            <w:tcW w:w="3829" w:type="dxa"/>
          </w:tcPr>
          <w:p w:rsidR="00DE11BA" w:rsidRPr="00BE1740" w:rsidRDefault="00DE11BA" w:rsidP="00EF0B46">
            <w:pPr>
              <w:spacing w:line="275" w:lineRule="exact"/>
              <w:rPr>
                <w:b/>
                <w:sz w:val="24"/>
              </w:rPr>
            </w:pPr>
            <w:r w:rsidRPr="00BE1740">
              <w:rPr>
                <w:b/>
                <w:sz w:val="24"/>
              </w:rPr>
              <w:t>Используемые</w:t>
            </w:r>
            <w:r w:rsidRPr="00BE1740">
              <w:rPr>
                <w:b/>
                <w:spacing w:val="-4"/>
                <w:sz w:val="24"/>
              </w:rPr>
              <w:t xml:space="preserve"> </w:t>
            </w:r>
            <w:r w:rsidRPr="00BE1740">
              <w:rPr>
                <w:b/>
                <w:sz w:val="24"/>
              </w:rPr>
              <w:t>ЭОР</w:t>
            </w:r>
          </w:p>
        </w:tc>
      </w:tr>
      <w:tr w:rsidR="00DE11BA" w:rsidRPr="00BE1740" w:rsidTr="00DE11BA">
        <w:trPr>
          <w:trHeight w:val="1974"/>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1</w:t>
            </w:r>
          </w:p>
        </w:tc>
        <w:tc>
          <w:tcPr>
            <w:tcW w:w="2259" w:type="dxa"/>
            <w:tcBorders>
              <w:left w:val="single" w:sz="6" w:space="0" w:color="000000"/>
            </w:tcBorders>
          </w:tcPr>
          <w:p w:rsidR="00DE11BA" w:rsidRPr="00DE11BA" w:rsidRDefault="00DE11BA" w:rsidP="00EF0B46">
            <w:pPr>
              <w:ind w:right="120"/>
              <w:rPr>
                <w:b/>
                <w:sz w:val="24"/>
                <w:lang w:val="ru-RU"/>
              </w:rPr>
            </w:pPr>
            <w:r w:rsidRPr="00DE11BA">
              <w:rPr>
                <w:b/>
                <w:sz w:val="24"/>
                <w:lang w:val="ru-RU"/>
              </w:rPr>
              <w:t>Общие</w:t>
            </w:r>
            <w:r w:rsidRPr="00DE11BA">
              <w:rPr>
                <w:b/>
                <w:spacing w:val="-8"/>
                <w:sz w:val="24"/>
                <w:lang w:val="ru-RU"/>
              </w:rPr>
              <w:t xml:space="preserve"> </w:t>
            </w:r>
            <w:r w:rsidRPr="00DE11BA">
              <w:rPr>
                <w:b/>
                <w:sz w:val="24"/>
                <w:lang w:val="ru-RU"/>
              </w:rPr>
              <w:t>сведения</w:t>
            </w:r>
            <w:r w:rsidRPr="00DE11BA">
              <w:rPr>
                <w:b/>
                <w:spacing w:val="-8"/>
                <w:sz w:val="24"/>
                <w:lang w:val="ru-RU"/>
              </w:rPr>
              <w:t xml:space="preserve"> </w:t>
            </w:r>
            <w:r w:rsidRPr="00DE11BA">
              <w:rPr>
                <w:b/>
                <w:sz w:val="24"/>
                <w:lang w:val="ru-RU"/>
              </w:rPr>
              <w:t>о</w:t>
            </w:r>
            <w:r w:rsidRPr="00DE11BA">
              <w:rPr>
                <w:b/>
                <w:spacing w:val="-57"/>
                <w:sz w:val="24"/>
                <w:lang w:val="ru-RU"/>
              </w:rPr>
              <w:t xml:space="preserve"> </w:t>
            </w:r>
            <w:r w:rsidRPr="00DE11BA">
              <w:rPr>
                <w:b/>
                <w:sz w:val="24"/>
                <w:lang w:val="ru-RU"/>
              </w:rPr>
              <w:t>языке</w:t>
            </w:r>
          </w:p>
          <w:p w:rsidR="00DE11BA" w:rsidRPr="00DE11BA" w:rsidRDefault="00DE11BA" w:rsidP="00EF0B46">
            <w:pPr>
              <w:ind w:right="281"/>
              <w:rPr>
                <w:b/>
                <w:sz w:val="24"/>
                <w:lang w:val="ru-RU"/>
              </w:rPr>
            </w:pPr>
            <w:r w:rsidRPr="00DE11BA">
              <w:rPr>
                <w:b/>
                <w:sz w:val="24"/>
                <w:lang w:val="ru-RU"/>
              </w:rPr>
              <w:t>(1 ч., далее</w:t>
            </w:r>
            <w:r w:rsidRPr="00DE11BA">
              <w:rPr>
                <w:b/>
                <w:spacing w:val="1"/>
                <w:sz w:val="24"/>
                <w:lang w:val="ru-RU"/>
              </w:rPr>
              <w:t xml:space="preserve"> </w:t>
            </w:r>
            <w:r w:rsidRPr="00DE11BA">
              <w:rPr>
                <w:b/>
                <w:sz w:val="24"/>
                <w:lang w:val="ru-RU"/>
              </w:rPr>
              <w:t>продолжается</w:t>
            </w:r>
            <w:r w:rsidRPr="00DE11BA">
              <w:rPr>
                <w:b/>
                <w:spacing w:val="1"/>
                <w:sz w:val="24"/>
                <w:lang w:val="ru-RU"/>
              </w:rPr>
              <w:t xml:space="preserve"> </w:t>
            </w:r>
            <w:r w:rsidRPr="00DE11BA">
              <w:rPr>
                <w:b/>
                <w:sz w:val="24"/>
                <w:lang w:val="ru-RU"/>
              </w:rPr>
              <w:t>изучение</w:t>
            </w:r>
            <w:r w:rsidRPr="00DE11BA">
              <w:rPr>
                <w:b/>
                <w:spacing w:val="-9"/>
                <w:sz w:val="24"/>
                <w:lang w:val="ru-RU"/>
              </w:rPr>
              <w:t xml:space="preserve"> </w:t>
            </w:r>
            <w:r w:rsidRPr="00DE11BA">
              <w:rPr>
                <w:b/>
                <w:sz w:val="24"/>
                <w:lang w:val="ru-RU"/>
              </w:rPr>
              <w:t>во</w:t>
            </w:r>
            <w:r w:rsidRPr="00DE11BA">
              <w:rPr>
                <w:b/>
                <w:spacing w:val="-9"/>
                <w:sz w:val="24"/>
                <w:lang w:val="ru-RU"/>
              </w:rPr>
              <w:t xml:space="preserve"> </w:t>
            </w:r>
            <w:r w:rsidRPr="00DE11BA">
              <w:rPr>
                <w:b/>
                <w:sz w:val="24"/>
                <w:lang w:val="ru-RU"/>
              </w:rPr>
              <w:t>всех</w:t>
            </w:r>
            <w:r w:rsidRPr="00DE11BA">
              <w:rPr>
                <w:b/>
                <w:spacing w:val="-57"/>
                <w:sz w:val="24"/>
                <w:lang w:val="ru-RU"/>
              </w:rPr>
              <w:t xml:space="preserve"> </w:t>
            </w:r>
            <w:r w:rsidRPr="00DE11BA">
              <w:rPr>
                <w:b/>
                <w:sz w:val="24"/>
                <w:lang w:val="ru-RU"/>
              </w:rPr>
              <w:t>разделах</w:t>
            </w:r>
            <w:r w:rsidRPr="00DE11BA">
              <w:rPr>
                <w:b/>
                <w:spacing w:val="-1"/>
                <w:sz w:val="24"/>
                <w:lang w:val="ru-RU"/>
              </w:rPr>
              <w:t xml:space="preserve"> </w:t>
            </w:r>
            <w:r w:rsidRPr="00DE11BA">
              <w:rPr>
                <w:b/>
                <w:sz w:val="24"/>
                <w:lang w:val="ru-RU"/>
              </w:rPr>
              <w:t>курса)</w:t>
            </w:r>
          </w:p>
        </w:tc>
        <w:tc>
          <w:tcPr>
            <w:tcW w:w="3546" w:type="dxa"/>
          </w:tcPr>
          <w:p w:rsidR="00DE11BA" w:rsidRPr="00DE11BA" w:rsidRDefault="00DE11BA" w:rsidP="00EF0B46">
            <w:pPr>
              <w:ind w:right="671"/>
              <w:jc w:val="both"/>
              <w:rPr>
                <w:sz w:val="24"/>
                <w:lang w:val="ru-RU"/>
              </w:rPr>
            </w:pPr>
          </w:p>
        </w:tc>
        <w:tc>
          <w:tcPr>
            <w:tcW w:w="5094" w:type="dxa"/>
          </w:tcPr>
          <w:p w:rsidR="00DE11BA" w:rsidRPr="00BE1740" w:rsidRDefault="00DE11BA" w:rsidP="00EF0B46">
            <w:pPr>
              <w:spacing w:line="270" w:lineRule="atLeast"/>
              <w:ind w:right="103"/>
              <w:jc w:val="both"/>
              <w:rPr>
                <w:sz w:val="24"/>
              </w:rPr>
            </w:pPr>
          </w:p>
        </w:tc>
        <w:tc>
          <w:tcPr>
            <w:tcW w:w="3829" w:type="dxa"/>
          </w:tcPr>
          <w:p w:rsidR="00DE11BA" w:rsidRPr="00BE1740" w:rsidRDefault="00DE11BA" w:rsidP="00EF0B46">
            <w:pPr>
              <w:spacing w:line="257" w:lineRule="exact"/>
              <w:rPr>
                <w:b/>
                <w:sz w:val="24"/>
              </w:rPr>
            </w:pPr>
          </w:p>
        </w:tc>
      </w:tr>
    </w:tbl>
    <w:p w:rsidR="00DE11BA" w:rsidRPr="00BE1740" w:rsidRDefault="00DE11BA" w:rsidP="00DE11BA">
      <w:pPr>
        <w:spacing w:line="257" w:lineRule="exact"/>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656ACC" w:rsidTr="00EF0B46">
        <w:trPr>
          <w:trHeight w:val="4663"/>
        </w:trPr>
        <w:tc>
          <w:tcPr>
            <w:tcW w:w="1013" w:type="dxa"/>
            <w:vMerge w:val="restart"/>
            <w:tcBorders>
              <w:left w:val="single" w:sz="6" w:space="0" w:color="000000"/>
              <w:right w:val="single" w:sz="6" w:space="0" w:color="000000"/>
            </w:tcBorders>
          </w:tcPr>
          <w:p w:rsidR="00DE11BA" w:rsidRPr="00BE1740" w:rsidRDefault="00DE11BA" w:rsidP="00EF0B46">
            <w:pPr>
              <w:rPr>
                <w:sz w:val="24"/>
              </w:rPr>
            </w:pPr>
          </w:p>
        </w:tc>
        <w:tc>
          <w:tcPr>
            <w:tcW w:w="2259" w:type="dxa"/>
            <w:vMerge w:val="restart"/>
            <w:tcBorders>
              <w:left w:val="single" w:sz="6" w:space="0" w:color="000000"/>
            </w:tcBorders>
          </w:tcPr>
          <w:p w:rsidR="00DE11BA" w:rsidRPr="00BE1740" w:rsidRDefault="00DE11BA" w:rsidP="00EF0B46">
            <w:pPr>
              <w:rPr>
                <w:sz w:val="24"/>
              </w:rPr>
            </w:pPr>
          </w:p>
        </w:tc>
        <w:tc>
          <w:tcPr>
            <w:tcW w:w="3546" w:type="dxa"/>
            <w:vMerge w:val="restart"/>
          </w:tcPr>
          <w:p w:rsidR="00DE11BA" w:rsidRPr="00BE1740" w:rsidRDefault="00DE11BA" w:rsidP="00EF0B46">
            <w:pPr>
              <w:rPr>
                <w:sz w:val="24"/>
              </w:rPr>
            </w:pPr>
          </w:p>
        </w:tc>
        <w:tc>
          <w:tcPr>
            <w:tcW w:w="5094" w:type="dxa"/>
            <w:vMerge w:val="restart"/>
            <w:tcBorders>
              <w:bottom w:val="single" w:sz="6" w:space="0" w:color="000000"/>
            </w:tcBorders>
          </w:tcPr>
          <w:p w:rsidR="00DE11BA" w:rsidRPr="00DE11BA" w:rsidRDefault="00DE11BA" w:rsidP="00EF0B46">
            <w:pPr>
              <w:ind w:right="104"/>
              <w:jc w:val="both"/>
              <w:rPr>
                <w:sz w:val="24"/>
                <w:lang w:val="ru-RU"/>
              </w:rPr>
            </w:pPr>
            <w:r w:rsidRPr="00DE11BA">
              <w:rPr>
                <w:sz w:val="24"/>
                <w:lang w:val="ru-RU"/>
              </w:rPr>
              <w:t>формулирование</w:t>
            </w:r>
            <w:r w:rsidRPr="00DE11BA">
              <w:rPr>
                <w:spacing w:val="1"/>
                <w:sz w:val="24"/>
                <w:lang w:val="ru-RU"/>
              </w:rPr>
              <w:t xml:space="preserve"> </w:t>
            </w:r>
            <w:r w:rsidRPr="00DE11BA">
              <w:rPr>
                <w:sz w:val="24"/>
                <w:lang w:val="ru-RU"/>
              </w:rPr>
              <w:t>вывода</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многообразии</w:t>
            </w:r>
            <w:r w:rsidRPr="00DE11BA">
              <w:rPr>
                <w:spacing w:val="1"/>
                <w:sz w:val="24"/>
                <w:lang w:val="ru-RU"/>
              </w:rPr>
              <w:t xml:space="preserve"> </w:t>
            </w:r>
            <w:r w:rsidRPr="00DE11BA">
              <w:rPr>
                <w:sz w:val="24"/>
                <w:lang w:val="ru-RU"/>
              </w:rPr>
              <w:t>языкового</w:t>
            </w:r>
            <w:r w:rsidRPr="00DE11BA">
              <w:rPr>
                <w:spacing w:val="-1"/>
                <w:sz w:val="24"/>
                <w:lang w:val="ru-RU"/>
              </w:rPr>
              <w:t xml:space="preserve"> </w:t>
            </w:r>
            <w:r w:rsidRPr="00DE11BA">
              <w:rPr>
                <w:sz w:val="24"/>
                <w:lang w:val="ru-RU"/>
              </w:rPr>
              <w:t>пространства</w:t>
            </w:r>
            <w:r w:rsidRPr="00DE11BA">
              <w:rPr>
                <w:spacing w:val="-1"/>
                <w:sz w:val="24"/>
                <w:lang w:val="ru-RU"/>
              </w:rPr>
              <w:t xml:space="preserve"> </w:t>
            </w:r>
            <w:r w:rsidRPr="00DE11BA">
              <w:rPr>
                <w:sz w:val="24"/>
                <w:lang w:val="ru-RU"/>
              </w:rPr>
              <w:t>России.</w:t>
            </w:r>
          </w:p>
          <w:p w:rsidR="00DE11BA" w:rsidRPr="00DE11BA" w:rsidRDefault="00DE11BA" w:rsidP="00EF0B46">
            <w:pPr>
              <w:ind w:right="104"/>
              <w:jc w:val="both"/>
              <w:rPr>
                <w:sz w:val="24"/>
                <w:lang w:val="ru-RU"/>
              </w:rPr>
            </w:pPr>
            <w:r w:rsidRPr="00DE11BA">
              <w:rPr>
                <w:sz w:val="24"/>
                <w:lang w:val="ru-RU"/>
              </w:rPr>
              <w:t>Диалог</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том,</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мы</w:t>
            </w:r>
            <w:r w:rsidRPr="00DE11BA">
              <w:rPr>
                <w:spacing w:val="1"/>
                <w:sz w:val="24"/>
                <w:lang w:val="ru-RU"/>
              </w:rPr>
              <w:t xml:space="preserve"> </w:t>
            </w:r>
            <w:r w:rsidRPr="00DE11BA">
              <w:rPr>
                <w:sz w:val="24"/>
                <w:lang w:val="ru-RU"/>
              </w:rPr>
              <w:t>изучаем</w:t>
            </w:r>
            <w:r w:rsidRPr="00DE11BA">
              <w:rPr>
                <w:spacing w:val="1"/>
                <w:sz w:val="24"/>
                <w:lang w:val="ru-RU"/>
              </w:rPr>
              <w:t xml:space="preserve"> </w:t>
            </w:r>
            <w:r w:rsidRPr="00DE11BA">
              <w:rPr>
                <w:sz w:val="24"/>
                <w:lang w:val="ru-RU"/>
              </w:rPr>
              <w:t>язык.</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коллективного</w:t>
            </w:r>
            <w:r w:rsidRPr="00DE11BA">
              <w:rPr>
                <w:spacing w:val="1"/>
                <w:sz w:val="24"/>
                <w:lang w:val="ru-RU"/>
              </w:rPr>
              <w:t xml:space="preserve"> </w:t>
            </w:r>
            <w:r w:rsidRPr="00DE11BA">
              <w:rPr>
                <w:sz w:val="24"/>
                <w:lang w:val="ru-RU"/>
              </w:rPr>
              <w:t>вывода:</w:t>
            </w:r>
            <w:r w:rsidRPr="00DE11BA">
              <w:rPr>
                <w:spacing w:val="-57"/>
                <w:sz w:val="24"/>
                <w:lang w:val="ru-RU"/>
              </w:rPr>
              <w:t xml:space="preserve"> </w:t>
            </w:r>
            <w:r w:rsidRPr="00DE11BA">
              <w:rPr>
                <w:sz w:val="24"/>
                <w:lang w:val="ru-RU"/>
              </w:rPr>
              <w:t>наблюдение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методы</w:t>
            </w:r>
            <w:r w:rsidRPr="00DE11BA">
              <w:rPr>
                <w:spacing w:val="61"/>
                <w:sz w:val="24"/>
                <w:lang w:val="ru-RU"/>
              </w:rPr>
              <w:t xml:space="preserve"> </w:t>
            </w:r>
            <w:r w:rsidRPr="00DE11BA">
              <w:rPr>
                <w:sz w:val="24"/>
                <w:lang w:val="ru-RU"/>
              </w:rPr>
              <w:t>изучения</w:t>
            </w:r>
            <w:r w:rsidRPr="00DE11BA">
              <w:rPr>
                <w:spacing w:val="1"/>
                <w:sz w:val="24"/>
                <w:lang w:val="ru-RU"/>
              </w:rPr>
              <w:t xml:space="preserve"> </w:t>
            </w:r>
            <w:r w:rsidRPr="00DE11BA">
              <w:rPr>
                <w:sz w:val="24"/>
                <w:lang w:val="ru-RU"/>
              </w:rPr>
              <w:t>языка.</w:t>
            </w:r>
          </w:p>
        </w:tc>
        <w:tc>
          <w:tcPr>
            <w:tcW w:w="3829" w:type="dxa"/>
            <w:tcBorders>
              <w:bottom w:val="single" w:sz="12" w:space="0" w:color="0000FF"/>
            </w:tcBorders>
          </w:tcPr>
          <w:p w:rsidR="00DE11BA" w:rsidRPr="00BE1740" w:rsidRDefault="00DE11BA" w:rsidP="00EF0B46">
            <w:pPr>
              <w:ind w:right="-15"/>
              <w:rPr>
                <w:b/>
                <w:sz w:val="24"/>
              </w:rPr>
            </w:pPr>
            <w:hyperlink r:id="rId38">
              <w:r w:rsidRPr="00BE1740">
                <w:rPr>
                  <w:b/>
                  <w:color w:val="0087CC"/>
                  <w:sz w:val="24"/>
                  <w:u w:val="thick" w:color="0087CC"/>
                </w:rPr>
                <w:t>http://viki.rdf.ru</w:t>
              </w:r>
            </w:hyperlink>
            <w:r w:rsidRPr="00BE1740">
              <w:rPr>
                <w:b/>
                <w:color w:val="0087CC"/>
                <w:spacing w:val="1"/>
                <w:sz w:val="24"/>
              </w:rPr>
              <w:t xml:space="preserve"> </w:t>
            </w:r>
            <w:hyperlink r:id="rId39">
              <w:r w:rsidRPr="00BE1740">
                <w:rPr>
                  <w:b/>
                  <w:color w:val="0087CC"/>
                  <w:sz w:val="24"/>
                  <w:u w:val="thick" w:color="0087CC"/>
                </w:rPr>
                <w:t>http://www.nachalka.com/photo</w:t>
              </w:r>
            </w:hyperlink>
            <w:r w:rsidRPr="00BE1740">
              <w:rPr>
                <w:b/>
                <w:color w:val="0087CC"/>
                <w:spacing w:val="44"/>
                <w:sz w:val="24"/>
              </w:rPr>
              <w:t xml:space="preserve"> </w:t>
            </w:r>
            <w:hyperlink r:id="rId40">
              <w:r w:rsidRPr="00BE1740">
                <w:rPr>
                  <w:b/>
                  <w:color w:val="0087CC"/>
                  <w:sz w:val="24"/>
                  <w:u w:val="thick" w:color="0087CC"/>
                </w:rPr>
                <w:t>ht</w:t>
              </w:r>
            </w:hyperlink>
            <w:r w:rsidRPr="00BE1740">
              <w:rPr>
                <w:b/>
                <w:color w:val="0087CC"/>
                <w:spacing w:val="-57"/>
                <w:sz w:val="24"/>
              </w:rPr>
              <w:t xml:space="preserve"> </w:t>
            </w:r>
            <w:hyperlink r:id="rId41">
              <w:r w:rsidRPr="00BE1740">
                <w:rPr>
                  <w:b/>
                  <w:color w:val="0087CC"/>
                  <w:sz w:val="24"/>
                  <w:u w:val="thick" w:color="0087CC"/>
                </w:rPr>
                <w:t>tp://bomoonlight.ru/azbuka</w:t>
              </w:r>
            </w:hyperlink>
            <w:r w:rsidRPr="00BE1740">
              <w:rPr>
                <w:b/>
                <w:color w:val="0087CC"/>
                <w:spacing w:val="1"/>
                <w:sz w:val="24"/>
              </w:rPr>
              <w:t xml:space="preserve"> </w:t>
            </w:r>
            <w:hyperlink r:id="rId42">
              <w:r w:rsidRPr="00BE1740">
                <w:rPr>
                  <w:b/>
                  <w:color w:val="0087CC"/>
                  <w:sz w:val="24"/>
                  <w:u w:val="thick" w:color="0087CC"/>
                </w:rPr>
                <w:t>http://stranamasterov.ru</w:t>
              </w:r>
            </w:hyperlink>
            <w:r w:rsidRPr="00BE1740">
              <w:rPr>
                <w:b/>
                <w:color w:val="0087CC"/>
                <w:spacing w:val="1"/>
                <w:sz w:val="24"/>
              </w:rPr>
              <w:t xml:space="preserve"> </w:t>
            </w:r>
            <w:hyperlink r:id="rId43">
              <w:r w:rsidRPr="00BE1740">
                <w:rPr>
                  <w:b/>
                  <w:color w:val="0087CC"/>
                  <w:sz w:val="24"/>
                  <w:u w:val="thick" w:color="0087CC"/>
                </w:rPr>
                <w:t>http://www.it-n.ru</w:t>
              </w:r>
            </w:hyperlink>
            <w:r w:rsidRPr="00BE1740">
              <w:rPr>
                <w:b/>
                <w:color w:val="0087CC"/>
                <w:spacing w:val="1"/>
                <w:sz w:val="24"/>
              </w:rPr>
              <w:t xml:space="preserve"> </w:t>
            </w:r>
            <w:hyperlink r:id="rId44">
              <w:r w:rsidRPr="00BE1740">
                <w:rPr>
                  <w:b/>
                  <w:color w:val="0087CC"/>
                  <w:sz w:val="24"/>
                  <w:u w:val="thick" w:color="0087CC"/>
                </w:rPr>
                <w:t>http://interneturok.ru</w:t>
              </w:r>
            </w:hyperlink>
          </w:p>
          <w:p w:rsidR="00DE11BA" w:rsidRPr="00BE1740" w:rsidRDefault="00DE11BA" w:rsidP="00EF0B46">
            <w:pPr>
              <w:ind w:right="539"/>
              <w:rPr>
                <w:b/>
                <w:sz w:val="24"/>
              </w:rPr>
            </w:pPr>
            <w:hyperlink r:id="rId45">
              <w:r w:rsidRPr="00BE1740">
                <w:rPr>
                  <w:b/>
                  <w:color w:val="0087CC"/>
                  <w:sz w:val="24"/>
                  <w:u w:val="thick" w:color="0087CC"/>
                </w:rPr>
                <w:t>http://eor-np.ru</w:t>
              </w:r>
            </w:hyperlink>
            <w:r w:rsidRPr="00BE1740">
              <w:rPr>
                <w:b/>
                <w:color w:val="0087CC"/>
                <w:spacing w:val="1"/>
                <w:sz w:val="24"/>
              </w:rPr>
              <w:t xml:space="preserve"> </w:t>
            </w:r>
            <w:hyperlink r:id="rId46">
              <w:r w:rsidRPr="00BE1740">
                <w:rPr>
                  <w:b/>
                  <w:color w:val="0087CC"/>
                  <w:sz w:val="24"/>
                  <w:u w:val="thick" w:color="0087CC"/>
                </w:rPr>
                <w:t>http://window.edu.ru</w:t>
              </w:r>
            </w:hyperlink>
            <w:r w:rsidRPr="00BE1740">
              <w:rPr>
                <w:b/>
                <w:color w:val="0087CC"/>
                <w:spacing w:val="1"/>
                <w:sz w:val="24"/>
              </w:rPr>
              <w:t xml:space="preserve"> </w:t>
            </w:r>
            <w:hyperlink r:id="rId47">
              <w:r w:rsidRPr="00BE1740">
                <w:rPr>
                  <w:b/>
                  <w:color w:val="0087CC"/>
                  <w:sz w:val="24"/>
                  <w:u w:val="thick" w:color="0087CC"/>
                </w:rPr>
                <w:t>http://numi.ru/3130</w:t>
              </w:r>
            </w:hyperlink>
            <w:r w:rsidRPr="00BE1740">
              <w:rPr>
                <w:b/>
                <w:color w:val="0087CC"/>
                <w:spacing w:val="1"/>
                <w:sz w:val="24"/>
              </w:rPr>
              <w:t xml:space="preserve"> </w:t>
            </w:r>
            <w:hyperlink r:id="rId48">
              <w:r w:rsidRPr="00BE1740">
                <w:rPr>
                  <w:b/>
                  <w:color w:val="0087CC"/>
                  <w:sz w:val="24"/>
                  <w:u w:val="thick" w:color="0087CC"/>
                </w:rPr>
                <w:t>http://www.metodkabinet.eu</w:t>
              </w:r>
              <w:r w:rsidRPr="00BE1740">
                <w:rPr>
                  <w:b/>
                  <w:color w:val="0087CC"/>
                  <w:sz w:val="24"/>
                </w:rPr>
                <w:t xml:space="preserve"> </w:t>
              </w:r>
            </w:hyperlink>
            <w:r w:rsidRPr="00BE1740">
              <w:rPr>
                <w:b/>
                <w:color w:val="333333"/>
                <w:sz w:val="24"/>
              </w:rPr>
              <w:t>–</w:t>
            </w:r>
            <w:r w:rsidRPr="00BE1740">
              <w:rPr>
                <w:b/>
                <w:color w:val="333333"/>
                <w:spacing w:val="-57"/>
                <w:sz w:val="24"/>
              </w:rPr>
              <w:t xml:space="preserve"> </w:t>
            </w:r>
            <w:hyperlink r:id="rId49">
              <w:r w:rsidRPr="00BE1740">
                <w:rPr>
                  <w:b/>
                  <w:color w:val="0087CC"/>
                  <w:sz w:val="24"/>
                  <w:u w:val="thick" w:color="0087CC"/>
                </w:rPr>
                <w:t>http://pedsovet.su</w:t>
              </w:r>
            </w:hyperlink>
            <w:r w:rsidRPr="00BE1740">
              <w:rPr>
                <w:b/>
                <w:color w:val="0087CC"/>
                <w:spacing w:val="1"/>
                <w:sz w:val="24"/>
              </w:rPr>
              <w:t xml:space="preserve"> </w:t>
            </w:r>
            <w:hyperlink r:id="rId50">
              <w:r w:rsidRPr="00BE1740">
                <w:rPr>
                  <w:b/>
                  <w:color w:val="0087CC"/>
                  <w:sz w:val="24"/>
                  <w:u w:val="thick" w:color="0087CC"/>
                </w:rPr>
                <w:t>http://musabiqe.edu.az</w:t>
              </w:r>
              <w:r w:rsidRPr="00BE1740">
                <w:rPr>
                  <w:b/>
                  <w:color w:val="0087CC"/>
                  <w:sz w:val="24"/>
                </w:rPr>
                <w:t xml:space="preserve"> </w:t>
              </w:r>
            </w:hyperlink>
            <w:r w:rsidRPr="00BE1740">
              <w:rPr>
                <w:b/>
                <w:color w:val="333333"/>
                <w:sz w:val="24"/>
              </w:rPr>
              <w:t>–</w:t>
            </w:r>
            <w:r w:rsidRPr="00BE1740">
              <w:rPr>
                <w:b/>
                <w:color w:val="333333"/>
                <w:spacing w:val="1"/>
                <w:sz w:val="24"/>
              </w:rPr>
              <w:t xml:space="preserve"> </w:t>
            </w:r>
            <w:hyperlink r:id="rId51">
              <w:r w:rsidRPr="00BE1740">
                <w:rPr>
                  <w:b/>
                  <w:color w:val="0087CC"/>
                  <w:sz w:val="24"/>
                  <w:u w:val="thick" w:color="0087CC"/>
                </w:rPr>
                <w:t>http://www.4stupeni.ru</w:t>
              </w:r>
              <w:r w:rsidRPr="00BE1740">
                <w:rPr>
                  <w:b/>
                  <w:color w:val="0087CC"/>
                  <w:sz w:val="24"/>
                </w:rPr>
                <w:t xml:space="preserve"> </w:t>
              </w:r>
            </w:hyperlink>
            <w:r w:rsidRPr="00BE1740">
              <w:rPr>
                <w:b/>
                <w:color w:val="333333"/>
                <w:sz w:val="24"/>
              </w:rPr>
              <w:t>–</w:t>
            </w:r>
            <w:r w:rsidRPr="00BE1740">
              <w:rPr>
                <w:b/>
                <w:color w:val="333333"/>
                <w:spacing w:val="1"/>
                <w:sz w:val="24"/>
              </w:rPr>
              <w:t xml:space="preserve"> </w:t>
            </w:r>
            <w:hyperlink r:id="rId52">
              <w:r w:rsidRPr="00BE1740">
                <w:rPr>
                  <w:b/>
                  <w:color w:val="0087CC"/>
                  <w:sz w:val="24"/>
                  <w:u w:val="thick" w:color="0087CC"/>
                </w:rPr>
                <w:t>http://trudovik.ucoz.ua</w:t>
              </w:r>
              <w:r w:rsidRPr="00BE1740">
                <w:rPr>
                  <w:b/>
                  <w:color w:val="0087CC"/>
                  <w:sz w:val="24"/>
                </w:rPr>
                <w:t xml:space="preserve"> </w:t>
              </w:r>
            </w:hyperlink>
            <w:r w:rsidRPr="00BE1740">
              <w:rPr>
                <w:b/>
                <w:color w:val="333333"/>
                <w:sz w:val="24"/>
              </w:rPr>
              <w:t>–</w:t>
            </w:r>
            <w:r w:rsidRPr="00BE1740">
              <w:rPr>
                <w:b/>
                <w:color w:val="333333"/>
                <w:spacing w:val="1"/>
                <w:sz w:val="24"/>
              </w:rPr>
              <w:t xml:space="preserve"> </w:t>
            </w:r>
            <w:hyperlink r:id="rId53">
              <w:r w:rsidRPr="00BE1740">
                <w:rPr>
                  <w:b/>
                  <w:color w:val="0087CC"/>
                  <w:sz w:val="24"/>
                  <w:u w:val="thick" w:color="0087CC"/>
                </w:rPr>
                <w:t>http://www.proshkolu.ru</w:t>
              </w:r>
            </w:hyperlink>
          </w:p>
          <w:p w:rsidR="00DE11BA" w:rsidRPr="00BE1740" w:rsidRDefault="00DE11BA" w:rsidP="00EF0B46">
            <w:pPr>
              <w:spacing w:line="270" w:lineRule="atLeast"/>
              <w:ind w:right="-1"/>
              <w:rPr>
                <w:b/>
                <w:sz w:val="24"/>
              </w:rPr>
            </w:pPr>
            <w:hyperlink r:id="rId54">
              <w:r w:rsidRPr="00BE1740">
                <w:rPr>
                  <w:b/>
                  <w:color w:val="0000FF"/>
                  <w:sz w:val="24"/>
                  <w:u w:val="thick" w:color="0000FF"/>
                </w:rPr>
                <w:t>http://www.umk-</w:t>
              </w:r>
            </w:hyperlink>
            <w:r w:rsidRPr="00BE1740">
              <w:rPr>
                <w:b/>
                <w:color w:val="0000FF"/>
                <w:spacing w:val="1"/>
                <w:sz w:val="24"/>
              </w:rPr>
              <w:t xml:space="preserve"> </w:t>
            </w:r>
            <w:hyperlink r:id="rId55">
              <w:r w:rsidRPr="00BE1740">
                <w:rPr>
                  <w:b/>
                  <w:color w:val="0000FF"/>
                  <w:sz w:val="24"/>
                </w:rPr>
                <w:t>garmoniya.ru/electronic_support/rus</w:t>
              </w:r>
            </w:hyperlink>
          </w:p>
        </w:tc>
      </w:tr>
      <w:tr w:rsidR="00DE11BA" w:rsidRPr="00BE1740" w:rsidTr="00EF0B46">
        <w:trPr>
          <w:trHeight w:val="407"/>
        </w:trPr>
        <w:tc>
          <w:tcPr>
            <w:tcW w:w="1013" w:type="dxa"/>
            <w:vMerge/>
            <w:tcBorders>
              <w:top w:val="nil"/>
              <w:left w:val="single" w:sz="6" w:space="0" w:color="000000"/>
              <w:right w:val="single" w:sz="6" w:space="0" w:color="000000"/>
            </w:tcBorders>
          </w:tcPr>
          <w:p w:rsidR="00DE11BA" w:rsidRPr="00BE1740" w:rsidRDefault="00DE11BA" w:rsidP="00EF0B46">
            <w:pPr>
              <w:rPr>
                <w:sz w:val="2"/>
                <w:szCs w:val="2"/>
              </w:rPr>
            </w:pPr>
          </w:p>
        </w:tc>
        <w:tc>
          <w:tcPr>
            <w:tcW w:w="2259" w:type="dxa"/>
            <w:vMerge/>
            <w:tcBorders>
              <w:top w:val="nil"/>
              <w:left w:val="single" w:sz="6" w:space="0" w:color="000000"/>
            </w:tcBorders>
          </w:tcPr>
          <w:p w:rsidR="00DE11BA" w:rsidRPr="00BE1740" w:rsidRDefault="00DE11BA" w:rsidP="00EF0B46">
            <w:pPr>
              <w:rPr>
                <w:sz w:val="2"/>
                <w:szCs w:val="2"/>
              </w:rPr>
            </w:pPr>
          </w:p>
        </w:tc>
        <w:tc>
          <w:tcPr>
            <w:tcW w:w="3546" w:type="dxa"/>
            <w:vMerge/>
            <w:tcBorders>
              <w:top w:val="nil"/>
            </w:tcBorders>
          </w:tcPr>
          <w:p w:rsidR="00DE11BA" w:rsidRPr="00BE1740" w:rsidRDefault="00DE11BA" w:rsidP="00EF0B46">
            <w:pPr>
              <w:rPr>
                <w:sz w:val="2"/>
                <w:szCs w:val="2"/>
              </w:rPr>
            </w:pPr>
          </w:p>
        </w:tc>
        <w:tc>
          <w:tcPr>
            <w:tcW w:w="5094" w:type="dxa"/>
            <w:vMerge/>
            <w:tcBorders>
              <w:top w:val="nil"/>
              <w:bottom w:val="single" w:sz="6" w:space="0" w:color="000000"/>
            </w:tcBorders>
          </w:tcPr>
          <w:p w:rsidR="00DE11BA" w:rsidRPr="00BE1740" w:rsidRDefault="00DE11BA" w:rsidP="00EF0B46">
            <w:pPr>
              <w:rPr>
                <w:sz w:val="2"/>
                <w:szCs w:val="2"/>
              </w:rPr>
            </w:pPr>
          </w:p>
        </w:tc>
        <w:tc>
          <w:tcPr>
            <w:tcW w:w="3829" w:type="dxa"/>
            <w:tcBorders>
              <w:top w:val="single" w:sz="12" w:space="0" w:color="0000FF"/>
              <w:bottom w:val="single" w:sz="6" w:space="0" w:color="000000"/>
            </w:tcBorders>
          </w:tcPr>
          <w:p w:rsidR="00DE11BA" w:rsidRPr="00BE1740" w:rsidRDefault="00DE11BA" w:rsidP="00EF0B46">
            <w:pPr>
              <w:spacing w:line="246" w:lineRule="exact"/>
              <w:rPr>
                <w:b/>
                <w:sz w:val="24"/>
              </w:rPr>
            </w:pPr>
            <w:hyperlink r:id="rId56">
              <w:r w:rsidRPr="00BE1740">
                <w:rPr>
                  <w:b/>
                  <w:color w:val="0000FF"/>
                  <w:sz w:val="24"/>
                  <w:u w:val="thick" w:color="0000FF"/>
                </w:rPr>
                <w:t>s_electron.php</w:t>
              </w:r>
            </w:hyperlink>
          </w:p>
        </w:tc>
      </w:tr>
      <w:tr w:rsidR="00DE11BA" w:rsidRPr="00BE1740" w:rsidTr="00EF0B46">
        <w:trPr>
          <w:trHeight w:val="4416"/>
        </w:trPr>
        <w:tc>
          <w:tcPr>
            <w:tcW w:w="1013" w:type="dxa"/>
            <w:tcBorders>
              <w:left w:val="single" w:sz="6" w:space="0" w:color="000000"/>
            </w:tcBorders>
          </w:tcPr>
          <w:p w:rsidR="00DE11BA" w:rsidRPr="00BE1740" w:rsidRDefault="00DE11BA" w:rsidP="00EF0B46">
            <w:pPr>
              <w:spacing w:line="275" w:lineRule="exact"/>
              <w:jc w:val="center"/>
              <w:rPr>
                <w:b/>
                <w:i/>
                <w:sz w:val="24"/>
              </w:rPr>
            </w:pPr>
            <w:r w:rsidRPr="00BE1740">
              <w:rPr>
                <w:b/>
                <w:i/>
                <w:sz w:val="24"/>
              </w:rPr>
              <w:t>2</w:t>
            </w:r>
          </w:p>
        </w:tc>
        <w:tc>
          <w:tcPr>
            <w:tcW w:w="2259" w:type="dxa"/>
          </w:tcPr>
          <w:p w:rsidR="00DE11BA" w:rsidRPr="00BE1740" w:rsidRDefault="00DE11BA" w:rsidP="00EF0B46">
            <w:pPr>
              <w:ind w:right="318"/>
              <w:jc w:val="center"/>
              <w:rPr>
                <w:b/>
                <w:sz w:val="24"/>
              </w:rPr>
            </w:pPr>
            <w:r w:rsidRPr="00BE1740">
              <w:rPr>
                <w:b/>
                <w:sz w:val="24"/>
              </w:rPr>
              <w:t>Фонетика и</w:t>
            </w:r>
            <w:r w:rsidRPr="00BE1740">
              <w:rPr>
                <w:b/>
                <w:spacing w:val="-57"/>
                <w:sz w:val="24"/>
              </w:rPr>
              <w:t xml:space="preserve"> </w:t>
            </w:r>
            <w:r w:rsidRPr="00BE1740">
              <w:rPr>
                <w:b/>
                <w:sz w:val="24"/>
              </w:rPr>
              <w:t>графика</w:t>
            </w:r>
          </w:p>
          <w:p w:rsidR="00DE11BA" w:rsidRPr="00BE1740" w:rsidRDefault="00DE11BA" w:rsidP="00EF0B46">
            <w:pPr>
              <w:ind w:right="318"/>
              <w:jc w:val="center"/>
              <w:rPr>
                <w:b/>
                <w:sz w:val="24"/>
              </w:rPr>
            </w:pPr>
            <w:r w:rsidRPr="00BE1740">
              <w:rPr>
                <w:b/>
                <w:sz w:val="24"/>
              </w:rPr>
              <w:t>(6</w:t>
            </w:r>
            <w:r w:rsidRPr="00BE1740">
              <w:rPr>
                <w:b/>
                <w:spacing w:val="-1"/>
                <w:sz w:val="24"/>
              </w:rPr>
              <w:t xml:space="preserve"> </w:t>
            </w:r>
            <w:r w:rsidRPr="00BE1740">
              <w:rPr>
                <w:b/>
                <w:sz w:val="24"/>
              </w:rPr>
              <w:t>ч.)</w:t>
            </w:r>
          </w:p>
        </w:tc>
        <w:tc>
          <w:tcPr>
            <w:tcW w:w="3546" w:type="dxa"/>
          </w:tcPr>
          <w:p w:rsidR="00DE11BA" w:rsidRPr="00DE11BA" w:rsidRDefault="00DE11BA" w:rsidP="00EF0B46">
            <w:pPr>
              <w:ind w:right="146"/>
              <w:rPr>
                <w:sz w:val="24"/>
                <w:lang w:val="ru-RU"/>
              </w:rPr>
            </w:pPr>
            <w:r w:rsidRPr="00DE11BA">
              <w:rPr>
                <w:sz w:val="24"/>
                <w:lang w:val="ru-RU"/>
              </w:rPr>
              <w:t>Повторение изученного в 1</w:t>
            </w:r>
            <w:r w:rsidRPr="00DE11BA">
              <w:rPr>
                <w:spacing w:val="1"/>
                <w:sz w:val="24"/>
                <w:lang w:val="ru-RU"/>
              </w:rPr>
              <w:t xml:space="preserve"> </w:t>
            </w:r>
            <w:r w:rsidRPr="00DE11BA">
              <w:rPr>
                <w:sz w:val="24"/>
                <w:lang w:val="ru-RU"/>
              </w:rPr>
              <w:t>классе: смыслоразличительная</w:t>
            </w:r>
            <w:r w:rsidRPr="00DE11BA">
              <w:rPr>
                <w:spacing w:val="1"/>
                <w:sz w:val="24"/>
                <w:lang w:val="ru-RU"/>
              </w:rPr>
              <w:t xml:space="preserve"> </w:t>
            </w:r>
            <w:r w:rsidRPr="00DE11BA">
              <w:rPr>
                <w:sz w:val="24"/>
                <w:lang w:val="ru-RU"/>
              </w:rPr>
              <w:t>функция звуков; различение</w:t>
            </w:r>
            <w:r w:rsidRPr="00DE11BA">
              <w:rPr>
                <w:spacing w:val="1"/>
                <w:sz w:val="24"/>
                <w:lang w:val="ru-RU"/>
              </w:rPr>
              <w:t xml:space="preserve"> </w:t>
            </w:r>
            <w:r w:rsidRPr="00DE11BA">
              <w:rPr>
                <w:sz w:val="24"/>
                <w:lang w:val="ru-RU"/>
              </w:rPr>
              <w:t>звуков и букв; различение</w:t>
            </w:r>
            <w:r w:rsidRPr="00DE11BA">
              <w:rPr>
                <w:spacing w:val="1"/>
                <w:sz w:val="24"/>
                <w:lang w:val="ru-RU"/>
              </w:rPr>
              <w:t xml:space="preserve"> </w:t>
            </w:r>
            <w:r w:rsidRPr="00DE11BA">
              <w:rPr>
                <w:sz w:val="24"/>
                <w:lang w:val="ru-RU"/>
              </w:rPr>
              <w:t>ударных</w:t>
            </w:r>
            <w:r w:rsidRPr="00DE11BA">
              <w:rPr>
                <w:spacing w:val="-3"/>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безударных</w:t>
            </w:r>
            <w:r w:rsidRPr="00DE11BA">
              <w:rPr>
                <w:spacing w:val="-5"/>
                <w:sz w:val="24"/>
                <w:lang w:val="ru-RU"/>
              </w:rPr>
              <w:t xml:space="preserve"> </w:t>
            </w:r>
            <w:r w:rsidRPr="00DE11BA">
              <w:rPr>
                <w:sz w:val="24"/>
                <w:lang w:val="ru-RU"/>
              </w:rPr>
              <w:t>гласных</w:t>
            </w:r>
            <w:r w:rsidRPr="00DE11BA">
              <w:rPr>
                <w:spacing w:val="-57"/>
                <w:sz w:val="24"/>
                <w:lang w:val="ru-RU"/>
              </w:rPr>
              <w:t xml:space="preserve"> </w:t>
            </w:r>
            <w:r w:rsidRPr="00DE11BA">
              <w:rPr>
                <w:sz w:val="24"/>
                <w:lang w:val="ru-RU"/>
              </w:rPr>
              <w:t>звуков, твёрдых и мягких</w:t>
            </w:r>
            <w:r w:rsidRPr="00DE11BA">
              <w:rPr>
                <w:spacing w:val="1"/>
                <w:sz w:val="24"/>
                <w:lang w:val="ru-RU"/>
              </w:rPr>
              <w:t xml:space="preserve"> </w:t>
            </w:r>
            <w:r w:rsidRPr="00DE11BA">
              <w:rPr>
                <w:sz w:val="24"/>
                <w:lang w:val="ru-RU"/>
              </w:rPr>
              <w:t>согласных звуков, звонких и</w:t>
            </w:r>
            <w:r w:rsidRPr="00DE11BA">
              <w:rPr>
                <w:spacing w:val="1"/>
                <w:sz w:val="24"/>
                <w:lang w:val="ru-RU"/>
              </w:rPr>
              <w:t xml:space="preserve"> </w:t>
            </w:r>
            <w:r w:rsidRPr="00DE11BA">
              <w:rPr>
                <w:sz w:val="24"/>
                <w:lang w:val="ru-RU"/>
              </w:rPr>
              <w:t>глухих согласных звуков;</w:t>
            </w:r>
            <w:r w:rsidRPr="00DE11BA">
              <w:rPr>
                <w:spacing w:val="1"/>
                <w:sz w:val="24"/>
                <w:lang w:val="ru-RU"/>
              </w:rPr>
              <w:t xml:space="preserve"> </w:t>
            </w:r>
            <w:r w:rsidRPr="00DE11BA">
              <w:rPr>
                <w:sz w:val="24"/>
                <w:lang w:val="ru-RU"/>
              </w:rPr>
              <w:t>шипящие согласные звуки [ж],</w:t>
            </w:r>
            <w:r w:rsidRPr="00DE11BA">
              <w:rPr>
                <w:spacing w:val="1"/>
                <w:sz w:val="24"/>
                <w:lang w:val="ru-RU"/>
              </w:rPr>
              <w:t xml:space="preserve"> </w:t>
            </w:r>
            <w:r w:rsidRPr="00DE11BA">
              <w:rPr>
                <w:sz w:val="24"/>
                <w:lang w:val="ru-RU"/>
              </w:rPr>
              <w:t>[ш], [ч’], [щ’]; обозначение на</w:t>
            </w:r>
            <w:r w:rsidRPr="00DE11BA">
              <w:rPr>
                <w:spacing w:val="1"/>
                <w:sz w:val="24"/>
                <w:lang w:val="ru-RU"/>
              </w:rPr>
              <w:t xml:space="preserve"> </w:t>
            </w:r>
            <w:r w:rsidRPr="00DE11BA">
              <w:rPr>
                <w:sz w:val="24"/>
                <w:lang w:val="ru-RU"/>
              </w:rPr>
              <w:t>письме твёрдости и мягкости</w:t>
            </w:r>
            <w:r w:rsidRPr="00DE11BA">
              <w:rPr>
                <w:spacing w:val="1"/>
                <w:sz w:val="24"/>
                <w:lang w:val="ru-RU"/>
              </w:rPr>
              <w:t xml:space="preserve"> </w:t>
            </w:r>
            <w:r w:rsidRPr="00DE11BA">
              <w:rPr>
                <w:sz w:val="24"/>
                <w:lang w:val="ru-RU"/>
              </w:rPr>
              <w:t>согласных</w:t>
            </w:r>
            <w:r w:rsidRPr="00DE11BA">
              <w:rPr>
                <w:spacing w:val="-2"/>
                <w:sz w:val="24"/>
                <w:lang w:val="ru-RU"/>
              </w:rPr>
              <w:t xml:space="preserve"> </w:t>
            </w:r>
            <w:r w:rsidRPr="00DE11BA">
              <w:rPr>
                <w:sz w:val="24"/>
                <w:lang w:val="ru-RU"/>
              </w:rPr>
              <w:t>звуков,</w:t>
            </w:r>
            <w:r w:rsidRPr="00DE11BA">
              <w:rPr>
                <w:spacing w:val="-2"/>
                <w:sz w:val="24"/>
                <w:lang w:val="ru-RU"/>
              </w:rPr>
              <w:t xml:space="preserve"> </w:t>
            </w:r>
            <w:r w:rsidRPr="00DE11BA">
              <w:rPr>
                <w:sz w:val="24"/>
                <w:lang w:val="ru-RU"/>
              </w:rPr>
              <w:t>функции</w:t>
            </w:r>
          </w:p>
          <w:p w:rsidR="00DE11BA" w:rsidRPr="00DE11BA" w:rsidRDefault="00DE11BA" w:rsidP="00EF0B46">
            <w:pPr>
              <w:ind w:right="254"/>
              <w:rPr>
                <w:sz w:val="24"/>
                <w:lang w:val="ru-RU"/>
              </w:rPr>
            </w:pPr>
            <w:r w:rsidRPr="00DE11BA">
              <w:rPr>
                <w:sz w:val="24"/>
                <w:lang w:val="ru-RU"/>
              </w:rPr>
              <w:t xml:space="preserve">букв </w:t>
            </w:r>
            <w:r w:rsidRPr="00DE11BA">
              <w:rPr>
                <w:b/>
                <w:i/>
                <w:sz w:val="24"/>
                <w:lang w:val="ru-RU"/>
              </w:rPr>
              <w:t>е</w:t>
            </w:r>
            <w:r w:rsidRPr="00DE11BA">
              <w:rPr>
                <w:sz w:val="24"/>
                <w:lang w:val="ru-RU"/>
              </w:rPr>
              <w:t xml:space="preserve">, </w:t>
            </w:r>
            <w:r w:rsidRPr="00DE11BA">
              <w:rPr>
                <w:b/>
                <w:i/>
                <w:sz w:val="24"/>
                <w:lang w:val="ru-RU"/>
              </w:rPr>
              <w:t>ё</w:t>
            </w:r>
            <w:r w:rsidRPr="00DE11BA">
              <w:rPr>
                <w:sz w:val="24"/>
                <w:lang w:val="ru-RU"/>
              </w:rPr>
              <w:t xml:space="preserve">, </w:t>
            </w:r>
            <w:r w:rsidRPr="00DE11BA">
              <w:rPr>
                <w:b/>
                <w:i/>
                <w:sz w:val="24"/>
                <w:lang w:val="ru-RU"/>
              </w:rPr>
              <w:t>ю</w:t>
            </w:r>
            <w:r w:rsidRPr="00DE11BA">
              <w:rPr>
                <w:sz w:val="24"/>
                <w:lang w:val="ru-RU"/>
              </w:rPr>
              <w:t xml:space="preserve">, </w:t>
            </w:r>
            <w:r w:rsidRPr="00DE11BA">
              <w:rPr>
                <w:b/>
                <w:i/>
                <w:sz w:val="24"/>
                <w:lang w:val="ru-RU"/>
              </w:rPr>
              <w:t>я</w:t>
            </w:r>
            <w:r w:rsidRPr="00DE11BA">
              <w:rPr>
                <w:sz w:val="24"/>
                <w:lang w:val="ru-RU"/>
              </w:rPr>
              <w:t>; согласный звук</w:t>
            </w:r>
            <w:r w:rsidRPr="00DE11BA">
              <w:rPr>
                <w:spacing w:val="-57"/>
                <w:sz w:val="24"/>
                <w:lang w:val="ru-RU"/>
              </w:rPr>
              <w:t xml:space="preserve"> </w:t>
            </w:r>
            <w:r w:rsidRPr="00DE11BA">
              <w:rPr>
                <w:sz w:val="24"/>
                <w:lang w:val="ru-RU"/>
              </w:rPr>
              <w:t>[й’]</w:t>
            </w:r>
          </w:p>
          <w:p w:rsidR="00DE11BA" w:rsidRPr="00DE11BA" w:rsidRDefault="00DE11BA" w:rsidP="00EF0B46">
            <w:pPr>
              <w:spacing w:line="270" w:lineRule="atLeast"/>
              <w:ind w:right="370"/>
              <w:rPr>
                <w:sz w:val="24"/>
                <w:lang w:val="ru-RU"/>
              </w:rPr>
            </w:pPr>
            <w:r w:rsidRPr="00DE11BA">
              <w:rPr>
                <w:sz w:val="24"/>
                <w:lang w:val="ru-RU"/>
              </w:rPr>
              <w:t>и гласный звук [и]. Парные и</w:t>
            </w:r>
            <w:r w:rsidRPr="00DE11BA">
              <w:rPr>
                <w:spacing w:val="-58"/>
                <w:sz w:val="24"/>
                <w:lang w:val="ru-RU"/>
              </w:rPr>
              <w:t xml:space="preserve"> </w:t>
            </w:r>
            <w:r w:rsidRPr="00DE11BA">
              <w:rPr>
                <w:sz w:val="24"/>
                <w:lang w:val="ru-RU"/>
              </w:rPr>
              <w:t>непарные</w:t>
            </w:r>
            <w:r w:rsidRPr="00DE11BA">
              <w:rPr>
                <w:spacing w:val="-3"/>
                <w:sz w:val="24"/>
                <w:lang w:val="ru-RU"/>
              </w:rPr>
              <w:t xml:space="preserve"> </w:t>
            </w:r>
            <w:r w:rsidRPr="00DE11BA">
              <w:rPr>
                <w:sz w:val="24"/>
                <w:lang w:val="ru-RU"/>
              </w:rPr>
              <w:t>по твёрдости -</w:t>
            </w:r>
          </w:p>
        </w:tc>
        <w:tc>
          <w:tcPr>
            <w:tcW w:w="5094" w:type="dxa"/>
            <w:tcBorders>
              <w:top w:val="single" w:sz="6" w:space="0" w:color="000000"/>
              <w:bottom w:val="single" w:sz="6" w:space="0" w:color="000000"/>
            </w:tcBorders>
          </w:tcPr>
          <w:p w:rsidR="00DE11BA" w:rsidRPr="00DE11BA" w:rsidRDefault="00DE11BA" w:rsidP="00EF0B46">
            <w:pPr>
              <w:ind w:right="10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со</w:t>
            </w:r>
            <w:r w:rsidRPr="00DE11BA">
              <w:rPr>
                <w:spacing w:val="1"/>
                <w:sz w:val="24"/>
                <w:lang w:val="ru-RU"/>
              </w:rPr>
              <w:t xml:space="preserve"> </w:t>
            </w:r>
            <w:r w:rsidRPr="00DE11BA">
              <w:rPr>
                <w:sz w:val="24"/>
                <w:lang w:val="ru-RU"/>
              </w:rPr>
              <w:t>схемой</w:t>
            </w:r>
            <w:r w:rsidRPr="00DE11BA">
              <w:rPr>
                <w:spacing w:val="1"/>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характеристика</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опорой</w:t>
            </w:r>
            <w:r w:rsidRPr="00DE11BA">
              <w:rPr>
                <w:spacing w:val="6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схему.</w:t>
            </w:r>
          </w:p>
          <w:p w:rsidR="00DE11BA" w:rsidRPr="00DE11BA" w:rsidRDefault="00DE11BA" w:rsidP="00EF0B46">
            <w:pPr>
              <w:ind w:right="104"/>
              <w:jc w:val="both"/>
              <w:rPr>
                <w:sz w:val="24"/>
                <w:lang w:val="ru-RU"/>
              </w:rPr>
            </w:pPr>
            <w:r w:rsidRPr="00DE11BA">
              <w:rPr>
                <w:sz w:val="24"/>
                <w:lang w:val="ru-RU"/>
              </w:rPr>
              <w:t>Дидактическая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«Определи</w:t>
            </w:r>
            <w:r w:rsidRPr="00DE11BA">
              <w:rPr>
                <w:spacing w:val="1"/>
                <w:sz w:val="24"/>
                <w:lang w:val="ru-RU"/>
              </w:rPr>
              <w:t xml:space="preserve"> </w:t>
            </w:r>
            <w:r w:rsidRPr="00DE11BA">
              <w:rPr>
                <w:sz w:val="24"/>
                <w:lang w:val="ru-RU"/>
              </w:rPr>
              <w:t>звук</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характеристике». Практическая работа, в ходе</w:t>
            </w:r>
            <w:r w:rsidRPr="00DE11BA">
              <w:rPr>
                <w:spacing w:val="1"/>
                <w:sz w:val="24"/>
                <w:lang w:val="ru-RU"/>
              </w:rPr>
              <w:t xml:space="preserve"> </w:t>
            </w:r>
            <w:r w:rsidRPr="00DE11BA">
              <w:rPr>
                <w:sz w:val="24"/>
                <w:lang w:val="ru-RU"/>
              </w:rPr>
              <w:t>которой</w:t>
            </w:r>
            <w:r w:rsidRPr="00DE11BA">
              <w:rPr>
                <w:spacing w:val="1"/>
                <w:sz w:val="24"/>
                <w:lang w:val="ru-RU"/>
              </w:rPr>
              <w:t xml:space="preserve"> </w:t>
            </w:r>
            <w:r w:rsidRPr="00DE11BA">
              <w:rPr>
                <w:sz w:val="24"/>
                <w:lang w:val="ru-RU"/>
              </w:rPr>
              <w:t>необходимо</w:t>
            </w:r>
            <w:r w:rsidRPr="00DE11BA">
              <w:rPr>
                <w:spacing w:val="1"/>
                <w:sz w:val="24"/>
                <w:lang w:val="ru-RU"/>
              </w:rPr>
              <w:t xml:space="preserve"> </w:t>
            </w:r>
            <w:r w:rsidRPr="00DE11BA">
              <w:rPr>
                <w:sz w:val="24"/>
                <w:lang w:val="ru-RU"/>
              </w:rPr>
              <w:t>дать</w:t>
            </w:r>
            <w:r w:rsidRPr="00DE11BA">
              <w:rPr>
                <w:spacing w:val="1"/>
                <w:sz w:val="24"/>
                <w:lang w:val="ru-RU"/>
              </w:rPr>
              <w:t xml:space="preserve"> </w:t>
            </w:r>
            <w:r w:rsidRPr="00DE11BA">
              <w:rPr>
                <w:sz w:val="24"/>
                <w:lang w:val="ru-RU"/>
              </w:rPr>
              <w:t>характеристику</w:t>
            </w:r>
            <w:r w:rsidRPr="00DE11BA">
              <w:rPr>
                <w:spacing w:val="1"/>
                <w:sz w:val="24"/>
                <w:lang w:val="ru-RU"/>
              </w:rPr>
              <w:t xml:space="preserve"> </w:t>
            </w:r>
            <w:r w:rsidRPr="00DE11BA">
              <w:rPr>
                <w:sz w:val="24"/>
                <w:lang w:val="ru-RU"/>
              </w:rPr>
              <w:t>нескольким</w:t>
            </w:r>
            <w:r w:rsidRPr="00DE11BA">
              <w:rPr>
                <w:spacing w:val="1"/>
                <w:sz w:val="24"/>
                <w:lang w:val="ru-RU"/>
              </w:rPr>
              <w:t xml:space="preserve"> </w:t>
            </w:r>
            <w:r w:rsidRPr="00DE11BA">
              <w:rPr>
                <w:sz w:val="24"/>
                <w:lang w:val="ru-RU"/>
              </w:rPr>
              <w:t>звукам</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ударные/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согласные</w:t>
            </w:r>
            <w:r w:rsidRPr="00DE11BA">
              <w:rPr>
                <w:spacing w:val="1"/>
                <w:sz w:val="24"/>
                <w:lang w:val="ru-RU"/>
              </w:rPr>
              <w:t xml:space="preserve"> </w:t>
            </w:r>
            <w:r w:rsidRPr="00DE11BA">
              <w:rPr>
                <w:sz w:val="24"/>
                <w:lang w:val="ru-RU"/>
              </w:rPr>
              <w:t>твёрдые/мягкие,</w:t>
            </w:r>
            <w:r w:rsidRPr="00DE11BA">
              <w:rPr>
                <w:spacing w:val="-57"/>
                <w:sz w:val="24"/>
                <w:lang w:val="ru-RU"/>
              </w:rPr>
              <w:t xml:space="preserve"> </w:t>
            </w:r>
            <w:r w:rsidRPr="00DE11BA">
              <w:rPr>
                <w:sz w:val="24"/>
                <w:lang w:val="ru-RU"/>
              </w:rPr>
              <w:t>звонкие/глухие).</w:t>
            </w:r>
          </w:p>
          <w:p w:rsidR="00DE11BA" w:rsidRPr="00DE11BA" w:rsidRDefault="00DE11BA" w:rsidP="00EF0B46">
            <w:pPr>
              <w:ind w:right="102"/>
              <w:jc w:val="both"/>
              <w:rPr>
                <w:sz w:val="24"/>
                <w:lang w:val="ru-RU"/>
              </w:rPr>
            </w:pPr>
            <w:r w:rsidRPr="00DE11BA">
              <w:rPr>
                <w:sz w:val="24"/>
                <w:lang w:val="ru-RU"/>
              </w:rPr>
              <w:t>Игра ­ соревнование «Приведи пример звука»</w:t>
            </w:r>
            <w:r w:rsidRPr="00DE11BA">
              <w:rPr>
                <w:spacing w:val="1"/>
                <w:sz w:val="24"/>
                <w:lang w:val="ru-RU"/>
              </w:rPr>
              <w:t xml:space="preserve"> </w:t>
            </w:r>
            <w:r w:rsidRPr="00DE11BA">
              <w:rPr>
                <w:sz w:val="24"/>
                <w:lang w:val="ru-RU"/>
              </w:rPr>
              <w:t>(в ходе игры необходимо приводить примеры</w:t>
            </w:r>
            <w:r w:rsidRPr="00DE11BA">
              <w:rPr>
                <w:spacing w:val="1"/>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твёрдых/</w:t>
            </w:r>
            <w:r w:rsidRPr="00DE11BA">
              <w:rPr>
                <w:spacing w:val="1"/>
                <w:sz w:val="24"/>
                <w:lang w:val="ru-RU"/>
              </w:rPr>
              <w:t xml:space="preserve"> </w:t>
            </w:r>
            <w:r w:rsidRPr="00DE11BA">
              <w:rPr>
                <w:sz w:val="24"/>
                <w:lang w:val="ru-RU"/>
              </w:rPr>
              <w:t>мягких,</w:t>
            </w:r>
            <w:r w:rsidRPr="00DE11BA">
              <w:rPr>
                <w:spacing w:val="1"/>
                <w:sz w:val="24"/>
                <w:lang w:val="ru-RU"/>
              </w:rPr>
              <w:t xml:space="preserve"> </w:t>
            </w:r>
            <w:r w:rsidRPr="00DE11BA">
              <w:rPr>
                <w:sz w:val="24"/>
                <w:lang w:val="ru-RU"/>
              </w:rPr>
              <w:t>звонких/глухих</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парных</w:t>
            </w:r>
            <w:r w:rsidRPr="00DE11BA">
              <w:rPr>
                <w:spacing w:val="6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непарных</w:t>
            </w:r>
            <w:r w:rsidRPr="00DE11BA">
              <w:rPr>
                <w:spacing w:val="30"/>
                <w:sz w:val="24"/>
                <w:lang w:val="ru-RU"/>
              </w:rPr>
              <w:t xml:space="preserve"> </w:t>
            </w:r>
            <w:r w:rsidRPr="00DE11BA">
              <w:rPr>
                <w:sz w:val="24"/>
                <w:lang w:val="ru-RU"/>
              </w:rPr>
              <w:t>по</w:t>
            </w:r>
            <w:r w:rsidRPr="00DE11BA">
              <w:rPr>
                <w:spacing w:val="31"/>
                <w:sz w:val="24"/>
                <w:lang w:val="ru-RU"/>
              </w:rPr>
              <w:t xml:space="preserve"> </w:t>
            </w:r>
            <w:r w:rsidRPr="00DE11BA">
              <w:rPr>
                <w:sz w:val="24"/>
                <w:lang w:val="ru-RU"/>
              </w:rPr>
              <w:t>твёрдости</w:t>
            </w:r>
            <w:r w:rsidRPr="00DE11BA">
              <w:rPr>
                <w:spacing w:val="36"/>
                <w:sz w:val="24"/>
                <w:lang w:val="ru-RU"/>
              </w:rPr>
              <w:t xml:space="preserve"> </w:t>
            </w:r>
            <w:r w:rsidRPr="00DE11BA">
              <w:rPr>
                <w:sz w:val="24"/>
                <w:lang w:val="ru-RU"/>
              </w:rPr>
              <w:t>-</w:t>
            </w:r>
            <w:r w:rsidRPr="00DE11BA">
              <w:rPr>
                <w:spacing w:val="30"/>
                <w:sz w:val="24"/>
                <w:lang w:val="ru-RU"/>
              </w:rPr>
              <w:t xml:space="preserve"> </w:t>
            </w:r>
            <w:r w:rsidRPr="00DE11BA">
              <w:rPr>
                <w:sz w:val="24"/>
                <w:lang w:val="ru-RU"/>
              </w:rPr>
              <w:t>мягкости</w:t>
            </w:r>
            <w:r w:rsidRPr="00DE11BA">
              <w:rPr>
                <w:spacing w:val="34"/>
                <w:sz w:val="24"/>
                <w:lang w:val="ru-RU"/>
              </w:rPr>
              <w:t xml:space="preserve"> </w:t>
            </w:r>
            <w:r w:rsidRPr="00DE11BA">
              <w:rPr>
                <w:sz w:val="24"/>
                <w:lang w:val="ru-RU"/>
              </w:rPr>
              <w:t>согласных</w:t>
            </w:r>
          </w:p>
          <w:p w:rsidR="00DE11BA" w:rsidRPr="00DE11BA" w:rsidRDefault="00DE11BA" w:rsidP="00EF0B46">
            <w:pPr>
              <w:spacing w:line="270" w:lineRule="atLeast"/>
              <w:ind w:right="102"/>
              <w:jc w:val="both"/>
              <w:rPr>
                <w:sz w:val="24"/>
                <w:lang w:val="ru-RU"/>
              </w:rPr>
            </w:pPr>
            <w:r w:rsidRPr="00DE11BA">
              <w:rPr>
                <w:sz w:val="24"/>
                <w:lang w:val="ru-RU"/>
              </w:rPr>
              <w:t>звуков;</w:t>
            </w:r>
            <w:r w:rsidRPr="00DE11BA">
              <w:rPr>
                <w:spacing w:val="1"/>
                <w:sz w:val="24"/>
                <w:lang w:val="ru-RU"/>
              </w:rPr>
              <w:t xml:space="preserve"> </w:t>
            </w:r>
            <w:r w:rsidRPr="00DE11BA">
              <w:rPr>
                <w:sz w:val="24"/>
                <w:lang w:val="ru-RU"/>
              </w:rPr>
              <w:t>парных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непарных</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звонкости</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глухости согласных звуков).</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109"/>
        </w:trPr>
        <w:tc>
          <w:tcPr>
            <w:tcW w:w="1013" w:type="dxa"/>
            <w:tcBorders>
              <w:left w:val="single" w:sz="6" w:space="0" w:color="000000"/>
            </w:tcBorders>
          </w:tcPr>
          <w:p w:rsidR="00DE11BA" w:rsidRPr="00DE11BA" w:rsidRDefault="00DE11BA" w:rsidP="00EF0B46">
            <w:pPr>
              <w:rPr>
                <w:sz w:val="24"/>
                <w:lang w:val="ru-RU"/>
              </w:rPr>
            </w:pPr>
          </w:p>
        </w:tc>
        <w:tc>
          <w:tcPr>
            <w:tcW w:w="2259" w:type="dxa"/>
          </w:tcPr>
          <w:p w:rsidR="00DE11BA" w:rsidRPr="00DE11BA" w:rsidRDefault="00DE11BA" w:rsidP="00EF0B46">
            <w:pPr>
              <w:rPr>
                <w:sz w:val="24"/>
                <w:lang w:val="ru-RU"/>
              </w:rPr>
            </w:pPr>
          </w:p>
        </w:tc>
        <w:tc>
          <w:tcPr>
            <w:tcW w:w="3546" w:type="dxa"/>
          </w:tcPr>
          <w:p w:rsidR="00DE11BA" w:rsidRPr="00DE11BA" w:rsidRDefault="00DE11BA" w:rsidP="00EF0B46">
            <w:pPr>
              <w:ind w:right="101"/>
              <w:rPr>
                <w:sz w:val="24"/>
                <w:lang w:val="ru-RU"/>
              </w:rPr>
            </w:pPr>
            <w:r w:rsidRPr="00DE11BA">
              <w:rPr>
                <w:sz w:val="24"/>
                <w:lang w:val="ru-RU"/>
              </w:rPr>
              <w:t>мягкости согласные звуки.</w:t>
            </w:r>
            <w:r w:rsidRPr="00DE11BA">
              <w:rPr>
                <w:spacing w:val="1"/>
                <w:sz w:val="24"/>
                <w:lang w:val="ru-RU"/>
              </w:rPr>
              <w:t xml:space="preserve"> </w:t>
            </w:r>
            <w:r w:rsidRPr="00DE11BA">
              <w:rPr>
                <w:sz w:val="24"/>
                <w:lang w:val="ru-RU"/>
              </w:rPr>
              <w:t>Парные и непарные по</w:t>
            </w:r>
            <w:r w:rsidRPr="00DE11BA">
              <w:rPr>
                <w:spacing w:val="1"/>
                <w:sz w:val="24"/>
                <w:lang w:val="ru-RU"/>
              </w:rPr>
              <w:t xml:space="preserve"> </w:t>
            </w:r>
            <w:r w:rsidRPr="00DE11BA">
              <w:rPr>
                <w:sz w:val="24"/>
                <w:lang w:val="ru-RU"/>
              </w:rPr>
              <w:t>звонкости - глухости согласные</w:t>
            </w:r>
            <w:r w:rsidRPr="00DE11BA">
              <w:rPr>
                <w:spacing w:val="-57"/>
                <w:sz w:val="24"/>
                <w:lang w:val="ru-RU"/>
              </w:rPr>
              <w:t xml:space="preserve"> </w:t>
            </w:r>
            <w:r w:rsidRPr="00DE11BA">
              <w:rPr>
                <w:sz w:val="24"/>
                <w:lang w:val="ru-RU"/>
              </w:rPr>
              <w:t>звуки.</w:t>
            </w:r>
          </w:p>
          <w:p w:rsidR="00DE11BA" w:rsidRPr="00DE11BA" w:rsidRDefault="00DE11BA" w:rsidP="00EF0B46">
            <w:pPr>
              <w:ind w:right="93"/>
              <w:rPr>
                <w:sz w:val="24"/>
                <w:lang w:val="ru-RU"/>
              </w:rPr>
            </w:pPr>
            <w:r w:rsidRPr="00DE11BA">
              <w:rPr>
                <w:sz w:val="24"/>
                <w:lang w:val="ru-RU"/>
              </w:rPr>
              <w:t>Качественная характеристика</w:t>
            </w:r>
            <w:r w:rsidRPr="00DE11BA">
              <w:rPr>
                <w:spacing w:val="1"/>
                <w:sz w:val="24"/>
                <w:lang w:val="ru-RU"/>
              </w:rPr>
              <w:t xml:space="preserve"> </w:t>
            </w:r>
            <w:r w:rsidRPr="00DE11BA">
              <w:rPr>
                <w:sz w:val="24"/>
                <w:lang w:val="ru-RU"/>
              </w:rPr>
              <w:t>звука: гласный - согласный;</w:t>
            </w:r>
            <w:r w:rsidRPr="00DE11BA">
              <w:rPr>
                <w:spacing w:val="1"/>
                <w:sz w:val="24"/>
                <w:lang w:val="ru-RU"/>
              </w:rPr>
              <w:t xml:space="preserve"> </w:t>
            </w:r>
            <w:r w:rsidRPr="00DE11BA">
              <w:rPr>
                <w:sz w:val="24"/>
                <w:lang w:val="ru-RU"/>
              </w:rPr>
              <w:t>гласный ударный - безударный;</w:t>
            </w:r>
            <w:r w:rsidRPr="00DE11BA">
              <w:rPr>
                <w:spacing w:val="-57"/>
                <w:sz w:val="24"/>
                <w:lang w:val="ru-RU"/>
              </w:rPr>
              <w:t xml:space="preserve"> </w:t>
            </w:r>
            <w:r w:rsidRPr="00DE11BA">
              <w:rPr>
                <w:sz w:val="24"/>
                <w:lang w:val="ru-RU"/>
              </w:rPr>
              <w:t>согласный твёрдый - мягкий,</w:t>
            </w:r>
            <w:r w:rsidRPr="00DE11BA">
              <w:rPr>
                <w:spacing w:val="1"/>
                <w:sz w:val="24"/>
                <w:lang w:val="ru-RU"/>
              </w:rPr>
              <w:t xml:space="preserve"> </w:t>
            </w:r>
            <w:r w:rsidRPr="00DE11BA">
              <w:rPr>
                <w:sz w:val="24"/>
                <w:lang w:val="ru-RU"/>
              </w:rPr>
              <w:t>парный -</w:t>
            </w:r>
            <w:r w:rsidRPr="00DE11BA">
              <w:rPr>
                <w:spacing w:val="-1"/>
                <w:sz w:val="24"/>
                <w:lang w:val="ru-RU"/>
              </w:rPr>
              <w:t xml:space="preserve"> </w:t>
            </w:r>
            <w:r w:rsidRPr="00DE11BA">
              <w:rPr>
                <w:sz w:val="24"/>
                <w:lang w:val="ru-RU"/>
              </w:rPr>
              <w:t>не­ парный;</w:t>
            </w:r>
          </w:p>
          <w:p w:rsidR="00DE11BA" w:rsidRPr="00DE11BA" w:rsidRDefault="00DE11BA" w:rsidP="00EF0B46">
            <w:pPr>
              <w:ind w:right="433"/>
              <w:rPr>
                <w:sz w:val="24"/>
                <w:lang w:val="ru-RU"/>
              </w:rPr>
            </w:pPr>
            <w:r w:rsidRPr="00DE11BA">
              <w:rPr>
                <w:sz w:val="24"/>
                <w:lang w:val="ru-RU"/>
              </w:rPr>
              <w:t>согласный звонкий - глухой,</w:t>
            </w:r>
            <w:r w:rsidRPr="00DE11BA">
              <w:rPr>
                <w:spacing w:val="-57"/>
                <w:sz w:val="24"/>
                <w:lang w:val="ru-RU"/>
              </w:rPr>
              <w:t xml:space="preserve"> </w:t>
            </w:r>
            <w:r w:rsidRPr="00DE11BA">
              <w:rPr>
                <w:sz w:val="24"/>
                <w:lang w:val="ru-RU"/>
              </w:rPr>
              <w:t>парный -</w:t>
            </w:r>
            <w:r w:rsidRPr="00DE11BA">
              <w:rPr>
                <w:spacing w:val="-1"/>
                <w:sz w:val="24"/>
                <w:lang w:val="ru-RU"/>
              </w:rPr>
              <w:t xml:space="preserve"> </w:t>
            </w:r>
            <w:r w:rsidRPr="00DE11BA">
              <w:rPr>
                <w:sz w:val="24"/>
                <w:lang w:val="ru-RU"/>
              </w:rPr>
              <w:t>непарный.</w:t>
            </w:r>
          </w:p>
          <w:p w:rsidR="00DE11BA" w:rsidRPr="00DE11BA" w:rsidRDefault="00DE11BA" w:rsidP="00EF0B46">
            <w:pPr>
              <w:rPr>
                <w:sz w:val="24"/>
                <w:lang w:val="ru-RU"/>
              </w:rPr>
            </w:pPr>
            <w:r w:rsidRPr="00DE11BA">
              <w:rPr>
                <w:sz w:val="24"/>
                <w:lang w:val="ru-RU"/>
              </w:rPr>
              <w:t>Функции</w:t>
            </w:r>
            <w:r w:rsidRPr="00DE11BA">
              <w:rPr>
                <w:spacing w:val="-3"/>
                <w:sz w:val="24"/>
                <w:lang w:val="ru-RU"/>
              </w:rPr>
              <w:t xml:space="preserve"> </w:t>
            </w:r>
            <w:r w:rsidRPr="00DE11BA">
              <w:rPr>
                <w:b/>
                <w:i/>
                <w:sz w:val="24"/>
                <w:lang w:val="ru-RU"/>
              </w:rPr>
              <w:t>ь</w:t>
            </w:r>
            <w:r w:rsidRPr="00DE11BA">
              <w:rPr>
                <w:sz w:val="24"/>
                <w:lang w:val="ru-RU"/>
              </w:rPr>
              <w:t>:</w:t>
            </w:r>
            <w:r w:rsidRPr="00DE11BA">
              <w:rPr>
                <w:spacing w:val="-2"/>
                <w:sz w:val="24"/>
                <w:lang w:val="ru-RU"/>
              </w:rPr>
              <w:t xml:space="preserve"> </w:t>
            </w:r>
            <w:r w:rsidRPr="00DE11BA">
              <w:rPr>
                <w:sz w:val="24"/>
                <w:lang w:val="ru-RU"/>
              </w:rPr>
              <w:t>показатель</w:t>
            </w:r>
          </w:p>
          <w:p w:rsidR="00DE11BA" w:rsidRPr="00DE11BA" w:rsidRDefault="00DE11BA" w:rsidP="00EF0B46">
            <w:pPr>
              <w:ind w:right="480"/>
              <w:rPr>
                <w:sz w:val="24"/>
                <w:lang w:val="ru-RU"/>
              </w:rPr>
            </w:pPr>
            <w:r w:rsidRPr="00DE11BA">
              <w:rPr>
                <w:sz w:val="24"/>
                <w:lang w:val="ru-RU"/>
              </w:rPr>
              <w:t>мягкости</w:t>
            </w:r>
            <w:r w:rsidRPr="00DE11BA">
              <w:rPr>
                <w:spacing w:val="-14"/>
                <w:sz w:val="24"/>
                <w:lang w:val="ru-RU"/>
              </w:rPr>
              <w:t xml:space="preserve"> </w:t>
            </w:r>
            <w:r w:rsidRPr="00DE11BA">
              <w:rPr>
                <w:sz w:val="24"/>
                <w:lang w:val="ru-RU"/>
              </w:rPr>
              <w:t>предшествующего</w:t>
            </w:r>
            <w:r w:rsidRPr="00DE11BA">
              <w:rPr>
                <w:spacing w:val="-57"/>
                <w:sz w:val="24"/>
                <w:lang w:val="ru-RU"/>
              </w:rPr>
              <w:t xml:space="preserve"> </w:t>
            </w:r>
            <w:r w:rsidRPr="00DE11BA">
              <w:rPr>
                <w:sz w:val="24"/>
                <w:lang w:val="ru-RU"/>
              </w:rPr>
              <w:t>согласного в конце и в</w:t>
            </w:r>
            <w:r w:rsidRPr="00DE11BA">
              <w:rPr>
                <w:spacing w:val="1"/>
                <w:sz w:val="24"/>
                <w:lang w:val="ru-RU"/>
              </w:rPr>
              <w:t xml:space="preserve"> </w:t>
            </w:r>
            <w:r w:rsidRPr="00DE11BA">
              <w:rPr>
                <w:sz w:val="24"/>
                <w:lang w:val="ru-RU"/>
              </w:rPr>
              <w:t>середине</w:t>
            </w:r>
            <w:r w:rsidRPr="00DE11BA">
              <w:rPr>
                <w:spacing w:val="-2"/>
                <w:sz w:val="24"/>
                <w:lang w:val="ru-RU"/>
              </w:rPr>
              <w:t xml:space="preserve"> </w:t>
            </w:r>
            <w:r w:rsidRPr="00DE11BA">
              <w:rPr>
                <w:sz w:val="24"/>
                <w:lang w:val="ru-RU"/>
              </w:rPr>
              <w:t>слова;</w:t>
            </w:r>
          </w:p>
          <w:p w:rsidR="00DE11BA" w:rsidRPr="00BE1740" w:rsidRDefault="00DE11BA" w:rsidP="00EF0B46">
            <w:pPr>
              <w:rPr>
                <w:sz w:val="24"/>
              </w:rPr>
            </w:pPr>
            <w:r w:rsidRPr="00BE1740">
              <w:rPr>
                <w:sz w:val="24"/>
              </w:rPr>
              <w:t>разделительный</w:t>
            </w:r>
          </w:p>
        </w:tc>
        <w:tc>
          <w:tcPr>
            <w:tcW w:w="5094" w:type="dxa"/>
            <w:tcBorders>
              <w:top w:val="single" w:sz="6" w:space="0" w:color="000000"/>
              <w:bottom w:val="single" w:sz="6" w:space="0" w:color="000000"/>
            </w:tcBorders>
          </w:tcPr>
          <w:p w:rsidR="00DE11BA" w:rsidRPr="00DE11BA" w:rsidRDefault="00DE11BA" w:rsidP="00EF0B46">
            <w:pPr>
              <w:tabs>
                <w:tab w:val="left" w:pos="4117"/>
              </w:tabs>
              <w:ind w:right="104"/>
              <w:jc w:val="both"/>
              <w:rPr>
                <w:sz w:val="24"/>
                <w:lang w:val="ru-RU"/>
              </w:rPr>
            </w:pPr>
            <w:r w:rsidRPr="00DE11BA">
              <w:rPr>
                <w:sz w:val="24"/>
                <w:lang w:val="ru-RU"/>
              </w:rPr>
              <w:t>Дифференцированное</w:t>
            </w:r>
            <w:r w:rsidRPr="00DE11BA">
              <w:rPr>
                <w:sz w:val="24"/>
                <w:lang w:val="ru-RU"/>
              </w:rPr>
              <w:tab/>
            </w:r>
            <w:r w:rsidRPr="00DE11BA">
              <w:rPr>
                <w:spacing w:val="-1"/>
                <w:sz w:val="24"/>
                <w:lang w:val="ru-RU"/>
              </w:rPr>
              <w:t>задание:</w:t>
            </w:r>
            <w:r w:rsidRPr="00DE11BA">
              <w:rPr>
                <w:spacing w:val="-58"/>
                <w:sz w:val="24"/>
                <w:lang w:val="ru-RU"/>
              </w:rPr>
              <w:t xml:space="preserve"> </w:t>
            </w:r>
            <w:r w:rsidRPr="00DE11BA">
              <w:rPr>
                <w:sz w:val="24"/>
                <w:lang w:val="ru-RU"/>
              </w:rPr>
              <w:t>классифицировать</w:t>
            </w:r>
            <w:r w:rsidRPr="00DE11BA">
              <w:rPr>
                <w:spacing w:val="1"/>
                <w:sz w:val="24"/>
                <w:lang w:val="ru-RU"/>
              </w:rPr>
              <w:t xml:space="preserve"> </w:t>
            </w:r>
            <w:r w:rsidRPr="00DE11BA">
              <w:rPr>
                <w:sz w:val="24"/>
                <w:lang w:val="ru-RU"/>
              </w:rPr>
              <w:t>звуки</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значимым</w:t>
            </w:r>
            <w:r w:rsidRPr="00DE11BA">
              <w:rPr>
                <w:spacing w:val="-3"/>
                <w:sz w:val="24"/>
                <w:lang w:val="ru-RU"/>
              </w:rPr>
              <w:t xml:space="preserve"> </w:t>
            </w:r>
            <w:r w:rsidRPr="00DE11BA">
              <w:rPr>
                <w:sz w:val="24"/>
                <w:lang w:val="ru-RU"/>
              </w:rPr>
              <w:t>основаниям.</w:t>
            </w:r>
          </w:p>
          <w:p w:rsidR="00DE11BA" w:rsidRPr="00DE11BA" w:rsidRDefault="00DE11BA" w:rsidP="00EF0B46">
            <w:pPr>
              <w:ind w:right="106"/>
              <w:jc w:val="both"/>
              <w:rPr>
                <w:sz w:val="24"/>
                <w:lang w:val="ru-RU"/>
              </w:rPr>
            </w:pPr>
            <w:r w:rsidRPr="00DE11BA">
              <w:rPr>
                <w:sz w:val="24"/>
                <w:lang w:val="ru-RU"/>
              </w:rPr>
              <w:t>Работа в парах: соотнесение звука (выбирая из</w:t>
            </w:r>
            <w:r w:rsidRPr="00DE11BA">
              <w:rPr>
                <w:spacing w:val="-57"/>
                <w:sz w:val="24"/>
                <w:lang w:val="ru-RU"/>
              </w:rPr>
              <w:t xml:space="preserve"> </w:t>
            </w:r>
            <w:r w:rsidRPr="00DE11BA">
              <w:rPr>
                <w:sz w:val="24"/>
                <w:lang w:val="ru-RU"/>
              </w:rPr>
              <w:t>ряда</w:t>
            </w:r>
            <w:r w:rsidRPr="00DE11BA">
              <w:rPr>
                <w:spacing w:val="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качественной</w:t>
            </w:r>
            <w:r w:rsidRPr="00DE11BA">
              <w:rPr>
                <w:spacing w:val="1"/>
                <w:sz w:val="24"/>
                <w:lang w:val="ru-RU"/>
              </w:rPr>
              <w:t xml:space="preserve"> </w:t>
            </w:r>
            <w:r w:rsidRPr="00DE11BA">
              <w:rPr>
                <w:sz w:val="24"/>
                <w:lang w:val="ru-RU"/>
              </w:rPr>
              <w:t>характеристики.</w:t>
            </w:r>
          </w:p>
          <w:p w:rsidR="00DE11BA" w:rsidRPr="00DE11BA" w:rsidRDefault="00DE11BA" w:rsidP="00EF0B46">
            <w:pPr>
              <w:tabs>
                <w:tab w:val="left" w:pos="1246"/>
                <w:tab w:val="left" w:pos="1801"/>
                <w:tab w:val="left" w:pos="2505"/>
                <w:tab w:val="left" w:pos="2754"/>
                <w:tab w:val="left" w:pos="3051"/>
                <w:tab w:val="left" w:pos="3975"/>
                <w:tab w:val="left" w:pos="4111"/>
                <w:tab w:val="left" w:pos="4775"/>
              </w:tabs>
              <w:spacing w:before="15" w:line="223" w:lineRule="auto"/>
              <w:ind w:right="103"/>
              <w:rPr>
                <w:sz w:val="24"/>
                <w:lang w:val="ru-RU"/>
              </w:rPr>
            </w:pPr>
            <w:r w:rsidRPr="00DE11BA">
              <w:rPr>
                <w:sz w:val="24"/>
                <w:lang w:val="ru-RU"/>
              </w:rPr>
              <w:t>Комментированное</w:t>
            </w:r>
            <w:r w:rsidRPr="00DE11BA">
              <w:rPr>
                <w:sz w:val="24"/>
                <w:lang w:val="ru-RU"/>
              </w:rPr>
              <w:tab/>
              <w:t>выполнение</w:t>
            </w:r>
            <w:r w:rsidRPr="00DE11BA">
              <w:rPr>
                <w:sz w:val="24"/>
                <w:lang w:val="ru-RU"/>
              </w:rPr>
              <w:tab/>
            </w:r>
            <w:r w:rsidRPr="00DE11BA">
              <w:rPr>
                <w:sz w:val="24"/>
                <w:lang w:val="ru-RU"/>
              </w:rPr>
              <w:tab/>
              <w:t>задания:</w:t>
            </w:r>
            <w:r w:rsidRPr="00DE11BA">
              <w:rPr>
                <w:spacing w:val="-57"/>
                <w:sz w:val="24"/>
                <w:lang w:val="ru-RU"/>
              </w:rPr>
              <w:t xml:space="preserve"> </w:t>
            </w:r>
            <w:r w:rsidRPr="00DE11BA">
              <w:rPr>
                <w:sz w:val="24"/>
                <w:lang w:val="ru-RU"/>
              </w:rPr>
              <w:t>группировка звуков по заданному основанию.</w:t>
            </w:r>
            <w:r w:rsidRPr="00DE11BA">
              <w:rPr>
                <w:spacing w:val="1"/>
                <w:sz w:val="24"/>
                <w:lang w:val="ru-RU"/>
              </w:rPr>
              <w:t xml:space="preserve"> </w:t>
            </w:r>
            <w:r w:rsidRPr="00DE11BA">
              <w:rPr>
                <w:spacing w:val="-4"/>
                <w:sz w:val="24"/>
                <w:lang w:val="ru-RU"/>
              </w:rPr>
              <w:t>Работа с рисунками (</w:t>
            </w:r>
            <w:r w:rsidRPr="00DE11BA">
              <w:rPr>
                <w:i/>
                <w:spacing w:val="-4"/>
                <w:sz w:val="24"/>
                <w:lang w:val="ru-RU"/>
              </w:rPr>
              <w:t>и</w:t>
            </w:r>
            <w:r w:rsidRPr="00DE11BA">
              <w:rPr>
                <w:i/>
                <w:spacing w:val="-4"/>
                <w:position w:val="-4"/>
                <w:sz w:val="24"/>
                <w:lang w:val="ru-RU"/>
              </w:rPr>
              <w:t xml:space="preserve">́ </w:t>
            </w:r>
            <w:r w:rsidRPr="00DE11BA">
              <w:rPr>
                <w:i/>
                <w:spacing w:val="-3"/>
                <w:sz w:val="24"/>
                <w:lang w:val="ru-RU"/>
              </w:rPr>
              <w:t>рис- ири</w:t>
            </w:r>
            <w:r w:rsidRPr="00DE11BA">
              <w:rPr>
                <w:i/>
                <w:spacing w:val="-3"/>
                <w:position w:val="-4"/>
                <w:sz w:val="24"/>
                <w:lang w:val="ru-RU"/>
              </w:rPr>
              <w:t xml:space="preserve">́ </w:t>
            </w:r>
            <w:r w:rsidRPr="00DE11BA">
              <w:rPr>
                <w:i/>
                <w:spacing w:val="-3"/>
                <w:sz w:val="24"/>
                <w:lang w:val="ru-RU"/>
              </w:rPr>
              <w:t>с</w:t>
            </w:r>
            <w:r w:rsidRPr="00DE11BA">
              <w:rPr>
                <w:spacing w:val="-3"/>
                <w:sz w:val="24"/>
                <w:lang w:val="ru-RU"/>
              </w:rPr>
              <w:t xml:space="preserve">, </w:t>
            </w:r>
            <w:r w:rsidRPr="00DE11BA">
              <w:rPr>
                <w:i/>
                <w:spacing w:val="-3"/>
                <w:sz w:val="24"/>
                <w:lang w:val="ru-RU"/>
              </w:rPr>
              <w:t>за</w:t>
            </w:r>
            <w:r w:rsidRPr="00DE11BA">
              <w:rPr>
                <w:i/>
                <w:spacing w:val="-3"/>
                <w:position w:val="-4"/>
                <w:sz w:val="24"/>
                <w:lang w:val="ru-RU"/>
              </w:rPr>
              <w:t xml:space="preserve">́ </w:t>
            </w:r>
            <w:r w:rsidRPr="00DE11BA">
              <w:rPr>
                <w:i/>
                <w:spacing w:val="-3"/>
                <w:sz w:val="24"/>
                <w:lang w:val="ru-RU"/>
              </w:rPr>
              <w:t>мок- замо</w:t>
            </w:r>
            <w:r w:rsidRPr="00DE11BA">
              <w:rPr>
                <w:i/>
                <w:spacing w:val="-3"/>
                <w:position w:val="-4"/>
                <w:sz w:val="24"/>
                <w:lang w:val="ru-RU"/>
              </w:rPr>
              <w:t xml:space="preserve">́ </w:t>
            </w:r>
            <w:r w:rsidRPr="00DE11BA">
              <w:rPr>
                <w:i/>
                <w:spacing w:val="-3"/>
                <w:sz w:val="24"/>
                <w:lang w:val="ru-RU"/>
              </w:rPr>
              <w:t>к</w:t>
            </w:r>
            <w:r w:rsidRPr="00DE11BA">
              <w:rPr>
                <w:spacing w:val="-3"/>
                <w:sz w:val="24"/>
                <w:lang w:val="ru-RU"/>
              </w:rPr>
              <w:t>,</w:t>
            </w:r>
            <w:r w:rsidRPr="00DE11BA">
              <w:rPr>
                <w:spacing w:val="-57"/>
                <w:sz w:val="24"/>
                <w:lang w:val="ru-RU"/>
              </w:rPr>
              <w:t xml:space="preserve"> </w:t>
            </w:r>
            <w:r w:rsidRPr="00DE11BA">
              <w:rPr>
                <w:i/>
                <w:spacing w:val="-7"/>
                <w:sz w:val="24"/>
                <w:lang w:val="ru-RU"/>
              </w:rPr>
              <w:t>а</w:t>
            </w:r>
            <w:r w:rsidRPr="00DE11BA">
              <w:rPr>
                <w:i/>
                <w:spacing w:val="-7"/>
                <w:position w:val="-4"/>
                <w:sz w:val="24"/>
                <w:lang w:val="ru-RU"/>
              </w:rPr>
              <w:t>́</w:t>
            </w:r>
            <w:r w:rsidRPr="00DE11BA">
              <w:rPr>
                <w:i/>
                <w:spacing w:val="-27"/>
                <w:position w:val="-4"/>
                <w:sz w:val="24"/>
                <w:lang w:val="ru-RU"/>
              </w:rPr>
              <w:t xml:space="preserve"> </w:t>
            </w:r>
            <w:r w:rsidRPr="00DE11BA">
              <w:rPr>
                <w:i/>
                <w:spacing w:val="-6"/>
                <w:sz w:val="24"/>
                <w:lang w:val="ru-RU"/>
              </w:rPr>
              <w:t>тлас</w:t>
            </w:r>
            <w:r w:rsidRPr="00DE11BA">
              <w:rPr>
                <w:i/>
                <w:spacing w:val="-6"/>
                <w:sz w:val="24"/>
                <w:lang w:val="ru-RU"/>
              </w:rPr>
              <w:tab/>
            </w:r>
            <w:r w:rsidRPr="00DE11BA">
              <w:rPr>
                <w:i/>
                <w:sz w:val="24"/>
                <w:lang w:val="ru-RU"/>
              </w:rPr>
              <w:t>-</w:t>
            </w:r>
            <w:r w:rsidRPr="00DE11BA">
              <w:rPr>
                <w:i/>
                <w:sz w:val="24"/>
                <w:lang w:val="ru-RU"/>
              </w:rPr>
              <w:tab/>
            </w:r>
            <w:r w:rsidRPr="00DE11BA">
              <w:rPr>
                <w:i/>
                <w:spacing w:val="-5"/>
                <w:sz w:val="24"/>
                <w:lang w:val="ru-RU"/>
              </w:rPr>
              <w:t>атла</w:t>
            </w:r>
            <w:r w:rsidRPr="00DE11BA">
              <w:rPr>
                <w:i/>
                <w:spacing w:val="-5"/>
                <w:position w:val="-4"/>
                <w:sz w:val="24"/>
                <w:lang w:val="ru-RU"/>
              </w:rPr>
              <w:t>́</w:t>
            </w:r>
            <w:r w:rsidRPr="00DE11BA">
              <w:rPr>
                <w:i/>
                <w:spacing w:val="-27"/>
                <w:position w:val="-4"/>
                <w:sz w:val="24"/>
                <w:lang w:val="ru-RU"/>
              </w:rPr>
              <w:t xml:space="preserve"> </w:t>
            </w:r>
            <w:r w:rsidRPr="00DE11BA">
              <w:rPr>
                <w:i/>
                <w:spacing w:val="-4"/>
                <w:sz w:val="24"/>
                <w:lang w:val="ru-RU"/>
              </w:rPr>
              <w:t>с</w:t>
            </w:r>
            <w:r w:rsidRPr="00DE11BA">
              <w:rPr>
                <w:spacing w:val="-4"/>
                <w:sz w:val="24"/>
                <w:lang w:val="ru-RU"/>
              </w:rPr>
              <w:t>):</w:t>
            </w:r>
            <w:r w:rsidRPr="00DE11BA">
              <w:rPr>
                <w:spacing w:val="-4"/>
                <w:sz w:val="24"/>
                <w:lang w:val="ru-RU"/>
              </w:rPr>
              <w:tab/>
            </w:r>
            <w:r w:rsidRPr="00DE11BA">
              <w:rPr>
                <w:spacing w:val="-4"/>
                <w:sz w:val="24"/>
                <w:lang w:val="ru-RU"/>
              </w:rPr>
              <w:tab/>
            </w:r>
            <w:r w:rsidRPr="00DE11BA">
              <w:rPr>
                <w:sz w:val="24"/>
                <w:lang w:val="ru-RU"/>
              </w:rPr>
              <w:t>наблюдение</w:t>
            </w:r>
            <w:r w:rsidRPr="00DE11BA">
              <w:rPr>
                <w:sz w:val="24"/>
                <w:lang w:val="ru-RU"/>
              </w:rPr>
              <w:tab/>
            </w:r>
            <w:r w:rsidRPr="00DE11BA">
              <w:rPr>
                <w:spacing w:val="-1"/>
                <w:sz w:val="24"/>
                <w:lang w:val="ru-RU"/>
              </w:rPr>
              <w:t>за</w:t>
            </w:r>
            <w:r w:rsidRPr="00DE11BA">
              <w:rPr>
                <w:spacing w:val="-57"/>
                <w:sz w:val="24"/>
                <w:lang w:val="ru-RU"/>
              </w:rPr>
              <w:t xml:space="preserve"> </w:t>
            </w:r>
            <w:r w:rsidRPr="00DE11BA">
              <w:rPr>
                <w:sz w:val="24"/>
                <w:lang w:val="ru-RU"/>
              </w:rPr>
              <w:t>смыслоразличительной</w:t>
            </w:r>
            <w:r w:rsidRPr="00DE11BA">
              <w:rPr>
                <w:sz w:val="24"/>
                <w:lang w:val="ru-RU"/>
              </w:rPr>
              <w:tab/>
              <w:t>функцией</w:t>
            </w:r>
            <w:r w:rsidRPr="00DE11BA">
              <w:rPr>
                <w:sz w:val="24"/>
                <w:lang w:val="ru-RU"/>
              </w:rPr>
              <w:tab/>
            </w:r>
            <w:r w:rsidRPr="00DE11BA">
              <w:rPr>
                <w:spacing w:val="-1"/>
                <w:sz w:val="24"/>
                <w:lang w:val="ru-RU"/>
              </w:rPr>
              <w:t>ударения.</w:t>
            </w:r>
            <w:r w:rsidRPr="00DE11BA">
              <w:rPr>
                <w:spacing w:val="-57"/>
                <w:sz w:val="24"/>
                <w:lang w:val="ru-RU"/>
              </w:rPr>
              <w:t xml:space="preserve"> </w:t>
            </w:r>
            <w:r w:rsidRPr="00DE11BA">
              <w:rPr>
                <w:sz w:val="24"/>
                <w:lang w:val="ru-RU"/>
              </w:rPr>
              <w:t>Обсуждение</w:t>
            </w:r>
            <w:r w:rsidRPr="00DE11BA">
              <w:rPr>
                <w:spacing w:val="-2"/>
                <w:sz w:val="24"/>
                <w:lang w:val="ru-RU"/>
              </w:rPr>
              <w:t xml:space="preserve"> </w:t>
            </w:r>
            <w:r w:rsidRPr="00DE11BA">
              <w:rPr>
                <w:sz w:val="24"/>
                <w:lang w:val="ru-RU"/>
              </w:rPr>
              <w:t>различия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слов.</w:t>
            </w:r>
          </w:p>
          <w:p w:rsidR="00DE11BA" w:rsidRPr="00DE11BA" w:rsidRDefault="00DE11BA" w:rsidP="00EF0B46">
            <w:pPr>
              <w:spacing w:before="1"/>
              <w:ind w:right="103"/>
              <w:jc w:val="both"/>
              <w:rPr>
                <w:sz w:val="24"/>
                <w:lang w:val="ru-RU"/>
              </w:rPr>
            </w:pPr>
            <w:r w:rsidRPr="00DE11BA">
              <w:rPr>
                <w:sz w:val="24"/>
                <w:lang w:val="ru-RU"/>
              </w:rPr>
              <w:t>Самостоятельная работа: группировка слов по</w:t>
            </w:r>
            <w:r w:rsidRPr="00DE11BA">
              <w:rPr>
                <w:spacing w:val="1"/>
                <w:sz w:val="24"/>
                <w:lang w:val="ru-RU"/>
              </w:rPr>
              <w:t xml:space="preserve"> </w:t>
            </w:r>
            <w:r w:rsidRPr="00DE11BA">
              <w:rPr>
                <w:sz w:val="24"/>
                <w:lang w:val="ru-RU"/>
              </w:rPr>
              <w:t>заданному</w:t>
            </w:r>
            <w:r w:rsidRPr="00DE11BA">
              <w:rPr>
                <w:spacing w:val="1"/>
                <w:sz w:val="24"/>
                <w:lang w:val="ru-RU"/>
              </w:rPr>
              <w:t xml:space="preserve"> </w:t>
            </w:r>
            <w:r w:rsidRPr="00DE11BA">
              <w:rPr>
                <w:sz w:val="24"/>
                <w:lang w:val="ru-RU"/>
              </w:rPr>
              <w:t>основанию</w:t>
            </w:r>
            <w:r w:rsidRPr="00DE11BA">
              <w:rPr>
                <w:spacing w:val="1"/>
                <w:sz w:val="24"/>
                <w:lang w:val="ru-RU"/>
              </w:rPr>
              <w:t xml:space="preserve"> </w:t>
            </w:r>
            <w:r w:rsidRPr="00DE11BA">
              <w:rPr>
                <w:sz w:val="24"/>
                <w:lang w:val="ru-RU"/>
              </w:rPr>
              <w:t>(ударение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первом,</w:t>
            </w:r>
            <w:r w:rsidRPr="00DE11BA">
              <w:rPr>
                <w:spacing w:val="1"/>
                <w:sz w:val="24"/>
                <w:lang w:val="ru-RU"/>
              </w:rPr>
              <w:t xml:space="preserve"> </w:t>
            </w:r>
            <w:r w:rsidRPr="00DE11BA">
              <w:rPr>
                <w:sz w:val="24"/>
                <w:lang w:val="ru-RU"/>
              </w:rPr>
              <w:t>втором</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третьем</w:t>
            </w:r>
            <w:r w:rsidRPr="00DE11BA">
              <w:rPr>
                <w:spacing w:val="1"/>
                <w:sz w:val="24"/>
                <w:lang w:val="ru-RU"/>
              </w:rPr>
              <w:t xml:space="preserve"> </w:t>
            </w:r>
            <w:r w:rsidRPr="00DE11BA">
              <w:rPr>
                <w:sz w:val="24"/>
                <w:lang w:val="ru-RU"/>
              </w:rPr>
              <w:t>слоге).</w:t>
            </w:r>
            <w:r w:rsidRPr="00DE11BA">
              <w:rPr>
                <w:spacing w:val="1"/>
                <w:sz w:val="24"/>
                <w:lang w:val="ru-RU"/>
              </w:rPr>
              <w:t xml:space="preserve"> </w:t>
            </w: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языковым</w:t>
            </w:r>
            <w:r w:rsidRPr="00DE11BA">
              <w:rPr>
                <w:spacing w:val="1"/>
                <w:sz w:val="24"/>
                <w:lang w:val="ru-RU"/>
              </w:rPr>
              <w:t xml:space="preserve"> </w:t>
            </w:r>
            <w:r w:rsidRPr="00DE11BA">
              <w:rPr>
                <w:sz w:val="24"/>
                <w:lang w:val="ru-RU"/>
              </w:rPr>
              <w:t>материалом</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целью</w:t>
            </w:r>
            <w:r w:rsidRPr="00DE11BA">
              <w:rPr>
                <w:spacing w:val="1"/>
                <w:sz w:val="24"/>
                <w:lang w:val="ru-RU"/>
              </w:rPr>
              <w:t xml:space="preserve"> </w:t>
            </w:r>
            <w:r w:rsidRPr="00DE11BA">
              <w:rPr>
                <w:sz w:val="24"/>
                <w:lang w:val="ru-RU"/>
              </w:rPr>
              <w:t>определения</w:t>
            </w:r>
            <w:r w:rsidRPr="00DE11BA">
              <w:rPr>
                <w:spacing w:val="1"/>
                <w:sz w:val="24"/>
                <w:lang w:val="ru-RU"/>
              </w:rPr>
              <w:t xml:space="preserve"> </w:t>
            </w:r>
            <w:r w:rsidRPr="00DE11BA">
              <w:rPr>
                <w:sz w:val="24"/>
                <w:lang w:val="ru-RU"/>
              </w:rPr>
              <w:t>функций</w:t>
            </w:r>
            <w:r w:rsidRPr="00DE11BA">
              <w:rPr>
                <w:spacing w:val="1"/>
                <w:sz w:val="24"/>
                <w:lang w:val="ru-RU"/>
              </w:rPr>
              <w:t xml:space="preserve"> </w:t>
            </w:r>
            <w:r w:rsidRPr="00DE11BA">
              <w:rPr>
                <w:b/>
                <w:i/>
                <w:sz w:val="24"/>
                <w:lang w:val="ru-RU"/>
              </w:rPr>
              <w:t>ь</w:t>
            </w:r>
            <w:r w:rsidRPr="00DE11BA">
              <w:rPr>
                <w:sz w:val="24"/>
                <w:lang w:val="ru-RU"/>
              </w:rPr>
              <w:t>:</w:t>
            </w:r>
            <w:r w:rsidRPr="00DE11BA">
              <w:rPr>
                <w:spacing w:val="1"/>
                <w:sz w:val="24"/>
                <w:lang w:val="ru-RU"/>
              </w:rPr>
              <w:t xml:space="preserve"> </w:t>
            </w:r>
            <w:r w:rsidRPr="00DE11BA">
              <w:rPr>
                <w:sz w:val="24"/>
                <w:lang w:val="ru-RU"/>
              </w:rPr>
              <w:t>показатель</w:t>
            </w:r>
            <w:r w:rsidRPr="00DE11BA">
              <w:rPr>
                <w:spacing w:val="1"/>
                <w:sz w:val="24"/>
                <w:lang w:val="ru-RU"/>
              </w:rPr>
              <w:t xml:space="preserve"> </w:t>
            </w:r>
            <w:r w:rsidRPr="00DE11BA">
              <w:rPr>
                <w:sz w:val="24"/>
                <w:lang w:val="ru-RU"/>
              </w:rPr>
              <w:t>мягкости</w:t>
            </w:r>
            <w:r w:rsidRPr="00DE11BA">
              <w:rPr>
                <w:spacing w:val="1"/>
                <w:sz w:val="24"/>
                <w:lang w:val="ru-RU"/>
              </w:rPr>
              <w:t xml:space="preserve"> </w:t>
            </w:r>
            <w:r w:rsidRPr="00DE11BA">
              <w:rPr>
                <w:sz w:val="24"/>
                <w:lang w:val="ru-RU"/>
              </w:rPr>
              <w:t>предшествующего</w:t>
            </w:r>
            <w:r w:rsidRPr="00DE11BA">
              <w:rPr>
                <w:spacing w:val="1"/>
                <w:sz w:val="24"/>
                <w:lang w:val="ru-RU"/>
              </w:rPr>
              <w:t xml:space="preserve"> </w:t>
            </w:r>
            <w:r w:rsidRPr="00DE11BA">
              <w:rPr>
                <w:sz w:val="24"/>
                <w:lang w:val="ru-RU"/>
              </w:rPr>
              <w:t>согласного</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середине</w:t>
            </w:r>
            <w:r w:rsidRPr="00DE11BA">
              <w:rPr>
                <w:spacing w:val="-2"/>
                <w:sz w:val="24"/>
                <w:lang w:val="ru-RU"/>
              </w:rPr>
              <w:t xml:space="preserve"> </w:t>
            </w:r>
            <w:r w:rsidRPr="00DE11BA">
              <w:rPr>
                <w:sz w:val="24"/>
                <w:lang w:val="ru-RU"/>
              </w:rPr>
              <w:t>слова</w:t>
            </w:r>
            <w:r w:rsidRPr="00DE11BA">
              <w:rPr>
                <w:spacing w:val="-2"/>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разделительный.</w:t>
            </w:r>
          </w:p>
          <w:p w:rsidR="00DE11BA" w:rsidRPr="00DE11BA" w:rsidRDefault="00DE11BA" w:rsidP="00EF0B46">
            <w:pPr>
              <w:ind w:right="104"/>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61"/>
                <w:sz w:val="24"/>
                <w:lang w:val="ru-RU"/>
              </w:rPr>
              <w:t xml:space="preserve"> </w:t>
            </w:r>
            <w:r w:rsidRPr="00DE11BA">
              <w:rPr>
                <w:sz w:val="24"/>
                <w:lang w:val="ru-RU"/>
              </w:rPr>
              <w:t>характеристика</w:t>
            </w:r>
            <w:r w:rsidRPr="00DE11BA">
              <w:rPr>
                <w:spacing w:val="1"/>
                <w:sz w:val="24"/>
                <w:lang w:val="ru-RU"/>
              </w:rPr>
              <w:t xml:space="preserve"> </w:t>
            </w:r>
            <w:r w:rsidRPr="00DE11BA">
              <w:rPr>
                <w:sz w:val="24"/>
                <w:lang w:val="ru-RU"/>
              </w:rPr>
              <w:t>функций</w:t>
            </w:r>
            <w:r w:rsidRPr="00DE11BA">
              <w:rPr>
                <w:spacing w:val="1"/>
                <w:sz w:val="24"/>
                <w:lang w:val="ru-RU"/>
              </w:rPr>
              <w:t xml:space="preserve"> </w:t>
            </w:r>
            <w:r w:rsidRPr="00DE11BA">
              <w:rPr>
                <w:b/>
                <w:i/>
                <w:sz w:val="24"/>
                <w:lang w:val="ru-RU"/>
              </w:rPr>
              <w:t>ь</w:t>
            </w:r>
            <w:r w:rsidRPr="00DE11BA">
              <w:rPr>
                <w:b/>
                <w:i/>
                <w:spacing w:val="1"/>
                <w:sz w:val="24"/>
                <w:lang w:val="ru-RU"/>
              </w:rPr>
              <w:t xml:space="preserve"> </w:t>
            </w:r>
            <w:r w:rsidRPr="00DE11BA">
              <w:rPr>
                <w:sz w:val="24"/>
                <w:lang w:val="ru-RU"/>
              </w:rPr>
              <w:t>(разделительный</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показатель</w:t>
            </w:r>
            <w:r w:rsidRPr="00DE11BA">
              <w:rPr>
                <w:spacing w:val="1"/>
                <w:sz w:val="24"/>
                <w:lang w:val="ru-RU"/>
              </w:rPr>
              <w:t xml:space="preserve"> </w:t>
            </w:r>
            <w:r w:rsidRPr="00DE11BA">
              <w:rPr>
                <w:sz w:val="24"/>
                <w:lang w:val="ru-RU"/>
              </w:rPr>
              <w:t>мягкости</w:t>
            </w:r>
            <w:r w:rsidRPr="00DE11BA">
              <w:rPr>
                <w:spacing w:val="1"/>
                <w:sz w:val="24"/>
                <w:lang w:val="ru-RU"/>
              </w:rPr>
              <w:t xml:space="preserve"> </w:t>
            </w:r>
            <w:r w:rsidRPr="00DE11BA">
              <w:rPr>
                <w:sz w:val="24"/>
                <w:lang w:val="ru-RU"/>
              </w:rPr>
              <w:t>предшествующего</w:t>
            </w:r>
            <w:r w:rsidRPr="00DE11BA">
              <w:rPr>
                <w:spacing w:val="1"/>
                <w:sz w:val="24"/>
                <w:lang w:val="ru-RU"/>
              </w:rPr>
              <w:t xml:space="preserve"> </w:t>
            </w:r>
            <w:r w:rsidRPr="00DE11BA">
              <w:rPr>
                <w:sz w:val="24"/>
                <w:lang w:val="ru-RU"/>
              </w:rPr>
              <w:t>согласного)</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словах.</w:t>
            </w:r>
          </w:p>
          <w:p w:rsidR="00DE11BA" w:rsidRPr="00DE11BA" w:rsidRDefault="00DE11BA" w:rsidP="00EF0B46">
            <w:pPr>
              <w:ind w:right="10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записями</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доске:</w:t>
            </w:r>
            <w:r w:rsidRPr="00DE11BA">
              <w:rPr>
                <w:spacing w:val="1"/>
                <w:sz w:val="24"/>
                <w:lang w:val="ru-RU"/>
              </w:rPr>
              <w:t xml:space="preserve"> </w:t>
            </w:r>
            <w:r w:rsidRPr="00DE11BA">
              <w:rPr>
                <w:sz w:val="24"/>
                <w:lang w:val="ru-RU"/>
              </w:rPr>
              <w:t>обобщение</w:t>
            </w:r>
            <w:r w:rsidRPr="00DE11BA">
              <w:rPr>
                <w:spacing w:val="1"/>
                <w:sz w:val="24"/>
                <w:lang w:val="ru-RU"/>
              </w:rPr>
              <w:t xml:space="preserve"> </w:t>
            </w:r>
            <w:r w:rsidRPr="00DE11BA">
              <w:rPr>
                <w:sz w:val="24"/>
                <w:lang w:val="ru-RU"/>
              </w:rPr>
              <w:t>способов</w:t>
            </w:r>
            <w:r w:rsidRPr="00DE11BA">
              <w:rPr>
                <w:spacing w:val="1"/>
                <w:sz w:val="24"/>
                <w:lang w:val="ru-RU"/>
              </w:rPr>
              <w:t xml:space="preserve"> </w:t>
            </w:r>
            <w:r w:rsidRPr="00DE11BA">
              <w:rPr>
                <w:sz w:val="24"/>
                <w:lang w:val="ru-RU"/>
              </w:rPr>
              <w:t>обозначения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письме</w:t>
            </w:r>
            <w:r w:rsidRPr="00DE11BA">
              <w:rPr>
                <w:spacing w:val="1"/>
                <w:sz w:val="24"/>
                <w:lang w:val="ru-RU"/>
              </w:rPr>
              <w:t xml:space="preserve"> </w:t>
            </w:r>
            <w:r w:rsidRPr="00DE11BA">
              <w:rPr>
                <w:sz w:val="24"/>
                <w:lang w:val="ru-RU"/>
              </w:rPr>
              <w:t>мягкости</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Практическое</w:t>
            </w:r>
            <w:r w:rsidRPr="00DE11BA">
              <w:rPr>
                <w:spacing w:val="1"/>
                <w:sz w:val="24"/>
                <w:lang w:val="ru-RU"/>
              </w:rPr>
              <w:t xml:space="preserve"> </w:t>
            </w:r>
            <w:r w:rsidRPr="00DE11BA">
              <w:rPr>
                <w:sz w:val="24"/>
                <w:lang w:val="ru-RU"/>
              </w:rPr>
              <w:t>задание:</w:t>
            </w:r>
            <w:r w:rsidRPr="00DE11BA">
              <w:rPr>
                <w:spacing w:val="-57"/>
                <w:sz w:val="24"/>
                <w:lang w:val="ru-RU"/>
              </w:rPr>
              <w:t xml:space="preserve"> </w:t>
            </w:r>
            <w:r w:rsidRPr="00DE11BA">
              <w:rPr>
                <w:sz w:val="24"/>
                <w:lang w:val="ru-RU"/>
              </w:rPr>
              <w:t>закрепление на письме способов обозначения</w:t>
            </w:r>
            <w:r w:rsidRPr="00DE11BA">
              <w:rPr>
                <w:spacing w:val="1"/>
                <w:sz w:val="24"/>
                <w:lang w:val="ru-RU"/>
              </w:rPr>
              <w:t xml:space="preserve"> </w:t>
            </w:r>
            <w:r w:rsidRPr="00DE11BA">
              <w:rPr>
                <w:sz w:val="24"/>
                <w:lang w:val="ru-RU"/>
              </w:rPr>
              <w:t>мягкости согласных звуков.</w:t>
            </w:r>
          </w:p>
          <w:p w:rsidR="00DE11BA" w:rsidRPr="00DE11BA" w:rsidRDefault="00DE11BA" w:rsidP="00EF0B46">
            <w:pPr>
              <w:spacing w:before="1"/>
              <w:ind w:right="106"/>
              <w:jc w:val="both"/>
              <w:rPr>
                <w:sz w:val="24"/>
                <w:lang w:val="ru-RU"/>
              </w:rPr>
            </w:pPr>
            <w:r w:rsidRPr="00DE11BA">
              <w:rPr>
                <w:sz w:val="24"/>
                <w:lang w:val="ru-RU"/>
              </w:rPr>
              <w:t>Учебный диалог о способах обозначения звука</w:t>
            </w:r>
            <w:r w:rsidRPr="00DE11BA">
              <w:rPr>
                <w:spacing w:val="-57"/>
                <w:sz w:val="24"/>
                <w:lang w:val="ru-RU"/>
              </w:rPr>
              <w:t xml:space="preserve"> </w:t>
            </w:r>
            <w:r w:rsidRPr="00DE11BA">
              <w:rPr>
                <w:sz w:val="24"/>
                <w:lang w:val="ru-RU"/>
              </w:rPr>
              <w:t>[й’].</w:t>
            </w:r>
          </w:p>
          <w:p w:rsidR="00DE11BA" w:rsidRPr="00DE11BA" w:rsidRDefault="00DE11BA" w:rsidP="00EF0B46">
            <w:pPr>
              <w:spacing w:line="270" w:lineRule="atLeast"/>
              <w:ind w:right="10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таблицей:</w:t>
            </w:r>
            <w:r w:rsidRPr="00DE11BA">
              <w:rPr>
                <w:spacing w:val="1"/>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способа</w:t>
            </w:r>
            <w:r w:rsidRPr="00DE11BA">
              <w:rPr>
                <w:spacing w:val="1"/>
                <w:sz w:val="24"/>
                <w:lang w:val="ru-RU"/>
              </w:rPr>
              <w:t xml:space="preserve"> </w:t>
            </w:r>
            <w:r w:rsidRPr="00DE11BA">
              <w:rPr>
                <w:sz w:val="24"/>
                <w:lang w:val="ru-RU"/>
              </w:rPr>
              <w:t>обозначения звука [й’] в приведённых словах,</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нужную ячейку таблицы.</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4692"/>
        </w:trPr>
        <w:tc>
          <w:tcPr>
            <w:tcW w:w="1013" w:type="dxa"/>
            <w:tcBorders>
              <w:left w:val="single" w:sz="6" w:space="0" w:color="000000"/>
            </w:tcBorders>
          </w:tcPr>
          <w:p w:rsidR="00DE11BA" w:rsidRPr="00BE1740" w:rsidRDefault="00DE11BA" w:rsidP="00EF0B46">
            <w:pPr>
              <w:spacing w:line="275" w:lineRule="exact"/>
              <w:jc w:val="center"/>
              <w:rPr>
                <w:b/>
                <w:i/>
                <w:sz w:val="24"/>
              </w:rPr>
            </w:pPr>
            <w:r w:rsidRPr="00BE1740">
              <w:rPr>
                <w:b/>
                <w:i/>
                <w:sz w:val="24"/>
              </w:rPr>
              <w:lastRenderedPageBreak/>
              <w:t>3</w:t>
            </w:r>
          </w:p>
        </w:tc>
        <w:tc>
          <w:tcPr>
            <w:tcW w:w="2259" w:type="dxa"/>
          </w:tcPr>
          <w:p w:rsidR="00DE11BA" w:rsidRPr="00DE11BA" w:rsidRDefault="00DE11BA" w:rsidP="00EF0B46">
            <w:pPr>
              <w:ind w:right="108"/>
              <w:jc w:val="center"/>
              <w:rPr>
                <w:b/>
                <w:sz w:val="24"/>
                <w:lang w:val="ru-RU"/>
              </w:rPr>
            </w:pPr>
            <w:r w:rsidRPr="00DE11BA">
              <w:rPr>
                <w:b/>
                <w:sz w:val="24"/>
                <w:lang w:val="ru-RU"/>
              </w:rPr>
              <w:t>Орфоэпия</w:t>
            </w:r>
            <w:r w:rsidRPr="00DE11BA">
              <w:rPr>
                <w:b/>
                <w:spacing w:val="1"/>
                <w:sz w:val="24"/>
                <w:lang w:val="ru-RU"/>
              </w:rPr>
              <w:t xml:space="preserve"> </w:t>
            </w:r>
            <w:r w:rsidRPr="00DE11BA">
              <w:rPr>
                <w:b/>
                <w:sz w:val="24"/>
                <w:lang w:val="ru-RU"/>
              </w:rPr>
              <w:t>(изучается</w:t>
            </w:r>
            <w:r w:rsidRPr="00DE11BA">
              <w:rPr>
                <w:b/>
                <w:spacing w:val="-9"/>
                <w:sz w:val="24"/>
                <w:lang w:val="ru-RU"/>
              </w:rPr>
              <w:t xml:space="preserve"> </w:t>
            </w:r>
            <w:r w:rsidRPr="00DE11BA">
              <w:rPr>
                <w:b/>
                <w:sz w:val="24"/>
                <w:lang w:val="ru-RU"/>
              </w:rPr>
              <w:t>во</w:t>
            </w:r>
            <w:r w:rsidRPr="00DE11BA">
              <w:rPr>
                <w:b/>
                <w:spacing w:val="-9"/>
                <w:sz w:val="24"/>
                <w:lang w:val="ru-RU"/>
              </w:rPr>
              <w:t xml:space="preserve"> </w:t>
            </w:r>
            <w:r w:rsidRPr="00DE11BA">
              <w:rPr>
                <w:b/>
                <w:sz w:val="24"/>
                <w:lang w:val="ru-RU"/>
              </w:rPr>
              <w:t>всех</w:t>
            </w:r>
            <w:r w:rsidRPr="00DE11BA">
              <w:rPr>
                <w:b/>
                <w:spacing w:val="-57"/>
                <w:sz w:val="24"/>
                <w:lang w:val="ru-RU"/>
              </w:rPr>
              <w:t xml:space="preserve"> </w:t>
            </w:r>
            <w:r w:rsidRPr="00DE11BA">
              <w:rPr>
                <w:b/>
                <w:sz w:val="24"/>
                <w:lang w:val="ru-RU"/>
              </w:rPr>
              <w:t>разделах</w:t>
            </w:r>
            <w:r w:rsidRPr="00DE11BA">
              <w:rPr>
                <w:b/>
                <w:spacing w:val="-1"/>
                <w:sz w:val="24"/>
                <w:lang w:val="ru-RU"/>
              </w:rPr>
              <w:t xml:space="preserve"> </w:t>
            </w:r>
            <w:r w:rsidRPr="00DE11BA">
              <w:rPr>
                <w:b/>
                <w:sz w:val="24"/>
                <w:lang w:val="ru-RU"/>
              </w:rPr>
              <w:t>курса)</w:t>
            </w:r>
          </w:p>
        </w:tc>
        <w:tc>
          <w:tcPr>
            <w:tcW w:w="3546" w:type="dxa"/>
            <w:tcBorders>
              <w:top w:val="single" w:sz="6" w:space="0" w:color="000000"/>
              <w:bottom w:val="single" w:sz="6" w:space="0" w:color="000000"/>
            </w:tcBorders>
          </w:tcPr>
          <w:p w:rsidR="00DE11BA" w:rsidRPr="00DE11BA" w:rsidRDefault="00DE11BA" w:rsidP="00EF0B46">
            <w:pPr>
              <w:ind w:right="146"/>
              <w:rPr>
                <w:sz w:val="24"/>
                <w:lang w:val="ru-RU"/>
              </w:rPr>
            </w:pPr>
            <w:r w:rsidRPr="00DE11BA">
              <w:rPr>
                <w:sz w:val="24"/>
                <w:lang w:val="ru-RU"/>
              </w:rPr>
              <w:t>Произношение звуков и</w:t>
            </w:r>
            <w:r w:rsidRPr="00DE11BA">
              <w:rPr>
                <w:spacing w:val="1"/>
                <w:sz w:val="24"/>
                <w:lang w:val="ru-RU"/>
              </w:rPr>
              <w:t xml:space="preserve"> </w:t>
            </w:r>
            <w:r w:rsidRPr="00DE11BA">
              <w:rPr>
                <w:sz w:val="24"/>
                <w:lang w:val="ru-RU"/>
              </w:rPr>
              <w:t>сочетаний звуков, ударение в</w:t>
            </w:r>
            <w:r w:rsidRPr="00DE11BA">
              <w:rPr>
                <w:spacing w:val="1"/>
                <w:sz w:val="24"/>
                <w:lang w:val="ru-RU"/>
              </w:rPr>
              <w:t xml:space="preserve"> </w:t>
            </w:r>
            <w:r w:rsidRPr="00DE11BA">
              <w:rPr>
                <w:sz w:val="24"/>
                <w:lang w:val="ru-RU"/>
              </w:rPr>
              <w:t>словах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 с</w:t>
            </w:r>
            <w:r w:rsidRPr="00DE11BA">
              <w:rPr>
                <w:spacing w:val="1"/>
                <w:sz w:val="24"/>
                <w:lang w:val="ru-RU"/>
              </w:rPr>
              <w:t xml:space="preserve"> </w:t>
            </w:r>
            <w:r w:rsidRPr="00DE11BA">
              <w:rPr>
                <w:sz w:val="24"/>
                <w:lang w:val="ru-RU"/>
              </w:rPr>
              <w:t>нормами современного</w:t>
            </w:r>
            <w:r w:rsidRPr="00DE11BA">
              <w:rPr>
                <w:spacing w:val="1"/>
                <w:sz w:val="24"/>
                <w:lang w:val="ru-RU"/>
              </w:rPr>
              <w:t xml:space="preserve"> </w:t>
            </w:r>
            <w:r w:rsidRPr="00DE11BA">
              <w:rPr>
                <w:sz w:val="24"/>
                <w:lang w:val="ru-RU"/>
              </w:rPr>
              <w:t>русского литературного</w:t>
            </w:r>
            <w:r w:rsidRPr="00DE11BA">
              <w:rPr>
                <w:spacing w:val="1"/>
                <w:sz w:val="24"/>
                <w:lang w:val="ru-RU"/>
              </w:rPr>
              <w:t xml:space="preserve"> </w:t>
            </w:r>
            <w:r w:rsidRPr="00DE11BA">
              <w:rPr>
                <w:sz w:val="24"/>
                <w:lang w:val="ru-RU"/>
              </w:rPr>
              <w:t>языка</w:t>
            </w:r>
            <w:r w:rsidRPr="00DE11BA">
              <w:rPr>
                <w:spacing w:val="-57"/>
                <w:sz w:val="24"/>
                <w:lang w:val="ru-RU"/>
              </w:rPr>
              <w:t xml:space="preserve"> </w:t>
            </w:r>
            <w:r w:rsidRPr="00DE11BA">
              <w:rPr>
                <w:sz w:val="24"/>
                <w:lang w:val="ru-RU"/>
              </w:rPr>
              <w:t>(на</w:t>
            </w:r>
            <w:r w:rsidRPr="00DE11BA">
              <w:rPr>
                <w:spacing w:val="5"/>
                <w:sz w:val="24"/>
                <w:lang w:val="ru-RU"/>
              </w:rPr>
              <w:t xml:space="preserve"> </w:t>
            </w:r>
            <w:r w:rsidRPr="00DE11BA">
              <w:rPr>
                <w:sz w:val="24"/>
                <w:lang w:val="ru-RU"/>
              </w:rPr>
              <w:t>ограниченном</w:t>
            </w:r>
            <w:r w:rsidRPr="00DE11BA">
              <w:rPr>
                <w:spacing w:val="5"/>
                <w:sz w:val="24"/>
                <w:lang w:val="ru-RU"/>
              </w:rPr>
              <w:t xml:space="preserve"> </w:t>
            </w:r>
            <w:r w:rsidRPr="00DE11BA">
              <w:rPr>
                <w:sz w:val="24"/>
                <w:lang w:val="ru-RU"/>
              </w:rPr>
              <w:t>перечне</w:t>
            </w:r>
            <w:r w:rsidRPr="00DE11BA">
              <w:rPr>
                <w:spacing w:val="1"/>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отрабатываемом</w:t>
            </w:r>
          </w:p>
          <w:p w:rsidR="00DE11BA" w:rsidRPr="00DE11BA" w:rsidRDefault="00DE11BA" w:rsidP="00EF0B46">
            <w:pPr>
              <w:ind w:right="475"/>
              <w:rPr>
                <w:sz w:val="24"/>
                <w:lang w:val="ru-RU"/>
              </w:rPr>
            </w:pPr>
            <w:r w:rsidRPr="00DE11BA">
              <w:rPr>
                <w:sz w:val="24"/>
                <w:lang w:val="ru-RU"/>
              </w:rPr>
              <w:t>в учебнике). Использование</w:t>
            </w:r>
            <w:r w:rsidRPr="00DE11BA">
              <w:rPr>
                <w:spacing w:val="-57"/>
                <w:sz w:val="24"/>
                <w:lang w:val="ru-RU"/>
              </w:rPr>
              <w:t xml:space="preserve"> </w:t>
            </w:r>
            <w:r w:rsidRPr="00DE11BA">
              <w:rPr>
                <w:sz w:val="24"/>
                <w:lang w:val="ru-RU"/>
              </w:rPr>
              <w:t>отработанного</w:t>
            </w:r>
            <w:r w:rsidRPr="00DE11BA">
              <w:rPr>
                <w:spacing w:val="-4"/>
                <w:sz w:val="24"/>
                <w:lang w:val="ru-RU"/>
              </w:rPr>
              <w:t xml:space="preserve"> </w:t>
            </w:r>
            <w:r w:rsidRPr="00DE11BA">
              <w:rPr>
                <w:sz w:val="24"/>
                <w:lang w:val="ru-RU"/>
              </w:rPr>
              <w:t>перечня</w:t>
            </w:r>
            <w:r w:rsidRPr="00DE11BA">
              <w:rPr>
                <w:spacing w:val="-6"/>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(орфоэпического словаря</w:t>
            </w:r>
            <w:r w:rsidRPr="00DE11BA">
              <w:rPr>
                <w:spacing w:val="1"/>
                <w:sz w:val="24"/>
                <w:lang w:val="ru-RU"/>
              </w:rPr>
              <w:t xml:space="preserve"> </w:t>
            </w:r>
            <w:r w:rsidRPr="00DE11BA">
              <w:rPr>
                <w:sz w:val="24"/>
                <w:lang w:val="ru-RU"/>
              </w:rPr>
              <w:t>учебника) для решения</w:t>
            </w:r>
            <w:r w:rsidRPr="00DE11BA">
              <w:rPr>
                <w:spacing w:val="1"/>
                <w:sz w:val="24"/>
                <w:lang w:val="ru-RU"/>
              </w:rPr>
              <w:t xml:space="preserve"> </w:t>
            </w:r>
            <w:r w:rsidRPr="00DE11BA">
              <w:rPr>
                <w:sz w:val="24"/>
                <w:lang w:val="ru-RU"/>
              </w:rPr>
              <w:t>практических</w:t>
            </w:r>
            <w:r w:rsidRPr="00DE11BA">
              <w:rPr>
                <w:spacing w:val="-4"/>
                <w:sz w:val="24"/>
                <w:lang w:val="ru-RU"/>
              </w:rPr>
              <w:t xml:space="preserve"> </w:t>
            </w:r>
            <w:r w:rsidRPr="00DE11BA">
              <w:rPr>
                <w:sz w:val="24"/>
                <w:lang w:val="ru-RU"/>
              </w:rPr>
              <w:t>задач.</w:t>
            </w:r>
          </w:p>
        </w:tc>
        <w:tc>
          <w:tcPr>
            <w:tcW w:w="5094" w:type="dxa"/>
            <w:tcBorders>
              <w:top w:val="single" w:sz="6" w:space="0" w:color="000000"/>
              <w:bottom w:val="single" w:sz="6" w:space="0" w:color="000000"/>
            </w:tcBorders>
          </w:tcPr>
          <w:p w:rsidR="00DE11BA" w:rsidRPr="00DE11BA" w:rsidRDefault="00DE11BA" w:rsidP="00EF0B46">
            <w:pPr>
              <w:ind w:right="106"/>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местом</w:t>
            </w:r>
            <w:r w:rsidRPr="00DE11BA">
              <w:rPr>
                <w:spacing w:val="1"/>
                <w:sz w:val="24"/>
                <w:lang w:val="ru-RU"/>
              </w:rPr>
              <w:t xml:space="preserve"> </w:t>
            </w:r>
            <w:r w:rsidRPr="00DE11BA">
              <w:rPr>
                <w:sz w:val="24"/>
                <w:lang w:val="ru-RU"/>
              </w:rPr>
              <w:t>ударения</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произношением</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отрабатываемых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p w:rsidR="00DE11BA" w:rsidRPr="00DE11BA" w:rsidRDefault="00DE11BA" w:rsidP="00EF0B46">
            <w:pPr>
              <w:ind w:right="103"/>
              <w:jc w:val="both"/>
              <w:rPr>
                <w:sz w:val="24"/>
                <w:lang w:val="ru-RU"/>
              </w:rPr>
            </w:pPr>
            <w:r w:rsidRPr="00DE11BA">
              <w:rPr>
                <w:sz w:val="24"/>
                <w:lang w:val="ru-RU"/>
              </w:rPr>
              <w:t>Дидактическая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«Придумай</w:t>
            </w:r>
            <w:r w:rsidRPr="00DE11BA">
              <w:rPr>
                <w:spacing w:val="1"/>
                <w:sz w:val="24"/>
                <w:lang w:val="ru-RU"/>
              </w:rPr>
              <w:t xml:space="preserve"> </w:t>
            </w:r>
            <w:r w:rsidRPr="00DE11BA">
              <w:rPr>
                <w:sz w:val="24"/>
                <w:lang w:val="ru-RU"/>
              </w:rPr>
              <w:t>рифму»</w:t>
            </w:r>
            <w:r w:rsidRPr="00DE11BA">
              <w:rPr>
                <w:spacing w:val="1"/>
                <w:sz w:val="24"/>
                <w:lang w:val="ru-RU"/>
              </w:rPr>
              <w:t xml:space="preserve"> </w:t>
            </w:r>
            <w:r w:rsidRPr="00DE11BA">
              <w:rPr>
                <w:sz w:val="24"/>
                <w:lang w:val="ru-RU"/>
              </w:rPr>
              <w:t>(предлагаются</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словарика, к ним нужно придумывать рифмы).</w:t>
            </w:r>
            <w:r w:rsidRPr="00DE11BA">
              <w:rPr>
                <w:spacing w:val="-57"/>
                <w:sz w:val="24"/>
                <w:lang w:val="ru-RU"/>
              </w:rPr>
              <w:t xml:space="preserve"> </w:t>
            </w:r>
            <w:r w:rsidRPr="00DE11BA">
              <w:rPr>
                <w:sz w:val="24"/>
                <w:lang w:val="ru-RU"/>
              </w:rPr>
              <w:t>Дидактическое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придумать</w:t>
            </w:r>
            <w:r w:rsidRPr="00DE11BA">
              <w:rPr>
                <w:spacing w:val="-57"/>
                <w:sz w:val="24"/>
                <w:lang w:val="ru-RU"/>
              </w:rPr>
              <w:t xml:space="preserve"> </w:t>
            </w:r>
            <w:r w:rsidRPr="00DE11BA">
              <w:rPr>
                <w:sz w:val="24"/>
                <w:lang w:val="ru-RU"/>
              </w:rPr>
              <w:t>предложения</w:t>
            </w:r>
          </w:p>
          <w:p w:rsidR="00DE11BA" w:rsidRPr="00DE11BA" w:rsidRDefault="00DE11BA" w:rsidP="00EF0B46">
            <w:pPr>
              <w:ind w:right="105"/>
              <w:jc w:val="both"/>
              <w:rPr>
                <w:sz w:val="24"/>
                <w:lang w:val="ru-RU"/>
              </w:rPr>
            </w:pPr>
            <w:r w:rsidRPr="00DE11BA">
              <w:rPr>
                <w:sz w:val="24"/>
                <w:lang w:val="ru-RU"/>
              </w:rPr>
              <w:t>с отрабатываемым словом из орфоэпического</w:t>
            </w:r>
            <w:r w:rsidRPr="00DE11BA">
              <w:rPr>
                <w:spacing w:val="1"/>
                <w:sz w:val="24"/>
                <w:lang w:val="ru-RU"/>
              </w:rPr>
              <w:t xml:space="preserve"> </w:t>
            </w:r>
            <w:r w:rsidRPr="00DE11BA">
              <w:rPr>
                <w:sz w:val="24"/>
                <w:lang w:val="ru-RU"/>
              </w:rPr>
              <w:t>словарика.</w:t>
            </w:r>
            <w:r w:rsidRPr="00DE11BA">
              <w:rPr>
                <w:spacing w:val="1"/>
                <w:sz w:val="24"/>
                <w:lang w:val="ru-RU"/>
              </w:rPr>
              <w:t xml:space="preserve"> </w:t>
            </w: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поставить</w:t>
            </w:r>
            <w:r w:rsidRPr="00DE11BA">
              <w:rPr>
                <w:spacing w:val="-57"/>
                <w:sz w:val="24"/>
                <w:lang w:val="ru-RU"/>
              </w:rPr>
              <w:t xml:space="preserve"> </w:t>
            </w:r>
            <w:r w:rsidRPr="00DE11BA">
              <w:rPr>
                <w:sz w:val="24"/>
                <w:lang w:val="ru-RU"/>
              </w:rPr>
              <w:t>ударение в словах из орфоэпического перечня,</w:t>
            </w:r>
            <w:r w:rsidRPr="00DE11BA">
              <w:rPr>
                <w:spacing w:val="-57"/>
                <w:sz w:val="24"/>
                <w:lang w:val="ru-RU"/>
              </w:rPr>
              <w:t xml:space="preserve"> </w:t>
            </w:r>
            <w:r w:rsidRPr="00DE11BA">
              <w:rPr>
                <w:sz w:val="24"/>
                <w:lang w:val="ru-RU"/>
              </w:rPr>
              <w:t>а потом правильно их произнести. Творческая</w:t>
            </w:r>
            <w:r w:rsidRPr="00DE11BA">
              <w:rPr>
                <w:spacing w:val="1"/>
                <w:sz w:val="24"/>
                <w:lang w:val="ru-RU"/>
              </w:rPr>
              <w:t xml:space="preserve"> </w:t>
            </w:r>
            <w:r w:rsidRPr="00DE11BA">
              <w:rPr>
                <w:sz w:val="24"/>
                <w:lang w:val="ru-RU"/>
              </w:rPr>
              <w:t>работа: сочинить рассказ, включив в него все</w:t>
            </w:r>
            <w:r w:rsidRPr="00DE11BA">
              <w:rPr>
                <w:spacing w:val="1"/>
                <w:sz w:val="24"/>
                <w:lang w:val="ru-RU"/>
              </w:rPr>
              <w:t xml:space="preserve"> </w:t>
            </w:r>
            <w:r w:rsidRPr="00DE11BA">
              <w:rPr>
                <w:sz w:val="24"/>
                <w:lang w:val="ru-RU"/>
              </w:rPr>
              <w:t>слова из отрабатываемого в данном учебном</w:t>
            </w:r>
            <w:r w:rsidRPr="00DE11BA">
              <w:rPr>
                <w:spacing w:val="1"/>
                <w:sz w:val="24"/>
                <w:lang w:val="ru-RU"/>
              </w:rPr>
              <w:t xml:space="preserve"> </w:t>
            </w:r>
            <w:r w:rsidRPr="00DE11BA">
              <w:rPr>
                <w:sz w:val="24"/>
                <w:lang w:val="ru-RU"/>
              </w:rPr>
              <w:t>году</w:t>
            </w:r>
            <w:r w:rsidRPr="00DE11BA">
              <w:rPr>
                <w:spacing w:val="1"/>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перечня,</w:t>
            </w:r>
            <w:r w:rsidRPr="00DE11BA">
              <w:rPr>
                <w:spacing w:val="1"/>
                <w:sz w:val="24"/>
                <w:lang w:val="ru-RU"/>
              </w:rPr>
              <w:t xml:space="preserve"> </w:t>
            </w:r>
            <w:r w:rsidRPr="00DE11BA">
              <w:rPr>
                <w:sz w:val="24"/>
                <w:lang w:val="ru-RU"/>
              </w:rPr>
              <w:t>а</w:t>
            </w:r>
            <w:r w:rsidRPr="00DE11BA">
              <w:rPr>
                <w:spacing w:val="1"/>
                <w:sz w:val="24"/>
                <w:lang w:val="ru-RU"/>
              </w:rPr>
              <w:t xml:space="preserve"> </w:t>
            </w:r>
            <w:r w:rsidRPr="00DE11BA">
              <w:rPr>
                <w:sz w:val="24"/>
                <w:lang w:val="ru-RU"/>
              </w:rPr>
              <w:t>потом</w:t>
            </w:r>
            <w:r w:rsidRPr="00DE11BA">
              <w:rPr>
                <w:spacing w:val="1"/>
                <w:sz w:val="24"/>
                <w:lang w:val="ru-RU"/>
              </w:rPr>
              <w:t xml:space="preserve"> </w:t>
            </w:r>
            <w:r w:rsidRPr="00DE11BA">
              <w:rPr>
                <w:sz w:val="24"/>
                <w:lang w:val="ru-RU"/>
              </w:rPr>
              <w:t>прочитать его</w:t>
            </w:r>
            <w:r w:rsidRPr="00DE11BA">
              <w:rPr>
                <w:spacing w:val="-1"/>
                <w:sz w:val="24"/>
                <w:lang w:val="ru-RU"/>
              </w:rPr>
              <w:t xml:space="preserve"> </w:t>
            </w:r>
            <w:r w:rsidRPr="00DE11BA">
              <w:rPr>
                <w:sz w:val="24"/>
                <w:lang w:val="ru-RU"/>
              </w:rPr>
              <w:t>всему классу.</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4970"/>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4</w:t>
            </w:r>
          </w:p>
        </w:tc>
        <w:tc>
          <w:tcPr>
            <w:tcW w:w="2259" w:type="dxa"/>
            <w:tcBorders>
              <w:left w:val="single" w:sz="6" w:space="0" w:color="000000"/>
            </w:tcBorders>
          </w:tcPr>
          <w:p w:rsidR="00DE11BA" w:rsidRPr="00BE1740" w:rsidRDefault="00DE11BA" w:rsidP="00EF0B46">
            <w:pPr>
              <w:ind w:right="616"/>
              <w:rPr>
                <w:b/>
                <w:sz w:val="24"/>
              </w:rPr>
            </w:pPr>
            <w:r w:rsidRPr="00BE1740">
              <w:rPr>
                <w:b/>
                <w:sz w:val="24"/>
              </w:rPr>
              <w:t>Лексика</w:t>
            </w:r>
            <w:r w:rsidRPr="00BE1740">
              <w:rPr>
                <w:b/>
                <w:spacing w:val="-57"/>
                <w:sz w:val="24"/>
              </w:rPr>
              <w:t xml:space="preserve"> </w:t>
            </w:r>
            <w:r w:rsidRPr="00BE1740">
              <w:rPr>
                <w:b/>
                <w:sz w:val="24"/>
              </w:rPr>
              <w:t>(10</w:t>
            </w:r>
            <w:r w:rsidRPr="00BE1740">
              <w:rPr>
                <w:b/>
                <w:spacing w:val="-1"/>
                <w:sz w:val="24"/>
              </w:rPr>
              <w:t xml:space="preserve"> </w:t>
            </w:r>
            <w:r w:rsidRPr="00BE1740">
              <w:rPr>
                <w:b/>
                <w:sz w:val="24"/>
              </w:rPr>
              <w:t>ч.)</w:t>
            </w:r>
          </w:p>
        </w:tc>
        <w:tc>
          <w:tcPr>
            <w:tcW w:w="3546" w:type="dxa"/>
            <w:tcBorders>
              <w:top w:val="single" w:sz="6" w:space="0" w:color="000000"/>
            </w:tcBorders>
          </w:tcPr>
          <w:p w:rsidR="00DE11BA" w:rsidRPr="00DE11BA" w:rsidRDefault="00DE11BA" w:rsidP="00EF0B46">
            <w:pPr>
              <w:ind w:right="191"/>
              <w:rPr>
                <w:sz w:val="24"/>
                <w:lang w:val="ru-RU"/>
              </w:rPr>
            </w:pPr>
            <w:r w:rsidRPr="00DE11BA">
              <w:rPr>
                <w:sz w:val="24"/>
                <w:lang w:val="ru-RU"/>
              </w:rPr>
              <w:t>Понимание слова как единства</w:t>
            </w:r>
            <w:r w:rsidRPr="00DE11BA">
              <w:rPr>
                <w:spacing w:val="-58"/>
                <w:sz w:val="24"/>
                <w:lang w:val="ru-RU"/>
              </w:rPr>
              <w:t xml:space="preserve"> </w:t>
            </w:r>
            <w:r w:rsidRPr="00DE11BA">
              <w:rPr>
                <w:sz w:val="24"/>
                <w:lang w:val="ru-RU"/>
              </w:rPr>
              <w:t>звучания</w:t>
            </w:r>
            <w:r w:rsidRPr="00DE11BA">
              <w:rPr>
                <w:spacing w:val="-1"/>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значения.</w:t>
            </w:r>
          </w:p>
          <w:p w:rsidR="00DE11BA" w:rsidRPr="00DE11BA" w:rsidRDefault="00DE11BA" w:rsidP="00EF0B46">
            <w:pPr>
              <w:ind w:right="473"/>
              <w:rPr>
                <w:sz w:val="24"/>
                <w:lang w:val="ru-RU"/>
              </w:rPr>
            </w:pPr>
            <w:r w:rsidRPr="00DE11BA">
              <w:rPr>
                <w:sz w:val="24"/>
                <w:lang w:val="ru-RU"/>
              </w:rPr>
              <w:t>Лексическое</w:t>
            </w:r>
            <w:r w:rsidRPr="00DE11BA">
              <w:rPr>
                <w:spacing w:val="-6"/>
                <w:sz w:val="24"/>
                <w:lang w:val="ru-RU"/>
              </w:rPr>
              <w:t xml:space="preserve"> </w:t>
            </w:r>
            <w:r w:rsidRPr="00DE11BA">
              <w:rPr>
                <w:sz w:val="24"/>
                <w:lang w:val="ru-RU"/>
              </w:rPr>
              <w:t>значение</w:t>
            </w:r>
            <w:r w:rsidRPr="00DE11BA">
              <w:rPr>
                <w:spacing w:val="-6"/>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(общее</w:t>
            </w:r>
            <w:r w:rsidRPr="00DE11BA">
              <w:rPr>
                <w:spacing w:val="-2"/>
                <w:sz w:val="24"/>
                <w:lang w:val="ru-RU"/>
              </w:rPr>
              <w:t xml:space="preserve"> </w:t>
            </w:r>
            <w:r w:rsidRPr="00DE11BA">
              <w:rPr>
                <w:sz w:val="24"/>
                <w:lang w:val="ru-RU"/>
              </w:rPr>
              <w:t>представление).</w:t>
            </w:r>
          </w:p>
          <w:p w:rsidR="00DE11BA" w:rsidRPr="00DE11BA" w:rsidRDefault="00DE11BA" w:rsidP="00EF0B46">
            <w:pPr>
              <w:ind w:right="114"/>
              <w:rPr>
                <w:sz w:val="24"/>
                <w:lang w:val="ru-RU"/>
              </w:rPr>
            </w:pPr>
            <w:r w:rsidRPr="00DE11BA">
              <w:rPr>
                <w:sz w:val="24"/>
                <w:lang w:val="ru-RU"/>
              </w:rPr>
              <w:t>Выявление слов, значение</w:t>
            </w:r>
            <w:r w:rsidRPr="00DE11BA">
              <w:rPr>
                <w:spacing w:val="1"/>
                <w:sz w:val="24"/>
                <w:lang w:val="ru-RU"/>
              </w:rPr>
              <w:t xml:space="preserve"> </w:t>
            </w:r>
            <w:r w:rsidRPr="00DE11BA">
              <w:rPr>
                <w:sz w:val="24"/>
                <w:lang w:val="ru-RU"/>
              </w:rPr>
              <w:t>которых требует уточнения.</w:t>
            </w:r>
            <w:r w:rsidRPr="00DE11BA">
              <w:rPr>
                <w:spacing w:val="1"/>
                <w:sz w:val="24"/>
                <w:lang w:val="ru-RU"/>
              </w:rPr>
              <w:t xml:space="preserve"> </w:t>
            </w:r>
            <w:r w:rsidRPr="00DE11BA">
              <w:rPr>
                <w:sz w:val="24"/>
                <w:lang w:val="ru-RU"/>
              </w:rPr>
              <w:t>Определение</w:t>
            </w:r>
            <w:r w:rsidRPr="00DE11BA">
              <w:rPr>
                <w:spacing w:val="-4"/>
                <w:sz w:val="24"/>
                <w:lang w:val="ru-RU"/>
              </w:rPr>
              <w:t xml:space="preserve"> </w:t>
            </w:r>
            <w:r w:rsidRPr="00DE11BA">
              <w:rPr>
                <w:sz w:val="24"/>
                <w:lang w:val="ru-RU"/>
              </w:rPr>
              <w:t>значения</w:t>
            </w:r>
            <w:r w:rsidRPr="00DE11BA">
              <w:rPr>
                <w:spacing w:val="-5"/>
                <w:sz w:val="24"/>
                <w:lang w:val="ru-RU"/>
              </w:rPr>
              <w:t xml:space="preserve"> </w:t>
            </w:r>
            <w:r w:rsidRPr="00DE11BA">
              <w:rPr>
                <w:sz w:val="24"/>
                <w:lang w:val="ru-RU"/>
              </w:rPr>
              <w:t>слова</w:t>
            </w:r>
            <w:r w:rsidRPr="00DE11BA">
              <w:rPr>
                <w:spacing w:val="-5"/>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тексту или уточнение значения</w:t>
            </w:r>
            <w:r w:rsidRPr="00DE11BA">
              <w:rPr>
                <w:spacing w:val="1"/>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помощью</w:t>
            </w:r>
            <w:r w:rsidRPr="00DE11BA">
              <w:rPr>
                <w:spacing w:val="-1"/>
                <w:sz w:val="24"/>
                <w:lang w:val="ru-RU"/>
              </w:rPr>
              <w:t xml:space="preserve"> </w:t>
            </w:r>
            <w:r w:rsidRPr="00DE11BA">
              <w:rPr>
                <w:sz w:val="24"/>
                <w:lang w:val="ru-RU"/>
              </w:rPr>
              <w:t>толкового</w:t>
            </w:r>
            <w:r w:rsidRPr="00DE11BA">
              <w:rPr>
                <w:spacing w:val="-1"/>
                <w:sz w:val="24"/>
                <w:lang w:val="ru-RU"/>
              </w:rPr>
              <w:t xml:space="preserve"> </w:t>
            </w:r>
            <w:r w:rsidRPr="00DE11BA">
              <w:rPr>
                <w:sz w:val="24"/>
                <w:lang w:val="ru-RU"/>
              </w:rPr>
              <w:t>словаря</w:t>
            </w:r>
          </w:p>
        </w:tc>
        <w:tc>
          <w:tcPr>
            <w:tcW w:w="5094" w:type="dxa"/>
            <w:tcBorders>
              <w:top w:val="single" w:sz="6" w:space="0" w:color="000000"/>
              <w:bottom w:val="single" w:sz="6" w:space="0" w:color="000000"/>
            </w:tcBorders>
          </w:tcPr>
          <w:p w:rsidR="00DE11BA" w:rsidRPr="00DE11BA" w:rsidRDefault="00DE11BA" w:rsidP="00EF0B46">
            <w:pPr>
              <w:ind w:right="106"/>
              <w:jc w:val="both"/>
              <w:rPr>
                <w:sz w:val="24"/>
                <w:lang w:val="ru-RU"/>
              </w:rPr>
            </w:pPr>
            <w:r w:rsidRPr="00DE11BA">
              <w:rPr>
                <w:sz w:val="24"/>
                <w:lang w:val="ru-RU"/>
              </w:rPr>
              <w:t>Работа с рисунками: объяснять значение слова</w:t>
            </w:r>
            <w:r w:rsidRPr="00DE11BA">
              <w:rPr>
                <w:spacing w:val="-57"/>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2"/>
                <w:sz w:val="24"/>
                <w:lang w:val="ru-RU"/>
              </w:rPr>
              <w:t xml:space="preserve"> </w:t>
            </w:r>
            <w:r w:rsidRPr="00DE11BA">
              <w:rPr>
                <w:sz w:val="24"/>
                <w:lang w:val="ru-RU"/>
              </w:rPr>
              <w:t>рисунок</w:t>
            </w:r>
            <w:r w:rsidRPr="00DE11BA">
              <w:rPr>
                <w:spacing w:val="-1"/>
                <w:sz w:val="24"/>
                <w:lang w:val="ru-RU"/>
              </w:rPr>
              <w:t xml:space="preserve"> </w:t>
            </w:r>
            <w:r w:rsidRPr="00DE11BA">
              <w:rPr>
                <w:sz w:val="24"/>
                <w:lang w:val="ru-RU"/>
              </w:rPr>
              <w:t>и систему</w:t>
            </w:r>
            <w:r w:rsidRPr="00DE11BA">
              <w:rPr>
                <w:spacing w:val="-1"/>
                <w:sz w:val="24"/>
                <w:lang w:val="ru-RU"/>
              </w:rPr>
              <w:t xml:space="preserve"> </w:t>
            </w:r>
            <w:r w:rsidRPr="00DE11BA">
              <w:rPr>
                <w:sz w:val="24"/>
                <w:lang w:val="ru-RU"/>
              </w:rPr>
              <w:t>вопросов.</w:t>
            </w:r>
          </w:p>
          <w:p w:rsidR="00DE11BA" w:rsidRPr="00DE11BA" w:rsidRDefault="00DE11BA" w:rsidP="00EF0B46">
            <w:pPr>
              <w:ind w:right="100"/>
              <w:jc w:val="both"/>
              <w:rPr>
                <w:sz w:val="24"/>
                <w:lang w:val="ru-RU"/>
              </w:rPr>
            </w:pPr>
            <w:r w:rsidRPr="00DE11BA">
              <w:rPr>
                <w:sz w:val="24"/>
                <w:lang w:val="ru-RU"/>
              </w:rPr>
              <w:t>Дидактическая игра «Угадай, какое это слово»</w:t>
            </w:r>
            <w:r w:rsidRPr="00DE11BA">
              <w:rPr>
                <w:spacing w:val="-57"/>
                <w:sz w:val="24"/>
                <w:lang w:val="ru-RU"/>
              </w:rPr>
              <w:t xml:space="preserve"> </w:t>
            </w:r>
            <w:r w:rsidRPr="00DE11BA">
              <w:rPr>
                <w:sz w:val="24"/>
                <w:lang w:val="ru-RU"/>
              </w:rPr>
              <w:t>(в ходе игры нужно опознавать слова по их</w:t>
            </w:r>
            <w:r w:rsidRPr="00DE11BA">
              <w:rPr>
                <w:spacing w:val="1"/>
                <w:sz w:val="24"/>
                <w:lang w:val="ru-RU"/>
              </w:rPr>
              <w:t xml:space="preserve"> </w:t>
            </w:r>
            <w:r w:rsidRPr="00DE11BA">
              <w:rPr>
                <w:sz w:val="24"/>
                <w:lang w:val="ru-RU"/>
              </w:rPr>
              <w:t>лексическим</w:t>
            </w:r>
            <w:r w:rsidRPr="00DE11BA">
              <w:rPr>
                <w:spacing w:val="-2"/>
                <w:sz w:val="24"/>
                <w:lang w:val="ru-RU"/>
              </w:rPr>
              <w:t xml:space="preserve"> </w:t>
            </w:r>
            <w:r w:rsidRPr="00DE11BA">
              <w:rPr>
                <w:sz w:val="24"/>
                <w:lang w:val="ru-RU"/>
              </w:rPr>
              <w:t>значениям).</w:t>
            </w:r>
          </w:p>
          <w:p w:rsidR="00DE11BA" w:rsidRPr="00DE11BA" w:rsidRDefault="00DE11BA" w:rsidP="00EF0B46">
            <w:pPr>
              <w:ind w:right="10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значением</w:t>
            </w:r>
            <w:r w:rsidRPr="00DE11BA">
              <w:rPr>
                <w:spacing w:val="-57"/>
                <w:sz w:val="24"/>
                <w:lang w:val="ru-RU"/>
              </w:rPr>
              <w:t xml:space="preserve"> </w:t>
            </w:r>
            <w:r w:rsidRPr="00DE11BA">
              <w:rPr>
                <w:sz w:val="24"/>
                <w:lang w:val="ru-RU"/>
              </w:rPr>
              <w:t>слов в тексте, установление значения слова с</w:t>
            </w:r>
            <w:r w:rsidRPr="00DE11BA">
              <w:rPr>
                <w:spacing w:val="1"/>
                <w:sz w:val="24"/>
                <w:lang w:val="ru-RU"/>
              </w:rPr>
              <w:t xml:space="preserve"> </w:t>
            </w:r>
            <w:r w:rsidRPr="00DE11BA">
              <w:rPr>
                <w:sz w:val="24"/>
                <w:lang w:val="ru-RU"/>
              </w:rPr>
              <w:t>опорой на</w:t>
            </w:r>
            <w:r w:rsidRPr="00DE11BA">
              <w:rPr>
                <w:spacing w:val="-1"/>
                <w:sz w:val="24"/>
                <w:lang w:val="ru-RU"/>
              </w:rPr>
              <w:t xml:space="preserve"> </w:t>
            </w:r>
            <w:r w:rsidRPr="00DE11BA">
              <w:rPr>
                <w:sz w:val="24"/>
                <w:lang w:val="ru-RU"/>
              </w:rPr>
              <w:t>текст.</w:t>
            </w:r>
          </w:p>
          <w:p w:rsidR="00DE11BA" w:rsidRPr="00DE11BA" w:rsidRDefault="00DE11BA" w:rsidP="00EF0B46">
            <w:pPr>
              <w:ind w:right="10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записями</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доске: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 в объяснении лексического значения</w:t>
            </w:r>
            <w:r w:rsidRPr="00DE11BA">
              <w:rPr>
                <w:spacing w:val="1"/>
                <w:sz w:val="24"/>
                <w:lang w:val="ru-RU"/>
              </w:rPr>
              <w:t xml:space="preserve"> </w:t>
            </w:r>
            <w:r w:rsidRPr="00DE11BA">
              <w:rPr>
                <w:sz w:val="24"/>
                <w:lang w:val="ru-RU"/>
              </w:rPr>
              <w:t>слов.</w:t>
            </w:r>
          </w:p>
          <w:p w:rsidR="00DE11BA" w:rsidRPr="00DE11BA" w:rsidRDefault="00DE11BA" w:rsidP="00EF0B46">
            <w:pPr>
              <w:ind w:right="100"/>
              <w:jc w:val="both"/>
              <w:rPr>
                <w:sz w:val="24"/>
                <w:lang w:val="ru-RU"/>
              </w:rPr>
            </w:pPr>
            <w:r w:rsidRPr="00DE11BA">
              <w:rPr>
                <w:sz w:val="24"/>
                <w:lang w:val="ru-RU"/>
              </w:rPr>
              <w:t>Практическая работа: выписать из толкового</w:t>
            </w:r>
            <w:r w:rsidRPr="00DE11BA">
              <w:rPr>
                <w:spacing w:val="1"/>
                <w:sz w:val="24"/>
                <w:lang w:val="ru-RU"/>
              </w:rPr>
              <w:t xml:space="preserve"> </w:t>
            </w:r>
            <w:r w:rsidRPr="00DE11BA">
              <w:rPr>
                <w:sz w:val="24"/>
                <w:lang w:val="ru-RU"/>
              </w:rPr>
              <w:t>словаря значение пяти слов, которые раньше</w:t>
            </w:r>
            <w:r w:rsidRPr="00DE11BA">
              <w:rPr>
                <w:spacing w:val="1"/>
                <w:sz w:val="24"/>
                <w:lang w:val="ru-RU"/>
              </w:rPr>
              <w:t xml:space="preserve"> </w:t>
            </w:r>
            <w:r w:rsidRPr="00DE11BA">
              <w:rPr>
                <w:sz w:val="24"/>
                <w:lang w:val="ru-RU"/>
              </w:rPr>
              <w:t>не</w:t>
            </w:r>
            <w:r w:rsidRPr="00DE11BA">
              <w:rPr>
                <w:spacing w:val="-2"/>
                <w:sz w:val="24"/>
                <w:lang w:val="ru-RU"/>
              </w:rPr>
              <w:t xml:space="preserve"> </w:t>
            </w:r>
            <w:r w:rsidRPr="00DE11BA">
              <w:rPr>
                <w:sz w:val="24"/>
                <w:lang w:val="ru-RU"/>
              </w:rPr>
              <w:t>знал(а).</w:t>
            </w:r>
          </w:p>
          <w:p w:rsidR="00DE11BA" w:rsidRPr="00DE11BA" w:rsidRDefault="00DE11BA" w:rsidP="00EF0B46">
            <w:pPr>
              <w:spacing w:line="270" w:lineRule="atLeast"/>
              <w:ind w:right="104"/>
              <w:jc w:val="both"/>
              <w:rPr>
                <w:sz w:val="24"/>
                <w:lang w:val="ru-RU"/>
              </w:rPr>
            </w:pPr>
            <w:r w:rsidRPr="00DE11BA">
              <w:rPr>
                <w:sz w:val="24"/>
                <w:lang w:val="ru-RU"/>
              </w:rPr>
              <w:t>Работа в парах: один ученик читает значение</w:t>
            </w:r>
            <w:r w:rsidRPr="00DE11BA">
              <w:rPr>
                <w:spacing w:val="1"/>
                <w:sz w:val="24"/>
                <w:lang w:val="ru-RU"/>
              </w:rPr>
              <w:t xml:space="preserve"> </w:t>
            </w:r>
            <w:r w:rsidRPr="00DE11BA">
              <w:rPr>
                <w:sz w:val="24"/>
                <w:lang w:val="ru-RU"/>
              </w:rPr>
              <w:t>слова из толкового словаря в учебнике, второй</w:t>
            </w:r>
            <w:r w:rsidRPr="00DE11BA">
              <w:rPr>
                <w:spacing w:val="-57"/>
                <w:sz w:val="24"/>
                <w:lang w:val="ru-RU"/>
              </w:rPr>
              <w:t xml:space="preserve"> </w:t>
            </w:r>
            <w:r w:rsidRPr="00DE11BA">
              <w:rPr>
                <w:sz w:val="24"/>
                <w:lang w:val="ru-RU"/>
              </w:rPr>
              <w:t>отгадывает</w:t>
            </w:r>
            <w:r w:rsidRPr="00DE11BA">
              <w:rPr>
                <w:spacing w:val="1"/>
                <w:sz w:val="24"/>
                <w:lang w:val="ru-RU"/>
              </w:rPr>
              <w:t xml:space="preserve"> </w:t>
            </w:r>
            <w:r w:rsidRPr="00DE11BA">
              <w:rPr>
                <w:sz w:val="24"/>
                <w:lang w:val="ru-RU"/>
              </w:rPr>
              <w:t>это</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потом</w:t>
            </w:r>
            <w:r w:rsidRPr="00DE11BA">
              <w:rPr>
                <w:spacing w:val="61"/>
                <w:sz w:val="24"/>
                <w:lang w:val="ru-RU"/>
              </w:rPr>
              <w:t xml:space="preserve"> </w:t>
            </w:r>
            <w:r w:rsidRPr="00DE11BA">
              <w:rPr>
                <w:sz w:val="24"/>
                <w:lang w:val="ru-RU"/>
              </w:rPr>
              <w:t>меняются</w:t>
            </w:r>
            <w:r w:rsidRPr="00DE11BA">
              <w:rPr>
                <w:spacing w:val="1"/>
                <w:sz w:val="24"/>
                <w:lang w:val="ru-RU"/>
              </w:rPr>
              <w:t xml:space="preserve"> </w:t>
            </w:r>
            <w:r w:rsidRPr="00DE11BA">
              <w:rPr>
                <w:sz w:val="24"/>
                <w:lang w:val="ru-RU"/>
              </w:rPr>
              <w:t>ролями.</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ind w:right="1154"/>
              <w:rPr>
                <w:sz w:val="24"/>
                <w:lang w:val="ru-RU"/>
              </w:rPr>
            </w:pPr>
            <w:r w:rsidRPr="00DE11BA">
              <w:rPr>
                <w:sz w:val="24"/>
                <w:lang w:val="ru-RU"/>
              </w:rPr>
              <w:t>Однозначные и</w:t>
            </w:r>
            <w:r w:rsidRPr="00DE11BA">
              <w:rPr>
                <w:spacing w:val="1"/>
                <w:sz w:val="24"/>
                <w:lang w:val="ru-RU"/>
              </w:rPr>
              <w:t xml:space="preserve"> </w:t>
            </w:r>
            <w:r w:rsidRPr="00DE11BA">
              <w:rPr>
                <w:sz w:val="24"/>
                <w:lang w:val="ru-RU"/>
              </w:rPr>
              <w:t>многозначные слова</w:t>
            </w:r>
            <w:r w:rsidRPr="00DE11BA">
              <w:rPr>
                <w:spacing w:val="-58"/>
                <w:sz w:val="24"/>
                <w:lang w:val="ru-RU"/>
              </w:rPr>
              <w:t xml:space="preserve"> </w:t>
            </w:r>
            <w:r w:rsidRPr="00DE11BA">
              <w:rPr>
                <w:sz w:val="24"/>
                <w:lang w:val="ru-RU"/>
              </w:rPr>
              <w:t>(простые случаи,</w:t>
            </w:r>
            <w:r w:rsidRPr="00DE11BA">
              <w:rPr>
                <w:spacing w:val="1"/>
                <w:sz w:val="24"/>
                <w:lang w:val="ru-RU"/>
              </w:rPr>
              <w:t xml:space="preserve"> </w:t>
            </w:r>
            <w:r w:rsidRPr="00DE11BA">
              <w:rPr>
                <w:sz w:val="24"/>
                <w:lang w:val="ru-RU"/>
              </w:rPr>
              <w:t>наблюдение)</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32"/>
                <w:lang w:val="ru-RU"/>
              </w:rPr>
            </w:pPr>
          </w:p>
          <w:p w:rsidR="00DE11BA" w:rsidRPr="00DE11BA" w:rsidRDefault="00DE11BA" w:rsidP="00EF0B46">
            <w:pPr>
              <w:ind w:right="101"/>
              <w:rPr>
                <w:sz w:val="24"/>
                <w:lang w:val="ru-RU"/>
              </w:rPr>
            </w:pPr>
            <w:r w:rsidRPr="00DE11BA">
              <w:rPr>
                <w:sz w:val="24"/>
                <w:lang w:val="ru-RU"/>
              </w:rPr>
              <w:t>Наблюдение</w:t>
            </w:r>
            <w:r w:rsidRPr="00DE11BA">
              <w:rPr>
                <w:spacing w:val="-6"/>
                <w:sz w:val="24"/>
                <w:lang w:val="ru-RU"/>
              </w:rPr>
              <w:t xml:space="preserve"> </w:t>
            </w:r>
            <w:r w:rsidRPr="00DE11BA">
              <w:rPr>
                <w:sz w:val="24"/>
                <w:lang w:val="ru-RU"/>
              </w:rPr>
              <w:t>за</w:t>
            </w:r>
            <w:r w:rsidRPr="00DE11BA">
              <w:rPr>
                <w:spacing w:val="-6"/>
                <w:sz w:val="24"/>
                <w:lang w:val="ru-RU"/>
              </w:rPr>
              <w:t xml:space="preserve"> </w:t>
            </w:r>
            <w:r w:rsidRPr="00DE11BA">
              <w:rPr>
                <w:sz w:val="24"/>
                <w:lang w:val="ru-RU"/>
              </w:rPr>
              <w:t>использованием</w:t>
            </w:r>
            <w:r w:rsidRPr="00DE11BA">
              <w:rPr>
                <w:spacing w:val="-57"/>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синонимов,</w:t>
            </w:r>
            <w:r w:rsidRPr="00DE11BA">
              <w:rPr>
                <w:spacing w:val="-2"/>
                <w:sz w:val="24"/>
                <w:lang w:val="ru-RU"/>
              </w:rPr>
              <w:t xml:space="preserve"> </w:t>
            </w:r>
            <w:r w:rsidRPr="00DE11BA">
              <w:rPr>
                <w:sz w:val="24"/>
                <w:lang w:val="ru-RU"/>
              </w:rPr>
              <w:t>антонимов</w:t>
            </w:r>
          </w:p>
        </w:tc>
        <w:tc>
          <w:tcPr>
            <w:tcW w:w="5094" w:type="dxa"/>
            <w:tcBorders>
              <w:top w:val="single" w:sz="6" w:space="0" w:color="000000"/>
              <w:bottom w:val="single" w:sz="6" w:space="0" w:color="000000"/>
            </w:tcBorders>
          </w:tcPr>
          <w:p w:rsidR="00DE11BA" w:rsidRPr="00DE11BA" w:rsidRDefault="00DE11BA" w:rsidP="00EF0B46">
            <w:pPr>
              <w:ind w:right="101"/>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составить</w:t>
            </w:r>
            <w:r w:rsidRPr="00DE11BA">
              <w:rPr>
                <w:spacing w:val="1"/>
                <w:sz w:val="24"/>
                <w:lang w:val="ru-RU"/>
              </w:rPr>
              <w:t xml:space="preserve"> </w:t>
            </w:r>
            <w:r w:rsidRPr="00DE11BA">
              <w:rPr>
                <w:sz w:val="24"/>
                <w:lang w:val="ru-RU"/>
              </w:rPr>
              <w:t>кроссворд,</w:t>
            </w:r>
            <w:r w:rsidRPr="00DE11BA">
              <w:rPr>
                <w:spacing w:val="1"/>
                <w:sz w:val="24"/>
                <w:lang w:val="ru-RU"/>
              </w:rPr>
              <w:t xml:space="preserve"> </w:t>
            </w:r>
            <w:r w:rsidRPr="00DE11BA">
              <w:rPr>
                <w:sz w:val="24"/>
                <w:lang w:val="ru-RU"/>
              </w:rPr>
              <w:t>часть</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объяснить</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помощью</w:t>
            </w:r>
            <w:r w:rsidRPr="00DE11BA">
              <w:rPr>
                <w:spacing w:val="1"/>
                <w:sz w:val="24"/>
                <w:lang w:val="ru-RU"/>
              </w:rPr>
              <w:t xml:space="preserve"> </w:t>
            </w:r>
            <w:r w:rsidRPr="00DE11BA">
              <w:rPr>
                <w:sz w:val="24"/>
                <w:lang w:val="ru-RU"/>
              </w:rPr>
              <w:t>рисунков,</w:t>
            </w:r>
            <w:r w:rsidRPr="00DE11BA">
              <w:rPr>
                <w:spacing w:val="1"/>
                <w:sz w:val="24"/>
                <w:lang w:val="ru-RU"/>
              </w:rPr>
              <w:t xml:space="preserve"> </w:t>
            </w:r>
            <w:r w:rsidRPr="00DE11BA">
              <w:rPr>
                <w:sz w:val="24"/>
                <w:lang w:val="ru-RU"/>
              </w:rPr>
              <w:t>часть</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помощью</w:t>
            </w:r>
            <w:r w:rsidRPr="00DE11BA">
              <w:rPr>
                <w:spacing w:val="61"/>
                <w:sz w:val="24"/>
                <w:lang w:val="ru-RU"/>
              </w:rPr>
              <w:t xml:space="preserve"> </w:t>
            </w:r>
            <w:r w:rsidRPr="00DE11BA">
              <w:rPr>
                <w:sz w:val="24"/>
                <w:lang w:val="ru-RU"/>
              </w:rPr>
              <w:t>лексического</w:t>
            </w:r>
            <w:r w:rsidRPr="00DE11BA">
              <w:rPr>
                <w:spacing w:val="1"/>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слова.</w:t>
            </w:r>
          </w:p>
          <w:p w:rsidR="00DE11BA" w:rsidRPr="00DE11BA" w:rsidRDefault="00DE11BA" w:rsidP="00EF0B46">
            <w:pPr>
              <w:ind w:right="105"/>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толковый</w:t>
            </w:r>
            <w:r w:rsidRPr="00DE11BA">
              <w:rPr>
                <w:spacing w:val="-57"/>
                <w:sz w:val="24"/>
                <w:lang w:val="ru-RU"/>
              </w:rPr>
              <w:t xml:space="preserve"> </w:t>
            </w:r>
            <w:r w:rsidRPr="00DE11BA">
              <w:rPr>
                <w:sz w:val="24"/>
                <w:lang w:val="ru-RU"/>
              </w:rPr>
              <w:t>словарь</w:t>
            </w:r>
            <w:r w:rsidRPr="00DE11BA">
              <w:rPr>
                <w:spacing w:val="1"/>
                <w:sz w:val="24"/>
                <w:lang w:val="ru-RU"/>
              </w:rPr>
              <w:t xml:space="preserve"> </w:t>
            </w:r>
            <w:r w:rsidRPr="00DE11BA">
              <w:rPr>
                <w:sz w:val="24"/>
                <w:lang w:val="ru-RU"/>
              </w:rPr>
              <w:t>учебника</w:t>
            </w:r>
            <w:r w:rsidRPr="00DE11BA">
              <w:rPr>
                <w:spacing w:val="1"/>
                <w:sz w:val="24"/>
                <w:lang w:val="ru-RU"/>
              </w:rPr>
              <w:t xml:space="preserve"> </w:t>
            </w:r>
            <w:r w:rsidRPr="00DE11BA">
              <w:rPr>
                <w:sz w:val="24"/>
                <w:lang w:val="ru-RU"/>
              </w:rPr>
              <w:t>определить,</w:t>
            </w:r>
            <w:r w:rsidRPr="00DE11BA">
              <w:rPr>
                <w:spacing w:val="1"/>
                <w:sz w:val="24"/>
                <w:lang w:val="ru-RU"/>
              </w:rPr>
              <w:t xml:space="preserve"> </w:t>
            </w:r>
            <w:r w:rsidRPr="00DE11BA">
              <w:rPr>
                <w:sz w:val="24"/>
                <w:lang w:val="ru-RU"/>
              </w:rPr>
              <w:t>лексические</w:t>
            </w:r>
            <w:r w:rsidRPr="00DE11BA">
              <w:rPr>
                <w:spacing w:val="-57"/>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каких слов</w:t>
            </w:r>
            <w:r w:rsidRPr="00DE11BA">
              <w:rPr>
                <w:spacing w:val="-2"/>
                <w:sz w:val="24"/>
                <w:lang w:val="ru-RU"/>
              </w:rPr>
              <w:t xml:space="preserve"> </w:t>
            </w:r>
            <w:r w:rsidRPr="00DE11BA">
              <w:rPr>
                <w:sz w:val="24"/>
                <w:lang w:val="ru-RU"/>
              </w:rPr>
              <w:t>записаны.</w:t>
            </w:r>
          </w:p>
          <w:p w:rsidR="00DE11BA" w:rsidRPr="00DE11BA" w:rsidRDefault="00DE11BA" w:rsidP="00EF0B46">
            <w:pPr>
              <w:spacing w:before="10"/>
              <w:rPr>
                <w:b/>
                <w:sz w:val="23"/>
                <w:lang w:val="ru-RU"/>
              </w:rPr>
            </w:pPr>
          </w:p>
          <w:p w:rsidR="00DE11BA" w:rsidRPr="00DE11BA" w:rsidRDefault="00DE11BA" w:rsidP="00EF0B46">
            <w:pPr>
              <w:spacing w:before="1"/>
              <w:ind w:right="100"/>
              <w:rPr>
                <w:sz w:val="24"/>
                <w:lang w:val="ru-RU"/>
              </w:rPr>
            </w:pPr>
            <w:r w:rsidRPr="00DE11BA">
              <w:rPr>
                <w:sz w:val="24"/>
                <w:lang w:val="ru-RU"/>
              </w:rPr>
              <w:t>Работа</w:t>
            </w:r>
            <w:r w:rsidRPr="00DE11BA">
              <w:rPr>
                <w:spacing w:val="15"/>
                <w:sz w:val="24"/>
                <w:lang w:val="ru-RU"/>
              </w:rPr>
              <w:t xml:space="preserve"> </w:t>
            </w:r>
            <w:r w:rsidRPr="00DE11BA">
              <w:rPr>
                <w:sz w:val="24"/>
                <w:lang w:val="ru-RU"/>
              </w:rPr>
              <w:t>с</w:t>
            </w:r>
            <w:r w:rsidRPr="00DE11BA">
              <w:rPr>
                <w:spacing w:val="16"/>
                <w:sz w:val="24"/>
                <w:lang w:val="ru-RU"/>
              </w:rPr>
              <w:t xml:space="preserve"> </w:t>
            </w:r>
            <w:r w:rsidRPr="00DE11BA">
              <w:rPr>
                <w:sz w:val="24"/>
                <w:lang w:val="ru-RU"/>
              </w:rPr>
              <w:t>рисунками,</w:t>
            </w:r>
            <w:r w:rsidRPr="00DE11BA">
              <w:rPr>
                <w:spacing w:val="14"/>
                <w:sz w:val="24"/>
                <w:lang w:val="ru-RU"/>
              </w:rPr>
              <w:t xml:space="preserve"> </w:t>
            </w:r>
            <w:r w:rsidRPr="00DE11BA">
              <w:rPr>
                <w:sz w:val="24"/>
                <w:lang w:val="ru-RU"/>
              </w:rPr>
              <w:t>на</w:t>
            </w:r>
            <w:r w:rsidRPr="00DE11BA">
              <w:rPr>
                <w:spacing w:val="16"/>
                <w:sz w:val="24"/>
                <w:lang w:val="ru-RU"/>
              </w:rPr>
              <w:t xml:space="preserve"> </w:t>
            </w:r>
            <w:r w:rsidRPr="00DE11BA">
              <w:rPr>
                <w:sz w:val="24"/>
                <w:lang w:val="ru-RU"/>
              </w:rPr>
              <w:t>которых</w:t>
            </w:r>
            <w:r w:rsidRPr="00DE11BA">
              <w:rPr>
                <w:spacing w:val="17"/>
                <w:sz w:val="24"/>
                <w:lang w:val="ru-RU"/>
              </w:rPr>
              <w:t xml:space="preserve"> </w:t>
            </w:r>
            <w:r w:rsidRPr="00DE11BA">
              <w:rPr>
                <w:sz w:val="24"/>
                <w:lang w:val="ru-RU"/>
              </w:rPr>
              <w:t>изображены</w:t>
            </w:r>
            <w:r w:rsidRPr="00DE11BA">
              <w:rPr>
                <w:spacing w:val="-57"/>
                <w:sz w:val="24"/>
                <w:lang w:val="ru-RU"/>
              </w:rPr>
              <w:t xml:space="preserve"> </w:t>
            </w:r>
            <w:r w:rsidRPr="00DE11BA">
              <w:rPr>
                <w:sz w:val="24"/>
                <w:lang w:val="ru-RU"/>
              </w:rPr>
              <w:t>разные</w:t>
            </w:r>
            <w:r w:rsidRPr="00DE11BA">
              <w:rPr>
                <w:spacing w:val="-3"/>
                <w:sz w:val="24"/>
                <w:lang w:val="ru-RU"/>
              </w:rPr>
              <w:t xml:space="preserve"> </w:t>
            </w:r>
            <w:r w:rsidRPr="00DE11BA">
              <w:rPr>
                <w:sz w:val="24"/>
                <w:lang w:val="ru-RU"/>
              </w:rPr>
              <w:t>значения</w:t>
            </w:r>
          </w:p>
          <w:p w:rsidR="00DE11BA" w:rsidRPr="00DE11BA" w:rsidRDefault="00DE11BA" w:rsidP="00EF0B46">
            <w:pPr>
              <w:ind w:right="96"/>
              <w:rPr>
                <w:sz w:val="24"/>
                <w:lang w:val="ru-RU"/>
              </w:rPr>
            </w:pPr>
            <w:r w:rsidRPr="00DE11BA">
              <w:rPr>
                <w:sz w:val="24"/>
                <w:lang w:val="ru-RU"/>
              </w:rPr>
              <w:t>слов,</w:t>
            </w:r>
            <w:r w:rsidRPr="00DE11BA">
              <w:rPr>
                <w:spacing w:val="5"/>
                <w:sz w:val="24"/>
                <w:lang w:val="ru-RU"/>
              </w:rPr>
              <w:t xml:space="preserve"> </w:t>
            </w:r>
            <w:r w:rsidRPr="00DE11BA">
              <w:rPr>
                <w:sz w:val="24"/>
                <w:lang w:val="ru-RU"/>
              </w:rPr>
              <w:t>например,</w:t>
            </w:r>
            <w:r w:rsidRPr="00DE11BA">
              <w:rPr>
                <w:spacing w:val="5"/>
                <w:sz w:val="24"/>
                <w:lang w:val="ru-RU"/>
              </w:rPr>
              <w:t xml:space="preserve"> </w:t>
            </w:r>
            <w:r w:rsidRPr="00DE11BA">
              <w:rPr>
                <w:sz w:val="24"/>
                <w:lang w:val="ru-RU"/>
              </w:rPr>
              <w:t>слов</w:t>
            </w:r>
            <w:r w:rsidRPr="00DE11BA">
              <w:rPr>
                <w:spacing w:val="11"/>
                <w:sz w:val="24"/>
                <w:lang w:val="ru-RU"/>
              </w:rPr>
              <w:t xml:space="preserve"> </w:t>
            </w:r>
            <w:r w:rsidRPr="00DE11BA">
              <w:rPr>
                <w:i/>
                <w:sz w:val="24"/>
                <w:lang w:val="ru-RU"/>
              </w:rPr>
              <w:t>корень</w:t>
            </w:r>
            <w:r w:rsidRPr="00DE11BA">
              <w:rPr>
                <w:sz w:val="24"/>
                <w:lang w:val="ru-RU"/>
              </w:rPr>
              <w:t>,</w:t>
            </w:r>
            <w:r w:rsidRPr="00DE11BA">
              <w:rPr>
                <w:spacing w:val="6"/>
                <w:sz w:val="24"/>
                <w:lang w:val="ru-RU"/>
              </w:rPr>
              <w:t xml:space="preserve"> </w:t>
            </w:r>
            <w:r w:rsidRPr="00DE11BA">
              <w:rPr>
                <w:i/>
                <w:sz w:val="24"/>
                <w:lang w:val="ru-RU"/>
              </w:rPr>
              <w:t>иголки</w:t>
            </w:r>
            <w:r w:rsidRPr="00DE11BA">
              <w:rPr>
                <w:sz w:val="24"/>
                <w:lang w:val="ru-RU"/>
              </w:rPr>
              <w:t>,</w:t>
            </w:r>
            <w:r w:rsidRPr="00DE11BA">
              <w:rPr>
                <w:spacing w:val="6"/>
                <w:sz w:val="24"/>
                <w:lang w:val="ru-RU"/>
              </w:rPr>
              <w:t xml:space="preserve"> </w:t>
            </w:r>
            <w:r w:rsidRPr="00DE11BA">
              <w:rPr>
                <w:i/>
                <w:sz w:val="24"/>
                <w:lang w:val="ru-RU"/>
              </w:rPr>
              <w:t>кисть</w:t>
            </w:r>
            <w:r w:rsidRPr="00DE11BA">
              <w:rPr>
                <w:sz w:val="24"/>
                <w:lang w:val="ru-RU"/>
              </w:rPr>
              <w:t>:</w:t>
            </w:r>
            <w:r w:rsidRPr="00DE11BA">
              <w:rPr>
                <w:spacing w:val="6"/>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рисунки</w:t>
            </w:r>
          </w:p>
          <w:p w:rsidR="00DE11BA" w:rsidRPr="00DE11BA" w:rsidRDefault="00DE11BA" w:rsidP="00EF0B46">
            <w:pPr>
              <w:tabs>
                <w:tab w:val="left" w:pos="1075"/>
                <w:tab w:val="left" w:pos="1423"/>
                <w:tab w:val="left" w:pos="1493"/>
                <w:tab w:val="left" w:pos="2306"/>
                <w:tab w:val="left" w:pos="2656"/>
                <w:tab w:val="left" w:pos="3177"/>
                <w:tab w:val="left" w:pos="4035"/>
              </w:tabs>
              <w:ind w:right="104"/>
              <w:rPr>
                <w:sz w:val="24"/>
                <w:lang w:val="ru-RU"/>
              </w:rPr>
            </w:pPr>
            <w:r w:rsidRPr="00DE11BA">
              <w:rPr>
                <w:sz w:val="24"/>
                <w:lang w:val="ru-RU"/>
              </w:rPr>
              <w:t>объяснить значения многозначных слов.</w:t>
            </w:r>
            <w:r w:rsidRPr="00DE11BA">
              <w:rPr>
                <w:spacing w:val="1"/>
                <w:sz w:val="24"/>
                <w:lang w:val="ru-RU"/>
              </w:rPr>
              <w:t xml:space="preserve"> </w:t>
            </w:r>
            <w:r w:rsidRPr="00DE11BA">
              <w:rPr>
                <w:sz w:val="24"/>
                <w:lang w:val="ru-RU"/>
              </w:rPr>
              <w:t>Учебный</w:t>
            </w:r>
            <w:r w:rsidRPr="00DE11BA">
              <w:rPr>
                <w:sz w:val="24"/>
                <w:lang w:val="ru-RU"/>
              </w:rPr>
              <w:tab/>
            </w:r>
            <w:r w:rsidRPr="00DE11BA">
              <w:rPr>
                <w:sz w:val="24"/>
                <w:lang w:val="ru-RU"/>
              </w:rPr>
              <w:tab/>
              <w:t>диалог,</w:t>
            </w:r>
            <w:r w:rsidRPr="00DE11BA">
              <w:rPr>
                <w:sz w:val="24"/>
                <w:lang w:val="ru-RU"/>
              </w:rPr>
              <w:tab/>
            </w:r>
            <w:r w:rsidRPr="00DE11BA">
              <w:rPr>
                <w:sz w:val="24"/>
                <w:lang w:val="ru-RU"/>
              </w:rPr>
              <w:tab/>
              <w:t>в</w:t>
            </w:r>
            <w:r w:rsidRPr="00DE11BA">
              <w:rPr>
                <w:sz w:val="24"/>
                <w:lang w:val="ru-RU"/>
              </w:rPr>
              <w:tab/>
              <w:t>ходе</w:t>
            </w:r>
            <w:r w:rsidRPr="00DE11BA">
              <w:rPr>
                <w:sz w:val="24"/>
                <w:lang w:val="ru-RU"/>
              </w:rPr>
              <w:tab/>
            </w:r>
            <w:r w:rsidRPr="00DE11BA">
              <w:rPr>
                <w:spacing w:val="-1"/>
                <w:sz w:val="24"/>
                <w:lang w:val="ru-RU"/>
              </w:rPr>
              <w:t>которого</w:t>
            </w:r>
            <w:r w:rsidRPr="00DE11BA">
              <w:rPr>
                <w:spacing w:val="-57"/>
                <w:sz w:val="24"/>
                <w:lang w:val="ru-RU"/>
              </w:rPr>
              <w:t xml:space="preserve"> </w:t>
            </w:r>
            <w:r w:rsidRPr="00DE11BA">
              <w:rPr>
                <w:sz w:val="24"/>
                <w:lang w:val="ru-RU"/>
              </w:rPr>
              <w:t>высказываются</w:t>
            </w:r>
            <w:r w:rsidRPr="00DE11BA">
              <w:rPr>
                <w:spacing w:val="1"/>
                <w:sz w:val="24"/>
                <w:lang w:val="ru-RU"/>
              </w:rPr>
              <w:t xml:space="preserve"> </w:t>
            </w:r>
            <w:r w:rsidRPr="00DE11BA">
              <w:rPr>
                <w:sz w:val="24"/>
                <w:lang w:val="ru-RU"/>
              </w:rPr>
              <w:t>предположения</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причинах</w:t>
            </w:r>
            <w:r w:rsidRPr="00DE11BA">
              <w:rPr>
                <w:spacing w:val="-57"/>
                <w:sz w:val="24"/>
                <w:lang w:val="ru-RU"/>
              </w:rPr>
              <w:t xml:space="preserve"> </w:t>
            </w:r>
            <w:r w:rsidRPr="00DE11BA">
              <w:rPr>
                <w:sz w:val="24"/>
                <w:lang w:val="ru-RU"/>
              </w:rPr>
              <w:t>появления нескольких значений одного слова.</w:t>
            </w:r>
            <w:r w:rsidRPr="00DE11BA">
              <w:rPr>
                <w:spacing w:val="1"/>
                <w:sz w:val="24"/>
                <w:lang w:val="ru-RU"/>
              </w:rPr>
              <w:t xml:space="preserve"> </w:t>
            </w:r>
            <w:r w:rsidRPr="00DE11BA">
              <w:rPr>
                <w:sz w:val="24"/>
                <w:lang w:val="ru-RU"/>
              </w:rPr>
              <w:t>Работа</w:t>
            </w:r>
            <w:r w:rsidRPr="00DE11BA">
              <w:rPr>
                <w:sz w:val="24"/>
                <w:lang w:val="ru-RU"/>
              </w:rPr>
              <w:tab/>
              <w:t>в</w:t>
            </w:r>
            <w:r w:rsidRPr="00DE11BA">
              <w:rPr>
                <w:sz w:val="24"/>
                <w:lang w:val="ru-RU"/>
              </w:rPr>
              <w:tab/>
              <w:t>парах:</w:t>
            </w:r>
            <w:r w:rsidRPr="00DE11BA">
              <w:rPr>
                <w:sz w:val="24"/>
                <w:lang w:val="ru-RU"/>
              </w:rPr>
              <w:tab/>
              <w:t>сопоставление</w:t>
            </w:r>
            <w:r w:rsidRPr="00DE11BA">
              <w:rPr>
                <w:sz w:val="24"/>
                <w:lang w:val="ru-RU"/>
              </w:rPr>
              <w:tab/>
            </w:r>
            <w:r w:rsidRPr="00DE11BA">
              <w:rPr>
                <w:spacing w:val="-1"/>
                <w:sz w:val="24"/>
                <w:lang w:val="ru-RU"/>
              </w:rPr>
              <w:t>значений</w:t>
            </w:r>
            <w:r w:rsidRPr="00DE11BA">
              <w:rPr>
                <w:spacing w:val="-57"/>
                <w:sz w:val="24"/>
                <w:lang w:val="ru-RU"/>
              </w:rPr>
              <w:t xml:space="preserve"> </w:t>
            </w:r>
            <w:r w:rsidRPr="00DE11BA">
              <w:rPr>
                <w:sz w:val="24"/>
                <w:lang w:val="ru-RU"/>
              </w:rPr>
              <w:t>многозначного</w:t>
            </w:r>
            <w:r w:rsidRPr="00DE11BA">
              <w:rPr>
                <w:spacing w:val="-1"/>
                <w:sz w:val="24"/>
                <w:lang w:val="ru-RU"/>
              </w:rPr>
              <w:t xml:space="preserve"> </w:t>
            </w:r>
            <w:r w:rsidRPr="00DE11BA">
              <w:rPr>
                <w:sz w:val="24"/>
                <w:lang w:val="ru-RU"/>
              </w:rPr>
              <w:t>слова.</w:t>
            </w:r>
          </w:p>
          <w:p w:rsidR="00DE11BA" w:rsidRPr="00DE11BA" w:rsidRDefault="00DE11BA" w:rsidP="00EF0B46">
            <w:pPr>
              <w:tabs>
                <w:tab w:val="left" w:pos="2272"/>
                <w:tab w:val="left" w:pos="3729"/>
              </w:tabs>
              <w:ind w:right="105"/>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составление</w:t>
            </w:r>
            <w:r w:rsidRPr="00DE11BA">
              <w:rPr>
                <w:spacing w:val="-58"/>
                <w:sz w:val="24"/>
                <w:lang w:val="ru-RU"/>
              </w:rPr>
              <w:t xml:space="preserve"> </w:t>
            </w:r>
            <w:r w:rsidRPr="00DE11BA">
              <w:rPr>
                <w:sz w:val="24"/>
                <w:lang w:val="ru-RU"/>
              </w:rPr>
              <w:t>предложений с использованием многозначных</w:t>
            </w:r>
            <w:r w:rsidRPr="00DE11BA">
              <w:rPr>
                <w:spacing w:val="-57"/>
                <w:sz w:val="24"/>
                <w:lang w:val="ru-RU"/>
              </w:rPr>
              <w:t xml:space="preserve"> </w:t>
            </w:r>
            <w:r w:rsidRPr="00DE11BA">
              <w:rPr>
                <w:sz w:val="24"/>
                <w:lang w:val="ru-RU"/>
              </w:rPr>
              <w:t>слов.</w:t>
            </w:r>
          </w:p>
          <w:p w:rsidR="00DE11BA" w:rsidRPr="00DE11BA" w:rsidRDefault="00DE11BA" w:rsidP="00EF0B46">
            <w:pPr>
              <w:spacing w:before="1"/>
              <w:ind w:right="105"/>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толковом</w:t>
            </w:r>
            <w:r w:rsidRPr="00DE11BA">
              <w:rPr>
                <w:spacing w:val="1"/>
                <w:sz w:val="24"/>
                <w:lang w:val="ru-RU"/>
              </w:rPr>
              <w:t xml:space="preserve"> </w:t>
            </w:r>
            <w:r w:rsidRPr="00DE11BA">
              <w:rPr>
                <w:sz w:val="24"/>
                <w:lang w:val="ru-RU"/>
              </w:rPr>
              <w:t>словаре</w:t>
            </w:r>
            <w:r w:rsidRPr="00DE11BA">
              <w:rPr>
                <w:spacing w:val="1"/>
                <w:sz w:val="24"/>
                <w:lang w:val="ru-RU"/>
              </w:rPr>
              <w:t xml:space="preserve"> </w:t>
            </w:r>
            <w:r w:rsidRPr="00DE11BA">
              <w:rPr>
                <w:sz w:val="24"/>
                <w:lang w:val="ru-RU"/>
              </w:rPr>
              <w:t>учебника</w:t>
            </w:r>
            <w:r w:rsidRPr="00DE11BA">
              <w:rPr>
                <w:spacing w:val="1"/>
                <w:sz w:val="24"/>
                <w:lang w:val="ru-RU"/>
              </w:rPr>
              <w:t xml:space="preserve"> </w:t>
            </w:r>
            <w:r w:rsidRPr="00DE11BA">
              <w:rPr>
                <w:sz w:val="24"/>
                <w:lang w:val="ru-RU"/>
              </w:rPr>
              <w:t>многозначных</w:t>
            </w:r>
            <w:r w:rsidRPr="00DE11BA">
              <w:rPr>
                <w:spacing w:val="1"/>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выписывание</w:t>
            </w:r>
            <w:r w:rsidRPr="00DE11BA">
              <w:rPr>
                <w:spacing w:val="-2"/>
                <w:sz w:val="24"/>
                <w:lang w:val="ru-RU"/>
              </w:rPr>
              <w:t xml:space="preserve"> </w:t>
            </w:r>
            <w:r w:rsidRPr="00DE11BA">
              <w:rPr>
                <w:sz w:val="24"/>
                <w:lang w:val="ru-RU"/>
              </w:rPr>
              <w:t>словарной</w:t>
            </w:r>
            <w:r w:rsidRPr="00DE11BA">
              <w:rPr>
                <w:spacing w:val="-1"/>
                <w:sz w:val="24"/>
                <w:lang w:val="ru-RU"/>
              </w:rPr>
              <w:t xml:space="preserve"> </w:t>
            </w:r>
            <w:r w:rsidRPr="00DE11BA">
              <w:rPr>
                <w:sz w:val="24"/>
                <w:lang w:val="ru-RU"/>
              </w:rPr>
              <w:t>статьи в</w:t>
            </w:r>
            <w:r w:rsidRPr="00DE11BA">
              <w:rPr>
                <w:spacing w:val="-2"/>
                <w:sz w:val="24"/>
                <w:lang w:val="ru-RU"/>
              </w:rPr>
              <w:t xml:space="preserve"> </w:t>
            </w:r>
            <w:r w:rsidRPr="00DE11BA">
              <w:rPr>
                <w:sz w:val="24"/>
                <w:lang w:val="ru-RU"/>
              </w:rPr>
              <w:t>тетрадь.</w:t>
            </w:r>
          </w:p>
          <w:p w:rsidR="00DE11BA" w:rsidRPr="00DE11BA" w:rsidRDefault="00DE11BA" w:rsidP="00EF0B46">
            <w:pPr>
              <w:ind w:right="102"/>
              <w:jc w:val="both"/>
              <w:rPr>
                <w:sz w:val="24"/>
                <w:lang w:val="ru-RU"/>
              </w:rPr>
            </w:pPr>
            <w:r w:rsidRPr="00DE11BA">
              <w:rPr>
                <w:sz w:val="24"/>
                <w:lang w:val="ru-RU"/>
              </w:rPr>
              <w:t>Творческая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подобрать</w:t>
            </w:r>
            <w:r w:rsidRPr="00DE11BA">
              <w:rPr>
                <w:spacing w:val="1"/>
                <w:sz w:val="24"/>
                <w:lang w:val="ru-RU"/>
              </w:rPr>
              <w:t xml:space="preserve"> </w:t>
            </w:r>
            <w:r w:rsidRPr="00DE11BA">
              <w:rPr>
                <w:sz w:val="24"/>
                <w:lang w:val="ru-RU"/>
              </w:rPr>
              <w:t>примеры</w:t>
            </w:r>
            <w:r w:rsidRPr="00DE11BA">
              <w:rPr>
                <w:spacing w:val="-57"/>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каждому</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значений</w:t>
            </w:r>
            <w:r w:rsidRPr="00DE11BA">
              <w:rPr>
                <w:spacing w:val="1"/>
                <w:sz w:val="24"/>
                <w:lang w:val="ru-RU"/>
              </w:rPr>
              <w:t xml:space="preserve"> </w:t>
            </w:r>
            <w:r w:rsidRPr="00DE11BA">
              <w:rPr>
                <w:sz w:val="24"/>
                <w:lang w:val="ru-RU"/>
              </w:rPr>
              <w:t>многозначного слова - можно составлять свои</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можно искать</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книгах.</w:t>
            </w:r>
          </w:p>
          <w:p w:rsidR="00DE11BA" w:rsidRPr="00DE11BA" w:rsidRDefault="00DE11BA" w:rsidP="00EF0B46">
            <w:pPr>
              <w:spacing w:before="1"/>
              <w:rPr>
                <w:b/>
                <w:sz w:val="24"/>
                <w:lang w:val="ru-RU"/>
              </w:rPr>
            </w:pPr>
          </w:p>
          <w:p w:rsidR="00DE11BA" w:rsidRPr="00DE11BA" w:rsidRDefault="00DE11BA" w:rsidP="00EF0B46">
            <w:pPr>
              <w:tabs>
                <w:tab w:val="left" w:pos="1752"/>
                <w:tab w:val="left" w:pos="2205"/>
                <w:tab w:val="left" w:pos="3517"/>
                <w:tab w:val="left" w:pos="3899"/>
              </w:tabs>
              <w:ind w:right="105"/>
              <w:rPr>
                <w:sz w:val="24"/>
                <w:lang w:val="ru-RU"/>
              </w:rPr>
            </w:pPr>
            <w:r w:rsidRPr="00DE11BA">
              <w:rPr>
                <w:sz w:val="24"/>
                <w:lang w:val="ru-RU"/>
              </w:rPr>
              <w:t>Наблюдение</w:t>
            </w:r>
            <w:r w:rsidRPr="00DE11BA">
              <w:rPr>
                <w:sz w:val="24"/>
                <w:lang w:val="ru-RU"/>
              </w:rPr>
              <w:tab/>
              <w:t>за</w:t>
            </w:r>
            <w:r w:rsidRPr="00DE11BA">
              <w:rPr>
                <w:sz w:val="24"/>
                <w:lang w:val="ru-RU"/>
              </w:rPr>
              <w:tab/>
              <w:t>сходством</w:t>
            </w:r>
            <w:r w:rsidRPr="00DE11BA">
              <w:rPr>
                <w:sz w:val="24"/>
                <w:lang w:val="ru-RU"/>
              </w:rPr>
              <w:tab/>
              <w:t>и</w:t>
            </w:r>
            <w:r w:rsidRPr="00DE11BA">
              <w:rPr>
                <w:sz w:val="24"/>
                <w:lang w:val="ru-RU"/>
              </w:rPr>
              <w:tab/>
            </w:r>
            <w:r w:rsidRPr="00DE11BA">
              <w:rPr>
                <w:spacing w:val="-1"/>
                <w:sz w:val="24"/>
                <w:lang w:val="ru-RU"/>
              </w:rPr>
              <w:t>различием</w:t>
            </w:r>
            <w:r w:rsidRPr="00DE11BA">
              <w:rPr>
                <w:spacing w:val="-57"/>
                <w:sz w:val="24"/>
                <w:lang w:val="ru-RU"/>
              </w:rPr>
              <w:t xml:space="preserve"> </w:t>
            </w:r>
            <w:r w:rsidRPr="00DE11BA">
              <w:rPr>
                <w:sz w:val="24"/>
                <w:lang w:val="ru-RU"/>
              </w:rPr>
              <w:t>значений</w:t>
            </w:r>
            <w:r w:rsidRPr="00DE11BA">
              <w:rPr>
                <w:spacing w:val="-1"/>
                <w:sz w:val="24"/>
                <w:lang w:val="ru-RU"/>
              </w:rPr>
              <w:t xml:space="preserve"> </w:t>
            </w:r>
            <w:r w:rsidRPr="00DE11BA">
              <w:rPr>
                <w:sz w:val="24"/>
                <w:lang w:val="ru-RU"/>
              </w:rPr>
              <w:t>синонимов с</w:t>
            </w:r>
          </w:p>
          <w:p w:rsidR="00DE11BA" w:rsidRPr="00DE11BA" w:rsidRDefault="00DE11BA" w:rsidP="00EF0B46">
            <w:pPr>
              <w:tabs>
                <w:tab w:val="left" w:pos="1198"/>
                <w:tab w:val="left" w:pos="1684"/>
                <w:tab w:val="left" w:pos="3188"/>
                <w:tab w:val="left" w:pos="4360"/>
                <w:tab w:val="left" w:pos="4739"/>
              </w:tabs>
              <w:ind w:right="106"/>
              <w:rPr>
                <w:sz w:val="24"/>
                <w:lang w:val="ru-RU"/>
              </w:rPr>
            </w:pPr>
            <w:r w:rsidRPr="00DE11BA">
              <w:rPr>
                <w:sz w:val="24"/>
                <w:lang w:val="ru-RU"/>
              </w:rPr>
              <w:t>опорой</w:t>
            </w:r>
            <w:r w:rsidRPr="00DE11BA">
              <w:rPr>
                <w:sz w:val="24"/>
                <w:lang w:val="ru-RU"/>
              </w:rPr>
              <w:tab/>
              <w:t>на</w:t>
            </w:r>
            <w:r w:rsidRPr="00DE11BA">
              <w:rPr>
                <w:sz w:val="24"/>
                <w:lang w:val="ru-RU"/>
              </w:rPr>
              <w:tab/>
              <w:t>лексическое</w:t>
            </w:r>
            <w:r w:rsidRPr="00DE11BA">
              <w:rPr>
                <w:sz w:val="24"/>
                <w:lang w:val="ru-RU"/>
              </w:rPr>
              <w:tab/>
              <w:t>значение</w:t>
            </w:r>
            <w:r w:rsidRPr="00DE11BA">
              <w:rPr>
                <w:sz w:val="24"/>
                <w:lang w:val="ru-RU"/>
              </w:rPr>
              <w:tab/>
              <w:t>и</w:t>
            </w:r>
            <w:r w:rsidRPr="00DE11BA">
              <w:rPr>
                <w:sz w:val="24"/>
                <w:lang w:val="ru-RU"/>
              </w:rPr>
              <w:tab/>
            </w:r>
            <w:r w:rsidRPr="00DE11BA">
              <w:rPr>
                <w:spacing w:val="-2"/>
                <w:sz w:val="24"/>
                <w:lang w:val="ru-RU"/>
              </w:rPr>
              <w:t>на</w:t>
            </w:r>
            <w:r w:rsidRPr="00DE11BA">
              <w:rPr>
                <w:spacing w:val="-57"/>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которых они</w:t>
            </w:r>
          </w:p>
          <w:p w:rsidR="00DE11BA" w:rsidRPr="00DE11BA" w:rsidRDefault="00DE11BA" w:rsidP="00EF0B46">
            <w:pPr>
              <w:rPr>
                <w:sz w:val="24"/>
                <w:lang w:val="ru-RU"/>
              </w:rPr>
            </w:pPr>
            <w:r w:rsidRPr="00DE11BA">
              <w:rPr>
                <w:sz w:val="24"/>
                <w:lang w:val="ru-RU"/>
              </w:rPr>
              <w:t>употреблены.</w:t>
            </w:r>
          </w:p>
          <w:p w:rsidR="00DE11BA" w:rsidRPr="00DE11BA" w:rsidRDefault="00DE11BA" w:rsidP="00EF0B46">
            <w:pPr>
              <w:tabs>
                <w:tab w:val="left" w:pos="1493"/>
                <w:tab w:val="left" w:pos="2656"/>
                <w:tab w:val="left" w:pos="3177"/>
                <w:tab w:val="left" w:pos="4055"/>
              </w:tabs>
              <w:spacing w:line="257" w:lineRule="exact"/>
              <w:rPr>
                <w:sz w:val="24"/>
                <w:lang w:val="ru-RU"/>
              </w:rPr>
            </w:pPr>
            <w:r w:rsidRPr="00DE11BA">
              <w:rPr>
                <w:sz w:val="24"/>
                <w:lang w:val="ru-RU"/>
              </w:rPr>
              <w:t>Учебный</w:t>
            </w:r>
            <w:r w:rsidRPr="00DE11BA">
              <w:rPr>
                <w:sz w:val="24"/>
                <w:lang w:val="ru-RU"/>
              </w:rPr>
              <w:tab/>
              <w:t>диалог,</w:t>
            </w:r>
            <w:r w:rsidRPr="00DE11BA">
              <w:rPr>
                <w:sz w:val="24"/>
                <w:lang w:val="ru-RU"/>
              </w:rPr>
              <w:tab/>
              <w:t>в</w:t>
            </w:r>
            <w:r w:rsidRPr="00DE11BA">
              <w:rPr>
                <w:sz w:val="24"/>
                <w:lang w:val="ru-RU"/>
              </w:rPr>
              <w:tab/>
              <w:t>ходе</w:t>
            </w:r>
            <w:r w:rsidRPr="00DE11BA">
              <w:rPr>
                <w:sz w:val="24"/>
                <w:lang w:val="ru-RU"/>
              </w:rPr>
              <w:tab/>
              <w:t>которого</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7728"/>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Borders>
              <w:top w:val="single" w:sz="6" w:space="0" w:color="000000"/>
              <w:bottom w:val="single" w:sz="6" w:space="0" w:color="000000"/>
            </w:tcBorders>
          </w:tcPr>
          <w:p w:rsidR="00DE11BA" w:rsidRPr="00DE11BA" w:rsidRDefault="00DE11BA" w:rsidP="00EF0B46">
            <w:pPr>
              <w:ind w:right="105"/>
              <w:jc w:val="both"/>
              <w:rPr>
                <w:sz w:val="24"/>
                <w:lang w:val="ru-RU"/>
              </w:rPr>
            </w:pPr>
            <w:r w:rsidRPr="00DE11BA">
              <w:rPr>
                <w:sz w:val="24"/>
                <w:lang w:val="ru-RU"/>
              </w:rPr>
              <w:t>сравниваются слова в синонимическом ряду и</w:t>
            </w:r>
            <w:r w:rsidRPr="00DE11BA">
              <w:rPr>
                <w:spacing w:val="1"/>
                <w:sz w:val="24"/>
                <w:lang w:val="ru-RU"/>
              </w:rPr>
              <w:t xml:space="preserve"> </w:t>
            </w:r>
            <w:r w:rsidRPr="00DE11BA">
              <w:rPr>
                <w:sz w:val="24"/>
                <w:lang w:val="ru-RU"/>
              </w:rPr>
              <w:t>выявляются</w:t>
            </w:r>
            <w:r w:rsidRPr="00DE11BA">
              <w:rPr>
                <w:spacing w:val="-1"/>
                <w:sz w:val="24"/>
                <w:lang w:val="ru-RU"/>
              </w:rPr>
              <w:t xml:space="preserve"> </w:t>
            </w:r>
            <w:r w:rsidRPr="00DE11BA">
              <w:rPr>
                <w:sz w:val="24"/>
                <w:lang w:val="ru-RU"/>
              </w:rPr>
              <w:t>различия между</w:t>
            </w:r>
            <w:r w:rsidRPr="00DE11BA">
              <w:rPr>
                <w:spacing w:val="-1"/>
                <w:sz w:val="24"/>
                <w:lang w:val="ru-RU"/>
              </w:rPr>
              <w:t xml:space="preserve"> </w:t>
            </w:r>
            <w:r w:rsidRPr="00DE11BA">
              <w:rPr>
                <w:sz w:val="24"/>
                <w:lang w:val="ru-RU"/>
              </w:rPr>
              <w:t>словами.</w:t>
            </w:r>
          </w:p>
          <w:p w:rsidR="00DE11BA" w:rsidRPr="00DE11BA" w:rsidRDefault="00DE11BA" w:rsidP="00EF0B46">
            <w:pPr>
              <w:ind w:right="103"/>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направленное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отработку</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выбирать</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пары</w:t>
            </w:r>
            <w:r w:rsidRPr="00DE11BA">
              <w:rPr>
                <w:spacing w:val="1"/>
                <w:sz w:val="24"/>
                <w:lang w:val="ru-RU"/>
              </w:rPr>
              <w:t xml:space="preserve"> </w:t>
            </w:r>
            <w:r w:rsidRPr="00DE11BA">
              <w:rPr>
                <w:sz w:val="24"/>
                <w:lang w:val="ru-RU"/>
              </w:rPr>
              <w:t>синонимов</w:t>
            </w:r>
            <w:r w:rsidRPr="00DE11BA">
              <w:rPr>
                <w:spacing w:val="1"/>
                <w:sz w:val="24"/>
                <w:lang w:val="ru-RU"/>
              </w:rPr>
              <w:t xml:space="preserve"> </w:t>
            </w:r>
            <w:r w:rsidRPr="00DE11BA">
              <w:rPr>
                <w:sz w:val="24"/>
                <w:lang w:val="ru-RU"/>
              </w:rPr>
              <w:t>тот,</w:t>
            </w:r>
            <w:r w:rsidRPr="00DE11BA">
              <w:rPr>
                <w:spacing w:val="1"/>
                <w:sz w:val="24"/>
                <w:lang w:val="ru-RU"/>
              </w:rPr>
              <w:t xml:space="preserve"> </w:t>
            </w:r>
            <w:r w:rsidRPr="00DE11BA">
              <w:rPr>
                <w:sz w:val="24"/>
                <w:lang w:val="ru-RU"/>
              </w:rPr>
              <w:t>который</w:t>
            </w:r>
            <w:r w:rsidRPr="00DE11BA">
              <w:rPr>
                <w:spacing w:val="1"/>
                <w:sz w:val="24"/>
                <w:lang w:val="ru-RU"/>
              </w:rPr>
              <w:t xml:space="preserve"> </w:t>
            </w:r>
            <w:r w:rsidRPr="00DE11BA">
              <w:rPr>
                <w:sz w:val="24"/>
                <w:lang w:val="ru-RU"/>
              </w:rPr>
              <w:t>более</w:t>
            </w:r>
            <w:r w:rsidRPr="00DE11BA">
              <w:rPr>
                <w:spacing w:val="1"/>
                <w:sz w:val="24"/>
                <w:lang w:val="ru-RU"/>
              </w:rPr>
              <w:t xml:space="preserve"> </w:t>
            </w:r>
            <w:r w:rsidRPr="00DE11BA">
              <w:rPr>
                <w:sz w:val="24"/>
                <w:lang w:val="ru-RU"/>
              </w:rPr>
              <w:t>уместен</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заданном</w:t>
            </w:r>
            <w:r w:rsidRPr="00DE11BA">
              <w:rPr>
                <w:spacing w:val="-57"/>
                <w:sz w:val="24"/>
                <w:lang w:val="ru-RU"/>
              </w:rPr>
              <w:t xml:space="preserve"> </w:t>
            </w:r>
            <w:r w:rsidRPr="00DE11BA">
              <w:rPr>
                <w:sz w:val="24"/>
                <w:lang w:val="ru-RU"/>
              </w:rPr>
              <w:t>предложении,</w:t>
            </w:r>
            <w:r w:rsidRPr="00DE11BA">
              <w:rPr>
                <w:spacing w:val="-2"/>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комментированием</w:t>
            </w:r>
            <w:r w:rsidRPr="00DE11BA">
              <w:rPr>
                <w:spacing w:val="-2"/>
                <w:sz w:val="24"/>
                <w:lang w:val="ru-RU"/>
              </w:rPr>
              <w:t xml:space="preserve"> </w:t>
            </w:r>
            <w:r w:rsidRPr="00DE11BA">
              <w:rPr>
                <w:sz w:val="24"/>
                <w:lang w:val="ru-RU"/>
              </w:rPr>
              <w:t>выбора.</w:t>
            </w:r>
          </w:p>
          <w:p w:rsidR="00DE11BA" w:rsidRPr="00DE11BA" w:rsidRDefault="00DE11BA" w:rsidP="00EF0B46">
            <w:pPr>
              <w:tabs>
                <w:tab w:val="left" w:pos="1135"/>
                <w:tab w:val="left" w:pos="1339"/>
                <w:tab w:val="left" w:pos="1550"/>
                <w:tab w:val="left" w:pos="1625"/>
                <w:tab w:val="left" w:pos="2423"/>
                <w:tab w:val="left" w:pos="2814"/>
                <w:tab w:val="left" w:pos="2915"/>
                <w:tab w:val="left" w:pos="2958"/>
                <w:tab w:val="left" w:pos="3027"/>
                <w:tab w:val="left" w:pos="4006"/>
                <w:tab w:val="left" w:pos="4232"/>
                <w:tab w:val="left" w:pos="4514"/>
                <w:tab w:val="left" w:pos="4621"/>
                <w:tab w:val="left" w:pos="4860"/>
              </w:tabs>
              <w:ind w:right="105"/>
              <w:rPr>
                <w:sz w:val="24"/>
                <w:lang w:val="ru-RU"/>
              </w:rPr>
            </w:pPr>
            <w:r w:rsidRPr="00DE11BA">
              <w:rPr>
                <w:sz w:val="24"/>
                <w:lang w:val="ru-RU"/>
              </w:rPr>
              <w:t>Работа в парах: поиск в тексте синонимов.</w:t>
            </w:r>
            <w:r w:rsidRPr="00DE11BA">
              <w:rPr>
                <w:spacing w:val="1"/>
                <w:sz w:val="24"/>
                <w:lang w:val="ru-RU"/>
              </w:rPr>
              <w:t xml:space="preserve"> </w:t>
            </w:r>
            <w:r w:rsidRPr="00DE11BA">
              <w:rPr>
                <w:sz w:val="24"/>
                <w:lang w:val="ru-RU"/>
              </w:rPr>
              <w:t>Дифференцированная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реконструкция</w:t>
            </w:r>
            <w:r w:rsidRPr="00DE11BA">
              <w:rPr>
                <w:spacing w:val="-57"/>
                <w:sz w:val="24"/>
                <w:lang w:val="ru-RU"/>
              </w:rPr>
              <w:t xml:space="preserve"> </w:t>
            </w:r>
            <w:r w:rsidRPr="00DE11BA">
              <w:rPr>
                <w:sz w:val="24"/>
                <w:lang w:val="ru-RU"/>
              </w:rPr>
              <w:t>текста,</w:t>
            </w:r>
            <w:r w:rsidRPr="00DE11BA">
              <w:rPr>
                <w:sz w:val="24"/>
                <w:lang w:val="ru-RU"/>
              </w:rPr>
              <w:tab/>
              <w:t>связанная</w:t>
            </w:r>
            <w:r w:rsidRPr="00DE11BA">
              <w:rPr>
                <w:sz w:val="24"/>
                <w:lang w:val="ru-RU"/>
              </w:rPr>
              <w:tab/>
              <w:t>с</w:t>
            </w:r>
            <w:r w:rsidRPr="00DE11BA">
              <w:rPr>
                <w:sz w:val="24"/>
                <w:lang w:val="ru-RU"/>
              </w:rPr>
              <w:tab/>
              <w:t>выбором</w:t>
            </w:r>
            <w:r w:rsidRPr="00DE11BA">
              <w:rPr>
                <w:sz w:val="24"/>
                <w:lang w:val="ru-RU"/>
              </w:rPr>
              <w:tab/>
              <w:t>из</w:t>
            </w:r>
            <w:r w:rsidRPr="00DE11BA">
              <w:rPr>
                <w:sz w:val="24"/>
                <w:lang w:val="ru-RU"/>
              </w:rPr>
              <w:tab/>
            </w:r>
            <w:r w:rsidRPr="00DE11BA">
              <w:rPr>
                <w:sz w:val="24"/>
                <w:lang w:val="ru-RU"/>
              </w:rPr>
              <w:tab/>
            </w:r>
            <w:r w:rsidRPr="00DE11BA">
              <w:rPr>
                <w:spacing w:val="-1"/>
                <w:sz w:val="24"/>
                <w:lang w:val="ru-RU"/>
              </w:rPr>
              <w:t>ряда</w:t>
            </w:r>
            <w:r w:rsidRPr="00DE11BA">
              <w:rPr>
                <w:spacing w:val="-57"/>
                <w:sz w:val="24"/>
                <w:lang w:val="ru-RU"/>
              </w:rPr>
              <w:t xml:space="preserve"> </w:t>
            </w:r>
            <w:r w:rsidRPr="00DE11BA">
              <w:rPr>
                <w:sz w:val="24"/>
                <w:lang w:val="ru-RU"/>
              </w:rPr>
              <w:t>синонимов</w:t>
            </w:r>
            <w:r w:rsidRPr="00DE11BA">
              <w:rPr>
                <w:sz w:val="24"/>
                <w:lang w:val="ru-RU"/>
              </w:rPr>
              <w:tab/>
            </w:r>
            <w:r w:rsidRPr="00DE11BA">
              <w:rPr>
                <w:sz w:val="24"/>
                <w:lang w:val="ru-RU"/>
              </w:rPr>
              <w:tab/>
            </w:r>
            <w:r w:rsidRPr="00DE11BA">
              <w:rPr>
                <w:sz w:val="24"/>
                <w:lang w:val="ru-RU"/>
              </w:rPr>
              <w:tab/>
              <w:t>наиболее</w:t>
            </w:r>
            <w:r w:rsidRPr="00DE11BA">
              <w:rPr>
                <w:sz w:val="24"/>
                <w:lang w:val="ru-RU"/>
              </w:rPr>
              <w:tab/>
            </w:r>
            <w:r w:rsidRPr="00DE11BA">
              <w:rPr>
                <w:sz w:val="24"/>
                <w:lang w:val="ru-RU"/>
              </w:rPr>
              <w:tab/>
              <w:t>подходящего</w:t>
            </w:r>
            <w:r w:rsidRPr="00DE11BA">
              <w:rPr>
                <w:sz w:val="24"/>
                <w:lang w:val="ru-RU"/>
              </w:rPr>
              <w:tab/>
            </w:r>
            <w:r w:rsidRPr="00DE11BA">
              <w:rPr>
                <w:sz w:val="24"/>
                <w:lang w:val="ru-RU"/>
              </w:rPr>
              <w:tab/>
            </w:r>
            <w:r w:rsidRPr="00DE11BA">
              <w:rPr>
                <w:spacing w:val="-1"/>
                <w:sz w:val="24"/>
                <w:lang w:val="ru-RU"/>
              </w:rPr>
              <w:t>для</w:t>
            </w:r>
            <w:r w:rsidRPr="00DE11BA">
              <w:rPr>
                <w:spacing w:val="-57"/>
                <w:sz w:val="24"/>
                <w:lang w:val="ru-RU"/>
              </w:rPr>
              <w:t xml:space="preserve"> </w:t>
            </w:r>
            <w:r w:rsidRPr="00DE11BA">
              <w:rPr>
                <w:sz w:val="24"/>
                <w:lang w:val="ru-RU"/>
              </w:rPr>
              <w:t>заполнения пропуска в предложениях текста.</w:t>
            </w:r>
            <w:r w:rsidRPr="00DE11BA">
              <w:rPr>
                <w:spacing w:val="1"/>
                <w:sz w:val="24"/>
                <w:lang w:val="ru-RU"/>
              </w:rPr>
              <w:t xml:space="preserve"> </w:t>
            </w:r>
            <w:r w:rsidRPr="00DE11BA">
              <w:rPr>
                <w:sz w:val="24"/>
                <w:lang w:val="ru-RU"/>
              </w:rPr>
              <w:t>Работа</w:t>
            </w:r>
            <w:r w:rsidRPr="00DE11BA">
              <w:rPr>
                <w:sz w:val="24"/>
                <w:lang w:val="ru-RU"/>
              </w:rPr>
              <w:tab/>
              <w:t>с</w:t>
            </w:r>
            <w:r w:rsidRPr="00DE11BA">
              <w:rPr>
                <w:sz w:val="24"/>
                <w:lang w:val="ru-RU"/>
              </w:rPr>
              <w:tab/>
            </w:r>
            <w:r w:rsidRPr="00DE11BA">
              <w:rPr>
                <w:sz w:val="24"/>
                <w:lang w:val="ru-RU"/>
              </w:rPr>
              <w:tab/>
              <w:t>рисунками:</w:t>
            </w:r>
            <w:r w:rsidRPr="00DE11BA">
              <w:rPr>
                <w:sz w:val="24"/>
                <w:lang w:val="ru-RU"/>
              </w:rPr>
              <w:tab/>
            </w:r>
            <w:r w:rsidRPr="00DE11BA">
              <w:rPr>
                <w:sz w:val="24"/>
                <w:lang w:val="ru-RU"/>
              </w:rPr>
              <w:tab/>
            </w:r>
            <w:r w:rsidRPr="00DE11BA">
              <w:rPr>
                <w:sz w:val="24"/>
                <w:lang w:val="ru-RU"/>
              </w:rPr>
              <w:tab/>
            </w:r>
            <w:r w:rsidRPr="00DE11BA">
              <w:rPr>
                <w:sz w:val="24"/>
                <w:lang w:val="ru-RU"/>
              </w:rPr>
              <w:tab/>
              <w:t>развитие</w:t>
            </w:r>
            <w:r w:rsidRPr="00DE11BA">
              <w:rPr>
                <w:sz w:val="24"/>
                <w:lang w:val="ru-RU"/>
              </w:rPr>
              <w:tab/>
            </w:r>
            <w:r w:rsidRPr="00DE11BA">
              <w:rPr>
                <w:sz w:val="24"/>
                <w:lang w:val="ru-RU"/>
              </w:rPr>
              <w:tab/>
            </w:r>
            <w:r w:rsidRPr="00DE11BA">
              <w:rPr>
                <w:spacing w:val="-1"/>
                <w:sz w:val="24"/>
                <w:lang w:val="ru-RU"/>
              </w:rPr>
              <w:t>умения</w:t>
            </w:r>
            <w:r w:rsidRPr="00DE11BA">
              <w:rPr>
                <w:spacing w:val="-57"/>
                <w:sz w:val="24"/>
                <w:lang w:val="ru-RU"/>
              </w:rPr>
              <w:t xml:space="preserve"> </w:t>
            </w:r>
            <w:r w:rsidRPr="00DE11BA">
              <w:rPr>
                <w:sz w:val="24"/>
                <w:lang w:val="ru-RU"/>
              </w:rPr>
              <w:t>понимать</w:t>
            </w:r>
            <w:r w:rsidRPr="00DE11BA">
              <w:rPr>
                <w:sz w:val="24"/>
                <w:lang w:val="ru-RU"/>
              </w:rPr>
              <w:tab/>
            </w:r>
            <w:r w:rsidRPr="00DE11BA">
              <w:rPr>
                <w:sz w:val="24"/>
                <w:lang w:val="ru-RU"/>
              </w:rPr>
              <w:tab/>
              <w:t>информацию,</w:t>
            </w:r>
            <w:r w:rsidRPr="00DE11BA">
              <w:rPr>
                <w:sz w:val="24"/>
                <w:lang w:val="ru-RU"/>
              </w:rPr>
              <w:tab/>
            </w:r>
            <w:r w:rsidRPr="00DE11BA">
              <w:rPr>
                <w:sz w:val="24"/>
                <w:lang w:val="ru-RU"/>
              </w:rPr>
              <w:tab/>
            </w:r>
            <w:r w:rsidRPr="00DE11BA">
              <w:rPr>
                <w:sz w:val="24"/>
                <w:lang w:val="ru-RU"/>
              </w:rPr>
              <w:tab/>
              <w:t>представленную</w:t>
            </w:r>
            <w:r w:rsidRPr="00DE11BA">
              <w:rPr>
                <w:sz w:val="24"/>
                <w:lang w:val="ru-RU"/>
              </w:rPr>
              <w:tab/>
            </w:r>
            <w:r w:rsidRPr="00DE11BA">
              <w:rPr>
                <w:spacing w:val="-1"/>
                <w:sz w:val="24"/>
                <w:lang w:val="ru-RU"/>
              </w:rPr>
              <w:t>в</w:t>
            </w:r>
            <w:r w:rsidRPr="00DE11BA">
              <w:rPr>
                <w:spacing w:val="-57"/>
                <w:sz w:val="24"/>
                <w:lang w:val="ru-RU"/>
              </w:rPr>
              <w:t xml:space="preserve"> </w:t>
            </w:r>
            <w:r w:rsidRPr="00DE11BA">
              <w:rPr>
                <w:sz w:val="24"/>
                <w:lang w:val="ru-RU"/>
              </w:rPr>
              <w:t>виде</w:t>
            </w:r>
            <w:r w:rsidRPr="00DE11BA">
              <w:rPr>
                <w:spacing w:val="-2"/>
                <w:sz w:val="24"/>
                <w:lang w:val="ru-RU"/>
              </w:rPr>
              <w:t xml:space="preserve"> </w:t>
            </w:r>
            <w:r w:rsidRPr="00DE11BA">
              <w:rPr>
                <w:sz w:val="24"/>
                <w:lang w:val="ru-RU"/>
              </w:rPr>
              <w:t>рисунка, и соотносить</w:t>
            </w:r>
            <w:r w:rsidRPr="00DE11BA">
              <w:rPr>
                <w:spacing w:val="1"/>
                <w:sz w:val="24"/>
                <w:lang w:val="ru-RU"/>
              </w:rPr>
              <w:t xml:space="preserve"> </w:t>
            </w:r>
            <w:r w:rsidRPr="00DE11BA">
              <w:rPr>
                <w:sz w:val="24"/>
                <w:lang w:val="ru-RU"/>
              </w:rPr>
              <w:t>её</w:t>
            </w:r>
          </w:p>
          <w:p w:rsidR="00DE11BA" w:rsidRPr="00DE11BA" w:rsidRDefault="00DE11BA" w:rsidP="00EF0B46">
            <w:pPr>
              <w:rPr>
                <w:sz w:val="24"/>
                <w:lang w:val="ru-RU"/>
              </w:rPr>
            </w:pPr>
            <w:r w:rsidRPr="00DE11BA">
              <w:rPr>
                <w:sz w:val="24"/>
                <w:lang w:val="ru-RU"/>
              </w:rPr>
              <w:t>с</w:t>
            </w:r>
            <w:r w:rsidRPr="00DE11BA">
              <w:rPr>
                <w:spacing w:val="-4"/>
                <w:sz w:val="24"/>
                <w:lang w:val="ru-RU"/>
              </w:rPr>
              <w:t xml:space="preserve"> </w:t>
            </w:r>
            <w:r w:rsidRPr="00DE11BA">
              <w:rPr>
                <w:sz w:val="24"/>
                <w:lang w:val="ru-RU"/>
              </w:rPr>
              <w:t>приведёнными</w:t>
            </w:r>
            <w:r w:rsidRPr="00DE11BA">
              <w:rPr>
                <w:spacing w:val="-2"/>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w:t>
            </w:r>
            <w:r w:rsidRPr="00DE11BA">
              <w:rPr>
                <w:spacing w:val="-3"/>
                <w:sz w:val="24"/>
                <w:lang w:val="ru-RU"/>
              </w:rPr>
              <w:t xml:space="preserve"> </w:t>
            </w:r>
            <w:r w:rsidRPr="00DE11BA">
              <w:rPr>
                <w:sz w:val="24"/>
                <w:lang w:val="ru-RU"/>
              </w:rPr>
              <w:t>антонимами.</w:t>
            </w:r>
          </w:p>
          <w:p w:rsidR="00DE11BA" w:rsidRPr="00DE11BA" w:rsidRDefault="00DE11BA" w:rsidP="00EF0B46">
            <w:pPr>
              <w:ind w:right="102"/>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имеющими</w:t>
            </w:r>
            <w:r w:rsidRPr="00DE11BA">
              <w:rPr>
                <w:spacing w:val="-57"/>
                <w:sz w:val="24"/>
                <w:lang w:val="ru-RU"/>
              </w:rPr>
              <w:t xml:space="preserve"> </w:t>
            </w:r>
            <w:r w:rsidRPr="00DE11BA">
              <w:rPr>
                <w:sz w:val="24"/>
                <w:lang w:val="ru-RU"/>
              </w:rPr>
              <w:t>противоположное</w:t>
            </w:r>
            <w:r w:rsidRPr="00DE11BA">
              <w:rPr>
                <w:spacing w:val="1"/>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(антонимами).</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лексического</w:t>
            </w:r>
            <w:r w:rsidRPr="00DE11BA">
              <w:rPr>
                <w:spacing w:val="1"/>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w:t>
            </w:r>
            <w:r w:rsidRPr="00DE11BA">
              <w:rPr>
                <w:spacing w:val="-57"/>
                <w:sz w:val="24"/>
                <w:lang w:val="ru-RU"/>
              </w:rPr>
              <w:t xml:space="preserve"> </w:t>
            </w:r>
            <w:r w:rsidRPr="00DE11BA">
              <w:rPr>
                <w:sz w:val="24"/>
                <w:lang w:val="ru-RU"/>
              </w:rPr>
              <w:t>антонимов.</w:t>
            </w:r>
          </w:p>
          <w:p w:rsidR="00DE11BA" w:rsidRPr="00DE11BA" w:rsidRDefault="00DE11BA" w:rsidP="00EF0B46">
            <w:pPr>
              <w:ind w:right="108"/>
              <w:jc w:val="both"/>
              <w:rPr>
                <w:sz w:val="24"/>
                <w:lang w:val="ru-RU"/>
              </w:rPr>
            </w:pPr>
            <w:r w:rsidRPr="00DE11BA">
              <w:rPr>
                <w:sz w:val="24"/>
                <w:lang w:val="ru-RU"/>
              </w:rPr>
              <w:t>Дидактическая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«Назови</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противоположное</w:t>
            </w:r>
            <w:r w:rsidRPr="00DE11BA">
              <w:rPr>
                <w:spacing w:val="-2"/>
                <w:sz w:val="24"/>
                <w:lang w:val="ru-RU"/>
              </w:rPr>
              <w:t xml:space="preserve"> </w:t>
            </w:r>
            <w:r w:rsidRPr="00DE11BA">
              <w:rPr>
                <w:sz w:val="24"/>
                <w:lang w:val="ru-RU"/>
              </w:rPr>
              <w:t>по</w:t>
            </w:r>
            <w:r w:rsidRPr="00DE11BA">
              <w:rPr>
                <w:spacing w:val="-3"/>
                <w:sz w:val="24"/>
                <w:lang w:val="ru-RU"/>
              </w:rPr>
              <w:t xml:space="preserve"> </w:t>
            </w:r>
            <w:r w:rsidRPr="00DE11BA">
              <w:rPr>
                <w:sz w:val="24"/>
                <w:lang w:val="ru-RU"/>
              </w:rPr>
              <w:t>значению».</w:t>
            </w:r>
          </w:p>
          <w:p w:rsidR="00DE11BA" w:rsidRPr="00DE11BA" w:rsidRDefault="00DE11BA" w:rsidP="00EF0B46">
            <w:pPr>
              <w:ind w:right="104"/>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подбор</w:t>
            </w:r>
            <w:r w:rsidRPr="00DE11BA">
              <w:rPr>
                <w:spacing w:val="1"/>
                <w:sz w:val="24"/>
                <w:lang w:val="ru-RU"/>
              </w:rPr>
              <w:t xml:space="preserve"> </w:t>
            </w:r>
            <w:r w:rsidRPr="00DE11BA">
              <w:rPr>
                <w:sz w:val="24"/>
                <w:lang w:val="ru-RU"/>
              </w:rPr>
              <w:t>антонимов</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предложенным словам. Практическая работа:</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текстах антонимов.</w:t>
            </w:r>
          </w:p>
          <w:p w:rsidR="00DE11BA" w:rsidRPr="00DE11BA" w:rsidRDefault="00DE11BA" w:rsidP="00EF0B46">
            <w:pPr>
              <w:ind w:right="10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уместности</w:t>
            </w:r>
            <w:r w:rsidRPr="00DE11BA">
              <w:rPr>
                <w:spacing w:val="1"/>
                <w:sz w:val="24"/>
                <w:lang w:val="ru-RU"/>
              </w:rPr>
              <w:t xml:space="preserve"> </w:t>
            </w:r>
            <w:r w:rsidRPr="00DE11BA">
              <w:rPr>
                <w:sz w:val="24"/>
                <w:lang w:val="ru-RU"/>
              </w:rPr>
              <w:t>использования слов в предложениях, находить</w:t>
            </w:r>
            <w:r w:rsidRPr="00DE11BA">
              <w:rPr>
                <w:spacing w:val="-57"/>
                <w:sz w:val="24"/>
                <w:lang w:val="ru-RU"/>
              </w:rPr>
              <w:t xml:space="preserve"> </w:t>
            </w:r>
            <w:r w:rsidRPr="00DE11BA">
              <w:rPr>
                <w:sz w:val="24"/>
                <w:lang w:val="ru-RU"/>
              </w:rPr>
              <w:t>случаи</w:t>
            </w:r>
            <w:r w:rsidRPr="00DE11BA">
              <w:rPr>
                <w:spacing w:val="-1"/>
                <w:sz w:val="24"/>
                <w:lang w:val="ru-RU"/>
              </w:rPr>
              <w:t xml:space="preserve"> </w:t>
            </w:r>
            <w:r w:rsidRPr="00DE11BA">
              <w:rPr>
                <w:sz w:val="24"/>
                <w:lang w:val="ru-RU"/>
              </w:rPr>
              <w:t>неудачного выбора</w:t>
            </w:r>
            <w:r w:rsidRPr="00DE11BA">
              <w:rPr>
                <w:spacing w:val="-1"/>
                <w:sz w:val="24"/>
                <w:lang w:val="ru-RU"/>
              </w:rPr>
              <w:t xml:space="preserve"> </w:t>
            </w:r>
            <w:r w:rsidRPr="00DE11BA">
              <w:rPr>
                <w:sz w:val="24"/>
                <w:lang w:val="ru-RU"/>
              </w:rPr>
              <w:t>слова.</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1934"/>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5</w:t>
            </w:r>
          </w:p>
        </w:tc>
        <w:tc>
          <w:tcPr>
            <w:tcW w:w="2259" w:type="dxa"/>
            <w:tcBorders>
              <w:left w:val="single" w:sz="6" w:space="0" w:color="000000"/>
              <w:bottom w:val="single" w:sz="6" w:space="0" w:color="000000"/>
            </w:tcBorders>
          </w:tcPr>
          <w:p w:rsidR="00DE11BA" w:rsidRPr="00BE1740" w:rsidRDefault="00DE11BA" w:rsidP="00EF0B46">
            <w:pPr>
              <w:spacing w:line="278" w:lineRule="auto"/>
              <w:ind w:right="548"/>
              <w:jc w:val="center"/>
              <w:rPr>
                <w:b/>
                <w:sz w:val="24"/>
              </w:rPr>
            </w:pPr>
            <w:r w:rsidRPr="00BE1740">
              <w:rPr>
                <w:b/>
                <w:spacing w:val="-1"/>
                <w:sz w:val="24"/>
              </w:rPr>
              <w:t xml:space="preserve">Состав </w:t>
            </w:r>
            <w:r w:rsidRPr="00BE1740">
              <w:rPr>
                <w:b/>
                <w:sz w:val="24"/>
              </w:rPr>
              <w:t>слова</w:t>
            </w:r>
            <w:r w:rsidRPr="00BE1740">
              <w:rPr>
                <w:b/>
                <w:spacing w:val="-57"/>
                <w:sz w:val="24"/>
              </w:rPr>
              <w:t xml:space="preserve"> </w:t>
            </w:r>
            <w:r w:rsidRPr="00BE1740">
              <w:rPr>
                <w:b/>
                <w:sz w:val="24"/>
              </w:rPr>
              <w:t>(морфемика)</w:t>
            </w:r>
          </w:p>
          <w:p w:rsidR="00DE11BA" w:rsidRPr="00BE1740" w:rsidRDefault="00DE11BA" w:rsidP="00EF0B46">
            <w:pPr>
              <w:spacing w:line="272" w:lineRule="exact"/>
              <w:ind w:right="103"/>
              <w:jc w:val="center"/>
              <w:rPr>
                <w:b/>
                <w:sz w:val="24"/>
              </w:rPr>
            </w:pPr>
            <w:r w:rsidRPr="00BE1740">
              <w:rPr>
                <w:b/>
                <w:sz w:val="24"/>
              </w:rPr>
              <w:t>(14</w:t>
            </w:r>
            <w:r w:rsidRPr="00BE1740">
              <w:rPr>
                <w:b/>
                <w:spacing w:val="-1"/>
                <w:sz w:val="24"/>
              </w:rPr>
              <w:t xml:space="preserve"> </w:t>
            </w:r>
            <w:r w:rsidRPr="00BE1740">
              <w:rPr>
                <w:b/>
                <w:sz w:val="24"/>
              </w:rPr>
              <w:t>ч.)</w:t>
            </w:r>
          </w:p>
        </w:tc>
        <w:tc>
          <w:tcPr>
            <w:tcW w:w="3546" w:type="dxa"/>
            <w:tcBorders>
              <w:bottom w:val="single" w:sz="6" w:space="0" w:color="000000"/>
            </w:tcBorders>
          </w:tcPr>
          <w:p w:rsidR="00DE11BA" w:rsidRPr="00DE11BA" w:rsidRDefault="00DE11BA" w:rsidP="00EF0B46">
            <w:pPr>
              <w:ind w:right="145"/>
              <w:rPr>
                <w:sz w:val="24"/>
                <w:lang w:val="ru-RU"/>
              </w:rPr>
            </w:pPr>
            <w:r w:rsidRPr="00DE11BA">
              <w:rPr>
                <w:sz w:val="24"/>
                <w:lang w:val="ru-RU"/>
              </w:rPr>
              <w:t>Корень как обязательная часть</w:t>
            </w:r>
            <w:r w:rsidRPr="00DE11BA">
              <w:rPr>
                <w:spacing w:val="1"/>
                <w:sz w:val="24"/>
                <w:lang w:val="ru-RU"/>
              </w:rPr>
              <w:t xml:space="preserve"> </w:t>
            </w:r>
            <w:r w:rsidRPr="00DE11BA">
              <w:rPr>
                <w:sz w:val="24"/>
                <w:lang w:val="ru-RU"/>
              </w:rPr>
              <w:t>слова. Однокоренные</w:t>
            </w:r>
            <w:r w:rsidRPr="00DE11BA">
              <w:rPr>
                <w:spacing w:val="1"/>
                <w:sz w:val="24"/>
                <w:lang w:val="ru-RU"/>
              </w:rPr>
              <w:t xml:space="preserve"> </w:t>
            </w:r>
            <w:r w:rsidRPr="00DE11BA">
              <w:rPr>
                <w:sz w:val="24"/>
                <w:lang w:val="ru-RU"/>
              </w:rPr>
              <w:t>(родственные) слова. Признаки</w:t>
            </w:r>
            <w:r w:rsidRPr="00DE11BA">
              <w:rPr>
                <w:spacing w:val="-58"/>
                <w:sz w:val="24"/>
                <w:lang w:val="ru-RU"/>
              </w:rPr>
              <w:t xml:space="preserve"> </w:t>
            </w:r>
            <w:r w:rsidRPr="00DE11BA">
              <w:rPr>
                <w:sz w:val="24"/>
                <w:lang w:val="ru-RU"/>
              </w:rPr>
              <w:t>однокоренных (родственных)</w:t>
            </w:r>
            <w:r w:rsidRPr="00DE11BA">
              <w:rPr>
                <w:spacing w:val="1"/>
                <w:sz w:val="24"/>
                <w:lang w:val="ru-RU"/>
              </w:rPr>
              <w:t xml:space="preserve"> </w:t>
            </w:r>
            <w:r w:rsidRPr="00DE11BA">
              <w:rPr>
                <w:sz w:val="24"/>
                <w:lang w:val="ru-RU"/>
              </w:rPr>
              <w:t>слов.</w:t>
            </w:r>
          </w:p>
          <w:p w:rsidR="00DE11BA" w:rsidRPr="00DE11BA" w:rsidRDefault="00DE11BA" w:rsidP="00EF0B46">
            <w:pPr>
              <w:spacing w:line="270" w:lineRule="atLeast"/>
              <w:ind w:right="135"/>
              <w:rPr>
                <w:sz w:val="24"/>
                <w:lang w:val="ru-RU"/>
              </w:rPr>
            </w:pPr>
            <w:r w:rsidRPr="00DE11BA">
              <w:rPr>
                <w:sz w:val="24"/>
                <w:lang w:val="ru-RU"/>
              </w:rPr>
              <w:t>Различение</w:t>
            </w:r>
            <w:r w:rsidRPr="00DE11BA">
              <w:rPr>
                <w:spacing w:val="-8"/>
                <w:sz w:val="24"/>
                <w:lang w:val="ru-RU"/>
              </w:rPr>
              <w:t xml:space="preserve"> </w:t>
            </w:r>
            <w:r w:rsidRPr="00DE11BA">
              <w:rPr>
                <w:sz w:val="24"/>
                <w:lang w:val="ru-RU"/>
              </w:rPr>
              <w:t>однокоренных</w:t>
            </w:r>
            <w:r w:rsidRPr="00DE11BA">
              <w:rPr>
                <w:spacing w:val="-7"/>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и</w:t>
            </w:r>
            <w:r w:rsidRPr="00DE11BA">
              <w:rPr>
                <w:spacing w:val="-2"/>
                <w:sz w:val="24"/>
                <w:lang w:val="ru-RU"/>
              </w:rPr>
              <w:t xml:space="preserve"> </w:t>
            </w:r>
            <w:r w:rsidRPr="00DE11BA">
              <w:rPr>
                <w:sz w:val="24"/>
                <w:lang w:val="ru-RU"/>
              </w:rPr>
              <w:t>синонимов,</w:t>
            </w:r>
            <w:r w:rsidRPr="00DE11BA">
              <w:rPr>
                <w:spacing w:val="-1"/>
                <w:sz w:val="24"/>
                <w:lang w:val="ru-RU"/>
              </w:rPr>
              <w:t xml:space="preserve"> </w:t>
            </w:r>
            <w:r w:rsidRPr="00DE11BA">
              <w:rPr>
                <w:sz w:val="24"/>
                <w:lang w:val="ru-RU"/>
              </w:rPr>
              <w:t>однокоренных</w:t>
            </w:r>
          </w:p>
        </w:tc>
        <w:tc>
          <w:tcPr>
            <w:tcW w:w="5094" w:type="dxa"/>
            <w:tcBorders>
              <w:top w:val="single" w:sz="6" w:space="0" w:color="000000"/>
              <w:bottom w:val="single" w:sz="6" w:space="0" w:color="000000"/>
            </w:tcBorders>
          </w:tcPr>
          <w:p w:rsidR="00DE11BA" w:rsidRPr="00DE11BA" w:rsidRDefault="00DE11BA" w:rsidP="00EF0B46">
            <w:pPr>
              <w:spacing w:line="276" w:lineRule="exact"/>
              <w:ind w:right="104"/>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языковым</w:t>
            </w:r>
            <w:r w:rsidRPr="00DE11BA">
              <w:rPr>
                <w:spacing w:val="1"/>
                <w:sz w:val="24"/>
                <w:lang w:val="ru-RU"/>
              </w:rPr>
              <w:t xml:space="preserve"> </w:t>
            </w:r>
            <w:r w:rsidRPr="00DE11BA">
              <w:rPr>
                <w:sz w:val="24"/>
                <w:lang w:val="ru-RU"/>
              </w:rPr>
              <w:t>материалом</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рисунками:</w:t>
            </w:r>
            <w:r w:rsidRPr="00DE11BA">
              <w:rPr>
                <w:spacing w:val="1"/>
                <w:sz w:val="24"/>
                <w:lang w:val="ru-RU"/>
              </w:rPr>
              <w:t xml:space="preserve"> </w:t>
            </w:r>
            <w:r w:rsidRPr="00DE11BA">
              <w:rPr>
                <w:sz w:val="24"/>
                <w:lang w:val="ru-RU"/>
              </w:rPr>
              <w:t>сопоставление</w:t>
            </w:r>
            <w:r w:rsidRPr="00DE11BA">
              <w:rPr>
                <w:spacing w:val="1"/>
                <w:sz w:val="24"/>
                <w:lang w:val="ru-RU"/>
              </w:rPr>
              <w:t xml:space="preserve"> </w:t>
            </w:r>
            <w:r w:rsidRPr="00DE11BA">
              <w:rPr>
                <w:sz w:val="24"/>
                <w:lang w:val="ru-RU"/>
              </w:rPr>
              <w:t>значений</w:t>
            </w:r>
            <w:r w:rsidRPr="00DE11BA">
              <w:rPr>
                <w:spacing w:val="-57"/>
                <w:sz w:val="24"/>
                <w:lang w:val="ru-RU"/>
              </w:rPr>
              <w:t xml:space="preserve"> </w:t>
            </w:r>
            <w:r w:rsidRPr="00DE11BA">
              <w:rPr>
                <w:sz w:val="24"/>
                <w:lang w:val="ru-RU"/>
              </w:rPr>
              <w:t>нескольких</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собственный</w:t>
            </w:r>
            <w:r w:rsidRPr="00DE11BA">
              <w:rPr>
                <w:spacing w:val="1"/>
                <w:sz w:val="24"/>
                <w:lang w:val="ru-RU"/>
              </w:rPr>
              <w:t xml:space="preserve"> </w:t>
            </w:r>
            <w:r w:rsidRPr="00DE11BA">
              <w:rPr>
                <w:sz w:val="24"/>
                <w:lang w:val="ru-RU"/>
              </w:rPr>
              <w:t>речевой</w:t>
            </w:r>
            <w:r w:rsidRPr="00DE11BA">
              <w:rPr>
                <w:spacing w:val="1"/>
                <w:sz w:val="24"/>
                <w:lang w:val="ru-RU"/>
              </w:rPr>
              <w:t xml:space="preserve"> </w:t>
            </w:r>
            <w:r w:rsidRPr="00DE11BA">
              <w:rPr>
                <w:sz w:val="24"/>
                <w:lang w:val="ru-RU"/>
              </w:rPr>
              <w:t>опыт</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рисунки,</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предположений</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сходстве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различии в значениях слов, выявление слова, с</w:t>
            </w:r>
            <w:r w:rsidRPr="00DE11BA">
              <w:rPr>
                <w:spacing w:val="-57"/>
                <w:sz w:val="24"/>
                <w:lang w:val="ru-RU"/>
              </w:rPr>
              <w:t xml:space="preserve"> </w:t>
            </w:r>
            <w:r w:rsidRPr="00DE11BA">
              <w:rPr>
                <w:sz w:val="24"/>
                <w:lang w:val="ru-RU"/>
              </w:rPr>
              <w:t>помощью</w:t>
            </w:r>
            <w:r w:rsidRPr="00DE11BA">
              <w:rPr>
                <w:spacing w:val="-2"/>
                <w:sz w:val="24"/>
                <w:lang w:val="ru-RU"/>
              </w:rPr>
              <w:t xml:space="preserve"> </w:t>
            </w:r>
            <w:r w:rsidRPr="00DE11BA">
              <w:rPr>
                <w:sz w:val="24"/>
                <w:lang w:val="ru-RU"/>
              </w:rPr>
              <w:t>которого</w:t>
            </w:r>
            <w:r w:rsidRPr="00DE11BA">
              <w:rPr>
                <w:spacing w:val="1"/>
                <w:sz w:val="24"/>
                <w:lang w:val="ru-RU"/>
              </w:rPr>
              <w:t xml:space="preserve"> </w:t>
            </w:r>
            <w:r w:rsidRPr="00DE11BA">
              <w:rPr>
                <w:sz w:val="24"/>
                <w:lang w:val="ru-RU"/>
              </w:rPr>
              <w:t>можно</w:t>
            </w:r>
            <w:r w:rsidRPr="00DE11BA">
              <w:rPr>
                <w:spacing w:val="1"/>
                <w:sz w:val="24"/>
                <w:lang w:val="ru-RU"/>
              </w:rPr>
              <w:t xml:space="preserve"> </w:t>
            </w:r>
            <w:r w:rsidRPr="00DE11BA">
              <w:rPr>
                <w:sz w:val="24"/>
                <w:lang w:val="ru-RU"/>
              </w:rPr>
              <w:t>объяснить значение</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bottom w:val="single" w:sz="6" w:space="0" w:color="000000"/>
            </w:tcBorders>
          </w:tcPr>
          <w:p w:rsidR="00DE11BA" w:rsidRPr="00DE11BA" w:rsidRDefault="00DE11BA" w:rsidP="00EF0B46">
            <w:pPr>
              <w:rPr>
                <w:sz w:val="24"/>
                <w:lang w:val="ru-RU"/>
              </w:rPr>
            </w:pPr>
          </w:p>
        </w:tc>
        <w:tc>
          <w:tcPr>
            <w:tcW w:w="3546" w:type="dxa"/>
            <w:tcBorders>
              <w:bottom w:val="single" w:sz="6" w:space="0" w:color="000000"/>
            </w:tcBorders>
          </w:tcPr>
          <w:p w:rsidR="00DE11BA" w:rsidRPr="00DE11BA" w:rsidRDefault="00DE11BA" w:rsidP="00EF0B46">
            <w:pPr>
              <w:ind w:right="331"/>
              <w:jc w:val="both"/>
              <w:rPr>
                <w:sz w:val="24"/>
                <w:lang w:val="ru-RU"/>
              </w:rPr>
            </w:pPr>
            <w:r w:rsidRPr="00DE11BA">
              <w:rPr>
                <w:sz w:val="24"/>
                <w:lang w:val="ru-RU"/>
              </w:rPr>
              <w:t>слов и слов с омонимичными</w:t>
            </w:r>
            <w:r w:rsidRPr="00DE11BA">
              <w:rPr>
                <w:spacing w:val="-57"/>
                <w:sz w:val="24"/>
                <w:lang w:val="ru-RU"/>
              </w:rPr>
              <w:t xml:space="preserve"> </w:t>
            </w:r>
            <w:r w:rsidRPr="00DE11BA">
              <w:rPr>
                <w:sz w:val="24"/>
                <w:lang w:val="ru-RU"/>
              </w:rPr>
              <w:t>корнями. Выделение в словах</w:t>
            </w:r>
            <w:r w:rsidRPr="00DE11BA">
              <w:rPr>
                <w:spacing w:val="-58"/>
                <w:sz w:val="24"/>
                <w:lang w:val="ru-RU"/>
              </w:rPr>
              <w:t xml:space="preserve"> </w:t>
            </w:r>
            <w:r w:rsidRPr="00DE11BA">
              <w:rPr>
                <w:sz w:val="24"/>
                <w:lang w:val="ru-RU"/>
              </w:rPr>
              <w:t>корня</w:t>
            </w:r>
            <w:r w:rsidRPr="00DE11BA">
              <w:rPr>
                <w:spacing w:val="-1"/>
                <w:sz w:val="24"/>
                <w:lang w:val="ru-RU"/>
              </w:rPr>
              <w:t xml:space="preserve"> </w:t>
            </w:r>
            <w:r w:rsidRPr="00DE11BA">
              <w:rPr>
                <w:sz w:val="24"/>
                <w:lang w:val="ru-RU"/>
              </w:rPr>
              <w:t>(простые</w:t>
            </w:r>
            <w:r w:rsidRPr="00DE11BA">
              <w:rPr>
                <w:spacing w:val="-2"/>
                <w:sz w:val="24"/>
                <w:lang w:val="ru-RU"/>
              </w:rPr>
              <w:t xml:space="preserve"> </w:t>
            </w:r>
            <w:r w:rsidRPr="00DE11BA">
              <w:rPr>
                <w:sz w:val="24"/>
                <w:lang w:val="ru-RU"/>
              </w:rPr>
              <w:t>случаи).</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8"/>
                <w:lang w:val="ru-RU"/>
              </w:rPr>
            </w:pPr>
          </w:p>
          <w:p w:rsidR="00DE11BA" w:rsidRPr="00DE11BA" w:rsidRDefault="00DE11BA" w:rsidP="00EF0B46">
            <w:pPr>
              <w:ind w:right="178"/>
              <w:rPr>
                <w:sz w:val="24"/>
                <w:lang w:val="ru-RU"/>
              </w:rPr>
            </w:pPr>
            <w:r w:rsidRPr="00DE11BA">
              <w:rPr>
                <w:sz w:val="24"/>
                <w:lang w:val="ru-RU"/>
              </w:rPr>
              <w:t>Окончание как изменяемая</w:t>
            </w:r>
            <w:r w:rsidRPr="00DE11BA">
              <w:rPr>
                <w:spacing w:val="1"/>
                <w:sz w:val="24"/>
                <w:lang w:val="ru-RU"/>
              </w:rPr>
              <w:t xml:space="preserve"> </w:t>
            </w:r>
            <w:r w:rsidRPr="00DE11BA">
              <w:rPr>
                <w:sz w:val="24"/>
                <w:lang w:val="ru-RU"/>
              </w:rPr>
              <w:t>часть слова. Изменение формы</w:t>
            </w:r>
            <w:r w:rsidRPr="00DE11BA">
              <w:rPr>
                <w:spacing w:val="-57"/>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помощью окончания.</w:t>
            </w:r>
          </w:p>
          <w:p w:rsidR="00DE11BA" w:rsidRPr="00DE11BA" w:rsidRDefault="00DE11BA" w:rsidP="00EF0B46">
            <w:pPr>
              <w:ind w:right="692"/>
              <w:rPr>
                <w:sz w:val="24"/>
                <w:lang w:val="ru-RU"/>
              </w:rPr>
            </w:pPr>
            <w:r w:rsidRPr="00DE11BA">
              <w:rPr>
                <w:sz w:val="24"/>
                <w:lang w:val="ru-RU"/>
              </w:rPr>
              <w:t>Различение</w:t>
            </w:r>
            <w:r w:rsidRPr="00DE11BA">
              <w:rPr>
                <w:spacing w:val="-5"/>
                <w:sz w:val="24"/>
                <w:lang w:val="ru-RU"/>
              </w:rPr>
              <w:t xml:space="preserve"> </w:t>
            </w:r>
            <w:r w:rsidRPr="00DE11BA">
              <w:rPr>
                <w:sz w:val="24"/>
                <w:lang w:val="ru-RU"/>
              </w:rPr>
              <w:t>изменяемых</w:t>
            </w:r>
            <w:r w:rsidRPr="00DE11BA">
              <w:rPr>
                <w:spacing w:val="-4"/>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неизменяемых</w:t>
            </w:r>
            <w:r w:rsidRPr="00DE11BA">
              <w:rPr>
                <w:spacing w:val="-1"/>
                <w:sz w:val="24"/>
                <w:lang w:val="ru-RU"/>
              </w:rPr>
              <w:t xml:space="preserve"> </w:t>
            </w:r>
            <w:r w:rsidRPr="00DE11BA">
              <w:rPr>
                <w:sz w:val="24"/>
                <w:lang w:val="ru-RU"/>
              </w:rPr>
              <w:t>слов.</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5"/>
              <w:rPr>
                <w:b/>
                <w:sz w:val="26"/>
                <w:lang w:val="ru-RU"/>
              </w:rPr>
            </w:pPr>
          </w:p>
          <w:p w:rsidR="00DE11BA" w:rsidRPr="00DE11BA" w:rsidRDefault="00DE11BA" w:rsidP="00EF0B46">
            <w:pPr>
              <w:spacing w:line="270" w:lineRule="atLeast"/>
              <w:ind w:right="379"/>
              <w:rPr>
                <w:sz w:val="24"/>
                <w:lang w:val="ru-RU"/>
              </w:rPr>
            </w:pPr>
            <w:r w:rsidRPr="00DE11BA">
              <w:rPr>
                <w:sz w:val="24"/>
                <w:lang w:val="ru-RU"/>
              </w:rPr>
              <w:t>Суффикс как часть слова</w:t>
            </w:r>
            <w:r w:rsidRPr="00DE11BA">
              <w:rPr>
                <w:spacing w:val="1"/>
                <w:sz w:val="24"/>
                <w:lang w:val="ru-RU"/>
              </w:rPr>
              <w:t xml:space="preserve"> </w:t>
            </w:r>
            <w:r w:rsidRPr="00DE11BA">
              <w:rPr>
                <w:sz w:val="24"/>
                <w:lang w:val="ru-RU"/>
              </w:rPr>
              <w:t>(наблюдение).</w:t>
            </w:r>
            <w:r w:rsidRPr="00DE11BA">
              <w:rPr>
                <w:spacing w:val="-8"/>
                <w:sz w:val="24"/>
                <w:lang w:val="ru-RU"/>
              </w:rPr>
              <w:t xml:space="preserve"> </w:t>
            </w:r>
            <w:r w:rsidRPr="00DE11BA">
              <w:rPr>
                <w:sz w:val="24"/>
                <w:lang w:val="ru-RU"/>
              </w:rPr>
              <w:t>Приставка</w:t>
            </w:r>
            <w:r w:rsidRPr="00DE11BA">
              <w:rPr>
                <w:spacing w:val="-9"/>
                <w:sz w:val="24"/>
                <w:lang w:val="ru-RU"/>
              </w:rPr>
              <w:t xml:space="preserve"> </w:t>
            </w:r>
            <w:r w:rsidRPr="00DE11BA">
              <w:rPr>
                <w:sz w:val="24"/>
                <w:lang w:val="ru-RU"/>
              </w:rPr>
              <w:t>как</w:t>
            </w:r>
            <w:r w:rsidRPr="00DE11BA">
              <w:rPr>
                <w:spacing w:val="-57"/>
                <w:sz w:val="24"/>
                <w:lang w:val="ru-RU"/>
              </w:rPr>
              <w:t xml:space="preserve"> </w:t>
            </w:r>
            <w:r w:rsidRPr="00DE11BA">
              <w:rPr>
                <w:sz w:val="24"/>
                <w:lang w:val="ru-RU"/>
              </w:rPr>
              <w:t>часть</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(наблюдение).</w:t>
            </w:r>
          </w:p>
        </w:tc>
        <w:tc>
          <w:tcPr>
            <w:tcW w:w="5094" w:type="dxa"/>
            <w:tcBorders>
              <w:top w:val="single" w:sz="6" w:space="0" w:color="000000"/>
              <w:bottom w:val="single" w:sz="6" w:space="0" w:color="000000"/>
            </w:tcBorders>
          </w:tcPr>
          <w:p w:rsidR="00DE11BA" w:rsidRPr="00DE11BA" w:rsidRDefault="00DE11BA" w:rsidP="00EF0B46">
            <w:pPr>
              <w:spacing w:line="275" w:lineRule="exact"/>
              <w:jc w:val="both"/>
              <w:rPr>
                <w:sz w:val="24"/>
                <w:lang w:val="ru-RU"/>
              </w:rPr>
            </w:pPr>
            <w:r w:rsidRPr="00DE11BA">
              <w:rPr>
                <w:sz w:val="24"/>
                <w:lang w:val="ru-RU"/>
              </w:rPr>
              <w:t>всех</w:t>
            </w:r>
            <w:r w:rsidRPr="00DE11BA">
              <w:rPr>
                <w:spacing w:val="-2"/>
                <w:sz w:val="24"/>
                <w:lang w:val="ru-RU"/>
              </w:rPr>
              <w:t xml:space="preserve"> </w:t>
            </w:r>
            <w:r w:rsidRPr="00DE11BA">
              <w:rPr>
                <w:sz w:val="24"/>
                <w:lang w:val="ru-RU"/>
              </w:rPr>
              <w:t>родственных</w:t>
            </w:r>
            <w:r w:rsidRPr="00DE11BA">
              <w:rPr>
                <w:spacing w:val="-2"/>
                <w:sz w:val="24"/>
                <w:lang w:val="ru-RU"/>
              </w:rPr>
              <w:t xml:space="preserve"> </w:t>
            </w:r>
            <w:r w:rsidRPr="00DE11BA">
              <w:rPr>
                <w:sz w:val="24"/>
                <w:lang w:val="ru-RU"/>
              </w:rPr>
              <w:t>слов.</w:t>
            </w:r>
          </w:p>
          <w:p w:rsidR="00DE11BA" w:rsidRPr="00DE11BA" w:rsidRDefault="00DE11BA" w:rsidP="00EF0B46">
            <w:pPr>
              <w:ind w:right="104"/>
              <w:jc w:val="both"/>
              <w:rPr>
                <w:sz w:val="24"/>
                <w:lang w:val="ru-RU"/>
              </w:rPr>
            </w:pPr>
            <w:r w:rsidRPr="00DE11BA">
              <w:rPr>
                <w:sz w:val="24"/>
                <w:lang w:val="ru-RU"/>
              </w:rPr>
              <w:t>Объяснение</w:t>
            </w:r>
            <w:r w:rsidRPr="00DE11BA">
              <w:rPr>
                <w:spacing w:val="1"/>
                <w:sz w:val="24"/>
                <w:lang w:val="ru-RU"/>
              </w:rPr>
              <w:t xml:space="preserve"> </w:t>
            </w:r>
            <w:r w:rsidRPr="00DE11BA">
              <w:rPr>
                <w:sz w:val="24"/>
                <w:lang w:val="ru-RU"/>
              </w:rPr>
              <w:t>учителем</w:t>
            </w:r>
            <w:r w:rsidRPr="00DE11BA">
              <w:rPr>
                <w:spacing w:val="1"/>
                <w:sz w:val="24"/>
                <w:lang w:val="ru-RU"/>
              </w:rPr>
              <w:t xml:space="preserve"> </w:t>
            </w:r>
            <w:r w:rsidRPr="00DE11BA">
              <w:rPr>
                <w:sz w:val="24"/>
                <w:lang w:val="ru-RU"/>
              </w:rPr>
              <w:t>приёма</w:t>
            </w:r>
            <w:r w:rsidRPr="00DE11BA">
              <w:rPr>
                <w:spacing w:val="1"/>
                <w:sz w:val="24"/>
                <w:lang w:val="ru-RU"/>
              </w:rPr>
              <w:t xml:space="preserve"> </w:t>
            </w:r>
            <w:r w:rsidRPr="00DE11BA">
              <w:rPr>
                <w:sz w:val="24"/>
                <w:lang w:val="ru-RU"/>
              </w:rPr>
              <w:t>развёрнутого</w:t>
            </w:r>
            <w:r w:rsidRPr="00DE11BA">
              <w:rPr>
                <w:spacing w:val="1"/>
                <w:sz w:val="24"/>
                <w:lang w:val="ru-RU"/>
              </w:rPr>
              <w:t xml:space="preserve"> </w:t>
            </w:r>
            <w:r w:rsidRPr="00DE11BA">
              <w:rPr>
                <w:sz w:val="24"/>
                <w:lang w:val="ru-RU"/>
              </w:rPr>
              <w:t>толкования</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способа</w:t>
            </w:r>
            <w:r w:rsidRPr="00DE11BA">
              <w:rPr>
                <w:spacing w:val="1"/>
                <w:sz w:val="24"/>
                <w:lang w:val="ru-RU"/>
              </w:rPr>
              <w:t xml:space="preserve"> </w:t>
            </w:r>
            <w:r w:rsidRPr="00DE11BA">
              <w:rPr>
                <w:sz w:val="24"/>
                <w:lang w:val="ru-RU"/>
              </w:rPr>
              <w:t>определения</w:t>
            </w:r>
            <w:r w:rsidRPr="00DE11BA">
              <w:rPr>
                <w:spacing w:val="1"/>
                <w:sz w:val="24"/>
                <w:lang w:val="ru-RU"/>
              </w:rPr>
              <w:t xml:space="preserve"> </w:t>
            </w:r>
            <w:r w:rsidRPr="00DE11BA">
              <w:rPr>
                <w:sz w:val="24"/>
                <w:lang w:val="ru-RU"/>
              </w:rPr>
              <w:t>связи</w:t>
            </w:r>
            <w:r w:rsidRPr="00DE11BA">
              <w:rPr>
                <w:spacing w:val="1"/>
                <w:sz w:val="24"/>
                <w:lang w:val="ru-RU"/>
              </w:rPr>
              <w:t xml:space="preserve"> </w:t>
            </w:r>
            <w:r w:rsidRPr="00DE11BA">
              <w:rPr>
                <w:sz w:val="24"/>
                <w:lang w:val="ru-RU"/>
              </w:rPr>
              <w:t>значений</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понятиями</w:t>
            </w:r>
            <w:r w:rsidRPr="00DE11BA">
              <w:rPr>
                <w:spacing w:val="1"/>
                <w:sz w:val="24"/>
                <w:lang w:val="ru-RU"/>
              </w:rPr>
              <w:t xml:space="preserve"> </w:t>
            </w:r>
            <w:r w:rsidRPr="00DE11BA">
              <w:rPr>
                <w:sz w:val="24"/>
                <w:lang w:val="ru-RU"/>
              </w:rPr>
              <w:t>«корень»,</w:t>
            </w:r>
            <w:r w:rsidRPr="00DE11BA">
              <w:rPr>
                <w:spacing w:val="1"/>
                <w:sz w:val="24"/>
                <w:lang w:val="ru-RU"/>
              </w:rPr>
              <w:t xml:space="preserve"> </w:t>
            </w:r>
            <w:r w:rsidRPr="00DE11BA">
              <w:rPr>
                <w:sz w:val="24"/>
                <w:lang w:val="ru-RU"/>
              </w:rPr>
              <w:t>«однокоренные</w:t>
            </w:r>
            <w:r w:rsidRPr="00DE11BA">
              <w:rPr>
                <w:spacing w:val="1"/>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в</w:t>
            </w:r>
            <w:r w:rsidRPr="00DE11BA">
              <w:rPr>
                <w:spacing w:val="61"/>
                <w:sz w:val="24"/>
                <w:lang w:val="ru-RU"/>
              </w:rPr>
              <w:t xml:space="preserve"> </w:t>
            </w:r>
            <w:r w:rsidRPr="00DE11BA">
              <w:rPr>
                <w:sz w:val="24"/>
                <w:lang w:val="ru-RU"/>
              </w:rPr>
              <w:t>учебнике</w:t>
            </w:r>
            <w:r w:rsidRPr="00DE11BA">
              <w:rPr>
                <w:spacing w:val="1"/>
                <w:sz w:val="24"/>
                <w:lang w:val="ru-RU"/>
              </w:rPr>
              <w:t xml:space="preserve"> </w:t>
            </w:r>
            <w:r w:rsidRPr="00DE11BA">
              <w:rPr>
                <w:sz w:val="24"/>
                <w:lang w:val="ru-RU"/>
              </w:rPr>
              <w:t>определений.</w:t>
            </w:r>
          </w:p>
          <w:p w:rsidR="00DE11BA" w:rsidRPr="00DE11BA" w:rsidRDefault="00DE11BA" w:rsidP="00EF0B46">
            <w:pPr>
              <w:ind w:right="108"/>
              <w:jc w:val="both"/>
              <w:rPr>
                <w:sz w:val="24"/>
                <w:lang w:val="ru-RU"/>
              </w:rPr>
            </w:pPr>
            <w:r w:rsidRPr="00DE11BA">
              <w:rPr>
                <w:sz w:val="24"/>
                <w:lang w:val="ru-RU"/>
              </w:rPr>
              <w:t>Совместное составление алгоритма выделения</w:t>
            </w:r>
            <w:r w:rsidRPr="00DE11BA">
              <w:rPr>
                <w:spacing w:val="-57"/>
                <w:sz w:val="24"/>
                <w:lang w:val="ru-RU"/>
              </w:rPr>
              <w:t xml:space="preserve"> </w:t>
            </w:r>
            <w:r w:rsidRPr="00DE11BA">
              <w:rPr>
                <w:sz w:val="24"/>
                <w:lang w:val="ru-RU"/>
              </w:rPr>
              <w:t>корня.</w:t>
            </w:r>
            <w:r w:rsidRPr="00DE11BA">
              <w:rPr>
                <w:spacing w:val="1"/>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составленного</w:t>
            </w:r>
            <w:r w:rsidRPr="00DE11BA">
              <w:rPr>
                <w:spacing w:val="-57"/>
                <w:sz w:val="24"/>
                <w:lang w:val="ru-RU"/>
              </w:rPr>
              <w:t xml:space="preserve"> </w:t>
            </w:r>
            <w:r w:rsidRPr="00DE11BA">
              <w:rPr>
                <w:sz w:val="24"/>
                <w:lang w:val="ru-RU"/>
              </w:rPr>
              <w:t>алгоритма</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решении</w:t>
            </w:r>
            <w:r w:rsidRPr="00DE11BA">
              <w:rPr>
                <w:spacing w:val="1"/>
                <w:sz w:val="24"/>
                <w:lang w:val="ru-RU"/>
              </w:rPr>
              <w:t xml:space="preserve"> </w:t>
            </w:r>
            <w:r w:rsidRPr="00DE11BA">
              <w:rPr>
                <w:sz w:val="24"/>
                <w:lang w:val="ru-RU"/>
              </w:rPr>
              <w:t>практических</w:t>
            </w:r>
            <w:r w:rsidRPr="00DE11BA">
              <w:rPr>
                <w:spacing w:val="60"/>
                <w:sz w:val="24"/>
                <w:lang w:val="ru-RU"/>
              </w:rPr>
              <w:t xml:space="preserve"> </w:t>
            </w:r>
            <w:r w:rsidRPr="00DE11BA">
              <w:rPr>
                <w:sz w:val="24"/>
                <w:lang w:val="ru-RU"/>
              </w:rPr>
              <w:t>задач</w:t>
            </w:r>
            <w:r w:rsidRPr="00DE11BA">
              <w:rPr>
                <w:spacing w:val="-57"/>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выделению корня.</w:t>
            </w:r>
          </w:p>
          <w:p w:rsidR="00DE11BA" w:rsidRPr="00DE11BA" w:rsidRDefault="00DE11BA" w:rsidP="00EF0B46">
            <w:pPr>
              <w:spacing w:before="1"/>
              <w:ind w:right="106"/>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находить</w:t>
            </w:r>
            <w:r w:rsidRPr="00DE11BA">
              <w:rPr>
                <w:spacing w:val="1"/>
                <w:sz w:val="24"/>
                <w:lang w:val="ru-RU"/>
              </w:rPr>
              <w:t xml:space="preserve"> </w:t>
            </w:r>
            <w:r w:rsidRPr="00DE11BA">
              <w:rPr>
                <w:sz w:val="24"/>
                <w:lang w:val="ru-RU"/>
              </w:rPr>
              <w:t>среди</w:t>
            </w:r>
            <w:r w:rsidRPr="00DE11BA">
              <w:rPr>
                <w:spacing w:val="1"/>
                <w:sz w:val="24"/>
                <w:lang w:val="ru-RU"/>
              </w:rPr>
              <w:t xml:space="preserve"> </w:t>
            </w:r>
            <w:r w:rsidRPr="00DE11BA">
              <w:rPr>
                <w:sz w:val="24"/>
                <w:lang w:val="ru-RU"/>
              </w:rPr>
              <w:t>предложенного набора слов слова с заданным</w:t>
            </w:r>
            <w:r w:rsidRPr="00DE11BA">
              <w:rPr>
                <w:spacing w:val="1"/>
                <w:sz w:val="24"/>
                <w:lang w:val="ru-RU"/>
              </w:rPr>
              <w:t xml:space="preserve"> </w:t>
            </w:r>
            <w:r w:rsidRPr="00DE11BA">
              <w:rPr>
                <w:sz w:val="24"/>
                <w:lang w:val="ru-RU"/>
              </w:rPr>
              <w:t>корнем.</w:t>
            </w:r>
          </w:p>
          <w:p w:rsidR="00DE11BA" w:rsidRPr="00DE11BA" w:rsidRDefault="00DE11BA" w:rsidP="00EF0B46">
            <w:pPr>
              <w:ind w:right="99"/>
              <w:rPr>
                <w:sz w:val="24"/>
                <w:lang w:val="ru-RU"/>
              </w:rPr>
            </w:pPr>
            <w:r w:rsidRPr="00DE11BA">
              <w:rPr>
                <w:sz w:val="24"/>
                <w:lang w:val="ru-RU"/>
              </w:rPr>
              <w:t>Работа в парах: подбор родственных слов.</w:t>
            </w:r>
            <w:r w:rsidRPr="00DE11BA">
              <w:rPr>
                <w:spacing w:val="1"/>
                <w:sz w:val="24"/>
                <w:lang w:val="ru-RU"/>
              </w:rPr>
              <w:t xml:space="preserve"> </w:t>
            </w:r>
            <w:r w:rsidRPr="00DE11BA">
              <w:rPr>
                <w:sz w:val="24"/>
                <w:lang w:val="ru-RU"/>
              </w:rPr>
              <w:t>Анализ</w:t>
            </w:r>
            <w:r w:rsidRPr="00DE11BA">
              <w:rPr>
                <w:spacing w:val="57"/>
                <w:sz w:val="24"/>
                <w:lang w:val="ru-RU"/>
              </w:rPr>
              <w:t xml:space="preserve"> </w:t>
            </w:r>
            <w:r w:rsidRPr="00DE11BA">
              <w:rPr>
                <w:sz w:val="24"/>
                <w:lang w:val="ru-RU"/>
              </w:rPr>
              <w:t>текста</w:t>
            </w:r>
            <w:r w:rsidRPr="00DE11BA">
              <w:rPr>
                <w:spacing w:val="55"/>
                <w:sz w:val="24"/>
                <w:lang w:val="ru-RU"/>
              </w:rPr>
              <w:t xml:space="preserve"> </w:t>
            </w:r>
            <w:r w:rsidRPr="00DE11BA">
              <w:rPr>
                <w:sz w:val="24"/>
                <w:lang w:val="ru-RU"/>
              </w:rPr>
              <w:t>с</w:t>
            </w:r>
            <w:r w:rsidRPr="00DE11BA">
              <w:rPr>
                <w:spacing w:val="56"/>
                <w:sz w:val="24"/>
                <w:lang w:val="ru-RU"/>
              </w:rPr>
              <w:t xml:space="preserve"> </w:t>
            </w:r>
            <w:r w:rsidRPr="00DE11BA">
              <w:rPr>
                <w:sz w:val="24"/>
                <w:lang w:val="ru-RU"/>
              </w:rPr>
              <w:t>установкой</w:t>
            </w:r>
            <w:r w:rsidRPr="00DE11BA">
              <w:rPr>
                <w:spacing w:val="57"/>
                <w:sz w:val="24"/>
                <w:lang w:val="ru-RU"/>
              </w:rPr>
              <w:t xml:space="preserve"> </w:t>
            </w:r>
            <w:r w:rsidRPr="00DE11BA">
              <w:rPr>
                <w:sz w:val="24"/>
                <w:lang w:val="ru-RU"/>
              </w:rPr>
              <w:t>на</w:t>
            </w:r>
            <w:r w:rsidRPr="00DE11BA">
              <w:rPr>
                <w:spacing w:val="56"/>
                <w:sz w:val="24"/>
                <w:lang w:val="ru-RU"/>
              </w:rPr>
              <w:t xml:space="preserve"> </w:t>
            </w:r>
            <w:r w:rsidRPr="00DE11BA">
              <w:rPr>
                <w:sz w:val="24"/>
                <w:lang w:val="ru-RU"/>
              </w:rPr>
              <w:t>поиск</w:t>
            </w:r>
            <w:r w:rsidRPr="00DE11BA">
              <w:rPr>
                <w:spacing w:val="57"/>
                <w:sz w:val="24"/>
                <w:lang w:val="ru-RU"/>
              </w:rPr>
              <w:t xml:space="preserve"> </w:t>
            </w:r>
            <w:r w:rsidRPr="00DE11BA">
              <w:rPr>
                <w:sz w:val="24"/>
                <w:lang w:val="ru-RU"/>
              </w:rPr>
              <w:t>в</w:t>
            </w:r>
            <w:r w:rsidRPr="00DE11BA">
              <w:rPr>
                <w:spacing w:val="56"/>
                <w:sz w:val="24"/>
                <w:lang w:val="ru-RU"/>
              </w:rPr>
              <w:t xml:space="preserve"> </w:t>
            </w:r>
            <w:r w:rsidRPr="00DE11BA">
              <w:rPr>
                <w:sz w:val="24"/>
                <w:lang w:val="ru-RU"/>
              </w:rPr>
              <w:t>нём</w:t>
            </w:r>
            <w:r w:rsidRPr="00DE11BA">
              <w:rPr>
                <w:spacing w:val="-57"/>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p>
          <w:p w:rsidR="00DE11BA" w:rsidRPr="00DE11BA" w:rsidRDefault="00DE11BA" w:rsidP="00EF0B46">
            <w:pPr>
              <w:ind w:right="10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обнаружение</w:t>
            </w:r>
            <w:r w:rsidRPr="00DE11BA">
              <w:rPr>
                <w:spacing w:val="57"/>
                <w:sz w:val="24"/>
                <w:lang w:val="ru-RU"/>
              </w:rPr>
              <w:t xml:space="preserve"> </w:t>
            </w:r>
            <w:r w:rsidRPr="00DE11BA">
              <w:rPr>
                <w:sz w:val="24"/>
                <w:lang w:val="ru-RU"/>
              </w:rPr>
              <w:t>лишнего</w:t>
            </w:r>
            <w:r w:rsidRPr="00DE11BA">
              <w:rPr>
                <w:spacing w:val="58"/>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в</w:t>
            </w:r>
            <w:r w:rsidRPr="00DE11BA">
              <w:rPr>
                <w:spacing w:val="58"/>
                <w:sz w:val="24"/>
                <w:lang w:val="ru-RU"/>
              </w:rPr>
              <w:t xml:space="preserve"> </w:t>
            </w:r>
            <w:r w:rsidRPr="00DE11BA">
              <w:rPr>
                <w:sz w:val="24"/>
                <w:lang w:val="ru-RU"/>
              </w:rPr>
              <w:t>ряду</w:t>
            </w:r>
            <w:r w:rsidRPr="00DE11BA">
              <w:rPr>
                <w:spacing w:val="-58"/>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(например, синоним</w:t>
            </w:r>
          </w:p>
          <w:p w:rsidR="00DE11BA" w:rsidRPr="00DE11BA" w:rsidRDefault="00DE11BA" w:rsidP="00EF0B46">
            <w:pPr>
              <w:spacing w:before="1"/>
              <w:ind w:right="103"/>
              <w:jc w:val="both"/>
              <w:rPr>
                <w:sz w:val="24"/>
                <w:lang w:val="ru-RU"/>
              </w:rPr>
            </w:pPr>
            <w:r w:rsidRPr="00DE11BA">
              <w:rPr>
                <w:sz w:val="24"/>
                <w:lang w:val="ru-RU"/>
              </w:rPr>
              <w:t>в</w:t>
            </w:r>
            <w:r w:rsidRPr="00DE11BA">
              <w:rPr>
                <w:spacing w:val="1"/>
                <w:sz w:val="24"/>
                <w:lang w:val="ru-RU"/>
              </w:rPr>
              <w:t xml:space="preserve"> </w:t>
            </w:r>
            <w:r w:rsidRPr="00DE11BA">
              <w:rPr>
                <w:sz w:val="24"/>
                <w:lang w:val="ru-RU"/>
              </w:rPr>
              <w:t>группе</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омонимичным</w:t>
            </w:r>
            <w:r w:rsidRPr="00DE11BA">
              <w:rPr>
                <w:spacing w:val="1"/>
                <w:sz w:val="24"/>
                <w:lang w:val="ru-RU"/>
              </w:rPr>
              <w:t xml:space="preserve"> </w:t>
            </w:r>
            <w:r w:rsidRPr="00DE11BA">
              <w:rPr>
                <w:sz w:val="24"/>
                <w:lang w:val="ru-RU"/>
              </w:rPr>
              <w:t>корнем</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ряду</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p>
          <w:p w:rsidR="00DE11BA" w:rsidRPr="00DE11BA" w:rsidRDefault="00DE11BA" w:rsidP="00EF0B46">
            <w:pPr>
              <w:tabs>
                <w:tab w:val="left" w:pos="4117"/>
              </w:tabs>
              <w:ind w:right="105"/>
              <w:jc w:val="both"/>
              <w:rPr>
                <w:sz w:val="24"/>
                <w:lang w:val="ru-RU"/>
              </w:rPr>
            </w:pPr>
            <w:r w:rsidRPr="00DE11BA">
              <w:rPr>
                <w:sz w:val="24"/>
                <w:lang w:val="ru-RU"/>
              </w:rPr>
              <w:t>Дифференцированное</w:t>
            </w:r>
            <w:r w:rsidRPr="00DE11BA">
              <w:rPr>
                <w:sz w:val="24"/>
                <w:lang w:val="ru-RU"/>
              </w:rPr>
              <w:tab/>
            </w:r>
            <w:r w:rsidRPr="00DE11BA">
              <w:rPr>
                <w:spacing w:val="-1"/>
                <w:sz w:val="24"/>
                <w:lang w:val="ru-RU"/>
              </w:rPr>
              <w:t>задание:</w:t>
            </w:r>
            <w:r w:rsidRPr="00DE11BA">
              <w:rPr>
                <w:spacing w:val="-58"/>
                <w:sz w:val="24"/>
                <w:lang w:val="ru-RU"/>
              </w:rPr>
              <w:t xml:space="preserve"> </w:t>
            </w:r>
            <w:r w:rsidRPr="00DE11BA">
              <w:rPr>
                <w:sz w:val="24"/>
                <w:lang w:val="ru-RU"/>
              </w:rPr>
              <w:t>контролировать</w:t>
            </w:r>
            <w:r w:rsidRPr="00DE11BA">
              <w:rPr>
                <w:spacing w:val="1"/>
                <w:sz w:val="24"/>
                <w:lang w:val="ru-RU"/>
              </w:rPr>
              <w:t xml:space="preserve"> </w:t>
            </w:r>
            <w:r w:rsidRPr="00DE11BA">
              <w:rPr>
                <w:sz w:val="24"/>
                <w:lang w:val="ru-RU"/>
              </w:rPr>
              <w:t>правильность</w:t>
            </w:r>
            <w:r w:rsidRPr="00DE11BA">
              <w:rPr>
                <w:spacing w:val="1"/>
                <w:sz w:val="24"/>
                <w:lang w:val="ru-RU"/>
              </w:rPr>
              <w:t xml:space="preserve"> </w:t>
            </w:r>
            <w:r w:rsidRPr="00DE11BA">
              <w:rPr>
                <w:sz w:val="24"/>
                <w:lang w:val="ru-RU"/>
              </w:rPr>
              <w:t>объединения</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работе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группами</w:t>
            </w:r>
            <w:r w:rsidRPr="00DE11BA">
              <w:rPr>
                <w:spacing w:val="-2"/>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омонимичными</w:t>
            </w:r>
            <w:r w:rsidRPr="00DE11BA">
              <w:rPr>
                <w:spacing w:val="-1"/>
                <w:sz w:val="24"/>
                <w:lang w:val="ru-RU"/>
              </w:rPr>
              <w:t xml:space="preserve"> </w:t>
            </w:r>
            <w:r w:rsidRPr="00DE11BA">
              <w:rPr>
                <w:sz w:val="24"/>
                <w:lang w:val="ru-RU"/>
              </w:rPr>
              <w:t>корнями.</w:t>
            </w:r>
          </w:p>
          <w:p w:rsidR="00DE11BA" w:rsidRPr="00DE11BA" w:rsidRDefault="00DE11BA" w:rsidP="00EF0B46">
            <w:pPr>
              <w:rPr>
                <w:b/>
                <w:sz w:val="26"/>
                <w:lang w:val="ru-RU"/>
              </w:rPr>
            </w:pPr>
          </w:p>
          <w:p w:rsidR="00DE11BA" w:rsidRPr="00DE11BA" w:rsidRDefault="00DE11BA" w:rsidP="00EF0B46">
            <w:pPr>
              <w:rPr>
                <w:b/>
                <w:lang w:val="ru-RU"/>
              </w:rPr>
            </w:pPr>
          </w:p>
          <w:p w:rsidR="00DE11BA" w:rsidRPr="00DE11BA" w:rsidRDefault="00DE11BA" w:rsidP="00EF0B46">
            <w:pPr>
              <w:ind w:right="100"/>
              <w:rPr>
                <w:sz w:val="24"/>
                <w:lang w:val="ru-RU"/>
              </w:rPr>
            </w:pPr>
            <w:r w:rsidRPr="00DE11BA">
              <w:rPr>
                <w:sz w:val="24"/>
                <w:lang w:val="ru-RU"/>
              </w:rPr>
              <w:t>Наблюдение за изменением формы слова.</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текстом,</w:t>
            </w:r>
            <w:r w:rsidRPr="00DE11BA">
              <w:rPr>
                <w:spacing w:val="1"/>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котором</w:t>
            </w:r>
            <w:r w:rsidRPr="00DE11BA">
              <w:rPr>
                <w:spacing w:val="1"/>
                <w:sz w:val="24"/>
                <w:lang w:val="ru-RU"/>
              </w:rPr>
              <w:t xml:space="preserve"> </w:t>
            </w:r>
            <w:r w:rsidRPr="00DE11BA">
              <w:rPr>
                <w:sz w:val="24"/>
                <w:lang w:val="ru-RU"/>
              </w:rPr>
              <w:t>встречаются</w:t>
            </w:r>
            <w:r w:rsidRPr="00DE11BA">
              <w:rPr>
                <w:spacing w:val="-57"/>
                <w:sz w:val="24"/>
                <w:lang w:val="ru-RU"/>
              </w:rPr>
              <w:t xml:space="preserve"> </w:t>
            </w:r>
            <w:r w:rsidRPr="00DE11BA">
              <w:rPr>
                <w:sz w:val="24"/>
                <w:lang w:val="ru-RU"/>
              </w:rPr>
              <w:t>формы одного</w:t>
            </w:r>
          </w:p>
          <w:p w:rsidR="00DE11BA" w:rsidRPr="00DE11BA" w:rsidRDefault="00DE11BA" w:rsidP="00EF0B46">
            <w:pPr>
              <w:spacing w:line="270" w:lineRule="atLeast"/>
              <w:ind w:right="105"/>
              <w:jc w:val="both"/>
              <w:rPr>
                <w:sz w:val="24"/>
                <w:lang w:val="ru-RU"/>
              </w:rPr>
            </w:pPr>
            <w:r w:rsidRPr="00DE11BA">
              <w:rPr>
                <w:sz w:val="24"/>
                <w:lang w:val="ru-RU"/>
              </w:rPr>
              <w:t>и того же слова: поиск форм слова, сравнение</w:t>
            </w:r>
            <w:r w:rsidRPr="00DE11BA">
              <w:rPr>
                <w:spacing w:val="1"/>
                <w:sz w:val="24"/>
                <w:lang w:val="ru-RU"/>
              </w:rPr>
              <w:t xml:space="preserve"> </w:t>
            </w:r>
            <w:r w:rsidRPr="00DE11BA">
              <w:rPr>
                <w:sz w:val="24"/>
                <w:lang w:val="ru-RU"/>
              </w:rPr>
              <w:t>форм</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той</w:t>
            </w:r>
            <w:r w:rsidRPr="00DE11BA">
              <w:rPr>
                <w:spacing w:val="1"/>
                <w:sz w:val="24"/>
                <w:lang w:val="ru-RU"/>
              </w:rPr>
              <w:t xml:space="preserve"> </w:t>
            </w:r>
            <w:r w:rsidRPr="00DE11BA">
              <w:rPr>
                <w:sz w:val="24"/>
                <w:lang w:val="ru-RU"/>
              </w:rPr>
              <w:t>части,</w:t>
            </w:r>
            <w:r w:rsidRPr="00DE11BA">
              <w:rPr>
                <w:spacing w:val="1"/>
                <w:sz w:val="24"/>
                <w:lang w:val="ru-RU"/>
              </w:rPr>
              <w:t xml:space="preserve"> </w:t>
            </w:r>
            <w:r w:rsidRPr="00DE11BA">
              <w:rPr>
                <w:sz w:val="24"/>
                <w:lang w:val="ru-RU"/>
              </w:rPr>
              <w:t>которой</w:t>
            </w:r>
            <w:r w:rsidRPr="00DE11BA">
              <w:rPr>
                <w:spacing w:val="1"/>
                <w:sz w:val="24"/>
                <w:lang w:val="ru-RU"/>
              </w:rPr>
              <w:t xml:space="preserve"> </w:t>
            </w:r>
            <w:r w:rsidRPr="00DE11BA">
              <w:rPr>
                <w:sz w:val="24"/>
                <w:lang w:val="ru-RU"/>
              </w:rPr>
              <w:t>различаются</w:t>
            </w:r>
            <w:r w:rsidRPr="00DE11BA">
              <w:rPr>
                <w:spacing w:val="32"/>
                <w:sz w:val="24"/>
                <w:lang w:val="ru-RU"/>
              </w:rPr>
              <w:t xml:space="preserve"> </w:t>
            </w:r>
            <w:r w:rsidRPr="00DE11BA">
              <w:rPr>
                <w:sz w:val="24"/>
                <w:lang w:val="ru-RU"/>
              </w:rPr>
              <w:t>формы</w:t>
            </w:r>
            <w:r w:rsidRPr="00DE11BA">
              <w:rPr>
                <w:spacing w:val="33"/>
                <w:sz w:val="24"/>
                <w:lang w:val="ru-RU"/>
              </w:rPr>
              <w:t xml:space="preserve"> </w:t>
            </w:r>
            <w:r w:rsidRPr="00DE11BA">
              <w:rPr>
                <w:sz w:val="24"/>
                <w:lang w:val="ru-RU"/>
              </w:rPr>
              <w:t>слова</w:t>
            </w:r>
            <w:r w:rsidRPr="00DE11BA">
              <w:rPr>
                <w:spacing w:val="32"/>
                <w:sz w:val="24"/>
                <w:lang w:val="ru-RU"/>
              </w:rPr>
              <w:t xml:space="preserve"> </w:t>
            </w:r>
            <w:r w:rsidRPr="00DE11BA">
              <w:rPr>
                <w:sz w:val="24"/>
                <w:lang w:val="ru-RU"/>
              </w:rPr>
              <w:t>(изменяемой</w:t>
            </w:r>
            <w:r w:rsidRPr="00DE11BA">
              <w:rPr>
                <w:spacing w:val="34"/>
                <w:sz w:val="24"/>
                <w:lang w:val="ru-RU"/>
              </w:rPr>
              <w:t xml:space="preserve"> </w:t>
            </w:r>
            <w:r w:rsidRPr="00DE11BA">
              <w:rPr>
                <w:sz w:val="24"/>
                <w:lang w:val="ru-RU"/>
              </w:rPr>
              <w:t>части</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bottom w:val="single" w:sz="6" w:space="0" w:color="000000"/>
            </w:tcBorders>
          </w:tcPr>
          <w:p w:rsidR="00DE11BA" w:rsidRPr="00DE11BA" w:rsidRDefault="00DE11BA" w:rsidP="00EF0B46">
            <w:pPr>
              <w:rPr>
                <w:sz w:val="24"/>
                <w:lang w:val="ru-RU"/>
              </w:rPr>
            </w:pPr>
          </w:p>
        </w:tc>
        <w:tc>
          <w:tcPr>
            <w:tcW w:w="3546" w:type="dxa"/>
            <w:tcBorders>
              <w:bottom w:val="single" w:sz="6" w:space="0" w:color="000000"/>
            </w:tcBorders>
          </w:tcPr>
          <w:p w:rsidR="00DE11BA" w:rsidRPr="00DE11BA" w:rsidRDefault="00DE11BA" w:rsidP="00EF0B46">
            <w:pPr>
              <w:rPr>
                <w:sz w:val="24"/>
                <w:lang w:val="ru-RU"/>
              </w:rPr>
            </w:pPr>
          </w:p>
        </w:tc>
        <w:tc>
          <w:tcPr>
            <w:tcW w:w="5094" w:type="dxa"/>
            <w:tcBorders>
              <w:top w:val="single" w:sz="6" w:space="0" w:color="000000"/>
              <w:bottom w:val="single" w:sz="6" w:space="0" w:color="000000"/>
            </w:tcBorders>
          </w:tcPr>
          <w:p w:rsidR="00DE11BA" w:rsidRPr="00DE11BA" w:rsidRDefault="00DE11BA" w:rsidP="00EF0B46">
            <w:pPr>
              <w:spacing w:line="275" w:lineRule="exact"/>
              <w:rPr>
                <w:sz w:val="24"/>
                <w:lang w:val="ru-RU"/>
              </w:rPr>
            </w:pPr>
            <w:r w:rsidRPr="00DE11BA">
              <w:rPr>
                <w:sz w:val="24"/>
                <w:lang w:val="ru-RU"/>
              </w:rPr>
              <w:t>слова).</w:t>
            </w:r>
          </w:p>
          <w:p w:rsidR="00DE11BA" w:rsidRPr="00DE11BA" w:rsidRDefault="00DE11BA" w:rsidP="00EF0B46">
            <w:pPr>
              <w:ind w:right="107"/>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понятием</w:t>
            </w:r>
            <w:r w:rsidRPr="00DE11BA">
              <w:rPr>
                <w:spacing w:val="1"/>
                <w:sz w:val="24"/>
                <w:lang w:val="ru-RU"/>
              </w:rPr>
              <w:t xml:space="preserve"> </w:t>
            </w:r>
            <w:r w:rsidRPr="00DE11BA">
              <w:rPr>
                <w:sz w:val="24"/>
                <w:lang w:val="ru-RU"/>
              </w:rPr>
              <w:t>«окончание»:</w:t>
            </w:r>
            <w:r w:rsidRPr="00DE11BA">
              <w:rPr>
                <w:spacing w:val="1"/>
                <w:sz w:val="24"/>
                <w:lang w:val="ru-RU"/>
              </w:rPr>
              <w:t xml:space="preserve"> </w:t>
            </w:r>
            <w:r w:rsidRPr="00DE11BA">
              <w:rPr>
                <w:sz w:val="24"/>
                <w:lang w:val="ru-RU"/>
              </w:rPr>
              <w:t>анализ</w:t>
            </w:r>
            <w:r w:rsidRPr="00DE11BA">
              <w:rPr>
                <w:spacing w:val="-57"/>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r w:rsidRPr="00DE11BA">
              <w:rPr>
                <w:spacing w:val="-2"/>
                <w:sz w:val="24"/>
                <w:lang w:val="ru-RU"/>
              </w:rPr>
              <w:t xml:space="preserve"> </w:t>
            </w:r>
            <w:r w:rsidRPr="00DE11BA">
              <w:rPr>
                <w:sz w:val="24"/>
                <w:lang w:val="ru-RU"/>
              </w:rPr>
              <w:t>определения.</w:t>
            </w:r>
          </w:p>
          <w:p w:rsidR="00DE11BA" w:rsidRPr="00DE11BA" w:rsidRDefault="00DE11BA" w:rsidP="00EF0B46">
            <w:pPr>
              <w:ind w:right="107"/>
              <w:jc w:val="both"/>
              <w:rPr>
                <w:sz w:val="24"/>
                <w:lang w:val="ru-RU"/>
              </w:rPr>
            </w:pPr>
            <w:r w:rsidRPr="00DE11BA">
              <w:rPr>
                <w:sz w:val="24"/>
                <w:lang w:val="ru-RU"/>
              </w:rPr>
              <w:t>Учебный диалог «Как различать разные слова</w:t>
            </w:r>
            <w:r w:rsidRPr="00DE11BA">
              <w:rPr>
                <w:spacing w:val="1"/>
                <w:sz w:val="24"/>
                <w:lang w:val="ru-RU"/>
              </w:rPr>
              <w:t xml:space="preserve"> </w:t>
            </w:r>
            <w:r w:rsidRPr="00DE11BA">
              <w:rPr>
                <w:sz w:val="24"/>
                <w:lang w:val="ru-RU"/>
              </w:rPr>
              <w:t>и формы одного и</w:t>
            </w:r>
            <w:r w:rsidRPr="00DE11BA">
              <w:rPr>
                <w:spacing w:val="-2"/>
                <w:sz w:val="24"/>
                <w:lang w:val="ru-RU"/>
              </w:rPr>
              <w:t xml:space="preserve"> </w:t>
            </w:r>
            <w:r w:rsidRPr="00DE11BA">
              <w:rPr>
                <w:sz w:val="24"/>
                <w:lang w:val="ru-RU"/>
              </w:rPr>
              <w:t>того же слова?».</w:t>
            </w:r>
          </w:p>
          <w:p w:rsidR="00DE11BA" w:rsidRPr="00DE11BA" w:rsidRDefault="00DE11BA" w:rsidP="00EF0B46">
            <w:pPr>
              <w:ind w:right="105"/>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изменение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предложенному</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r w:rsidRPr="00DE11BA">
              <w:rPr>
                <w:spacing w:val="1"/>
                <w:sz w:val="24"/>
                <w:lang w:val="ru-RU"/>
              </w:rPr>
              <w:t xml:space="preserve"> </w:t>
            </w:r>
            <w:r w:rsidRPr="00DE11BA">
              <w:rPr>
                <w:sz w:val="24"/>
                <w:lang w:val="ru-RU"/>
              </w:rPr>
              <w:t>образцу,</w:t>
            </w:r>
            <w:r w:rsidRPr="00DE11BA">
              <w:rPr>
                <w:spacing w:val="-57"/>
                <w:sz w:val="24"/>
                <w:lang w:val="ru-RU"/>
              </w:rPr>
              <w:t xml:space="preserve"> </w:t>
            </w:r>
            <w:r w:rsidRPr="00DE11BA">
              <w:rPr>
                <w:sz w:val="24"/>
                <w:lang w:val="ru-RU"/>
              </w:rPr>
              <w:t>нахождение и выделение в формах одного и</w:t>
            </w:r>
            <w:r w:rsidRPr="00DE11BA">
              <w:rPr>
                <w:spacing w:val="1"/>
                <w:sz w:val="24"/>
                <w:lang w:val="ru-RU"/>
              </w:rPr>
              <w:t xml:space="preserve"> </w:t>
            </w:r>
            <w:r w:rsidRPr="00DE11BA">
              <w:rPr>
                <w:sz w:val="24"/>
                <w:lang w:val="ru-RU"/>
              </w:rPr>
              <w:t>того</w:t>
            </w:r>
            <w:r w:rsidRPr="00DE11BA">
              <w:rPr>
                <w:spacing w:val="-1"/>
                <w:sz w:val="24"/>
                <w:lang w:val="ru-RU"/>
              </w:rPr>
              <w:t xml:space="preserve"> </w:t>
            </w:r>
            <w:r w:rsidRPr="00DE11BA">
              <w:rPr>
                <w:sz w:val="24"/>
                <w:lang w:val="ru-RU"/>
              </w:rPr>
              <w:t>же слова</w:t>
            </w:r>
            <w:r w:rsidRPr="00DE11BA">
              <w:rPr>
                <w:spacing w:val="-2"/>
                <w:sz w:val="24"/>
                <w:lang w:val="ru-RU"/>
              </w:rPr>
              <w:t xml:space="preserve"> </w:t>
            </w:r>
            <w:r w:rsidRPr="00DE11BA">
              <w:rPr>
                <w:sz w:val="24"/>
                <w:lang w:val="ru-RU"/>
              </w:rPr>
              <w:t>окончания.</w:t>
            </w:r>
          </w:p>
          <w:p w:rsidR="00DE11BA" w:rsidRPr="00DE11BA" w:rsidRDefault="00DE11BA" w:rsidP="00EF0B46">
            <w:pPr>
              <w:ind w:right="104"/>
              <w:jc w:val="both"/>
              <w:rPr>
                <w:sz w:val="24"/>
                <w:lang w:val="ru-RU"/>
              </w:rPr>
            </w:pPr>
            <w:r w:rsidRPr="00DE11BA">
              <w:rPr>
                <w:sz w:val="24"/>
                <w:lang w:val="ru-RU"/>
              </w:rPr>
              <w:t>Работа в группе: выполнение задания «Помоги</w:t>
            </w:r>
            <w:r w:rsidRPr="00DE11BA">
              <w:rPr>
                <w:spacing w:val="-57"/>
                <w:sz w:val="24"/>
                <w:lang w:val="ru-RU"/>
              </w:rPr>
              <w:t xml:space="preserve"> </w:t>
            </w:r>
            <w:r w:rsidRPr="00DE11BA">
              <w:rPr>
                <w:sz w:val="24"/>
                <w:lang w:val="ru-RU"/>
              </w:rPr>
              <w:t>сверстнику</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другой</w:t>
            </w:r>
            <w:r w:rsidRPr="00DE11BA">
              <w:rPr>
                <w:spacing w:val="1"/>
                <w:sz w:val="24"/>
                <w:lang w:val="ru-RU"/>
              </w:rPr>
              <w:t xml:space="preserve"> </w:t>
            </w:r>
            <w:r w:rsidRPr="00DE11BA">
              <w:rPr>
                <w:sz w:val="24"/>
                <w:lang w:val="ru-RU"/>
              </w:rPr>
              <w:t>страны,</w:t>
            </w:r>
            <w:r w:rsidRPr="00DE11BA">
              <w:rPr>
                <w:spacing w:val="1"/>
                <w:sz w:val="24"/>
                <w:lang w:val="ru-RU"/>
              </w:rPr>
              <w:t xml:space="preserve"> </w:t>
            </w:r>
            <w:r w:rsidRPr="00DE11BA">
              <w:rPr>
                <w:sz w:val="24"/>
                <w:lang w:val="ru-RU"/>
              </w:rPr>
              <w:t>начавшему</w:t>
            </w:r>
            <w:r w:rsidRPr="00DE11BA">
              <w:rPr>
                <w:spacing w:val="1"/>
                <w:sz w:val="24"/>
                <w:lang w:val="ru-RU"/>
              </w:rPr>
              <w:t xml:space="preserve"> </w:t>
            </w:r>
            <w:r w:rsidRPr="00DE11BA">
              <w:rPr>
                <w:sz w:val="24"/>
                <w:lang w:val="ru-RU"/>
              </w:rPr>
              <w:t>учить</w:t>
            </w:r>
            <w:r w:rsidRPr="00DE11BA">
              <w:rPr>
                <w:spacing w:val="1"/>
                <w:sz w:val="24"/>
                <w:lang w:val="ru-RU"/>
              </w:rPr>
              <w:t xml:space="preserve"> </w:t>
            </w:r>
            <w:r w:rsidRPr="00DE11BA">
              <w:rPr>
                <w:sz w:val="24"/>
                <w:lang w:val="ru-RU"/>
              </w:rPr>
              <w:t>русский</w:t>
            </w:r>
            <w:r w:rsidRPr="00DE11BA">
              <w:rPr>
                <w:spacing w:val="1"/>
                <w:sz w:val="24"/>
                <w:lang w:val="ru-RU"/>
              </w:rPr>
              <w:t xml:space="preserve"> </w:t>
            </w:r>
            <w:r w:rsidRPr="00DE11BA">
              <w:rPr>
                <w:sz w:val="24"/>
                <w:lang w:val="ru-RU"/>
              </w:rPr>
              <w:t>язык,</w:t>
            </w:r>
            <w:r w:rsidRPr="00DE11BA">
              <w:rPr>
                <w:spacing w:val="1"/>
                <w:sz w:val="24"/>
                <w:lang w:val="ru-RU"/>
              </w:rPr>
              <w:t xml:space="preserve"> </w:t>
            </w:r>
            <w:r w:rsidRPr="00DE11BA">
              <w:rPr>
                <w:sz w:val="24"/>
                <w:lang w:val="ru-RU"/>
              </w:rPr>
              <w:t>исправить</w:t>
            </w:r>
            <w:r w:rsidRPr="00DE11BA">
              <w:rPr>
                <w:spacing w:val="1"/>
                <w:sz w:val="24"/>
                <w:lang w:val="ru-RU"/>
              </w:rPr>
              <w:t xml:space="preserve"> </w:t>
            </w:r>
            <w:r w:rsidRPr="00DE11BA">
              <w:rPr>
                <w:sz w:val="24"/>
                <w:lang w:val="ru-RU"/>
              </w:rPr>
              <w:t>ошибки»</w:t>
            </w:r>
            <w:r w:rsidRPr="00DE11BA">
              <w:rPr>
                <w:spacing w:val="1"/>
                <w:sz w:val="24"/>
                <w:lang w:val="ru-RU"/>
              </w:rPr>
              <w:t xml:space="preserve"> </w:t>
            </w:r>
            <w:r w:rsidRPr="00DE11BA">
              <w:rPr>
                <w:sz w:val="24"/>
                <w:lang w:val="ru-RU"/>
              </w:rPr>
              <w:t>(ошибки</w:t>
            </w:r>
            <w:r w:rsidRPr="00DE11BA">
              <w:rPr>
                <w:spacing w:val="1"/>
                <w:sz w:val="24"/>
                <w:lang w:val="ru-RU"/>
              </w:rPr>
              <w:t xml:space="preserve"> </w:t>
            </w:r>
            <w:r w:rsidRPr="00DE11BA">
              <w:rPr>
                <w:sz w:val="24"/>
                <w:lang w:val="ru-RU"/>
              </w:rPr>
              <w:t>связаны</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тем,</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стоят</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начальной</w:t>
            </w:r>
            <w:r w:rsidRPr="00DE11BA">
              <w:rPr>
                <w:spacing w:val="-1"/>
                <w:sz w:val="24"/>
                <w:lang w:val="ru-RU"/>
              </w:rPr>
              <w:t xml:space="preserve"> </w:t>
            </w:r>
            <w:r w:rsidRPr="00DE11BA">
              <w:rPr>
                <w:sz w:val="24"/>
                <w:lang w:val="ru-RU"/>
              </w:rPr>
              <w:t>форме).</w:t>
            </w:r>
          </w:p>
          <w:p w:rsidR="00DE11BA" w:rsidRPr="00DE11BA" w:rsidRDefault="00DE11BA" w:rsidP="00EF0B46">
            <w:pPr>
              <w:rPr>
                <w:b/>
                <w:sz w:val="26"/>
                <w:lang w:val="ru-RU"/>
              </w:rPr>
            </w:pPr>
          </w:p>
          <w:p w:rsidR="00DE11BA" w:rsidRPr="00DE11BA" w:rsidRDefault="00DE11BA" w:rsidP="00EF0B46">
            <w:pPr>
              <w:spacing w:before="1"/>
              <w:rPr>
                <w:b/>
                <w:lang w:val="ru-RU"/>
              </w:rPr>
            </w:pPr>
          </w:p>
          <w:p w:rsidR="00DE11BA" w:rsidRPr="00DE11BA" w:rsidRDefault="00DE11BA" w:rsidP="00EF0B46">
            <w:pPr>
              <w:ind w:right="105"/>
              <w:jc w:val="both"/>
              <w:rPr>
                <w:sz w:val="24"/>
                <w:lang w:val="ru-RU"/>
              </w:rPr>
            </w:pPr>
            <w:r w:rsidRPr="00DE11BA">
              <w:rPr>
                <w:sz w:val="24"/>
                <w:lang w:val="ru-RU"/>
              </w:rPr>
              <w:t>Работа с записями на доске: сопоставление</w:t>
            </w:r>
            <w:r w:rsidRPr="00DE11BA">
              <w:rPr>
                <w:spacing w:val="1"/>
                <w:sz w:val="24"/>
                <w:lang w:val="ru-RU"/>
              </w:rPr>
              <w:t xml:space="preserve"> </w:t>
            </w:r>
            <w:r w:rsidRPr="00DE11BA">
              <w:rPr>
                <w:sz w:val="24"/>
                <w:lang w:val="ru-RU"/>
              </w:rPr>
              <w:t>однокоренных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различий</w:t>
            </w:r>
            <w:r w:rsidRPr="00DE11BA">
              <w:rPr>
                <w:spacing w:val="1"/>
                <w:sz w:val="24"/>
                <w:lang w:val="ru-RU"/>
              </w:rPr>
              <w:t xml:space="preserve"> </w:t>
            </w:r>
            <w:r w:rsidRPr="00DE11BA">
              <w:rPr>
                <w:sz w:val="24"/>
                <w:lang w:val="ru-RU"/>
              </w:rPr>
              <w:t>между ними в значении и в буквенной записи</w:t>
            </w:r>
            <w:r w:rsidRPr="00DE11BA">
              <w:rPr>
                <w:spacing w:val="1"/>
                <w:sz w:val="24"/>
                <w:lang w:val="ru-RU"/>
              </w:rPr>
              <w:t xml:space="preserve"> </w:t>
            </w:r>
            <w:r w:rsidRPr="00DE11BA">
              <w:rPr>
                <w:sz w:val="24"/>
                <w:lang w:val="ru-RU"/>
              </w:rPr>
              <w:t>(среди</w:t>
            </w:r>
            <w:r w:rsidRPr="00DE11BA">
              <w:rPr>
                <w:spacing w:val="1"/>
                <w:sz w:val="24"/>
                <w:lang w:val="ru-RU"/>
              </w:rPr>
              <w:t xml:space="preserve"> </w:t>
            </w:r>
            <w:r w:rsidRPr="00DE11BA">
              <w:rPr>
                <w:sz w:val="24"/>
                <w:lang w:val="ru-RU"/>
              </w:rPr>
              <w:t>родственных слов есть</w:t>
            </w:r>
            <w:r w:rsidRPr="00DE11BA">
              <w:rPr>
                <w:spacing w:val="60"/>
                <w:sz w:val="24"/>
                <w:lang w:val="ru-RU"/>
              </w:rPr>
              <w:t xml:space="preserve"> </w:t>
            </w:r>
            <w:r w:rsidRPr="00DE11BA">
              <w:rPr>
                <w:sz w:val="24"/>
                <w:lang w:val="ru-RU"/>
              </w:rPr>
              <w:t>несколько слов</w:t>
            </w:r>
            <w:r w:rsidRPr="00DE11BA">
              <w:rPr>
                <w:spacing w:val="-57"/>
                <w:sz w:val="24"/>
                <w:lang w:val="ru-RU"/>
              </w:rPr>
              <w:t xml:space="preserve"> </w:t>
            </w:r>
            <w:r w:rsidRPr="00DE11BA">
              <w:rPr>
                <w:sz w:val="24"/>
                <w:lang w:val="ru-RU"/>
              </w:rPr>
              <w:t>с суффиксами, например, это может быть ряд</w:t>
            </w:r>
            <w:r w:rsidRPr="00DE11BA">
              <w:rPr>
                <w:spacing w:val="1"/>
                <w:sz w:val="24"/>
                <w:lang w:val="ru-RU"/>
              </w:rPr>
              <w:t xml:space="preserve"> </w:t>
            </w:r>
            <w:r w:rsidRPr="00DE11BA">
              <w:rPr>
                <w:i/>
                <w:sz w:val="24"/>
                <w:lang w:val="ru-RU"/>
              </w:rPr>
              <w:t>гора</w:t>
            </w:r>
            <w:r w:rsidRPr="00DE11BA">
              <w:rPr>
                <w:sz w:val="24"/>
                <w:lang w:val="ru-RU"/>
              </w:rPr>
              <w:t>,</w:t>
            </w:r>
            <w:r w:rsidRPr="00DE11BA">
              <w:rPr>
                <w:spacing w:val="-1"/>
                <w:sz w:val="24"/>
                <w:lang w:val="ru-RU"/>
              </w:rPr>
              <w:t xml:space="preserve"> </w:t>
            </w:r>
            <w:r w:rsidRPr="00DE11BA">
              <w:rPr>
                <w:i/>
                <w:sz w:val="24"/>
                <w:lang w:val="ru-RU"/>
              </w:rPr>
              <w:t>горка</w:t>
            </w:r>
            <w:r w:rsidRPr="00DE11BA">
              <w:rPr>
                <w:sz w:val="24"/>
                <w:lang w:val="ru-RU"/>
              </w:rPr>
              <w:t xml:space="preserve">, </w:t>
            </w:r>
            <w:r w:rsidRPr="00DE11BA">
              <w:rPr>
                <w:i/>
                <w:sz w:val="24"/>
                <w:lang w:val="ru-RU"/>
              </w:rPr>
              <w:t>горочка</w:t>
            </w:r>
            <w:r w:rsidRPr="00DE11BA">
              <w:rPr>
                <w:sz w:val="24"/>
                <w:lang w:val="ru-RU"/>
              </w:rPr>
              <w:t>,</w:t>
            </w:r>
            <w:r w:rsidRPr="00DE11BA">
              <w:rPr>
                <w:spacing w:val="-1"/>
                <w:sz w:val="24"/>
                <w:lang w:val="ru-RU"/>
              </w:rPr>
              <w:t xml:space="preserve"> </w:t>
            </w:r>
            <w:r w:rsidRPr="00DE11BA">
              <w:rPr>
                <w:i/>
                <w:sz w:val="24"/>
                <w:lang w:val="ru-RU"/>
              </w:rPr>
              <w:t>горный</w:t>
            </w:r>
            <w:r w:rsidRPr="00DE11BA">
              <w:rPr>
                <w:sz w:val="24"/>
                <w:lang w:val="ru-RU"/>
              </w:rPr>
              <w:t>,</w:t>
            </w:r>
          </w:p>
          <w:p w:rsidR="00DE11BA" w:rsidRPr="00DE11BA" w:rsidRDefault="00DE11BA" w:rsidP="00EF0B46">
            <w:pPr>
              <w:spacing w:before="1"/>
              <w:rPr>
                <w:sz w:val="24"/>
                <w:lang w:val="ru-RU"/>
              </w:rPr>
            </w:pPr>
            <w:r w:rsidRPr="00DE11BA">
              <w:rPr>
                <w:i/>
                <w:sz w:val="24"/>
                <w:lang w:val="ru-RU"/>
              </w:rPr>
              <w:t>гористый</w:t>
            </w:r>
            <w:r w:rsidRPr="00DE11BA">
              <w:rPr>
                <w:sz w:val="24"/>
                <w:lang w:val="ru-RU"/>
              </w:rPr>
              <w:t>).</w:t>
            </w:r>
          </w:p>
          <w:p w:rsidR="00DE11BA" w:rsidRPr="00DE11BA" w:rsidRDefault="00DE11BA" w:rsidP="00EF0B46">
            <w:pPr>
              <w:ind w:right="107"/>
              <w:jc w:val="both"/>
              <w:rPr>
                <w:sz w:val="24"/>
                <w:lang w:val="ru-RU"/>
              </w:rPr>
            </w:pPr>
            <w:r w:rsidRPr="00DE11BA">
              <w:rPr>
                <w:sz w:val="24"/>
                <w:lang w:val="ru-RU"/>
              </w:rPr>
              <w:t>Наблюдение за образованием слов с помощью</w:t>
            </w:r>
            <w:r w:rsidRPr="00DE11BA">
              <w:rPr>
                <w:spacing w:val="-57"/>
                <w:sz w:val="24"/>
                <w:lang w:val="ru-RU"/>
              </w:rPr>
              <w:t xml:space="preserve"> </w:t>
            </w:r>
            <w:r w:rsidRPr="00DE11BA">
              <w:rPr>
                <w:sz w:val="24"/>
                <w:lang w:val="ru-RU"/>
              </w:rPr>
              <w:t>суффиксов, выделение суффиксов, с помощью</w:t>
            </w:r>
            <w:r w:rsidRPr="00DE11BA">
              <w:rPr>
                <w:spacing w:val="-57"/>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образованы</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предположений</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суффиксов.</w:t>
            </w:r>
          </w:p>
          <w:p w:rsidR="00DE11BA" w:rsidRPr="00DE11BA" w:rsidRDefault="00DE11BA" w:rsidP="00EF0B46">
            <w:pPr>
              <w:ind w:right="103"/>
              <w:jc w:val="both"/>
              <w:rPr>
                <w:sz w:val="24"/>
                <w:lang w:val="ru-RU"/>
              </w:rPr>
            </w:pPr>
            <w:r w:rsidRPr="00DE11BA">
              <w:rPr>
                <w:sz w:val="24"/>
                <w:lang w:val="ru-RU"/>
              </w:rPr>
              <w:t>Работа в группах: поиск среди предложенного</w:t>
            </w:r>
            <w:r w:rsidRPr="00DE11BA">
              <w:rPr>
                <w:spacing w:val="1"/>
                <w:sz w:val="24"/>
                <w:lang w:val="ru-RU"/>
              </w:rPr>
              <w:t xml:space="preserve"> </w:t>
            </w:r>
            <w:r w:rsidRPr="00DE11BA">
              <w:rPr>
                <w:sz w:val="24"/>
                <w:lang w:val="ru-RU"/>
              </w:rPr>
              <w:t>набора</w:t>
            </w:r>
            <w:r w:rsidRPr="00DE11BA">
              <w:rPr>
                <w:spacing w:val="-2"/>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одинаковыми суффиксами.</w:t>
            </w:r>
          </w:p>
          <w:p w:rsidR="00DE11BA" w:rsidRPr="00DE11BA" w:rsidRDefault="00DE11BA" w:rsidP="00EF0B46">
            <w:pPr>
              <w:ind w:right="101"/>
              <w:jc w:val="both"/>
              <w:rPr>
                <w:sz w:val="24"/>
                <w:lang w:val="ru-RU"/>
              </w:rPr>
            </w:pPr>
            <w:r w:rsidRPr="00DE11BA">
              <w:rPr>
                <w:sz w:val="24"/>
                <w:lang w:val="ru-RU"/>
              </w:rPr>
              <w:t>Дифференцированное задание: наблюдение за</w:t>
            </w:r>
            <w:r w:rsidRPr="00DE11BA">
              <w:rPr>
                <w:spacing w:val="1"/>
                <w:sz w:val="24"/>
                <w:lang w:val="ru-RU"/>
              </w:rPr>
              <w:t xml:space="preserve"> </w:t>
            </w:r>
            <w:r w:rsidRPr="00DE11BA">
              <w:rPr>
                <w:sz w:val="24"/>
                <w:lang w:val="ru-RU"/>
              </w:rPr>
              <w:t>синонимией</w:t>
            </w:r>
            <w:r w:rsidRPr="00DE11BA">
              <w:rPr>
                <w:spacing w:val="-1"/>
                <w:sz w:val="24"/>
                <w:lang w:val="ru-RU"/>
              </w:rPr>
              <w:t xml:space="preserve"> </w:t>
            </w:r>
            <w:r w:rsidRPr="00DE11BA">
              <w:rPr>
                <w:sz w:val="24"/>
                <w:lang w:val="ru-RU"/>
              </w:rPr>
              <w:t>суффиксов.</w:t>
            </w:r>
          </w:p>
          <w:p w:rsidR="00DE11BA" w:rsidRPr="00DE11BA" w:rsidRDefault="00DE11BA" w:rsidP="00EF0B46">
            <w:pPr>
              <w:spacing w:line="270" w:lineRule="atLeast"/>
              <w:ind w:right="106"/>
              <w:jc w:val="both"/>
              <w:rPr>
                <w:sz w:val="24"/>
                <w:lang w:val="ru-RU"/>
              </w:rPr>
            </w:pPr>
            <w:r w:rsidRPr="00DE11BA">
              <w:rPr>
                <w:sz w:val="24"/>
                <w:lang w:val="ru-RU"/>
              </w:rPr>
              <w:t>Наблюдение за образованием слов с помощью</w:t>
            </w:r>
            <w:r w:rsidRPr="00DE11BA">
              <w:rPr>
                <w:spacing w:val="-57"/>
                <w:sz w:val="24"/>
                <w:lang w:val="ru-RU"/>
              </w:rPr>
              <w:t xml:space="preserve"> </w:t>
            </w:r>
            <w:r w:rsidRPr="00DE11BA">
              <w:rPr>
                <w:sz w:val="24"/>
                <w:lang w:val="ru-RU"/>
              </w:rPr>
              <w:t>приставок, выделение приставок, с помощью</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образованы</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предположений</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значении</w:t>
            </w:r>
            <w:r w:rsidRPr="00DE11BA">
              <w:rPr>
                <w:spacing w:val="-2"/>
                <w:sz w:val="24"/>
                <w:lang w:val="ru-RU"/>
              </w:rPr>
              <w:t xml:space="preserve"> </w:t>
            </w:r>
            <w:r w:rsidRPr="00DE11BA">
              <w:rPr>
                <w:sz w:val="24"/>
                <w:lang w:val="ru-RU"/>
              </w:rPr>
              <w:t>приставок.</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1545"/>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bottom w:val="single" w:sz="6" w:space="0" w:color="000000"/>
            </w:tcBorders>
          </w:tcPr>
          <w:p w:rsidR="00DE11BA" w:rsidRPr="00DE11BA" w:rsidRDefault="00DE11BA" w:rsidP="00EF0B46">
            <w:pPr>
              <w:rPr>
                <w:sz w:val="24"/>
                <w:lang w:val="ru-RU"/>
              </w:rPr>
            </w:pPr>
          </w:p>
        </w:tc>
        <w:tc>
          <w:tcPr>
            <w:tcW w:w="3546" w:type="dxa"/>
            <w:tcBorders>
              <w:bottom w:val="single" w:sz="6" w:space="0" w:color="000000"/>
            </w:tcBorders>
          </w:tcPr>
          <w:p w:rsidR="00DE11BA" w:rsidRPr="00DE11BA" w:rsidRDefault="00DE11BA" w:rsidP="00EF0B46">
            <w:pPr>
              <w:rPr>
                <w:sz w:val="24"/>
                <w:lang w:val="ru-RU"/>
              </w:rPr>
            </w:pPr>
          </w:p>
        </w:tc>
        <w:tc>
          <w:tcPr>
            <w:tcW w:w="5094" w:type="dxa"/>
            <w:tcBorders>
              <w:top w:val="single" w:sz="6" w:space="0" w:color="000000"/>
              <w:bottom w:val="single" w:sz="6" w:space="0" w:color="000000"/>
            </w:tcBorders>
          </w:tcPr>
          <w:p w:rsidR="00DE11BA" w:rsidRPr="00DE11BA" w:rsidRDefault="00DE11BA" w:rsidP="00EF0B46">
            <w:pPr>
              <w:ind w:right="104"/>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таблицей:</w:t>
            </w:r>
            <w:r w:rsidRPr="00DE11BA">
              <w:rPr>
                <w:spacing w:val="1"/>
                <w:sz w:val="24"/>
                <w:lang w:val="ru-RU"/>
              </w:rPr>
              <w:t xml:space="preserve"> </w:t>
            </w:r>
            <w:r w:rsidRPr="00DE11BA">
              <w:rPr>
                <w:sz w:val="24"/>
                <w:lang w:val="ru-RU"/>
              </w:rPr>
              <w:t>подбор</w:t>
            </w:r>
            <w:r w:rsidRPr="00DE11BA">
              <w:rPr>
                <w:spacing w:val="1"/>
                <w:sz w:val="24"/>
                <w:lang w:val="ru-RU"/>
              </w:rPr>
              <w:t xml:space="preserve"> </w:t>
            </w:r>
            <w:r w:rsidRPr="00DE11BA">
              <w:rPr>
                <w:sz w:val="24"/>
                <w:lang w:val="ru-RU"/>
              </w:rPr>
              <w:t>примеров</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указанными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таблице</w:t>
            </w:r>
            <w:r w:rsidRPr="00DE11BA">
              <w:rPr>
                <w:spacing w:val="1"/>
                <w:sz w:val="24"/>
                <w:lang w:val="ru-RU"/>
              </w:rPr>
              <w:t xml:space="preserve"> </w:t>
            </w:r>
            <w:r w:rsidRPr="00DE11BA">
              <w:rPr>
                <w:sz w:val="24"/>
                <w:lang w:val="ru-RU"/>
              </w:rPr>
              <w:t>суффиксами</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приставками.</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8004"/>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6</w:t>
            </w:r>
          </w:p>
        </w:tc>
        <w:tc>
          <w:tcPr>
            <w:tcW w:w="2259" w:type="dxa"/>
            <w:tcBorders>
              <w:top w:val="single" w:sz="6" w:space="0" w:color="000000"/>
              <w:left w:val="single" w:sz="6" w:space="0" w:color="000000"/>
              <w:bottom w:val="single" w:sz="6" w:space="0" w:color="000000"/>
            </w:tcBorders>
          </w:tcPr>
          <w:p w:rsidR="00DE11BA" w:rsidRPr="00BE1740" w:rsidRDefault="00DE11BA" w:rsidP="00EF0B46">
            <w:pPr>
              <w:ind w:right="395"/>
              <w:rPr>
                <w:b/>
                <w:sz w:val="24"/>
              </w:rPr>
            </w:pPr>
            <w:r w:rsidRPr="00BE1740">
              <w:rPr>
                <w:b/>
                <w:sz w:val="24"/>
              </w:rPr>
              <w:t>Морфология</w:t>
            </w:r>
            <w:r w:rsidRPr="00BE1740">
              <w:rPr>
                <w:b/>
                <w:spacing w:val="-58"/>
                <w:sz w:val="24"/>
              </w:rPr>
              <w:t xml:space="preserve"> </w:t>
            </w:r>
            <w:r w:rsidRPr="00BE1740">
              <w:rPr>
                <w:b/>
                <w:sz w:val="24"/>
              </w:rPr>
              <w:t>(19</w:t>
            </w:r>
            <w:r w:rsidRPr="00BE1740">
              <w:rPr>
                <w:b/>
                <w:spacing w:val="-1"/>
                <w:sz w:val="24"/>
              </w:rPr>
              <w:t xml:space="preserve"> </w:t>
            </w:r>
            <w:r w:rsidRPr="00BE1740">
              <w:rPr>
                <w:b/>
                <w:sz w:val="24"/>
              </w:rPr>
              <w:t>ч.)</w:t>
            </w:r>
          </w:p>
        </w:tc>
        <w:tc>
          <w:tcPr>
            <w:tcW w:w="3546" w:type="dxa"/>
            <w:tcBorders>
              <w:top w:val="single" w:sz="6" w:space="0" w:color="000000"/>
              <w:bottom w:val="single" w:sz="6" w:space="0" w:color="000000"/>
            </w:tcBorders>
          </w:tcPr>
          <w:p w:rsidR="00DE11BA" w:rsidRPr="00DE11BA" w:rsidRDefault="00DE11BA" w:rsidP="00EF0B46">
            <w:pPr>
              <w:ind w:right="593"/>
              <w:rPr>
                <w:sz w:val="24"/>
                <w:lang w:val="ru-RU"/>
              </w:rPr>
            </w:pPr>
            <w:r w:rsidRPr="00DE11BA">
              <w:rPr>
                <w:sz w:val="24"/>
                <w:lang w:val="ru-RU"/>
              </w:rPr>
              <w:t>Имя существительное</w:t>
            </w:r>
            <w:r w:rsidRPr="00DE11BA">
              <w:rPr>
                <w:spacing w:val="1"/>
                <w:sz w:val="24"/>
                <w:lang w:val="ru-RU"/>
              </w:rPr>
              <w:t xml:space="preserve"> </w:t>
            </w:r>
            <w:r w:rsidRPr="00DE11BA">
              <w:rPr>
                <w:sz w:val="24"/>
                <w:lang w:val="ru-RU"/>
              </w:rPr>
              <w:t>(ознакомление): общее</w:t>
            </w:r>
            <w:r w:rsidRPr="00DE11BA">
              <w:rPr>
                <w:spacing w:val="1"/>
                <w:sz w:val="24"/>
                <w:lang w:val="ru-RU"/>
              </w:rPr>
              <w:t xml:space="preserve"> </w:t>
            </w:r>
            <w:r w:rsidRPr="00DE11BA">
              <w:rPr>
                <w:sz w:val="24"/>
                <w:lang w:val="ru-RU"/>
              </w:rPr>
              <w:t>значение,</w:t>
            </w:r>
            <w:r w:rsidRPr="00DE11BA">
              <w:rPr>
                <w:spacing w:val="-6"/>
                <w:sz w:val="24"/>
                <w:lang w:val="ru-RU"/>
              </w:rPr>
              <w:t xml:space="preserve"> </w:t>
            </w:r>
            <w:r w:rsidRPr="00DE11BA">
              <w:rPr>
                <w:sz w:val="24"/>
                <w:lang w:val="ru-RU"/>
              </w:rPr>
              <w:t>вопросы</w:t>
            </w:r>
            <w:r w:rsidRPr="00DE11BA">
              <w:rPr>
                <w:spacing w:val="-5"/>
                <w:sz w:val="24"/>
                <w:lang w:val="ru-RU"/>
              </w:rPr>
              <w:t xml:space="preserve"> </w:t>
            </w:r>
            <w:r w:rsidRPr="00DE11BA">
              <w:rPr>
                <w:sz w:val="24"/>
                <w:lang w:val="ru-RU"/>
              </w:rPr>
              <w:t>(«кто?»,</w:t>
            </w:r>
          </w:p>
          <w:p w:rsidR="00DE11BA" w:rsidRPr="00DE11BA" w:rsidRDefault="00DE11BA" w:rsidP="00EF0B46">
            <w:pPr>
              <w:rPr>
                <w:sz w:val="24"/>
                <w:lang w:val="ru-RU"/>
              </w:rPr>
            </w:pPr>
            <w:r w:rsidRPr="00DE11BA">
              <w:rPr>
                <w:sz w:val="24"/>
                <w:lang w:val="ru-RU"/>
              </w:rPr>
              <w:t>«что?»),</w:t>
            </w:r>
            <w:r w:rsidRPr="00DE11BA">
              <w:rPr>
                <w:spacing w:val="-2"/>
                <w:sz w:val="24"/>
                <w:lang w:val="ru-RU"/>
              </w:rPr>
              <w:t xml:space="preserve"> </w:t>
            </w:r>
            <w:r w:rsidRPr="00DE11BA">
              <w:rPr>
                <w:sz w:val="24"/>
                <w:lang w:val="ru-RU"/>
              </w:rPr>
              <w:t>употребление</w:t>
            </w:r>
            <w:r w:rsidRPr="00DE11BA">
              <w:rPr>
                <w:spacing w:val="-2"/>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речи.</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11"/>
              <w:rPr>
                <w:b/>
                <w:sz w:val="33"/>
                <w:lang w:val="ru-RU"/>
              </w:rPr>
            </w:pPr>
          </w:p>
          <w:p w:rsidR="00DE11BA" w:rsidRPr="00DE11BA" w:rsidRDefault="00DE11BA" w:rsidP="00EF0B46">
            <w:pPr>
              <w:ind w:right="276"/>
              <w:rPr>
                <w:sz w:val="24"/>
                <w:lang w:val="ru-RU"/>
              </w:rPr>
            </w:pPr>
            <w:r w:rsidRPr="00DE11BA">
              <w:rPr>
                <w:sz w:val="24"/>
                <w:lang w:val="ru-RU"/>
              </w:rPr>
              <w:t>Глагол</w:t>
            </w:r>
            <w:r w:rsidRPr="00DE11BA">
              <w:rPr>
                <w:spacing w:val="-6"/>
                <w:sz w:val="24"/>
                <w:lang w:val="ru-RU"/>
              </w:rPr>
              <w:t xml:space="preserve"> </w:t>
            </w:r>
            <w:r w:rsidRPr="00DE11BA">
              <w:rPr>
                <w:sz w:val="24"/>
                <w:lang w:val="ru-RU"/>
              </w:rPr>
              <w:t>(ознакомление):</w:t>
            </w:r>
            <w:r w:rsidRPr="00DE11BA">
              <w:rPr>
                <w:spacing w:val="-8"/>
                <w:sz w:val="24"/>
                <w:lang w:val="ru-RU"/>
              </w:rPr>
              <w:t xml:space="preserve"> </w:t>
            </w:r>
            <w:r w:rsidRPr="00DE11BA">
              <w:rPr>
                <w:sz w:val="24"/>
                <w:lang w:val="ru-RU"/>
              </w:rPr>
              <w:t>общее</w:t>
            </w:r>
            <w:r w:rsidRPr="00DE11BA">
              <w:rPr>
                <w:spacing w:val="-57"/>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(«что</w:t>
            </w:r>
          </w:p>
          <w:p w:rsidR="00DE11BA" w:rsidRPr="00DE11BA" w:rsidRDefault="00DE11BA" w:rsidP="00EF0B46">
            <w:pPr>
              <w:ind w:right="145"/>
              <w:rPr>
                <w:sz w:val="24"/>
                <w:lang w:val="ru-RU"/>
              </w:rPr>
            </w:pPr>
            <w:r w:rsidRPr="00DE11BA">
              <w:rPr>
                <w:sz w:val="24"/>
                <w:lang w:val="ru-RU"/>
              </w:rPr>
              <w:t>делать?», «что сделать?» и др.),</w:t>
            </w:r>
            <w:r w:rsidRPr="00DE11BA">
              <w:rPr>
                <w:spacing w:val="-57"/>
                <w:sz w:val="24"/>
                <w:lang w:val="ru-RU"/>
              </w:rPr>
              <w:t xml:space="preserve"> </w:t>
            </w:r>
            <w:r w:rsidRPr="00DE11BA">
              <w:rPr>
                <w:sz w:val="24"/>
                <w:lang w:val="ru-RU"/>
              </w:rPr>
              <w:t>употребление</w:t>
            </w:r>
            <w:r w:rsidRPr="00DE11BA">
              <w:rPr>
                <w:spacing w:val="-2"/>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речи.</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1"/>
              <w:rPr>
                <w:b/>
                <w:sz w:val="38"/>
                <w:lang w:val="ru-RU"/>
              </w:rPr>
            </w:pPr>
          </w:p>
          <w:p w:rsidR="00DE11BA" w:rsidRPr="00DE11BA" w:rsidRDefault="00DE11BA" w:rsidP="00EF0B46">
            <w:pPr>
              <w:ind w:right="345"/>
              <w:rPr>
                <w:sz w:val="24"/>
                <w:lang w:val="ru-RU"/>
              </w:rPr>
            </w:pPr>
            <w:r w:rsidRPr="00DE11BA">
              <w:rPr>
                <w:sz w:val="24"/>
                <w:lang w:val="ru-RU"/>
              </w:rPr>
              <w:t>Имя прилагательное</w:t>
            </w:r>
            <w:r w:rsidRPr="00DE11BA">
              <w:rPr>
                <w:spacing w:val="1"/>
                <w:sz w:val="24"/>
                <w:lang w:val="ru-RU"/>
              </w:rPr>
              <w:t xml:space="preserve"> </w:t>
            </w:r>
            <w:r w:rsidRPr="00DE11BA">
              <w:rPr>
                <w:sz w:val="24"/>
                <w:lang w:val="ru-RU"/>
              </w:rPr>
              <w:t>(ознакомление): общее</w:t>
            </w:r>
            <w:r w:rsidRPr="00DE11BA">
              <w:rPr>
                <w:spacing w:val="1"/>
                <w:sz w:val="24"/>
                <w:lang w:val="ru-RU"/>
              </w:rPr>
              <w:t xml:space="preserve"> </w:t>
            </w:r>
            <w:r w:rsidRPr="00DE11BA">
              <w:rPr>
                <w:sz w:val="24"/>
                <w:lang w:val="ru-RU"/>
              </w:rPr>
              <w:t>значение,</w:t>
            </w:r>
            <w:r w:rsidRPr="00DE11BA">
              <w:rPr>
                <w:spacing w:val="-5"/>
                <w:sz w:val="24"/>
                <w:lang w:val="ru-RU"/>
              </w:rPr>
              <w:t xml:space="preserve"> </w:t>
            </w:r>
            <w:r w:rsidRPr="00DE11BA">
              <w:rPr>
                <w:sz w:val="24"/>
                <w:lang w:val="ru-RU"/>
              </w:rPr>
              <w:t>вопросы</w:t>
            </w:r>
            <w:r w:rsidRPr="00DE11BA">
              <w:rPr>
                <w:spacing w:val="-5"/>
                <w:sz w:val="24"/>
                <w:lang w:val="ru-RU"/>
              </w:rPr>
              <w:t xml:space="preserve"> </w:t>
            </w:r>
            <w:r w:rsidRPr="00DE11BA">
              <w:rPr>
                <w:sz w:val="24"/>
                <w:lang w:val="ru-RU"/>
              </w:rPr>
              <w:t>(«какой?»,</w:t>
            </w:r>
          </w:p>
          <w:p w:rsidR="00DE11BA" w:rsidRPr="00BE1740" w:rsidRDefault="00DE11BA" w:rsidP="00EF0B46">
            <w:pPr>
              <w:rPr>
                <w:sz w:val="24"/>
              </w:rPr>
            </w:pPr>
            <w:r w:rsidRPr="00BE1740">
              <w:rPr>
                <w:sz w:val="24"/>
              </w:rPr>
              <w:t>«</w:t>
            </w:r>
            <w:proofErr w:type="gramStart"/>
            <w:r w:rsidRPr="00BE1740">
              <w:rPr>
                <w:sz w:val="24"/>
              </w:rPr>
              <w:t>какая?»</w:t>
            </w:r>
            <w:proofErr w:type="gramEnd"/>
            <w:r w:rsidRPr="00BE1740">
              <w:rPr>
                <w:sz w:val="24"/>
              </w:rPr>
              <w:t>,</w:t>
            </w:r>
          </w:p>
          <w:p w:rsidR="00DE11BA" w:rsidRPr="00BE1740" w:rsidRDefault="00DE11BA" w:rsidP="00EF0B46">
            <w:pPr>
              <w:spacing w:line="257" w:lineRule="exact"/>
              <w:rPr>
                <w:sz w:val="24"/>
              </w:rPr>
            </w:pPr>
            <w:r w:rsidRPr="00BE1740">
              <w:rPr>
                <w:sz w:val="24"/>
              </w:rPr>
              <w:t>«какое?»,</w:t>
            </w:r>
            <w:r w:rsidRPr="00BE1740">
              <w:rPr>
                <w:spacing w:val="-3"/>
                <w:sz w:val="24"/>
              </w:rPr>
              <w:t xml:space="preserve"> </w:t>
            </w:r>
            <w:r w:rsidRPr="00BE1740">
              <w:rPr>
                <w:sz w:val="24"/>
              </w:rPr>
              <w:t>«какие?»),</w:t>
            </w:r>
          </w:p>
        </w:tc>
        <w:tc>
          <w:tcPr>
            <w:tcW w:w="5094" w:type="dxa"/>
            <w:tcBorders>
              <w:top w:val="single" w:sz="6" w:space="0" w:color="000000"/>
              <w:bottom w:val="single" w:sz="6" w:space="0" w:color="000000"/>
            </w:tcBorders>
          </w:tcPr>
          <w:p w:rsidR="00DE11BA" w:rsidRPr="00DE11BA" w:rsidRDefault="00DE11BA" w:rsidP="00EF0B46">
            <w:pPr>
              <w:ind w:right="139"/>
              <w:jc w:val="both"/>
              <w:rPr>
                <w:sz w:val="24"/>
                <w:lang w:val="ru-RU"/>
              </w:rPr>
            </w:pPr>
            <w:r w:rsidRPr="00DE11BA">
              <w:rPr>
                <w:sz w:val="24"/>
                <w:lang w:val="ru-RU"/>
              </w:rPr>
              <w:t>Наблюдение за предложенным набором слов:</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обозначают,</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какой</w:t>
            </w:r>
            <w:r w:rsidRPr="00DE11BA">
              <w:rPr>
                <w:spacing w:val="1"/>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отвечают,</w:t>
            </w:r>
            <w:r w:rsidRPr="00DE11BA">
              <w:rPr>
                <w:spacing w:val="-57"/>
                <w:sz w:val="24"/>
                <w:lang w:val="ru-RU"/>
              </w:rPr>
              <w:t xml:space="preserve"> </w:t>
            </w:r>
            <w:r w:rsidRPr="00DE11BA">
              <w:rPr>
                <w:sz w:val="24"/>
                <w:lang w:val="ru-RU"/>
              </w:rPr>
              <w:t>формулирование</w:t>
            </w:r>
            <w:r w:rsidRPr="00DE11BA">
              <w:rPr>
                <w:spacing w:val="46"/>
                <w:sz w:val="24"/>
                <w:lang w:val="ru-RU"/>
              </w:rPr>
              <w:t xml:space="preserve"> </w:t>
            </w:r>
            <w:r w:rsidRPr="00DE11BA">
              <w:rPr>
                <w:sz w:val="24"/>
                <w:lang w:val="ru-RU"/>
              </w:rPr>
              <w:t>вывода,</w:t>
            </w:r>
            <w:r w:rsidRPr="00DE11BA">
              <w:rPr>
                <w:spacing w:val="47"/>
                <w:sz w:val="24"/>
                <w:lang w:val="ru-RU"/>
              </w:rPr>
              <w:t xml:space="preserve"> </w:t>
            </w:r>
            <w:r w:rsidRPr="00DE11BA">
              <w:rPr>
                <w:sz w:val="24"/>
                <w:lang w:val="ru-RU"/>
              </w:rPr>
              <w:t>введение</w:t>
            </w:r>
            <w:r w:rsidRPr="00DE11BA">
              <w:rPr>
                <w:spacing w:val="46"/>
                <w:sz w:val="24"/>
                <w:lang w:val="ru-RU"/>
              </w:rPr>
              <w:t xml:space="preserve"> </w:t>
            </w:r>
            <w:r w:rsidRPr="00DE11BA">
              <w:rPr>
                <w:sz w:val="24"/>
                <w:lang w:val="ru-RU"/>
              </w:rPr>
              <w:t>понятия</w:t>
            </w:r>
          </w:p>
          <w:p w:rsidR="00DE11BA" w:rsidRPr="00DE11BA" w:rsidRDefault="00DE11BA" w:rsidP="00EF0B46">
            <w:pPr>
              <w:jc w:val="both"/>
              <w:rPr>
                <w:sz w:val="24"/>
                <w:lang w:val="ru-RU"/>
              </w:rPr>
            </w:pPr>
            <w:r w:rsidRPr="00DE11BA">
              <w:rPr>
                <w:sz w:val="24"/>
                <w:lang w:val="ru-RU"/>
              </w:rPr>
              <w:t>«имя</w:t>
            </w:r>
            <w:r w:rsidRPr="00DE11BA">
              <w:rPr>
                <w:spacing w:val="-2"/>
                <w:sz w:val="24"/>
                <w:lang w:val="ru-RU"/>
              </w:rPr>
              <w:t xml:space="preserve"> </w:t>
            </w:r>
            <w:r w:rsidRPr="00DE11BA">
              <w:rPr>
                <w:sz w:val="24"/>
                <w:lang w:val="ru-RU"/>
              </w:rPr>
              <w:t>существительное».</w:t>
            </w:r>
          </w:p>
          <w:p w:rsidR="00DE11BA" w:rsidRPr="00DE11BA" w:rsidRDefault="00DE11BA" w:rsidP="00EF0B46">
            <w:pPr>
              <w:ind w:right="140"/>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распределение</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две</w:t>
            </w:r>
            <w:r w:rsidRPr="00DE11BA">
              <w:rPr>
                <w:spacing w:val="1"/>
                <w:sz w:val="24"/>
                <w:lang w:val="ru-RU"/>
              </w:rPr>
              <w:t xml:space="preserve"> </w:t>
            </w:r>
            <w:r w:rsidRPr="00DE11BA">
              <w:rPr>
                <w:sz w:val="24"/>
                <w:lang w:val="ru-RU"/>
              </w:rPr>
              <w:t>группы</w:t>
            </w:r>
            <w:r w:rsidRPr="00DE11BA">
              <w:rPr>
                <w:spacing w:val="6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зависимости</w:t>
            </w:r>
            <w:r w:rsidRPr="00DE11BA">
              <w:rPr>
                <w:spacing w:val="1"/>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того,</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какой</w:t>
            </w:r>
            <w:r w:rsidRPr="00DE11BA">
              <w:rPr>
                <w:spacing w:val="1"/>
                <w:sz w:val="24"/>
                <w:lang w:val="ru-RU"/>
              </w:rPr>
              <w:t xml:space="preserve"> </w:t>
            </w:r>
            <w:r w:rsidRPr="00DE11BA">
              <w:rPr>
                <w:sz w:val="24"/>
                <w:lang w:val="ru-RU"/>
              </w:rPr>
              <w:t>вопрос</w:t>
            </w:r>
            <w:r w:rsidRPr="00DE11BA">
              <w:rPr>
                <w:spacing w:val="-57"/>
                <w:sz w:val="24"/>
                <w:lang w:val="ru-RU"/>
              </w:rPr>
              <w:t xml:space="preserve"> </w:t>
            </w:r>
            <w:r w:rsidRPr="00DE11BA">
              <w:rPr>
                <w:sz w:val="24"/>
                <w:lang w:val="ru-RU"/>
              </w:rPr>
              <w:t>отвечают:</w:t>
            </w:r>
          </w:p>
          <w:p w:rsidR="00DE11BA" w:rsidRPr="00DE11BA" w:rsidRDefault="00DE11BA" w:rsidP="00EF0B46">
            <w:pPr>
              <w:jc w:val="both"/>
              <w:rPr>
                <w:sz w:val="24"/>
                <w:lang w:val="ru-RU"/>
              </w:rPr>
            </w:pPr>
            <w:r w:rsidRPr="00DE11BA">
              <w:rPr>
                <w:sz w:val="24"/>
                <w:lang w:val="ru-RU"/>
              </w:rPr>
              <w:t>«что?»</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«кто?».</w:t>
            </w:r>
          </w:p>
          <w:p w:rsidR="00DE11BA" w:rsidRPr="00DE11BA" w:rsidRDefault="00DE11BA" w:rsidP="00EF0B46">
            <w:pPr>
              <w:ind w:right="142"/>
              <w:jc w:val="both"/>
              <w:rPr>
                <w:sz w:val="24"/>
                <w:lang w:val="ru-RU"/>
              </w:rPr>
            </w:pPr>
            <w:r w:rsidRPr="00DE11BA">
              <w:rPr>
                <w:sz w:val="24"/>
                <w:lang w:val="ru-RU"/>
              </w:rPr>
              <w:t>Наблюдение за лексическим значением имён</w:t>
            </w:r>
            <w:r w:rsidRPr="00DE11BA">
              <w:rPr>
                <w:spacing w:val="1"/>
                <w:sz w:val="24"/>
                <w:lang w:val="ru-RU"/>
              </w:rPr>
              <w:t xml:space="preserve"> </w:t>
            </w:r>
            <w:r w:rsidRPr="00DE11BA">
              <w:rPr>
                <w:sz w:val="24"/>
                <w:lang w:val="ru-RU"/>
              </w:rPr>
              <w:t>существительных.</w:t>
            </w:r>
          </w:p>
          <w:p w:rsidR="00DE11BA" w:rsidRPr="00DE11BA" w:rsidRDefault="00DE11BA" w:rsidP="00EF0B46">
            <w:pPr>
              <w:ind w:right="137"/>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находить</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заданным</w:t>
            </w:r>
            <w:r w:rsidRPr="00DE11BA">
              <w:rPr>
                <w:spacing w:val="1"/>
                <w:sz w:val="24"/>
                <w:lang w:val="ru-RU"/>
              </w:rPr>
              <w:t xml:space="preserve"> </w:t>
            </w:r>
            <w:r w:rsidRPr="00DE11BA">
              <w:rPr>
                <w:sz w:val="24"/>
                <w:lang w:val="ru-RU"/>
              </w:rPr>
              <w:t>основаниям</w:t>
            </w:r>
            <w:r w:rsidRPr="00DE11BA">
              <w:rPr>
                <w:spacing w:val="1"/>
                <w:sz w:val="24"/>
                <w:lang w:val="ru-RU"/>
              </w:rPr>
              <w:t xml:space="preserve"> </w:t>
            </w:r>
            <w:r w:rsidRPr="00DE11BA">
              <w:rPr>
                <w:sz w:val="24"/>
                <w:lang w:val="ru-RU"/>
              </w:rPr>
              <w:t>(например,</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называющие</w:t>
            </w:r>
            <w:r w:rsidRPr="00DE11BA">
              <w:rPr>
                <w:spacing w:val="1"/>
                <w:sz w:val="24"/>
                <w:lang w:val="ru-RU"/>
              </w:rPr>
              <w:t xml:space="preserve"> </w:t>
            </w:r>
            <w:r w:rsidRPr="00DE11BA">
              <w:rPr>
                <w:sz w:val="24"/>
                <w:lang w:val="ru-RU"/>
              </w:rPr>
              <w:t>явления</w:t>
            </w:r>
            <w:r w:rsidRPr="00DE11BA">
              <w:rPr>
                <w:spacing w:val="1"/>
                <w:sz w:val="24"/>
                <w:lang w:val="ru-RU"/>
              </w:rPr>
              <w:t xml:space="preserve"> </w:t>
            </w:r>
            <w:r w:rsidRPr="00DE11BA">
              <w:rPr>
                <w:sz w:val="24"/>
                <w:lang w:val="ru-RU"/>
              </w:rPr>
              <w:t>природы,</w:t>
            </w:r>
            <w:r w:rsidRPr="00DE11BA">
              <w:rPr>
                <w:spacing w:val="1"/>
                <w:sz w:val="24"/>
                <w:lang w:val="ru-RU"/>
              </w:rPr>
              <w:t xml:space="preserve"> </w:t>
            </w:r>
            <w:r w:rsidRPr="00DE11BA">
              <w:rPr>
                <w:sz w:val="24"/>
                <w:lang w:val="ru-RU"/>
              </w:rPr>
              <w:t>черты</w:t>
            </w:r>
            <w:r w:rsidRPr="00DE11BA">
              <w:rPr>
                <w:spacing w:val="-57"/>
                <w:sz w:val="24"/>
                <w:lang w:val="ru-RU"/>
              </w:rPr>
              <w:t xml:space="preserve"> </w:t>
            </w:r>
            <w:r w:rsidRPr="00DE11BA">
              <w:rPr>
                <w:sz w:val="24"/>
                <w:lang w:val="ru-RU"/>
              </w:rPr>
              <w:t>характера</w:t>
            </w:r>
            <w:r w:rsidRPr="00DE11BA">
              <w:rPr>
                <w:spacing w:val="-3"/>
                <w:sz w:val="24"/>
                <w:lang w:val="ru-RU"/>
              </w:rPr>
              <w:t xml:space="preserve"> </w:t>
            </w:r>
            <w:r w:rsidRPr="00DE11BA">
              <w:rPr>
                <w:sz w:val="24"/>
                <w:lang w:val="ru-RU"/>
              </w:rPr>
              <w:t>и т. д.).</w:t>
            </w:r>
          </w:p>
          <w:p w:rsidR="00DE11BA" w:rsidRPr="00DE11BA" w:rsidRDefault="00DE11BA" w:rsidP="00EF0B46">
            <w:pPr>
              <w:ind w:right="138"/>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общего</w:t>
            </w:r>
            <w:r w:rsidRPr="00DE11BA">
              <w:rPr>
                <w:spacing w:val="-2"/>
                <w:sz w:val="24"/>
                <w:lang w:val="ru-RU"/>
              </w:rPr>
              <w:t xml:space="preserve"> </w:t>
            </w:r>
            <w:r w:rsidRPr="00DE11BA">
              <w:rPr>
                <w:sz w:val="24"/>
                <w:lang w:val="ru-RU"/>
              </w:rPr>
              <w:t>признака</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слов.</w:t>
            </w:r>
          </w:p>
          <w:p w:rsidR="00DE11BA" w:rsidRPr="00DE11BA" w:rsidRDefault="00DE11BA" w:rsidP="00EF0B46">
            <w:pPr>
              <w:ind w:right="138"/>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различение</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значению</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вопросам)</w:t>
            </w:r>
            <w:r w:rsidRPr="00DE11BA">
              <w:rPr>
                <w:spacing w:val="1"/>
                <w:sz w:val="24"/>
                <w:lang w:val="ru-RU"/>
              </w:rPr>
              <w:t xml:space="preserve"> </w:t>
            </w:r>
            <w:r w:rsidRPr="00DE11BA">
              <w:rPr>
                <w:sz w:val="24"/>
                <w:lang w:val="ru-RU"/>
              </w:rPr>
              <w:t>одушевлённых</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неодушевлённых</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57"/>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2"/>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заданным</w:t>
            </w:r>
            <w:r w:rsidRPr="00DE11BA">
              <w:rPr>
                <w:spacing w:val="-4"/>
                <w:sz w:val="24"/>
                <w:lang w:val="ru-RU"/>
              </w:rPr>
              <w:t xml:space="preserve"> </w:t>
            </w:r>
            <w:r w:rsidRPr="00DE11BA">
              <w:rPr>
                <w:sz w:val="24"/>
                <w:lang w:val="ru-RU"/>
              </w:rPr>
              <w:t>основаниям.</w:t>
            </w:r>
          </w:p>
          <w:p w:rsidR="00DE11BA" w:rsidRPr="00DE11BA" w:rsidRDefault="00DE11BA" w:rsidP="00EF0B46">
            <w:pPr>
              <w:rPr>
                <w:b/>
                <w:sz w:val="24"/>
                <w:lang w:val="ru-RU"/>
              </w:rPr>
            </w:pPr>
          </w:p>
          <w:p w:rsidR="00DE11BA" w:rsidRPr="00DE11BA" w:rsidRDefault="00DE11BA" w:rsidP="00EF0B46">
            <w:pPr>
              <w:tabs>
                <w:tab w:val="left" w:pos="1805"/>
                <w:tab w:val="left" w:pos="2260"/>
                <w:tab w:val="left" w:pos="4074"/>
              </w:tabs>
              <w:spacing w:before="1"/>
              <w:ind w:right="138"/>
              <w:rPr>
                <w:sz w:val="24"/>
                <w:lang w:val="ru-RU"/>
              </w:rPr>
            </w:pPr>
            <w:r w:rsidRPr="00DE11BA">
              <w:rPr>
                <w:sz w:val="24"/>
                <w:lang w:val="ru-RU"/>
              </w:rPr>
              <w:t>Наблюдение</w:t>
            </w:r>
            <w:r w:rsidRPr="00DE11BA">
              <w:rPr>
                <w:sz w:val="24"/>
                <w:lang w:val="ru-RU"/>
              </w:rPr>
              <w:tab/>
              <w:t>за</w:t>
            </w:r>
            <w:r w:rsidRPr="00DE11BA">
              <w:rPr>
                <w:sz w:val="24"/>
                <w:lang w:val="ru-RU"/>
              </w:rPr>
              <w:tab/>
              <w:t>предложенным</w:t>
            </w:r>
            <w:r w:rsidRPr="00DE11BA">
              <w:rPr>
                <w:sz w:val="24"/>
                <w:lang w:val="ru-RU"/>
              </w:rPr>
              <w:tab/>
            </w:r>
            <w:r w:rsidRPr="00DE11BA">
              <w:rPr>
                <w:spacing w:val="-1"/>
                <w:sz w:val="24"/>
                <w:lang w:val="ru-RU"/>
              </w:rPr>
              <w:t>набором</w:t>
            </w:r>
            <w:r w:rsidRPr="00DE11BA">
              <w:rPr>
                <w:spacing w:val="-57"/>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что обозначают, на</w:t>
            </w:r>
          </w:p>
          <w:p w:rsidR="00DE11BA" w:rsidRPr="00DE11BA" w:rsidRDefault="00DE11BA" w:rsidP="00EF0B46">
            <w:pPr>
              <w:tabs>
                <w:tab w:val="left" w:pos="1058"/>
                <w:tab w:val="left" w:pos="1977"/>
                <w:tab w:val="left" w:pos="3203"/>
              </w:tabs>
              <w:ind w:right="138"/>
              <w:rPr>
                <w:sz w:val="24"/>
                <w:lang w:val="ru-RU"/>
              </w:rPr>
            </w:pPr>
            <w:r w:rsidRPr="00DE11BA">
              <w:rPr>
                <w:sz w:val="24"/>
                <w:lang w:val="ru-RU"/>
              </w:rPr>
              <w:t>какой</w:t>
            </w:r>
            <w:r w:rsidRPr="00DE11BA">
              <w:rPr>
                <w:sz w:val="24"/>
                <w:lang w:val="ru-RU"/>
              </w:rPr>
              <w:tab/>
              <w:t>вопрос</w:t>
            </w:r>
            <w:r w:rsidRPr="00DE11BA">
              <w:rPr>
                <w:sz w:val="24"/>
                <w:lang w:val="ru-RU"/>
              </w:rPr>
              <w:tab/>
              <w:t>отвечают,</w:t>
            </w:r>
            <w:r w:rsidRPr="00DE11BA">
              <w:rPr>
                <w:sz w:val="24"/>
                <w:lang w:val="ru-RU"/>
              </w:rPr>
              <w:tab/>
            </w:r>
            <w:r w:rsidRPr="00DE11BA">
              <w:rPr>
                <w:spacing w:val="-1"/>
                <w:sz w:val="24"/>
                <w:lang w:val="ru-RU"/>
              </w:rPr>
              <w:t>формулирование</w:t>
            </w:r>
            <w:r w:rsidRPr="00DE11BA">
              <w:rPr>
                <w:spacing w:val="-57"/>
                <w:sz w:val="24"/>
                <w:lang w:val="ru-RU"/>
              </w:rPr>
              <w:t xml:space="preserve"> </w:t>
            </w:r>
            <w:r w:rsidRPr="00DE11BA">
              <w:rPr>
                <w:sz w:val="24"/>
                <w:lang w:val="ru-RU"/>
              </w:rPr>
              <w:t>вывода,</w:t>
            </w:r>
            <w:r w:rsidRPr="00DE11BA">
              <w:rPr>
                <w:spacing w:val="-1"/>
                <w:sz w:val="24"/>
                <w:lang w:val="ru-RU"/>
              </w:rPr>
              <w:t xml:space="preserve"> </w:t>
            </w:r>
            <w:r w:rsidRPr="00DE11BA">
              <w:rPr>
                <w:sz w:val="24"/>
                <w:lang w:val="ru-RU"/>
              </w:rPr>
              <w:t>введение</w:t>
            </w:r>
            <w:r w:rsidRPr="00DE11BA">
              <w:rPr>
                <w:spacing w:val="-1"/>
                <w:sz w:val="24"/>
                <w:lang w:val="ru-RU"/>
              </w:rPr>
              <w:t xml:space="preserve"> </w:t>
            </w:r>
            <w:r w:rsidRPr="00DE11BA">
              <w:rPr>
                <w:sz w:val="24"/>
                <w:lang w:val="ru-RU"/>
              </w:rPr>
              <w:t>понятия</w:t>
            </w:r>
          </w:p>
          <w:p w:rsidR="00DE11BA" w:rsidRPr="00DE11BA" w:rsidRDefault="00DE11BA" w:rsidP="00EF0B46">
            <w:pPr>
              <w:rPr>
                <w:sz w:val="24"/>
                <w:lang w:val="ru-RU"/>
              </w:rPr>
            </w:pPr>
            <w:r w:rsidRPr="00DE11BA">
              <w:rPr>
                <w:sz w:val="24"/>
                <w:lang w:val="ru-RU"/>
              </w:rPr>
              <w:t>«глагол».</w:t>
            </w:r>
          </w:p>
          <w:p w:rsidR="00DE11BA" w:rsidRPr="00DE11BA" w:rsidRDefault="00DE11BA" w:rsidP="00EF0B46">
            <w:pPr>
              <w:spacing w:line="257" w:lineRule="exact"/>
              <w:rPr>
                <w:sz w:val="24"/>
                <w:lang w:val="ru-RU"/>
              </w:rPr>
            </w:pPr>
            <w:r w:rsidRPr="00DE11BA">
              <w:rPr>
                <w:sz w:val="24"/>
                <w:lang w:val="ru-RU"/>
              </w:rPr>
              <w:t>Упражнение:</w:t>
            </w:r>
            <w:r w:rsidRPr="00DE11BA">
              <w:rPr>
                <w:spacing w:val="54"/>
                <w:sz w:val="24"/>
                <w:lang w:val="ru-RU"/>
              </w:rPr>
              <w:t xml:space="preserve"> </w:t>
            </w:r>
            <w:r w:rsidRPr="00DE11BA">
              <w:rPr>
                <w:sz w:val="24"/>
                <w:lang w:val="ru-RU"/>
              </w:rPr>
              <w:t>распределение</w:t>
            </w:r>
            <w:r w:rsidRPr="00DE11BA">
              <w:rPr>
                <w:spacing w:val="53"/>
                <w:sz w:val="24"/>
                <w:lang w:val="ru-RU"/>
              </w:rPr>
              <w:t xml:space="preserve"> </w:t>
            </w:r>
            <w:r w:rsidRPr="00DE11BA">
              <w:rPr>
                <w:sz w:val="24"/>
                <w:lang w:val="ru-RU"/>
              </w:rPr>
              <w:t>глаголов</w:t>
            </w:r>
            <w:r w:rsidRPr="00DE11BA">
              <w:rPr>
                <w:spacing w:val="54"/>
                <w:sz w:val="24"/>
                <w:lang w:val="ru-RU"/>
              </w:rPr>
              <w:t xml:space="preserve"> </w:t>
            </w:r>
            <w:r w:rsidRPr="00DE11BA">
              <w:rPr>
                <w:sz w:val="24"/>
                <w:lang w:val="ru-RU"/>
              </w:rPr>
              <w:t>на</w:t>
            </w:r>
            <w:r w:rsidRPr="00DE11BA">
              <w:rPr>
                <w:spacing w:val="53"/>
                <w:sz w:val="24"/>
                <w:lang w:val="ru-RU"/>
              </w:rPr>
              <w:t xml:space="preserve"> </w:t>
            </w:r>
            <w:r w:rsidRPr="00DE11BA">
              <w:rPr>
                <w:sz w:val="24"/>
                <w:lang w:val="ru-RU"/>
              </w:rPr>
              <w:t>две</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bottom w:val="single" w:sz="6" w:space="0" w:color="000000"/>
            </w:tcBorders>
          </w:tcPr>
          <w:p w:rsidR="00DE11BA" w:rsidRPr="00DE11BA" w:rsidRDefault="00DE11BA" w:rsidP="00EF0B46">
            <w:pPr>
              <w:rPr>
                <w:sz w:val="24"/>
                <w:lang w:val="ru-RU"/>
              </w:rPr>
            </w:pPr>
          </w:p>
        </w:tc>
        <w:tc>
          <w:tcPr>
            <w:tcW w:w="3546" w:type="dxa"/>
            <w:tcBorders>
              <w:bottom w:val="single" w:sz="6" w:space="0" w:color="000000"/>
            </w:tcBorders>
          </w:tcPr>
          <w:p w:rsidR="00DE11BA" w:rsidRPr="00DE11BA" w:rsidRDefault="00DE11BA" w:rsidP="00EF0B46">
            <w:pPr>
              <w:spacing w:line="275" w:lineRule="exact"/>
              <w:rPr>
                <w:sz w:val="24"/>
                <w:lang w:val="ru-RU"/>
              </w:rPr>
            </w:pPr>
            <w:r w:rsidRPr="00DE11BA">
              <w:rPr>
                <w:sz w:val="24"/>
                <w:lang w:val="ru-RU"/>
              </w:rPr>
              <w:t>употребление</w:t>
            </w:r>
            <w:r w:rsidRPr="00DE11BA">
              <w:rPr>
                <w:spacing w:val="-3"/>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речи.</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230"/>
              <w:ind w:right="161"/>
              <w:rPr>
                <w:sz w:val="24"/>
                <w:lang w:val="ru-RU"/>
              </w:rPr>
            </w:pPr>
            <w:r w:rsidRPr="00DE11BA">
              <w:rPr>
                <w:sz w:val="24"/>
                <w:lang w:val="ru-RU"/>
              </w:rPr>
              <w:t>Предлог.</w:t>
            </w:r>
            <w:r w:rsidRPr="00DE11BA">
              <w:rPr>
                <w:spacing w:val="1"/>
                <w:sz w:val="24"/>
                <w:lang w:val="ru-RU"/>
              </w:rPr>
              <w:t xml:space="preserve"> </w:t>
            </w:r>
            <w:r w:rsidRPr="00DE11BA">
              <w:rPr>
                <w:sz w:val="24"/>
                <w:lang w:val="ru-RU"/>
              </w:rPr>
              <w:t>Отличие</w:t>
            </w:r>
            <w:r w:rsidRPr="00DE11BA">
              <w:rPr>
                <w:spacing w:val="60"/>
                <w:sz w:val="24"/>
                <w:lang w:val="ru-RU"/>
              </w:rPr>
              <w:t xml:space="preserve"> </w:t>
            </w:r>
            <w:r w:rsidRPr="00DE11BA">
              <w:rPr>
                <w:sz w:val="24"/>
                <w:lang w:val="ru-RU"/>
              </w:rPr>
              <w:t>предлогов</w:t>
            </w:r>
            <w:r w:rsidRPr="00DE11BA">
              <w:rPr>
                <w:spacing w:val="1"/>
                <w:sz w:val="24"/>
                <w:lang w:val="ru-RU"/>
              </w:rPr>
              <w:t xml:space="preserve"> </w:t>
            </w:r>
            <w:r w:rsidRPr="00DE11BA">
              <w:rPr>
                <w:sz w:val="24"/>
                <w:lang w:val="ru-RU"/>
              </w:rPr>
              <w:t>от приставок. Наиболее</w:t>
            </w:r>
            <w:r w:rsidRPr="00DE11BA">
              <w:rPr>
                <w:spacing w:val="1"/>
                <w:sz w:val="24"/>
                <w:lang w:val="ru-RU"/>
              </w:rPr>
              <w:t xml:space="preserve"> </w:t>
            </w:r>
            <w:r w:rsidRPr="00DE11BA">
              <w:rPr>
                <w:sz w:val="24"/>
                <w:lang w:val="ru-RU"/>
              </w:rPr>
              <w:t xml:space="preserve">распространённые предлоги: </w:t>
            </w:r>
            <w:r w:rsidRPr="00DE11BA">
              <w:rPr>
                <w:i/>
                <w:sz w:val="24"/>
                <w:lang w:val="ru-RU"/>
              </w:rPr>
              <w:t>в,</w:t>
            </w:r>
            <w:r w:rsidRPr="00DE11BA">
              <w:rPr>
                <w:i/>
                <w:spacing w:val="-57"/>
                <w:sz w:val="24"/>
                <w:lang w:val="ru-RU"/>
              </w:rPr>
              <w:t xml:space="preserve"> </w:t>
            </w:r>
            <w:r w:rsidRPr="00DE11BA">
              <w:rPr>
                <w:i/>
                <w:sz w:val="24"/>
                <w:lang w:val="ru-RU"/>
              </w:rPr>
              <w:t>на</w:t>
            </w:r>
            <w:r w:rsidRPr="00DE11BA">
              <w:rPr>
                <w:sz w:val="24"/>
                <w:lang w:val="ru-RU"/>
              </w:rPr>
              <w:t>,</w:t>
            </w:r>
            <w:r w:rsidRPr="00DE11BA">
              <w:rPr>
                <w:spacing w:val="-2"/>
                <w:sz w:val="24"/>
                <w:lang w:val="ru-RU"/>
              </w:rPr>
              <w:t xml:space="preserve"> </w:t>
            </w:r>
            <w:r w:rsidRPr="00DE11BA">
              <w:rPr>
                <w:i/>
                <w:sz w:val="24"/>
                <w:lang w:val="ru-RU"/>
              </w:rPr>
              <w:t>из</w:t>
            </w:r>
            <w:r w:rsidRPr="00DE11BA">
              <w:rPr>
                <w:sz w:val="24"/>
                <w:lang w:val="ru-RU"/>
              </w:rPr>
              <w:t>,</w:t>
            </w:r>
            <w:r w:rsidRPr="00DE11BA">
              <w:rPr>
                <w:spacing w:val="-2"/>
                <w:sz w:val="24"/>
                <w:lang w:val="ru-RU"/>
              </w:rPr>
              <w:t xml:space="preserve"> </w:t>
            </w:r>
            <w:r w:rsidRPr="00DE11BA">
              <w:rPr>
                <w:i/>
                <w:sz w:val="24"/>
                <w:lang w:val="ru-RU"/>
              </w:rPr>
              <w:t>без</w:t>
            </w:r>
            <w:r w:rsidRPr="00DE11BA">
              <w:rPr>
                <w:sz w:val="24"/>
                <w:lang w:val="ru-RU"/>
              </w:rPr>
              <w:t>,</w:t>
            </w:r>
            <w:r w:rsidRPr="00DE11BA">
              <w:rPr>
                <w:spacing w:val="-1"/>
                <w:sz w:val="24"/>
                <w:lang w:val="ru-RU"/>
              </w:rPr>
              <w:t xml:space="preserve"> </w:t>
            </w:r>
            <w:r w:rsidRPr="00DE11BA">
              <w:rPr>
                <w:i/>
                <w:sz w:val="24"/>
                <w:lang w:val="ru-RU"/>
              </w:rPr>
              <w:t>над</w:t>
            </w:r>
            <w:r w:rsidRPr="00DE11BA">
              <w:rPr>
                <w:sz w:val="24"/>
                <w:lang w:val="ru-RU"/>
              </w:rPr>
              <w:t>,</w:t>
            </w:r>
            <w:r w:rsidRPr="00DE11BA">
              <w:rPr>
                <w:spacing w:val="-2"/>
                <w:sz w:val="24"/>
                <w:lang w:val="ru-RU"/>
              </w:rPr>
              <w:t xml:space="preserve"> </w:t>
            </w:r>
            <w:r w:rsidRPr="00DE11BA">
              <w:rPr>
                <w:i/>
                <w:sz w:val="24"/>
                <w:lang w:val="ru-RU"/>
              </w:rPr>
              <w:t>до</w:t>
            </w:r>
            <w:r w:rsidRPr="00DE11BA">
              <w:rPr>
                <w:sz w:val="24"/>
                <w:lang w:val="ru-RU"/>
              </w:rPr>
              <w:t>,</w:t>
            </w:r>
            <w:r w:rsidRPr="00DE11BA">
              <w:rPr>
                <w:spacing w:val="-1"/>
                <w:sz w:val="24"/>
                <w:lang w:val="ru-RU"/>
              </w:rPr>
              <w:t xml:space="preserve"> </w:t>
            </w:r>
            <w:r w:rsidRPr="00DE11BA">
              <w:rPr>
                <w:i/>
                <w:sz w:val="24"/>
                <w:lang w:val="ru-RU"/>
              </w:rPr>
              <w:t>у</w:t>
            </w:r>
            <w:r w:rsidRPr="00DE11BA">
              <w:rPr>
                <w:sz w:val="24"/>
                <w:lang w:val="ru-RU"/>
              </w:rPr>
              <w:t>,</w:t>
            </w:r>
            <w:r w:rsidRPr="00DE11BA">
              <w:rPr>
                <w:spacing w:val="-2"/>
                <w:sz w:val="24"/>
                <w:lang w:val="ru-RU"/>
              </w:rPr>
              <w:t xml:space="preserve"> </w:t>
            </w:r>
            <w:r w:rsidRPr="00DE11BA">
              <w:rPr>
                <w:i/>
                <w:sz w:val="24"/>
                <w:lang w:val="ru-RU"/>
              </w:rPr>
              <w:t>о</w:t>
            </w:r>
            <w:r w:rsidRPr="00DE11BA">
              <w:rPr>
                <w:sz w:val="24"/>
                <w:lang w:val="ru-RU"/>
              </w:rPr>
              <w:t>,</w:t>
            </w:r>
            <w:r w:rsidRPr="00DE11BA">
              <w:rPr>
                <w:spacing w:val="-1"/>
                <w:sz w:val="24"/>
                <w:lang w:val="ru-RU"/>
              </w:rPr>
              <w:t xml:space="preserve"> </w:t>
            </w:r>
            <w:r w:rsidRPr="00DE11BA">
              <w:rPr>
                <w:i/>
                <w:sz w:val="24"/>
                <w:lang w:val="ru-RU"/>
              </w:rPr>
              <w:t>об</w:t>
            </w:r>
            <w:r w:rsidRPr="00DE11BA">
              <w:rPr>
                <w:i/>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др.</w:t>
            </w:r>
          </w:p>
        </w:tc>
        <w:tc>
          <w:tcPr>
            <w:tcW w:w="5094" w:type="dxa"/>
            <w:tcBorders>
              <w:top w:val="single" w:sz="6" w:space="0" w:color="000000"/>
              <w:bottom w:val="single" w:sz="6" w:space="0" w:color="000000"/>
            </w:tcBorders>
          </w:tcPr>
          <w:p w:rsidR="00DE11BA" w:rsidRPr="00DE11BA" w:rsidRDefault="00DE11BA" w:rsidP="00EF0B46">
            <w:pPr>
              <w:ind w:right="138"/>
              <w:jc w:val="both"/>
              <w:rPr>
                <w:sz w:val="24"/>
                <w:lang w:val="ru-RU"/>
              </w:rPr>
            </w:pPr>
            <w:r w:rsidRPr="00DE11BA">
              <w:rPr>
                <w:sz w:val="24"/>
                <w:lang w:val="ru-RU"/>
              </w:rPr>
              <w:t>группы</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зависимости</w:t>
            </w:r>
            <w:r w:rsidRPr="00DE11BA">
              <w:rPr>
                <w:spacing w:val="1"/>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того,</w:t>
            </w:r>
            <w:r w:rsidRPr="00DE11BA">
              <w:rPr>
                <w:spacing w:val="1"/>
                <w:sz w:val="24"/>
                <w:lang w:val="ru-RU"/>
              </w:rPr>
              <w:t xml:space="preserve"> </w:t>
            </w:r>
            <w:r w:rsidRPr="00DE11BA">
              <w:rPr>
                <w:sz w:val="24"/>
                <w:lang w:val="ru-RU"/>
              </w:rPr>
              <w:t>на</w:t>
            </w:r>
            <w:r w:rsidRPr="00DE11BA">
              <w:rPr>
                <w:spacing w:val="61"/>
                <w:sz w:val="24"/>
                <w:lang w:val="ru-RU"/>
              </w:rPr>
              <w:t xml:space="preserve"> </w:t>
            </w:r>
            <w:r w:rsidRPr="00DE11BA">
              <w:rPr>
                <w:sz w:val="24"/>
                <w:lang w:val="ru-RU"/>
              </w:rPr>
              <w:t>какой</w:t>
            </w:r>
            <w:r w:rsidRPr="00DE11BA">
              <w:rPr>
                <w:spacing w:val="-57"/>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отвечают:</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делать?»</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сделать?».</w:t>
            </w:r>
          </w:p>
          <w:p w:rsidR="00DE11BA" w:rsidRPr="00DE11BA" w:rsidRDefault="00DE11BA" w:rsidP="00EF0B46">
            <w:pPr>
              <w:ind w:right="137"/>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лексическим</w:t>
            </w:r>
            <w:r w:rsidRPr="00DE11BA">
              <w:rPr>
                <w:spacing w:val="1"/>
                <w:sz w:val="24"/>
                <w:lang w:val="ru-RU"/>
              </w:rPr>
              <w:t xml:space="preserve"> </w:t>
            </w:r>
            <w:r w:rsidRPr="00DE11BA">
              <w:rPr>
                <w:sz w:val="24"/>
                <w:lang w:val="ru-RU"/>
              </w:rPr>
              <w:t>значением</w:t>
            </w:r>
            <w:r w:rsidRPr="00DE11BA">
              <w:rPr>
                <w:spacing w:val="-57"/>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группировка глаголов в зависимости от того,</w:t>
            </w:r>
            <w:r w:rsidRPr="00DE11BA">
              <w:rPr>
                <w:spacing w:val="1"/>
                <w:sz w:val="24"/>
                <w:lang w:val="ru-RU"/>
              </w:rPr>
              <w:t xml:space="preserve"> </w:t>
            </w:r>
            <w:r w:rsidRPr="00DE11BA">
              <w:rPr>
                <w:sz w:val="24"/>
                <w:lang w:val="ru-RU"/>
              </w:rPr>
              <w:t>называют</w:t>
            </w:r>
            <w:r w:rsidRPr="00DE11BA">
              <w:rPr>
                <w:spacing w:val="1"/>
                <w:sz w:val="24"/>
                <w:lang w:val="ru-RU"/>
              </w:rPr>
              <w:t xml:space="preserve"> </w:t>
            </w:r>
            <w:r w:rsidRPr="00DE11BA">
              <w:rPr>
                <w:sz w:val="24"/>
                <w:lang w:val="ru-RU"/>
              </w:rPr>
              <w:t>они</w:t>
            </w:r>
            <w:r w:rsidRPr="00DE11BA">
              <w:rPr>
                <w:spacing w:val="1"/>
                <w:sz w:val="24"/>
                <w:lang w:val="ru-RU"/>
              </w:rPr>
              <w:t xml:space="preserve"> </w:t>
            </w:r>
            <w:r w:rsidRPr="00DE11BA">
              <w:rPr>
                <w:sz w:val="24"/>
                <w:lang w:val="ru-RU"/>
              </w:rPr>
              <w:t>движение</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чувства.</w:t>
            </w:r>
            <w:r w:rsidRPr="00DE11BA">
              <w:rPr>
                <w:spacing w:val="-57"/>
                <w:sz w:val="24"/>
                <w:lang w:val="ru-RU"/>
              </w:rPr>
              <w:t xml:space="preserve"> </w:t>
            </w: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выписать</w:t>
            </w:r>
            <w:r w:rsidRPr="00DE11BA">
              <w:rPr>
                <w:spacing w:val="1"/>
                <w:sz w:val="24"/>
                <w:lang w:val="ru-RU"/>
              </w:rPr>
              <w:t xml:space="preserve"> </w:t>
            </w:r>
            <w:r w:rsidRPr="00DE11BA">
              <w:rPr>
                <w:sz w:val="24"/>
                <w:lang w:val="ru-RU"/>
              </w:rPr>
              <w:t>из</w:t>
            </w:r>
            <w:r w:rsidRPr="00DE11BA">
              <w:rPr>
                <w:spacing w:val="61"/>
                <w:sz w:val="24"/>
                <w:lang w:val="ru-RU"/>
              </w:rPr>
              <w:t xml:space="preserve"> </w:t>
            </w:r>
            <w:r w:rsidRPr="00DE11BA">
              <w:rPr>
                <w:sz w:val="24"/>
                <w:lang w:val="ru-RU"/>
              </w:rPr>
              <w:t>набора</w:t>
            </w:r>
            <w:r w:rsidRPr="00DE11BA">
              <w:rPr>
                <w:spacing w:val="-57"/>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только</w:t>
            </w:r>
            <w:r w:rsidRPr="00DE11BA">
              <w:rPr>
                <w:spacing w:val="1"/>
                <w:sz w:val="24"/>
                <w:lang w:val="ru-RU"/>
              </w:rPr>
              <w:t xml:space="preserve"> </w:t>
            </w:r>
            <w:r w:rsidRPr="00DE11BA">
              <w:rPr>
                <w:sz w:val="24"/>
                <w:lang w:val="ru-RU"/>
              </w:rPr>
              <w:t>глаголы.</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нахождение</w:t>
            </w:r>
            <w:r w:rsidRPr="00DE11BA">
              <w:rPr>
                <w:spacing w:val="-2"/>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глаголов.</w:t>
            </w:r>
          </w:p>
          <w:p w:rsidR="00DE11BA" w:rsidRPr="00DE11BA" w:rsidRDefault="00DE11BA" w:rsidP="00EF0B46">
            <w:pPr>
              <w:rPr>
                <w:b/>
                <w:sz w:val="24"/>
                <w:lang w:val="ru-RU"/>
              </w:rPr>
            </w:pPr>
          </w:p>
          <w:p w:rsidR="00DE11BA" w:rsidRPr="00DE11BA" w:rsidRDefault="00DE11BA" w:rsidP="00EF0B46">
            <w:pPr>
              <w:ind w:right="139"/>
              <w:jc w:val="both"/>
              <w:rPr>
                <w:sz w:val="24"/>
                <w:lang w:val="ru-RU"/>
              </w:rPr>
            </w:pPr>
            <w:r w:rsidRPr="00DE11BA">
              <w:rPr>
                <w:sz w:val="24"/>
                <w:lang w:val="ru-RU"/>
              </w:rPr>
              <w:t>Наблюдение за предложенным набором слов:</w:t>
            </w:r>
            <w:r w:rsidRPr="00DE11BA">
              <w:rPr>
                <w:spacing w:val="1"/>
                <w:sz w:val="24"/>
                <w:lang w:val="ru-RU"/>
              </w:rPr>
              <w:t xml:space="preserve"> </w:t>
            </w:r>
            <w:r w:rsidRPr="00DE11BA">
              <w:rPr>
                <w:sz w:val="24"/>
                <w:lang w:val="ru-RU"/>
              </w:rPr>
              <w:t>что</w:t>
            </w:r>
            <w:r w:rsidRPr="00DE11BA">
              <w:rPr>
                <w:spacing w:val="1"/>
                <w:sz w:val="24"/>
                <w:lang w:val="ru-RU"/>
              </w:rPr>
              <w:t xml:space="preserve"> </w:t>
            </w:r>
            <w:r w:rsidRPr="00DE11BA">
              <w:rPr>
                <w:sz w:val="24"/>
                <w:lang w:val="ru-RU"/>
              </w:rPr>
              <w:t>обозначают,</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какой</w:t>
            </w:r>
            <w:r w:rsidRPr="00DE11BA">
              <w:rPr>
                <w:spacing w:val="1"/>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отвечают,</w:t>
            </w:r>
            <w:r w:rsidRPr="00DE11BA">
              <w:rPr>
                <w:spacing w:val="-57"/>
                <w:sz w:val="24"/>
                <w:lang w:val="ru-RU"/>
              </w:rPr>
              <w:t xml:space="preserve"> </w:t>
            </w:r>
            <w:r w:rsidRPr="00DE11BA">
              <w:rPr>
                <w:sz w:val="24"/>
                <w:lang w:val="ru-RU"/>
              </w:rPr>
              <w:t>формулирование</w:t>
            </w:r>
            <w:r w:rsidRPr="00DE11BA">
              <w:rPr>
                <w:spacing w:val="46"/>
                <w:sz w:val="24"/>
                <w:lang w:val="ru-RU"/>
              </w:rPr>
              <w:t xml:space="preserve"> </w:t>
            </w:r>
            <w:r w:rsidRPr="00DE11BA">
              <w:rPr>
                <w:sz w:val="24"/>
                <w:lang w:val="ru-RU"/>
              </w:rPr>
              <w:t>вывода,</w:t>
            </w:r>
            <w:r w:rsidRPr="00DE11BA">
              <w:rPr>
                <w:spacing w:val="47"/>
                <w:sz w:val="24"/>
                <w:lang w:val="ru-RU"/>
              </w:rPr>
              <w:t xml:space="preserve"> </w:t>
            </w:r>
            <w:r w:rsidRPr="00DE11BA">
              <w:rPr>
                <w:sz w:val="24"/>
                <w:lang w:val="ru-RU"/>
              </w:rPr>
              <w:t>введение</w:t>
            </w:r>
            <w:r w:rsidRPr="00DE11BA">
              <w:rPr>
                <w:spacing w:val="46"/>
                <w:sz w:val="24"/>
                <w:lang w:val="ru-RU"/>
              </w:rPr>
              <w:t xml:space="preserve"> </w:t>
            </w:r>
            <w:r w:rsidRPr="00DE11BA">
              <w:rPr>
                <w:sz w:val="24"/>
                <w:lang w:val="ru-RU"/>
              </w:rPr>
              <w:t>понятия</w:t>
            </w:r>
          </w:p>
          <w:p w:rsidR="00DE11BA" w:rsidRPr="00DE11BA" w:rsidRDefault="00DE11BA" w:rsidP="00EF0B46">
            <w:pPr>
              <w:jc w:val="both"/>
              <w:rPr>
                <w:sz w:val="24"/>
                <w:lang w:val="ru-RU"/>
              </w:rPr>
            </w:pPr>
            <w:r w:rsidRPr="00DE11BA">
              <w:rPr>
                <w:sz w:val="24"/>
                <w:lang w:val="ru-RU"/>
              </w:rPr>
              <w:t>«имя</w:t>
            </w:r>
            <w:r w:rsidRPr="00DE11BA">
              <w:rPr>
                <w:spacing w:val="-3"/>
                <w:sz w:val="24"/>
                <w:lang w:val="ru-RU"/>
              </w:rPr>
              <w:t xml:space="preserve"> </w:t>
            </w:r>
            <w:r w:rsidRPr="00DE11BA">
              <w:rPr>
                <w:sz w:val="24"/>
                <w:lang w:val="ru-RU"/>
              </w:rPr>
              <w:t>прилагательное».</w:t>
            </w:r>
          </w:p>
          <w:p w:rsidR="00DE11BA" w:rsidRPr="00DE11BA" w:rsidRDefault="00DE11BA" w:rsidP="00EF0B46">
            <w:pPr>
              <w:ind w:right="13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распределение</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прилагательных на три</w:t>
            </w:r>
            <w:r w:rsidRPr="00DE11BA">
              <w:rPr>
                <w:spacing w:val="1"/>
                <w:sz w:val="24"/>
                <w:lang w:val="ru-RU"/>
              </w:rPr>
              <w:t xml:space="preserve"> </w:t>
            </w:r>
            <w:r w:rsidRPr="00DE11BA">
              <w:rPr>
                <w:sz w:val="24"/>
                <w:lang w:val="ru-RU"/>
              </w:rPr>
              <w:t>группы в зависимости</w:t>
            </w:r>
            <w:r w:rsidRPr="00DE11BA">
              <w:rPr>
                <w:spacing w:val="-57"/>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того, на</w:t>
            </w:r>
            <w:r w:rsidRPr="00DE11BA">
              <w:rPr>
                <w:spacing w:val="-2"/>
                <w:sz w:val="24"/>
                <w:lang w:val="ru-RU"/>
              </w:rPr>
              <w:t xml:space="preserve"> </w:t>
            </w:r>
            <w:r w:rsidRPr="00DE11BA">
              <w:rPr>
                <w:sz w:val="24"/>
                <w:lang w:val="ru-RU"/>
              </w:rPr>
              <w:t>какой вопрос</w:t>
            </w:r>
            <w:r w:rsidRPr="00DE11BA">
              <w:rPr>
                <w:spacing w:val="-2"/>
                <w:sz w:val="24"/>
                <w:lang w:val="ru-RU"/>
              </w:rPr>
              <w:t xml:space="preserve"> </w:t>
            </w:r>
            <w:r w:rsidRPr="00DE11BA">
              <w:rPr>
                <w:sz w:val="24"/>
                <w:lang w:val="ru-RU"/>
              </w:rPr>
              <w:t>отвечают:</w:t>
            </w:r>
          </w:p>
          <w:p w:rsidR="00DE11BA" w:rsidRPr="00DE11BA" w:rsidRDefault="00DE11BA" w:rsidP="00EF0B46">
            <w:pPr>
              <w:jc w:val="both"/>
              <w:rPr>
                <w:sz w:val="24"/>
                <w:lang w:val="ru-RU"/>
              </w:rPr>
            </w:pPr>
            <w:r w:rsidRPr="00DE11BA">
              <w:rPr>
                <w:sz w:val="24"/>
                <w:lang w:val="ru-RU"/>
              </w:rPr>
              <w:t>«какой?»,</w:t>
            </w:r>
            <w:r w:rsidRPr="00DE11BA">
              <w:rPr>
                <w:spacing w:val="-3"/>
                <w:sz w:val="24"/>
                <w:lang w:val="ru-RU"/>
              </w:rPr>
              <w:t xml:space="preserve"> </w:t>
            </w:r>
            <w:r w:rsidRPr="00DE11BA">
              <w:rPr>
                <w:sz w:val="24"/>
                <w:lang w:val="ru-RU"/>
              </w:rPr>
              <w:t>«какое?»,</w:t>
            </w:r>
            <w:r w:rsidRPr="00DE11BA">
              <w:rPr>
                <w:spacing w:val="-2"/>
                <w:sz w:val="24"/>
                <w:lang w:val="ru-RU"/>
              </w:rPr>
              <w:t xml:space="preserve"> </w:t>
            </w:r>
            <w:r w:rsidRPr="00DE11BA">
              <w:rPr>
                <w:sz w:val="24"/>
                <w:lang w:val="ru-RU"/>
              </w:rPr>
              <w:t>«какая?».</w:t>
            </w:r>
          </w:p>
          <w:p w:rsidR="00DE11BA" w:rsidRPr="00DE11BA" w:rsidRDefault="00DE11BA" w:rsidP="00EF0B46">
            <w:pPr>
              <w:tabs>
                <w:tab w:val="left" w:pos="2678"/>
              </w:tabs>
              <w:ind w:right="137"/>
              <w:jc w:val="both"/>
              <w:rPr>
                <w:sz w:val="24"/>
                <w:lang w:val="ru-RU"/>
              </w:rPr>
            </w:pPr>
            <w:r w:rsidRPr="00DE11BA">
              <w:rPr>
                <w:sz w:val="24"/>
                <w:lang w:val="ru-RU"/>
              </w:rPr>
              <w:t>Наблюдение за лексическим значением имён</w:t>
            </w:r>
            <w:r w:rsidRPr="00DE11BA">
              <w:rPr>
                <w:spacing w:val="1"/>
                <w:sz w:val="24"/>
                <w:lang w:val="ru-RU"/>
              </w:rPr>
              <w:t xml:space="preserve"> </w:t>
            </w:r>
            <w:r w:rsidRPr="00DE11BA">
              <w:rPr>
                <w:sz w:val="24"/>
                <w:lang w:val="ru-RU"/>
              </w:rPr>
              <w:t>прилагательных.</w:t>
            </w:r>
            <w:r w:rsidRPr="00DE11BA">
              <w:rPr>
                <w:sz w:val="24"/>
                <w:lang w:val="ru-RU"/>
              </w:rPr>
              <w:tab/>
            </w:r>
            <w:r w:rsidRPr="00DE11BA">
              <w:rPr>
                <w:spacing w:val="-1"/>
                <w:sz w:val="24"/>
                <w:lang w:val="ru-RU"/>
              </w:rPr>
              <w:t>Дифференцированное</w:t>
            </w:r>
            <w:r w:rsidRPr="00DE11BA">
              <w:rPr>
                <w:spacing w:val="-58"/>
                <w:sz w:val="24"/>
                <w:lang w:val="ru-RU"/>
              </w:rPr>
              <w:t xml:space="preserve"> </w:t>
            </w:r>
            <w:r w:rsidRPr="00DE11BA">
              <w:rPr>
                <w:sz w:val="24"/>
                <w:lang w:val="ru-RU"/>
              </w:rPr>
              <w:t>задание: выявление общего признака группы</w:t>
            </w:r>
            <w:r w:rsidRPr="00DE11BA">
              <w:rPr>
                <w:spacing w:val="1"/>
                <w:sz w:val="24"/>
                <w:lang w:val="ru-RU"/>
              </w:rPr>
              <w:t xml:space="preserve"> </w:t>
            </w:r>
            <w:r w:rsidRPr="00DE11BA">
              <w:rPr>
                <w:sz w:val="24"/>
                <w:lang w:val="ru-RU"/>
              </w:rPr>
              <w:t>имён прилагательных.</w:t>
            </w:r>
          </w:p>
          <w:p w:rsidR="00DE11BA" w:rsidRPr="00DE11BA" w:rsidRDefault="00DE11BA" w:rsidP="00EF0B46">
            <w:pPr>
              <w:ind w:right="139"/>
              <w:jc w:val="both"/>
              <w:rPr>
                <w:sz w:val="24"/>
                <w:lang w:val="ru-RU"/>
              </w:rPr>
            </w:pPr>
            <w:r w:rsidRPr="00DE11BA">
              <w:rPr>
                <w:sz w:val="24"/>
                <w:lang w:val="ru-RU"/>
              </w:rPr>
              <w:t>Практическая работа: выписывание из текста</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прилагательных.</w:t>
            </w:r>
          </w:p>
          <w:p w:rsidR="00DE11BA" w:rsidRPr="00DE11BA" w:rsidRDefault="00DE11BA" w:rsidP="00EF0B46">
            <w:pPr>
              <w:rPr>
                <w:b/>
                <w:sz w:val="24"/>
                <w:lang w:val="ru-RU"/>
              </w:rPr>
            </w:pPr>
          </w:p>
          <w:p w:rsidR="00DE11BA" w:rsidRPr="00DE11BA" w:rsidRDefault="00DE11BA" w:rsidP="00EF0B46">
            <w:pPr>
              <w:tabs>
                <w:tab w:val="left" w:pos="1440"/>
                <w:tab w:val="left" w:pos="2380"/>
                <w:tab w:val="left" w:pos="3158"/>
                <w:tab w:val="left" w:pos="4187"/>
                <w:tab w:val="left" w:pos="4561"/>
              </w:tabs>
              <w:spacing w:before="1"/>
              <w:ind w:right="141"/>
              <w:rPr>
                <w:sz w:val="24"/>
                <w:lang w:val="ru-RU"/>
              </w:rPr>
            </w:pPr>
            <w:r w:rsidRPr="00DE11BA">
              <w:rPr>
                <w:sz w:val="24"/>
                <w:lang w:val="ru-RU"/>
              </w:rPr>
              <w:t>Учебный</w:t>
            </w:r>
            <w:r w:rsidRPr="00DE11BA">
              <w:rPr>
                <w:sz w:val="24"/>
                <w:lang w:val="ru-RU"/>
              </w:rPr>
              <w:tab/>
              <w:t>диалог</w:t>
            </w:r>
            <w:r w:rsidRPr="00DE11BA">
              <w:rPr>
                <w:sz w:val="24"/>
                <w:lang w:val="ru-RU"/>
              </w:rPr>
              <w:tab/>
              <w:t>«Чем</w:t>
            </w:r>
            <w:r w:rsidRPr="00DE11BA">
              <w:rPr>
                <w:sz w:val="24"/>
                <w:lang w:val="ru-RU"/>
              </w:rPr>
              <w:tab/>
              <w:t>похожи</w:t>
            </w:r>
            <w:r w:rsidRPr="00DE11BA">
              <w:rPr>
                <w:sz w:val="24"/>
                <w:lang w:val="ru-RU"/>
              </w:rPr>
              <w:tab/>
              <w:t>и</w:t>
            </w:r>
            <w:r w:rsidRPr="00DE11BA">
              <w:rPr>
                <w:sz w:val="24"/>
                <w:lang w:val="ru-RU"/>
              </w:rPr>
              <w:tab/>
            </w:r>
            <w:r w:rsidRPr="00DE11BA">
              <w:rPr>
                <w:spacing w:val="-2"/>
                <w:sz w:val="24"/>
                <w:lang w:val="ru-RU"/>
              </w:rPr>
              <w:t>чем</w:t>
            </w:r>
            <w:r w:rsidRPr="00DE11BA">
              <w:rPr>
                <w:spacing w:val="-57"/>
                <w:sz w:val="24"/>
                <w:lang w:val="ru-RU"/>
              </w:rPr>
              <w:t xml:space="preserve"> </w:t>
            </w:r>
            <w:r w:rsidRPr="00DE11BA">
              <w:rPr>
                <w:sz w:val="24"/>
                <w:lang w:val="ru-RU"/>
              </w:rPr>
              <w:t>различаются</w:t>
            </w:r>
            <w:r w:rsidRPr="00DE11BA">
              <w:rPr>
                <w:spacing w:val="-1"/>
                <w:sz w:val="24"/>
                <w:lang w:val="ru-RU"/>
              </w:rPr>
              <w:t xml:space="preserve"> </w:t>
            </w:r>
            <w:r w:rsidRPr="00DE11BA">
              <w:rPr>
                <w:sz w:val="24"/>
                <w:lang w:val="ru-RU"/>
              </w:rPr>
              <w:t>предлоги</w:t>
            </w:r>
            <w:r w:rsidRPr="00DE11BA">
              <w:rPr>
                <w:spacing w:val="-1"/>
                <w:sz w:val="24"/>
                <w:lang w:val="ru-RU"/>
              </w:rPr>
              <w:t xml:space="preserve"> </w:t>
            </w:r>
            <w:r w:rsidRPr="00DE11BA">
              <w:rPr>
                <w:sz w:val="24"/>
                <w:lang w:val="ru-RU"/>
              </w:rPr>
              <w:t>и</w:t>
            </w:r>
          </w:p>
          <w:p w:rsidR="00DE11BA" w:rsidRPr="00DE11BA" w:rsidRDefault="00DE11BA" w:rsidP="00EF0B46">
            <w:pPr>
              <w:rPr>
                <w:sz w:val="24"/>
                <w:lang w:val="ru-RU"/>
              </w:rPr>
            </w:pPr>
            <w:r w:rsidRPr="00DE11BA">
              <w:rPr>
                <w:sz w:val="24"/>
                <w:lang w:val="ru-RU"/>
              </w:rPr>
              <w:t>приставки?».</w:t>
            </w:r>
          </w:p>
          <w:p w:rsidR="00DE11BA" w:rsidRPr="00DE11BA" w:rsidRDefault="00DE11BA" w:rsidP="00EF0B46">
            <w:pPr>
              <w:tabs>
                <w:tab w:val="left" w:pos="1997"/>
                <w:tab w:val="left" w:pos="3887"/>
              </w:tabs>
              <w:ind w:right="137"/>
              <w:rPr>
                <w:sz w:val="24"/>
                <w:lang w:val="ru-RU"/>
              </w:rPr>
            </w:pPr>
            <w:r w:rsidRPr="00DE11BA">
              <w:rPr>
                <w:sz w:val="24"/>
                <w:lang w:val="ru-RU"/>
              </w:rPr>
              <w:t>Совместное</w:t>
            </w:r>
            <w:r w:rsidRPr="00DE11BA">
              <w:rPr>
                <w:sz w:val="24"/>
                <w:lang w:val="ru-RU"/>
              </w:rPr>
              <w:tab/>
              <w:t>составление</w:t>
            </w:r>
            <w:r w:rsidRPr="00DE11BA">
              <w:rPr>
                <w:sz w:val="24"/>
                <w:lang w:val="ru-RU"/>
              </w:rPr>
              <w:tab/>
            </w:r>
            <w:r w:rsidRPr="00DE11BA">
              <w:rPr>
                <w:spacing w:val="-1"/>
                <w:sz w:val="24"/>
                <w:lang w:val="ru-RU"/>
              </w:rPr>
              <w:t>алгоритма</w:t>
            </w:r>
            <w:r w:rsidRPr="00DE11BA">
              <w:rPr>
                <w:spacing w:val="-57"/>
                <w:sz w:val="24"/>
                <w:lang w:val="ru-RU"/>
              </w:rPr>
              <w:t xml:space="preserve"> </w:t>
            </w:r>
            <w:r w:rsidRPr="00DE11BA">
              <w:rPr>
                <w:sz w:val="24"/>
                <w:lang w:val="ru-RU"/>
              </w:rPr>
              <w:t>различения</w:t>
            </w:r>
            <w:r w:rsidRPr="00DE11BA">
              <w:rPr>
                <w:spacing w:val="-1"/>
                <w:sz w:val="24"/>
                <w:lang w:val="ru-RU"/>
              </w:rPr>
              <w:t xml:space="preserve"> </w:t>
            </w:r>
            <w:r w:rsidRPr="00DE11BA">
              <w:rPr>
                <w:sz w:val="24"/>
                <w:lang w:val="ru-RU"/>
              </w:rPr>
              <w:t>приставок</w:t>
            </w:r>
            <w:r w:rsidRPr="00DE11BA">
              <w:rPr>
                <w:spacing w:val="-2"/>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предлогов.</w:t>
            </w:r>
          </w:p>
          <w:p w:rsidR="00DE11BA" w:rsidRPr="00BE1740" w:rsidRDefault="00DE11BA" w:rsidP="00EF0B46">
            <w:pPr>
              <w:spacing w:line="270" w:lineRule="atLeast"/>
              <w:ind w:right="136"/>
              <w:jc w:val="both"/>
              <w:rPr>
                <w:sz w:val="24"/>
              </w:rPr>
            </w:pPr>
            <w:r w:rsidRPr="00DE11BA">
              <w:rPr>
                <w:sz w:val="24"/>
                <w:lang w:val="ru-RU"/>
              </w:rPr>
              <w:t>Списывание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раскрытием</w:t>
            </w:r>
            <w:r w:rsidRPr="00DE11BA">
              <w:rPr>
                <w:spacing w:val="1"/>
                <w:sz w:val="24"/>
                <w:lang w:val="ru-RU"/>
              </w:rPr>
              <w:t xml:space="preserve"> </w:t>
            </w:r>
            <w:r w:rsidRPr="00DE11BA">
              <w:rPr>
                <w:sz w:val="24"/>
                <w:lang w:val="ru-RU"/>
              </w:rPr>
              <w:t>скобок</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основе</w:t>
            </w:r>
            <w:r w:rsidRPr="00DE11BA">
              <w:rPr>
                <w:spacing w:val="1"/>
                <w:sz w:val="24"/>
                <w:lang w:val="ru-RU"/>
              </w:rPr>
              <w:t xml:space="preserve"> </w:t>
            </w:r>
            <w:r w:rsidRPr="00DE11BA">
              <w:rPr>
                <w:sz w:val="24"/>
                <w:lang w:val="ru-RU"/>
              </w:rPr>
              <w:t>применения</w:t>
            </w:r>
            <w:r w:rsidRPr="00DE11BA">
              <w:rPr>
                <w:spacing w:val="1"/>
                <w:sz w:val="24"/>
                <w:lang w:val="ru-RU"/>
              </w:rPr>
              <w:t xml:space="preserve"> </w:t>
            </w:r>
            <w:r w:rsidRPr="00DE11BA">
              <w:rPr>
                <w:sz w:val="24"/>
                <w:lang w:val="ru-RU"/>
              </w:rPr>
              <w:t>алгоритма</w:t>
            </w:r>
            <w:r w:rsidRPr="00DE11BA">
              <w:rPr>
                <w:spacing w:val="1"/>
                <w:sz w:val="24"/>
                <w:lang w:val="ru-RU"/>
              </w:rPr>
              <w:t xml:space="preserve"> </w:t>
            </w:r>
            <w:r w:rsidRPr="00DE11BA">
              <w:rPr>
                <w:sz w:val="24"/>
                <w:lang w:val="ru-RU"/>
              </w:rPr>
              <w:t>различения</w:t>
            </w:r>
            <w:r w:rsidRPr="00DE11BA">
              <w:rPr>
                <w:spacing w:val="1"/>
                <w:sz w:val="24"/>
                <w:lang w:val="ru-RU"/>
              </w:rPr>
              <w:t xml:space="preserve"> </w:t>
            </w:r>
            <w:r w:rsidRPr="00DE11BA">
              <w:rPr>
                <w:sz w:val="24"/>
                <w:lang w:val="ru-RU"/>
              </w:rPr>
              <w:t>предлогов</w:t>
            </w:r>
            <w:r w:rsidRPr="00DE11BA">
              <w:rPr>
                <w:spacing w:val="1"/>
                <w:sz w:val="24"/>
                <w:lang w:val="ru-RU"/>
              </w:rPr>
              <w:t xml:space="preserve"> </w:t>
            </w:r>
            <w:r w:rsidRPr="00DE11BA">
              <w:rPr>
                <w:sz w:val="24"/>
                <w:lang w:val="ru-RU"/>
              </w:rPr>
              <w:t>и</w:t>
            </w:r>
            <w:r w:rsidRPr="00DE11BA">
              <w:rPr>
                <w:spacing w:val="61"/>
                <w:sz w:val="24"/>
                <w:lang w:val="ru-RU"/>
              </w:rPr>
              <w:t xml:space="preserve"> </w:t>
            </w:r>
            <w:r w:rsidRPr="00DE11BA">
              <w:rPr>
                <w:sz w:val="24"/>
                <w:lang w:val="ru-RU"/>
              </w:rPr>
              <w:t>приставок.</w:t>
            </w:r>
            <w:r w:rsidRPr="00DE11BA">
              <w:rPr>
                <w:spacing w:val="1"/>
                <w:sz w:val="24"/>
                <w:lang w:val="ru-RU"/>
              </w:rPr>
              <w:t xml:space="preserve"> </w:t>
            </w:r>
            <w:r w:rsidRPr="00BE1740">
              <w:rPr>
                <w:sz w:val="24"/>
              </w:rPr>
              <w:t>Творческая</w:t>
            </w:r>
            <w:r w:rsidRPr="00BE1740">
              <w:rPr>
                <w:spacing w:val="8"/>
                <w:sz w:val="24"/>
              </w:rPr>
              <w:t xml:space="preserve"> </w:t>
            </w:r>
            <w:r w:rsidRPr="00BE1740">
              <w:rPr>
                <w:sz w:val="24"/>
              </w:rPr>
              <w:t>работа:</w:t>
            </w:r>
            <w:r w:rsidRPr="00BE1740">
              <w:rPr>
                <w:spacing w:val="9"/>
                <w:sz w:val="24"/>
              </w:rPr>
              <w:t xml:space="preserve"> </w:t>
            </w:r>
            <w:r w:rsidRPr="00BE1740">
              <w:rPr>
                <w:sz w:val="24"/>
              </w:rPr>
              <w:t>составление</w:t>
            </w:r>
            <w:r w:rsidRPr="00BE1740">
              <w:rPr>
                <w:spacing w:val="5"/>
                <w:sz w:val="24"/>
              </w:rPr>
              <w:t xml:space="preserve"> </w:t>
            </w:r>
            <w:r w:rsidRPr="00BE1740">
              <w:rPr>
                <w:sz w:val="24"/>
              </w:rPr>
              <w:t>предложений,</w:t>
            </w:r>
          </w:p>
        </w:tc>
        <w:tc>
          <w:tcPr>
            <w:tcW w:w="3829" w:type="dxa"/>
            <w:tcBorders>
              <w:top w:val="single" w:sz="6" w:space="0" w:color="000000"/>
              <w:bottom w:val="single" w:sz="6" w:space="0" w:color="000000"/>
            </w:tcBorders>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683"/>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bottom w:val="single" w:sz="6" w:space="0" w:color="000000"/>
            </w:tcBorders>
          </w:tcPr>
          <w:p w:rsidR="00DE11BA" w:rsidRPr="00BE1740" w:rsidRDefault="00DE11BA" w:rsidP="00EF0B46">
            <w:pPr>
              <w:rPr>
                <w:sz w:val="24"/>
              </w:rPr>
            </w:pPr>
          </w:p>
        </w:tc>
        <w:tc>
          <w:tcPr>
            <w:tcW w:w="3546" w:type="dxa"/>
            <w:tcBorders>
              <w:bottom w:val="single" w:sz="6" w:space="0" w:color="000000"/>
            </w:tcBorders>
          </w:tcPr>
          <w:p w:rsidR="00DE11BA" w:rsidRPr="00BE1740" w:rsidRDefault="00DE11BA" w:rsidP="00EF0B46">
            <w:pPr>
              <w:rPr>
                <w:sz w:val="24"/>
              </w:rPr>
            </w:pPr>
          </w:p>
        </w:tc>
        <w:tc>
          <w:tcPr>
            <w:tcW w:w="5094" w:type="dxa"/>
            <w:tcBorders>
              <w:top w:val="single" w:sz="6" w:space="0" w:color="000000"/>
              <w:bottom w:val="single" w:sz="6" w:space="0" w:color="000000"/>
            </w:tcBorders>
          </w:tcPr>
          <w:p w:rsidR="00DE11BA" w:rsidRPr="00DE11BA" w:rsidRDefault="00DE11BA" w:rsidP="00EF0B46">
            <w:pPr>
              <w:ind w:right="136"/>
              <w:rPr>
                <w:sz w:val="24"/>
                <w:lang w:val="ru-RU"/>
              </w:rPr>
            </w:pPr>
            <w:r w:rsidRPr="00DE11BA">
              <w:rPr>
                <w:sz w:val="24"/>
                <w:lang w:val="ru-RU"/>
              </w:rPr>
              <w:t>в</w:t>
            </w:r>
            <w:r w:rsidRPr="00DE11BA">
              <w:rPr>
                <w:spacing w:val="18"/>
                <w:sz w:val="24"/>
                <w:lang w:val="ru-RU"/>
              </w:rPr>
              <w:t xml:space="preserve"> </w:t>
            </w:r>
            <w:r w:rsidRPr="00DE11BA">
              <w:rPr>
                <w:sz w:val="24"/>
                <w:lang w:val="ru-RU"/>
              </w:rPr>
              <w:t>которых</w:t>
            </w:r>
            <w:r w:rsidRPr="00DE11BA">
              <w:rPr>
                <w:spacing w:val="19"/>
                <w:sz w:val="24"/>
                <w:lang w:val="ru-RU"/>
              </w:rPr>
              <w:t xml:space="preserve"> </w:t>
            </w:r>
            <w:r w:rsidRPr="00DE11BA">
              <w:rPr>
                <w:sz w:val="24"/>
                <w:lang w:val="ru-RU"/>
              </w:rPr>
              <w:t>есть</w:t>
            </w:r>
            <w:r w:rsidRPr="00DE11BA">
              <w:rPr>
                <w:spacing w:val="20"/>
                <w:sz w:val="24"/>
                <w:lang w:val="ru-RU"/>
              </w:rPr>
              <w:t xml:space="preserve"> </w:t>
            </w:r>
            <w:r w:rsidRPr="00DE11BA">
              <w:rPr>
                <w:sz w:val="24"/>
                <w:lang w:val="ru-RU"/>
              </w:rPr>
              <w:t>одинаково</w:t>
            </w:r>
            <w:r w:rsidRPr="00DE11BA">
              <w:rPr>
                <w:spacing w:val="18"/>
                <w:sz w:val="24"/>
                <w:lang w:val="ru-RU"/>
              </w:rPr>
              <w:t xml:space="preserve"> </w:t>
            </w:r>
            <w:r w:rsidRPr="00DE11BA">
              <w:rPr>
                <w:sz w:val="24"/>
                <w:lang w:val="ru-RU"/>
              </w:rPr>
              <w:t>звучащие</w:t>
            </w:r>
            <w:r w:rsidRPr="00DE11BA">
              <w:rPr>
                <w:spacing w:val="18"/>
                <w:sz w:val="24"/>
                <w:lang w:val="ru-RU"/>
              </w:rPr>
              <w:t xml:space="preserve"> </w:t>
            </w:r>
            <w:r w:rsidRPr="00DE11BA">
              <w:rPr>
                <w:sz w:val="24"/>
                <w:lang w:val="ru-RU"/>
              </w:rPr>
              <w:t>предлоги</w:t>
            </w:r>
            <w:r w:rsidRPr="00DE11BA">
              <w:rPr>
                <w:spacing w:val="-57"/>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приставки.</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8832"/>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7</w:t>
            </w:r>
          </w:p>
        </w:tc>
        <w:tc>
          <w:tcPr>
            <w:tcW w:w="2259" w:type="dxa"/>
            <w:tcBorders>
              <w:top w:val="single" w:sz="6" w:space="0" w:color="000000"/>
              <w:left w:val="single" w:sz="6" w:space="0" w:color="000000"/>
              <w:bottom w:val="single" w:sz="6" w:space="0" w:color="000000"/>
            </w:tcBorders>
          </w:tcPr>
          <w:p w:rsidR="00DE11BA" w:rsidRPr="00BE1740" w:rsidRDefault="00DE11BA" w:rsidP="00EF0B46">
            <w:pPr>
              <w:spacing w:line="480" w:lineRule="auto"/>
              <w:ind w:right="508"/>
              <w:rPr>
                <w:b/>
                <w:sz w:val="24"/>
              </w:rPr>
            </w:pPr>
            <w:r w:rsidRPr="00BE1740">
              <w:rPr>
                <w:b/>
                <w:sz w:val="24"/>
              </w:rPr>
              <w:t>Синтаксис</w:t>
            </w:r>
            <w:r w:rsidRPr="00BE1740">
              <w:rPr>
                <w:b/>
                <w:spacing w:val="-57"/>
                <w:sz w:val="24"/>
              </w:rPr>
              <w:t xml:space="preserve"> </w:t>
            </w:r>
            <w:r w:rsidRPr="00BE1740">
              <w:rPr>
                <w:b/>
                <w:sz w:val="24"/>
              </w:rPr>
              <w:t>(8</w:t>
            </w:r>
            <w:r w:rsidRPr="00BE1740">
              <w:rPr>
                <w:b/>
                <w:spacing w:val="-1"/>
                <w:sz w:val="24"/>
              </w:rPr>
              <w:t xml:space="preserve"> </w:t>
            </w:r>
            <w:r w:rsidRPr="00BE1740">
              <w:rPr>
                <w:b/>
                <w:sz w:val="24"/>
              </w:rPr>
              <w:t>ч.)</w:t>
            </w:r>
          </w:p>
        </w:tc>
        <w:tc>
          <w:tcPr>
            <w:tcW w:w="3546" w:type="dxa"/>
            <w:tcBorders>
              <w:top w:val="single" w:sz="6" w:space="0" w:color="000000"/>
            </w:tcBorders>
          </w:tcPr>
          <w:p w:rsidR="00DE11BA" w:rsidRPr="00DE11BA" w:rsidRDefault="00DE11BA" w:rsidP="00EF0B46">
            <w:pPr>
              <w:ind w:right="303"/>
              <w:rPr>
                <w:sz w:val="24"/>
                <w:lang w:val="ru-RU"/>
              </w:rPr>
            </w:pPr>
            <w:r w:rsidRPr="00DE11BA">
              <w:rPr>
                <w:sz w:val="24"/>
                <w:lang w:val="ru-RU"/>
              </w:rPr>
              <w:t>Порядок слов в предложении;</w:t>
            </w:r>
            <w:r w:rsidRPr="00DE11BA">
              <w:rPr>
                <w:spacing w:val="-57"/>
                <w:sz w:val="24"/>
                <w:lang w:val="ru-RU"/>
              </w:rPr>
              <w:t xml:space="preserve"> </w:t>
            </w:r>
            <w:r w:rsidRPr="00DE11BA">
              <w:rPr>
                <w:sz w:val="24"/>
                <w:lang w:val="ru-RU"/>
              </w:rPr>
              <w:t>связь слов в предложении</w:t>
            </w:r>
            <w:r w:rsidRPr="00DE11BA">
              <w:rPr>
                <w:spacing w:val="1"/>
                <w:sz w:val="24"/>
                <w:lang w:val="ru-RU"/>
              </w:rPr>
              <w:t xml:space="preserve"> </w:t>
            </w:r>
            <w:r w:rsidRPr="00DE11BA">
              <w:rPr>
                <w:sz w:val="24"/>
                <w:lang w:val="ru-RU"/>
              </w:rPr>
              <w:t>(повторение).</w:t>
            </w:r>
          </w:p>
          <w:p w:rsidR="00DE11BA" w:rsidRPr="00DE11BA" w:rsidRDefault="00DE11BA" w:rsidP="00EF0B46">
            <w:pPr>
              <w:rPr>
                <w:sz w:val="24"/>
                <w:lang w:val="ru-RU"/>
              </w:rPr>
            </w:pPr>
            <w:r w:rsidRPr="00DE11BA">
              <w:rPr>
                <w:sz w:val="24"/>
                <w:lang w:val="ru-RU"/>
              </w:rPr>
              <w:t>Предложение</w:t>
            </w:r>
            <w:r w:rsidRPr="00DE11BA">
              <w:rPr>
                <w:spacing w:val="-3"/>
                <w:sz w:val="24"/>
                <w:lang w:val="ru-RU"/>
              </w:rPr>
              <w:t xml:space="preserve"> </w:t>
            </w:r>
            <w:r w:rsidRPr="00DE11BA">
              <w:rPr>
                <w:sz w:val="24"/>
                <w:lang w:val="ru-RU"/>
              </w:rPr>
              <w:t>как</w:t>
            </w:r>
            <w:r w:rsidRPr="00DE11BA">
              <w:rPr>
                <w:spacing w:val="-2"/>
                <w:sz w:val="24"/>
                <w:lang w:val="ru-RU"/>
              </w:rPr>
              <w:t xml:space="preserve"> </w:t>
            </w:r>
            <w:r w:rsidRPr="00DE11BA">
              <w:rPr>
                <w:sz w:val="24"/>
                <w:lang w:val="ru-RU"/>
              </w:rPr>
              <w:t>единица</w:t>
            </w:r>
          </w:p>
          <w:p w:rsidR="00DE11BA" w:rsidRPr="00DE11BA" w:rsidRDefault="00DE11BA" w:rsidP="00EF0B46">
            <w:pPr>
              <w:ind w:right="119"/>
              <w:rPr>
                <w:sz w:val="24"/>
                <w:lang w:val="ru-RU"/>
              </w:rPr>
            </w:pPr>
            <w:r w:rsidRPr="00DE11BA">
              <w:rPr>
                <w:sz w:val="24"/>
                <w:lang w:val="ru-RU"/>
              </w:rPr>
              <w:t>языка. Предложение и слово.</w:t>
            </w:r>
            <w:r w:rsidRPr="00DE11BA">
              <w:rPr>
                <w:spacing w:val="1"/>
                <w:sz w:val="24"/>
                <w:lang w:val="ru-RU"/>
              </w:rPr>
              <w:t xml:space="preserve"> </w:t>
            </w:r>
            <w:r w:rsidRPr="00DE11BA">
              <w:rPr>
                <w:sz w:val="24"/>
                <w:lang w:val="ru-RU"/>
              </w:rPr>
              <w:t>Отличие</w:t>
            </w:r>
            <w:r w:rsidRPr="00DE11BA">
              <w:rPr>
                <w:spacing w:val="-3"/>
                <w:sz w:val="24"/>
                <w:lang w:val="ru-RU"/>
              </w:rPr>
              <w:t xml:space="preserve"> </w:t>
            </w:r>
            <w:r w:rsidRPr="00DE11BA">
              <w:rPr>
                <w:sz w:val="24"/>
                <w:lang w:val="ru-RU"/>
              </w:rPr>
              <w:t>предложения</w:t>
            </w:r>
            <w:r w:rsidRPr="00DE11BA">
              <w:rPr>
                <w:spacing w:val="-5"/>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Наблюдение за выделением в</w:t>
            </w:r>
            <w:r w:rsidRPr="00DE11BA">
              <w:rPr>
                <w:spacing w:val="1"/>
                <w:sz w:val="24"/>
                <w:lang w:val="ru-RU"/>
              </w:rPr>
              <w:t xml:space="preserve"> </w:t>
            </w:r>
            <w:r w:rsidRPr="00DE11BA">
              <w:rPr>
                <w:sz w:val="24"/>
                <w:lang w:val="ru-RU"/>
              </w:rPr>
              <w:t>устной речи одного из слов</w:t>
            </w:r>
            <w:r w:rsidRPr="00DE11BA">
              <w:rPr>
                <w:spacing w:val="1"/>
                <w:sz w:val="24"/>
                <w:lang w:val="ru-RU"/>
              </w:rPr>
              <w:t xml:space="preserve"> </w:t>
            </w:r>
            <w:r w:rsidRPr="00DE11BA">
              <w:rPr>
                <w:sz w:val="24"/>
                <w:lang w:val="ru-RU"/>
              </w:rPr>
              <w:t>предложения (логическое</w:t>
            </w:r>
            <w:r w:rsidRPr="00DE11BA">
              <w:rPr>
                <w:spacing w:val="1"/>
                <w:sz w:val="24"/>
                <w:lang w:val="ru-RU"/>
              </w:rPr>
              <w:t xml:space="preserve"> </w:t>
            </w:r>
            <w:r w:rsidRPr="00DE11BA">
              <w:rPr>
                <w:sz w:val="24"/>
                <w:lang w:val="ru-RU"/>
              </w:rPr>
              <w:t>ударение)</w:t>
            </w:r>
          </w:p>
          <w:p w:rsidR="00DE11BA" w:rsidRPr="00DE11BA" w:rsidRDefault="00DE11BA" w:rsidP="00EF0B46">
            <w:pPr>
              <w:spacing w:before="11"/>
              <w:rPr>
                <w:b/>
                <w:sz w:val="23"/>
                <w:lang w:val="ru-RU"/>
              </w:rPr>
            </w:pPr>
          </w:p>
          <w:p w:rsidR="00DE11BA" w:rsidRPr="00DE11BA" w:rsidRDefault="00DE11BA" w:rsidP="00EF0B46">
            <w:pPr>
              <w:ind w:right="522"/>
              <w:rPr>
                <w:sz w:val="24"/>
                <w:lang w:val="ru-RU"/>
              </w:rPr>
            </w:pPr>
            <w:r w:rsidRPr="00DE11BA">
              <w:rPr>
                <w:sz w:val="24"/>
                <w:lang w:val="ru-RU"/>
              </w:rPr>
              <w:t>Виды предложений по цели</w:t>
            </w:r>
            <w:r w:rsidRPr="00DE11BA">
              <w:rPr>
                <w:spacing w:val="-57"/>
                <w:sz w:val="24"/>
                <w:lang w:val="ru-RU"/>
              </w:rPr>
              <w:t xml:space="preserve"> </w:t>
            </w:r>
            <w:r w:rsidRPr="00DE11BA">
              <w:rPr>
                <w:sz w:val="24"/>
                <w:lang w:val="ru-RU"/>
              </w:rPr>
              <w:t>высказывания:</w:t>
            </w:r>
            <w:r w:rsidRPr="00DE11BA">
              <w:rPr>
                <w:spacing w:val="1"/>
                <w:sz w:val="24"/>
                <w:lang w:val="ru-RU"/>
              </w:rPr>
              <w:t xml:space="preserve"> </w:t>
            </w:r>
            <w:r w:rsidRPr="00DE11BA">
              <w:rPr>
                <w:sz w:val="24"/>
                <w:lang w:val="ru-RU"/>
              </w:rPr>
              <w:t>повествовательные,</w:t>
            </w:r>
            <w:r w:rsidRPr="00DE11BA">
              <w:rPr>
                <w:spacing w:val="1"/>
                <w:sz w:val="24"/>
                <w:lang w:val="ru-RU"/>
              </w:rPr>
              <w:t xml:space="preserve"> </w:t>
            </w:r>
            <w:r w:rsidRPr="00DE11BA">
              <w:rPr>
                <w:sz w:val="24"/>
                <w:lang w:val="ru-RU"/>
              </w:rPr>
              <w:t>вопросительные, побуди­</w:t>
            </w:r>
            <w:r w:rsidRPr="00DE11BA">
              <w:rPr>
                <w:spacing w:val="1"/>
                <w:sz w:val="24"/>
                <w:lang w:val="ru-RU"/>
              </w:rPr>
              <w:t xml:space="preserve"> </w:t>
            </w:r>
            <w:r w:rsidRPr="00DE11BA">
              <w:rPr>
                <w:sz w:val="24"/>
                <w:lang w:val="ru-RU"/>
              </w:rPr>
              <w:t>тельные</w:t>
            </w:r>
            <w:r w:rsidRPr="00DE11BA">
              <w:rPr>
                <w:spacing w:val="-2"/>
                <w:sz w:val="24"/>
                <w:lang w:val="ru-RU"/>
              </w:rPr>
              <w:t xml:space="preserve"> </w:t>
            </w:r>
            <w:r w:rsidRPr="00DE11BA">
              <w:rPr>
                <w:sz w:val="24"/>
                <w:lang w:val="ru-RU"/>
              </w:rPr>
              <w:t>предложения.</w:t>
            </w:r>
          </w:p>
          <w:p w:rsidR="00DE11BA" w:rsidRPr="00DE11BA" w:rsidRDefault="00DE11BA" w:rsidP="00EF0B46">
            <w:pPr>
              <w:ind w:right="118"/>
              <w:rPr>
                <w:sz w:val="24"/>
                <w:lang w:val="ru-RU"/>
              </w:rPr>
            </w:pPr>
            <w:r w:rsidRPr="00DE11BA">
              <w:rPr>
                <w:sz w:val="24"/>
                <w:lang w:val="ru-RU"/>
              </w:rPr>
              <w:t>Виды предложений по</w:t>
            </w:r>
            <w:r w:rsidRPr="00DE11BA">
              <w:rPr>
                <w:spacing w:val="1"/>
                <w:sz w:val="24"/>
                <w:lang w:val="ru-RU"/>
              </w:rPr>
              <w:t xml:space="preserve"> </w:t>
            </w:r>
            <w:r w:rsidRPr="00DE11BA">
              <w:rPr>
                <w:sz w:val="24"/>
                <w:lang w:val="ru-RU"/>
              </w:rPr>
              <w:t>эмоциональной окраске (по</w:t>
            </w:r>
            <w:r w:rsidRPr="00DE11BA">
              <w:rPr>
                <w:spacing w:val="1"/>
                <w:sz w:val="24"/>
                <w:lang w:val="ru-RU"/>
              </w:rPr>
              <w:t xml:space="preserve"> </w:t>
            </w:r>
            <w:r w:rsidRPr="00DE11BA">
              <w:rPr>
                <w:sz w:val="24"/>
                <w:lang w:val="ru-RU"/>
              </w:rPr>
              <w:t>интонации):</w:t>
            </w:r>
            <w:r w:rsidRPr="00DE11BA">
              <w:rPr>
                <w:spacing w:val="-5"/>
                <w:sz w:val="24"/>
                <w:lang w:val="ru-RU"/>
              </w:rPr>
              <w:t xml:space="preserve"> </w:t>
            </w:r>
            <w:r w:rsidRPr="00DE11BA">
              <w:rPr>
                <w:sz w:val="24"/>
                <w:lang w:val="ru-RU"/>
              </w:rPr>
              <w:t>восклицательные</w:t>
            </w:r>
            <w:r w:rsidRPr="00DE11BA">
              <w:rPr>
                <w:spacing w:val="-7"/>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невосклицательные</w:t>
            </w:r>
          </w:p>
          <w:p w:rsidR="00DE11BA" w:rsidRPr="00BE1740" w:rsidRDefault="00DE11BA" w:rsidP="00EF0B46">
            <w:pPr>
              <w:spacing w:before="1"/>
              <w:rPr>
                <w:sz w:val="24"/>
              </w:rPr>
            </w:pPr>
            <w:r w:rsidRPr="00BE1740">
              <w:rPr>
                <w:sz w:val="24"/>
              </w:rPr>
              <w:t>предложения.</w:t>
            </w:r>
          </w:p>
        </w:tc>
        <w:tc>
          <w:tcPr>
            <w:tcW w:w="5094" w:type="dxa"/>
            <w:tcBorders>
              <w:top w:val="single" w:sz="6" w:space="0" w:color="000000"/>
              <w:bottom w:val="single" w:sz="6" w:space="0" w:color="000000"/>
            </w:tcBorders>
          </w:tcPr>
          <w:p w:rsidR="00DE11BA" w:rsidRPr="00DE11BA" w:rsidRDefault="00DE11BA" w:rsidP="00EF0B46">
            <w:pPr>
              <w:ind w:right="138"/>
              <w:jc w:val="both"/>
              <w:rPr>
                <w:sz w:val="24"/>
                <w:lang w:val="ru-RU"/>
              </w:rPr>
            </w:pPr>
            <w:r w:rsidRPr="00DE11BA">
              <w:rPr>
                <w:sz w:val="24"/>
                <w:lang w:val="ru-RU"/>
              </w:rPr>
              <w:t>Обсуждение</w:t>
            </w:r>
            <w:r w:rsidRPr="00DE11BA">
              <w:rPr>
                <w:spacing w:val="1"/>
                <w:sz w:val="24"/>
                <w:lang w:val="ru-RU"/>
              </w:rPr>
              <w:t xml:space="preserve"> </w:t>
            </w:r>
            <w:r w:rsidRPr="00DE11BA">
              <w:rPr>
                <w:sz w:val="24"/>
                <w:lang w:val="ru-RU"/>
              </w:rPr>
              <w:t>проблемного</w:t>
            </w:r>
            <w:r w:rsidRPr="00DE11BA">
              <w:rPr>
                <w:spacing w:val="1"/>
                <w:sz w:val="24"/>
                <w:lang w:val="ru-RU"/>
              </w:rPr>
              <w:t xml:space="preserve"> </w:t>
            </w:r>
            <w:r w:rsidRPr="00DE11BA">
              <w:rPr>
                <w:sz w:val="24"/>
                <w:lang w:val="ru-RU"/>
              </w:rPr>
              <w:t>вопроса</w:t>
            </w:r>
            <w:r w:rsidRPr="00DE11BA">
              <w:rPr>
                <w:spacing w:val="1"/>
                <w:sz w:val="24"/>
                <w:lang w:val="ru-RU"/>
              </w:rPr>
              <w:t xml:space="preserve"> </w:t>
            </w:r>
            <w:r w:rsidRPr="00DE11BA">
              <w:rPr>
                <w:sz w:val="24"/>
                <w:lang w:val="ru-RU"/>
              </w:rPr>
              <w:t>«Чем</w:t>
            </w:r>
            <w:r w:rsidRPr="00DE11BA">
              <w:rPr>
                <w:spacing w:val="1"/>
                <w:sz w:val="24"/>
                <w:lang w:val="ru-RU"/>
              </w:rPr>
              <w:t xml:space="preserve"> </w:t>
            </w:r>
            <w:r w:rsidRPr="00DE11BA">
              <w:rPr>
                <w:sz w:val="24"/>
                <w:lang w:val="ru-RU"/>
              </w:rPr>
              <w:t>различаются</w:t>
            </w:r>
            <w:r w:rsidRPr="00DE11BA">
              <w:rPr>
                <w:spacing w:val="1"/>
                <w:sz w:val="24"/>
                <w:lang w:val="ru-RU"/>
              </w:rPr>
              <w:t xml:space="preserve"> </w:t>
            </w:r>
            <w:r w:rsidRPr="00DE11BA">
              <w:rPr>
                <w:sz w:val="24"/>
                <w:lang w:val="ru-RU"/>
              </w:rPr>
              <w:t>предложение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предложение“».</w:t>
            </w:r>
          </w:p>
          <w:p w:rsidR="00DE11BA" w:rsidRPr="00DE11BA" w:rsidRDefault="00DE11BA" w:rsidP="00EF0B46">
            <w:pPr>
              <w:tabs>
                <w:tab w:val="left" w:pos="1924"/>
                <w:tab w:val="left" w:pos="3030"/>
                <w:tab w:val="left" w:pos="4836"/>
              </w:tabs>
              <w:ind w:right="138"/>
              <w:rPr>
                <w:sz w:val="24"/>
                <w:lang w:val="ru-RU"/>
              </w:rPr>
            </w:pPr>
            <w:r w:rsidRPr="00DE11BA">
              <w:rPr>
                <w:sz w:val="24"/>
                <w:lang w:val="ru-RU"/>
              </w:rPr>
              <w:t>Наблюдение за связью слов в предложении.</w:t>
            </w:r>
            <w:r w:rsidRPr="00DE11BA">
              <w:rPr>
                <w:spacing w:val="1"/>
                <w:sz w:val="24"/>
                <w:lang w:val="ru-RU"/>
              </w:rPr>
              <w:t xml:space="preserve"> </w:t>
            </w:r>
            <w:r w:rsidRPr="00DE11BA">
              <w:rPr>
                <w:sz w:val="24"/>
                <w:lang w:val="ru-RU"/>
              </w:rPr>
              <w:t>Упражнение:</w:t>
            </w:r>
            <w:r w:rsidRPr="00DE11BA">
              <w:rPr>
                <w:sz w:val="24"/>
                <w:lang w:val="ru-RU"/>
              </w:rPr>
              <w:tab/>
              <w:t>запись</w:t>
            </w:r>
            <w:r w:rsidRPr="00DE11BA">
              <w:rPr>
                <w:sz w:val="24"/>
                <w:lang w:val="ru-RU"/>
              </w:rPr>
              <w:tab/>
              <w:t>предложений</w:t>
            </w:r>
            <w:r w:rsidRPr="00DE11BA">
              <w:rPr>
                <w:sz w:val="24"/>
                <w:lang w:val="ru-RU"/>
              </w:rPr>
              <w:tab/>
            </w:r>
            <w:r w:rsidRPr="00DE11BA">
              <w:rPr>
                <w:spacing w:val="-4"/>
                <w:sz w:val="24"/>
                <w:lang w:val="ru-RU"/>
              </w:rPr>
              <w:t>с</w:t>
            </w:r>
            <w:r w:rsidRPr="00DE11BA">
              <w:rPr>
                <w:spacing w:val="-57"/>
                <w:sz w:val="24"/>
                <w:lang w:val="ru-RU"/>
              </w:rPr>
              <w:t xml:space="preserve"> </w:t>
            </w:r>
            <w:r w:rsidRPr="00DE11BA">
              <w:rPr>
                <w:sz w:val="24"/>
                <w:lang w:val="ru-RU"/>
              </w:rPr>
              <w:t>употреблением</w:t>
            </w:r>
            <w:r w:rsidRPr="00DE11BA">
              <w:rPr>
                <w:spacing w:val="-2"/>
                <w:sz w:val="24"/>
                <w:lang w:val="ru-RU"/>
              </w:rPr>
              <w:t xml:space="preserve"> </w:t>
            </w:r>
            <w:r w:rsidRPr="00DE11BA">
              <w:rPr>
                <w:sz w:val="24"/>
                <w:lang w:val="ru-RU"/>
              </w:rPr>
              <w:t>слов</w:t>
            </w:r>
          </w:p>
          <w:p w:rsidR="00DE11BA" w:rsidRPr="00DE11BA" w:rsidRDefault="00DE11BA" w:rsidP="00EF0B46">
            <w:pPr>
              <w:ind w:right="130"/>
              <w:rPr>
                <w:sz w:val="24"/>
                <w:lang w:val="ru-RU"/>
              </w:rPr>
            </w:pPr>
            <w:r w:rsidRPr="00DE11BA">
              <w:rPr>
                <w:sz w:val="24"/>
                <w:lang w:val="ru-RU"/>
              </w:rPr>
              <w:t>в</w:t>
            </w:r>
            <w:r w:rsidRPr="00DE11BA">
              <w:rPr>
                <w:spacing w:val="10"/>
                <w:sz w:val="24"/>
                <w:lang w:val="ru-RU"/>
              </w:rPr>
              <w:t xml:space="preserve"> </w:t>
            </w:r>
            <w:r w:rsidRPr="00DE11BA">
              <w:rPr>
                <w:sz w:val="24"/>
                <w:lang w:val="ru-RU"/>
              </w:rPr>
              <w:t>предложениях</w:t>
            </w:r>
            <w:r w:rsidRPr="00DE11BA">
              <w:rPr>
                <w:spacing w:val="10"/>
                <w:sz w:val="24"/>
                <w:lang w:val="ru-RU"/>
              </w:rPr>
              <w:t xml:space="preserve"> </w:t>
            </w:r>
            <w:r w:rsidRPr="00DE11BA">
              <w:rPr>
                <w:sz w:val="24"/>
                <w:lang w:val="ru-RU"/>
              </w:rPr>
              <w:t>в</w:t>
            </w:r>
            <w:r w:rsidRPr="00DE11BA">
              <w:rPr>
                <w:spacing w:val="10"/>
                <w:sz w:val="24"/>
                <w:lang w:val="ru-RU"/>
              </w:rPr>
              <w:t xml:space="preserve"> </w:t>
            </w:r>
            <w:r w:rsidRPr="00DE11BA">
              <w:rPr>
                <w:sz w:val="24"/>
                <w:lang w:val="ru-RU"/>
              </w:rPr>
              <w:t>нужной</w:t>
            </w:r>
            <w:r w:rsidRPr="00DE11BA">
              <w:rPr>
                <w:spacing w:val="12"/>
                <w:sz w:val="24"/>
                <w:lang w:val="ru-RU"/>
              </w:rPr>
              <w:t xml:space="preserve"> </w:t>
            </w:r>
            <w:r w:rsidRPr="00DE11BA">
              <w:rPr>
                <w:sz w:val="24"/>
                <w:lang w:val="ru-RU"/>
              </w:rPr>
              <w:t>форме</w:t>
            </w:r>
            <w:r w:rsidRPr="00DE11BA">
              <w:rPr>
                <w:spacing w:val="9"/>
                <w:sz w:val="24"/>
                <w:lang w:val="ru-RU"/>
              </w:rPr>
              <w:t xml:space="preserve"> </w:t>
            </w:r>
            <w:r w:rsidRPr="00DE11BA">
              <w:rPr>
                <w:sz w:val="24"/>
                <w:lang w:val="ru-RU"/>
              </w:rPr>
              <w:t>(с</w:t>
            </w:r>
            <w:r w:rsidRPr="00DE11BA">
              <w:rPr>
                <w:spacing w:val="9"/>
                <w:sz w:val="24"/>
                <w:lang w:val="ru-RU"/>
              </w:rPr>
              <w:t xml:space="preserve"> </w:t>
            </w:r>
            <w:r w:rsidRPr="00DE11BA">
              <w:rPr>
                <w:sz w:val="24"/>
                <w:lang w:val="ru-RU"/>
              </w:rPr>
              <w:t>опорой</w:t>
            </w:r>
            <w:r w:rsidRPr="00DE11BA">
              <w:rPr>
                <w:spacing w:val="10"/>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собственный</w:t>
            </w:r>
            <w:r w:rsidRPr="00DE11BA">
              <w:rPr>
                <w:spacing w:val="-1"/>
                <w:sz w:val="24"/>
                <w:lang w:val="ru-RU"/>
              </w:rPr>
              <w:t xml:space="preserve"> </w:t>
            </w:r>
            <w:r w:rsidRPr="00DE11BA">
              <w:rPr>
                <w:sz w:val="24"/>
                <w:lang w:val="ru-RU"/>
              </w:rPr>
              <w:t>речевой опыт).</w:t>
            </w:r>
          </w:p>
          <w:p w:rsidR="00DE11BA" w:rsidRPr="00DE11BA" w:rsidRDefault="00DE11BA" w:rsidP="00EF0B46">
            <w:pPr>
              <w:ind w:right="133"/>
              <w:rPr>
                <w:sz w:val="24"/>
                <w:lang w:val="ru-RU"/>
              </w:rPr>
            </w:pPr>
            <w:r w:rsidRPr="00DE11BA">
              <w:rPr>
                <w:sz w:val="24"/>
                <w:lang w:val="ru-RU"/>
              </w:rPr>
              <w:t>Работа</w:t>
            </w:r>
            <w:r w:rsidRPr="00DE11BA">
              <w:rPr>
                <w:spacing w:val="38"/>
                <w:sz w:val="24"/>
                <w:lang w:val="ru-RU"/>
              </w:rPr>
              <w:t xml:space="preserve"> </w:t>
            </w:r>
            <w:r w:rsidRPr="00DE11BA">
              <w:rPr>
                <w:sz w:val="24"/>
                <w:lang w:val="ru-RU"/>
              </w:rPr>
              <w:t>в</w:t>
            </w:r>
            <w:r w:rsidRPr="00DE11BA">
              <w:rPr>
                <w:spacing w:val="39"/>
                <w:sz w:val="24"/>
                <w:lang w:val="ru-RU"/>
              </w:rPr>
              <w:t xml:space="preserve"> </w:t>
            </w:r>
            <w:r w:rsidRPr="00DE11BA">
              <w:rPr>
                <w:sz w:val="24"/>
                <w:lang w:val="ru-RU"/>
              </w:rPr>
              <w:t>парах:</w:t>
            </w:r>
            <w:r w:rsidRPr="00DE11BA">
              <w:rPr>
                <w:spacing w:val="40"/>
                <w:sz w:val="24"/>
                <w:lang w:val="ru-RU"/>
              </w:rPr>
              <w:t xml:space="preserve"> </w:t>
            </w:r>
            <w:r w:rsidRPr="00DE11BA">
              <w:rPr>
                <w:sz w:val="24"/>
                <w:lang w:val="ru-RU"/>
              </w:rPr>
              <w:t>составление</w:t>
            </w:r>
            <w:r w:rsidRPr="00DE11BA">
              <w:rPr>
                <w:spacing w:val="38"/>
                <w:sz w:val="24"/>
                <w:lang w:val="ru-RU"/>
              </w:rPr>
              <w:t xml:space="preserve"> </w:t>
            </w:r>
            <w:r w:rsidRPr="00DE11BA">
              <w:rPr>
                <w:sz w:val="24"/>
                <w:lang w:val="ru-RU"/>
              </w:rPr>
              <w:t>предложений</w:t>
            </w:r>
            <w:r w:rsidRPr="00DE11BA">
              <w:rPr>
                <w:spacing w:val="38"/>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набора</w:t>
            </w:r>
            <w:r w:rsidRPr="00DE11BA">
              <w:rPr>
                <w:spacing w:val="-2"/>
                <w:sz w:val="24"/>
                <w:lang w:val="ru-RU"/>
              </w:rPr>
              <w:t xml:space="preserve"> </w:t>
            </w:r>
            <w:r w:rsidRPr="00DE11BA">
              <w:rPr>
                <w:sz w:val="24"/>
                <w:lang w:val="ru-RU"/>
              </w:rPr>
              <w:t>слов.</w:t>
            </w:r>
          </w:p>
          <w:p w:rsidR="00DE11BA" w:rsidRPr="00DE11BA" w:rsidRDefault="00DE11BA" w:rsidP="00EF0B46">
            <w:pPr>
              <w:spacing w:before="11"/>
              <w:rPr>
                <w:b/>
                <w:sz w:val="23"/>
                <w:lang w:val="ru-RU"/>
              </w:rPr>
            </w:pPr>
          </w:p>
          <w:p w:rsidR="00DE11BA" w:rsidRPr="00DE11BA" w:rsidRDefault="00DE11BA" w:rsidP="00EF0B46">
            <w:pPr>
              <w:ind w:right="135"/>
              <w:jc w:val="both"/>
              <w:rPr>
                <w:sz w:val="24"/>
                <w:lang w:val="ru-RU"/>
              </w:rPr>
            </w:pPr>
            <w:r w:rsidRPr="00DE11BA">
              <w:rPr>
                <w:sz w:val="24"/>
                <w:lang w:val="ru-RU"/>
              </w:rPr>
              <w:t>Работа с рисунками и подписями к рисункам</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различаются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цели</w:t>
            </w:r>
            <w:r w:rsidRPr="00DE11BA">
              <w:rPr>
                <w:spacing w:val="1"/>
                <w:sz w:val="24"/>
                <w:lang w:val="ru-RU"/>
              </w:rPr>
              <w:t xml:space="preserve"> </w:t>
            </w:r>
            <w:r w:rsidRPr="00DE11BA">
              <w:rPr>
                <w:sz w:val="24"/>
                <w:lang w:val="ru-RU"/>
              </w:rPr>
              <w:t>высказывания,</w:t>
            </w:r>
            <w:r w:rsidRPr="00DE11BA">
              <w:rPr>
                <w:spacing w:val="1"/>
                <w:sz w:val="24"/>
                <w:lang w:val="ru-RU"/>
              </w:rPr>
              <w:t xml:space="preserve"> </w:t>
            </w:r>
            <w:r w:rsidRPr="00DE11BA">
              <w:rPr>
                <w:sz w:val="24"/>
                <w:lang w:val="ru-RU"/>
              </w:rPr>
              <w:t>например,</w:t>
            </w:r>
            <w:r w:rsidRPr="00DE11BA">
              <w:rPr>
                <w:spacing w:val="1"/>
                <w:sz w:val="24"/>
                <w:lang w:val="ru-RU"/>
              </w:rPr>
              <w:t xml:space="preserve"> </w:t>
            </w:r>
            <w:r w:rsidRPr="00DE11BA">
              <w:rPr>
                <w:sz w:val="24"/>
                <w:lang w:val="ru-RU"/>
              </w:rPr>
              <w:t>«Снег</w:t>
            </w:r>
            <w:r w:rsidRPr="00DE11BA">
              <w:rPr>
                <w:spacing w:val="1"/>
                <w:sz w:val="24"/>
                <w:lang w:val="ru-RU"/>
              </w:rPr>
              <w:t xml:space="preserve"> </w:t>
            </w:r>
            <w:r w:rsidRPr="00DE11BA">
              <w:rPr>
                <w:sz w:val="24"/>
                <w:lang w:val="ru-RU"/>
              </w:rPr>
              <w:t>идёт.</w:t>
            </w:r>
            <w:r w:rsidRPr="00DE11BA">
              <w:rPr>
                <w:spacing w:val="1"/>
                <w:sz w:val="24"/>
                <w:lang w:val="ru-RU"/>
              </w:rPr>
              <w:t xml:space="preserve"> </w:t>
            </w:r>
            <w:r w:rsidRPr="00DE11BA">
              <w:rPr>
                <w:sz w:val="24"/>
                <w:lang w:val="ru-RU"/>
              </w:rPr>
              <w:t>Снег</w:t>
            </w:r>
            <w:r w:rsidRPr="00DE11BA">
              <w:rPr>
                <w:spacing w:val="1"/>
                <w:sz w:val="24"/>
                <w:lang w:val="ru-RU"/>
              </w:rPr>
              <w:t xml:space="preserve"> </w:t>
            </w:r>
            <w:r w:rsidRPr="00DE11BA">
              <w:rPr>
                <w:sz w:val="24"/>
                <w:lang w:val="ru-RU"/>
              </w:rPr>
              <w:t>идёт?</w:t>
            </w:r>
            <w:r w:rsidRPr="00DE11BA">
              <w:rPr>
                <w:spacing w:val="1"/>
                <w:sz w:val="24"/>
                <w:lang w:val="ru-RU"/>
              </w:rPr>
              <w:t xml:space="preserve"> </w:t>
            </w:r>
            <w:r w:rsidRPr="00DE11BA">
              <w:rPr>
                <w:sz w:val="24"/>
                <w:lang w:val="ru-RU"/>
              </w:rPr>
              <w:t>Снег,</w:t>
            </w:r>
            <w:r w:rsidRPr="00DE11BA">
              <w:rPr>
                <w:spacing w:val="1"/>
                <w:sz w:val="24"/>
                <w:lang w:val="ru-RU"/>
              </w:rPr>
              <w:t xml:space="preserve"> </w:t>
            </w:r>
            <w:r w:rsidRPr="00DE11BA">
              <w:rPr>
                <w:sz w:val="24"/>
                <w:lang w:val="ru-RU"/>
              </w:rPr>
              <w:t>иди!»):</w:t>
            </w:r>
            <w:r w:rsidRPr="00DE11BA">
              <w:rPr>
                <w:spacing w:val="1"/>
                <w:sz w:val="24"/>
                <w:lang w:val="ru-RU"/>
              </w:rPr>
              <w:t xml:space="preserve"> </w:t>
            </w:r>
            <w:r w:rsidRPr="00DE11BA">
              <w:rPr>
                <w:sz w:val="24"/>
                <w:lang w:val="ru-RU"/>
              </w:rPr>
              <w:t>сравнение</w:t>
            </w:r>
            <w:r w:rsidRPr="00DE11BA">
              <w:rPr>
                <w:spacing w:val="1"/>
                <w:sz w:val="24"/>
                <w:lang w:val="ru-RU"/>
              </w:rPr>
              <w:t xml:space="preserve"> </w:t>
            </w:r>
            <w:r w:rsidRPr="00DE11BA">
              <w:rPr>
                <w:sz w:val="24"/>
                <w:lang w:val="ru-RU"/>
              </w:rPr>
              <w:t>ситуаций,</w:t>
            </w:r>
            <w:r w:rsidRPr="00DE11BA">
              <w:rPr>
                <w:spacing w:val="1"/>
                <w:sz w:val="24"/>
                <w:lang w:val="ru-RU"/>
              </w:rPr>
              <w:t xml:space="preserve"> </w:t>
            </w:r>
            <w:r w:rsidRPr="00DE11BA">
              <w:rPr>
                <w:sz w:val="24"/>
                <w:lang w:val="ru-RU"/>
              </w:rPr>
              <w:t>изображённых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рисунке,</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вывода</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целях,</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которыми</w:t>
            </w:r>
            <w:r w:rsidRPr="00DE11BA">
              <w:rPr>
                <w:spacing w:val="1"/>
                <w:sz w:val="24"/>
                <w:lang w:val="ru-RU"/>
              </w:rPr>
              <w:t xml:space="preserve"> </w:t>
            </w:r>
            <w:r w:rsidRPr="00DE11BA">
              <w:rPr>
                <w:sz w:val="24"/>
                <w:lang w:val="ru-RU"/>
              </w:rPr>
              <w:t>произносятся</w:t>
            </w:r>
            <w:r w:rsidRPr="00DE11BA">
              <w:rPr>
                <w:spacing w:val="1"/>
                <w:sz w:val="24"/>
                <w:lang w:val="ru-RU"/>
              </w:rPr>
              <w:t xml:space="preserve"> </w:t>
            </w:r>
            <w:r w:rsidRPr="00DE11BA">
              <w:rPr>
                <w:sz w:val="24"/>
                <w:lang w:val="ru-RU"/>
              </w:rPr>
              <w:t>предложения.</w:t>
            </w:r>
          </w:p>
          <w:p w:rsidR="00DE11BA" w:rsidRPr="00DE11BA" w:rsidRDefault="00DE11BA" w:rsidP="00EF0B46">
            <w:pPr>
              <w:ind w:right="140"/>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соотносятся</w:t>
            </w:r>
            <w:r w:rsidRPr="00DE11BA">
              <w:rPr>
                <w:spacing w:val="1"/>
                <w:sz w:val="24"/>
                <w:lang w:val="ru-RU"/>
              </w:rPr>
              <w:t xml:space="preserve"> </w:t>
            </w:r>
            <w:r w:rsidRPr="00DE11BA">
              <w:rPr>
                <w:sz w:val="24"/>
                <w:lang w:val="ru-RU"/>
              </w:rPr>
              <w:t>знаки</w:t>
            </w:r>
            <w:r w:rsidRPr="00DE11BA">
              <w:rPr>
                <w:spacing w:val="1"/>
                <w:sz w:val="24"/>
                <w:lang w:val="ru-RU"/>
              </w:rPr>
              <w:t xml:space="preserve"> </w:t>
            </w:r>
            <w:r w:rsidRPr="00DE11BA">
              <w:rPr>
                <w:sz w:val="24"/>
                <w:lang w:val="ru-RU"/>
              </w:rPr>
              <w:t>препинания в конце предложения с целевой</w:t>
            </w:r>
            <w:r w:rsidRPr="00DE11BA">
              <w:rPr>
                <w:spacing w:val="1"/>
                <w:sz w:val="24"/>
                <w:lang w:val="ru-RU"/>
              </w:rPr>
              <w:t xml:space="preserve"> </w:t>
            </w:r>
            <w:r w:rsidRPr="00DE11BA">
              <w:rPr>
                <w:sz w:val="24"/>
                <w:lang w:val="ru-RU"/>
              </w:rPr>
              <w:t>установкой предложения?».</w:t>
            </w:r>
          </w:p>
          <w:p w:rsidR="00DE11BA" w:rsidRPr="00DE11BA" w:rsidRDefault="00DE11BA" w:rsidP="00EF0B46">
            <w:pPr>
              <w:spacing w:before="1"/>
              <w:ind w:right="139"/>
              <w:jc w:val="both"/>
              <w:rPr>
                <w:sz w:val="24"/>
                <w:lang w:val="ru-RU"/>
              </w:rPr>
            </w:pPr>
            <w:r w:rsidRPr="00DE11BA">
              <w:rPr>
                <w:sz w:val="24"/>
                <w:lang w:val="ru-RU"/>
              </w:rPr>
              <w:t>Составление таблицы «Виды предложений по</w:t>
            </w:r>
            <w:r w:rsidRPr="00DE11BA">
              <w:rPr>
                <w:spacing w:val="1"/>
                <w:sz w:val="24"/>
                <w:lang w:val="ru-RU"/>
              </w:rPr>
              <w:t xml:space="preserve"> </w:t>
            </w:r>
            <w:r w:rsidRPr="00DE11BA">
              <w:rPr>
                <w:sz w:val="24"/>
                <w:lang w:val="ru-RU"/>
              </w:rPr>
              <w:t>цели высказывания»,</w:t>
            </w:r>
            <w:r w:rsidRPr="00DE11BA">
              <w:rPr>
                <w:spacing w:val="-1"/>
                <w:sz w:val="24"/>
                <w:lang w:val="ru-RU"/>
              </w:rPr>
              <w:t xml:space="preserve"> </w:t>
            </w:r>
            <w:r w:rsidRPr="00DE11BA">
              <w:rPr>
                <w:sz w:val="24"/>
                <w:lang w:val="ru-RU"/>
              </w:rPr>
              <w:t>подбор примеров.</w:t>
            </w:r>
          </w:p>
          <w:p w:rsidR="00DE11BA" w:rsidRPr="00DE11BA" w:rsidRDefault="00DE11BA" w:rsidP="00EF0B46">
            <w:pPr>
              <w:tabs>
                <w:tab w:val="left" w:pos="1255"/>
                <w:tab w:val="left" w:pos="2572"/>
                <w:tab w:val="left" w:pos="3954"/>
              </w:tabs>
              <w:ind w:right="136"/>
              <w:rPr>
                <w:sz w:val="24"/>
                <w:lang w:val="ru-RU"/>
              </w:rPr>
            </w:pPr>
            <w:r w:rsidRPr="00DE11BA">
              <w:rPr>
                <w:sz w:val="24"/>
                <w:lang w:val="ru-RU"/>
              </w:rPr>
              <w:t>Работа</w:t>
            </w:r>
            <w:r w:rsidRPr="00DE11BA">
              <w:rPr>
                <w:spacing w:val="28"/>
                <w:sz w:val="24"/>
                <w:lang w:val="ru-RU"/>
              </w:rPr>
              <w:t xml:space="preserve"> </w:t>
            </w:r>
            <w:r w:rsidRPr="00DE11BA">
              <w:rPr>
                <w:sz w:val="24"/>
                <w:lang w:val="ru-RU"/>
              </w:rPr>
              <w:t>с</w:t>
            </w:r>
            <w:r w:rsidRPr="00DE11BA">
              <w:rPr>
                <w:spacing w:val="29"/>
                <w:sz w:val="24"/>
                <w:lang w:val="ru-RU"/>
              </w:rPr>
              <w:t xml:space="preserve"> </w:t>
            </w:r>
            <w:r w:rsidRPr="00DE11BA">
              <w:rPr>
                <w:sz w:val="24"/>
                <w:lang w:val="ru-RU"/>
              </w:rPr>
              <w:t>рисунками</w:t>
            </w:r>
            <w:r w:rsidRPr="00DE11BA">
              <w:rPr>
                <w:spacing w:val="29"/>
                <w:sz w:val="24"/>
                <w:lang w:val="ru-RU"/>
              </w:rPr>
              <w:t xml:space="preserve"> </w:t>
            </w:r>
            <w:r w:rsidRPr="00DE11BA">
              <w:rPr>
                <w:sz w:val="24"/>
                <w:lang w:val="ru-RU"/>
              </w:rPr>
              <w:t>и</w:t>
            </w:r>
            <w:r w:rsidRPr="00DE11BA">
              <w:rPr>
                <w:spacing w:val="30"/>
                <w:sz w:val="24"/>
                <w:lang w:val="ru-RU"/>
              </w:rPr>
              <w:t xml:space="preserve"> </w:t>
            </w:r>
            <w:r w:rsidRPr="00DE11BA">
              <w:rPr>
                <w:sz w:val="24"/>
                <w:lang w:val="ru-RU"/>
              </w:rPr>
              <w:t>подписями</w:t>
            </w:r>
            <w:r w:rsidRPr="00DE11BA">
              <w:rPr>
                <w:spacing w:val="29"/>
                <w:sz w:val="24"/>
                <w:lang w:val="ru-RU"/>
              </w:rPr>
              <w:t xml:space="preserve"> </w:t>
            </w:r>
            <w:r w:rsidRPr="00DE11BA">
              <w:rPr>
                <w:sz w:val="24"/>
                <w:lang w:val="ru-RU"/>
              </w:rPr>
              <w:t>к</w:t>
            </w:r>
            <w:r w:rsidRPr="00DE11BA">
              <w:rPr>
                <w:spacing w:val="30"/>
                <w:sz w:val="24"/>
                <w:lang w:val="ru-RU"/>
              </w:rPr>
              <w:t xml:space="preserve"> </w:t>
            </w:r>
            <w:r w:rsidRPr="00DE11BA">
              <w:rPr>
                <w:sz w:val="24"/>
                <w:lang w:val="ru-RU"/>
              </w:rPr>
              <w:t>рисункам</w:t>
            </w:r>
            <w:r w:rsidRPr="00DE11BA">
              <w:rPr>
                <w:spacing w:val="-57"/>
                <w:sz w:val="24"/>
                <w:lang w:val="ru-RU"/>
              </w:rPr>
              <w:t xml:space="preserve"> </w:t>
            </w:r>
            <w:r w:rsidRPr="00DE11BA">
              <w:rPr>
                <w:sz w:val="24"/>
                <w:lang w:val="ru-RU"/>
              </w:rPr>
              <w:t>(предложения</w:t>
            </w:r>
            <w:r w:rsidRPr="00DE11BA">
              <w:rPr>
                <w:spacing w:val="11"/>
                <w:sz w:val="24"/>
                <w:lang w:val="ru-RU"/>
              </w:rPr>
              <w:t xml:space="preserve"> </w:t>
            </w:r>
            <w:r w:rsidRPr="00DE11BA">
              <w:rPr>
                <w:sz w:val="24"/>
                <w:lang w:val="ru-RU"/>
              </w:rPr>
              <w:t>различаются</w:t>
            </w:r>
            <w:r w:rsidRPr="00DE11BA">
              <w:rPr>
                <w:spacing w:val="11"/>
                <w:sz w:val="24"/>
                <w:lang w:val="ru-RU"/>
              </w:rPr>
              <w:t xml:space="preserve"> </w:t>
            </w:r>
            <w:r w:rsidRPr="00DE11BA">
              <w:rPr>
                <w:sz w:val="24"/>
                <w:lang w:val="ru-RU"/>
              </w:rPr>
              <w:t>по</w:t>
            </w:r>
            <w:r w:rsidRPr="00DE11BA">
              <w:rPr>
                <w:spacing w:val="11"/>
                <w:sz w:val="24"/>
                <w:lang w:val="ru-RU"/>
              </w:rPr>
              <w:t xml:space="preserve"> </w:t>
            </w:r>
            <w:r w:rsidRPr="00DE11BA">
              <w:rPr>
                <w:sz w:val="24"/>
                <w:lang w:val="ru-RU"/>
              </w:rPr>
              <w:t>эмоциональной</w:t>
            </w:r>
            <w:r w:rsidRPr="00DE11BA">
              <w:rPr>
                <w:spacing w:val="-57"/>
                <w:sz w:val="24"/>
                <w:lang w:val="ru-RU"/>
              </w:rPr>
              <w:t xml:space="preserve"> </w:t>
            </w:r>
            <w:r w:rsidRPr="00DE11BA">
              <w:rPr>
                <w:sz w:val="24"/>
                <w:lang w:val="ru-RU"/>
              </w:rPr>
              <w:t>окраске,</w:t>
            </w:r>
            <w:r w:rsidRPr="00DE11BA">
              <w:rPr>
                <w:sz w:val="24"/>
                <w:lang w:val="ru-RU"/>
              </w:rPr>
              <w:tab/>
              <w:t>например,</w:t>
            </w:r>
            <w:r w:rsidRPr="00DE11BA">
              <w:rPr>
                <w:sz w:val="24"/>
                <w:lang w:val="ru-RU"/>
              </w:rPr>
              <w:tab/>
              <w:t>«Ландыши</w:t>
            </w:r>
            <w:r w:rsidRPr="00DE11BA">
              <w:rPr>
                <w:sz w:val="24"/>
                <w:lang w:val="ru-RU"/>
              </w:rPr>
              <w:tab/>
            </w:r>
            <w:r w:rsidRPr="00DE11BA">
              <w:rPr>
                <w:spacing w:val="-1"/>
                <w:sz w:val="24"/>
                <w:lang w:val="ru-RU"/>
              </w:rPr>
              <w:t>расцвели.</w:t>
            </w:r>
            <w:r w:rsidRPr="00DE11BA">
              <w:rPr>
                <w:spacing w:val="-57"/>
                <w:sz w:val="24"/>
                <w:lang w:val="ru-RU"/>
              </w:rPr>
              <w:t xml:space="preserve"> </w:t>
            </w:r>
            <w:r w:rsidRPr="00DE11BA">
              <w:rPr>
                <w:sz w:val="24"/>
                <w:lang w:val="ru-RU"/>
              </w:rPr>
              <w:t>Ландыши</w:t>
            </w:r>
            <w:r w:rsidRPr="00DE11BA">
              <w:rPr>
                <w:spacing w:val="1"/>
                <w:sz w:val="24"/>
                <w:lang w:val="ru-RU"/>
              </w:rPr>
              <w:t xml:space="preserve"> </w:t>
            </w:r>
            <w:r w:rsidRPr="00DE11BA">
              <w:rPr>
                <w:sz w:val="24"/>
                <w:lang w:val="ru-RU"/>
              </w:rPr>
              <w:t>расцвели!»):</w:t>
            </w:r>
            <w:r w:rsidRPr="00DE11BA">
              <w:rPr>
                <w:spacing w:val="1"/>
                <w:sz w:val="24"/>
                <w:lang w:val="ru-RU"/>
              </w:rPr>
              <w:t xml:space="preserve"> </w:t>
            </w:r>
            <w:r w:rsidRPr="00DE11BA">
              <w:rPr>
                <w:sz w:val="24"/>
                <w:lang w:val="ru-RU"/>
              </w:rPr>
              <w:t>сравнение</w:t>
            </w:r>
            <w:r w:rsidRPr="00DE11BA">
              <w:rPr>
                <w:spacing w:val="1"/>
                <w:sz w:val="24"/>
                <w:lang w:val="ru-RU"/>
              </w:rPr>
              <w:t xml:space="preserve"> </w:t>
            </w:r>
            <w:r w:rsidRPr="00DE11BA">
              <w:rPr>
                <w:sz w:val="24"/>
                <w:lang w:val="ru-RU"/>
              </w:rPr>
              <w:t>ситуаций,</w:t>
            </w:r>
            <w:r w:rsidRPr="00DE11BA">
              <w:rPr>
                <w:spacing w:val="-57"/>
                <w:sz w:val="24"/>
                <w:lang w:val="ru-RU"/>
              </w:rPr>
              <w:t xml:space="preserve"> </w:t>
            </w:r>
            <w:r w:rsidRPr="00DE11BA">
              <w:rPr>
                <w:sz w:val="24"/>
                <w:lang w:val="ru-RU"/>
              </w:rPr>
              <w:t>изображённых</w:t>
            </w:r>
            <w:r w:rsidRPr="00DE11BA">
              <w:rPr>
                <w:spacing w:val="29"/>
                <w:sz w:val="24"/>
                <w:lang w:val="ru-RU"/>
              </w:rPr>
              <w:t xml:space="preserve"> </w:t>
            </w:r>
            <w:r w:rsidRPr="00DE11BA">
              <w:rPr>
                <w:sz w:val="24"/>
                <w:lang w:val="ru-RU"/>
              </w:rPr>
              <w:t>на</w:t>
            </w:r>
            <w:r w:rsidRPr="00DE11BA">
              <w:rPr>
                <w:spacing w:val="31"/>
                <w:sz w:val="24"/>
                <w:lang w:val="ru-RU"/>
              </w:rPr>
              <w:t xml:space="preserve"> </w:t>
            </w:r>
            <w:r w:rsidRPr="00DE11BA">
              <w:rPr>
                <w:sz w:val="24"/>
                <w:lang w:val="ru-RU"/>
              </w:rPr>
              <w:t>рисунках,</w:t>
            </w:r>
            <w:r w:rsidRPr="00DE11BA">
              <w:rPr>
                <w:spacing w:val="32"/>
                <w:sz w:val="24"/>
                <w:lang w:val="ru-RU"/>
              </w:rPr>
              <w:t xml:space="preserve"> </w:t>
            </w:r>
            <w:r w:rsidRPr="00DE11BA">
              <w:rPr>
                <w:sz w:val="24"/>
                <w:lang w:val="ru-RU"/>
              </w:rPr>
              <w:t>наблюдение</w:t>
            </w:r>
            <w:r w:rsidRPr="00DE11BA">
              <w:rPr>
                <w:spacing w:val="31"/>
                <w:sz w:val="24"/>
                <w:lang w:val="ru-RU"/>
              </w:rPr>
              <w:t xml:space="preserve"> </w:t>
            </w:r>
            <w:r w:rsidRPr="00DE11BA">
              <w:rPr>
                <w:sz w:val="24"/>
                <w:lang w:val="ru-RU"/>
              </w:rPr>
              <w:t>за</w:t>
            </w:r>
            <w:r w:rsidRPr="00DE11BA">
              <w:rPr>
                <w:spacing w:val="-57"/>
                <w:sz w:val="24"/>
                <w:lang w:val="ru-RU"/>
              </w:rPr>
              <w:t xml:space="preserve"> </w:t>
            </w:r>
            <w:r w:rsidRPr="00DE11BA">
              <w:rPr>
                <w:sz w:val="24"/>
                <w:lang w:val="ru-RU"/>
              </w:rPr>
              <w:t>интонационным оформлением предложений.</w:t>
            </w:r>
            <w:r w:rsidRPr="00DE11BA">
              <w:rPr>
                <w:spacing w:val="1"/>
                <w:sz w:val="24"/>
                <w:lang w:val="ru-RU"/>
              </w:rPr>
              <w:t xml:space="preserve"> </w:t>
            </w:r>
            <w:r w:rsidRPr="00DE11BA">
              <w:rPr>
                <w:sz w:val="24"/>
                <w:lang w:val="ru-RU"/>
              </w:rPr>
              <w:t>Работа</w:t>
            </w:r>
            <w:r w:rsidRPr="00DE11BA">
              <w:rPr>
                <w:spacing w:val="42"/>
                <w:sz w:val="24"/>
                <w:lang w:val="ru-RU"/>
              </w:rPr>
              <w:t xml:space="preserve"> </w:t>
            </w:r>
            <w:r w:rsidRPr="00DE11BA">
              <w:rPr>
                <w:sz w:val="24"/>
                <w:lang w:val="ru-RU"/>
              </w:rPr>
              <w:t>в</w:t>
            </w:r>
            <w:r w:rsidRPr="00DE11BA">
              <w:rPr>
                <w:spacing w:val="42"/>
                <w:sz w:val="24"/>
                <w:lang w:val="ru-RU"/>
              </w:rPr>
              <w:t xml:space="preserve"> </w:t>
            </w:r>
            <w:r w:rsidRPr="00DE11BA">
              <w:rPr>
                <w:sz w:val="24"/>
                <w:lang w:val="ru-RU"/>
              </w:rPr>
              <w:t>парах:</w:t>
            </w:r>
            <w:r w:rsidRPr="00DE11BA">
              <w:rPr>
                <w:spacing w:val="43"/>
                <w:sz w:val="24"/>
                <w:lang w:val="ru-RU"/>
              </w:rPr>
              <w:t xml:space="preserve"> </w:t>
            </w:r>
            <w:r w:rsidRPr="00DE11BA">
              <w:rPr>
                <w:sz w:val="24"/>
                <w:lang w:val="ru-RU"/>
              </w:rPr>
              <w:t>сопоставление</w:t>
            </w:r>
            <w:r w:rsidRPr="00DE11BA">
              <w:rPr>
                <w:spacing w:val="43"/>
                <w:sz w:val="24"/>
                <w:lang w:val="ru-RU"/>
              </w:rPr>
              <w:t xml:space="preserve"> </w:t>
            </w:r>
            <w:r w:rsidRPr="00DE11BA">
              <w:rPr>
                <w:sz w:val="24"/>
                <w:lang w:val="ru-RU"/>
              </w:rPr>
              <w:t>предложений,</w:t>
            </w:r>
            <w:r w:rsidRPr="00DE11BA">
              <w:rPr>
                <w:spacing w:val="-57"/>
                <w:sz w:val="24"/>
                <w:lang w:val="ru-RU"/>
              </w:rPr>
              <w:t xml:space="preserve"> </w:t>
            </w:r>
            <w:r w:rsidRPr="00DE11BA">
              <w:rPr>
                <w:sz w:val="24"/>
                <w:lang w:val="ru-RU"/>
              </w:rPr>
              <w:t>различающихся</w:t>
            </w:r>
            <w:r w:rsidRPr="00DE11BA">
              <w:rPr>
                <w:spacing w:val="96"/>
                <w:sz w:val="24"/>
                <w:lang w:val="ru-RU"/>
              </w:rPr>
              <w:t xml:space="preserve"> </w:t>
            </w:r>
            <w:r w:rsidRPr="00DE11BA">
              <w:rPr>
                <w:sz w:val="24"/>
                <w:lang w:val="ru-RU"/>
              </w:rPr>
              <w:t>по</w:t>
            </w:r>
            <w:r w:rsidRPr="00DE11BA">
              <w:rPr>
                <w:spacing w:val="95"/>
                <w:sz w:val="24"/>
                <w:lang w:val="ru-RU"/>
              </w:rPr>
              <w:t xml:space="preserve"> </w:t>
            </w:r>
            <w:r w:rsidRPr="00DE11BA">
              <w:rPr>
                <w:sz w:val="24"/>
                <w:lang w:val="ru-RU"/>
              </w:rPr>
              <w:t>эмоциональной</w:t>
            </w:r>
            <w:r w:rsidRPr="00DE11BA">
              <w:rPr>
                <w:spacing w:val="96"/>
                <w:sz w:val="24"/>
                <w:lang w:val="ru-RU"/>
              </w:rPr>
              <w:t xml:space="preserve"> </w:t>
            </w:r>
            <w:r w:rsidRPr="00DE11BA">
              <w:rPr>
                <w:sz w:val="24"/>
                <w:lang w:val="ru-RU"/>
              </w:rPr>
              <w:t>окраске,</w:t>
            </w:r>
          </w:p>
          <w:p w:rsidR="00DE11BA" w:rsidRPr="00DE11BA" w:rsidRDefault="00DE11BA" w:rsidP="00EF0B46">
            <w:pPr>
              <w:tabs>
                <w:tab w:val="left" w:pos="2546"/>
                <w:tab w:val="left" w:pos="4837"/>
              </w:tabs>
              <w:spacing w:line="257" w:lineRule="exact"/>
              <w:rPr>
                <w:sz w:val="24"/>
                <w:lang w:val="ru-RU"/>
              </w:rPr>
            </w:pPr>
            <w:r w:rsidRPr="00DE11BA">
              <w:rPr>
                <w:sz w:val="24"/>
                <w:lang w:val="ru-RU"/>
              </w:rPr>
              <w:t>произношение</w:t>
            </w:r>
            <w:r w:rsidRPr="00DE11BA">
              <w:rPr>
                <w:sz w:val="24"/>
                <w:lang w:val="ru-RU"/>
              </w:rPr>
              <w:tab/>
              <w:t>предложений</w:t>
            </w:r>
            <w:r w:rsidRPr="00DE11BA">
              <w:rPr>
                <w:sz w:val="24"/>
                <w:lang w:val="ru-RU"/>
              </w:rPr>
              <w:tab/>
              <w:t>с</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1250"/>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bottom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Borders>
              <w:bottom w:val="single" w:sz="6" w:space="0" w:color="000000"/>
            </w:tcBorders>
          </w:tcPr>
          <w:p w:rsidR="00DE11BA" w:rsidRPr="00DE11BA" w:rsidRDefault="00DE11BA" w:rsidP="00EF0B46">
            <w:pPr>
              <w:spacing w:line="275" w:lineRule="exact"/>
              <w:rPr>
                <w:sz w:val="24"/>
                <w:lang w:val="ru-RU"/>
              </w:rPr>
            </w:pPr>
            <w:r w:rsidRPr="00DE11BA">
              <w:rPr>
                <w:sz w:val="24"/>
                <w:lang w:val="ru-RU"/>
              </w:rPr>
              <w:t>соответствующей</w:t>
            </w:r>
            <w:r w:rsidRPr="00DE11BA">
              <w:rPr>
                <w:spacing w:val="-3"/>
                <w:sz w:val="24"/>
                <w:lang w:val="ru-RU"/>
              </w:rPr>
              <w:t xml:space="preserve"> </w:t>
            </w:r>
            <w:r w:rsidRPr="00DE11BA">
              <w:rPr>
                <w:sz w:val="24"/>
                <w:lang w:val="ru-RU"/>
              </w:rPr>
              <w:t>интонацией.</w:t>
            </w:r>
          </w:p>
          <w:p w:rsidR="00DE11BA" w:rsidRPr="00DE11BA" w:rsidRDefault="00DE11BA" w:rsidP="00EF0B46">
            <w:pPr>
              <w:tabs>
                <w:tab w:val="left" w:pos="1754"/>
                <w:tab w:val="left" w:pos="2704"/>
                <w:tab w:val="left" w:pos="3872"/>
                <w:tab w:val="left" w:pos="4298"/>
              </w:tabs>
              <w:ind w:right="137"/>
              <w:rPr>
                <w:sz w:val="24"/>
                <w:lang w:val="ru-RU"/>
              </w:rPr>
            </w:pPr>
            <w:r w:rsidRPr="00DE11BA">
              <w:rPr>
                <w:sz w:val="24"/>
                <w:lang w:val="ru-RU"/>
              </w:rPr>
              <w:t>Практическая</w:t>
            </w:r>
            <w:r w:rsidRPr="00DE11BA">
              <w:rPr>
                <w:sz w:val="24"/>
                <w:lang w:val="ru-RU"/>
              </w:rPr>
              <w:tab/>
              <w:t>работа:</w:t>
            </w:r>
            <w:r w:rsidRPr="00DE11BA">
              <w:rPr>
                <w:sz w:val="24"/>
                <w:lang w:val="ru-RU"/>
              </w:rPr>
              <w:tab/>
              <w:t>выбирать</w:t>
            </w:r>
            <w:r w:rsidRPr="00DE11BA">
              <w:rPr>
                <w:sz w:val="24"/>
                <w:lang w:val="ru-RU"/>
              </w:rPr>
              <w:tab/>
              <w:t>из</w:t>
            </w:r>
            <w:r w:rsidRPr="00DE11BA">
              <w:rPr>
                <w:sz w:val="24"/>
                <w:lang w:val="ru-RU"/>
              </w:rPr>
              <w:tab/>
            </w:r>
            <w:r w:rsidRPr="00DE11BA">
              <w:rPr>
                <w:spacing w:val="-1"/>
                <w:sz w:val="24"/>
                <w:lang w:val="ru-RU"/>
              </w:rPr>
              <w:t>текста</w:t>
            </w:r>
            <w:r w:rsidRPr="00DE11BA">
              <w:rPr>
                <w:spacing w:val="-57"/>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по</w:t>
            </w:r>
            <w:r w:rsidRPr="00DE11BA">
              <w:rPr>
                <w:spacing w:val="-3"/>
                <w:sz w:val="24"/>
                <w:lang w:val="ru-RU"/>
              </w:rPr>
              <w:t xml:space="preserve"> </w:t>
            </w:r>
            <w:r w:rsidRPr="00DE11BA">
              <w:rPr>
                <w:sz w:val="24"/>
                <w:lang w:val="ru-RU"/>
              </w:rPr>
              <w:t>заданным</w:t>
            </w:r>
            <w:r w:rsidRPr="00DE11BA">
              <w:rPr>
                <w:spacing w:val="-3"/>
                <w:sz w:val="24"/>
                <w:lang w:val="ru-RU"/>
              </w:rPr>
              <w:t xml:space="preserve"> </w:t>
            </w:r>
            <w:r w:rsidRPr="00DE11BA">
              <w:rPr>
                <w:sz w:val="24"/>
                <w:lang w:val="ru-RU"/>
              </w:rPr>
              <w:t>признакам.</w:t>
            </w:r>
          </w:p>
        </w:tc>
        <w:tc>
          <w:tcPr>
            <w:tcW w:w="3829"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8280"/>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8</w:t>
            </w:r>
          </w:p>
        </w:tc>
        <w:tc>
          <w:tcPr>
            <w:tcW w:w="2259" w:type="dxa"/>
            <w:tcBorders>
              <w:top w:val="single" w:sz="6" w:space="0" w:color="000000"/>
              <w:left w:val="single" w:sz="6" w:space="0" w:color="000000"/>
            </w:tcBorders>
          </w:tcPr>
          <w:p w:rsidR="00DE11BA" w:rsidRPr="00BE1740" w:rsidRDefault="00DE11BA" w:rsidP="00EF0B46">
            <w:pPr>
              <w:ind w:right="311"/>
              <w:jc w:val="center"/>
              <w:rPr>
                <w:b/>
                <w:sz w:val="24"/>
              </w:rPr>
            </w:pPr>
            <w:r w:rsidRPr="00BE1740">
              <w:rPr>
                <w:b/>
                <w:sz w:val="24"/>
              </w:rPr>
              <w:t>Орфография и</w:t>
            </w:r>
            <w:r w:rsidRPr="00BE1740">
              <w:rPr>
                <w:b/>
                <w:spacing w:val="-57"/>
                <w:sz w:val="24"/>
              </w:rPr>
              <w:t xml:space="preserve"> </w:t>
            </w:r>
            <w:r w:rsidRPr="00BE1740">
              <w:rPr>
                <w:b/>
                <w:sz w:val="24"/>
              </w:rPr>
              <w:t>пунктуация</w:t>
            </w:r>
            <w:r w:rsidRPr="00BE1740">
              <w:rPr>
                <w:b/>
                <w:spacing w:val="1"/>
                <w:sz w:val="24"/>
              </w:rPr>
              <w:t xml:space="preserve"> </w:t>
            </w:r>
            <w:r w:rsidRPr="00BE1740">
              <w:rPr>
                <w:b/>
                <w:sz w:val="24"/>
              </w:rPr>
              <w:t>(50</w:t>
            </w:r>
            <w:r w:rsidRPr="00BE1740">
              <w:rPr>
                <w:b/>
                <w:spacing w:val="-1"/>
                <w:sz w:val="24"/>
              </w:rPr>
              <w:t xml:space="preserve"> </w:t>
            </w:r>
            <w:r w:rsidRPr="00BE1740">
              <w:rPr>
                <w:b/>
                <w:sz w:val="24"/>
              </w:rPr>
              <w:t>ч.)</w:t>
            </w:r>
          </w:p>
        </w:tc>
        <w:tc>
          <w:tcPr>
            <w:tcW w:w="3546" w:type="dxa"/>
          </w:tcPr>
          <w:p w:rsidR="00DE11BA" w:rsidRPr="00DE11BA" w:rsidRDefault="00DE11BA" w:rsidP="00EF0B46">
            <w:pPr>
              <w:ind w:right="665"/>
              <w:rPr>
                <w:sz w:val="24"/>
                <w:lang w:val="ru-RU"/>
              </w:rPr>
            </w:pPr>
            <w:r w:rsidRPr="00DE11BA">
              <w:rPr>
                <w:sz w:val="24"/>
                <w:lang w:val="ru-RU"/>
              </w:rPr>
              <w:t>Повторение</w:t>
            </w:r>
            <w:r w:rsidRPr="00DE11BA">
              <w:rPr>
                <w:spacing w:val="-6"/>
                <w:sz w:val="24"/>
                <w:lang w:val="ru-RU"/>
              </w:rPr>
              <w:t xml:space="preserve"> </w:t>
            </w:r>
            <w:r w:rsidRPr="00DE11BA">
              <w:rPr>
                <w:sz w:val="24"/>
                <w:lang w:val="ru-RU"/>
              </w:rPr>
              <w:t>правил</w:t>
            </w:r>
            <w:r w:rsidRPr="00DE11BA">
              <w:rPr>
                <w:spacing w:val="-6"/>
                <w:sz w:val="24"/>
                <w:lang w:val="ru-RU"/>
              </w:rPr>
              <w:t xml:space="preserve"> </w:t>
            </w:r>
            <w:r w:rsidRPr="00DE11BA">
              <w:rPr>
                <w:sz w:val="24"/>
                <w:lang w:val="ru-RU"/>
              </w:rPr>
              <w:t>право­</w:t>
            </w:r>
            <w:r w:rsidRPr="00DE11BA">
              <w:rPr>
                <w:spacing w:val="-57"/>
                <w:sz w:val="24"/>
                <w:lang w:val="ru-RU"/>
              </w:rPr>
              <w:t xml:space="preserve"> </w:t>
            </w:r>
            <w:r w:rsidRPr="00DE11BA">
              <w:rPr>
                <w:sz w:val="24"/>
                <w:lang w:val="ru-RU"/>
              </w:rPr>
              <w:t>писания,</w:t>
            </w:r>
            <w:r w:rsidRPr="00DE11BA">
              <w:rPr>
                <w:spacing w:val="-4"/>
                <w:sz w:val="24"/>
                <w:lang w:val="ru-RU"/>
              </w:rPr>
              <w:t xml:space="preserve"> </w:t>
            </w:r>
            <w:r w:rsidRPr="00DE11BA">
              <w:rPr>
                <w:sz w:val="24"/>
                <w:lang w:val="ru-RU"/>
              </w:rPr>
              <w:t>изученных</w:t>
            </w:r>
          </w:p>
          <w:p w:rsidR="00DE11BA" w:rsidRPr="00DE11BA" w:rsidRDefault="00DE11BA" w:rsidP="00EF0B46">
            <w:pPr>
              <w:ind w:right="69"/>
              <w:rPr>
                <w:sz w:val="24"/>
                <w:lang w:val="ru-RU"/>
              </w:rPr>
            </w:pPr>
            <w:r w:rsidRPr="00DE11BA">
              <w:rPr>
                <w:sz w:val="24"/>
                <w:lang w:val="ru-RU"/>
              </w:rPr>
              <w:t>в 1 классе: прописная буква в</w:t>
            </w:r>
            <w:r w:rsidRPr="00DE11BA">
              <w:rPr>
                <w:spacing w:val="1"/>
                <w:sz w:val="24"/>
                <w:lang w:val="ru-RU"/>
              </w:rPr>
              <w:t xml:space="preserve"> </w:t>
            </w:r>
            <w:r w:rsidRPr="00DE11BA">
              <w:rPr>
                <w:sz w:val="24"/>
                <w:lang w:val="ru-RU"/>
              </w:rPr>
              <w:t>начале</w:t>
            </w:r>
            <w:r w:rsidRPr="00DE11BA">
              <w:rPr>
                <w:spacing w:val="52"/>
                <w:sz w:val="24"/>
                <w:lang w:val="ru-RU"/>
              </w:rPr>
              <w:t xml:space="preserve"> </w:t>
            </w:r>
            <w:r w:rsidRPr="00DE11BA">
              <w:rPr>
                <w:sz w:val="24"/>
                <w:lang w:val="ru-RU"/>
              </w:rPr>
              <w:t>предложения</w:t>
            </w:r>
            <w:r w:rsidRPr="00DE11BA">
              <w:rPr>
                <w:spacing w:val="-3"/>
                <w:sz w:val="24"/>
                <w:lang w:val="ru-RU"/>
              </w:rPr>
              <w:t xml:space="preserve"> </w:t>
            </w:r>
            <w:r w:rsidRPr="00DE11BA">
              <w:rPr>
                <w:sz w:val="24"/>
                <w:lang w:val="ru-RU"/>
              </w:rPr>
              <w:t>и</w:t>
            </w:r>
            <w:r w:rsidRPr="00DE11BA">
              <w:rPr>
                <w:spacing w:val="-3"/>
                <w:sz w:val="24"/>
                <w:lang w:val="ru-RU"/>
              </w:rPr>
              <w:t xml:space="preserve"> </w:t>
            </w:r>
            <w:r w:rsidRPr="00DE11BA">
              <w:rPr>
                <w:sz w:val="24"/>
                <w:lang w:val="ru-RU"/>
              </w:rPr>
              <w:t>в</w:t>
            </w:r>
            <w:r w:rsidRPr="00DE11BA">
              <w:rPr>
                <w:spacing w:val="-4"/>
                <w:sz w:val="24"/>
                <w:lang w:val="ru-RU"/>
              </w:rPr>
              <w:t xml:space="preserve"> </w:t>
            </w:r>
            <w:r w:rsidRPr="00DE11BA">
              <w:rPr>
                <w:sz w:val="24"/>
                <w:lang w:val="ru-RU"/>
              </w:rPr>
              <w:t>именах</w:t>
            </w:r>
            <w:r w:rsidRPr="00DE11BA">
              <w:rPr>
                <w:spacing w:val="-57"/>
                <w:sz w:val="24"/>
                <w:lang w:val="ru-RU"/>
              </w:rPr>
              <w:t xml:space="preserve"> </w:t>
            </w:r>
            <w:r w:rsidRPr="00DE11BA">
              <w:rPr>
                <w:sz w:val="24"/>
                <w:lang w:val="ru-RU"/>
              </w:rPr>
              <w:t>собственных (имена, фамилии,</w:t>
            </w:r>
            <w:r w:rsidRPr="00DE11BA">
              <w:rPr>
                <w:spacing w:val="1"/>
                <w:sz w:val="24"/>
                <w:lang w:val="ru-RU"/>
              </w:rPr>
              <w:t xml:space="preserve"> </w:t>
            </w:r>
            <w:r w:rsidRPr="00DE11BA">
              <w:rPr>
                <w:sz w:val="24"/>
                <w:lang w:val="ru-RU"/>
              </w:rPr>
              <w:t>клички животных); знаки</w:t>
            </w:r>
            <w:r w:rsidRPr="00DE11BA">
              <w:rPr>
                <w:spacing w:val="1"/>
                <w:sz w:val="24"/>
                <w:lang w:val="ru-RU"/>
              </w:rPr>
              <w:t xml:space="preserve"> </w:t>
            </w:r>
            <w:r w:rsidRPr="00DE11BA">
              <w:rPr>
                <w:sz w:val="24"/>
                <w:lang w:val="ru-RU"/>
              </w:rPr>
              <w:t>препинания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конце</w:t>
            </w:r>
          </w:p>
          <w:p w:rsidR="00DE11BA" w:rsidRPr="00DE11BA" w:rsidRDefault="00DE11BA" w:rsidP="00EF0B46">
            <w:pPr>
              <w:ind w:right="147"/>
              <w:rPr>
                <w:sz w:val="24"/>
                <w:lang w:val="ru-RU"/>
              </w:rPr>
            </w:pPr>
            <w:r w:rsidRPr="00DE11BA">
              <w:rPr>
                <w:sz w:val="24"/>
                <w:lang w:val="ru-RU"/>
              </w:rPr>
              <w:t>предложения; перенос слов со</w:t>
            </w:r>
            <w:r w:rsidRPr="00DE11BA">
              <w:rPr>
                <w:spacing w:val="1"/>
                <w:sz w:val="24"/>
                <w:lang w:val="ru-RU"/>
              </w:rPr>
              <w:t xml:space="preserve"> </w:t>
            </w:r>
            <w:r w:rsidRPr="00DE11BA">
              <w:rPr>
                <w:sz w:val="24"/>
                <w:lang w:val="ru-RU"/>
              </w:rPr>
              <w:t>строки на строку (без учёта</w:t>
            </w:r>
            <w:r w:rsidRPr="00DE11BA">
              <w:rPr>
                <w:spacing w:val="1"/>
                <w:sz w:val="24"/>
                <w:lang w:val="ru-RU"/>
              </w:rPr>
              <w:t xml:space="preserve"> </w:t>
            </w:r>
            <w:r w:rsidRPr="00DE11BA">
              <w:rPr>
                <w:sz w:val="24"/>
                <w:lang w:val="ru-RU"/>
              </w:rPr>
              <w:t>морфемного членения слова);</w:t>
            </w:r>
            <w:r w:rsidRPr="00DE11BA">
              <w:rPr>
                <w:spacing w:val="1"/>
                <w:sz w:val="24"/>
                <w:lang w:val="ru-RU"/>
              </w:rPr>
              <w:t xml:space="preserve"> </w:t>
            </w:r>
            <w:r w:rsidRPr="00DE11BA">
              <w:rPr>
                <w:sz w:val="24"/>
                <w:lang w:val="ru-RU"/>
              </w:rPr>
              <w:t>гласные после шипящих в</w:t>
            </w:r>
            <w:r w:rsidRPr="00DE11BA">
              <w:rPr>
                <w:spacing w:val="1"/>
                <w:sz w:val="24"/>
                <w:lang w:val="ru-RU"/>
              </w:rPr>
              <w:t xml:space="preserve"> </w:t>
            </w:r>
            <w:r w:rsidRPr="00DE11BA">
              <w:rPr>
                <w:sz w:val="24"/>
                <w:lang w:val="ru-RU"/>
              </w:rPr>
              <w:t xml:space="preserve">сочетаниях </w:t>
            </w:r>
            <w:r w:rsidRPr="00DE11BA">
              <w:rPr>
                <w:b/>
                <w:i/>
                <w:sz w:val="24"/>
                <w:lang w:val="ru-RU"/>
              </w:rPr>
              <w:t>жи</w:t>
            </w:r>
            <w:r w:rsidRPr="00DE11BA">
              <w:rPr>
                <w:sz w:val="24"/>
                <w:lang w:val="ru-RU"/>
              </w:rPr>
              <w:t xml:space="preserve">, </w:t>
            </w:r>
            <w:r w:rsidRPr="00DE11BA">
              <w:rPr>
                <w:b/>
                <w:i/>
                <w:sz w:val="24"/>
                <w:lang w:val="ru-RU"/>
              </w:rPr>
              <w:t xml:space="preserve">ши </w:t>
            </w:r>
            <w:r w:rsidRPr="00DE11BA">
              <w:rPr>
                <w:sz w:val="24"/>
                <w:lang w:val="ru-RU"/>
              </w:rPr>
              <w:t>(в</w:t>
            </w:r>
            <w:r w:rsidRPr="00DE11BA">
              <w:rPr>
                <w:spacing w:val="1"/>
                <w:sz w:val="24"/>
                <w:lang w:val="ru-RU"/>
              </w:rPr>
              <w:t xml:space="preserve"> </w:t>
            </w:r>
            <w:r w:rsidRPr="00DE11BA">
              <w:rPr>
                <w:sz w:val="24"/>
                <w:lang w:val="ru-RU"/>
              </w:rPr>
              <w:t xml:space="preserve">положении под ударением), </w:t>
            </w:r>
            <w:r w:rsidRPr="00DE11BA">
              <w:rPr>
                <w:b/>
                <w:i/>
                <w:sz w:val="24"/>
                <w:lang w:val="ru-RU"/>
              </w:rPr>
              <w:t>ча</w:t>
            </w:r>
            <w:r w:rsidRPr="00DE11BA">
              <w:rPr>
                <w:sz w:val="24"/>
                <w:lang w:val="ru-RU"/>
              </w:rPr>
              <w:t>,</w:t>
            </w:r>
            <w:r w:rsidRPr="00DE11BA">
              <w:rPr>
                <w:spacing w:val="-57"/>
                <w:sz w:val="24"/>
                <w:lang w:val="ru-RU"/>
              </w:rPr>
              <w:t xml:space="preserve"> </w:t>
            </w:r>
            <w:r w:rsidRPr="00DE11BA">
              <w:rPr>
                <w:b/>
                <w:i/>
                <w:sz w:val="24"/>
                <w:lang w:val="ru-RU"/>
              </w:rPr>
              <w:t>ща</w:t>
            </w:r>
            <w:r w:rsidRPr="00DE11BA">
              <w:rPr>
                <w:sz w:val="24"/>
                <w:lang w:val="ru-RU"/>
              </w:rPr>
              <w:t>,</w:t>
            </w:r>
            <w:r w:rsidRPr="00DE11BA">
              <w:rPr>
                <w:spacing w:val="-1"/>
                <w:sz w:val="24"/>
                <w:lang w:val="ru-RU"/>
              </w:rPr>
              <w:t xml:space="preserve"> </w:t>
            </w:r>
            <w:r w:rsidRPr="00DE11BA">
              <w:rPr>
                <w:b/>
                <w:i/>
                <w:sz w:val="24"/>
                <w:lang w:val="ru-RU"/>
              </w:rPr>
              <w:t>чу</w:t>
            </w:r>
            <w:r w:rsidRPr="00DE11BA">
              <w:rPr>
                <w:sz w:val="24"/>
                <w:lang w:val="ru-RU"/>
              </w:rPr>
              <w:t xml:space="preserve">, </w:t>
            </w:r>
            <w:r w:rsidRPr="00DE11BA">
              <w:rPr>
                <w:b/>
                <w:i/>
                <w:sz w:val="24"/>
                <w:lang w:val="ru-RU"/>
              </w:rPr>
              <w:t>щу</w:t>
            </w:r>
            <w:r w:rsidRPr="00DE11BA">
              <w:rPr>
                <w:sz w:val="24"/>
                <w:lang w:val="ru-RU"/>
              </w:rPr>
              <w:t>;</w:t>
            </w:r>
            <w:r w:rsidRPr="00DE11BA">
              <w:rPr>
                <w:spacing w:val="-1"/>
                <w:sz w:val="24"/>
                <w:lang w:val="ru-RU"/>
              </w:rPr>
              <w:t xml:space="preserve"> </w:t>
            </w:r>
            <w:r w:rsidRPr="00DE11BA">
              <w:rPr>
                <w:sz w:val="24"/>
                <w:lang w:val="ru-RU"/>
              </w:rPr>
              <w:t>сочетания</w:t>
            </w:r>
            <w:r w:rsidRPr="00DE11BA">
              <w:rPr>
                <w:spacing w:val="1"/>
                <w:sz w:val="24"/>
                <w:lang w:val="ru-RU"/>
              </w:rPr>
              <w:t xml:space="preserve"> </w:t>
            </w:r>
            <w:r w:rsidRPr="00DE11BA">
              <w:rPr>
                <w:b/>
                <w:i/>
                <w:sz w:val="24"/>
                <w:lang w:val="ru-RU"/>
              </w:rPr>
              <w:t>чк</w:t>
            </w:r>
            <w:r w:rsidRPr="00DE11BA">
              <w:rPr>
                <w:sz w:val="24"/>
                <w:lang w:val="ru-RU"/>
              </w:rPr>
              <w:t xml:space="preserve">, </w:t>
            </w:r>
            <w:r w:rsidRPr="00DE11BA">
              <w:rPr>
                <w:b/>
                <w:i/>
                <w:sz w:val="24"/>
                <w:lang w:val="ru-RU"/>
              </w:rPr>
              <w:t>чн</w:t>
            </w:r>
            <w:r w:rsidRPr="00DE11BA">
              <w:rPr>
                <w:sz w:val="24"/>
                <w:lang w:val="ru-RU"/>
              </w:rPr>
              <w:t>.</w:t>
            </w:r>
          </w:p>
          <w:p w:rsidR="00DE11BA" w:rsidRPr="00DE11BA" w:rsidRDefault="00DE11BA" w:rsidP="00EF0B46">
            <w:pPr>
              <w:ind w:right="428"/>
              <w:rPr>
                <w:sz w:val="24"/>
                <w:lang w:val="ru-RU"/>
              </w:rPr>
            </w:pPr>
            <w:r w:rsidRPr="00DE11BA">
              <w:rPr>
                <w:sz w:val="24"/>
                <w:lang w:val="ru-RU"/>
              </w:rPr>
              <w:t>Формирование</w:t>
            </w:r>
            <w:r w:rsidRPr="00DE11BA">
              <w:rPr>
                <w:spacing w:val="1"/>
                <w:sz w:val="24"/>
                <w:lang w:val="ru-RU"/>
              </w:rPr>
              <w:t xml:space="preserve"> </w:t>
            </w:r>
            <w:r w:rsidRPr="00DE11BA">
              <w:rPr>
                <w:sz w:val="24"/>
                <w:lang w:val="ru-RU"/>
              </w:rPr>
              <w:t>орфографической зоркости:</w:t>
            </w:r>
            <w:r w:rsidRPr="00DE11BA">
              <w:rPr>
                <w:spacing w:val="1"/>
                <w:sz w:val="24"/>
                <w:lang w:val="ru-RU"/>
              </w:rPr>
              <w:t xml:space="preserve"> </w:t>
            </w:r>
            <w:r w:rsidRPr="00DE11BA">
              <w:rPr>
                <w:sz w:val="24"/>
                <w:lang w:val="ru-RU"/>
              </w:rPr>
              <w:t>осознание</w:t>
            </w:r>
            <w:r w:rsidRPr="00DE11BA">
              <w:rPr>
                <w:spacing w:val="-9"/>
                <w:sz w:val="24"/>
                <w:lang w:val="ru-RU"/>
              </w:rPr>
              <w:t xml:space="preserve"> </w:t>
            </w:r>
            <w:r w:rsidRPr="00DE11BA">
              <w:rPr>
                <w:sz w:val="24"/>
                <w:lang w:val="ru-RU"/>
              </w:rPr>
              <w:t>места</w:t>
            </w:r>
            <w:r w:rsidRPr="00DE11BA">
              <w:rPr>
                <w:spacing w:val="-8"/>
                <w:sz w:val="24"/>
                <w:lang w:val="ru-RU"/>
              </w:rPr>
              <w:t xml:space="preserve"> </w:t>
            </w:r>
            <w:r w:rsidRPr="00DE11BA">
              <w:rPr>
                <w:sz w:val="24"/>
                <w:lang w:val="ru-RU"/>
              </w:rPr>
              <w:t>возможного</w:t>
            </w:r>
            <w:r w:rsidRPr="00DE11BA">
              <w:rPr>
                <w:spacing w:val="-57"/>
                <w:sz w:val="24"/>
                <w:lang w:val="ru-RU"/>
              </w:rPr>
              <w:t xml:space="preserve"> </w:t>
            </w:r>
            <w:r w:rsidRPr="00DE11BA">
              <w:rPr>
                <w:sz w:val="24"/>
                <w:lang w:val="ru-RU"/>
              </w:rPr>
              <w:t>возникновения</w:t>
            </w:r>
            <w:r w:rsidRPr="00DE11BA">
              <w:rPr>
                <w:spacing w:val="1"/>
                <w:sz w:val="24"/>
                <w:lang w:val="ru-RU"/>
              </w:rPr>
              <w:t xml:space="preserve"> </w:t>
            </w:r>
            <w:r w:rsidRPr="00DE11BA">
              <w:rPr>
                <w:sz w:val="24"/>
                <w:lang w:val="ru-RU"/>
              </w:rPr>
              <w:t>орфографической</w:t>
            </w:r>
            <w:r w:rsidRPr="00DE11BA">
              <w:rPr>
                <w:spacing w:val="-2"/>
                <w:sz w:val="24"/>
                <w:lang w:val="ru-RU"/>
              </w:rPr>
              <w:t xml:space="preserve"> </w:t>
            </w:r>
            <w:r w:rsidRPr="00DE11BA">
              <w:rPr>
                <w:sz w:val="24"/>
                <w:lang w:val="ru-RU"/>
              </w:rPr>
              <w:t>ошибки.</w:t>
            </w:r>
          </w:p>
          <w:p w:rsidR="00DE11BA" w:rsidRPr="00DE11BA" w:rsidRDefault="00DE11BA" w:rsidP="00EF0B46">
            <w:pPr>
              <w:ind w:right="644"/>
              <w:rPr>
                <w:sz w:val="24"/>
                <w:lang w:val="ru-RU"/>
              </w:rPr>
            </w:pPr>
            <w:r w:rsidRPr="00DE11BA">
              <w:rPr>
                <w:sz w:val="24"/>
                <w:lang w:val="ru-RU"/>
              </w:rPr>
              <w:t>Понятие орфограммы.</w:t>
            </w:r>
            <w:r w:rsidRPr="00DE11BA">
              <w:rPr>
                <w:spacing w:val="1"/>
                <w:sz w:val="24"/>
                <w:lang w:val="ru-RU"/>
              </w:rPr>
              <w:t xml:space="preserve"> </w:t>
            </w:r>
            <w:r w:rsidRPr="00DE11BA">
              <w:rPr>
                <w:sz w:val="24"/>
                <w:lang w:val="ru-RU"/>
              </w:rPr>
              <w:t>Использование различных</w:t>
            </w:r>
            <w:r w:rsidRPr="00DE11BA">
              <w:rPr>
                <w:spacing w:val="-57"/>
                <w:sz w:val="24"/>
                <w:lang w:val="ru-RU"/>
              </w:rPr>
              <w:t xml:space="preserve"> </w:t>
            </w:r>
            <w:r w:rsidRPr="00DE11BA">
              <w:rPr>
                <w:sz w:val="24"/>
                <w:lang w:val="ru-RU"/>
              </w:rPr>
              <w:t>способов решения</w:t>
            </w:r>
            <w:r w:rsidRPr="00DE11BA">
              <w:rPr>
                <w:spacing w:val="1"/>
                <w:sz w:val="24"/>
                <w:lang w:val="ru-RU"/>
              </w:rPr>
              <w:t xml:space="preserve"> </w:t>
            </w:r>
            <w:r w:rsidRPr="00DE11BA">
              <w:rPr>
                <w:sz w:val="24"/>
                <w:lang w:val="ru-RU"/>
              </w:rPr>
              <w:t>орфографической задачи в</w:t>
            </w:r>
            <w:r w:rsidRPr="00DE11BA">
              <w:rPr>
                <w:spacing w:val="-57"/>
                <w:sz w:val="24"/>
                <w:lang w:val="ru-RU"/>
              </w:rPr>
              <w:t xml:space="preserve"> </w:t>
            </w:r>
            <w:r w:rsidRPr="00DE11BA">
              <w:rPr>
                <w:sz w:val="24"/>
                <w:lang w:val="ru-RU"/>
              </w:rPr>
              <w:t>зависимости от места</w:t>
            </w:r>
            <w:r w:rsidRPr="00DE11BA">
              <w:rPr>
                <w:spacing w:val="1"/>
                <w:sz w:val="24"/>
                <w:lang w:val="ru-RU"/>
              </w:rPr>
              <w:t xml:space="preserve"> </w:t>
            </w:r>
            <w:r w:rsidRPr="00DE11BA">
              <w:rPr>
                <w:sz w:val="24"/>
                <w:lang w:val="ru-RU"/>
              </w:rPr>
              <w:t>орфограммы</w:t>
            </w:r>
            <w:r w:rsidRPr="00DE11BA">
              <w:rPr>
                <w:spacing w:val="-1"/>
                <w:sz w:val="24"/>
                <w:lang w:val="ru-RU"/>
              </w:rPr>
              <w:t xml:space="preserve"> </w:t>
            </w:r>
            <w:r w:rsidRPr="00DE11BA">
              <w:rPr>
                <w:sz w:val="24"/>
                <w:lang w:val="ru-RU"/>
              </w:rPr>
              <w:t>в слове.</w:t>
            </w:r>
          </w:p>
          <w:p w:rsidR="00DE11BA" w:rsidRPr="00BE1740" w:rsidRDefault="00DE11BA" w:rsidP="00EF0B46">
            <w:pPr>
              <w:spacing w:line="270" w:lineRule="atLeast"/>
              <w:ind w:right="295"/>
              <w:rPr>
                <w:sz w:val="24"/>
              </w:rPr>
            </w:pPr>
            <w:r w:rsidRPr="00DE11BA">
              <w:rPr>
                <w:sz w:val="24"/>
                <w:lang w:val="ru-RU"/>
              </w:rPr>
              <w:t>Использование</w:t>
            </w:r>
            <w:r w:rsidRPr="00DE11BA">
              <w:rPr>
                <w:spacing w:val="1"/>
                <w:sz w:val="24"/>
                <w:lang w:val="ru-RU"/>
              </w:rPr>
              <w:t xml:space="preserve"> </w:t>
            </w:r>
            <w:r w:rsidRPr="00DE11BA">
              <w:rPr>
                <w:sz w:val="24"/>
                <w:lang w:val="ru-RU"/>
              </w:rPr>
              <w:t>орфографического словаря</w:t>
            </w:r>
            <w:r w:rsidRPr="00DE11BA">
              <w:rPr>
                <w:spacing w:val="1"/>
                <w:sz w:val="24"/>
                <w:lang w:val="ru-RU"/>
              </w:rPr>
              <w:t xml:space="preserve"> </w:t>
            </w:r>
            <w:r w:rsidRPr="00DE11BA">
              <w:rPr>
                <w:sz w:val="24"/>
                <w:lang w:val="ru-RU"/>
              </w:rPr>
              <w:t>учебника для определения</w:t>
            </w:r>
            <w:r w:rsidRPr="00DE11BA">
              <w:rPr>
                <w:spacing w:val="1"/>
                <w:sz w:val="24"/>
                <w:lang w:val="ru-RU"/>
              </w:rPr>
              <w:t xml:space="preserve"> </w:t>
            </w:r>
            <w:r w:rsidRPr="00DE11BA">
              <w:rPr>
                <w:sz w:val="24"/>
                <w:lang w:val="ru-RU"/>
              </w:rPr>
              <w:t>(уточнения) написания слова.</w:t>
            </w:r>
            <w:r w:rsidRPr="00DE11BA">
              <w:rPr>
                <w:spacing w:val="-57"/>
                <w:sz w:val="24"/>
                <w:lang w:val="ru-RU"/>
              </w:rPr>
              <w:t xml:space="preserve"> </w:t>
            </w:r>
            <w:r w:rsidRPr="00BE1740">
              <w:rPr>
                <w:sz w:val="24"/>
              </w:rPr>
              <w:t>Контроль</w:t>
            </w:r>
            <w:r w:rsidRPr="00BE1740">
              <w:rPr>
                <w:spacing w:val="-3"/>
                <w:sz w:val="24"/>
              </w:rPr>
              <w:t xml:space="preserve"> </w:t>
            </w:r>
            <w:r w:rsidRPr="00BE1740">
              <w:rPr>
                <w:sz w:val="24"/>
              </w:rPr>
              <w:t>и</w:t>
            </w:r>
            <w:r w:rsidRPr="00BE1740">
              <w:rPr>
                <w:spacing w:val="-2"/>
                <w:sz w:val="24"/>
              </w:rPr>
              <w:t xml:space="preserve"> </w:t>
            </w:r>
            <w:r w:rsidRPr="00BE1740">
              <w:rPr>
                <w:sz w:val="24"/>
              </w:rPr>
              <w:t>самоконтроль</w:t>
            </w:r>
            <w:r w:rsidRPr="00BE1740">
              <w:rPr>
                <w:spacing w:val="-2"/>
                <w:sz w:val="24"/>
              </w:rPr>
              <w:t xml:space="preserve"> </w:t>
            </w:r>
            <w:r w:rsidRPr="00BE1740">
              <w:rPr>
                <w:sz w:val="24"/>
              </w:rPr>
              <w:t>при</w:t>
            </w:r>
          </w:p>
        </w:tc>
        <w:tc>
          <w:tcPr>
            <w:tcW w:w="5094" w:type="dxa"/>
            <w:tcBorders>
              <w:top w:val="single" w:sz="6" w:space="0" w:color="000000"/>
              <w:bottom w:val="single" w:sz="6" w:space="0" w:color="000000"/>
            </w:tcBorders>
          </w:tcPr>
          <w:p w:rsidR="00DE11BA" w:rsidRPr="00DE11BA" w:rsidRDefault="00DE11BA" w:rsidP="00EF0B46">
            <w:pPr>
              <w:ind w:right="139"/>
              <w:jc w:val="both"/>
              <w:rPr>
                <w:sz w:val="24"/>
                <w:lang w:val="ru-RU"/>
              </w:rPr>
            </w:pPr>
            <w:r w:rsidRPr="00DE11BA">
              <w:rPr>
                <w:sz w:val="24"/>
                <w:lang w:val="ru-RU"/>
              </w:rPr>
              <w:t>Учебный диалог «Как использовать алгоритм</w:t>
            </w:r>
            <w:r w:rsidRPr="00DE11BA">
              <w:rPr>
                <w:spacing w:val="1"/>
                <w:sz w:val="24"/>
                <w:lang w:val="ru-RU"/>
              </w:rPr>
              <w:t xml:space="preserve"> </w:t>
            </w:r>
            <w:r w:rsidRPr="00DE11BA">
              <w:rPr>
                <w:sz w:val="24"/>
                <w:lang w:val="ru-RU"/>
              </w:rPr>
              <w:t>порядка</w:t>
            </w:r>
            <w:r w:rsidRPr="00DE11BA">
              <w:rPr>
                <w:spacing w:val="-2"/>
                <w:sz w:val="24"/>
                <w:lang w:val="ru-RU"/>
              </w:rPr>
              <w:t xml:space="preserve"> </w:t>
            </w:r>
            <w:r w:rsidRPr="00DE11BA">
              <w:rPr>
                <w:sz w:val="24"/>
                <w:lang w:val="ru-RU"/>
              </w:rPr>
              <w:t>действий</w:t>
            </w:r>
            <w:r w:rsidRPr="00DE11BA">
              <w:rPr>
                <w:spacing w:val="-2"/>
                <w:sz w:val="24"/>
                <w:lang w:val="ru-RU"/>
              </w:rPr>
              <w:t xml:space="preserve"> </w:t>
            </w:r>
            <w:r w:rsidRPr="00DE11BA">
              <w:rPr>
                <w:sz w:val="24"/>
                <w:lang w:val="ru-RU"/>
              </w:rPr>
              <w:t>при списывании?».</w:t>
            </w:r>
          </w:p>
          <w:p w:rsidR="00DE11BA" w:rsidRPr="00DE11BA" w:rsidRDefault="00DE11BA" w:rsidP="00EF0B46">
            <w:pPr>
              <w:ind w:right="137"/>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письмо:</w:t>
            </w:r>
            <w:r w:rsidRPr="00DE11BA">
              <w:rPr>
                <w:spacing w:val="1"/>
                <w:sz w:val="24"/>
                <w:lang w:val="ru-RU"/>
              </w:rPr>
              <w:t xml:space="preserve"> </w:t>
            </w:r>
            <w:r w:rsidRPr="00DE11BA">
              <w:rPr>
                <w:sz w:val="24"/>
                <w:lang w:val="ru-RU"/>
              </w:rPr>
              <w:t>объяснение</w:t>
            </w:r>
            <w:r w:rsidRPr="00DE11BA">
              <w:rPr>
                <w:spacing w:val="1"/>
                <w:sz w:val="24"/>
                <w:lang w:val="ru-RU"/>
              </w:rPr>
              <w:t xml:space="preserve"> </w:t>
            </w:r>
            <w:r w:rsidRPr="00DE11BA">
              <w:rPr>
                <w:sz w:val="24"/>
                <w:lang w:val="ru-RU"/>
              </w:rPr>
              <w:t>различия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звуко­буквенном</w:t>
            </w:r>
            <w:r w:rsidRPr="00DE11BA">
              <w:rPr>
                <w:spacing w:val="1"/>
                <w:sz w:val="24"/>
                <w:lang w:val="ru-RU"/>
              </w:rPr>
              <w:t xml:space="preserve"> </w:t>
            </w:r>
            <w:r w:rsidRPr="00DE11BA">
              <w:rPr>
                <w:sz w:val="24"/>
                <w:lang w:val="ru-RU"/>
              </w:rPr>
              <w:t>составе</w:t>
            </w:r>
            <w:r w:rsidRPr="00DE11BA">
              <w:rPr>
                <w:spacing w:val="1"/>
                <w:sz w:val="24"/>
                <w:lang w:val="ru-RU"/>
              </w:rPr>
              <w:t xml:space="preserve"> </w:t>
            </w:r>
            <w:r w:rsidRPr="00DE11BA">
              <w:rPr>
                <w:sz w:val="24"/>
                <w:lang w:val="ru-RU"/>
              </w:rPr>
              <w:t>записываемых</w:t>
            </w:r>
            <w:r w:rsidRPr="00DE11BA">
              <w:rPr>
                <w:spacing w:val="-1"/>
                <w:sz w:val="24"/>
                <w:lang w:val="ru-RU"/>
              </w:rPr>
              <w:t xml:space="preserve"> </w:t>
            </w:r>
            <w:r w:rsidRPr="00DE11BA">
              <w:rPr>
                <w:sz w:val="24"/>
                <w:lang w:val="ru-RU"/>
              </w:rPr>
              <w:t>слов.</w:t>
            </w:r>
          </w:p>
          <w:p w:rsidR="00DE11BA" w:rsidRPr="00DE11BA" w:rsidRDefault="00DE11BA" w:rsidP="00EF0B46">
            <w:pPr>
              <w:ind w:right="136"/>
              <w:jc w:val="both"/>
              <w:rPr>
                <w:sz w:val="24"/>
                <w:lang w:val="ru-RU"/>
              </w:rPr>
            </w:pPr>
            <w:r w:rsidRPr="00DE11BA">
              <w:rPr>
                <w:sz w:val="24"/>
                <w:lang w:val="ru-RU"/>
              </w:rPr>
              <w:t>Упражнения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закрепление</w:t>
            </w:r>
            <w:r w:rsidRPr="00DE11BA">
              <w:rPr>
                <w:spacing w:val="1"/>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 xml:space="preserve">написания сочетаний </w:t>
            </w:r>
            <w:r w:rsidRPr="00DE11BA">
              <w:rPr>
                <w:b/>
                <w:i/>
                <w:sz w:val="24"/>
                <w:lang w:val="ru-RU"/>
              </w:rPr>
              <w:t>жи</w:t>
            </w:r>
            <w:r w:rsidRPr="00DE11BA">
              <w:rPr>
                <w:sz w:val="24"/>
                <w:lang w:val="ru-RU"/>
              </w:rPr>
              <w:t xml:space="preserve">, </w:t>
            </w:r>
            <w:r w:rsidRPr="00DE11BA">
              <w:rPr>
                <w:b/>
                <w:i/>
                <w:sz w:val="24"/>
                <w:lang w:val="ru-RU"/>
              </w:rPr>
              <w:t>ши</w:t>
            </w:r>
            <w:r w:rsidRPr="00DE11BA">
              <w:rPr>
                <w:sz w:val="24"/>
                <w:lang w:val="ru-RU"/>
              </w:rPr>
              <w:t xml:space="preserve">, </w:t>
            </w:r>
            <w:r w:rsidRPr="00DE11BA">
              <w:rPr>
                <w:b/>
                <w:i/>
                <w:sz w:val="24"/>
                <w:lang w:val="ru-RU"/>
              </w:rPr>
              <w:t>ча</w:t>
            </w:r>
            <w:r w:rsidRPr="00DE11BA">
              <w:rPr>
                <w:sz w:val="24"/>
                <w:lang w:val="ru-RU"/>
              </w:rPr>
              <w:t xml:space="preserve">, </w:t>
            </w:r>
            <w:r w:rsidRPr="00DE11BA">
              <w:rPr>
                <w:b/>
                <w:i/>
                <w:sz w:val="24"/>
                <w:lang w:val="ru-RU"/>
              </w:rPr>
              <w:t>ща</w:t>
            </w:r>
            <w:r w:rsidRPr="00DE11BA">
              <w:rPr>
                <w:sz w:val="24"/>
                <w:lang w:val="ru-RU"/>
              </w:rPr>
              <w:t xml:space="preserve">, </w:t>
            </w:r>
            <w:r w:rsidRPr="00DE11BA">
              <w:rPr>
                <w:b/>
                <w:i/>
                <w:sz w:val="24"/>
                <w:lang w:val="ru-RU"/>
              </w:rPr>
              <w:t>чу</w:t>
            </w:r>
            <w:r w:rsidRPr="00DE11BA">
              <w:rPr>
                <w:sz w:val="24"/>
                <w:lang w:val="ru-RU"/>
              </w:rPr>
              <w:t xml:space="preserve">, </w:t>
            </w:r>
            <w:r w:rsidRPr="00DE11BA">
              <w:rPr>
                <w:b/>
                <w:i/>
                <w:sz w:val="24"/>
                <w:lang w:val="ru-RU"/>
              </w:rPr>
              <w:t>щу</w:t>
            </w:r>
            <w:r w:rsidRPr="00DE11BA">
              <w:rPr>
                <w:sz w:val="24"/>
                <w:lang w:val="ru-RU"/>
              </w:rPr>
              <w:t>;</w:t>
            </w:r>
            <w:r w:rsidRPr="00DE11BA">
              <w:rPr>
                <w:spacing w:val="1"/>
                <w:sz w:val="24"/>
                <w:lang w:val="ru-RU"/>
              </w:rPr>
              <w:t xml:space="preserve"> </w:t>
            </w:r>
            <w:r w:rsidRPr="00DE11BA">
              <w:rPr>
                <w:b/>
                <w:i/>
                <w:sz w:val="24"/>
                <w:lang w:val="ru-RU"/>
              </w:rPr>
              <w:t>чк</w:t>
            </w:r>
            <w:r w:rsidRPr="00DE11BA">
              <w:rPr>
                <w:sz w:val="24"/>
                <w:lang w:val="ru-RU"/>
              </w:rPr>
              <w:t>,</w:t>
            </w:r>
            <w:r w:rsidRPr="00DE11BA">
              <w:rPr>
                <w:spacing w:val="1"/>
                <w:sz w:val="24"/>
                <w:lang w:val="ru-RU"/>
              </w:rPr>
              <w:t xml:space="preserve"> </w:t>
            </w:r>
            <w:r w:rsidRPr="00DE11BA">
              <w:rPr>
                <w:b/>
                <w:i/>
                <w:sz w:val="24"/>
                <w:lang w:val="ru-RU"/>
              </w:rPr>
              <w:t>чн</w:t>
            </w:r>
            <w:r w:rsidRPr="00DE11BA">
              <w:rPr>
                <w:sz w:val="24"/>
                <w:lang w:val="ru-RU"/>
              </w:rPr>
              <w:t>.</w:t>
            </w:r>
            <w:r w:rsidRPr="00DE11BA">
              <w:rPr>
                <w:spacing w:val="1"/>
                <w:sz w:val="24"/>
                <w:lang w:val="ru-RU"/>
              </w:rPr>
              <w:t xml:space="preserve"> </w:t>
            </w:r>
            <w:r w:rsidRPr="00DE11BA">
              <w:rPr>
                <w:sz w:val="24"/>
                <w:lang w:val="ru-RU"/>
              </w:rPr>
              <w:t>Взаимопроверка.</w:t>
            </w:r>
            <w:r w:rsidRPr="00DE11BA">
              <w:rPr>
                <w:spacing w:val="1"/>
                <w:sz w:val="24"/>
                <w:lang w:val="ru-RU"/>
              </w:rPr>
              <w:t xml:space="preserve"> </w:t>
            </w:r>
            <w:r w:rsidRPr="00DE11BA">
              <w:rPr>
                <w:sz w:val="24"/>
                <w:lang w:val="ru-RU"/>
              </w:rPr>
              <w:t>Осуществление</w:t>
            </w:r>
            <w:r w:rsidRPr="00DE11BA">
              <w:rPr>
                <w:spacing w:val="1"/>
                <w:sz w:val="24"/>
                <w:lang w:val="ru-RU"/>
              </w:rPr>
              <w:t xml:space="preserve"> </w:t>
            </w:r>
            <w:r w:rsidRPr="00DE11BA">
              <w:rPr>
                <w:sz w:val="24"/>
                <w:lang w:val="ru-RU"/>
              </w:rPr>
              <w:t>самоконтроля</w:t>
            </w:r>
            <w:r w:rsidRPr="00DE11BA">
              <w:rPr>
                <w:spacing w:val="-1"/>
                <w:sz w:val="24"/>
                <w:lang w:val="ru-RU"/>
              </w:rPr>
              <w:t xml:space="preserve"> </w:t>
            </w:r>
            <w:r w:rsidRPr="00DE11BA">
              <w:rPr>
                <w:sz w:val="24"/>
                <w:lang w:val="ru-RU"/>
              </w:rPr>
              <w:t>использования</w:t>
            </w:r>
            <w:r w:rsidRPr="00DE11BA">
              <w:rPr>
                <w:spacing w:val="-1"/>
                <w:sz w:val="24"/>
                <w:lang w:val="ru-RU"/>
              </w:rPr>
              <w:t xml:space="preserve"> </w:t>
            </w:r>
            <w:r w:rsidRPr="00DE11BA">
              <w:rPr>
                <w:sz w:val="24"/>
                <w:lang w:val="ru-RU"/>
              </w:rPr>
              <w:t>правила.</w:t>
            </w:r>
          </w:p>
          <w:p w:rsidR="00DE11BA" w:rsidRPr="00DE11BA" w:rsidRDefault="00DE11BA" w:rsidP="00EF0B46">
            <w:pPr>
              <w:ind w:right="136"/>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языковым</w:t>
            </w:r>
            <w:r w:rsidRPr="00DE11BA">
              <w:rPr>
                <w:spacing w:val="1"/>
                <w:sz w:val="24"/>
                <w:lang w:val="ru-RU"/>
              </w:rPr>
              <w:t xml:space="preserve"> </w:t>
            </w:r>
            <w:r w:rsidRPr="00DE11BA">
              <w:rPr>
                <w:sz w:val="24"/>
                <w:lang w:val="ru-RU"/>
              </w:rPr>
              <w:t>материалом:</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основе</w:t>
            </w:r>
            <w:r w:rsidRPr="00DE11BA">
              <w:rPr>
                <w:spacing w:val="1"/>
                <w:sz w:val="24"/>
                <w:lang w:val="ru-RU"/>
              </w:rPr>
              <w:t xml:space="preserve"> </w:t>
            </w:r>
            <w:r w:rsidRPr="00DE11BA">
              <w:rPr>
                <w:sz w:val="24"/>
                <w:lang w:val="ru-RU"/>
              </w:rPr>
              <w:t>анализа</w:t>
            </w:r>
            <w:r w:rsidRPr="00DE11BA">
              <w:rPr>
                <w:spacing w:val="1"/>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материала</w:t>
            </w:r>
            <w:r w:rsidRPr="00DE11BA">
              <w:rPr>
                <w:spacing w:val="1"/>
                <w:sz w:val="24"/>
                <w:lang w:val="ru-RU"/>
              </w:rPr>
              <w:t xml:space="preserve"> </w:t>
            </w:r>
            <w:r w:rsidRPr="00DE11BA">
              <w:rPr>
                <w:sz w:val="24"/>
                <w:lang w:val="ru-RU"/>
              </w:rPr>
              <w:t>ответа</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w:t>
            </w:r>
            <w:r w:rsidRPr="00DE11BA">
              <w:rPr>
                <w:spacing w:val="-57"/>
                <w:sz w:val="24"/>
                <w:lang w:val="ru-RU"/>
              </w:rPr>
              <w:t xml:space="preserve"> </w:t>
            </w:r>
            <w:r w:rsidRPr="00DE11BA">
              <w:rPr>
                <w:sz w:val="24"/>
                <w:lang w:val="ru-RU"/>
              </w:rPr>
              <w:t>связанный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правилом</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 xml:space="preserve">уточнение правила переноса слов (буквы </w:t>
            </w:r>
            <w:r w:rsidRPr="00DE11BA">
              <w:rPr>
                <w:b/>
                <w:i/>
                <w:sz w:val="24"/>
                <w:lang w:val="ru-RU"/>
              </w:rPr>
              <w:t>й</w:t>
            </w:r>
            <w:r w:rsidRPr="00DE11BA">
              <w:rPr>
                <w:sz w:val="24"/>
                <w:lang w:val="ru-RU"/>
              </w:rPr>
              <w:t xml:space="preserve">, </w:t>
            </w:r>
            <w:r w:rsidRPr="00DE11BA">
              <w:rPr>
                <w:b/>
                <w:i/>
                <w:sz w:val="24"/>
                <w:lang w:val="ru-RU"/>
              </w:rPr>
              <w:t>ь</w:t>
            </w:r>
            <w:r w:rsidRPr="00DE11BA">
              <w:rPr>
                <w:sz w:val="24"/>
                <w:lang w:val="ru-RU"/>
              </w:rPr>
              <w:t>,</w:t>
            </w:r>
            <w:r w:rsidRPr="00DE11BA">
              <w:rPr>
                <w:spacing w:val="1"/>
                <w:sz w:val="24"/>
                <w:lang w:val="ru-RU"/>
              </w:rPr>
              <w:t xml:space="preserve"> </w:t>
            </w:r>
            <w:r w:rsidRPr="00DE11BA">
              <w:rPr>
                <w:b/>
                <w:i/>
                <w:sz w:val="24"/>
                <w:lang w:val="ru-RU"/>
              </w:rPr>
              <w:t>ъ</w:t>
            </w:r>
            <w:r w:rsidRPr="00DE11BA">
              <w:rPr>
                <w:sz w:val="24"/>
                <w:lang w:val="ru-RU"/>
              </w:rPr>
              <w:t>).</w:t>
            </w:r>
          </w:p>
          <w:p w:rsidR="00DE11BA" w:rsidRPr="00DE11BA" w:rsidRDefault="00DE11BA" w:rsidP="00EF0B46">
            <w:pPr>
              <w:ind w:right="136"/>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таблицей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одном</w:t>
            </w:r>
            <w:r w:rsidRPr="00DE11BA">
              <w:rPr>
                <w:spacing w:val="1"/>
                <w:sz w:val="24"/>
                <w:lang w:val="ru-RU"/>
              </w:rPr>
              <w:t xml:space="preserve"> </w:t>
            </w:r>
            <w:r w:rsidRPr="00DE11BA">
              <w:rPr>
                <w:sz w:val="24"/>
                <w:lang w:val="ru-RU"/>
              </w:rPr>
              <w:t>столбце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разделены по слогам, в другом столбце эти же</w:t>
            </w:r>
            <w:r w:rsidRPr="00DE11BA">
              <w:rPr>
                <w:spacing w:val="-57"/>
                <w:sz w:val="24"/>
                <w:lang w:val="ru-RU"/>
              </w:rPr>
              <w:t xml:space="preserve"> </w:t>
            </w:r>
            <w:r w:rsidRPr="00DE11BA">
              <w:rPr>
                <w:sz w:val="24"/>
                <w:lang w:val="ru-RU"/>
              </w:rPr>
              <w:t>слова разделены для переноса): сопоставление</w:t>
            </w:r>
            <w:r w:rsidRPr="00DE11BA">
              <w:rPr>
                <w:spacing w:val="-57"/>
                <w:sz w:val="24"/>
                <w:lang w:val="ru-RU"/>
              </w:rPr>
              <w:t xml:space="preserve"> </w:t>
            </w:r>
            <w:r w:rsidRPr="00DE11BA">
              <w:rPr>
                <w:sz w:val="24"/>
                <w:lang w:val="ru-RU"/>
              </w:rPr>
              <w:t>различия</w:t>
            </w:r>
            <w:r w:rsidRPr="00DE11BA">
              <w:rPr>
                <w:spacing w:val="1"/>
                <w:sz w:val="24"/>
                <w:lang w:val="ru-RU"/>
              </w:rPr>
              <w:t xml:space="preserve"> </w:t>
            </w:r>
            <w:r w:rsidRPr="00DE11BA">
              <w:rPr>
                <w:sz w:val="24"/>
                <w:lang w:val="ru-RU"/>
              </w:rPr>
              <w:t>деления</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слоги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объяснение</w:t>
            </w:r>
            <w:r w:rsidRPr="00DE11BA">
              <w:rPr>
                <w:spacing w:val="-1"/>
                <w:sz w:val="24"/>
                <w:lang w:val="ru-RU"/>
              </w:rPr>
              <w:t xml:space="preserve"> </w:t>
            </w:r>
            <w:r w:rsidRPr="00DE11BA">
              <w:rPr>
                <w:sz w:val="24"/>
                <w:lang w:val="ru-RU"/>
              </w:rPr>
              <w:t>разницы.</w:t>
            </w:r>
          </w:p>
          <w:p w:rsidR="00DE11BA" w:rsidRPr="00DE11BA" w:rsidRDefault="00DE11BA" w:rsidP="00EF0B46">
            <w:pPr>
              <w:ind w:right="136"/>
              <w:jc w:val="both"/>
              <w:rPr>
                <w:sz w:val="24"/>
                <w:lang w:val="ru-RU"/>
              </w:rPr>
            </w:pPr>
            <w:r w:rsidRPr="00DE11BA">
              <w:rPr>
                <w:sz w:val="24"/>
                <w:lang w:val="ru-RU"/>
              </w:rPr>
              <w:t>Практическая работа: запись слов с делением</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осуществление</w:t>
            </w:r>
            <w:r w:rsidRPr="00DE11BA">
              <w:rPr>
                <w:spacing w:val="1"/>
                <w:sz w:val="24"/>
                <w:lang w:val="ru-RU"/>
              </w:rPr>
              <w:t xml:space="preserve"> </w:t>
            </w:r>
            <w:r w:rsidRPr="00DE11BA">
              <w:rPr>
                <w:sz w:val="24"/>
                <w:lang w:val="ru-RU"/>
              </w:rPr>
              <w:t>самоконтроля</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делении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слов по заданному основанию (слова, которые</w:t>
            </w:r>
            <w:r w:rsidRPr="00DE11BA">
              <w:rPr>
                <w:spacing w:val="-57"/>
                <w:sz w:val="24"/>
                <w:lang w:val="ru-RU"/>
              </w:rPr>
              <w:t xml:space="preserve"> </w:t>
            </w:r>
            <w:r w:rsidRPr="00DE11BA">
              <w:rPr>
                <w:sz w:val="24"/>
                <w:lang w:val="ru-RU"/>
              </w:rPr>
              <w:t>нельзя</w:t>
            </w:r>
            <w:r w:rsidRPr="00DE11BA">
              <w:rPr>
                <w:spacing w:val="-4"/>
                <w:sz w:val="24"/>
                <w:lang w:val="ru-RU"/>
              </w:rPr>
              <w:t xml:space="preserve"> </w:t>
            </w:r>
            <w:r w:rsidRPr="00DE11BA">
              <w:rPr>
                <w:sz w:val="24"/>
                <w:lang w:val="ru-RU"/>
              </w:rPr>
              <w:t>перенести).</w:t>
            </w:r>
          </w:p>
          <w:p w:rsidR="00DE11BA" w:rsidRPr="00DE11BA" w:rsidRDefault="00DE11BA" w:rsidP="00EF0B46">
            <w:pPr>
              <w:spacing w:before="1"/>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объяснять</w:t>
            </w:r>
            <w:r w:rsidRPr="00DE11BA">
              <w:rPr>
                <w:spacing w:val="1"/>
                <w:sz w:val="24"/>
                <w:lang w:val="ru-RU"/>
              </w:rPr>
              <w:t xml:space="preserve"> </w:t>
            </w:r>
            <w:r w:rsidRPr="00DE11BA">
              <w:rPr>
                <w:sz w:val="24"/>
                <w:lang w:val="ru-RU"/>
              </w:rPr>
              <w:t>допущенные</w:t>
            </w:r>
            <w:r w:rsidRPr="00DE11BA">
              <w:rPr>
                <w:spacing w:val="-57"/>
                <w:sz w:val="24"/>
                <w:lang w:val="ru-RU"/>
              </w:rPr>
              <w:t xml:space="preserve"> </w:t>
            </w:r>
            <w:r w:rsidRPr="00DE11BA">
              <w:rPr>
                <w:sz w:val="24"/>
                <w:lang w:val="ru-RU"/>
              </w:rPr>
              <w:t>ошибки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делении</w:t>
            </w:r>
            <w:r w:rsidRPr="00DE11BA">
              <w:rPr>
                <w:spacing w:val="-1"/>
                <w:sz w:val="24"/>
                <w:lang w:val="ru-RU"/>
              </w:rPr>
              <w:t xml:space="preserve"> </w:t>
            </w:r>
            <w:r w:rsidRPr="00DE11BA">
              <w:rPr>
                <w:sz w:val="24"/>
                <w:lang w:val="ru-RU"/>
              </w:rPr>
              <w:t>слов</w:t>
            </w:r>
            <w:r w:rsidRPr="00DE11BA">
              <w:rPr>
                <w:spacing w:val="-3"/>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переноса.</w:t>
            </w:r>
          </w:p>
          <w:p w:rsidR="00DE11BA" w:rsidRPr="00DE11BA" w:rsidRDefault="00DE11BA" w:rsidP="00EF0B46">
            <w:pPr>
              <w:spacing w:line="270" w:lineRule="atLeast"/>
              <w:ind w:right="139"/>
              <w:jc w:val="both"/>
              <w:rPr>
                <w:sz w:val="24"/>
                <w:lang w:val="ru-RU"/>
              </w:rPr>
            </w:pPr>
            <w:r w:rsidRPr="00DE11BA">
              <w:rPr>
                <w:sz w:val="24"/>
                <w:lang w:val="ru-RU"/>
              </w:rPr>
              <w:t>Самоконтроль:</w:t>
            </w:r>
            <w:r w:rsidRPr="00DE11BA">
              <w:rPr>
                <w:spacing w:val="1"/>
                <w:sz w:val="24"/>
                <w:lang w:val="ru-RU"/>
              </w:rPr>
              <w:t xml:space="preserve"> </w:t>
            </w:r>
            <w:r w:rsidRPr="00DE11BA">
              <w:rPr>
                <w:sz w:val="24"/>
                <w:lang w:val="ru-RU"/>
              </w:rPr>
              <w:t>проверка</w:t>
            </w:r>
            <w:r w:rsidRPr="00DE11BA">
              <w:rPr>
                <w:spacing w:val="1"/>
                <w:sz w:val="24"/>
                <w:lang w:val="ru-RU"/>
              </w:rPr>
              <w:t xml:space="preserve"> </w:t>
            </w:r>
            <w:r w:rsidRPr="00DE11BA">
              <w:rPr>
                <w:sz w:val="24"/>
                <w:lang w:val="ru-RU"/>
              </w:rPr>
              <w:t>своих</w:t>
            </w:r>
            <w:r w:rsidRPr="00DE11BA">
              <w:rPr>
                <w:spacing w:val="1"/>
                <w:sz w:val="24"/>
                <w:lang w:val="ru-RU"/>
              </w:rPr>
              <w:t xml:space="preserve"> </w:t>
            </w:r>
            <w:r w:rsidRPr="00DE11BA">
              <w:rPr>
                <w:sz w:val="24"/>
                <w:lang w:val="ru-RU"/>
              </w:rPr>
              <w:t>письменных</w:t>
            </w:r>
            <w:r w:rsidRPr="00DE11BA">
              <w:rPr>
                <w:spacing w:val="1"/>
                <w:sz w:val="24"/>
                <w:lang w:val="ru-RU"/>
              </w:rPr>
              <w:t xml:space="preserve"> </w:t>
            </w:r>
            <w:r w:rsidRPr="00DE11BA">
              <w:rPr>
                <w:sz w:val="24"/>
                <w:lang w:val="ru-RU"/>
              </w:rPr>
              <w:t>работ</w:t>
            </w:r>
            <w:r w:rsidRPr="00DE11BA">
              <w:rPr>
                <w:spacing w:val="38"/>
                <w:sz w:val="24"/>
                <w:lang w:val="ru-RU"/>
              </w:rPr>
              <w:t xml:space="preserve"> </w:t>
            </w:r>
            <w:r w:rsidRPr="00DE11BA">
              <w:rPr>
                <w:sz w:val="24"/>
                <w:lang w:val="ru-RU"/>
              </w:rPr>
              <w:t>по</w:t>
            </w:r>
            <w:r w:rsidRPr="00DE11BA">
              <w:rPr>
                <w:spacing w:val="38"/>
                <w:sz w:val="24"/>
                <w:lang w:val="ru-RU"/>
              </w:rPr>
              <w:t xml:space="preserve"> </w:t>
            </w:r>
            <w:r w:rsidRPr="00DE11BA">
              <w:rPr>
                <w:sz w:val="24"/>
                <w:lang w:val="ru-RU"/>
              </w:rPr>
              <w:t>другим</w:t>
            </w:r>
            <w:r w:rsidRPr="00DE11BA">
              <w:rPr>
                <w:spacing w:val="37"/>
                <w:sz w:val="24"/>
                <w:lang w:val="ru-RU"/>
              </w:rPr>
              <w:t xml:space="preserve"> </w:t>
            </w:r>
            <w:r w:rsidRPr="00DE11BA">
              <w:rPr>
                <w:sz w:val="24"/>
                <w:lang w:val="ru-RU"/>
              </w:rPr>
              <w:t>предметам</w:t>
            </w:r>
            <w:r w:rsidRPr="00DE11BA">
              <w:rPr>
                <w:spacing w:val="39"/>
                <w:sz w:val="24"/>
                <w:lang w:val="ru-RU"/>
              </w:rPr>
              <w:t xml:space="preserve"> </w:t>
            </w:r>
            <w:r w:rsidRPr="00DE11BA">
              <w:rPr>
                <w:sz w:val="24"/>
                <w:lang w:val="ru-RU"/>
              </w:rPr>
              <w:t>с</w:t>
            </w:r>
            <w:r w:rsidRPr="00DE11BA">
              <w:rPr>
                <w:spacing w:val="37"/>
                <w:sz w:val="24"/>
                <w:lang w:val="ru-RU"/>
              </w:rPr>
              <w:t xml:space="preserve"> </w:t>
            </w:r>
            <w:r w:rsidRPr="00DE11BA">
              <w:rPr>
                <w:sz w:val="24"/>
                <w:lang w:val="ru-RU"/>
              </w:rPr>
              <w:t>целью</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lang w:val="ru-RU"/>
              </w:rPr>
            </w:pPr>
          </w:p>
        </w:tc>
        <w:tc>
          <w:tcPr>
            <w:tcW w:w="2259" w:type="dxa"/>
            <w:tcBorders>
              <w:left w:val="single" w:sz="6" w:space="0" w:color="000000"/>
            </w:tcBorders>
          </w:tcPr>
          <w:p w:rsidR="00DE11BA" w:rsidRPr="00DE11BA" w:rsidRDefault="00DE11BA" w:rsidP="00EF0B46">
            <w:pPr>
              <w:rPr>
                <w:lang w:val="ru-RU"/>
              </w:rPr>
            </w:pPr>
          </w:p>
        </w:tc>
        <w:tc>
          <w:tcPr>
            <w:tcW w:w="3546" w:type="dxa"/>
          </w:tcPr>
          <w:p w:rsidR="00DE11BA" w:rsidRPr="00DE11BA" w:rsidRDefault="00DE11BA" w:rsidP="00EF0B46">
            <w:pPr>
              <w:rPr>
                <w:sz w:val="24"/>
                <w:lang w:val="ru-RU"/>
              </w:rPr>
            </w:pPr>
            <w:r w:rsidRPr="00DE11BA">
              <w:rPr>
                <w:sz w:val="24"/>
                <w:lang w:val="ru-RU"/>
              </w:rPr>
              <w:t>проверке собственных и</w:t>
            </w:r>
            <w:r w:rsidRPr="00DE11BA">
              <w:rPr>
                <w:spacing w:val="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текстов.</w:t>
            </w:r>
          </w:p>
          <w:p w:rsidR="00DE11BA" w:rsidRPr="00DE11BA" w:rsidRDefault="00DE11BA" w:rsidP="00EF0B46">
            <w:pPr>
              <w:ind w:right="110"/>
              <w:rPr>
                <w:sz w:val="24"/>
                <w:lang w:val="ru-RU"/>
              </w:rPr>
            </w:pPr>
            <w:r w:rsidRPr="00DE11BA">
              <w:rPr>
                <w:sz w:val="24"/>
                <w:lang w:val="ru-RU"/>
              </w:rPr>
              <w:t>Ознакомление с правила­ ми</w:t>
            </w:r>
            <w:r w:rsidRPr="00DE11BA">
              <w:rPr>
                <w:spacing w:val="1"/>
                <w:sz w:val="24"/>
                <w:lang w:val="ru-RU"/>
              </w:rPr>
              <w:t xml:space="preserve"> </w:t>
            </w:r>
            <w:r w:rsidRPr="00DE11BA">
              <w:rPr>
                <w:sz w:val="24"/>
                <w:lang w:val="ru-RU"/>
              </w:rPr>
              <w:t>правописания</w:t>
            </w:r>
            <w:r w:rsidRPr="00DE11BA">
              <w:rPr>
                <w:spacing w:val="-4"/>
                <w:sz w:val="24"/>
                <w:lang w:val="ru-RU"/>
              </w:rPr>
              <w:t xml:space="preserve"> </w:t>
            </w:r>
            <w:r w:rsidRPr="00DE11BA">
              <w:rPr>
                <w:sz w:val="24"/>
                <w:lang w:val="ru-RU"/>
              </w:rPr>
              <w:t>и</w:t>
            </w:r>
            <w:r w:rsidRPr="00DE11BA">
              <w:rPr>
                <w:spacing w:val="-5"/>
                <w:sz w:val="24"/>
                <w:lang w:val="ru-RU"/>
              </w:rPr>
              <w:t xml:space="preserve"> </w:t>
            </w:r>
            <w:r w:rsidRPr="00DE11BA">
              <w:rPr>
                <w:sz w:val="24"/>
                <w:lang w:val="ru-RU"/>
              </w:rPr>
              <w:t>их</w:t>
            </w:r>
            <w:r w:rsidRPr="00DE11BA">
              <w:rPr>
                <w:spacing w:val="-4"/>
                <w:sz w:val="24"/>
                <w:lang w:val="ru-RU"/>
              </w:rPr>
              <w:t xml:space="preserve"> </w:t>
            </w:r>
            <w:r w:rsidRPr="00DE11BA">
              <w:rPr>
                <w:sz w:val="24"/>
                <w:lang w:val="ru-RU"/>
              </w:rPr>
              <w:t>применение:</w:t>
            </w:r>
          </w:p>
          <w:p w:rsidR="00DE11BA" w:rsidRPr="00BE1740" w:rsidRDefault="00DE11BA" w:rsidP="00DE11BA">
            <w:pPr>
              <w:numPr>
                <w:ilvl w:val="0"/>
                <w:numId w:val="17"/>
              </w:numPr>
              <w:tabs>
                <w:tab w:val="left" w:pos="281"/>
              </w:tabs>
              <w:ind w:hanging="174"/>
              <w:rPr>
                <w:sz w:val="24"/>
              </w:rPr>
            </w:pPr>
            <w:r w:rsidRPr="00BE1740">
              <w:rPr>
                <w:sz w:val="24"/>
              </w:rPr>
              <w:t>разделительный</w:t>
            </w:r>
            <w:r w:rsidRPr="00BE1740">
              <w:rPr>
                <w:spacing w:val="-3"/>
                <w:sz w:val="24"/>
              </w:rPr>
              <w:t xml:space="preserve"> </w:t>
            </w:r>
            <w:r w:rsidRPr="00BE1740">
              <w:rPr>
                <w:sz w:val="24"/>
              </w:rPr>
              <w:t>мягкий</w:t>
            </w:r>
            <w:r w:rsidRPr="00BE1740">
              <w:rPr>
                <w:spacing w:val="-4"/>
                <w:sz w:val="24"/>
              </w:rPr>
              <w:t xml:space="preserve"> </w:t>
            </w:r>
            <w:r w:rsidRPr="00BE1740">
              <w:rPr>
                <w:sz w:val="24"/>
              </w:rPr>
              <w:t>знак;</w:t>
            </w:r>
          </w:p>
          <w:p w:rsidR="00DE11BA" w:rsidRPr="00BE1740" w:rsidRDefault="00DE11BA" w:rsidP="00DE11BA">
            <w:pPr>
              <w:numPr>
                <w:ilvl w:val="0"/>
                <w:numId w:val="17"/>
              </w:numPr>
              <w:tabs>
                <w:tab w:val="left" w:pos="281"/>
              </w:tabs>
              <w:ind w:hanging="174"/>
              <w:rPr>
                <w:sz w:val="24"/>
              </w:rPr>
            </w:pPr>
            <w:r w:rsidRPr="00BE1740">
              <w:rPr>
                <w:sz w:val="24"/>
              </w:rPr>
              <w:t>сочетания</w:t>
            </w:r>
            <w:r w:rsidRPr="00BE1740">
              <w:rPr>
                <w:spacing w:val="-1"/>
                <w:sz w:val="24"/>
              </w:rPr>
              <w:t xml:space="preserve"> </w:t>
            </w:r>
            <w:r w:rsidRPr="00BE1740">
              <w:rPr>
                <w:b/>
                <w:i/>
                <w:sz w:val="24"/>
              </w:rPr>
              <w:t>чт</w:t>
            </w:r>
            <w:r w:rsidRPr="00BE1740">
              <w:rPr>
                <w:sz w:val="24"/>
              </w:rPr>
              <w:t>,</w:t>
            </w:r>
            <w:r w:rsidRPr="00BE1740">
              <w:rPr>
                <w:spacing w:val="-1"/>
                <w:sz w:val="24"/>
              </w:rPr>
              <w:t xml:space="preserve"> </w:t>
            </w:r>
            <w:r w:rsidRPr="00BE1740">
              <w:rPr>
                <w:b/>
                <w:i/>
                <w:sz w:val="24"/>
              </w:rPr>
              <w:t>щн</w:t>
            </w:r>
            <w:r w:rsidRPr="00BE1740">
              <w:rPr>
                <w:sz w:val="24"/>
              </w:rPr>
              <w:t xml:space="preserve">, </w:t>
            </w:r>
            <w:r w:rsidRPr="00BE1740">
              <w:rPr>
                <w:b/>
                <w:i/>
                <w:sz w:val="24"/>
              </w:rPr>
              <w:t>нч</w:t>
            </w:r>
            <w:r w:rsidRPr="00BE1740">
              <w:rPr>
                <w:sz w:val="24"/>
              </w:rPr>
              <w:t>;</w:t>
            </w:r>
          </w:p>
          <w:p w:rsidR="00DE11BA" w:rsidRPr="00DE11BA" w:rsidRDefault="00DE11BA" w:rsidP="00DE11BA">
            <w:pPr>
              <w:numPr>
                <w:ilvl w:val="0"/>
                <w:numId w:val="17"/>
              </w:numPr>
              <w:tabs>
                <w:tab w:val="left" w:pos="281"/>
              </w:tabs>
              <w:ind w:right="661"/>
              <w:rPr>
                <w:sz w:val="24"/>
                <w:lang w:val="ru-RU"/>
              </w:rPr>
            </w:pPr>
            <w:r w:rsidRPr="00DE11BA">
              <w:rPr>
                <w:sz w:val="24"/>
                <w:lang w:val="ru-RU"/>
              </w:rPr>
              <w:t>проверяемые</w:t>
            </w:r>
            <w:r w:rsidRPr="00DE11BA">
              <w:rPr>
                <w:spacing w:val="-14"/>
                <w:sz w:val="24"/>
                <w:lang w:val="ru-RU"/>
              </w:rPr>
              <w:t xml:space="preserve"> </w:t>
            </w:r>
            <w:r w:rsidRPr="00DE11BA">
              <w:rPr>
                <w:sz w:val="24"/>
                <w:lang w:val="ru-RU"/>
              </w:rPr>
              <w:t>безударные</w:t>
            </w:r>
            <w:r w:rsidRPr="00DE11BA">
              <w:rPr>
                <w:spacing w:val="-57"/>
                <w:sz w:val="24"/>
                <w:lang w:val="ru-RU"/>
              </w:rPr>
              <w:t xml:space="preserve"> </w:t>
            </w:r>
            <w:r w:rsidRPr="00DE11BA">
              <w:rPr>
                <w:sz w:val="24"/>
                <w:lang w:val="ru-RU"/>
              </w:rPr>
              <w:t>гласные в корне слова;</w:t>
            </w:r>
            <w:r w:rsidRPr="00DE11BA">
              <w:rPr>
                <w:spacing w:val="1"/>
                <w:sz w:val="24"/>
                <w:lang w:val="ru-RU"/>
              </w:rPr>
              <w:t xml:space="preserve"> </w:t>
            </w:r>
            <w:r w:rsidRPr="00DE11BA">
              <w:rPr>
                <w:sz w:val="24"/>
                <w:lang w:val="ru-RU"/>
              </w:rPr>
              <w:t>парные звонкие и глухие</w:t>
            </w:r>
            <w:r w:rsidRPr="00DE11BA">
              <w:rPr>
                <w:spacing w:val="-57"/>
                <w:sz w:val="24"/>
                <w:lang w:val="ru-RU"/>
              </w:rPr>
              <w:t xml:space="preserve"> </w:t>
            </w:r>
            <w:r w:rsidRPr="00DE11BA">
              <w:rPr>
                <w:sz w:val="24"/>
                <w:lang w:val="ru-RU"/>
              </w:rPr>
              <w:t>согласные</w:t>
            </w:r>
            <w:r w:rsidRPr="00DE11BA">
              <w:rPr>
                <w:spacing w:val="-3"/>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корне</w:t>
            </w:r>
            <w:r w:rsidRPr="00DE11BA">
              <w:rPr>
                <w:spacing w:val="-2"/>
                <w:sz w:val="24"/>
                <w:lang w:val="ru-RU"/>
              </w:rPr>
              <w:t xml:space="preserve"> </w:t>
            </w:r>
            <w:r w:rsidRPr="00DE11BA">
              <w:rPr>
                <w:sz w:val="24"/>
                <w:lang w:val="ru-RU"/>
              </w:rPr>
              <w:t>слова;</w:t>
            </w:r>
          </w:p>
          <w:p w:rsidR="00DE11BA" w:rsidRPr="00DE11BA" w:rsidRDefault="00DE11BA" w:rsidP="00DE11BA">
            <w:pPr>
              <w:numPr>
                <w:ilvl w:val="0"/>
                <w:numId w:val="17"/>
              </w:numPr>
              <w:tabs>
                <w:tab w:val="left" w:pos="281"/>
              </w:tabs>
              <w:ind w:right="441"/>
              <w:rPr>
                <w:sz w:val="24"/>
                <w:lang w:val="ru-RU"/>
              </w:rPr>
            </w:pPr>
            <w:r w:rsidRPr="00DE11BA">
              <w:rPr>
                <w:sz w:val="24"/>
                <w:lang w:val="ru-RU"/>
              </w:rPr>
              <w:t>непроверяемые гласные и</w:t>
            </w:r>
            <w:r w:rsidRPr="00DE11BA">
              <w:rPr>
                <w:spacing w:val="1"/>
                <w:sz w:val="24"/>
                <w:lang w:val="ru-RU"/>
              </w:rPr>
              <w:t xml:space="preserve"> </w:t>
            </w:r>
            <w:r w:rsidRPr="00DE11BA">
              <w:rPr>
                <w:sz w:val="24"/>
                <w:lang w:val="ru-RU"/>
              </w:rPr>
              <w:t>согласные</w:t>
            </w:r>
            <w:r w:rsidRPr="00DE11BA">
              <w:rPr>
                <w:spacing w:val="-7"/>
                <w:sz w:val="24"/>
                <w:lang w:val="ru-RU"/>
              </w:rPr>
              <w:t xml:space="preserve"> </w:t>
            </w:r>
            <w:r w:rsidRPr="00DE11BA">
              <w:rPr>
                <w:sz w:val="24"/>
                <w:lang w:val="ru-RU"/>
              </w:rPr>
              <w:t>(перечень</w:t>
            </w:r>
            <w:r w:rsidRPr="00DE11BA">
              <w:rPr>
                <w:spacing w:val="-5"/>
                <w:sz w:val="24"/>
                <w:lang w:val="ru-RU"/>
              </w:rPr>
              <w:t xml:space="preserve"> </w:t>
            </w:r>
            <w:r w:rsidRPr="00DE11BA">
              <w:rPr>
                <w:sz w:val="24"/>
                <w:lang w:val="ru-RU"/>
              </w:rPr>
              <w:t>слов</w:t>
            </w:r>
            <w:r w:rsidRPr="00DE11BA">
              <w:rPr>
                <w:spacing w:val="-5"/>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орфографическом словаре</w:t>
            </w:r>
            <w:r w:rsidRPr="00DE11BA">
              <w:rPr>
                <w:spacing w:val="1"/>
                <w:sz w:val="24"/>
                <w:lang w:val="ru-RU"/>
              </w:rPr>
              <w:t xml:space="preserve"> </w:t>
            </w:r>
            <w:r w:rsidRPr="00DE11BA">
              <w:rPr>
                <w:sz w:val="24"/>
                <w:lang w:val="ru-RU"/>
              </w:rPr>
              <w:t>учебника);</w:t>
            </w:r>
          </w:p>
          <w:p w:rsidR="00DE11BA" w:rsidRPr="00BE1740" w:rsidRDefault="00DE11BA" w:rsidP="00DE11BA">
            <w:pPr>
              <w:numPr>
                <w:ilvl w:val="0"/>
                <w:numId w:val="17"/>
              </w:numPr>
              <w:tabs>
                <w:tab w:val="left" w:pos="281"/>
              </w:tabs>
              <w:ind w:hanging="174"/>
              <w:rPr>
                <w:sz w:val="24"/>
              </w:rPr>
            </w:pPr>
            <w:r w:rsidRPr="00BE1740">
              <w:rPr>
                <w:sz w:val="24"/>
              </w:rPr>
              <w:t>прописная</w:t>
            </w:r>
            <w:r w:rsidRPr="00BE1740">
              <w:rPr>
                <w:spacing w:val="-2"/>
                <w:sz w:val="24"/>
              </w:rPr>
              <w:t xml:space="preserve"> </w:t>
            </w:r>
            <w:r w:rsidRPr="00BE1740">
              <w:rPr>
                <w:sz w:val="24"/>
              </w:rPr>
              <w:t>буква</w:t>
            </w:r>
            <w:r w:rsidRPr="00BE1740">
              <w:rPr>
                <w:spacing w:val="-3"/>
                <w:sz w:val="24"/>
              </w:rPr>
              <w:t xml:space="preserve"> </w:t>
            </w:r>
            <w:r w:rsidRPr="00BE1740">
              <w:rPr>
                <w:sz w:val="24"/>
              </w:rPr>
              <w:t>в</w:t>
            </w:r>
          </w:p>
          <w:p w:rsidR="00DE11BA" w:rsidRPr="00DE11BA" w:rsidRDefault="00DE11BA" w:rsidP="00EF0B46">
            <w:pPr>
              <w:ind w:right="324"/>
              <w:rPr>
                <w:sz w:val="24"/>
                <w:lang w:val="ru-RU"/>
              </w:rPr>
            </w:pPr>
            <w:r w:rsidRPr="00DE11BA">
              <w:rPr>
                <w:sz w:val="24"/>
                <w:lang w:val="ru-RU"/>
              </w:rPr>
              <w:t>именах</w:t>
            </w:r>
            <w:r w:rsidRPr="00DE11BA">
              <w:rPr>
                <w:spacing w:val="-9"/>
                <w:sz w:val="24"/>
                <w:lang w:val="ru-RU"/>
              </w:rPr>
              <w:t xml:space="preserve"> </w:t>
            </w:r>
            <w:r w:rsidRPr="00DE11BA">
              <w:rPr>
                <w:sz w:val="24"/>
                <w:lang w:val="ru-RU"/>
              </w:rPr>
              <w:t>собственных:</w:t>
            </w:r>
            <w:r w:rsidRPr="00DE11BA">
              <w:rPr>
                <w:spacing w:val="-8"/>
                <w:sz w:val="24"/>
                <w:lang w:val="ru-RU"/>
              </w:rPr>
              <w:t xml:space="preserve"> </w:t>
            </w:r>
            <w:r w:rsidRPr="00DE11BA">
              <w:rPr>
                <w:sz w:val="24"/>
                <w:lang w:val="ru-RU"/>
              </w:rPr>
              <w:t>имена,</w:t>
            </w:r>
            <w:r w:rsidRPr="00DE11BA">
              <w:rPr>
                <w:spacing w:val="-57"/>
                <w:sz w:val="24"/>
                <w:lang w:val="ru-RU"/>
              </w:rPr>
              <w:t xml:space="preserve"> </w:t>
            </w:r>
            <w:r w:rsidRPr="00DE11BA">
              <w:rPr>
                <w:sz w:val="24"/>
                <w:lang w:val="ru-RU"/>
              </w:rPr>
              <w:t>фамилии, отчества людей,</w:t>
            </w:r>
            <w:r w:rsidRPr="00DE11BA">
              <w:rPr>
                <w:spacing w:val="1"/>
                <w:sz w:val="24"/>
                <w:lang w:val="ru-RU"/>
              </w:rPr>
              <w:t xml:space="preserve"> </w:t>
            </w:r>
            <w:r w:rsidRPr="00DE11BA">
              <w:rPr>
                <w:sz w:val="24"/>
                <w:lang w:val="ru-RU"/>
              </w:rPr>
              <w:t>клички</w:t>
            </w:r>
            <w:r w:rsidRPr="00DE11BA">
              <w:rPr>
                <w:spacing w:val="59"/>
                <w:sz w:val="24"/>
                <w:lang w:val="ru-RU"/>
              </w:rPr>
              <w:t xml:space="preserve"> </w:t>
            </w:r>
            <w:r w:rsidRPr="00DE11BA">
              <w:rPr>
                <w:sz w:val="24"/>
                <w:lang w:val="ru-RU"/>
              </w:rPr>
              <w:t>животных,</w:t>
            </w:r>
          </w:p>
          <w:p w:rsidR="00DE11BA" w:rsidRPr="00BE1740" w:rsidRDefault="00DE11BA" w:rsidP="00EF0B46">
            <w:pPr>
              <w:rPr>
                <w:sz w:val="24"/>
              </w:rPr>
            </w:pPr>
            <w:r w:rsidRPr="00BE1740">
              <w:rPr>
                <w:sz w:val="24"/>
              </w:rPr>
              <w:t>географические</w:t>
            </w:r>
            <w:r w:rsidRPr="00BE1740">
              <w:rPr>
                <w:spacing w:val="-5"/>
                <w:sz w:val="24"/>
              </w:rPr>
              <w:t xml:space="preserve"> </w:t>
            </w:r>
            <w:r w:rsidRPr="00BE1740">
              <w:rPr>
                <w:sz w:val="24"/>
              </w:rPr>
              <w:t>названия;</w:t>
            </w:r>
          </w:p>
          <w:p w:rsidR="00DE11BA" w:rsidRPr="00BE1740" w:rsidRDefault="00DE11BA" w:rsidP="00DE11BA">
            <w:pPr>
              <w:numPr>
                <w:ilvl w:val="0"/>
                <w:numId w:val="17"/>
              </w:numPr>
              <w:tabs>
                <w:tab w:val="left" w:pos="281"/>
              </w:tabs>
              <w:ind w:left="400" w:right="958" w:hanging="293"/>
              <w:rPr>
                <w:sz w:val="24"/>
              </w:rPr>
            </w:pPr>
            <w:r w:rsidRPr="00BE1740">
              <w:rPr>
                <w:sz w:val="24"/>
              </w:rPr>
              <w:t>раздельное написание</w:t>
            </w:r>
            <w:r w:rsidRPr="00BE1740">
              <w:rPr>
                <w:spacing w:val="-57"/>
                <w:sz w:val="24"/>
              </w:rPr>
              <w:t xml:space="preserve"> </w:t>
            </w:r>
            <w:r w:rsidRPr="00BE1740">
              <w:rPr>
                <w:sz w:val="24"/>
              </w:rPr>
              <w:t>предлогов</w:t>
            </w:r>
            <w:r w:rsidRPr="00BE1740">
              <w:rPr>
                <w:spacing w:val="-8"/>
                <w:sz w:val="24"/>
              </w:rPr>
              <w:t xml:space="preserve"> </w:t>
            </w:r>
            <w:r w:rsidRPr="00BE1740">
              <w:rPr>
                <w:sz w:val="24"/>
              </w:rPr>
              <w:t>с</w:t>
            </w:r>
            <w:r w:rsidRPr="00BE1740">
              <w:rPr>
                <w:spacing w:val="-9"/>
                <w:sz w:val="24"/>
              </w:rPr>
              <w:t xml:space="preserve"> </w:t>
            </w:r>
            <w:r w:rsidRPr="00BE1740">
              <w:rPr>
                <w:sz w:val="24"/>
              </w:rPr>
              <w:t>именами</w:t>
            </w:r>
          </w:p>
          <w:p w:rsidR="00DE11BA" w:rsidRPr="00BE1740" w:rsidRDefault="00DE11BA" w:rsidP="00EF0B46">
            <w:pPr>
              <w:rPr>
                <w:sz w:val="24"/>
              </w:rPr>
            </w:pPr>
            <w:r w:rsidRPr="00BE1740">
              <w:rPr>
                <w:sz w:val="24"/>
              </w:rPr>
              <w:t>существительными</w:t>
            </w:r>
          </w:p>
        </w:tc>
        <w:tc>
          <w:tcPr>
            <w:tcW w:w="5094" w:type="dxa"/>
            <w:tcBorders>
              <w:top w:val="single" w:sz="6" w:space="0" w:color="000000"/>
              <w:bottom w:val="single" w:sz="6" w:space="0" w:color="000000"/>
            </w:tcBorders>
          </w:tcPr>
          <w:p w:rsidR="00DE11BA" w:rsidRPr="00DE11BA" w:rsidRDefault="00DE11BA" w:rsidP="00EF0B46">
            <w:pPr>
              <w:ind w:right="138"/>
              <w:jc w:val="both"/>
              <w:rPr>
                <w:sz w:val="24"/>
                <w:lang w:val="ru-RU"/>
              </w:rPr>
            </w:pPr>
            <w:r w:rsidRPr="00DE11BA">
              <w:rPr>
                <w:sz w:val="24"/>
                <w:lang w:val="ru-RU"/>
              </w:rPr>
              <w:t>исправления</w:t>
            </w:r>
            <w:r w:rsidRPr="00DE11BA">
              <w:rPr>
                <w:spacing w:val="1"/>
                <w:sz w:val="24"/>
                <w:lang w:val="ru-RU"/>
              </w:rPr>
              <w:t xml:space="preserve"> </w:t>
            </w:r>
            <w:r w:rsidRPr="00DE11BA">
              <w:rPr>
                <w:sz w:val="24"/>
                <w:lang w:val="ru-RU"/>
              </w:rPr>
              <w:t>возможных</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применение</w:t>
            </w:r>
            <w:r w:rsidRPr="00DE11BA">
              <w:rPr>
                <w:spacing w:val="-2"/>
                <w:sz w:val="24"/>
                <w:lang w:val="ru-RU"/>
              </w:rPr>
              <w:t xml:space="preserve"> </w:t>
            </w:r>
            <w:r w:rsidRPr="00DE11BA">
              <w:rPr>
                <w:sz w:val="24"/>
                <w:lang w:val="ru-RU"/>
              </w:rPr>
              <w:t>правила</w:t>
            </w:r>
            <w:r w:rsidRPr="00DE11BA">
              <w:rPr>
                <w:spacing w:val="-2"/>
                <w:sz w:val="24"/>
                <w:lang w:val="ru-RU"/>
              </w:rPr>
              <w:t xml:space="preserve"> </w:t>
            </w:r>
            <w:r w:rsidRPr="00DE11BA">
              <w:rPr>
                <w:sz w:val="24"/>
                <w:lang w:val="ru-RU"/>
              </w:rPr>
              <w:t>переноса</w:t>
            </w:r>
            <w:r w:rsidRPr="00DE11BA">
              <w:rPr>
                <w:spacing w:val="-1"/>
                <w:sz w:val="24"/>
                <w:lang w:val="ru-RU"/>
              </w:rPr>
              <w:t xml:space="preserve"> </w:t>
            </w:r>
            <w:r w:rsidRPr="00DE11BA">
              <w:rPr>
                <w:sz w:val="24"/>
                <w:lang w:val="ru-RU"/>
              </w:rPr>
              <w:t>слов.</w:t>
            </w:r>
          </w:p>
          <w:p w:rsidR="00DE11BA" w:rsidRPr="00DE11BA" w:rsidRDefault="00DE11BA" w:rsidP="00EF0B46">
            <w:pPr>
              <w:tabs>
                <w:tab w:val="left" w:pos="2162"/>
                <w:tab w:val="left" w:pos="4426"/>
              </w:tabs>
              <w:ind w:right="133"/>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использованием</w:t>
            </w:r>
            <w:r w:rsidRPr="00DE11BA">
              <w:rPr>
                <w:spacing w:val="1"/>
                <w:sz w:val="24"/>
                <w:lang w:val="ru-RU"/>
              </w:rPr>
              <w:t xml:space="preserve"> </w:t>
            </w:r>
            <w:r w:rsidRPr="00DE11BA">
              <w:rPr>
                <w:sz w:val="24"/>
                <w:lang w:val="ru-RU"/>
              </w:rPr>
              <w:t>правила</w:t>
            </w:r>
            <w:r w:rsidRPr="00DE11BA">
              <w:rPr>
                <w:spacing w:val="1"/>
                <w:sz w:val="24"/>
                <w:lang w:val="ru-RU"/>
              </w:rPr>
              <w:t xml:space="preserve"> </w:t>
            </w:r>
            <w:r w:rsidRPr="00DE11BA">
              <w:rPr>
                <w:sz w:val="24"/>
                <w:lang w:val="ru-RU"/>
              </w:rPr>
              <w:t>написания</w:t>
            </w:r>
            <w:r w:rsidRPr="00DE11BA">
              <w:rPr>
                <w:spacing w:val="-57"/>
                <w:sz w:val="24"/>
                <w:lang w:val="ru-RU"/>
              </w:rPr>
              <w:t xml:space="preserve"> </w:t>
            </w:r>
            <w:r w:rsidRPr="00DE11BA">
              <w:rPr>
                <w:sz w:val="24"/>
                <w:lang w:val="ru-RU"/>
              </w:rPr>
              <w:t>собственных имён существительных. Работа в</w:t>
            </w:r>
            <w:r w:rsidRPr="00DE11BA">
              <w:rPr>
                <w:spacing w:val="-57"/>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ответы</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обязательно нужно будет применить правило</w:t>
            </w:r>
            <w:r w:rsidRPr="00DE11BA">
              <w:rPr>
                <w:spacing w:val="1"/>
                <w:sz w:val="24"/>
                <w:lang w:val="ru-RU"/>
              </w:rPr>
              <w:t xml:space="preserve"> </w:t>
            </w:r>
            <w:r w:rsidRPr="00DE11BA">
              <w:rPr>
                <w:sz w:val="24"/>
                <w:lang w:val="ru-RU"/>
              </w:rPr>
              <w:t>написания</w:t>
            </w:r>
            <w:r w:rsidRPr="00DE11BA">
              <w:rPr>
                <w:sz w:val="24"/>
                <w:lang w:val="ru-RU"/>
              </w:rPr>
              <w:tab/>
              <w:t>собственных</w:t>
            </w:r>
            <w:r w:rsidRPr="00DE11BA">
              <w:rPr>
                <w:sz w:val="24"/>
                <w:lang w:val="ru-RU"/>
              </w:rPr>
              <w:tab/>
              <w:t>имён</w:t>
            </w:r>
            <w:r w:rsidRPr="00DE11BA">
              <w:rPr>
                <w:spacing w:val="-58"/>
                <w:sz w:val="24"/>
                <w:lang w:val="ru-RU"/>
              </w:rPr>
              <w:t xml:space="preserve"> </w:t>
            </w:r>
            <w:r w:rsidRPr="00DE11BA">
              <w:rPr>
                <w:sz w:val="24"/>
                <w:lang w:val="ru-RU"/>
              </w:rPr>
              <w:t>существительных.</w:t>
            </w:r>
          </w:p>
          <w:p w:rsidR="00DE11BA" w:rsidRPr="00DE11BA" w:rsidRDefault="00DE11BA" w:rsidP="00EF0B46">
            <w:pPr>
              <w:ind w:right="138"/>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написать</w:t>
            </w:r>
            <w:r w:rsidRPr="00DE11BA">
              <w:rPr>
                <w:spacing w:val="1"/>
                <w:sz w:val="24"/>
                <w:lang w:val="ru-RU"/>
              </w:rPr>
              <w:t xml:space="preserve"> </w:t>
            </w:r>
            <w:r w:rsidRPr="00DE11BA">
              <w:rPr>
                <w:sz w:val="24"/>
                <w:lang w:val="ru-RU"/>
              </w:rPr>
              <w:t>текст,</w:t>
            </w:r>
            <w:r w:rsidRPr="00DE11BA">
              <w:rPr>
                <w:spacing w:val="6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котором</w:t>
            </w:r>
            <w:r w:rsidRPr="00DE11BA">
              <w:rPr>
                <w:spacing w:val="1"/>
                <w:sz w:val="24"/>
                <w:lang w:val="ru-RU"/>
              </w:rPr>
              <w:t xml:space="preserve"> </w:t>
            </w:r>
            <w:r w:rsidRPr="00DE11BA">
              <w:rPr>
                <w:sz w:val="24"/>
                <w:lang w:val="ru-RU"/>
              </w:rPr>
              <w:t>встретится</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менее</w:t>
            </w:r>
            <w:r w:rsidRPr="00DE11BA">
              <w:rPr>
                <w:spacing w:val="1"/>
                <w:sz w:val="24"/>
                <w:lang w:val="ru-RU"/>
              </w:rPr>
              <w:t xml:space="preserve"> </w:t>
            </w:r>
            <w:r w:rsidRPr="00DE11BA">
              <w:rPr>
                <w:sz w:val="24"/>
                <w:lang w:val="ru-RU"/>
              </w:rPr>
              <w:t>шести</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собственных.</w:t>
            </w:r>
          </w:p>
          <w:p w:rsidR="00DE11BA" w:rsidRPr="00DE11BA" w:rsidRDefault="00DE11BA" w:rsidP="00EF0B46">
            <w:pPr>
              <w:ind w:right="137"/>
              <w:jc w:val="both"/>
              <w:rPr>
                <w:sz w:val="24"/>
                <w:lang w:val="ru-RU"/>
              </w:rPr>
            </w:pPr>
            <w:r w:rsidRPr="00DE11BA">
              <w:rPr>
                <w:sz w:val="24"/>
                <w:lang w:val="ru-RU"/>
              </w:rPr>
              <w:t>Наблюдение за языковым материалом (слова с</w:t>
            </w:r>
            <w:r w:rsidRPr="00DE11BA">
              <w:rPr>
                <w:spacing w:val="-57"/>
                <w:sz w:val="24"/>
                <w:lang w:val="ru-RU"/>
              </w:rPr>
              <w:t xml:space="preserve"> </w:t>
            </w:r>
            <w:r w:rsidRPr="00DE11BA">
              <w:rPr>
                <w:sz w:val="24"/>
                <w:lang w:val="ru-RU"/>
              </w:rPr>
              <w:t>безударными</w:t>
            </w:r>
            <w:r w:rsidRPr="00DE11BA">
              <w:rPr>
                <w:spacing w:val="1"/>
                <w:sz w:val="24"/>
                <w:lang w:val="ru-RU"/>
              </w:rPr>
              <w:t xml:space="preserve"> </w:t>
            </w:r>
            <w:r w:rsidRPr="00DE11BA">
              <w:rPr>
                <w:sz w:val="24"/>
                <w:lang w:val="ru-RU"/>
              </w:rPr>
              <w:t>гласными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парными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звонкости</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глухости</w:t>
            </w:r>
            <w:r w:rsidRPr="00DE11BA">
              <w:rPr>
                <w:spacing w:val="1"/>
                <w:sz w:val="24"/>
                <w:lang w:val="ru-RU"/>
              </w:rPr>
              <w:t xml:space="preserve"> </w:t>
            </w:r>
            <w:r w:rsidRPr="00DE11BA">
              <w:rPr>
                <w:sz w:val="24"/>
                <w:lang w:val="ru-RU"/>
              </w:rPr>
              <w:t>согласными</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знакомство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понятием</w:t>
            </w:r>
            <w:r w:rsidRPr="00DE11BA">
              <w:rPr>
                <w:spacing w:val="-2"/>
                <w:sz w:val="24"/>
                <w:lang w:val="ru-RU"/>
              </w:rPr>
              <w:t xml:space="preserve"> </w:t>
            </w:r>
            <w:r w:rsidRPr="00DE11BA">
              <w:rPr>
                <w:sz w:val="24"/>
                <w:lang w:val="ru-RU"/>
              </w:rPr>
              <w:t>«орфограмма».</w:t>
            </w:r>
          </w:p>
          <w:p w:rsidR="00DE11BA" w:rsidRPr="00DE11BA" w:rsidRDefault="00DE11BA" w:rsidP="00EF0B46">
            <w:pPr>
              <w:ind w:right="134"/>
              <w:jc w:val="both"/>
              <w:rPr>
                <w:sz w:val="24"/>
                <w:lang w:val="ru-RU"/>
              </w:rPr>
            </w:pPr>
            <w:r w:rsidRPr="00DE11BA">
              <w:rPr>
                <w:sz w:val="24"/>
                <w:lang w:val="ru-RU"/>
              </w:rPr>
              <w:t>Обсуждение</w:t>
            </w:r>
            <w:r w:rsidRPr="00DE11BA">
              <w:rPr>
                <w:spacing w:val="1"/>
                <w:sz w:val="24"/>
                <w:lang w:val="ru-RU"/>
              </w:rPr>
              <w:t xml:space="preserve"> </w:t>
            </w:r>
            <w:r w:rsidRPr="00DE11BA">
              <w:rPr>
                <w:sz w:val="24"/>
                <w:lang w:val="ru-RU"/>
              </w:rPr>
              <w:t>особенностей</w:t>
            </w:r>
            <w:r w:rsidRPr="00DE11BA">
              <w:rPr>
                <w:spacing w:val="1"/>
                <w:sz w:val="24"/>
                <w:lang w:val="ru-RU"/>
              </w:rPr>
              <w:t xml:space="preserve"> </w:t>
            </w:r>
            <w:r w:rsidRPr="00DE11BA">
              <w:rPr>
                <w:sz w:val="24"/>
                <w:lang w:val="ru-RU"/>
              </w:rPr>
              <w:t>обозначения</w:t>
            </w:r>
            <w:r w:rsidRPr="00DE11BA">
              <w:rPr>
                <w:spacing w:val="1"/>
                <w:sz w:val="24"/>
                <w:lang w:val="ru-RU"/>
              </w:rPr>
              <w:t xml:space="preserve"> </w:t>
            </w:r>
            <w:r w:rsidRPr="00DE11BA">
              <w:rPr>
                <w:sz w:val="24"/>
                <w:lang w:val="ru-RU"/>
              </w:rPr>
              <w:t>буквами проверяемых безударных гласных в</w:t>
            </w:r>
            <w:r w:rsidRPr="00DE11BA">
              <w:rPr>
                <w:spacing w:val="1"/>
                <w:sz w:val="24"/>
                <w:lang w:val="ru-RU"/>
              </w:rPr>
              <w:t xml:space="preserve"> </w:t>
            </w:r>
            <w:r w:rsidRPr="00DE11BA">
              <w:rPr>
                <w:sz w:val="24"/>
                <w:lang w:val="ru-RU"/>
              </w:rPr>
              <w:t>корне слова в процессе сравнения написания</w:t>
            </w:r>
            <w:r w:rsidRPr="00DE11BA">
              <w:rPr>
                <w:spacing w:val="1"/>
                <w:sz w:val="24"/>
                <w:lang w:val="ru-RU"/>
              </w:rPr>
              <w:t xml:space="preserve"> </w:t>
            </w:r>
            <w:r w:rsidRPr="00DE11BA">
              <w:rPr>
                <w:sz w:val="24"/>
                <w:lang w:val="ru-RU"/>
              </w:rPr>
              <w:t>ударных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безударных</w:t>
            </w:r>
            <w:r w:rsidRPr="00DE11BA">
              <w:rPr>
                <w:spacing w:val="1"/>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однокоренных</w:t>
            </w:r>
            <w:r w:rsidRPr="00DE11BA">
              <w:rPr>
                <w:spacing w:val="-1"/>
                <w:sz w:val="24"/>
                <w:lang w:val="ru-RU"/>
              </w:rPr>
              <w:t xml:space="preserve"> </w:t>
            </w:r>
            <w:r w:rsidRPr="00DE11BA">
              <w:rPr>
                <w:sz w:val="24"/>
                <w:lang w:val="ru-RU"/>
              </w:rPr>
              <w:t>словах.</w:t>
            </w:r>
          </w:p>
          <w:p w:rsidR="00DE11BA" w:rsidRPr="00DE11BA" w:rsidRDefault="00DE11BA" w:rsidP="00EF0B46">
            <w:pPr>
              <w:ind w:right="138"/>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планировать</w:t>
            </w:r>
            <w:r w:rsidRPr="00DE11BA">
              <w:rPr>
                <w:spacing w:val="1"/>
                <w:sz w:val="24"/>
                <w:lang w:val="ru-RU"/>
              </w:rPr>
              <w:t xml:space="preserve"> </w:t>
            </w:r>
            <w:r w:rsidRPr="00DE11BA">
              <w:rPr>
                <w:sz w:val="24"/>
                <w:lang w:val="ru-RU"/>
              </w:rPr>
              <w:t>порядок</w:t>
            </w:r>
            <w:r w:rsidRPr="00DE11BA">
              <w:rPr>
                <w:spacing w:val="1"/>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выявлении</w:t>
            </w:r>
            <w:r w:rsidRPr="00DE11BA">
              <w:rPr>
                <w:spacing w:val="1"/>
                <w:sz w:val="24"/>
                <w:lang w:val="ru-RU"/>
              </w:rPr>
              <w:t xml:space="preserve"> </w:t>
            </w:r>
            <w:r w:rsidRPr="00DE11BA">
              <w:rPr>
                <w:sz w:val="24"/>
                <w:lang w:val="ru-RU"/>
              </w:rPr>
              <w:t>места</w:t>
            </w:r>
            <w:r w:rsidRPr="00DE11BA">
              <w:rPr>
                <w:spacing w:val="1"/>
                <w:sz w:val="24"/>
                <w:lang w:val="ru-RU"/>
              </w:rPr>
              <w:t xml:space="preserve"> </w:t>
            </w:r>
            <w:r w:rsidRPr="00DE11BA">
              <w:rPr>
                <w:sz w:val="24"/>
                <w:lang w:val="ru-RU"/>
              </w:rPr>
              <w:t>возможной</w:t>
            </w:r>
            <w:r w:rsidRPr="00DE11BA">
              <w:rPr>
                <w:spacing w:val="1"/>
                <w:sz w:val="24"/>
                <w:lang w:val="ru-RU"/>
              </w:rPr>
              <w:t xml:space="preserve"> </w:t>
            </w:r>
            <w:r w:rsidRPr="00DE11BA">
              <w:rPr>
                <w:sz w:val="24"/>
                <w:lang w:val="ru-RU"/>
              </w:rPr>
              <w:t>орфографической</w:t>
            </w:r>
            <w:r w:rsidRPr="00DE11BA">
              <w:rPr>
                <w:spacing w:val="1"/>
                <w:sz w:val="24"/>
                <w:lang w:val="ru-RU"/>
              </w:rPr>
              <w:t xml:space="preserve"> </w:t>
            </w:r>
            <w:r w:rsidRPr="00DE11BA">
              <w:rPr>
                <w:sz w:val="24"/>
                <w:lang w:val="ru-RU"/>
              </w:rPr>
              <w:t>ошибки».</w:t>
            </w:r>
            <w:r w:rsidRPr="00DE11BA">
              <w:rPr>
                <w:spacing w:val="1"/>
                <w:sz w:val="24"/>
                <w:lang w:val="ru-RU"/>
              </w:rPr>
              <w:t xml:space="preserve"> </w:t>
            </w:r>
            <w:r w:rsidRPr="00DE11BA">
              <w:rPr>
                <w:sz w:val="24"/>
                <w:lang w:val="ru-RU"/>
              </w:rPr>
              <w:t>Совместная</w:t>
            </w:r>
            <w:r w:rsidRPr="00DE11BA">
              <w:rPr>
                <w:spacing w:val="1"/>
                <w:sz w:val="24"/>
                <w:lang w:val="ru-RU"/>
              </w:rPr>
              <w:t xml:space="preserve"> </w:t>
            </w:r>
            <w:r w:rsidRPr="00DE11BA">
              <w:rPr>
                <w:sz w:val="24"/>
                <w:lang w:val="ru-RU"/>
              </w:rPr>
              <w:t>разработка</w:t>
            </w:r>
            <w:r w:rsidRPr="00DE11BA">
              <w:rPr>
                <w:spacing w:val="-3"/>
                <w:sz w:val="24"/>
                <w:lang w:val="ru-RU"/>
              </w:rPr>
              <w:t xml:space="preserve"> </w:t>
            </w:r>
            <w:r w:rsidRPr="00DE11BA">
              <w:rPr>
                <w:sz w:val="24"/>
                <w:lang w:val="ru-RU"/>
              </w:rPr>
              <w:t>алгоритма</w:t>
            </w:r>
            <w:r w:rsidRPr="00DE11BA">
              <w:rPr>
                <w:spacing w:val="-3"/>
                <w:sz w:val="24"/>
                <w:lang w:val="ru-RU"/>
              </w:rPr>
              <w:t xml:space="preserve"> </w:t>
            </w:r>
            <w:r w:rsidRPr="00DE11BA">
              <w:rPr>
                <w:sz w:val="24"/>
                <w:lang w:val="ru-RU"/>
              </w:rPr>
              <w:t>применения</w:t>
            </w:r>
            <w:r w:rsidRPr="00DE11BA">
              <w:rPr>
                <w:spacing w:val="-1"/>
                <w:sz w:val="24"/>
                <w:lang w:val="ru-RU"/>
              </w:rPr>
              <w:t xml:space="preserve"> </w:t>
            </w:r>
            <w:r w:rsidRPr="00DE11BA">
              <w:rPr>
                <w:sz w:val="24"/>
                <w:lang w:val="ru-RU"/>
              </w:rPr>
              <w:t>орфограмм</w:t>
            </w:r>
          </w:p>
          <w:p w:rsidR="00DE11BA" w:rsidRPr="00DE11BA" w:rsidRDefault="00DE11BA" w:rsidP="00EF0B46">
            <w:pPr>
              <w:spacing w:before="1"/>
              <w:ind w:right="139"/>
              <w:jc w:val="both"/>
              <w:rPr>
                <w:sz w:val="24"/>
                <w:lang w:val="ru-RU"/>
              </w:rPr>
            </w:pPr>
            <w:r w:rsidRPr="00DE11BA">
              <w:rPr>
                <w:sz w:val="24"/>
                <w:lang w:val="ru-RU"/>
              </w:rPr>
              <w:t>«Проверяемые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 Упражнение: нахождение и фиксация</w:t>
            </w:r>
            <w:r w:rsidRPr="00DE11BA">
              <w:rPr>
                <w:spacing w:val="1"/>
                <w:sz w:val="24"/>
                <w:lang w:val="ru-RU"/>
              </w:rPr>
              <w:t xml:space="preserve"> </w:t>
            </w:r>
            <w:r w:rsidRPr="00DE11BA">
              <w:rPr>
                <w:sz w:val="24"/>
                <w:lang w:val="ru-RU"/>
              </w:rPr>
              <w:t>орфограммы</w:t>
            </w:r>
            <w:r w:rsidRPr="00DE11BA">
              <w:rPr>
                <w:spacing w:val="1"/>
                <w:sz w:val="24"/>
                <w:lang w:val="ru-RU"/>
              </w:rPr>
              <w:t xml:space="preserve"> </w:t>
            </w:r>
            <w:r w:rsidRPr="00DE11BA">
              <w:rPr>
                <w:sz w:val="24"/>
                <w:lang w:val="ru-RU"/>
              </w:rPr>
              <w:t>«Проверяемые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3"/>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p>
          <w:p w:rsidR="00DE11BA" w:rsidRPr="00DE11BA" w:rsidRDefault="00DE11BA" w:rsidP="00EF0B46">
            <w:pPr>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в</w:t>
            </w:r>
            <w:r w:rsidRPr="00DE11BA">
              <w:rPr>
                <w:spacing w:val="61"/>
                <w:sz w:val="24"/>
                <w:lang w:val="ru-RU"/>
              </w:rPr>
              <w:t xml:space="preserve"> </w:t>
            </w:r>
            <w:r w:rsidRPr="00DE11BA">
              <w:rPr>
                <w:sz w:val="24"/>
                <w:lang w:val="ru-RU"/>
              </w:rPr>
              <w:t>ряду</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нескольких</w:t>
            </w:r>
            <w:r w:rsidRPr="00DE11BA">
              <w:rPr>
                <w:spacing w:val="1"/>
                <w:sz w:val="24"/>
                <w:lang w:val="ru-RU"/>
              </w:rPr>
              <w:t xml:space="preserve"> </w:t>
            </w:r>
            <w:r w:rsidRPr="00DE11BA">
              <w:rPr>
                <w:sz w:val="24"/>
                <w:lang w:val="ru-RU"/>
              </w:rPr>
              <w:t>проверочных</w:t>
            </w:r>
            <w:r w:rsidRPr="00DE11BA">
              <w:rPr>
                <w:spacing w:val="1"/>
                <w:sz w:val="24"/>
                <w:lang w:val="ru-RU"/>
              </w:rPr>
              <w:t xml:space="preserve"> </w:t>
            </w:r>
            <w:r w:rsidRPr="00DE11BA">
              <w:rPr>
                <w:sz w:val="24"/>
                <w:lang w:val="ru-RU"/>
              </w:rPr>
              <w:t>слов.</w:t>
            </w:r>
          </w:p>
          <w:p w:rsidR="00DE11BA" w:rsidRPr="00DE11BA" w:rsidRDefault="00DE11BA" w:rsidP="00EF0B46">
            <w:pPr>
              <w:spacing w:line="270" w:lineRule="atLeast"/>
              <w:ind w:right="139"/>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w:t>
            </w:r>
            <w:r w:rsidRPr="00DE11BA">
              <w:rPr>
                <w:spacing w:val="6"/>
                <w:sz w:val="24"/>
                <w:lang w:val="ru-RU"/>
              </w:rPr>
              <w:t xml:space="preserve"> </w:t>
            </w:r>
            <w:r w:rsidRPr="00DE11BA">
              <w:rPr>
                <w:sz w:val="24"/>
                <w:lang w:val="ru-RU"/>
              </w:rPr>
              <w:t>в</w:t>
            </w:r>
            <w:r w:rsidRPr="00DE11BA">
              <w:rPr>
                <w:spacing w:val="5"/>
                <w:sz w:val="24"/>
                <w:lang w:val="ru-RU"/>
              </w:rPr>
              <w:t xml:space="preserve"> </w:t>
            </w:r>
            <w:r w:rsidRPr="00DE11BA">
              <w:rPr>
                <w:sz w:val="24"/>
                <w:lang w:val="ru-RU"/>
              </w:rPr>
              <w:t>подборе</w:t>
            </w:r>
            <w:r w:rsidRPr="00DE11BA">
              <w:rPr>
                <w:spacing w:val="5"/>
                <w:sz w:val="24"/>
                <w:lang w:val="ru-RU"/>
              </w:rPr>
              <w:t xml:space="preserve"> </w:t>
            </w:r>
            <w:r w:rsidRPr="00DE11BA">
              <w:rPr>
                <w:sz w:val="24"/>
                <w:lang w:val="ru-RU"/>
              </w:rPr>
              <w:t>проверочных</w:t>
            </w:r>
            <w:r w:rsidRPr="00DE11BA">
              <w:rPr>
                <w:spacing w:val="5"/>
                <w:sz w:val="24"/>
                <w:lang w:val="ru-RU"/>
              </w:rPr>
              <w:t xml:space="preserve"> </w:t>
            </w:r>
            <w:r w:rsidRPr="00DE11BA">
              <w:rPr>
                <w:sz w:val="24"/>
                <w:lang w:val="ru-RU"/>
              </w:rPr>
              <w:t>слов</w:t>
            </w:r>
            <w:r w:rsidRPr="00DE11BA">
              <w:rPr>
                <w:spacing w:val="8"/>
                <w:sz w:val="24"/>
                <w:lang w:val="ru-RU"/>
              </w:rPr>
              <w:t xml:space="preserve"> </w:t>
            </w:r>
            <w:r w:rsidRPr="00DE11BA">
              <w:rPr>
                <w:sz w:val="24"/>
                <w:lang w:val="ru-RU"/>
              </w:rPr>
              <w:t>к</w:t>
            </w:r>
            <w:r w:rsidRPr="00DE11BA">
              <w:rPr>
                <w:spacing w:val="6"/>
                <w:sz w:val="24"/>
                <w:lang w:val="ru-RU"/>
              </w:rPr>
              <w:t xml:space="preserve"> </w:t>
            </w:r>
            <w:r w:rsidRPr="00DE11BA">
              <w:rPr>
                <w:sz w:val="24"/>
                <w:lang w:val="ru-RU"/>
              </w:rPr>
              <w:t>словам</w:t>
            </w:r>
          </w:p>
        </w:tc>
        <w:tc>
          <w:tcPr>
            <w:tcW w:w="3829" w:type="dxa"/>
            <w:tcBorders>
              <w:top w:val="single" w:sz="6" w:space="0" w:color="000000"/>
              <w:bottom w:val="single" w:sz="6" w:space="0" w:color="000000"/>
            </w:tcBorders>
          </w:tcPr>
          <w:p w:rsidR="00DE11BA" w:rsidRPr="00DE11BA" w:rsidRDefault="00DE11BA" w:rsidP="00EF0B46">
            <w:pPr>
              <w:rPr>
                <w:lang w:val="ru-RU"/>
              </w:rPr>
            </w:pPr>
          </w:p>
        </w:tc>
      </w:tr>
    </w:tbl>
    <w:p w:rsidR="00DE11BA" w:rsidRPr="00BE1740" w:rsidRDefault="00DE11BA" w:rsidP="00DE11BA">
      <w:p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Borders>
              <w:top w:val="single" w:sz="6" w:space="0" w:color="000000"/>
              <w:bottom w:val="single" w:sz="6" w:space="0" w:color="000000"/>
            </w:tcBorders>
          </w:tcPr>
          <w:p w:rsidR="00DE11BA" w:rsidRPr="00DE11BA" w:rsidRDefault="00DE11BA" w:rsidP="00EF0B46">
            <w:pPr>
              <w:ind w:right="139"/>
              <w:jc w:val="both"/>
              <w:rPr>
                <w:sz w:val="24"/>
                <w:lang w:val="ru-RU"/>
              </w:rPr>
            </w:pPr>
            <w:r w:rsidRPr="00DE11BA">
              <w:rPr>
                <w:sz w:val="24"/>
                <w:lang w:val="ru-RU"/>
              </w:rPr>
              <w:t>с</w:t>
            </w:r>
            <w:r w:rsidRPr="00DE11BA">
              <w:rPr>
                <w:spacing w:val="1"/>
                <w:sz w:val="24"/>
                <w:lang w:val="ru-RU"/>
              </w:rPr>
              <w:t xml:space="preserve"> </w:t>
            </w:r>
            <w:r w:rsidRPr="00DE11BA">
              <w:rPr>
                <w:sz w:val="24"/>
                <w:lang w:val="ru-RU"/>
              </w:rPr>
              <w:t>орфограммой</w:t>
            </w:r>
            <w:r w:rsidRPr="00DE11BA">
              <w:rPr>
                <w:spacing w:val="1"/>
                <w:sz w:val="24"/>
                <w:lang w:val="ru-RU"/>
              </w:rPr>
              <w:t xml:space="preserve"> </w:t>
            </w:r>
            <w:r w:rsidRPr="00DE11BA">
              <w:rPr>
                <w:sz w:val="24"/>
                <w:lang w:val="ru-RU"/>
              </w:rPr>
              <w:t>«Проверяемые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3"/>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p>
          <w:p w:rsidR="00DE11BA" w:rsidRPr="00DE11BA" w:rsidRDefault="00DE11BA" w:rsidP="00EF0B46">
            <w:pPr>
              <w:tabs>
                <w:tab w:val="left" w:pos="2673"/>
                <w:tab w:val="left" w:pos="4211"/>
              </w:tabs>
              <w:ind w:right="138"/>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письмо:</w:t>
            </w:r>
            <w:r w:rsidRPr="00DE11BA">
              <w:rPr>
                <w:spacing w:val="1"/>
                <w:sz w:val="24"/>
                <w:lang w:val="ru-RU"/>
              </w:rPr>
              <w:t xml:space="preserve"> </w:t>
            </w:r>
            <w:r w:rsidRPr="00DE11BA">
              <w:rPr>
                <w:sz w:val="24"/>
                <w:lang w:val="ru-RU"/>
              </w:rPr>
              <w:t>отработка</w:t>
            </w:r>
            <w:r w:rsidRPr="00DE11BA">
              <w:rPr>
                <w:spacing w:val="-57"/>
                <w:sz w:val="24"/>
                <w:lang w:val="ru-RU"/>
              </w:rPr>
              <w:t xml:space="preserve"> </w:t>
            </w:r>
            <w:r w:rsidRPr="00DE11BA">
              <w:rPr>
                <w:sz w:val="24"/>
                <w:lang w:val="ru-RU"/>
              </w:rPr>
              <w:t>применения изученного правила обозначения</w:t>
            </w:r>
            <w:r w:rsidRPr="00DE11BA">
              <w:rPr>
                <w:spacing w:val="1"/>
                <w:sz w:val="24"/>
                <w:lang w:val="ru-RU"/>
              </w:rPr>
              <w:t xml:space="preserve"> </w:t>
            </w:r>
            <w:r w:rsidRPr="00DE11BA">
              <w:rPr>
                <w:sz w:val="24"/>
                <w:lang w:val="ru-RU"/>
              </w:rPr>
              <w:t>безударных</w:t>
            </w:r>
            <w:r w:rsidRPr="00DE11BA">
              <w:rPr>
                <w:spacing w:val="1"/>
                <w:sz w:val="24"/>
                <w:lang w:val="ru-RU"/>
              </w:rPr>
              <w:t xml:space="preserve"> </w:t>
            </w:r>
            <w:r w:rsidRPr="00DE11BA">
              <w:rPr>
                <w:sz w:val="24"/>
                <w:lang w:val="ru-RU"/>
              </w:rPr>
              <w:t>гласных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Орфографический</w:t>
            </w:r>
            <w:r w:rsidRPr="00DE11BA">
              <w:rPr>
                <w:sz w:val="24"/>
                <w:lang w:val="ru-RU"/>
              </w:rPr>
              <w:tab/>
              <w:t>тренинг:</w:t>
            </w:r>
            <w:r w:rsidRPr="00DE11BA">
              <w:rPr>
                <w:sz w:val="24"/>
                <w:lang w:val="ru-RU"/>
              </w:rPr>
              <w:tab/>
            </w:r>
            <w:r w:rsidRPr="00DE11BA">
              <w:rPr>
                <w:spacing w:val="-1"/>
                <w:sz w:val="24"/>
                <w:lang w:val="ru-RU"/>
              </w:rPr>
              <w:t>подбор</w:t>
            </w:r>
            <w:r w:rsidRPr="00DE11BA">
              <w:rPr>
                <w:spacing w:val="-58"/>
                <w:sz w:val="24"/>
                <w:lang w:val="ru-RU"/>
              </w:rPr>
              <w:t xml:space="preserve"> </w:t>
            </w:r>
            <w:r w:rsidRPr="00DE11BA">
              <w:rPr>
                <w:sz w:val="24"/>
                <w:lang w:val="ru-RU"/>
              </w:rPr>
              <w:t>проверочных</w:t>
            </w:r>
            <w:r w:rsidRPr="00DE11BA">
              <w:rPr>
                <w:spacing w:val="9"/>
                <w:sz w:val="24"/>
                <w:lang w:val="ru-RU"/>
              </w:rPr>
              <w:t xml:space="preserve"> </w:t>
            </w:r>
            <w:r w:rsidRPr="00DE11BA">
              <w:rPr>
                <w:sz w:val="24"/>
                <w:lang w:val="ru-RU"/>
              </w:rPr>
              <w:t>слов</w:t>
            </w:r>
            <w:r w:rsidRPr="00DE11BA">
              <w:rPr>
                <w:spacing w:val="9"/>
                <w:sz w:val="24"/>
                <w:lang w:val="ru-RU"/>
              </w:rPr>
              <w:t xml:space="preserve"> </w:t>
            </w:r>
            <w:r w:rsidRPr="00DE11BA">
              <w:rPr>
                <w:sz w:val="24"/>
                <w:lang w:val="ru-RU"/>
              </w:rPr>
              <w:t>к</w:t>
            </w:r>
            <w:r w:rsidRPr="00DE11BA">
              <w:rPr>
                <w:spacing w:val="10"/>
                <w:sz w:val="24"/>
                <w:lang w:val="ru-RU"/>
              </w:rPr>
              <w:t xml:space="preserve"> </w:t>
            </w:r>
            <w:r w:rsidRPr="00DE11BA">
              <w:rPr>
                <w:sz w:val="24"/>
                <w:lang w:val="ru-RU"/>
              </w:rPr>
              <w:t>словам</w:t>
            </w:r>
            <w:r w:rsidRPr="00DE11BA">
              <w:rPr>
                <w:spacing w:val="9"/>
                <w:sz w:val="24"/>
                <w:lang w:val="ru-RU"/>
              </w:rPr>
              <w:t xml:space="preserve"> </w:t>
            </w:r>
            <w:r w:rsidRPr="00DE11BA">
              <w:rPr>
                <w:sz w:val="24"/>
                <w:lang w:val="ru-RU"/>
              </w:rPr>
              <w:t>с</w:t>
            </w:r>
            <w:r w:rsidRPr="00DE11BA">
              <w:rPr>
                <w:spacing w:val="8"/>
                <w:sz w:val="24"/>
                <w:lang w:val="ru-RU"/>
              </w:rPr>
              <w:t xml:space="preserve"> </w:t>
            </w:r>
            <w:r w:rsidRPr="00DE11BA">
              <w:rPr>
                <w:sz w:val="24"/>
                <w:lang w:val="ru-RU"/>
              </w:rPr>
              <w:t>орфограммой</w:t>
            </w:r>
          </w:p>
          <w:p w:rsidR="00DE11BA" w:rsidRPr="00DE11BA" w:rsidRDefault="00DE11BA" w:rsidP="00EF0B46">
            <w:pPr>
              <w:ind w:right="140"/>
              <w:jc w:val="both"/>
              <w:rPr>
                <w:sz w:val="24"/>
                <w:lang w:val="ru-RU"/>
              </w:rPr>
            </w:pPr>
            <w:r w:rsidRPr="00DE11BA">
              <w:rPr>
                <w:sz w:val="24"/>
                <w:lang w:val="ru-RU"/>
              </w:rPr>
              <w:t>«Проверяемые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запись</w:t>
            </w:r>
            <w:r w:rsidRPr="00DE11BA">
              <w:rPr>
                <w:spacing w:val="1"/>
                <w:sz w:val="24"/>
                <w:lang w:val="ru-RU"/>
              </w:rPr>
              <w:t xml:space="preserve"> </w:t>
            </w:r>
            <w:r w:rsidRPr="00DE11BA">
              <w:rPr>
                <w:sz w:val="24"/>
                <w:lang w:val="ru-RU"/>
              </w:rPr>
              <w:t>парами</w:t>
            </w:r>
            <w:r w:rsidRPr="00DE11BA">
              <w:rPr>
                <w:spacing w:val="1"/>
                <w:sz w:val="24"/>
                <w:lang w:val="ru-RU"/>
              </w:rPr>
              <w:t xml:space="preserve"> </w:t>
            </w:r>
            <w:r w:rsidRPr="00DE11BA">
              <w:rPr>
                <w:sz w:val="24"/>
                <w:lang w:val="ru-RU"/>
              </w:rPr>
              <w:t>проверочного</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проверяемого</w:t>
            </w:r>
            <w:r w:rsidRPr="00DE11BA">
              <w:rPr>
                <w:spacing w:val="-1"/>
                <w:sz w:val="24"/>
                <w:lang w:val="ru-RU"/>
              </w:rPr>
              <w:t xml:space="preserve"> </w:t>
            </w:r>
            <w:r w:rsidRPr="00DE11BA">
              <w:rPr>
                <w:sz w:val="24"/>
                <w:lang w:val="ru-RU"/>
              </w:rPr>
              <w:t>слов.</w:t>
            </w:r>
          </w:p>
          <w:p w:rsidR="00DE11BA" w:rsidRPr="00DE11BA" w:rsidRDefault="00DE11BA" w:rsidP="00EF0B46">
            <w:pPr>
              <w:ind w:right="137"/>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отработка</w:t>
            </w:r>
            <w:r w:rsidRPr="00DE11BA">
              <w:rPr>
                <w:spacing w:val="1"/>
                <w:sz w:val="24"/>
                <w:lang w:val="ru-RU"/>
              </w:rPr>
              <w:t xml:space="preserve"> </w:t>
            </w:r>
            <w:r w:rsidRPr="00DE11BA">
              <w:rPr>
                <w:sz w:val="24"/>
                <w:lang w:val="ru-RU"/>
              </w:rPr>
              <w:t>умений</w:t>
            </w:r>
            <w:r w:rsidRPr="00DE11BA">
              <w:rPr>
                <w:spacing w:val="1"/>
                <w:sz w:val="24"/>
                <w:lang w:val="ru-RU"/>
              </w:rPr>
              <w:t xml:space="preserve"> </w:t>
            </w:r>
            <w:r w:rsidRPr="00DE11BA">
              <w:rPr>
                <w:sz w:val="24"/>
                <w:lang w:val="ru-RU"/>
              </w:rPr>
              <w:t>обнаруживать</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ошибки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орфограммой</w:t>
            </w:r>
            <w:r w:rsidRPr="00DE11BA">
              <w:rPr>
                <w:spacing w:val="1"/>
                <w:sz w:val="24"/>
                <w:lang w:val="ru-RU"/>
              </w:rPr>
              <w:t xml:space="preserve"> </w:t>
            </w:r>
            <w:r w:rsidRPr="00DE11BA">
              <w:rPr>
                <w:sz w:val="24"/>
                <w:lang w:val="ru-RU"/>
              </w:rPr>
              <w:t>«Проверяемые</w:t>
            </w:r>
            <w:r w:rsidRPr="00DE11BA">
              <w:rPr>
                <w:spacing w:val="1"/>
                <w:sz w:val="24"/>
                <w:lang w:val="ru-RU"/>
              </w:rPr>
              <w:t xml:space="preserve"> </w:t>
            </w: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объяснять</w:t>
            </w:r>
            <w:r w:rsidRPr="00DE11BA">
              <w:rPr>
                <w:spacing w:val="1"/>
                <w:sz w:val="24"/>
                <w:lang w:val="ru-RU"/>
              </w:rPr>
              <w:t xml:space="preserve"> </w:t>
            </w:r>
            <w:r w:rsidRPr="00DE11BA">
              <w:rPr>
                <w:sz w:val="24"/>
                <w:lang w:val="ru-RU"/>
              </w:rPr>
              <w:t>способ</w:t>
            </w:r>
            <w:r w:rsidRPr="00DE11BA">
              <w:rPr>
                <w:spacing w:val="1"/>
                <w:sz w:val="24"/>
                <w:lang w:val="ru-RU"/>
              </w:rPr>
              <w:t xml:space="preserve"> </w:t>
            </w:r>
            <w:r w:rsidRPr="00DE11BA">
              <w:rPr>
                <w:sz w:val="24"/>
                <w:lang w:val="ru-RU"/>
              </w:rPr>
              <w:t>проверки безударных гласных в корне слова,</w:t>
            </w:r>
            <w:r w:rsidRPr="00DE11BA">
              <w:rPr>
                <w:spacing w:val="1"/>
                <w:sz w:val="24"/>
                <w:lang w:val="ru-RU"/>
              </w:rPr>
              <w:t xml:space="preserve"> </w:t>
            </w:r>
            <w:r w:rsidRPr="00DE11BA">
              <w:rPr>
                <w:sz w:val="24"/>
                <w:lang w:val="ru-RU"/>
              </w:rPr>
              <w:t>исправлять допущенные ошибки. Наблюдение</w:t>
            </w:r>
            <w:r w:rsidRPr="00DE11BA">
              <w:rPr>
                <w:spacing w:val="-57"/>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языковым</w:t>
            </w:r>
            <w:r w:rsidRPr="00DE11BA">
              <w:rPr>
                <w:spacing w:val="1"/>
                <w:sz w:val="24"/>
                <w:lang w:val="ru-RU"/>
              </w:rPr>
              <w:t xml:space="preserve"> </w:t>
            </w:r>
            <w:r w:rsidRPr="00DE11BA">
              <w:rPr>
                <w:sz w:val="24"/>
                <w:lang w:val="ru-RU"/>
              </w:rPr>
              <w:t>материалом,</w:t>
            </w:r>
            <w:r w:rsidRPr="00DE11BA">
              <w:rPr>
                <w:spacing w:val="1"/>
                <w:sz w:val="24"/>
                <w:lang w:val="ru-RU"/>
              </w:rPr>
              <w:t xml:space="preserve"> </w:t>
            </w:r>
            <w:r w:rsidRPr="00DE11BA">
              <w:rPr>
                <w:sz w:val="24"/>
                <w:lang w:val="ru-RU"/>
              </w:rPr>
              <w:t>связанным</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оглушением звонких согласных в конце слова,</w:t>
            </w:r>
            <w:r w:rsidRPr="00DE11BA">
              <w:rPr>
                <w:spacing w:val="-57"/>
                <w:sz w:val="24"/>
                <w:lang w:val="ru-RU"/>
              </w:rPr>
              <w:t xml:space="preserve"> </w:t>
            </w:r>
            <w:r w:rsidRPr="00DE11BA">
              <w:rPr>
                <w:sz w:val="24"/>
                <w:lang w:val="ru-RU"/>
              </w:rPr>
              <w:t>обобщение</w:t>
            </w:r>
            <w:r w:rsidRPr="00DE11BA">
              <w:rPr>
                <w:spacing w:val="-2"/>
                <w:sz w:val="24"/>
                <w:lang w:val="ru-RU"/>
              </w:rPr>
              <w:t xml:space="preserve"> </w:t>
            </w:r>
            <w:r w:rsidRPr="00DE11BA">
              <w:rPr>
                <w:sz w:val="24"/>
                <w:lang w:val="ru-RU"/>
              </w:rPr>
              <w:t>результатов</w:t>
            </w:r>
            <w:r w:rsidRPr="00DE11BA">
              <w:rPr>
                <w:spacing w:val="-3"/>
                <w:sz w:val="24"/>
                <w:lang w:val="ru-RU"/>
              </w:rPr>
              <w:t xml:space="preserve"> </w:t>
            </w:r>
            <w:r w:rsidRPr="00DE11BA">
              <w:rPr>
                <w:sz w:val="24"/>
                <w:lang w:val="ru-RU"/>
              </w:rPr>
              <w:t>наблюдений.</w:t>
            </w:r>
          </w:p>
          <w:p w:rsidR="00DE11BA" w:rsidRPr="00DE11BA" w:rsidRDefault="00DE11BA" w:rsidP="00EF0B46">
            <w:pPr>
              <w:ind w:right="13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рисунками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подписями</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ним,</w:t>
            </w:r>
            <w:r w:rsidRPr="00DE11BA">
              <w:rPr>
                <w:spacing w:val="1"/>
                <w:sz w:val="24"/>
                <w:lang w:val="ru-RU"/>
              </w:rPr>
              <w:t xml:space="preserve"> </w:t>
            </w:r>
            <w:r w:rsidRPr="00DE11BA">
              <w:rPr>
                <w:sz w:val="24"/>
                <w:lang w:val="ru-RU"/>
              </w:rPr>
              <w:t xml:space="preserve">анализируются слова типа </w:t>
            </w:r>
            <w:r w:rsidRPr="00DE11BA">
              <w:rPr>
                <w:i/>
                <w:sz w:val="24"/>
                <w:lang w:val="ru-RU"/>
              </w:rPr>
              <w:t>маг - мак</w:t>
            </w:r>
            <w:r w:rsidRPr="00DE11BA">
              <w:rPr>
                <w:sz w:val="24"/>
                <w:lang w:val="ru-RU"/>
              </w:rPr>
              <w:t xml:space="preserve">, </w:t>
            </w:r>
            <w:r w:rsidRPr="00DE11BA">
              <w:rPr>
                <w:i/>
                <w:sz w:val="24"/>
                <w:lang w:val="ru-RU"/>
              </w:rPr>
              <w:t>пруд -</w:t>
            </w:r>
            <w:r w:rsidRPr="00DE11BA">
              <w:rPr>
                <w:i/>
                <w:spacing w:val="1"/>
                <w:sz w:val="24"/>
                <w:lang w:val="ru-RU"/>
              </w:rPr>
              <w:t xml:space="preserve"> </w:t>
            </w:r>
            <w:r w:rsidRPr="00DE11BA">
              <w:rPr>
                <w:i/>
                <w:sz w:val="24"/>
                <w:lang w:val="ru-RU"/>
              </w:rPr>
              <w:t>прут</w:t>
            </w:r>
            <w:r w:rsidRPr="00DE11BA">
              <w:rPr>
                <w:sz w:val="24"/>
                <w:lang w:val="ru-RU"/>
              </w:rPr>
              <w:t xml:space="preserve">, </w:t>
            </w:r>
            <w:r w:rsidRPr="00DE11BA">
              <w:rPr>
                <w:i/>
                <w:sz w:val="24"/>
                <w:lang w:val="ru-RU"/>
              </w:rPr>
              <w:t xml:space="preserve">луг - лук </w:t>
            </w:r>
            <w:r w:rsidRPr="00DE11BA">
              <w:rPr>
                <w:sz w:val="24"/>
                <w:lang w:val="ru-RU"/>
              </w:rPr>
              <w:t>и т. д. Учебный диалог «Когда</w:t>
            </w:r>
            <w:r w:rsidRPr="00DE11BA">
              <w:rPr>
                <w:spacing w:val="1"/>
                <w:sz w:val="24"/>
                <w:lang w:val="ru-RU"/>
              </w:rPr>
              <w:t xml:space="preserve"> </w:t>
            </w:r>
            <w:r w:rsidRPr="00DE11BA">
              <w:rPr>
                <w:sz w:val="24"/>
                <w:lang w:val="ru-RU"/>
              </w:rPr>
              <w:t>нужно сомневаться при обозначении буквой</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парных</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звонкости</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глухости?»,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учащиеся</w:t>
            </w:r>
            <w:r w:rsidRPr="00DE11BA">
              <w:rPr>
                <w:spacing w:val="-57"/>
                <w:sz w:val="24"/>
                <w:lang w:val="ru-RU"/>
              </w:rPr>
              <w:t xml:space="preserve"> </w:t>
            </w:r>
            <w:r w:rsidRPr="00DE11BA">
              <w:rPr>
                <w:sz w:val="24"/>
                <w:lang w:val="ru-RU"/>
              </w:rPr>
              <w:t>доказывают</w:t>
            </w:r>
            <w:r w:rsidRPr="00DE11BA">
              <w:rPr>
                <w:spacing w:val="1"/>
                <w:sz w:val="24"/>
                <w:lang w:val="ru-RU"/>
              </w:rPr>
              <w:t xml:space="preserve"> </w:t>
            </w:r>
            <w:r w:rsidRPr="00DE11BA">
              <w:rPr>
                <w:sz w:val="24"/>
                <w:lang w:val="ru-RU"/>
              </w:rPr>
              <w:t>необходимость</w:t>
            </w:r>
            <w:r w:rsidRPr="00DE11BA">
              <w:rPr>
                <w:spacing w:val="1"/>
                <w:sz w:val="24"/>
                <w:lang w:val="ru-RU"/>
              </w:rPr>
              <w:t xml:space="preserve"> </w:t>
            </w:r>
            <w:r w:rsidRPr="00DE11BA">
              <w:rPr>
                <w:sz w:val="24"/>
                <w:lang w:val="ru-RU"/>
              </w:rPr>
              <w:t>проверки</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конце</w:t>
            </w:r>
            <w:r w:rsidRPr="00DE11BA">
              <w:rPr>
                <w:spacing w:val="1"/>
                <w:sz w:val="24"/>
                <w:lang w:val="ru-RU"/>
              </w:rPr>
              <w:t xml:space="preserve"> </w:t>
            </w:r>
            <w:r w:rsidRPr="00DE11BA">
              <w:rPr>
                <w:sz w:val="24"/>
                <w:lang w:val="ru-RU"/>
              </w:rPr>
              <w:t>слова</w:t>
            </w:r>
            <w:r w:rsidRPr="00DE11BA">
              <w:rPr>
                <w:spacing w:val="6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предлагают</w:t>
            </w:r>
            <w:r w:rsidRPr="00DE11BA">
              <w:rPr>
                <w:spacing w:val="-1"/>
                <w:sz w:val="24"/>
                <w:lang w:val="ru-RU"/>
              </w:rPr>
              <w:t xml:space="preserve"> </w:t>
            </w:r>
            <w:r w:rsidRPr="00DE11BA">
              <w:rPr>
                <w:sz w:val="24"/>
                <w:lang w:val="ru-RU"/>
              </w:rPr>
              <w:t>способ её</w:t>
            </w:r>
            <w:r w:rsidRPr="00DE11BA">
              <w:rPr>
                <w:spacing w:val="-1"/>
                <w:sz w:val="24"/>
                <w:lang w:val="ru-RU"/>
              </w:rPr>
              <w:t xml:space="preserve"> </w:t>
            </w:r>
            <w:r w:rsidRPr="00DE11BA">
              <w:rPr>
                <w:sz w:val="24"/>
                <w:lang w:val="ru-RU"/>
              </w:rPr>
              <w:t>выполнения.</w:t>
            </w:r>
          </w:p>
          <w:p w:rsidR="00DE11BA" w:rsidRPr="00DE11BA" w:rsidRDefault="00DE11BA" w:rsidP="00EF0B46">
            <w:pPr>
              <w:spacing w:before="1"/>
              <w:ind w:right="140"/>
              <w:jc w:val="both"/>
              <w:rPr>
                <w:sz w:val="24"/>
                <w:lang w:val="ru-RU"/>
              </w:rPr>
            </w:pPr>
            <w:r w:rsidRPr="00DE11BA">
              <w:rPr>
                <w:sz w:val="24"/>
                <w:lang w:val="ru-RU"/>
              </w:rPr>
              <w:t>Совместное</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алгоритма</w:t>
            </w:r>
            <w:r w:rsidRPr="00DE11BA">
              <w:rPr>
                <w:spacing w:val="1"/>
                <w:sz w:val="24"/>
                <w:lang w:val="ru-RU"/>
              </w:rPr>
              <w:t xml:space="preserve"> </w:t>
            </w:r>
            <w:r w:rsidRPr="00DE11BA">
              <w:rPr>
                <w:sz w:val="24"/>
                <w:lang w:val="ru-RU"/>
              </w:rPr>
              <w:t>проверки</w:t>
            </w:r>
            <w:r w:rsidRPr="00DE11BA">
              <w:rPr>
                <w:spacing w:val="1"/>
                <w:sz w:val="24"/>
                <w:lang w:val="ru-RU"/>
              </w:rPr>
              <w:t xml:space="preserve"> </w:t>
            </w:r>
            <w:r w:rsidRPr="00DE11BA">
              <w:rPr>
                <w:sz w:val="24"/>
                <w:lang w:val="ru-RU"/>
              </w:rPr>
              <w:t>орфограммы</w:t>
            </w:r>
          </w:p>
          <w:p w:rsidR="00DE11BA" w:rsidRPr="00DE11BA" w:rsidRDefault="00DE11BA" w:rsidP="00EF0B46">
            <w:pPr>
              <w:spacing w:line="270" w:lineRule="atLeast"/>
              <w:ind w:right="135"/>
              <w:jc w:val="both"/>
              <w:rPr>
                <w:sz w:val="24"/>
                <w:lang w:val="ru-RU"/>
              </w:rPr>
            </w:pPr>
            <w:r w:rsidRPr="00DE11BA">
              <w:rPr>
                <w:sz w:val="24"/>
                <w:lang w:val="ru-RU"/>
              </w:rPr>
              <w:t>«Парные по звонкости - глухости согласные в</w:t>
            </w:r>
            <w:r w:rsidRPr="00DE11BA">
              <w:rPr>
                <w:spacing w:val="1"/>
                <w:sz w:val="24"/>
                <w:lang w:val="ru-RU"/>
              </w:rPr>
              <w:t xml:space="preserve"> </w:t>
            </w:r>
            <w:r w:rsidRPr="00DE11BA">
              <w:rPr>
                <w:sz w:val="24"/>
                <w:lang w:val="ru-RU"/>
              </w:rPr>
              <w:t>корне слова». Работа в парах: выбор слов по</w:t>
            </w:r>
            <w:r w:rsidRPr="00DE11BA">
              <w:rPr>
                <w:spacing w:val="1"/>
                <w:sz w:val="24"/>
                <w:lang w:val="ru-RU"/>
              </w:rPr>
              <w:t xml:space="preserve"> </w:t>
            </w:r>
            <w:r w:rsidRPr="00DE11BA">
              <w:rPr>
                <w:sz w:val="24"/>
                <w:lang w:val="ru-RU"/>
              </w:rPr>
              <w:t>заданному основанию (поиск слов, в которых</w:t>
            </w:r>
            <w:r w:rsidRPr="00DE11BA">
              <w:rPr>
                <w:spacing w:val="1"/>
                <w:sz w:val="24"/>
                <w:lang w:val="ru-RU"/>
              </w:rPr>
              <w:t xml:space="preserve"> </w:t>
            </w:r>
            <w:r w:rsidRPr="00DE11BA">
              <w:rPr>
                <w:sz w:val="24"/>
                <w:lang w:val="ru-RU"/>
              </w:rPr>
              <w:t>необходимо проверить парный по звонкости -</w:t>
            </w:r>
            <w:r w:rsidRPr="00DE11BA">
              <w:rPr>
                <w:spacing w:val="1"/>
                <w:sz w:val="24"/>
                <w:lang w:val="ru-RU"/>
              </w:rPr>
              <w:t xml:space="preserve"> </w:t>
            </w:r>
            <w:r w:rsidRPr="00DE11BA">
              <w:rPr>
                <w:sz w:val="24"/>
                <w:lang w:val="ru-RU"/>
              </w:rPr>
              <w:t>глухости согласный).</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4416"/>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Borders>
              <w:top w:val="single" w:sz="6" w:space="0" w:color="000000"/>
              <w:bottom w:val="single" w:sz="6" w:space="0" w:color="000000"/>
            </w:tcBorders>
          </w:tcPr>
          <w:p w:rsidR="00DE11BA" w:rsidRPr="00DE11BA" w:rsidRDefault="00DE11BA" w:rsidP="00EF0B46">
            <w:pPr>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заданным</w:t>
            </w:r>
            <w:r w:rsidRPr="00DE11BA">
              <w:rPr>
                <w:spacing w:val="1"/>
                <w:sz w:val="24"/>
                <w:lang w:val="ru-RU"/>
              </w:rPr>
              <w:t xml:space="preserve"> </w:t>
            </w:r>
            <w:r w:rsidRPr="00DE11BA">
              <w:rPr>
                <w:sz w:val="24"/>
                <w:lang w:val="ru-RU"/>
              </w:rPr>
              <w:t>основаниям:</w:t>
            </w:r>
            <w:r w:rsidRPr="00DE11BA">
              <w:rPr>
                <w:spacing w:val="1"/>
                <w:sz w:val="24"/>
                <w:lang w:val="ru-RU"/>
              </w:rPr>
              <w:t xml:space="preserve"> </w:t>
            </w:r>
            <w:r w:rsidRPr="00DE11BA">
              <w:rPr>
                <w:sz w:val="24"/>
                <w:lang w:val="ru-RU"/>
              </w:rPr>
              <w:t>совпадают</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совпадают</w:t>
            </w:r>
            <w:r w:rsidRPr="00DE11BA">
              <w:rPr>
                <w:spacing w:val="1"/>
                <w:sz w:val="24"/>
                <w:lang w:val="ru-RU"/>
              </w:rPr>
              <w:t xml:space="preserve"> </w:t>
            </w:r>
            <w:r w:rsidRPr="00DE11BA">
              <w:rPr>
                <w:sz w:val="24"/>
                <w:lang w:val="ru-RU"/>
              </w:rPr>
              <w:t>произношение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согласных</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корне</w:t>
            </w:r>
            <w:r w:rsidRPr="00DE11BA">
              <w:rPr>
                <w:spacing w:val="-2"/>
                <w:sz w:val="24"/>
                <w:lang w:val="ru-RU"/>
              </w:rPr>
              <w:t xml:space="preserve"> </w:t>
            </w:r>
            <w:r w:rsidRPr="00DE11BA">
              <w:rPr>
                <w:sz w:val="24"/>
                <w:lang w:val="ru-RU"/>
              </w:rPr>
              <w:t>слова.</w:t>
            </w:r>
          </w:p>
          <w:p w:rsidR="00DE11BA" w:rsidRPr="00DE11BA" w:rsidRDefault="00DE11BA" w:rsidP="00EF0B46">
            <w:pPr>
              <w:ind w:right="135"/>
              <w:jc w:val="both"/>
              <w:rPr>
                <w:sz w:val="24"/>
                <w:lang w:val="ru-RU"/>
              </w:rPr>
            </w:pPr>
            <w:r w:rsidRPr="00DE11BA">
              <w:rPr>
                <w:sz w:val="24"/>
                <w:lang w:val="ru-RU"/>
              </w:rPr>
              <w:t>Объяснение</w:t>
            </w:r>
            <w:r w:rsidRPr="00DE11BA">
              <w:rPr>
                <w:spacing w:val="1"/>
                <w:sz w:val="24"/>
                <w:lang w:val="ru-RU"/>
              </w:rPr>
              <w:t xml:space="preserve"> </w:t>
            </w:r>
            <w:r w:rsidRPr="00DE11BA">
              <w:rPr>
                <w:sz w:val="24"/>
                <w:lang w:val="ru-RU"/>
              </w:rPr>
              <w:t>учащимися</w:t>
            </w:r>
            <w:r w:rsidRPr="00DE11BA">
              <w:rPr>
                <w:spacing w:val="61"/>
                <w:sz w:val="24"/>
                <w:lang w:val="ru-RU"/>
              </w:rPr>
              <w:t xml:space="preserve"> </w:t>
            </w:r>
            <w:r w:rsidRPr="00DE11BA">
              <w:rPr>
                <w:sz w:val="24"/>
                <w:lang w:val="ru-RU"/>
              </w:rPr>
              <w:t>собственных</w:t>
            </w:r>
            <w:r w:rsidRPr="00DE11BA">
              <w:rPr>
                <w:spacing w:val="-57"/>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подборе</w:t>
            </w:r>
            <w:r w:rsidRPr="00DE11BA">
              <w:rPr>
                <w:spacing w:val="1"/>
                <w:sz w:val="24"/>
                <w:lang w:val="ru-RU"/>
              </w:rPr>
              <w:t xml:space="preserve"> </w:t>
            </w:r>
            <w:r w:rsidRPr="00DE11BA">
              <w:rPr>
                <w:sz w:val="24"/>
                <w:lang w:val="ru-RU"/>
              </w:rPr>
              <w:t>проверочных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указание</w:t>
            </w:r>
            <w:r w:rsidRPr="00DE11BA">
              <w:rPr>
                <w:spacing w:val="-2"/>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тип орфограммы.</w:t>
            </w:r>
          </w:p>
          <w:p w:rsidR="00DE11BA" w:rsidRPr="00DE11BA" w:rsidRDefault="00DE11BA" w:rsidP="00EF0B46">
            <w:pPr>
              <w:ind w:right="140"/>
              <w:jc w:val="both"/>
              <w:rPr>
                <w:sz w:val="24"/>
                <w:lang w:val="ru-RU"/>
              </w:rPr>
            </w:pPr>
            <w:r w:rsidRPr="00DE11BA">
              <w:rPr>
                <w:sz w:val="24"/>
                <w:lang w:val="ru-RU"/>
              </w:rPr>
              <w:t>Работа в парах: аргументировать написание в</w:t>
            </w:r>
            <w:r w:rsidRPr="00DE11BA">
              <w:rPr>
                <w:spacing w:val="1"/>
                <w:sz w:val="24"/>
                <w:lang w:val="ru-RU"/>
              </w:rPr>
              <w:t xml:space="preserve"> </w:t>
            </w:r>
            <w:r w:rsidRPr="00DE11BA">
              <w:rPr>
                <w:sz w:val="24"/>
                <w:lang w:val="ru-RU"/>
              </w:rPr>
              <w:t>тексте</w:t>
            </w:r>
            <w:r w:rsidRPr="00DE11BA">
              <w:rPr>
                <w:spacing w:val="-2"/>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изученными</w:t>
            </w:r>
            <w:r w:rsidRPr="00DE11BA">
              <w:rPr>
                <w:spacing w:val="-1"/>
                <w:sz w:val="24"/>
                <w:lang w:val="ru-RU"/>
              </w:rPr>
              <w:t xml:space="preserve"> </w:t>
            </w:r>
            <w:r w:rsidRPr="00DE11BA">
              <w:rPr>
                <w:sz w:val="24"/>
                <w:lang w:val="ru-RU"/>
              </w:rPr>
              <w:t>орфограммами.</w:t>
            </w:r>
          </w:p>
          <w:p w:rsidR="00DE11BA" w:rsidRPr="00DE11BA" w:rsidRDefault="00DE11BA" w:rsidP="00EF0B46">
            <w:pPr>
              <w:ind w:right="138"/>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письмо</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записи</w:t>
            </w:r>
            <w:r w:rsidRPr="00DE11BA">
              <w:rPr>
                <w:spacing w:val="1"/>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под диктовку: выявлять наличие в корне слова</w:t>
            </w:r>
            <w:r w:rsidRPr="00DE11BA">
              <w:rPr>
                <w:spacing w:val="-57"/>
                <w:sz w:val="24"/>
                <w:lang w:val="ru-RU"/>
              </w:rPr>
              <w:t xml:space="preserve"> </w:t>
            </w:r>
            <w:r w:rsidRPr="00DE11BA">
              <w:rPr>
                <w:sz w:val="24"/>
                <w:lang w:val="ru-RU"/>
              </w:rPr>
              <w:t>изучаемых орфограмм,</w:t>
            </w:r>
            <w:r w:rsidRPr="00DE11BA">
              <w:rPr>
                <w:spacing w:val="1"/>
                <w:sz w:val="24"/>
                <w:lang w:val="ru-RU"/>
              </w:rPr>
              <w:t xml:space="preserve"> </w:t>
            </w:r>
            <w:r w:rsidRPr="00DE11BA">
              <w:rPr>
                <w:sz w:val="24"/>
                <w:lang w:val="ru-RU"/>
              </w:rPr>
              <w:t>обосновывать</w:t>
            </w:r>
            <w:r w:rsidRPr="00DE11BA">
              <w:rPr>
                <w:spacing w:val="1"/>
                <w:sz w:val="24"/>
                <w:lang w:val="ru-RU"/>
              </w:rPr>
              <w:t xml:space="preserve"> </w:t>
            </w:r>
            <w:r w:rsidRPr="00DE11BA">
              <w:rPr>
                <w:sz w:val="24"/>
                <w:lang w:val="ru-RU"/>
              </w:rPr>
              <w:t>способ</w:t>
            </w:r>
            <w:r w:rsidRPr="00DE11BA">
              <w:rPr>
                <w:spacing w:val="1"/>
                <w:sz w:val="24"/>
                <w:lang w:val="ru-RU"/>
              </w:rPr>
              <w:t xml:space="preserve"> </w:t>
            </w:r>
            <w:r w:rsidRPr="00DE11BA">
              <w:rPr>
                <w:sz w:val="24"/>
                <w:lang w:val="ru-RU"/>
              </w:rPr>
              <w:t>проверки</w:t>
            </w:r>
            <w:r w:rsidRPr="00DE11BA">
              <w:rPr>
                <w:spacing w:val="-1"/>
                <w:sz w:val="24"/>
                <w:lang w:val="ru-RU"/>
              </w:rPr>
              <w:t xml:space="preserve"> </w:t>
            </w:r>
            <w:r w:rsidRPr="00DE11BA">
              <w:rPr>
                <w:sz w:val="24"/>
                <w:lang w:val="ru-RU"/>
              </w:rPr>
              <w:t>орфограмм.</w:t>
            </w:r>
          </w:p>
          <w:p w:rsidR="00DE11BA" w:rsidRPr="00DE11BA" w:rsidRDefault="00DE11BA" w:rsidP="00EF0B46">
            <w:pPr>
              <w:spacing w:line="270" w:lineRule="atLeast"/>
              <w:ind w:right="138"/>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находить</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фиксировать</w:t>
            </w:r>
            <w:r w:rsidRPr="00DE11BA">
              <w:rPr>
                <w:spacing w:val="1"/>
                <w:sz w:val="24"/>
                <w:lang w:val="ru-RU"/>
              </w:rPr>
              <w:t xml:space="preserve"> </w:t>
            </w:r>
            <w:r w:rsidRPr="00DE11BA">
              <w:rPr>
                <w:sz w:val="24"/>
                <w:lang w:val="ru-RU"/>
              </w:rPr>
              <w:t>(графически</w:t>
            </w:r>
            <w:r w:rsidRPr="00DE11BA">
              <w:rPr>
                <w:spacing w:val="1"/>
                <w:sz w:val="24"/>
                <w:lang w:val="ru-RU"/>
              </w:rPr>
              <w:t xml:space="preserve"> </w:t>
            </w:r>
            <w:r w:rsidRPr="00DE11BA">
              <w:rPr>
                <w:sz w:val="24"/>
                <w:lang w:val="ru-RU"/>
              </w:rPr>
              <w:t>обозначать)</w:t>
            </w:r>
            <w:r w:rsidRPr="00DE11BA">
              <w:rPr>
                <w:spacing w:val="-57"/>
                <w:sz w:val="24"/>
                <w:lang w:val="ru-RU"/>
              </w:rPr>
              <w:t xml:space="preserve"> </w:t>
            </w:r>
            <w:r w:rsidRPr="00DE11BA">
              <w:rPr>
                <w:sz w:val="24"/>
                <w:lang w:val="ru-RU"/>
              </w:rPr>
              <w:t>орфограммы.</w:t>
            </w:r>
          </w:p>
        </w:tc>
        <w:tc>
          <w:tcPr>
            <w:tcW w:w="3829"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5244"/>
        </w:trPr>
        <w:tc>
          <w:tcPr>
            <w:tcW w:w="1013" w:type="dxa"/>
            <w:tcBorders>
              <w:left w:val="single" w:sz="6" w:space="0" w:color="000000"/>
              <w:right w:val="single" w:sz="6" w:space="0" w:color="000000"/>
            </w:tcBorders>
          </w:tcPr>
          <w:p w:rsidR="00DE11BA" w:rsidRPr="00BE1740" w:rsidRDefault="00DE11BA" w:rsidP="00EF0B46">
            <w:pPr>
              <w:spacing w:before="1"/>
              <w:jc w:val="center"/>
              <w:rPr>
                <w:b/>
                <w:i/>
                <w:sz w:val="24"/>
              </w:rPr>
            </w:pPr>
            <w:r w:rsidRPr="00BE1740">
              <w:rPr>
                <w:b/>
                <w:i/>
                <w:sz w:val="24"/>
              </w:rPr>
              <w:t>9</w:t>
            </w:r>
          </w:p>
        </w:tc>
        <w:tc>
          <w:tcPr>
            <w:tcW w:w="2259" w:type="dxa"/>
            <w:tcBorders>
              <w:left w:val="single" w:sz="6" w:space="0" w:color="000000"/>
            </w:tcBorders>
          </w:tcPr>
          <w:p w:rsidR="00DE11BA" w:rsidRPr="00BE1740" w:rsidRDefault="00DE11BA" w:rsidP="00EF0B46">
            <w:pPr>
              <w:spacing w:before="10"/>
              <w:rPr>
                <w:b/>
                <w:sz w:val="23"/>
              </w:rPr>
            </w:pPr>
          </w:p>
          <w:p w:rsidR="00DE11BA" w:rsidRPr="00BE1740" w:rsidRDefault="00DE11BA" w:rsidP="00EF0B46">
            <w:pPr>
              <w:ind w:right="312"/>
              <w:rPr>
                <w:b/>
                <w:sz w:val="24"/>
              </w:rPr>
            </w:pPr>
            <w:r w:rsidRPr="00BE1740">
              <w:rPr>
                <w:b/>
                <w:sz w:val="24"/>
              </w:rPr>
              <w:t>Развитие речи</w:t>
            </w:r>
            <w:r w:rsidRPr="00BE1740">
              <w:rPr>
                <w:b/>
                <w:spacing w:val="-58"/>
                <w:sz w:val="24"/>
              </w:rPr>
              <w:t xml:space="preserve"> </w:t>
            </w:r>
            <w:r w:rsidRPr="00BE1740">
              <w:rPr>
                <w:b/>
                <w:sz w:val="24"/>
              </w:rPr>
              <w:t>(30</w:t>
            </w:r>
            <w:r w:rsidRPr="00BE1740">
              <w:rPr>
                <w:b/>
                <w:spacing w:val="-1"/>
                <w:sz w:val="24"/>
              </w:rPr>
              <w:t xml:space="preserve"> </w:t>
            </w:r>
            <w:r w:rsidRPr="00BE1740">
              <w:rPr>
                <w:b/>
                <w:sz w:val="24"/>
              </w:rPr>
              <w:t>ч.)</w:t>
            </w:r>
          </w:p>
        </w:tc>
        <w:tc>
          <w:tcPr>
            <w:tcW w:w="3546" w:type="dxa"/>
          </w:tcPr>
          <w:p w:rsidR="00DE11BA" w:rsidRPr="00DE11BA" w:rsidRDefault="00DE11BA" w:rsidP="00EF0B46">
            <w:pPr>
              <w:spacing w:before="1"/>
              <w:ind w:right="50"/>
              <w:rPr>
                <w:sz w:val="24"/>
                <w:lang w:val="ru-RU"/>
              </w:rPr>
            </w:pPr>
            <w:r w:rsidRPr="00DE11BA">
              <w:rPr>
                <w:sz w:val="24"/>
                <w:lang w:val="ru-RU"/>
              </w:rPr>
              <w:t>Выбор языковых средств в</w:t>
            </w:r>
            <w:r w:rsidRPr="00DE11BA">
              <w:rPr>
                <w:spacing w:val="1"/>
                <w:sz w:val="24"/>
                <w:lang w:val="ru-RU"/>
              </w:rPr>
              <w:t xml:space="preserve"> </w:t>
            </w:r>
            <w:r w:rsidRPr="00DE11BA">
              <w:rPr>
                <w:sz w:val="24"/>
                <w:lang w:val="ru-RU"/>
              </w:rPr>
              <w:t>соответствии с целями и</w:t>
            </w:r>
            <w:r w:rsidRPr="00DE11BA">
              <w:rPr>
                <w:spacing w:val="1"/>
                <w:sz w:val="24"/>
                <w:lang w:val="ru-RU"/>
              </w:rPr>
              <w:t xml:space="preserve"> </w:t>
            </w:r>
            <w:r w:rsidRPr="00DE11BA">
              <w:rPr>
                <w:sz w:val="24"/>
                <w:lang w:val="ru-RU"/>
              </w:rPr>
              <w:t>условиями устного общения для</w:t>
            </w:r>
            <w:r w:rsidRPr="00DE11BA">
              <w:rPr>
                <w:spacing w:val="-58"/>
                <w:sz w:val="24"/>
                <w:lang w:val="ru-RU"/>
              </w:rPr>
              <w:t xml:space="preserve"> </w:t>
            </w:r>
            <w:r w:rsidRPr="00DE11BA">
              <w:rPr>
                <w:sz w:val="24"/>
                <w:lang w:val="ru-RU"/>
              </w:rPr>
              <w:t>эффективного решения</w:t>
            </w:r>
            <w:r w:rsidRPr="00DE11BA">
              <w:rPr>
                <w:spacing w:val="1"/>
                <w:sz w:val="24"/>
                <w:lang w:val="ru-RU"/>
              </w:rPr>
              <w:t xml:space="preserve"> </w:t>
            </w:r>
            <w:r w:rsidRPr="00DE11BA">
              <w:rPr>
                <w:sz w:val="24"/>
                <w:lang w:val="ru-RU"/>
              </w:rPr>
              <w:t>коммуникативной задачи (для</w:t>
            </w:r>
            <w:r w:rsidRPr="00DE11BA">
              <w:rPr>
                <w:spacing w:val="1"/>
                <w:sz w:val="24"/>
                <w:lang w:val="ru-RU"/>
              </w:rPr>
              <w:t xml:space="preserve"> </w:t>
            </w:r>
            <w:r w:rsidRPr="00DE11BA">
              <w:rPr>
                <w:sz w:val="24"/>
                <w:lang w:val="ru-RU"/>
              </w:rPr>
              <w:t>ответа на заданный вопрос, для</w:t>
            </w:r>
            <w:r w:rsidRPr="00DE11BA">
              <w:rPr>
                <w:spacing w:val="1"/>
                <w:sz w:val="24"/>
                <w:lang w:val="ru-RU"/>
              </w:rPr>
              <w:t xml:space="preserve"> </w:t>
            </w:r>
            <w:r w:rsidRPr="00DE11BA">
              <w:rPr>
                <w:sz w:val="24"/>
                <w:lang w:val="ru-RU"/>
              </w:rPr>
              <w:t>выражения собственного</w:t>
            </w:r>
            <w:r w:rsidRPr="00DE11BA">
              <w:rPr>
                <w:spacing w:val="1"/>
                <w:sz w:val="24"/>
                <w:lang w:val="ru-RU"/>
              </w:rPr>
              <w:t xml:space="preserve"> </w:t>
            </w:r>
            <w:r w:rsidRPr="00DE11BA">
              <w:rPr>
                <w:sz w:val="24"/>
                <w:lang w:val="ru-RU"/>
              </w:rPr>
              <w:t>мнения).</w:t>
            </w:r>
          </w:p>
          <w:p w:rsidR="00DE11BA" w:rsidRPr="00DE11BA" w:rsidRDefault="00DE11BA" w:rsidP="00EF0B46">
            <w:pPr>
              <w:ind w:right="429"/>
              <w:rPr>
                <w:sz w:val="24"/>
                <w:lang w:val="ru-RU"/>
              </w:rPr>
            </w:pPr>
            <w:r w:rsidRPr="00DE11BA">
              <w:rPr>
                <w:sz w:val="24"/>
                <w:lang w:val="ru-RU"/>
              </w:rPr>
              <w:t>Овладение основными</w:t>
            </w:r>
            <w:r w:rsidRPr="00DE11BA">
              <w:rPr>
                <w:spacing w:val="1"/>
                <w:sz w:val="24"/>
                <w:lang w:val="ru-RU"/>
              </w:rPr>
              <w:t xml:space="preserve"> </w:t>
            </w:r>
            <w:r w:rsidRPr="00DE11BA">
              <w:rPr>
                <w:sz w:val="24"/>
                <w:lang w:val="ru-RU"/>
              </w:rPr>
              <w:t>умениями</w:t>
            </w:r>
            <w:r w:rsidRPr="00DE11BA">
              <w:rPr>
                <w:spacing w:val="-6"/>
                <w:sz w:val="24"/>
                <w:lang w:val="ru-RU"/>
              </w:rPr>
              <w:t xml:space="preserve"> </w:t>
            </w:r>
            <w:r w:rsidRPr="00DE11BA">
              <w:rPr>
                <w:sz w:val="24"/>
                <w:lang w:val="ru-RU"/>
              </w:rPr>
              <w:t>ведения</w:t>
            </w:r>
            <w:r w:rsidRPr="00DE11BA">
              <w:rPr>
                <w:spacing w:val="-5"/>
                <w:sz w:val="24"/>
                <w:lang w:val="ru-RU"/>
              </w:rPr>
              <w:t xml:space="preserve"> </w:t>
            </w:r>
            <w:r w:rsidRPr="00DE11BA">
              <w:rPr>
                <w:sz w:val="24"/>
                <w:lang w:val="ru-RU"/>
              </w:rPr>
              <w:t>разговора</w:t>
            </w:r>
          </w:p>
          <w:p w:rsidR="00DE11BA" w:rsidRPr="00DE11BA" w:rsidRDefault="00DE11BA" w:rsidP="00EF0B46">
            <w:pPr>
              <w:ind w:right="147"/>
              <w:rPr>
                <w:sz w:val="24"/>
                <w:lang w:val="ru-RU"/>
              </w:rPr>
            </w:pPr>
            <w:r w:rsidRPr="00DE11BA">
              <w:rPr>
                <w:sz w:val="24"/>
                <w:lang w:val="ru-RU"/>
              </w:rPr>
              <w:t>(начать, поддержать, закончить</w:t>
            </w:r>
            <w:r w:rsidRPr="00DE11BA">
              <w:rPr>
                <w:spacing w:val="-58"/>
                <w:sz w:val="24"/>
                <w:lang w:val="ru-RU"/>
              </w:rPr>
              <w:t xml:space="preserve"> </w:t>
            </w:r>
            <w:r w:rsidRPr="00DE11BA">
              <w:rPr>
                <w:sz w:val="24"/>
                <w:lang w:val="ru-RU"/>
              </w:rPr>
              <w:t>разговор, привлечь внимание и</w:t>
            </w:r>
            <w:r w:rsidRPr="00DE11BA">
              <w:rPr>
                <w:spacing w:val="-57"/>
                <w:sz w:val="24"/>
                <w:lang w:val="ru-RU"/>
              </w:rPr>
              <w:t xml:space="preserve"> </w:t>
            </w:r>
            <w:r w:rsidRPr="00DE11BA">
              <w:rPr>
                <w:sz w:val="24"/>
                <w:lang w:val="ru-RU"/>
              </w:rPr>
              <w:t>т. п.). Практическое овладение</w:t>
            </w:r>
            <w:r w:rsidRPr="00DE11BA">
              <w:rPr>
                <w:spacing w:val="1"/>
                <w:sz w:val="24"/>
                <w:lang w:val="ru-RU"/>
              </w:rPr>
              <w:t xml:space="preserve"> </w:t>
            </w:r>
            <w:r w:rsidRPr="00DE11BA">
              <w:rPr>
                <w:sz w:val="24"/>
                <w:lang w:val="ru-RU"/>
              </w:rPr>
              <w:t>диалогической</w:t>
            </w:r>
            <w:r w:rsidRPr="00DE11BA">
              <w:rPr>
                <w:spacing w:val="-1"/>
                <w:sz w:val="24"/>
                <w:lang w:val="ru-RU"/>
              </w:rPr>
              <w:t xml:space="preserve"> </w:t>
            </w:r>
            <w:r w:rsidRPr="00DE11BA">
              <w:rPr>
                <w:sz w:val="24"/>
                <w:lang w:val="ru-RU"/>
              </w:rPr>
              <w:t>формой</w:t>
            </w:r>
            <w:r w:rsidRPr="00DE11BA">
              <w:rPr>
                <w:spacing w:val="-3"/>
                <w:sz w:val="24"/>
                <w:lang w:val="ru-RU"/>
              </w:rPr>
              <w:t xml:space="preserve"> </w:t>
            </w:r>
            <w:r w:rsidRPr="00DE11BA">
              <w:rPr>
                <w:sz w:val="24"/>
                <w:lang w:val="ru-RU"/>
              </w:rPr>
              <w:t>речи.</w:t>
            </w:r>
          </w:p>
          <w:p w:rsidR="00DE11BA" w:rsidRPr="00DE11BA" w:rsidRDefault="00DE11BA" w:rsidP="00EF0B46">
            <w:pPr>
              <w:ind w:right="206"/>
              <w:rPr>
                <w:sz w:val="24"/>
                <w:lang w:val="ru-RU"/>
              </w:rPr>
            </w:pPr>
            <w:r w:rsidRPr="00DE11BA">
              <w:rPr>
                <w:sz w:val="24"/>
                <w:lang w:val="ru-RU"/>
              </w:rPr>
              <w:t>Соблюдение норм речевого</w:t>
            </w:r>
            <w:r w:rsidRPr="00DE11BA">
              <w:rPr>
                <w:spacing w:val="1"/>
                <w:sz w:val="24"/>
                <w:lang w:val="ru-RU"/>
              </w:rPr>
              <w:t xml:space="preserve"> </w:t>
            </w:r>
            <w:r w:rsidRPr="00DE11BA">
              <w:rPr>
                <w:sz w:val="24"/>
                <w:lang w:val="ru-RU"/>
              </w:rPr>
              <w:t>этикета и орфоэпических норм</w:t>
            </w:r>
            <w:r w:rsidRPr="00DE11BA">
              <w:rPr>
                <w:spacing w:val="-57"/>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ситуациях учебного и</w:t>
            </w:r>
          </w:p>
          <w:p w:rsidR="00DE11BA" w:rsidRPr="00BE1740" w:rsidRDefault="00DE11BA" w:rsidP="00EF0B46">
            <w:pPr>
              <w:rPr>
                <w:sz w:val="24"/>
              </w:rPr>
            </w:pPr>
            <w:r w:rsidRPr="00BE1740">
              <w:rPr>
                <w:sz w:val="24"/>
              </w:rPr>
              <w:t>бытового общения.</w:t>
            </w:r>
          </w:p>
        </w:tc>
        <w:tc>
          <w:tcPr>
            <w:tcW w:w="5094" w:type="dxa"/>
            <w:tcBorders>
              <w:top w:val="single" w:sz="6" w:space="0" w:color="000000"/>
            </w:tcBorders>
          </w:tcPr>
          <w:p w:rsidR="00DE11BA" w:rsidRPr="00DE11BA" w:rsidRDefault="00DE11BA" w:rsidP="00EF0B46">
            <w:pPr>
              <w:spacing w:before="1"/>
              <w:ind w:right="138"/>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которого</w:t>
            </w:r>
            <w:r w:rsidRPr="00DE11BA">
              <w:rPr>
                <w:spacing w:val="1"/>
                <w:sz w:val="24"/>
                <w:lang w:val="ru-RU"/>
              </w:rPr>
              <w:t xml:space="preserve"> </w:t>
            </w:r>
            <w:r w:rsidRPr="00DE11BA">
              <w:rPr>
                <w:sz w:val="24"/>
                <w:lang w:val="ru-RU"/>
              </w:rPr>
              <w:t>учащиеся</w:t>
            </w:r>
            <w:r w:rsidRPr="00DE11BA">
              <w:rPr>
                <w:spacing w:val="-57"/>
                <w:sz w:val="24"/>
                <w:lang w:val="ru-RU"/>
              </w:rPr>
              <w:t xml:space="preserve"> </w:t>
            </w:r>
            <w:r w:rsidRPr="00DE11BA">
              <w:rPr>
                <w:sz w:val="24"/>
                <w:lang w:val="ru-RU"/>
              </w:rPr>
              <w:t>учатся</w:t>
            </w:r>
            <w:r w:rsidRPr="00DE11BA">
              <w:rPr>
                <w:spacing w:val="1"/>
                <w:sz w:val="24"/>
                <w:lang w:val="ru-RU"/>
              </w:rPr>
              <w:t xml:space="preserve"> </w:t>
            </w:r>
            <w:r w:rsidRPr="00DE11BA">
              <w:rPr>
                <w:sz w:val="24"/>
                <w:lang w:val="ru-RU"/>
              </w:rPr>
              <w:t>определять</w:t>
            </w:r>
            <w:r w:rsidRPr="00DE11BA">
              <w:rPr>
                <w:spacing w:val="1"/>
                <w:sz w:val="24"/>
                <w:lang w:val="ru-RU"/>
              </w:rPr>
              <w:t xml:space="preserve"> </w:t>
            </w:r>
            <w:r w:rsidRPr="00DE11BA">
              <w:rPr>
                <w:sz w:val="24"/>
                <w:lang w:val="ru-RU"/>
              </w:rPr>
              <w:t>особенности</w:t>
            </w:r>
            <w:r w:rsidRPr="00DE11BA">
              <w:rPr>
                <w:spacing w:val="1"/>
                <w:sz w:val="24"/>
                <w:lang w:val="ru-RU"/>
              </w:rPr>
              <w:t xml:space="preserve"> </w:t>
            </w:r>
            <w:r w:rsidRPr="00DE11BA">
              <w:rPr>
                <w:sz w:val="24"/>
                <w:lang w:val="ru-RU"/>
              </w:rPr>
              <w:t>ситуации</w:t>
            </w:r>
            <w:r w:rsidRPr="00DE11BA">
              <w:rPr>
                <w:spacing w:val="-57"/>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цели,</w:t>
            </w:r>
            <w:r w:rsidRPr="00DE11BA">
              <w:rPr>
                <w:spacing w:val="1"/>
                <w:sz w:val="24"/>
                <w:lang w:val="ru-RU"/>
              </w:rPr>
              <w:t xml:space="preserve"> </w:t>
            </w:r>
            <w:r w:rsidRPr="00DE11BA">
              <w:rPr>
                <w:sz w:val="24"/>
                <w:lang w:val="ru-RU"/>
              </w:rPr>
              <w:t>задачи,</w:t>
            </w:r>
            <w:r w:rsidRPr="00DE11BA">
              <w:rPr>
                <w:spacing w:val="1"/>
                <w:sz w:val="24"/>
                <w:lang w:val="ru-RU"/>
              </w:rPr>
              <w:t xml:space="preserve"> </w:t>
            </w:r>
            <w:r w:rsidRPr="00DE11BA">
              <w:rPr>
                <w:sz w:val="24"/>
                <w:lang w:val="ru-RU"/>
              </w:rPr>
              <w:t>состав</w:t>
            </w:r>
            <w:r w:rsidRPr="00DE11BA">
              <w:rPr>
                <w:spacing w:val="1"/>
                <w:sz w:val="24"/>
                <w:lang w:val="ru-RU"/>
              </w:rPr>
              <w:t xml:space="preserve"> </w:t>
            </w:r>
            <w:r w:rsidRPr="00DE11BA">
              <w:rPr>
                <w:sz w:val="24"/>
                <w:lang w:val="ru-RU"/>
              </w:rPr>
              <w:t>участников,</w:t>
            </w:r>
            <w:r w:rsidRPr="00DE11BA">
              <w:rPr>
                <w:spacing w:val="1"/>
                <w:sz w:val="24"/>
                <w:lang w:val="ru-RU"/>
              </w:rPr>
              <w:t xml:space="preserve"> </w:t>
            </w:r>
            <w:r w:rsidRPr="00DE11BA">
              <w:rPr>
                <w:sz w:val="24"/>
                <w:lang w:val="ru-RU"/>
              </w:rPr>
              <w:t>место,</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средства</w:t>
            </w:r>
            <w:r w:rsidRPr="00DE11BA">
              <w:rPr>
                <w:spacing w:val="1"/>
                <w:sz w:val="24"/>
                <w:lang w:val="ru-RU"/>
              </w:rPr>
              <w:t xml:space="preserve"> </w:t>
            </w:r>
            <w:r w:rsidRPr="00DE11BA">
              <w:rPr>
                <w:sz w:val="24"/>
                <w:lang w:val="ru-RU"/>
              </w:rPr>
              <w:t>коммуникации.</w:t>
            </w:r>
            <w:r w:rsidRPr="00DE11BA">
              <w:rPr>
                <w:spacing w:val="1"/>
                <w:sz w:val="24"/>
                <w:lang w:val="ru-RU"/>
              </w:rPr>
              <w:t xml:space="preserve"> </w:t>
            </w:r>
            <w:r w:rsidRPr="00DE11BA">
              <w:rPr>
                <w:sz w:val="24"/>
                <w:lang w:val="ru-RU"/>
              </w:rPr>
              <w:t>Обобщение</w:t>
            </w:r>
            <w:r w:rsidRPr="00DE11BA">
              <w:rPr>
                <w:spacing w:val="1"/>
                <w:sz w:val="24"/>
                <w:lang w:val="ru-RU"/>
              </w:rPr>
              <w:t xml:space="preserve"> </w:t>
            </w:r>
            <w:r w:rsidRPr="00DE11BA">
              <w:rPr>
                <w:sz w:val="24"/>
                <w:lang w:val="ru-RU"/>
              </w:rPr>
              <w:t>результатов</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сообщение</w:t>
            </w:r>
            <w:r w:rsidRPr="00DE11BA">
              <w:rPr>
                <w:spacing w:val="-57"/>
                <w:sz w:val="24"/>
                <w:lang w:val="ru-RU"/>
              </w:rPr>
              <w:t xml:space="preserve"> </w:t>
            </w:r>
            <w:r w:rsidRPr="00DE11BA">
              <w:rPr>
                <w:sz w:val="24"/>
                <w:lang w:val="ru-RU"/>
              </w:rPr>
              <w:t>учителя о том, что в ситуации общения важно</w:t>
            </w:r>
            <w:r w:rsidRPr="00DE11BA">
              <w:rPr>
                <w:spacing w:val="1"/>
                <w:sz w:val="24"/>
                <w:lang w:val="ru-RU"/>
              </w:rPr>
              <w:t xml:space="preserve"> </w:t>
            </w:r>
            <w:r w:rsidRPr="00DE11BA">
              <w:rPr>
                <w:sz w:val="24"/>
                <w:lang w:val="ru-RU"/>
              </w:rPr>
              <w:t>удерживать цель общения, учитывать, с кем и</w:t>
            </w:r>
            <w:r w:rsidRPr="00DE11BA">
              <w:rPr>
                <w:spacing w:val="1"/>
                <w:sz w:val="24"/>
                <w:lang w:val="ru-RU"/>
              </w:rPr>
              <w:t xml:space="preserve"> </w:t>
            </w:r>
            <w:r w:rsidRPr="00DE11BA">
              <w:rPr>
                <w:sz w:val="24"/>
                <w:lang w:val="ru-RU"/>
              </w:rPr>
              <w:t>где происходит общение, поскольку от этих</w:t>
            </w:r>
            <w:r w:rsidRPr="00DE11BA">
              <w:rPr>
                <w:spacing w:val="1"/>
                <w:sz w:val="24"/>
                <w:lang w:val="ru-RU"/>
              </w:rPr>
              <w:t xml:space="preserve"> </w:t>
            </w:r>
            <w:r w:rsidRPr="00DE11BA">
              <w:rPr>
                <w:sz w:val="24"/>
                <w:lang w:val="ru-RU"/>
              </w:rPr>
              <w:t>особенностей</w:t>
            </w:r>
            <w:r w:rsidRPr="00DE11BA">
              <w:rPr>
                <w:spacing w:val="1"/>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зависит</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языковых</w:t>
            </w:r>
            <w:r w:rsidRPr="00DE11BA">
              <w:rPr>
                <w:spacing w:val="-1"/>
                <w:sz w:val="24"/>
                <w:lang w:val="ru-RU"/>
              </w:rPr>
              <w:t xml:space="preserve"> </w:t>
            </w:r>
            <w:r w:rsidRPr="00DE11BA">
              <w:rPr>
                <w:sz w:val="24"/>
                <w:lang w:val="ru-RU"/>
              </w:rPr>
              <w:t>средств.</w:t>
            </w:r>
          </w:p>
          <w:p w:rsidR="00DE11BA" w:rsidRPr="00DE11BA" w:rsidRDefault="00DE11BA" w:rsidP="00EF0B46">
            <w:pPr>
              <w:tabs>
                <w:tab w:val="left" w:pos="1212"/>
                <w:tab w:val="left" w:pos="1606"/>
                <w:tab w:val="left" w:pos="1792"/>
                <w:tab w:val="left" w:pos="1998"/>
                <w:tab w:val="left" w:pos="2838"/>
                <w:tab w:val="left" w:pos="2875"/>
                <w:tab w:val="left" w:pos="3092"/>
                <w:tab w:val="left" w:pos="3642"/>
                <w:tab w:val="left" w:pos="3768"/>
                <w:tab w:val="left" w:pos="3994"/>
                <w:tab w:val="left" w:pos="4307"/>
                <w:tab w:val="left" w:pos="4588"/>
              </w:tabs>
              <w:ind w:right="136"/>
              <w:rPr>
                <w:sz w:val="24"/>
                <w:lang w:val="ru-RU"/>
              </w:rPr>
            </w:pPr>
            <w:r w:rsidRPr="00DE11BA">
              <w:rPr>
                <w:sz w:val="24"/>
                <w:lang w:val="ru-RU"/>
              </w:rPr>
              <w:t>Комментированный</w:t>
            </w:r>
            <w:r w:rsidRPr="00DE11BA">
              <w:rPr>
                <w:sz w:val="24"/>
                <w:lang w:val="ru-RU"/>
              </w:rPr>
              <w:tab/>
            </w:r>
            <w:r w:rsidRPr="00DE11BA">
              <w:rPr>
                <w:sz w:val="24"/>
                <w:lang w:val="ru-RU"/>
              </w:rPr>
              <w:tab/>
              <w:t>устный</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выбор</w:t>
            </w:r>
            <w:r w:rsidRPr="00DE11BA">
              <w:rPr>
                <w:spacing w:val="-57"/>
                <w:sz w:val="24"/>
                <w:lang w:val="ru-RU"/>
              </w:rPr>
              <w:t xml:space="preserve"> </w:t>
            </w:r>
            <w:r w:rsidRPr="00DE11BA">
              <w:rPr>
                <w:sz w:val="24"/>
                <w:lang w:val="ru-RU"/>
              </w:rPr>
              <w:t>правильной</w:t>
            </w:r>
            <w:r w:rsidRPr="00DE11BA">
              <w:rPr>
                <w:sz w:val="24"/>
                <w:lang w:val="ru-RU"/>
              </w:rPr>
              <w:tab/>
            </w:r>
            <w:r w:rsidRPr="00DE11BA">
              <w:rPr>
                <w:sz w:val="24"/>
                <w:lang w:val="ru-RU"/>
              </w:rPr>
              <w:tab/>
              <w:t>реплики</w:t>
            </w:r>
            <w:r w:rsidRPr="00DE11BA">
              <w:rPr>
                <w:sz w:val="24"/>
                <w:lang w:val="ru-RU"/>
              </w:rPr>
              <w:tab/>
            </w:r>
            <w:r w:rsidRPr="00DE11BA">
              <w:rPr>
                <w:sz w:val="24"/>
                <w:lang w:val="ru-RU"/>
              </w:rPr>
              <w:tab/>
            </w:r>
            <w:r w:rsidRPr="00DE11BA">
              <w:rPr>
                <w:sz w:val="24"/>
                <w:lang w:val="ru-RU"/>
              </w:rPr>
              <w:tab/>
              <w:t>из</w:t>
            </w:r>
            <w:r w:rsidRPr="00DE11BA">
              <w:rPr>
                <w:sz w:val="24"/>
                <w:lang w:val="ru-RU"/>
              </w:rPr>
              <w:tab/>
            </w:r>
            <w:r w:rsidRPr="00DE11BA">
              <w:rPr>
                <w:sz w:val="24"/>
                <w:lang w:val="ru-RU"/>
              </w:rPr>
              <w:tab/>
              <w:t>нескольких</w:t>
            </w:r>
            <w:r w:rsidRPr="00DE11BA">
              <w:rPr>
                <w:spacing w:val="-57"/>
                <w:sz w:val="24"/>
                <w:lang w:val="ru-RU"/>
              </w:rPr>
              <w:t xml:space="preserve"> </w:t>
            </w:r>
            <w:r w:rsidRPr="00DE11BA">
              <w:rPr>
                <w:sz w:val="24"/>
                <w:lang w:val="ru-RU"/>
              </w:rPr>
              <w:t>предложенных,</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обоснование</w:t>
            </w:r>
            <w:r w:rsidRPr="00DE11BA">
              <w:rPr>
                <w:spacing w:val="-57"/>
                <w:sz w:val="24"/>
                <w:lang w:val="ru-RU"/>
              </w:rPr>
              <w:t xml:space="preserve"> </w:t>
            </w:r>
            <w:r w:rsidRPr="00DE11BA">
              <w:rPr>
                <w:sz w:val="24"/>
                <w:lang w:val="ru-RU"/>
              </w:rPr>
              <w:t>целесообразности</w:t>
            </w:r>
            <w:r w:rsidRPr="00DE11BA">
              <w:rPr>
                <w:spacing w:val="8"/>
                <w:sz w:val="24"/>
                <w:lang w:val="ru-RU"/>
              </w:rPr>
              <w:t xml:space="preserve"> </w:t>
            </w:r>
            <w:r w:rsidRPr="00DE11BA">
              <w:rPr>
                <w:sz w:val="24"/>
                <w:lang w:val="ru-RU"/>
              </w:rPr>
              <w:t>выбора</w:t>
            </w:r>
            <w:r w:rsidRPr="00DE11BA">
              <w:rPr>
                <w:spacing w:val="5"/>
                <w:sz w:val="24"/>
                <w:lang w:val="ru-RU"/>
              </w:rPr>
              <w:t xml:space="preserve"> </w:t>
            </w:r>
            <w:r w:rsidRPr="00DE11BA">
              <w:rPr>
                <w:sz w:val="24"/>
                <w:lang w:val="ru-RU"/>
              </w:rPr>
              <w:t>языковых</w:t>
            </w:r>
            <w:r w:rsidRPr="00DE11BA">
              <w:rPr>
                <w:spacing w:val="5"/>
                <w:sz w:val="24"/>
                <w:lang w:val="ru-RU"/>
              </w:rPr>
              <w:t xml:space="preserve"> </w:t>
            </w:r>
            <w:r w:rsidRPr="00DE11BA">
              <w:rPr>
                <w:sz w:val="24"/>
                <w:lang w:val="ru-RU"/>
              </w:rPr>
              <w:t>средств,</w:t>
            </w:r>
            <w:r w:rsidRPr="00DE11BA">
              <w:rPr>
                <w:spacing w:val="-57"/>
                <w:sz w:val="24"/>
                <w:lang w:val="ru-RU"/>
              </w:rPr>
              <w:t xml:space="preserve"> </w:t>
            </w:r>
            <w:r w:rsidRPr="00DE11BA">
              <w:rPr>
                <w:sz w:val="24"/>
                <w:lang w:val="ru-RU"/>
              </w:rPr>
              <w:t>соответствующих цели и условиям общения.</w:t>
            </w:r>
            <w:r w:rsidRPr="00DE11BA">
              <w:rPr>
                <w:spacing w:val="1"/>
                <w:sz w:val="24"/>
                <w:lang w:val="ru-RU"/>
              </w:rPr>
              <w:t xml:space="preserve"> </w:t>
            </w:r>
            <w:r w:rsidRPr="00DE11BA">
              <w:rPr>
                <w:sz w:val="24"/>
                <w:lang w:val="ru-RU"/>
              </w:rPr>
              <w:t>Ролевые</w:t>
            </w:r>
            <w:r w:rsidRPr="00DE11BA">
              <w:rPr>
                <w:sz w:val="24"/>
                <w:lang w:val="ru-RU"/>
              </w:rPr>
              <w:tab/>
              <w:t>игры,</w:t>
            </w:r>
            <w:r w:rsidRPr="00DE11BA">
              <w:rPr>
                <w:sz w:val="24"/>
                <w:lang w:val="ru-RU"/>
              </w:rPr>
              <w:tab/>
            </w:r>
            <w:r w:rsidRPr="00DE11BA">
              <w:rPr>
                <w:sz w:val="24"/>
                <w:lang w:val="ru-RU"/>
              </w:rPr>
              <w:tab/>
              <w:t>разыгрывание</w:t>
            </w:r>
            <w:r w:rsidRPr="00DE11BA">
              <w:rPr>
                <w:sz w:val="24"/>
                <w:lang w:val="ru-RU"/>
              </w:rPr>
              <w:tab/>
              <w:t>сценок</w:t>
            </w:r>
            <w:r w:rsidRPr="00DE11BA">
              <w:rPr>
                <w:sz w:val="24"/>
                <w:lang w:val="ru-RU"/>
              </w:rPr>
              <w:tab/>
              <w:t>для</w:t>
            </w:r>
            <w:r w:rsidRPr="00DE11BA">
              <w:rPr>
                <w:spacing w:val="-57"/>
                <w:sz w:val="24"/>
                <w:lang w:val="ru-RU"/>
              </w:rPr>
              <w:t xml:space="preserve"> </w:t>
            </w:r>
            <w:r w:rsidRPr="00DE11BA">
              <w:rPr>
                <w:sz w:val="24"/>
                <w:lang w:val="ru-RU"/>
              </w:rPr>
              <w:t>отработки</w:t>
            </w:r>
            <w:r w:rsidRPr="00DE11BA">
              <w:rPr>
                <w:spacing w:val="31"/>
                <w:sz w:val="24"/>
                <w:lang w:val="ru-RU"/>
              </w:rPr>
              <w:t xml:space="preserve"> </w:t>
            </w:r>
            <w:r w:rsidRPr="00DE11BA">
              <w:rPr>
                <w:sz w:val="24"/>
                <w:lang w:val="ru-RU"/>
              </w:rPr>
              <w:t>умений</w:t>
            </w:r>
            <w:r w:rsidRPr="00DE11BA">
              <w:rPr>
                <w:spacing w:val="32"/>
                <w:sz w:val="24"/>
                <w:lang w:val="ru-RU"/>
              </w:rPr>
              <w:t xml:space="preserve"> </w:t>
            </w:r>
            <w:r w:rsidRPr="00DE11BA">
              <w:rPr>
                <w:sz w:val="24"/>
                <w:lang w:val="ru-RU"/>
              </w:rPr>
              <w:t>ведения</w:t>
            </w:r>
            <w:r w:rsidRPr="00DE11BA">
              <w:rPr>
                <w:spacing w:val="30"/>
                <w:sz w:val="24"/>
                <w:lang w:val="ru-RU"/>
              </w:rPr>
              <w:t xml:space="preserve"> </w:t>
            </w:r>
            <w:r w:rsidRPr="00DE11BA">
              <w:rPr>
                <w:sz w:val="24"/>
                <w:lang w:val="ru-RU"/>
              </w:rPr>
              <w:t>разговора:</w:t>
            </w:r>
            <w:r w:rsidRPr="00DE11BA">
              <w:rPr>
                <w:spacing w:val="32"/>
                <w:sz w:val="24"/>
                <w:lang w:val="ru-RU"/>
              </w:rPr>
              <w:t xml:space="preserve"> </w:t>
            </w:r>
            <w:r w:rsidRPr="00DE11BA">
              <w:rPr>
                <w:sz w:val="24"/>
                <w:lang w:val="ru-RU"/>
              </w:rPr>
              <w:t>начать,</w:t>
            </w:r>
            <w:r w:rsidRPr="00DE11BA">
              <w:rPr>
                <w:spacing w:val="-57"/>
                <w:sz w:val="24"/>
                <w:lang w:val="ru-RU"/>
              </w:rPr>
              <w:t xml:space="preserve"> </w:t>
            </w:r>
            <w:r w:rsidRPr="00DE11BA">
              <w:rPr>
                <w:sz w:val="24"/>
                <w:lang w:val="ru-RU"/>
              </w:rPr>
              <w:t>поддержать,</w:t>
            </w:r>
            <w:r w:rsidRPr="00DE11BA">
              <w:rPr>
                <w:sz w:val="24"/>
                <w:lang w:val="ru-RU"/>
              </w:rPr>
              <w:tab/>
              <w:t>закончить</w:t>
            </w:r>
            <w:r w:rsidRPr="00DE11BA">
              <w:rPr>
                <w:sz w:val="24"/>
                <w:lang w:val="ru-RU"/>
              </w:rPr>
              <w:tab/>
              <w:t>разговор,</w:t>
            </w:r>
            <w:r w:rsidRPr="00DE11BA">
              <w:rPr>
                <w:sz w:val="24"/>
                <w:lang w:val="ru-RU"/>
              </w:rPr>
              <w:tab/>
              <w:t>привлечь</w:t>
            </w:r>
          </w:p>
          <w:p w:rsidR="00DE11BA" w:rsidRPr="00BE1740" w:rsidRDefault="00DE11BA" w:rsidP="00EF0B46">
            <w:pPr>
              <w:spacing w:line="257" w:lineRule="exact"/>
              <w:rPr>
                <w:sz w:val="24"/>
              </w:rPr>
            </w:pPr>
            <w:r w:rsidRPr="00BE1740">
              <w:rPr>
                <w:sz w:val="24"/>
              </w:rPr>
              <w:t>внимание</w:t>
            </w:r>
            <w:r w:rsidRPr="00BE1740">
              <w:rPr>
                <w:spacing w:val="-2"/>
                <w:sz w:val="24"/>
              </w:rPr>
              <w:t xml:space="preserve"> </w:t>
            </w:r>
            <w:r w:rsidRPr="00BE1740">
              <w:rPr>
                <w:sz w:val="24"/>
              </w:rPr>
              <w:t>и</w:t>
            </w:r>
            <w:r w:rsidRPr="00BE1740">
              <w:rPr>
                <w:spacing w:val="-1"/>
                <w:sz w:val="24"/>
              </w:rPr>
              <w:t xml:space="preserve"> </w:t>
            </w:r>
            <w:r w:rsidRPr="00BE1740">
              <w:rPr>
                <w:sz w:val="24"/>
              </w:rPr>
              <w:t>т.</w:t>
            </w:r>
            <w:r w:rsidRPr="00BE1740">
              <w:rPr>
                <w:spacing w:val="-3"/>
                <w:sz w:val="24"/>
              </w:rPr>
              <w:t xml:space="preserve"> </w:t>
            </w:r>
            <w:r w:rsidRPr="00BE1740">
              <w:rPr>
                <w:sz w:val="24"/>
              </w:rPr>
              <w:t>п</w:t>
            </w:r>
          </w:p>
        </w:tc>
        <w:tc>
          <w:tcPr>
            <w:tcW w:w="3829" w:type="dxa"/>
            <w:tcBorders>
              <w:top w:val="single" w:sz="6" w:space="0" w:color="000000"/>
            </w:tcBorders>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tcBorders>
          </w:tcPr>
          <w:p w:rsidR="00DE11BA" w:rsidRPr="00BE1740" w:rsidRDefault="00DE11BA" w:rsidP="00EF0B46">
            <w:pPr>
              <w:rPr>
                <w:sz w:val="24"/>
              </w:rPr>
            </w:pPr>
          </w:p>
        </w:tc>
        <w:tc>
          <w:tcPr>
            <w:tcW w:w="3546" w:type="dxa"/>
          </w:tcPr>
          <w:p w:rsidR="00DE11BA" w:rsidRPr="00DE11BA" w:rsidRDefault="00DE11BA" w:rsidP="00EF0B46">
            <w:pPr>
              <w:spacing w:before="10"/>
              <w:rPr>
                <w:b/>
                <w:sz w:val="23"/>
                <w:lang w:val="ru-RU"/>
              </w:rPr>
            </w:pPr>
          </w:p>
          <w:p w:rsidR="00DE11BA" w:rsidRPr="00DE11BA" w:rsidRDefault="00DE11BA" w:rsidP="00EF0B46">
            <w:pPr>
              <w:spacing w:before="1"/>
              <w:ind w:right="68"/>
              <w:rPr>
                <w:sz w:val="24"/>
                <w:lang w:val="ru-RU"/>
              </w:rPr>
            </w:pPr>
            <w:r w:rsidRPr="00DE11BA">
              <w:rPr>
                <w:sz w:val="24"/>
                <w:lang w:val="ru-RU"/>
              </w:rPr>
              <w:t>Умение договариваться и</w:t>
            </w:r>
            <w:r w:rsidRPr="00DE11BA">
              <w:rPr>
                <w:spacing w:val="1"/>
                <w:sz w:val="24"/>
                <w:lang w:val="ru-RU"/>
              </w:rPr>
              <w:t xml:space="preserve"> </w:t>
            </w:r>
            <w:r w:rsidRPr="00DE11BA">
              <w:rPr>
                <w:sz w:val="24"/>
                <w:lang w:val="ru-RU"/>
              </w:rPr>
              <w:t>приходить к общему решению в</w:t>
            </w:r>
            <w:r w:rsidRPr="00DE11BA">
              <w:rPr>
                <w:spacing w:val="-57"/>
                <w:sz w:val="24"/>
                <w:lang w:val="ru-RU"/>
              </w:rPr>
              <w:t xml:space="preserve"> </w:t>
            </w:r>
            <w:r w:rsidRPr="00DE11BA">
              <w:rPr>
                <w:sz w:val="24"/>
                <w:lang w:val="ru-RU"/>
              </w:rPr>
              <w:t>совместной деятельности при</w:t>
            </w:r>
            <w:r w:rsidRPr="00DE11BA">
              <w:rPr>
                <w:spacing w:val="1"/>
                <w:sz w:val="24"/>
                <w:lang w:val="ru-RU"/>
              </w:rPr>
              <w:t xml:space="preserve"> </w:t>
            </w:r>
            <w:r w:rsidRPr="00DE11BA">
              <w:rPr>
                <w:sz w:val="24"/>
                <w:lang w:val="ru-RU"/>
              </w:rPr>
              <w:t>проведении</w:t>
            </w:r>
            <w:r w:rsidRPr="00DE11BA">
              <w:rPr>
                <w:spacing w:val="-5"/>
                <w:sz w:val="24"/>
                <w:lang w:val="ru-RU"/>
              </w:rPr>
              <w:t xml:space="preserve"> </w:t>
            </w:r>
            <w:r w:rsidRPr="00DE11BA">
              <w:rPr>
                <w:sz w:val="24"/>
                <w:lang w:val="ru-RU"/>
              </w:rPr>
              <w:t>парной</w:t>
            </w:r>
            <w:r w:rsidRPr="00DE11BA">
              <w:rPr>
                <w:spacing w:val="-4"/>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групповой</w:t>
            </w:r>
            <w:r w:rsidRPr="00DE11BA">
              <w:rPr>
                <w:spacing w:val="-57"/>
                <w:sz w:val="24"/>
                <w:lang w:val="ru-RU"/>
              </w:rPr>
              <w:t xml:space="preserve"> </w:t>
            </w:r>
            <w:r w:rsidRPr="00DE11BA">
              <w:rPr>
                <w:sz w:val="24"/>
                <w:lang w:val="ru-RU"/>
              </w:rPr>
              <w:t>работы.</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230"/>
              <w:ind w:right="6"/>
              <w:rPr>
                <w:sz w:val="24"/>
                <w:lang w:val="ru-RU"/>
              </w:rPr>
            </w:pPr>
            <w:r w:rsidRPr="00DE11BA">
              <w:rPr>
                <w:sz w:val="24"/>
                <w:lang w:val="ru-RU"/>
              </w:rPr>
              <w:t>Составление</w:t>
            </w:r>
            <w:r w:rsidRPr="00DE11BA">
              <w:rPr>
                <w:spacing w:val="-7"/>
                <w:sz w:val="24"/>
                <w:lang w:val="ru-RU"/>
              </w:rPr>
              <w:t xml:space="preserve"> </w:t>
            </w:r>
            <w:r w:rsidRPr="00DE11BA">
              <w:rPr>
                <w:sz w:val="24"/>
                <w:lang w:val="ru-RU"/>
              </w:rPr>
              <w:t>устного</w:t>
            </w:r>
            <w:r w:rsidRPr="00DE11BA">
              <w:rPr>
                <w:spacing w:val="-5"/>
                <w:sz w:val="24"/>
                <w:lang w:val="ru-RU"/>
              </w:rPr>
              <w:t xml:space="preserve"> </w:t>
            </w:r>
            <w:r w:rsidRPr="00DE11BA">
              <w:rPr>
                <w:sz w:val="24"/>
                <w:lang w:val="ru-RU"/>
              </w:rPr>
              <w:t>рассказа</w:t>
            </w:r>
            <w:r w:rsidRPr="00DE11BA">
              <w:rPr>
                <w:spacing w:val="-6"/>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репродукции</w:t>
            </w:r>
          </w:p>
          <w:p w:rsidR="00DE11BA" w:rsidRPr="00DE11BA" w:rsidRDefault="00DE11BA" w:rsidP="00EF0B46">
            <w:pPr>
              <w:ind w:right="234"/>
              <w:rPr>
                <w:sz w:val="24"/>
                <w:lang w:val="ru-RU"/>
              </w:rPr>
            </w:pPr>
            <w:r w:rsidRPr="00DE11BA">
              <w:rPr>
                <w:sz w:val="24"/>
                <w:lang w:val="ru-RU"/>
              </w:rPr>
              <w:t>картины. Составление устного</w:t>
            </w:r>
            <w:r w:rsidRPr="00DE11BA">
              <w:rPr>
                <w:spacing w:val="-58"/>
                <w:sz w:val="24"/>
                <w:lang w:val="ru-RU"/>
              </w:rPr>
              <w:t xml:space="preserve"> </w:t>
            </w:r>
            <w:r w:rsidRPr="00DE11BA">
              <w:rPr>
                <w:sz w:val="24"/>
                <w:lang w:val="ru-RU"/>
              </w:rPr>
              <w:t>рассказа</w:t>
            </w:r>
            <w:r w:rsidRPr="00DE11BA">
              <w:rPr>
                <w:spacing w:val="-2"/>
                <w:sz w:val="24"/>
                <w:lang w:val="ru-RU"/>
              </w:rPr>
              <w:t xml:space="preserve"> </w:t>
            </w:r>
            <w:r w:rsidRPr="00DE11BA">
              <w:rPr>
                <w:sz w:val="24"/>
                <w:lang w:val="ru-RU"/>
              </w:rPr>
              <w:t>по</w:t>
            </w:r>
          </w:p>
          <w:p w:rsidR="00DE11BA" w:rsidRPr="00DE11BA" w:rsidRDefault="00DE11BA" w:rsidP="00EF0B46">
            <w:pPr>
              <w:ind w:right="917"/>
              <w:rPr>
                <w:sz w:val="24"/>
                <w:lang w:val="ru-RU"/>
              </w:rPr>
            </w:pPr>
            <w:r w:rsidRPr="00DE11BA">
              <w:rPr>
                <w:sz w:val="24"/>
                <w:lang w:val="ru-RU"/>
              </w:rPr>
              <w:t>личным наблюдениям и</w:t>
            </w:r>
            <w:r w:rsidRPr="00DE11BA">
              <w:rPr>
                <w:spacing w:val="-58"/>
                <w:sz w:val="24"/>
                <w:lang w:val="ru-RU"/>
              </w:rPr>
              <w:t xml:space="preserve"> </w:t>
            </w:r>
            <w:r w:rsidRPr="00DE11BA">
              <w:rPr>
                <w:sz w:val="24"/>
                <w:lang w:val="ru-RU"/>
              </w:rPr>
              <w:t>вопросам.</w:t>
            </w: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rPr>
                <w:b/>
                <w:sz w:val="26"/>
                <w:lang w:val="ru-RU"/>
              </w:rPr>
            </w:pPr>
          </w:p>
          <w:p w:rsidR="00DE11BA" w:rsidRPr="00DE11BA" w:rsidRDefault="00DE11BA" w:rsidP="00EF0B46">
            <w:pPr>
              <w:spacing w:before="2"/>
              <w:rPr>
                <w:b/>
                <w:sz w:val="26"/>
                <w:lang w:val="ru-RU"/>
              </w:rPr>
            </w:pPr>
          </w:p>
          <w:p w:rsidR="00DE11BA" w:rsidRPr="00DE11BA" w:rsidRDefault="00DE11BA" w:rsidP="00EF0B46">
            <w:pPr>
              <w:ind w:right="909"/>
              <w:rPr>
                <w:sz w:val="24"/>
                <w:lang w:val="ru-RU"/>
              </w:rPr>
            </w:pPr>
            <w:r w:rsidRPr="00DE11BA">
              <w:rPr>
                <w:sz w:val="24"/>
                <w:lang w:val="ru-RU"/>
              </w:rPr>
              <w:t>Текст. Признаки текста:</w:t>
            </w:r>
            <w:r w:rsidRPr="00DE11BA">
              <w:rPr>
                <w:spacing w:val="-58"/>
                <w:sz w:val="24"/>
                <w:lang w:val="ru-RU"/>
              </w:rPr>
              <w:t xml:space="preserve"> </w:t>
            </w:r>
            <w:r w:rsidRPr="00DE11BA">
              <w:rPr>
                <w:sz w:val="24"/>
                <w:lang w:val="ru-RU"/>
              </w:rPr>
              <w:t>смысловое единство</w:t>
            </w:r>
            <w:r w:rsidRPr="00DE11BA">
              <w:rPr>
                <w:spacing w:val="1"/>
                <w:sz w:val="24"/>
                <w:lang w:val="ru-RU"/>
              </w:rPr>
              <w:t xml:space="preserve"> </w:t>
            </w:r>
            <w:r w:rsidRPr="00DE11BA">
              <w:rPr>
                <w:sz w:val="24"/>
                <w:lang w:val="ru-RU"/>
              </w:rPr>
              <w:t>предложений в тексте;</w:t>
            </w:r>
            <w:r w:rsidRPr="00DE11BA">
              <w:rPr>
                <w:spacing w:val="1"/>
                <w:sz w:val="24"/>
                <w:lang w:val="ru-RU"/>
              </w:rPr>
              <w:t xml:space="preserve"> </w:t>
            </w:r>
            <w:r w:rsidRPr="00DE11BA">
              <w:rPr>
                <w:sz w:val="24"/>
                <w:lang w:val="ru-RU"/>
              </w:rPr>
              <w:t>последовательность</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p>
          <w:p w:rsidR="00DE11BA" w:rsidRPr="00DE11BA" w:rsidRDefault="00DE11BA" w:rsidP="00EF0B46">
            <w:pPr>
              <w:spacing w:line="270" w:lineRule="atLeast"/>
              <w:ind w:right="5"/>
              <w:rPr>
                <w:sz w:val="24"/>
                <w:lang w:val="ru-RU"/>
              </w:rPr>
            </w:pPr>
            <w:r w:rsidRPr="00DE11BA">
              <w:rPr>
                <w:sz w:val="24"/>
                <w:lang w:val="ru-RU"/>
              </w:rPr>
              <w:t>выражение в тексте законченной</w:t>
            </w:r>
            <w:r w:rsidRPr="00DE11BA">
              <w:rPr>
                <w:spacing w:val="-57"/>
                <w:sz w:val="24"/>
                <w:lang w:val="ru-RU"/>
              </w:rPr>
              <w:t xml:space="preserve"> </w:t>
            </w:r>
            <w:r w:rsidRPr="00DE11BA">
              <w:rPr>
                <w:sz w:val="24"/>
                <w:lang w:val="ru-RU"/>
              </w:rPr>
              <w:t>мысли.</w:t>
            </w:r>
          </w:p>
        </w:tc>
        <w:tc>
          <w:tcPr>
            <w:tcW w:w="5094" w:type="dxa"/>
          </w:tcPr>
          <w:p w:rsidR="00DE11BA" w:rsidRPr="00DE11BA" w:rsidRDefault="00DE11BA" w:rsidP="00EF0B46">
            <w:pPr>
              <w:ind w:right="139"/>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диалогов в ситуациях необходимости начать,</w:t>
            </w:r>
            <w:r w:rsidRPr="00DE11BA">
              <w:rPr>
                <w:spacing w:val="1"/>
                <w:sz w:val="24"/>
                <w:lang w:val="ru-RU"/>
              </w:rPr>
              <w:t xml:space="preserve"> </w:t>
            </w:r>
            <w:r w:rsidRPr="00DE11BA">
              <w:rPr>
                <w:sz w:val="24"/>
                <w:lang w:val="ru-RU"/>
              </w:rPr>
              <w:t>поддержать,</w:t>
            </w:r>
            <w:r w:rsidRPr="00DE11BA">
              <w:rPr>
                <w:spacing w:val="1"/>
                <w:sz w:val="24"/>
                <w:lang w:val="ru-RU"/>
              </w:rPr>
              <w:t xml:space="preserve"> </w:t>
            </w:r>
            <w:r w:rsidRPr="00DE11BA">
              <w:rPr>
                <w:sz w:val="24"/>
                <w:lang w:val="ru-RU"/>
              </w:rPr>
              <w:t>закончить</w:t>
            </w:r>
            <w:r w:rsidRPr="00DE11BA">
              <w:rPr>
                <w:spacing w:val="1"/>
                <w:sz w:val="24"/>
                <w:lang w:val="ru-RU"/>
              </w:rPr>
              <w:t xml:space="preserve"> </w:t>
            </w:r>
            <w:r w:rsidRPr="00DE11BA">
              <w:rPr>
                <w:sz w:val="24"/>
                <w:lang w:val="ru-RU"/>
              </w:rPr>
              <w:t>разговор,</w:t>
            </w:r>
            <w:r w:rsidRPr="00DE11BA">
              <w:rPr>
                <w:spacing w:val="1"/>
                <w:sz w:val="24"/>
                <w:lang w:val="ru-RU"/>
              </w:rPr>
              <w:t xml:space="preserve"> </w:t>
            </w:r>
            <w:r w:rsidRPr="00DE11BA">
              <w:rPr>
                <w:sz w:val="24"/>
                <w:lang w:val="ru-RU"/>
              </w:rPr>
              <w:t>привлечь</w:t>
            </w:r>
            <w:r w:rsidRPr="00DE11BA">
              <w:rPr>
                <w:spacing w:val="1"/>
                <w:sz w:val="24"/>
                <w:lang w:val="ru-RU"/>
              </w:rPr>
              <w:t xml:space="preserve"> </w:t>
            </w:r>
            <w:r w:rsidRPr="00DE11BA">
              <w:rPr>
                <w:sz w:val="24"/>
                <w:lang w:val="ru-RU"/>
              </w:rPr>
              <w:t>внимание</w:t>
            </w:r>
            <w:r w:rsidRPr="00DE11BA">
              <w:rPr>
                <w:spacing w:val="-2"/>
                <w:sz w:val="24"/>
                <w:lang w:val="ru-RU"/>
              </w:rPr>
              <w:t xml:space="preserve"> </w:t>
            </w:r>
            <w:r w:rsidRPr="00DE11BA">
              <w:rPr>
                <w:sz w:val="24"/>
                <w:lang w:val="ru-RU"/>
              </w:rPr>
              <w:t>и т.</w:t>
            </w:r>
            <w:r w:rsidRPr="00DE11BA">
              <w:rPr>
                <w:spacing w:val="-2"/>
                <w:sz w:val="24"/>
                <w:lang w:val="ru-RU"/>
              </w:rPr>
              <w:t xml:space="preserve"> </w:t>
            </w:r>
            <w:r w:rsidRPr="00DE11BA">
              <w:rPr>
                <w:sz w:val="24"/>
                <w:lang w:val="ru-RU"/>
              </w:rPr>
              <w:t>п.</w:t>
            </w:r>
          </w:p>
          <w:p w:rsidR="00DE11BA" w:rsidRPr="00DE11BA" w:rsidRDefault="00DE11BA" w:rsidP="00EF0B46">
            <w:pPr>
              <w:ind w:right="131"/>
              <w:rPr>
                <w:sz w:val="24"/>
                <w:lang w:val="ru-RU"/>
              </w:rPr>
            </w:pPr>
            <w:r w:rsidRPr="00DE11BA">
              <w:rPr>
                <w:sz w:val="24"/>
                <w:lang w:val="ru-RU"/>
              </w:rPr>
              <w:t>Наблюдение за нормами речевого этикета.</w:t>
            </w:r>
            <w:r w:rsidRPr="00DE11BA">
              <w:rPr>
                <w:spacing w:val="1"/>
                <w:sz w:val="24"/>
                <w:lang w:val="ru-RU"/>
              </w:rPr>
              <w:t xml:space="preserve"> </w:t>
            </w:r>
            <w:r w:rsidRPr="00DE11BA">
              <w:rPr>
                <w:sz w:val="24"/>
                <w:lang w:val="ru-RU"/>
              </w:rPr>
              <w:t>Ролевая</w:t>
            </w:r>
            <w:r w:rsidRPr="00DE11BA">
              <w:rPr>
                <w:spacing w:val="33"/>
                <w:sz w:val="24"/>
                <w:lang w:val="ru-RU"/>
              </w:rPr>
              <w:t xml:space="preserve"> </w:t>
            </w:r>
            <w:r w:rsidRPr="00DE11BA">
              <w:rPr>
                <w:sz w:val="24"/>
                <w:lang w:val="ru-RU"/>
              </w:rPr>
              <w:t>игра,</w:t>
            </w:r>
            <w:r w:rsidRPr="00DE11BA">
              <w:rPr>
                <w:spacing w:val="33"/>
                <w:sz w:val="24"/>
                <w:lang w:val="ru-RU"/>
              </w:rPr>
              <w:t xml:space="preserve"> </w:t>
            </w:r>
            <w:r w:rsidRPr="00DE11BA">
              <w:rPr>
                <w:sz w:val="24"/>
                <w:lang w:val="ru-RU"/>
              </w:rPr>
              <w:t>в</w:t>
            </w:r>
            <w:r w:rsidRPr="00DE11BA">
              <w:rPr>
                <w:spacing w:val="34"/>
                <w:sz w:val="24"/>
                <w:lang w:val="ru-RU"/>
              </w:rPr>
              <w:t xml:space="preserve"> </w:t>
            </w:r>
            <w:r w:rsidRPr="00DE11BA">
              <w:rPr>
                <w:sz w:val="24"/>
                <w:lang w:val="ru-RU"/>
              </w:rPr>
              <w:t>которую</w:t>
            </w:r>
            <w:r w:rsidRPr="00DE11BA">
              <w:rPr>
                <w:spacing w:val="34"/>
                <w:sz w:val="24"/>
                <w:lang w:val="ru-RU"/>
              </w:rPr>
              <w:t xml:space="preserve"> </w:t>
            </w:r>
            <w:r w:rsidRPr="00DE11BA">
              <w:rPr>
                <w:sz w:val="24"/>
                <w:lang w:val="ru-RU"/>
              </w:rPr>
              <w:t>включена</w:t>
            </w:r>
            <w:r w:rsidRPr="00DE11BA">
              <w:rPr>
                <w:spacing w:val="33"/>
                <w:sz w:val="24"/>
                <w:lang w:val="ru-RU"/>
              </w:rPr>
              <w:t xml:space="preserve"> </w:t>
            </w:r>
            <w:r w:rsidRPr="00DE11BA">
              <w:rPr>
                <w:sz w:val="24"/>
                <w:lang w:val="ru-RU"/>
              </w:rPr>
              <w:t>отработка</w:t>
            </w:r>
            <w:r w:rsidRPr="00DE11BA">
              <w:rPr>
                <w:spacing w:val="-57"/>
                <w:sz w:val="24"/>
                <w:lang w:val="ru-RU"/>
              </w:rPr>
              <w:t xml:space="preserve"> </w:t>
            </w:r>
            <w:r w:rsidRPr="00DE11BA">
              <w:rPr>
                <w:sz w:val="24"/>
                <w:lang w:val="ru-RU"/>
              </w:rPr>
              <w:t>этикетных</w:t>
            </w:r>
            <w:r w:rsidRPr="00DE11BA">
              <w:rPr>
                <w:spacing w:val="-1"/>
                <w:sz w:val="24"/>
                <w:lang w:val="ru-RU"/>
              </w:rPr>
              <w:t xml:space="preserve"> </w:t>
            </w:r>
            <w:r w:rsidRPr="00DE11BA">
              <w:rPr>
                <w:sz w:val="24"/>
                <w:lang w:val="ru-RU"/>
              </w:rPr>
              <w:t>выражений.</w:t>
            </w:r>
          </w:p>
          <w:p w:rsidR="00DE11BA" w:rsidRPr="00DE11BA" w:rsidRDefault="00DE11BA" w:rsidP="00EF0B46">
            <w:pPr>
              <w:ind w:right="139"/>
              <w:jc w:val="both"/>
              <w:rPr>
                <w:sz w:val="24"/>
                <w:lang w:val="ru-RU"/>
              </w:rPr>
            </w:pPr>
            <w:r w:rsidRPr="00DE11BA">
              <w:rPr>
                <w:sz w:val="24"/>
                <w:lang w:val="ru-RU"/>
              </w:rPr>
              <w:t>Самонаблюдение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целью</w:t>
            </w:r>
            <w:r w:rsidRPr="00DE11BA">
              <w:rPr>
                <w:spacing w:val="1"/>
                <w:sz w:val="24"/>
                <w:lang w:val="ru-RU"/>
              </w:rPr>
              <w:t xml:space="preserve"> </w:t>
            </w:r>
            <w:r w:rsidRPr="00DE11BA">
              <w:rPr>
                <w:sz w:val="24"/>
                <w:lang w:val="ru-RU"/>
              </w:rPr>
              <w:t>оценить</w:t>
            </w:r>
            <w:r w:rsidRPr="00DE11BA">
              <w:rPr>
                <w:spacing w:val="-57"/>
                <w:sz w:val="24"/>
                <w:lang w:val="ru-RU"/>
              </w:rPr>
              <w:t xml:space="preserve"> </w:t>
            </w:r>
            <w:r w:rsidRPr="00DE11BA">
              <w:rPr>
                <w:sz w:val="24"/>
                <w:lang w:val="ru-RU"/>
              </w:rPr>
              <w:t>собственную</w:t>
            </w:r>
            <w:r w:rsidRPr="00DE11BA">
              <w:rPr>
                <w:spacing w:val="1"/>
                <w:sz w:val="24"/>
                <w:lang w:val="ru-RU"/>
              </w:rPr>
              <w:t xml:space="preserve"> </w:t>
            </w:r>
            <w:r w:rsidRPr="00DE11BA">
              <w:rPr>
                <w:sz w:val="24"/>
                <w:lang w:val="ru-RU"/>
              </w:rPr>
              <w:t>речевую</w:t>
            </w:r>
            <w:r w:rsidRPr="00DE11BA">
              <w:rPr>
                <w:spacing w:val="1"/>
                <w:sz w:val="24"/>
                <w:lang w:val="ru-RU"/>
              </w:rPr>
              <w:t xml:space="preserve"> </w:t>
            </w:r>
            <w:r w:rsidRPr="00DE11BA">
              <w:rPr>
                <w:sz w:val="24"/>
                <w:lang w:val="ru-RU"/>
              </w:rPr>
              <w:t>культуру</w:t>
            </w:r>
            <w:r w:rsidRPr="00DE11BA">
              <w:rPr>
                <w:spacing w:val="1"/>
                <w:sz w:val="24"/>
                <w:lang w:val="ru-RU"/>
              </w:rPr>
              <w:t xml:space="preserve"> </w:t>
            </w:r>
            <w:r w:rsidRPr="00DE11BA">
              <w:rPr>
                <w:sz w:val="24"/>
                <w:lang w:val="ru-RU"/>
              </w:rPr>
              <w:t>во</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повседневного</w:t>
            </w:r>
            <w:r w:rsidRPr="00DE11BA">
              <w:rPr>
                <w:spacing w:val="-1"/>
                <w:sz w:val="24"/>
                <w:lang w:val="ru-RU"/>
              </w:rPr>
              <w:t xml:space="preserve"> </w:t>
            </w:r>
            <w:r w:rsidRPr="00DE11BA">
              <w:rPr>
                <w:sz w:val="24"/>
                <w:lang w:val="ru-RU"/>
              </w:rPr>
              <w:t>общения.</w:t>
            </w:r>
          </w:p>
          <w:p w:rsidR="00DE11BA" w:rsidRPr="00DE11BA" w:rsidRDefault="00DE11BA" w:rsidP="00EF0B46">
            <w:pPr>
              <w:ind w:right="141"/>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группе:</w:t>
            </w:r>
            <w:r w:rsidRPr="00DE11BA">
              <w:rPr>
                <w:spacing w:val="1"/>
                <w:sz w:val="24"/>
                <w:lang w:val="ru-RU"/>
              </w:rPr>
              <w:t xml:space="preserve"> </w:t>
            </w:r>
            <w:r w:rsidRPr="00DE11BA">
              <w:rPr>
                <w:sz w:val="24"/>
                <w:lang w:val="ru-RU"/>
              </w:rPr>
              <w:t>анализировать</w:t>
            </w:r>
            <w:r w:rsidRPr="00DE11BA">
              <w:rPr>
                <w:spacing w:val="1"/>
                <w:sz w:val="24"/>
                <w:lang w:val="ru-RU"/>
              </w:rPr>
              <w:t xml:space="preserve"> </w:t>
            </w:r>
            <w:r w:rsidRPr="00DE11BA">
              <w:rPr>
                <w:sz w:val="24"/>
                <w:lang w:val="ru-RU"/>
              </w:rPr>
              <w:t>уместность</w:t>
            </w:r>
            <w:r w:rsidRPr="00DE11BA">
              <w:rPr>
                <w:spacing w:val="1"/>
                <w:sz w:val="24"/>
                <w:lang w:val="ru-RU"/>
              </w:rPr>
              <w:t xml:space="preserve"> </w:t>
            </w:r>
            <w:r w:rsidRPr="00DE11BA">
              <w:rPr>
                <w:sz w:val="24"/>
                <w:lang w:val="ru-RU"/>
              </w:rPr>
              <w:t>использования</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речевых</w:t>
            </w:r>
            <w:r w:rsidRPr="00DE11BA">
              <w:rPr>
                <w:spacing w:val="2"/>
                <w:sz w:val="24"/>
                <w:lang w:val="ru-RU"/>
              </w:rPr>
              <w:t xml:space="preserve"> </w:t>
            </w:r>
            <w:r w:rsidRPr="00DE11BA">
              <w:rPr>
                <w:sz w:val="24"/>
                <w:lang w:val="ru-RU"/>
              </w:rPr>
              <w:t>ситуациях.</w:t>
            </w:r>
          </w:p>
          <w:p w:rsidR="00DE11BA" w:rsidRPr="00DE11BA" w:rsidRDefault="00DE11BA" w:rsidP="00EF0B46">
            <w:pPr>
              <w:ind w:right="138"/>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предложенных</w:t>
            </w:r>
            <w:r w:rsidRPr="00DE11BA">
              <w:rPr>
                <w:spacing w:val="-57"/>
                <w:sz w:val="24"/>
                <w:lang w:val="ru-RU"/>
              </w:rPr>
              <w:t xml:space="preserve"> </w:t>
            </w:r>
            <w:r w:rsidRPr="00DE11BA">
              <w:rPr>
                <w:sz w:val="24"/>
                <w:lang w:val="ru-RU"/>
              </w:rPr>
              <w:t>текстах</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связанных</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правилами</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нормами</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исправление</w:t>
            </w:r>
            <w:r w:rsidRPr="00DE11BA">
              <w:rPr>
                <w:spacing w:val="-2"/>
                <w:sz w:val="24"/>
                <w:lang w:val="ru-RU"/>
              </w:rPr>
              <w:t xml:space="preserve"> </w:t>
            </w:r>
            <w:r w:rsidRPr="00DE11BA">
              <w:rPr>
                <w:sz w:val="24"/>
                <w:lang w:val="ru-RU"/>
              </w:rPr>
              <w:t>найденных ошибок.</w:t>
            </w:r>
          </w:p>
          <w:p w:rsidR="00DE11BA" w:rsidRPr="00DE11BA" w:rsidRDefault="00DE11BA" w:rsidP="00EF0B46">
            <w:pPr>
              <w:ind w:right="138"/>
              <w:jc w:val="both"/>
              <w:rPr>
                <w:sz w:val="24"/>
                <w:lang w:val="ru-RU"/>
              </w:rPr>
            </w:pPr>
            <w:r w:rsidRPr="00DE11BA">
              <w:rPr>
                <w:sz w:val="24"/>
                <w:lang w:val="ru-RU"/>
              </w:rPr>
              <w:t>Ролевая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«Наблюдатели»,</w:t>
            </w:r>
            <w:r w:rsidRPr="00DE11BA">
              <w:rPr>
                <w:spacing w:val="1"/>
                <w:sz w:val="24"/>
                <w:lang w:val="ru-RU"/>
              </w:rPr>
              <w:t xml:space="preserve"> </w:t>
            </w:r>
            <w:r w:rsidRPr="00DE11BA">
              <w:rPr>
                <w:sz w:val="24"/>
                <w:lang w:val="ru-RU"/>
              </w:rPr>
              <w:t>цель</w:t>
            </w:r>
            <w:r w:rsidRPr="00DE11BA">
              <w:rPr>
                <w:spacing w:val="1"/>
                <w:sz w:val="24"/>
                <w:lang w:val="ru-RU"/>
              </w:rPr>
              <w:t xml:space="preserve"> </w:t>
            </w:r>
            <w:r w:rsidRPr="00DE11BA">
              <w:rPr>
                <w:sz w:val="24"/>
                <w:lang w:val="ru-RU"/>
              </w:rPr>
              <w:t>игры</w:t>
            </w:r>
            <w:r w:rsidRPr="00DE11BA">
              <w:rPr>
                <w:spacing w:val="1"/>
                <w:sz w:val="24"/>
                <w:lang w:val="ru-RU"/>
              </w:rPr>
              <w:t xml:space="preserve"> </w:t>
            </w:r>
            <w:r w:rsidRPr="00DE11BA">
              <w:rPr>
                <w:sz w:val="24"/>
                <w:lang w:val="ru-RU"/>
              </w:rPr>
              <w:t>связана с оцениванием правильности выбора</w:t>
            </w:r>
            <w:r w:rsidRPr="00DE11BA">
              <w:rPr>
                <w:spacing w:val="1"/>
                <w:sz w:val="24"/>
                <w:lang w:val="ru-RU"/>
              </w:rPr>
              <w:t xml:space="preserve"> </w:t>
            </w:r>
            <w:r w:rsidRPr="00DE11BA">
              <w:rPr>
                <w:sz w:val="24"/>
                <w:lang w:val="ru-RU"/>
              </w:rPr>
              <w:t>языковых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неязыковых</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устного</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уроке</w:t>
            </w:r>
            <w:r w:rsidRPr="00DE11BA">
              <w:rPr>
                <w:spacing w:val="-1"/>
                <w:sz w:val="24"/>
                <w:lang w:val="ru-RU"/>
              </w:rPr>
              <w:t xml:space="preserve"> </w:t>
            </w:r>
            <w:r w:rsidRPr="00DE11BA">
              <w:rPr>
                <w:sz w:val="24"/>
                <w:lang w:val="ru-RU"/>
              </w:rPr>
              <w:t>и</w:t>
            </w:r>
            <w:r w:rsidRPr="00DE11BA">
              <w:rPr>
                <w:spacing w:val="-2"/>
                <w:sz w:val="24"/>
                <w:lang w:val="ru-RU"/>
              </w:rPr>
              <w:t xml:space="preserve"> </w:t>
            </w:r>
            <w:r w:rsidRPr="00DE11BA">
              <w:rPr>
                <w:sz w:val="24"/>
                <w:lang w:val="ru-RU"/>
              </w:rPr>
              <w:t>на</w:t>
            </w:r>
            <w:r w:rsidRPr="00DE11BA">
              <w:rPr>
                <w:spacing w:val="-2"/>
                <w:sz w:val="24"/>
                <w:lang w:val="ru-RU"/>
              </w:rPr>
              <w:t xml:space="preserve"> </w:t>
            </w:r>
            <w:r w:rsidRPr="00DE11BA">
              <w:rPr>
                <w:sz w:val="24"/>
                <w:lang w:val="ru-RU"/>
              </w:rPr>
              <w:t>переменах.</w:t>
            </w:r>
          </w:p>
          <w:p w:rsidR="00DE11BA" w:rsidRPr="00DE11BA" w:rsidRDefault="00DE11BA" w:rsidP="00EF0B46">
            <w:pPr>
              <w:spacing w:before="1"/>
              <w:ind w:right="138"/>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создать</w:t>
            </w:r>
            <w:r w:rsidRPr="00DE11BA">
              <w:rPr>
                <w:spacing w:val="1"/>
                <w:sz w:val="24"/>
                <w:lang w:val="ru-RU"/>
              </w:rPr>
              <w:t xml:space="preserve"> </w:t>
            </w:r>
            <w:r w:rsidRPr="00DE11BA">
              <w:rPr>
                <w:sz w:val="24"/>
                <w:lang w:val="ru-RU"/>
              </w:rPr>
              <w:t>плакат</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правилами</w:t>
            </w:r>
            <w:r w:rsidRPr="00DE11BA">
              <w:rPr>
                <w:spacing w:val="1"/>
                <w:sz w:val="24"/>
                <w:lang w:val="ru-RU"/>
              </w:rPr>
              <w:t xml:space="preserve"> </w:t>
            </w:r>
            <w:r w:rsidRPr="00DE11BA">
              <w:rPr>
                <w:sz w:val="24"/>
                <w:lang w:val="ru-RU"/>
              </w:rPr>
              <w:t>участия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диалоге</w:t>
            </w:r>
            <w:r w:rsidRPr="00DE11BA">
              <w:rPr>
                <w:spacing w:val="1"/>
                <w:sz w:val="24"/>
                <w:lang w:val="ru-RU"/>
              </w:rPr>
              <w:t xml:space="preserve"> </w:t>
            </w:r>
            <w:r w:rsidRPr="00DE11BA">
              <w:rPr>
                <w:sz w:val="24"/>
                <w:lang w:val="ru-RU"/>
              </w:rPr>
              <w:t>(умение</w:t>
            </w:r>
            <w:r w:rsidRPr="00DE11BA">
              <w:rPr>
                <w:spacing w:val="1"/>
                <w:sz w:val="24"/>
                <w:lang w:val="ru-RU"/>
              </w:rPr>
              <w:t xml:space="preserve"> </w:t>
            </w:r>
            <w:r w:rsidRPr="00DE11BA">
              <w:rPr>
                <w:sz w:val="24"/>
                <w:lang w:val="ru-RU"/>
              </w:rPr>
              <w:t>слышать,</w:t>
            </w:r>
            <w:r w:rsidRPr="00DE11BA">
              <w:rPr>
                <w:spacing w:val="1"/>
                <w:sz w:val="24"/>
                <w:lang w:val="ru-RU"/>
              </w:rPr>
              <w:t xml:space="preserve"> </w:t>
            </w:r>
            <w:r w:rsidRPr="00DE11BA">
              <w:rPr>
                <w:sz w:val="24"/>
                <w:lang w:val="ru-RU"/>
              </w:rPr>
              <w:t>точно</w:t>
            </w:r>
            <w:r w:rsidRPr="00DE11BA">
              <w:rPr>
                <w:spacing w:val="1"/>
                <w:sz w:val="24"/>
                <w:lang w:val="ru-RU"/>
              </w:rPr>
              <w:t xml:space="preserve"> </w:t>
            </w:r>
            <w:r w:rsidRPr="00DE11BA">
              <w:rPr>
                <w:sz w:val="24"/>
                <w:lang w:val="ru-RU"/>
              </w:rPr>
              <w:t>реагировать</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реплики,</w:t>
            </w:r>
            <w:r w:rsidRPr="00DE11BA">
              <w:rPr>
                <w:spacing w:val="1"/>
                <w:sz w:val="24"/>
                <w:lang w:val="ru-RU"/>
              </w:rPr>
              <w:t xml:space="preserve"> </w:t>
            </w:r>
            <w:r w:rsidRPr="00DE11BA">
              <w:rPr>
                <w:sz w:val="24"/>
                <w:lang w:val="ru-RU"/>
              </w:rPr>
              <w:t>поддерживать</w:t>
            </w:r>
            <w:r w:rsidRPr="00DE11BA">
              <w:rPr>
                <w:spacing w:val="-2"/>
                <w:sz w:val="24"/>
                <w:lang w:val="ru-RU"/>
              </w:rPr>
              <w:t xml:space="preserve"> </w:t>
            </w:r>
            <w:r w:rsidRPr="00DE11BA">
              <w:rPr>
                <w:sz w:val="24"/>
                <w:lang w:val="ru-RU"/>
              </w:rPr>
              <w:t>разговор,</w:t>
            </w:r>
            <w:r w:rsidRPr="00DE11BA">
              <w:rPr>
                <w:spacing w:val="-3"/>
                <w:sz w:val="24"/>
                <w:lang w:val="ru-RU"/>
              </w:rPr>
              <w:t xml:space="preserve"> </w:t>
            </w:r>
            <w:r w:rsidRPr="00DE11BA">
              <w:rPr>
                <w:sz w:val="24"/>
                <w:lang w:val="ru-RU"/>
              </w:rPr>
              <w:t>приводить</w:t>
            </w:r>
            <w:r w:rsidRPr="00DE11BA">
              <w:rPr>
                <w:spacing w:val="-1"/>
                <w:sz w:val="24"/>
                <w:lang w:val="ru-RU"/>
              </w:rPr>
              <w:t xml:space="preserve"> </w:t>
            </w:r>
            <w:r w:rsidRPr="00DE11BA">
              <w:rPr>
                <w:sz w:val="24"/>
                <w:lang w:val="ru-RU"/>
              </w:rPr>
              <w:t>доводы).</w:t>
            </w:r>
          </w:p>
          <w:p w:rsidR="00DE11BA" w:rsidRPr="00DE11BA" w:rsidRDefault="00DE11BA" w:rsidP="00EF0B46">
            <w:pPr>
              <w:ind w:right="138"/>
              <w:jc w:val="both"/>
              <w:rPr>
                <w:sz w:val="24"/>
                <w:lang w:val="ru-RU"/>
              </w:rPr>
            </w:pPr>
            <w:r w:rsidRPr="00DE11BA">
              <w:rPr>
                <w:sz w:val="24"/>
                <w:lang w:val="ru-RU"/>
              </w:rPr>
              <w:t>Речевой тренинг: при разыгрывании ситуаций</w:t>
            </w:r>
            <w:r w:rsidRPr="00DE11BA">
              <w:rPr>
                <w:spacing w:val="1"/>
                <w:sz w:val="24"/>
                <w:lang w:val="ru-RU"/>
              </w:rPr>
              <w:t xml:space="preserve"> </w:t>
            </w:r>
            <w:r w:rsidRPr="00DE11BA">
              <w:rPr>
                <w:sz w:val="24"/>
                <w:lang w:val="ru-RU"/>
              </w:rPr>
              <w:t>анализировать</w:t>
            </w:r>
            <w:r w:rsidRPr="00DE11BA">
              <w:rPr>
                <w:spacing w:val="1"/>
                <w:sz w:val="24"/>
                <w:lang w:val="ru-RU"/>
              </w:rPr>
              <w:t xml:space="preserve"> </w:t>
            </w:r>
            <w:r w:rsidRPr="00DE11BA">
              <w:rPr>
                <w:sz w:val="24"/>
                <w:lang w:val="ru-RU"/>
              </w:rPr>
              <w:t>собственную</w:t>
            </w:r>
            <w:r w:rsidRPr="00DE11BA">
              <w:rPr>
                <w:spacing w:val="1"/>
                <w:sz w:val="24"/>
                <w:lang w:val="ru-RU"/>
              </w:rPr>
              <w:t xml:space="preserve"> </w:t>
            </w:r>
            <w:r w:rsidRPr="00DE11BA">
              <w:rPr>
                <w:sz w:val="24"/>
                <w:lang w:val="ru-RU"/>
              </w:rPr>
              <w:t>успешность</w:t>
            </w:r>
            <w:r w:rsidRPr="00DE11BA">
              <w:rPr>
                <w:spacing w:val="-57"/>
                <w:sz w:val="24"/>
                <w:lang w:val="ru-RU"/>
              </w:rPr>
              <w:t xml:space="preserve"> </w:t>
            </w:r>
            <w:r w:rsidRPr="00DE11BA">
              <w:rPr>
                <w:sz w:val="24"/>
                <w:lang w:val="ru-RU"/>
              </w:rPr>
              <w:t>участия в диалоге, успешность участия в нём</w:t>
            </w:r>
            <w:r w:rsidRPr="00DE11BA">
              <w:rPr>
                <w:spacing w:val="1"/>
                <w:sz w:val="24"/>
                <w:lang w:val="ru-RU"/>
              </w:rPr>
              <w:t xml:space="preserve"> </w:t>
            </w:r>
            <w:r w:rsidRPr="00DE11BA">
              <w:rPr>
                <w:sz w:val="24"/>
                <w:lang w:val="ru-RU"/>
              </w:rPr>
              <w:t>другой</w:t>
            </w:r>
            <w:r w:rsidRPr="00DE11BA">
              <w:rPr>
                <w:spacing w:val="1"/>
                <w:sz w:val="24"/>
                <w:lang w:val="ru-RU"/>
              </w:rPr>
              <w:t xml:space="preserve"> </w:t>
            </w:r>
            <w:r w:rsidRPr="00DE11BA">
              <w:rPr>
                <w:sz w:val="24"/>
                <w:lang w:val="ru-RU"/>
              </w:rPr>
              <w:t>стороны.</w:t>
            </w:r>
          </w:p>
          <w:p w:rsidR="00DE11BA" w:rsidRPr="00DE11BA" w:rsidRDefault="00DE11BA" w:rsidP="00EF0B46">
            <w:pPr>
              <w:rPr>
                <w:b/>
                <w:sz w:val="26"/>
                <w:lang w:val="ru-RU"/>
              </w:rPr>
            </w:pPr>
          </w:p>
          <w:p w:rsidR="00DE11BA" w:rsidRPr="00DE11BA" w:rsidRDefault="00DE11BA" w:rsidP="00EF0B46">
            <w:pPr>
              <w:spacing w:before="4"/>
              <w:rPr>
                <w:b/>
                <w:sz w:val="20"/>
                <w:lang w:val="ru-RU"/>
              </w:rPr>
            </w:pPr>
          </w:p>
          <w:p w:rsidR="00DE11BA" w:rsidRPr="00BE1740" w:rsidRDefault="00DE11BA" w:rsidP="00EF0B46">
            <w:pPr>
              <w:spacing w:line="270" w:lineRule="atLeast"/>
              <w:ind w:right="140"/>
              <w:jc w:val="both"/>
              <w:rPr>
                <w:sz w:val="24"/>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репродукциями</w:t>
            </w:r>
            <w:r w:rsidRPr="00DE11BA">
              <w:rPr>
                <w:spacing w:val="1"/>
                <w:sz w:val="24"/>
                <w:lang w:val="ru-RU"/>
              </w:rPr>
              <w:t xml:space="preserve"> </w:t>
            </w:r>
            <w:r w:rsidRPr="00DE11BA">
              <w:rPr>
                <w:sz w:val="24"/>
                <w:lang w:val="ru-RU"/>
              </w:rPr>
              <w:t>картин,</w:t>
            </w:r>
            <w:r w:rsidRPr="00DE11BA">
              <w:rPr>
                <w:spacing w:val="-57"/>
                <w:sz w:val="24"/>
                <w:lang w:val="ru-RU"/>
              </w:rPr>
              <w:t xml:space="preserve"> </w:t>
            </w:r>
            <w:r w:rsidRPr="00DE11BA">
              <w:rPr>
                <w:sz w:val="24"/>
                <w:lang w:val="ru-RU"/>
              </w:rPr>
              <w:t>рассматривание,</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собственного</w:t>
            </w:r>
            <w:r w:rsidRPr="00DE11BA">
              <w:rPr>
                <w:spacing w:val="1"/>
                <w:sz w:val="24"/>
                <w:lang w:val="ru-RU"/>
              </w:rPr>
              <w:t xml:space="preserve"> </w:t>
            </w:r>
            <w:r w:rsidRPr="00DE11BA">
              <w:rPr>
                <w:sz w:val="24"/>
                <w:lang w:val="ru-RU"/>
              </w:rPr>
              <w:t>эмоционального</w:t>
            </w:r>
            <w:r w:rsidRPr="00DE11BA">
              <w:rPr>
                <w:spacing w:val="1"/>
                <w:sz w:val="24"/>
                <w:lang w:val="ru-RU"/>
              </w:rPr>
              <w:t xml:space="preserve"> </w:t>
            </w:r>
            <w:r w:rsidRPr="00DE11BA">
              <w:rPr>
                <w:sz w:val="24"/>
                <w:lang w:val="ru-RU"/>
              </w:rPr>
              <w:t>отклика на картину,</w:t>
            </w:r>
            <w:r w:rsidRPr="00DE11BA">
              <w:rPr>
                <w:spacing w:val="60"/>
                <w:sz w:val="24"/>
                <w:lang w:val="ru-RU"/>
              </w:rPr>
              <w:t xml:space="preserve"> </w:t>
            </w:r>
            <w:r w:rsidRPr="00DE11BA">
              <w:rPr>
                <w:sz w:val="24"/>
                <w:lang w:val="ru-RU"/>
              </w:rPr>
              <w:t>ответы</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поставленные</w:t>
            </w:r>
            <w:r w:rsidRPr="00DE11BA">
              <w:rPr>
                <w:spacing w:val="1"/>
                <w:sz w:val="24"/>
                <w:lang w:val="ru-RU"/>
              </w:rPr>
              <w:t xml:space="preserve"> </w:t>
            </w:r>
            <w:r w:rsidRPr="00DE11BA">
              <w:rPr>
                <w:sz w:val="24"/>
                <w:lang w:val="ru-RU"/>
              </w:rPr>
              <w:t>вопросы.</w:t>
            </w:r>
            <w:r w:rsidRPr="00DE11BA">
              <w:rPr>
                <w:spacing w:val="2"/>
                <w:sz w:val="24"/>
                <w:lang w:val="ru-RU"/>
              </w:rPr>
              <w:t xml:space="preserve"> </w:t>
            </w:r>
            <w:r w:rsidRPr="00BE1740">
              <w:rPr>
                <w:sz w:val="24"/>
              </w:rPr>
              <w:t>Составление</w:t>
            </w:r>
          </w:p>
        </w:tc>
        <w:tc>
          <w:tcPr>
            <w:tcW w:w="3829" w:type="dxa"/>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tcBorders>
          </w:tcPr>
          <w:p w:rsidR="00DE11BA" w:rsidRPr="00BE1740" w:rsidRDefault="00DE11BA" w:rsidP="00EF0B46">
            <w:pPr>
              <w:rPr>
                <w:sz w:val="24"/>
              </w:rPr>
            </w:pPr>
          </w:p>
        </w:tc>
        <w:tc>
          <w:tcPr>
            <w:tcW w:w="3546" w:type="dxa"/>
          </w:tcPr>
          <w:p w:rsidR="00DE11BA" w:rsidRPr="00DE11BA" w:rsidRDefault="00DE11BA" w:rsidP="00EF0B46">
            <w:pPr>
              <w:ind w:right="303"/>
              <w:rPr>
                <w:sz w:val="24"/>
                <w:lang w:val="ru-RU"/>
              </w:rPr>
            </w:pPr>
            <w:r w:rsidRPr="00DE11BA">
              <w:rPr>
                <w:sz w:val="24"/>
                <w:lang w:val="ru-RU"/>
              </w:rPr>
              <w:t>Тема</w:t>
            </w:r>
            <w:r w:rsidRPr="00DE11BA">
              <w:rPr>
                <w:spacing w:val="-7"/>
                <w:sz w:val="24"/>
                <w:lang w:val="ru-RU"/>
              </w:rPr>
              <w:t xml:space="preserve"> </w:t>
            </w:r>
            <w:r w:rsidRPr="00DE11BA">
              <w:rPr>
                <w:sz w:val="24"/>
                <w:lang w:val="ru-RU"/>
              </w:rPr>
              <w:t>текста.</w:t>
            </w:r>
            <w:r w:rsidRPr="00DE11BA">
              <w:rPr>
                <w:spacing w:val="-6"/>
                <w:sz w:val="24"/>
                <w:lang w:val="ru-RU"/>
              </w:rPr>
              <w:t xml:space="preserve"> </w:t>
            </w:r>
            <w:r w:rsidRPr="00DE11BA">
              <w:rPr>
                <w:sz w:val="24"/>
                <w:lang w:val="ru-RU"/>
              </w:rPr>
              <w:t>Основная</w:t>
            </w:r>
            <w:r w:rsidRPr="00DE11BA">
              <w:rPr>
                <w:spacing w:val="-4"/>
                <w:sz w:val="24"/>
                <w:lang w:val="ru-RU"/>
              </w:rPr>
              <w:t xml:space="preserve"> </w:t>
            </w:r>
            <w:r w:rsidRPr="00DE11BA">
              <w:rPr>
                <w:sz w:val="24"/>
                <w:lang w:val="ru-RU"/>
              </w:rPr>
              <w:t>мысль.</w:t>
            </w:r>
            <w:r w:rsidRPr="00DE11BA">
              <w:rPr>
                <w:spacing w:val="-57"/>
                <w:sz w:val="24"/>
                <w:lang w:val="ru-RU"/>
              </w:rPr>
              <w:t xml:space="preserve"> </w:t>
            </w:r>
            <w:r w:rsidRPr="00DE11BA">
              <w:rPr>
                <w:sz w:val="24"/>
                <w:lang w:val="ru-RU"/>
              </w:rPr>
              <w:t>Заглавие</w:t>
            </w:r>
            <w:r w:rsidRPr="00DE11BA">
              <w:rPr>
                <w:spacing w:val="-2"/>
                <w:sz w:val="24"/>
                <w:lang w:val="ru-RU"/>
              </w:rPr>
              <w:t xml:space="preserve"> </w:t>
            </w:r>
            <w:r w:rsidRPr="00DE11BA">
              <w:rPr>
                <w:sz w:val="24"/>
                <w:lang w:val="ru-RU"/>
              </w:rPr>
              <w:t>текста.</w:t>
            </w:r>
          </w:p>
          <w:p w:rsidR="00DE11BA" w:rsidRPr="00DE11BA" w:rsidRDefault="00DE11BA" w:rsidP="00EF0B46">
            <w:pPr>
              <w:rPr>
                <w:sz w:val="24"/>
                <w:lang w:val="ru-RU"/>
              </w:rPr>
            </w:pPr>
            <w:r w:rsidRPr="00DE11BA">
              <w:rPr>
                <w:sz w:val="24"/>
                <w:lang w:val="ru-RU"/>
              </w:rPr>
              <w:t>Подбор</w:t>
            </w:r>
            <w:r w:rsidRPr="00DE11BA">
              <w:rPr>
                <w:spacing w:val="-7"/>
                <w:sz w:val="24"/>
                <w:lang w:val="ru-RU"/>
              </w:rPr>
              <w:t xml:space="preserve"> </w:t>
            </w:r>
            <w:r w:rsidRPr="00DE11BA">
              <w:rPr>
                <w:sz w:val="24"/>
                <w:lang w:val="ru-RU"/>
              </w:rPr>
              <w:t>заголовков</w:t>
            </w:r>
          </w:p>
          <w:p w:rsidR="00DE11BA" w:rsidRPr="00DE11BA" w:rsidRDefault="00DE11BA" w:rsidP="00EF0B46">
            <w:pPr>
              <w:ind w:right="562"/>
              <w:rPr>
                <w:sz w:val="24"/>
                <w:lang w:val="ru-RU"/>
              </w:rPr>
            </w:pPr>
            <w:r w:rsidRPr="00DE11BA">
              <w:rPr>
                <w:sz w:val="24"/>
                <w:lang w:val="ru-RU"/>
              </w:rPr>
              <w:t>к предложенным текстам.</w:t>
            </w:r>
            <w:r w:rsidRPr="00DE11BA">
              <w:rPr>
                <w:spacing w:val="1"/>
                <w:sz w:val="24"/>
                <w:lang w:val="ru-RU"/>
              </w:rPr>
              <w:t xml:space="preserve"> </w:t>
            </w:r>
            <w:r w:rsidRPr="00DE11BA">
              <w:rPr>
                <w:sz w:val="24"/>
                <w:lang w:val="ru-RU"/>
              </w:rPr>
              <w:t>Последовательность</w:t>
            </w:r>
            <w:r w:rsidRPr="00DE11BA">
              <w:rPr>
                <w:spacing w:val="-14"/>
                <w:sz w:val="24"/>
                <w:lang w:val="ru-RU"/>
              </w:rPr>
              <w:t xml:space="preserve"> </w:t>
            </w:r>
            <w:r w:rsidRPr="00DE11BA">
              <w:rPr>
                <w:sz w:val="24"/>
                <w:lang w:val="ru-RU"/>
              </w:rPr>
              <w:t>частей</w:t>
            </w:r>
            <w:r w:rsidRPr="00DE11BA">
              <w:rPr>
                <w:spacing w:val="-57"/>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(абзацев).</w:t>
            </w:r>
          </w:p>
          <w:p w:rsidR="00DE11BA" w:rsidRPr="00DE11BA" w:rsidRDefault="00DE11BA" w:rsidP="00EF0B46">
            <w:pPr>
              <w:ind w:right="596"/>
              <w:rPr>
                <w:sz w:val="24"/>
                <w:lang w:val="ru-RU"/>
              </w:rPr>
            </w:pPr>
            <w:r w:rsidRPr="00DE11BA">
              <w:rPr>
                <w:sz w:val="24"/>
                <w:lang w:val="ru-RU"/>
              </w:rPr>
              <w:t>Корректирование</w:t>
            </w:r>
            <w:r w:rsidRPr="00DE11BA">
              <w:rPr>
                <w:spacing w:val="-9"/>
                <w:sz w:val="24"/>
                <w:lang w:val="ru-RU"/>
              </w:rPr>
              <w:t xml:space="preserve"> </w:t>
            </w:r>
            <w:r w:rsidRPr="00DE11BA">
              <w:rPr>
                <w:sz w:val="24"/>
                <w:lang w:val="ru-RU"/>
              </w:rPr>
              <w:t>текстов</w:t>
            </w:r>
            <w:r w:rsidRPr="00DE11BA">
              <w:rPr>
                <w:spacing w:val="-7"/>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нарушенным порядком</w:t>
            </w:r>
            <w:r w:rsidRPr="00DE11BA">
              <w:rPr>
                <w:spacing w:val="1"/>
                <w:sz w:val="24"/>
                <w:lang w:val="ru-RU"/>
              </w:rPr>
              <w:t xml:space="preserve"> </w:t>
            </w:r>
            <w:r w:rsidRPr="00DE11BA">
              <w:rPr>
                <w:sz w:val="24"/>
                <w:lang w:val="ru-RU"/>
              </w:rPr>
              <w:t>предложений</w:t>
            </w:r>
            <w:r w:rsidRPr="00DE11BA">
              <w:rPr>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абзацев.</w:t>
            </w:r>
          </w:p>
          <w:p w:rsidR="00DE11BA" w:rsidRPr="00DE11BA" w:rsidRDefault="00DE11BA" w:rsidP="00EF0B46">
            <w:pPr>
              <w:ind w:right="77"/>
              <w:rPr>
                <w:sz w:val="24"/>
                <w:lang w:val="ru-RU"/>
              </w:rPr>
            </w:pPr>
            <w:r w:rsidRPr="00DE11BA">
              <w:rPr>
                <w:sz w:val="24"/>
                <w:lang w:val="ru-RU"/>
              </w:rPr>
              <w:t>Типы текстов: описание,</w:t>
            </w:r>
            <w:r w:rsidRPr="00DE11BA">
              <w:rPr>
                <w:spacing w:val="1"/>
                <w:sz w:val="24"/>
                <w:lang w:val="ru-RU"/>
              </w:rPr>
              <w:t xml:space="preserve"> </w:t>
            </w:r>
            <w:r w:rsidRPr="00DE11BA">
              <w:rPr>
                <w:sz w:val="24"/>
                <w:lang w:val="ru-RU"/>
              </w:rPr>
              <w:t>повествование, рассуждение, их</w:t>
            </w:r>
            <w:r w:rsidRPr="00DE11BA">
              <w:rPr>
                <w:spacing w:val="-57"/>
                <w:sz w:val="24"/>
                <w:lang w:val="ru-RU"/>
              </w:rPr>
              <w:t xml:space="preserve"> </w:t>
            </w:r>
            <w:r w:rsidRPr="00DE11BA">
              <w:rPr>
                <w:sz w:val="24"/>
                <w:lang w:val="ru-RU"/>
              </w:rPr>
              <w:t>особенности (первичное</w:t>
            </w:r>
            <w:r w:rsidRPr="00DE11BA">
              <w:rPr>
                <w:spacing w:val="1"/>
                <w:sz w:val="24"/>
                <w:lang w:val="ru-RU"/>
              </w:rPr>
              <w:t xml:space="preserve"> </w:t>
            </w:r>
            <w:r w:rsidRPr="00DE11BA">
              <w:rPr>
                <w:sz w:val="24"/>
                <w:lang w:val="ru-RU"/>
              </w:rPr>
              <w:t>ознакомление).</w:t>
            </w:r>
          </w:p>
          <w:p w:rsidR="00DE11BA" w:rsidRPr="00DE11BA" w:rsidRDefault="00DE11BA" w:rsidP="00EF0B46">
            <w:pPr>
              <w:rPr>
                <w:b/>
                <w:sz w:val="24"/>
                <w:lang w:val="ru-RU"/>
              </w:rPr>
            </w:pPr>
          </w:p>
          <w:p w:rsidR="00DE11BA" w:rsidRPr="00DE11BA" w:rsidRDefault="00DE11BA" w:rsidP="00EF0B46">
            <w:pPr>
              <w:ind w:right="1069"/>
              <w:rPr>
                <w:sz w:val="24"/>
                <w:lang w:val="ru-RU"/>
              </w:rPr>
            </w:pPr>
            <w:r w:rsidRPr="00DE11BA">
              <w:rPr>
                <w:sz w:val="24"/>
                <w:lang w:val="ru-RU"/>
              </w:rPr>
              <w:t>Знакомство</w:t>
            </w:r>
            <w:r w:rsidRPr="00DE11BA">
              <w:rPr>
                <w:spacing w:val="-9"/>
                <w:sz w:val="24"/>
                <w:lang w:val="ru-RU"/>
              </w:rPr>
              <w:t xml:space="preserve"> </w:t>
            </w:r>
            <w:r w:rsidRPr="00DE11BA">
              <w:rPr>
                <w:sz w:val="24"/>
                <w:lang w:val="ru-RU"/>
              </w:rPr>
              <w:t>с</w:t>
            </w:r>
            <w:r w:rsidRPr="00DE11BA">
              <w:rPr>
                <w:spacing w:val="-8"/>
                <w:sz w:val="24"/>
                <w:lang w:val="ru-RU"/>
              </w:rPr>
              <w:t xml:space="preserve"> </w:t>
            </w:r>
            <w:r w:rsidRPr="00DE11BA">
              <w:rPr>
                <w:sz w:val="24"/>
                <w:lang w:val="ru-RU"/>
              </w:rPr>
              <w:t>жанром</w:t>
            </w:r>
            <w:r w:rsidRPr="00DE11BA">
              <w:rPr>
                <w:spacing w:val="-57"/>
                <w:sz w:val="24"/>
                <w:lang w:val="ru-RU"/>
              </w:rPr>
              <w:t xml:space="preserve"> </w:t>
            </w:r>
            <w:r w:rsidRPr="00DE11BA">
              <w:rPr>
                <w:sz w:val="24"/>
                <w:lang w:val="ru-RU"/>
              </w:rPr>
              <w:t>поздравления.</w:t>
            </w:r>
          </w:p>
          <w:p w:rsidR="00DE11BA" w:rsidRPr="00DE11BA" w:rsidRDefault="00DE11BA" w:rsidP="00EF0B46">
            <w:pPr>
              <w:rPr>
                <w:sz w:val="24"/>
                <w:lang w:val="ru-RU"/>
              </w:rPr>
            </w:pPr>
            <w:r w:rsidRPr="00DE11BA">
              <w:rPr>
                <w:sz w:val="24"/>
                <w:lang w:val="ru-RU"/>
              </w:rPr>
              <w:t>Понимание</w:t>
            </w:r>
            <w:r w:rsidRPr="00DE11BA">
              <w:rPr>
                <w:spacing w:val="-3"/>
                <w:sz w:val="24"/>
                <w:lang w:val="ru-RU"/>
              </w:rPr>
              <w:t xml:space="preserve"> </w:t>
            </w:r>
            <w:r w:rsidRPr="00DE11BA">
              <w:rPr>
                <w:sz w:val="24"/>
                <w:lang w:val="ru-RU"/>
              </w:rPr>
              <w:t>текста:</w:t>
            </w:r>
          </w:p>
          <w:p w:rsidR="00DE11BA" w:rsidRPr="00DE11BA" w:rsidRDefault="00DE11BA" w:rsidP="00EF0B46">
            <w:pPr>
              <w:ind w:right="37"/>
              <w:rPr>
                <w:sz w:val="24"/>
                <w:lang w:val="ru-RU"/>
              </w:rPr>
            </w:pPr>
            <w:r w:rsidRPr="00DE11BA">
              <w:rPr>
                <w:sz w:val="24"/>
                <w:lang w:val="ru-RU"/>
              </w:rPr>
              <w:t>развитие</w:t>
            </w:r>
            <w:r w:rsidRPr="00DE11BA">
              <w:rPr>
                <w:spacing w:val="-9"/>
                <w:sz w:val="24"/>
                <w:lang w:val="ru-RU"/>
              </w:rPr>
              <w:t xml:space="preserve"> </w:t>
            </w:r>
            <w:r w:rsidRPr="00DE11BA">
              <w:rPr>
                <w:sz w:val="24"/>
                <w:lang w:val="ru-RU"/>
              </w:rPr>
              <w:t>умения</w:t>
            </w:r>
            <w:r w:rsidRPr="00DE11BA">
              <w:rPr>
                <w:spacing w:val="-7"/>
                <w:sz w:val="24"/>
                <w:lang w:val="ru-RU"/>
              </w:rPr>
              <w:t xml:space="preserve"> </w:t>
            </w:r>
            <w:r w:rsidRPr="00DE11BA">
              <w:rPr>
                <w:sz w:val="24"/>
                <w:lang w:val="ru-RU"/>
              </w:rPr>
              <w:t>формулировать</w:t>
            </w:r>
            <w:r w:rsidRPr="00DE11BA">
              <w:rPr>
                <w:spacing w:val="-57"/>
                <w:sz w:val="24"/>
                <w:lang w:val="ru-RU"/>
              </w:rPr>
              <w:t xml:space="preserve"> </w:t>
            </w:r>
            <w:r w:rsidRPr="00DE11BA">
              <w:rPr>
                <w:sz w:val="24"/>
                <w:lang w:val="ru-RU"/>
              </w:rPr>
              <w:t>простые</w:t>
            </w:r>
            <w:r w:rsidRPr="00DE11BA">
              <w:rPr>
                <w:spacing w:val="-2"/>
                <w:sz w:val="24"/>
                <w:lang w:val="ru-RU"/>
              </w:rPr>
              <w:t xml:space="preserve"> </w:t>
            </w:r>
            <w:r w:rsidRPr="00DE11BA">
              <w:rPr>
                <w:sz w:val="24"/>
                <w:lang w:val="ru-RU"/>
              </w:rPr>
              <w:t>выводы</w:t>
            </w:r>
          </w:p>
          <w:p w:rsidR="00DE11BA" w:rsidRPr="00DE11BA" w:rsidRDefault="00DE11BA" w:rsidP="00EF0B46">
            <w:pPr>
              <w:ind w:right="974"/>
              <w:rPr>
                <w:sz w:val="24"/>
                <w:lang w:val="ru-RU"/>
              </w:rPr>
            </w:pPr>
            <w:r w:rsidRPr="00DE11BA">
              <w:rPr>
                <w:sz w:val="24"/>
                <w:lang w:val="ru-RU"/>
              </w:rPr>
              <w:t>на основе информации,</w:t>
            </w:r>
            <w:r w:rsidRPr="00DE11BA">
              <w:rPr>
                <w:spacing w:val="-57"/>
                <w:sz w:val="24"/>
                <w:lang w:val="ru-RU"/>
              </w:rPr>
              <w:t xml:space="preserve"> </w:t>
            </w:r>
            <w:r w:rsidRPr="00DE11BA">
              <w:rPr>
                <w:sz w:val="24"/>
                <w:lang w:val="ru-RU"/>
              </w:rPr>
              <w:t>содержащейся</w:t>
            </w:r>
            <w:r w:rsidRPr="00DE11BA">
              <w:rPr>
                <w:spacing w:val="-10"/>
                <w:sz w:val="24"/>
                <w:lang w:val="ru-RU"/>
              </w:rPr>
              <w:t xml:space="preserve"> </w:t>
            </w:r>
            <w:r w:rsidRPr="00DE11BA">
              <w:rPr>
                <w:sz w:val="24"/>
                <w:lang w:val="ru-RU"/>
              </w:rPr>
              <w:t>в</w:t>
            </w:r>
            <w:r w:rsidRPr="00DE11BA">
              <w:rPr>
                <w:spacing w:val="-10"/>
                <w:sz w:val="24"/>
                <w:lang w:val="ru-RU"/>
              </w:rPr>
              <w:t xml:space="preserve"> </w:t>
            </w:r>
            <w:r w:rsidRPr="00DE11BA">
              <w:rPr>
                <w:sz w:val="24"/>
                <w:lang w:val="ru-RU"/>
              </w:rPr>
              <w:t>тексте.</w:t>
            </w:r>
          </w:p>
          <w:p w:rsidR="00DE11BA" w:rsidRPr="00DE11BA" w:rsidRDefault="00DE11BA" w:rsidP="00EF0B46">
            <w:pPr>
              <w:spacing w:before="1"/>
              <w:ind w:right="476"/>
              <w:rPr>
                <w:sz w:val="24"/>
                <w:lang w:val="ru-RU"/>
              </w:rPr>
            </w:pPr>
            <w:r w:rsidRPr="00DE11BA">
              <w:rPr>
                <w:sz w:val="24"/>
                <w:lang w:val="ru-RU"/>
              </w:rPr>
              <w:t>Выразительное чтение</w:t>
            </w:r>
            <w:r w:rsidRPr="00DE11BA">
              <w:rPr>
                <w:spacing w:val="1"/>
                <w:sz w:val="24"/>
                <w:lang w:val="ru-RU"/>
              </w:rPr>
              <w:t xml:space="preserve"> </w:t>
            </w:r>
            <w:r w:rsidRPr="00DE11BA">
              <w:rPr>
                <w:sz w:val="24"/>
                <w:lang w:val="ru-RU"/>
              </w:rPr>
              <w:t>текста вслух с соблюдением</w:t>
            </w:r>
            <w:r w:rsidRPr="00DE11BA">
              <w:rPr>
                <w:spacing w:val="-57"/>
                <w:sz w:val="24"/>
                <w:lang w:val="ru-RU"/>
              </w:rPr>
              <w:t xml:space="preserve"> </w:t>
            </w:r>
            <w:r w:rsidRPr="00DE11BA">
              <w:rPr>
                <w:sz w:val="24"/>
                <w:lang w:val="ru-RU"/>
              </w:rPr>
              <w:t>правильной</w:t>
            </w:r>
            <w:r w:rsidRPr="00DE11BA">
              <w:rPr>
                <w:spacing w:val="-2"/>
                <w:sz w:val="24"/>
                <w:lang w:val="ru-RU"/>
              </w:rPr>
              <w:t xml:space="preserve"> </w:t>
            </w:r>
            <w:r w:rsidRPr="00DE11BA">
              <w:rPr>
                <w:sz w:val="24"/>
                <w:lang w:val="ru-RU"/>
              </w:rPr>
              <w:t>интонации.</w:t>
            </w:r>
          </w:p>
          <w:p w:rsidR="00DE11BA" w:rsidRPr="00DE11BA" w:rsidRDefault="00DE11BA" w:rsidP="00EF0B46">
            <w:pPr>
              <w:ind w:right="691"/>
              <w:rPr>
                <w:sz w:val="24"/>
                <w:lang w:val="ru-RU"/>
              </w:rPr>
            </w:pPr>
            <w:r w:rsidRPr="00DE11BA">
              <w:rPr>
                <w:sz w:val="24"/>
                <w:lang w:val="ru-RU"/>
              </w:rPr>
              <w:t>Подробное изложение</w:t>
            </w:r>
            <w:r w:rsidRPr="00DE11BA">
              <w:rPr>
                <w:spacing w:val="1"/>
                <w:sz w:val="24"/>
                <w:lang w:val="ru-RU"/>
              </w:rPr>
              <w:t xml:space="preserve"> </w:t>
            </w:r>
            <w:r w:rsidRPr="00DE11BA">
              <w:rPr>
                <w:sz w:val="24"/>
                <w:lang w:val="ru-RU"/>
              </w:rPr>
              <w:t>повествовательного</w:t>
            </w:r>
            <w:r w:rsidRPr="00DE11BA">
              <w:rPr>
                <w:spacing w:val="1"/>
                <w:sz w:val="24"/>
                <w:lang w:val="ru-RU"/>
              </w:rPr>
              <w:t xml:space="preserve"> </w:t>
            </w:r>
            <w:r w:rsidRPr="00DE11BA">
              <w:rPr>
                <w:sz w:val="24"/>
                <w:lang w:val="ru-RU"/>
              </w:rPr>
              <w:t>текста</w:t>
            </w:r>
            <w:r w:rsidRPr="00DE11BA">
              <w:rPr>
                <w:spacing w:val="14"/>
                <w:sz w:val="24"/>
                <w:lang w:val="ru-RU"/>
              </w:rPr>
              <w:t xml:space="preserve"> </w:t>
            </w:r>
            <w:r w:rsidRPr="00DE11BA">
              <w:rPr>
                <w:sz w:val="24"/>
                <w:lang w:val="ru-RU"/>
              </w:rPr>
              <w:t>объёмом</w:t>
            </w:r>
            <w:r w:rsidRPr="00DE11BA">
              <w:rPr>
                <w:spacing w:val="13"/>
                <w:sz w:val="24"/>
                <w:lang w:val="ru-RU"/>
              </w:rPr>
              <w:t xml:space="preserve"> </w:t>
            </w:r>
            <w:r w:rsidRPr="00DE11BA">
              <w:rPr>
                <w:sz w:val="24"/>
                <w:lang w:val="ru-RU"/>
              </w:rPr>
              <w:t>30-45</w:t>
            </w:r>
            <w:r w:rsidRPr="00DE11BA">
              <w:rPr>
                <w:spacing w:val="1"/>
                <w:sz w:val="24"/>
                <w:lang w:val="ru-RU"/>
              </w:rPr>
              <w:t xml:space="preserve"> </w:t>
            </w:r>
            <w:r w:rsidRPr="00DE11BA">
              <w:rPr>
                <w:sz w:val="24"/>
                <w:lang w:val="ru-RU"/>
              </w:rPr>
              <w:t>слов</w:t>
            </w:r>
            <w:r w:rsidRPr="00DE11BA">
              <w:rPr>
                <w:spacing w:val="-3"/>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опорой</w:t>
            </w:r>
            <w:r w:rsidRPr="00DE11BA">
              <w:rPr>
                <w:spacing w:val="-2"/>
                <w:sz w:val="24"/>
                <w:lang w:val="ru-RU"/>
              </w:rPr>
              <w:t xml:space="preserve"> </w:t>
            </w:r>
            <w:r w:rsidRPr="00DE11BA">
              <w:rPr>
                <w:sz w:val="24"/>
                <w:lang w:val="ru-RU"/>
              </w:rPr>
              <w:t>на</w:t>
            </w:r>
            <w:r w:rsidRPr="00DE11BA">
              <w:rPr>
                <w:spacing w:val="-2"/>
                <w:sz w:val="24"/>
                <w:lang w:val="ru-RU"/>
              </w:rPr>
              <w:t xml:space="preserve"> </w:t>
            </w:r>
            <w:r w:rsidRPr="00DE11BA">
              <w:rPr>
                <w:sz w:val="24"/>
                <w:lang w:val="ru-RU"/>
              </w:rPr>
              <w:t>вопросы.</w:t>
            </w:r>
          </w:p>
        </w:tc>
        <w:tc>
          <w:tcPr>
            <w:tcW w:w="5094" w:type="dxa"/>
          </w:tcPr>
          <w:p w:rsidR="00DE11BA" w:rsidRPr="00DE11BA" w:rsidRDefault="00DE11BA" w:rsidP="00EF0B46">
            <w:pPr>
              <w:tabs>
                <w:tab w:val="left" w:pos="1202"/>
                <w:tab w:val="left" w:pos="1471"/>
                <w:tab w:val="left" w:pos="1778"/>
                <w:tab w:val="left" w:pos="2716"/>
                <w:tab w:val="left" w:pos="3152"/>
                <w:tab w:val="left" w:pos="4376"/>
              </w:tabs>
              <w:ind w:right="136"/>
              <w:rPr>
                <w:sz w:val="24"/>
                <w:lang w:val="ru-RU"/>
              </w:rPr>
            </w:pPr>
            <w:r w:rsidRPr="00DE11BA">
              <w:rPr>
                <w:sz w:val="24"/>
                <w:lang w:val="ru-RU"/>
              </w:rPr>
              <w:t>устного</w:t>
            </w:r>
            <w:r w:rsidRPr="00DE11BA">
              <w:rPr>
                <w:spacing w:val="47"/>
                <w:sz w:val="24"/>
                <w:lang w:val="ru-RU"/>
              </w:rPr>
              <w:t xml:space="preserve"> </w:t>
            </w:r>
            <w:r w:rsidRPr="00DE11BA">
              <w:rPr>
                <w:sz w:val="24"/>
                <w:lang w:val="ru-RU"/>
              </w:rPr>
              <w:t>рассказа</w:t>
            </w:r>
            <w:r w:rsidRPr="00DE11BA">
              <w:rPr>
                <w:spacing w:val="46"/>
                <w:sz w:val="24"/>
                <w:lang w:val="ru-RU"/>
              </w:rPr>
              <w:t xml:space="preserve"> </w:t>
            </w:r>
            <w:r w:rsidRPr="00DE11BA">
              <w:rPr>
                <w:sz w:val="24"/>
                <w:lang w:val="ru-RU"/>
              </w:rPr>
              <w:t>по</w:t>
            </w:r>
            <w:r w:rsidRPr="00DE11BA">
              <w:rPr>
                <w:spacing w:val="50"/>
                <w:sz w:val="24"/>
                <w:lang w:val="ru-RU"/>
              </w:rPr>
              <w:t xml:space="preserve"> </w:t>
            </w:r>
            <w:r w:rsidRPr="00DE11BA">
              <w:rPr>
                <w:sz w:val="24"/>
                <w:lang w:val="ru-RU"/>
              </w:rPr>
              <w:t>картине</w:t>
            </w:r>
            <w:r w:rsidRPr="00DE11BA">
              <w:rPr>
                <w:spacing w:val="46"/>
                <w:sz w:val="24"/>
                <w:lang w:val="ru-RU"/>
              </w:rPr>
              <w:t xml:space="preserve"> </w:t>
            </w:r>
            <w:r w:rsidRPr="00DE11BA">
              <w:rPr>
                <w:sz w:val="24"/>
                <w:lang w:val="ru-RU"/>
              </w:rPr>
              <w:t>с</w:t>
            </w:r>
            <w:r w:rsidRPr="00DE11BA">
              <w:rPr>
                <w:spacing w:val="46"/>
                <w:sz w:val="24"/>
                <w:lang w:val="ru-RU"/>
              </w:rPr>
              <w:t xml:space="preserve"> </w:t>
            </w:r>
            <w:r w:rsidRPr="00DE11BA">
              <w:rPr>
                <w:sz w:val="24"/>
                <w:lang w:val="ru-RU"/>
              </w:rPr>
              <w:t>опорой</w:t>
            </w:r>
            <w:r w:rsidRPr="00DE11BA">
              <w:rPr>
                <w:spacing w:val="46"/>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вопросы</w:t>
            </w:r>
            <w:r w:rsidRPr="00DE11BA">
              <w:rPr>
                <w:sz w:val="24"/>
                <w:lang w:val="ru-RU"/>
              </w:rPr>
              <w:tab/>
              <w:t>/</w:t>
            </w:r>
            <w:r w:rsidRPr="00DE11BA">
              <w:rPr>
                <w:sz w:val="24"/>
                <w:lang w:val="ru-RU"/>
              </w:rPr>
              <w:tab/>
              <w:t>с</w:t>
            </w:r>
            <w:r w:rsidRPr="00DE11BA">
              <w:rPr>
                <w:sz w:val="24"/>
                <w:lang w:val="ru-RU"/>
              </w:rPr>
              <w:tab/>
              <w:t>опорой</w:t>
            </w:r>
            <w:r w:rsidRPr="00DE11BA">
              <w:rPr>
                <w:sz w:val="24"/>
                <w:lang w:val="ru-RU"/>
              </w:rPr>
              <w:tab/>
              <w:t>на</w:t>
            </w:r>
            <w:r w:rsidRPr="00DE11BA">
              <w:rPr>
                <w:sz w:val="24"/>
                <w:lang w:val="ru-RU"/>
              </w:rPr>
              <w:tab/>
              <w:t>ключевые</w:t>
            </w:r>
            <w:r w:rsidRPr="00DE11BA">
              <w:rPr>
                <w:sz w:val="24"/>
                <w:lang w:val="ru-RU"/>
              </w:rPr>
              <w:tab/>
            </w:r>
            <w:r w:rsidRPr="00DE11BA">
              <w:rPr>
                <w:spacing w:val="-1"/>
                <w:sz w:val="24"/>
                <w:lang w:val="ru-RU"/>
              </w:rPr>
              <w:t>слова</w:t>
            </w:r>
          </w:p>
          <w:p w:rsidR="00DE11BA" w:rsidRPr="00DE11BA" w:rsidRDefault="00DE11BA" w:rsidP="00EF0B46">
            <w:pPr>
              <w:rPr>
                <w:sz w:val="24"/>
                <w:lang w:val="ru-RU"/>
              </w:rPr>
            </w:pPr>
            <w:r w:rsidRPr="00DE11BA">
              <w:rPr>
                <w:sz w:val="24"/>
                <w:lang w:val="ru-RU"/>
              </w:rPr>
              <w:t>/самостоятельно.</w:t>
            </w:r>
          </w:p>
          <w:p w:rsidR="00DE11BA" w:rsidRPr="00DE11BA" w:rsidRDefault="00DE11BA" w:rsidP="00EF0B46">
            <w:pPr>
              <w:ind w:right="139"/>
              <w:jc w:val="both"/>
              <w:rPr>
                <w:sz w:val="24"/>
                <w:lang w:val="ru-RU"/>
              </w:rPr>
            </w:pPr>
            <w:r w:rsidRPr="00DE11BA">
              <w:rPr>
                <w:sz w:val="24"/>
                <w:lang w:val="ru-RU"/>
              </w:rPr>
              <w:t>Экскурсия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художественный</w:t>
            </w:r>
            <w:r w:rsidRPr="00DE11BA">
              <w:rPr>
                <w:spacing w:val="1"/>
                <w:sz w:val="24"/>
                <w:lang w:val="ru-RU"/>
              </w:rPr>
              <w:t xml:space="preserve"> </w:t>
            </w:r>
            <w:r w:rsidRPr="00DE11BA">
              <w:rPr>
                <w:sz w:val="24"/>
                <w:lang w:val="ru-RU"/>
              </w:rPr>
              <w:t>музей</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наличии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месте</w:t>
            </w:r>
            <w:r w:rsidRPr="00DE11BA">
              <w:rPr>
                <w:spacing w:val="1"/>
                <w:sz w:val="24"/>
                <w:lang w:val="ru-RU"/>
              </w:rPr>
              <w:t xml:space="preserve"> </w:t>
            </w:r>
            <w:r w:rsidRPr="00DE11BA">
              <w:rPr>
                <w:sz w:val="24"/>
                <w:lang w:val="ru-RU"/>
              </w:rPr>
              <w:t>проживания)</w:t>
            </w:r>
            <w:r w:rsidRPr="00DE11BA">
              <w:rPr>
                <w:spacing w:val="6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виртуальная</w:t>
            </w:r>
            <w:r w:rsidRPr="00DE11BA">
              <w:rPr>
                <w:spacing w:val="1"/>
                <w:sz w:val="24"/>
                <w:lang w:val="ru-RU"/>
              </w:rPr>
              <w:t xml:space="preserve"> </w:t>
            </w:r>
            <w:r w:rsidRPr="00DE11BA">
              <w:rPr>
                <w:sz w:val="24"/>
                <w:lang w:val="ru-RU"/>
              </w:rPr>
              <w:t>экскурсия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художественному</w:t>
            </w:r>
            <w:r w:rsidRPr="00DE11BA">
              <w:rPr>
                <w:spacing w:val="1"/>
                <w:sz w:val="24"/>
                <w:lang w:val="ru-RU"/>
              </w:rPr>
              <w:t xml:space="preserve"> </w:t>
            </w:r>
            <w:r w:rsidRPr="00DE11BA">
              <w:rPr>
                <w:sz w:val="24"/>
                <w:lang w:val="ru-RU"/>
              </w:rPr>
              <w:t>музею.</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картины,</w:t>
            </w:r>
            <w:r w:rsidRPr="00DE11BA">
              <w:rPr>
                <w:spacing w:val="1"/>
                <w:sz w:val="24"/>
                <w:lang w:val="ru-RU"/>
              </w:rPr>
              <w:t xml:space="preserve"> </w:t>
            </w:r>
            <w:r w:rsidRPr="00DE11BA">
              <w:rPr>
                <w:sz w:val="24"/>
                <w:lang w:val="ru-RU"/>
              </w:rPr>
              <w:t>которая</w:t>
            </w:r>
            <w:r w:rsidRPr="00DE11BA">
              <w:rPr>
                <w:spacing w:val="1"/>
                <w:sz w:val="24"/>
                <w:lang w:val="ru-RU"/>
              </w:rPr>
              <w:t xml:space="preserve"> </w:t>
            </w:r>
            <w:r w:rsidRPr="00DE11BA">
              <w:rPr>
                <w:sz w:val="24"/>
                <w:lang w:val="ru-RU"/>
              </w:rPr>
              <w:t>произвела</w:t>
            </w:r>
            <w:r w:rsidRPr="00DE11BA">
              <w:rPr>
                <w:spacing w:val="1"/>
                <w:sz w:val="24"/>
                <w:lang w:val="ru-RU"/>
              </w:rPr>
              <w:t xml:space="preserve"> </w:t>
            </w:r>
            <w:r w:rsidRPr="00DE11BA">
              <w:rPr>
                <w:sz w:val="24"/>
                <w:lang w:val="ru-RU"/>
              </w:rPr>
              <w:t>наибольшее впечатление во время экскурсии.</w:t>
            </w:r>
            <w:r w:rsidRPr="00DE11BA">
              <w:rPr>
                <w:spacing w:val="1"/>
                <w:sz w:val="24"/>
                <w:lang w:val="ru-RU"/>
              </w:rPr>
              <w:t xml:space="preserve"> </w:t>
            </w:r>
            <w:r w:rsidRPr="00DE11BA">
              <w:rPr>
                <w:sz w:val="24"/>
                <w:lang w:val="ru-RU"/>
              </w:rPr>
              <w:t>Устный</w:t>
            </w:r>
            <w:r w:rsidRPr="00DE11BA">
              <w:rPr>
                <w:spacing w:val="-1"/>
                <w:sz w:val="24"/>
                <w:lang w:val="ru-RU"/>
              </w:rPr>
              <w:t xml:space="preserve"> </w:t>
            </w:r>
            <w:r w:rsidRPr="00DE11BA">
              <w:rPr>
                <w:sz w:val="24"/>
                <w:lang w:val="ru-RU"/>
              </w:rPr>
              <w:t>рассказ об этой</w:t>
            </w:r>
            <w:r w:rsidRPr="00DE11BA">
              <w:rPr>
                <w:spacing w:val="-2"/>
                <w:sz w:val="24"/>
                <w:lang w:val="ru-RU"/>
              </w:rPr>
              <w:t xml:space="preserve"> </w:t>
            </w:r>
            <w:r w:rsidRPr="00DE11BA">
              <w:rPr>
                <w:sz w:val="24"/>
                <w:lang w:val="ru-RU"/>
              </w:rPr>
              <w:t>картине.</w:t>
            </w:r>
          </w:p>
          <w:p w:rsidR="00DE11BA" w:rsidRPr="00DE11BA" w:rsidRDefault="00DE11BA" w:rsidP="00EF0B46">
            <w:pPr>
              <w:ind w:right="138"/>
              <w:jc w:val="both"/>
              <w:rPr>
                <w:sz w:val="24"/>
                <w:lang w:val="ru-RU"/>
              </w:rPr>
            </w:pPr>
            <w:r w:rsidRPr="00DE11BA">
              <w:rPr>
                <w:sz w:val="24"/>
                <w:lang w:val="ru-RU"/>
              </w:rPr>
              <w:t>Проектное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«Готовим</w:t>
            </w:r>
            <w:r w:rsidRPr="00DE11BA">
              <w:rPr>
                <w:spacing w:val="1"/>
                <w:sz w:val="24"/>
                <w:lang w:val="ru-RU"/>
              </w:rPr>
              <w:t xml:space="preserve"> </w:t>
            </w:r>
            <w:r w:rsidRPr="00DE11BA">
              <w:rPr>
                <w:sz w:val="24"/>
                <w:lang w:val="ru-RU"/>
              </w:rPr>
              <w:t>виртуальную</w:t>
            </w:r>
            <w:r w:rsidRPr="00DE11BA">
              <w:rPr>
                <w:spacing w:val="-57"/>
                <w:sz w:val="24"/>
                <w:lang w:val="ru-RU"/>
              </w:rPr>
              <w:t xml:space="preserve"> </w:t>
            </w:r>
            <w:r w:rsidRPr="00DE11BA">
              <w:rPr>
                <w:sz w:val="24"/>
                <w:lang w:val="ru-RU"/>
              </w:rPr>
              <w:t>экскурсию по залам Третьяковской галереи»:</w:t>
            </w:r>
            <w:r w:rsidRPr="00DE11BA">
              <w:rPr>
                <w:spacing w:val="1"/>
                <w:sz w:val="24"/>
                <w:lang w:val="ru-RU"/>
              </w:rPr>
              <w:t xml:space="preserve"> </w:t>
            </w:r>
            <w:r w:rsidRPr="00DE11BA">
              <w:rPr>
                <w:sz w:val="24"/>
                <w:lang w:val="ru-RU"/>
              </w:rPr>
              <w:t>каждый</w:t>
            </w:r>
            <w:r w:rsidRPr="00DE11BA">
              <w:rPr>
                <w:spacing w:val="1"/>
                <w:sz w:val="24"/>
                <w:lang w:val="ru-RU"/>
              </w:rPr>
              <w:t xml:space="preserve"> </w:t>
            </w:r>
            <w:r w:rsidRPr="00DE11BA">
              <w:rPr>
                <w:sz w:val="24"/>
                <w:lang w:val="ru-RU"/>
              </w:rPr>
              <w:t>ученик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классе</w:t>
            </w:r>
            <w:r w:rsidRPr="00DE11BA">
              <w:rPr>
                <w:spacing w:val="1"/>
                <w:sz w:val="24"/>
                <w:lang w:val="ru-RU"/>
              </w:rPr>
              <w:t xml:space="preserve"> </w:t>
            </w:r>
            <w:r w:rsidRPr="00DE11BA">
              <w:rPr>
                <w:sz w:val="24"/>
                <w:lang w:val="ru-RU"/>
              </w:rPr>
              <w:t>выбирает</w:t>
            </w:r>
            <w:r w:rsidRPr="00DE11BA">
              <w:rPr>
                <w:spacing w:val="1"/>
                <w:sz w:val="24"/>
                <w:lang w:val="ru-RU"/>
              </w:rPr>
              <w:t xml:space="preserve"> </w:t>
            </w:r>
            <w:r w:rsidRPr="00DE11BA">
              <w:rPr>
                <w:sz w:val="24"/>
                <w:lang w:val="ru-RU"/>
              </w:rPr>
              <w:t>одну</w:t>
            </w:r>
            <w:r w:rsidRPr="00DE11BA">
              <w:rPr>
                <w:spacing w:val="1"/>
                <w:sz w:val="24"/>
                <w:lang w:val="ru-RU"/>
              </w:rPr>
              <w:t xml:space="preserve"> </w:t>
            </w:r>
            <w:r w:rsidRPr="00DE11BA">
              <w:rPr>
                <w:sz w:val="24"/>
                <w:lang w:val="ru-RU"/>
              </w:rPr>
              <w:t>картину и готовит о ней рассказ, все рассказы</w:t>
            </w:r>
            <w:r w:rsidRPr="00DE11BA">
              <w:rPr>
                <w:spacing w:val="1"/>
                <w:sz w:val="24"/>
                <w:lang w:val="ru-RU"/>
              </w:rPr>
              <w:t xml:space="preserve"> </w:t>
            </w:r>
            <w:r w:rsidRPr="00DE11BA">
              <w:rPr>
                <w:sz w:val="24"/>
                <w:lang w:val="ru-RU"/>
              </w:rPr>
              <w:t>соединяются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целостную экскурсию.</w:t>
            </w:r>
          </w:p>
          <w:p w:rsidR="00DE11BA" w:rsidRPr="00DE11BA" w:rsidRDefault="00DE11BA" w:rsidP="00EF0B46">
            <w:pPr>
              <w:ind w:right="137"/>
              <w:jc w:val="both"/>
              <w:rPr>
                <w:sz w:val="24"/>
                <w:lang w:val="ru-RU"/>
              </w:rPr>
            </w:pPr>
            <w:r w:rsidRPr="00DE11BA">
              <w:rPr>
                <w:sz w:val="24"/>
                <w:lang w:val="ru-RU"/>
              </w:rPr>
              <w:t>Проект</w:t>
            </w:r>
            <w:r w:rsidRPr="00DE11BA">
              <w:rPr>
                <w:spacing w:val="1"/>
                <w:sz w:val="24"/>
                <w:lang w:val="ru-RU"/>
              </w:rPr>
              <w:t xml:space="preserve"> </w:t>
            </w:r>
            <w:r w:rsidRPr="00DE11BA">
              <w:rPr>
                <w:sz w:val="24"/>
                <w:lang w:val="ru-RU"/>
              </w:rPr>
              <w:t>«Выставка</w:t>
            </w:r>
            <w:r w:rsidRPr="00DE11BA">
              <w:rPr>
                <w:spacing w:val="1"/>
                <w:sz w:val="24"/>
                <w:lang w:val="ru-RU"/>
              </w:rPr>
              <w:t xml:space="preserve"> </w:t>
            </w:r>
            <w:r w:rsidRPr="00DE11BA">
              <w:rPr>
                <w:sz w:val="24"/>
                <w:lang w:val="ru-RU"/>
              </w:rPr>
              <w:t>одной</w:t>
            </w:r>
            <w:r w:rsidRPr="00DE11BA">
              <w:rPr>
                <w:spacing w:val="1"/>
                <w:sz w:val="24"/>
                <w:lang w:val="ru-RU"/>
              </w:rPr>
              <w:t xml:space="preserve"> </w:t>
            </w:r>
            <w:r w:rsidRPr="00DE11BA">
              <w:rPr>
                <w:sz w:val="24"/>
                <w:lang w:val="ru-RU"/>
              </w:rPr>
              <w:t>картины»:</w:t>
            </w:r>
            <w:r w:rsidRPr="00DE11BA">
              <w:rPr>
                <w:spacing w:val="1"/>
                <w:sz w:val="24"/>
                <w:lang w:val="ru-RU"/>
              </w:rPr>
              <w:t xml:space="preserve"> </w:t>
            </w:r>
            <w:r w:rsidRPr="00DE11BA">
              <w:rPr>
                <w:sz w:val="24"/>
                <w:lang w:val="ru-RU"/>
              </w:rPr>
              <w:t>каждую</w:t>
            </w:r>
            <w:r w:rsidRPr="00DE11BA">
              <w:rPr>
                <w:spacing w:val="-57"/>
                <w:sz w:val="24"/>
                <w:lang w:val="ru-RU"/>
              </w:rPr>
              <w:t xml:space="preserve"> </w:t>
            </w:r>
            <w:r w:rsidRPr="00DE11BA">
              <w:rPr>
                <w:sz w:val="24"/>
                <w:lang w:val="ru-RU"/>
              </w:rPr>
              <w:t>неделю в классе проводится выставка одной</w:t>
            </w:r>
            <w:r w:rsidRPr="00DE11BA">
              <w:rPr>
                <w:spacing w:val="1"/>
                <w:sz w:val="24"/>
                <w:lang w:val="ru-RU"/>
              </w:rPr>
              <w:t xml:space="preserve"> </w:t>
            </w:r>
            <w:r w:rsidRPr="00DE11BA">
              <w:rPr>
                <w:sz w:val="24"/>
                <w:lang w:val="ru-RU"/>
              </w:rPr>
              <w:t>картины,</w:t>
            </w:r>
            <w:r w:rsidRPr="00DE11BA">
              <w:rPr>
                <w:spacing w:val="1"/>
                <w:sz w:val="24"/>
                <w:lang w:val="ru-RU"/>
              </w:rPr>
              <w:t xml:space="preserve"> </w:t>
            </w:r>
            <w:r w:rsidRPr="00DE11BA">
              <w:rPr>
                <w:sz w:val="24"/>
                <w:lang w:val="ru-RU"/>
              </w:rPr>
              <w:t>картины</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очереди</w:t>
            </w:r>
            <w:r w:rsidRPr="00DE11BA">
              <w:rPr>
                <w:spacing w:val="1"/>
                <w:sz w:val="24"/>
                <w:lang w:val="ru-RU"/>
              </w:rPr>
              <w:t xml:space="preserve"> </w:t>
            </w:r>
            <w:r w:rsidRPr="00DE11BA">
              <w:rPr>
                <w:sz w:val="24"/>
                <w:lang w:val="ru-RU"/>
              </w:rPr>
              <w:t>подбирают</w:t>
            </w:r>
            <w:r w:rsidRPr="00DE11BA">
              <w:rPr>
                <w:spacing w:val="1"/>
                <w:sz w:val="24"/>
                <w:lang w:val="ru-RU"/>
              </w:rPr>
              <w:t xml:space="preserve"> </w:t>
            </w:r>
            <w:r w:rsidRPr="00DE11BA">
              <w:rPr>
                <w:sz w:val="24"/>
                <w:lang w:val="ru-RU"/>
              </w:rPr>
              <w:t>учащиеся класса и готовят устный рассказ о</w:t>
            </w:r>
            <w:r w:rsidRPr="00DE11BA">
              <w:rPr>
                <w:spacing w:val="1"/>
                <w:sz w:val="24"/>
                <w:lang w:val="ru-RU"/>
              </w:rPr>
              <w:t xml:space="preserve"> </w:t>
            </w:r>
            <w:r w:rsidRPr="00DE11BA">
              <w:rPr>
                <w:sz w:val="24"/>
                <w:lang w:val="ru-RU"/>
              </w:rPr>
              <w:t>выбранной</w:t>
            </w:r>
            <w:r w:rsidRPr="00DE11BA">
              <w:rPr>
                <w:spacing w:val="-1"/>
                <w:sz w:val="24"/>
                <w:lang w:val="ru-RU"/>
              </w:rPr>
              <w:t xml:space="preserve"> </w:t>
            </w:r>
            <w:r w:rsidRPr="00DE11BA">
              <w:rPr>
                <w:sz w:val="24"/>
                <w:lang w:val="ru-RU"/>
              </w:rPr>
              <w:t>картине.</w:t>
            </w:r>
          </w:p>
          <w:p w:rsidR="00DE11BA" w:rsidRPr="00DE11BA" w:rsidRDefault="00DE11BA" w:rsidP="00EF0B46">
            <w:pPr>
              <w:ind w:right="137"/>
              <w:jc w:val="both"/>
              <w:rPr>
                <w:sz w:val="24"/>
                <w:lang w:val="ru-RU"/>
              </w:rPr>
            </w:pPr>
            <w:r w:rsidRPr="00DE11BA">
              <w:rPr>
                <w:sz w:val="24"/>
                <w:lang w:val="ru-RU"/>
              </w:rPr>
              <w:t>Экскурсия,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которой</w:t>
            </w:r>
            <w:r w:rsidRPr="00DE11BA">
              <w:rPr>
                <w:spacing w:val="1"/>
                <w:sz w:val="24"/>
                <w:lang w:val="ru-RU"/>
              </w:rPr>
              <w:t xml:space="preserve"> </w:t>
            </w:r>
            <w:r w:rsidRPr="00DE11BA">
              <w:rPr>
                <w:sz w:val="24"/>
                <w:lang w:val="ru-RU"/>
              </w:rPr>
              <w:t>составляется</w:t>
            </w:r>
            <w:r w:rsidRPr="00DE11BA">
              <w:rPr>
                <w:spacing w:val="1"/>
                <w:sz w:val="24"/>
                <w:lang w:val="ru-RU"/>
              </w:rPr>
              <w:t xml:space="preserve"> </w:t>
            </w:r>
            <w:r w:rsidRPr="00DE11BA">
              <w:rPr>
                <w:sz w:val="24"/>
                <w:lang w:val="ru-RU"/>
              </w:rPr>
              <w:t>устный</w:t>
            </w:r>
            <w:r w:rsidRPr="00DE11BA">
              <w:rPr>
                <w:spacing w:val="1"/>
                <w:sz w:val="24"/>
                <w:lang w:val="ru-RU"/>
              </w:rPr>
              <w:t xml:space="preserve"> </w:t>
            </w:r>
            <w:r w:rsidRPr="00DE11BA">
              <w:rPr>
                <w:sz w:val="24"/>
                <w:lang w:val="ru-RU"/>
              </w:rPr>
              <w:t>рассказ</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личным</w:t>
            </w:r>
            <w:r w:rsidRPr="00DE11BA">
              <w:rPr>
                <w:spacing w:val="1"/>
                <w:sz w:val="24"/>
                <w:lang w:val="ru-RU"/>
              </w:rPr>
              <w:t xml:space="preserve"> </w:t>
            </w:r>
            <w:r w:rsidRPr="00DE11BA">
              <w:rPr>
                <w:sz w:val="24"/>
                <w:lang w:val="ru-RU"/>
              </w:rPr>
              <w:t>наблюдениям</w:t>
            </w:r>
            <w:r w:rsidRPr="00DE11BA">
              <w:rPr>
                <w:spacing w:val="1"/>
                <w:sz w:val="24"/>
                <w:lang w:val="ru-RU"/>
              </w:rPr>
              <w:t xml:space="preserve"> </w:t>
            </w:r>
            <w:r w:rsidRPr="00DE11BA">
              <w:rPr>
                <w:sz w:val="24"/>
                <w:lang w:val="ru-RU"/>
              </w:rPr>
              <w:t>во</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экскурсии</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вопросам</w:t>
            </w:r>
            <w:r w:rsidRPr="00DE11BA">
              <w:rPr>
                <w:spacing w:val="-2"/>
                <w:sz w:val="24"/>
                <w:lang w:val="ru-RU"/>
              </w:rPr>
              <w:t xml:space="preserve"> </w:t>
            </w:r>
            <w:r w:rsidRPr="00DE11BA">
              <w:rPr>
                <w:sz w:val="24"/>
                <w:lang w:val="ru-RU"/>
              </w:rPr>
              <w:t>учителя.</w:t>
            </w:r>
          </w:p>
          <w:p w:rsidR="00DE11BA" w:rsidRPr="00DE11BA" w:rsidRDefault="00DE11BA" w:rsidP="00EF0B46">
            <w:pPr>
              <w:spacing w:before="1"/>
              <w:ind w:right="141"/>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«Сравниваем</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предложение,</w:t>
            </w:r>
            <w:r w:rsidRPr="00DE11BA">
              <w:rPr>
                <w:spacing w:val="1"/>
                <w:sz w:val="24"/>
                <w:lang w:val="ru-RU"/>
              </w:rPr>
              <w:t xml:space="preserve"> </w:t>
            </w:r>
            <w:r w:rsidRPr="00DE11BA">
              <w:rPr>
                <w:sz w:val="24"/>
                <w:lang w:val="ru-RU"/>
              </w:rPr>
              <w:t>текст»,</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57"/>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сходства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различия</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предложения, текста.</w:t>
            </w:r>
          </w:p>
          <w:p w:rsidR="00DE11BA" w:rsidRPr="00DE11BA" w:rsidRDefault="00DE11BA" w:rsidP="00EF0B46">
            <w:pPr>
              <w:ind w:right="137"/>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языковым</w:t>
            </w:r>
            <w:r w:rsidRPr="00DE11BA">
              <w:rPr>
                <w:spacing w:val="1"/>
                <w:sz w:val="24"/>
                <w:lang w:val="ru-RU"/>
              </w:rPr>
              <w:t xml:space="preserve"> </w:t>
            </w:r>
            <w:r w:rsidRPr="00DE11BA">
              <w:rPr>
                <w:sz w:val="24"/>
                <w:lang w:val="ru-RU"/>
              </w:rPr>
              <w:t>материалом:</w:t>
            </w:r>
            <w:r w:rsidRPr="00DE11BA">
              <w:rPr>
                <w:spacing w:val="1"/>
                <w:sz w:val="24"/>
                <w:lang w:val="ru-RU"/>
              </w:rPr>
              <w:t xml:space="preserve"> </w:t>
            </w:r>
            <w:r w:rsidRPr="00DE11BA">
              <w:rPr>
                <w:sz w:val="24"/>
                <w:lang w:val="ru-RU"/>
              </w:rPr>
              <w:t>несколько</w:t>
            </w:r>
            <w:r w:rsidRPr="00DE11BA">
              <w:rPr>
                <w:spacing w:val="1"/>
                <w:sz w:val="24"/>
                <w:lang w:val="ru-RU"/>
              </w:rPr>
              <w:t xml:space="preserve"> </w:t>
            </w:r>
            <w:r w:rsidRPr="00DE11BA">
              <w:rPr>
                <w:sz w:val="24"/>
                <w:lang w:val="ru-RU"/>
              </w:rPr>
              <w:t>примеров</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текстов»</w:t>
            </w:r>
            <w:r w:rsidRPr="00DE11BA">
              <w:rPr>
                <w:spacing w:val="-57"/>
                <w:sz w:val="24"/>
                <w:lang w:val="ru-RU"/>
              </w:rPr>
              <w:t xml:space="preserve"> </w:t>
            </w:r>
            <w:r w:rsidRPr="00DE11BA">
              <w:rPr>
                <w:sz w:val="24"/>
                <w:lang w:val="ru-RU"/>
              </w:rPr>
              <w:t>(нарушена последовательность предложений /</w:t>
            </w:r>
            <w:r w:rsidRPr="00DE11BA">
              <w:rPr>
                <w:spacing w:val="-57"/>
                <w:sz w:val="24"/>
                <w:lang w:val="ru-RU"/>
              </w:rPr>
              <w:t xml:space="preserve"> </w:t>
            </w:r>
            <w:r w:rsidRPr="00DE11BA">
              <w:rPr>
                <w:sz w:val="24"/>
                <w:lang w:val="ru-RU"/>
              </w:rPr>
              <w:t>несколько предложений, которые не связаны</w:t>
            </w:r>
            <w:r w:rsidRPr="00DE11BA">
              <w:rPr>
                <w:spacing w:val="1"/>
                <w:sz w:val="24"/>
                <w:lang w:val="ru-RU"/>
              </w:rPr>
              <w:t xml:space="preserve"> </w:t>
            </w:r>
            <w:r w:rsidRPr="00DE11BA">
              <w:rPr>
                <w:sz w:val="24"/>
                <w:lang w:val="ru-RU"/>
              </w:rPr>
              <w:t>единой</w:t>
            </w:r>
            <w:r w:rsidRPr="00DE11BA">
              <w:rPr>
                <w:spacing w:val="1"/>
                <w:sz w:val="24"/>
                <w:lang w:val="ru-RU"/>
              </w:rPr>
              <w:t xml:space="preserve"> </w:t>
            </w:r>
            <w:r w:rsidRPr="00DE11BA">
              <w:rPr>
                <w:sz w:val="24"/>
                <w:lang w:val="ru-RU"/>
              </w:rPr>
              <w:t>темой</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несколько</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об</w:t>
            </w:r>
            <w:r w:rsidRPr="00DE11BA">
              <w:rPr>
                <w:spacing w:val="1"/>
                <w:sz w:val="24"/>
                <w:lang w:val="ru-RU"/>
              </w:rPr>
              <w:t xml:space="preserve"> </w:t>
            </w:r>
            <w:r w:rsidRPr="00DE11BA">
              <w:rPr>
                <w:sz w:val="24"/>
                <w:lang w:val="ru-RU"/>
              </w:rPr>
              <w:t>одном</w:t>
            </w:r>
            <w:r w:rsidRPr="00DE11BA">
              <w:rPr>
                <w:spacing w:val="33"/>
                <w:sz w:val="24"/>
                <w:lang w:val="ru-RU"/>
              </w:rPr>
              <w:t xml:space="preserve"> </w:t>
            </w:r>
            <w:r w:rsidRPr="00DE11BA">
              <w:rPr>
                <w:sz w:val="24"/>
                <w:lang w:val="ru-RU"/>
              </w:rPr>
              <w:t>и</w:t>
            </w:r>
            <w:r w:rsidRPr="00DE11BA">
              <w:rPr>
                <w:spacing w:val="35"/>
                <w:sz w:val="24"/>
                <w:lang w:val="ru-RU"/>
              </w:rPr>
              <w:t xml:space="preserve"> </w:t>
            </w:r>
            <w:r w:rsidRPr="00DE11BA">
              <w:rPr>
                <w:sz w:val="24"/>
                <w:lang w:val="ru-RU"/>
              </w:rPr>
              <w:t>том</w:t>
            </w:r>
            <w:r w:rsidRPr="00DE11BA">
              <w:rPr>
                <w:spacing w:val="34"/>
                <w:sz w:val="24"/>
                <w:lang w:val="ru-RU"/>
              </w:rPr>
              <w:t xml:space="preserve"> </w:t>
            </w:r>
            <w:r w:rsidRPr="00DE11BA">
              <w:rPr>
                <w:sz w:val="24"/>
                <w:lang w:val="ru-RU"/>
              </w:rPr>
              <w:t>же,</w:t>
            </w:r>
            <w:r w:rsidRPr="00DE11BA">
              <w:rPr>
                <w:spacing w:val="33"/>
                <w:sz w:val="24"/>
                <w:lang w:val="ru-RU"/>
              </w:rPr>
              <w:t xml:space="preserve"> </w:t>
            </w:r>
            <w:r w:rsidRPr="00DE11BA">
              <w:rPr>
                <w:sz w:val="24"/>
                <w:lang w:val="ru-RU"/>
              </w:rPr>
              <w:t>но</w:t>
            </w:r>
            <w:r w:rsidRPr="00DE11BA">
              <w:rPr>
                <w:spacing w:val="34"/>
                <w:sz w:val="24"/>
                <w:lang w:val="ru-RU"/>
              </w:rPr>
              <w:t xml:space="preserve"> </w:t>
            </w:r>
            <w:r w:rsidRPr="00DE11BA">
              <w:rPr>
                <w:sz w:val="24"/>
                <w:lang w:val="ru-RU"/>
              </w:rPr>
              <w:t>не</w:t>
            </w:r>
            <w:r w:rsidRPr="00DE11BA">
              <w:rPr>
                <w:spacing w:val="31"/>
                <w:sz w:val="24"/>
                <w:lang w:val="ru-RU"/>
              </w:rPr>
              <w:t xml:space="preserve"> </w:t>
            </w:r>
            <w:r w:rsidRPr="00DE11BA">
              <w:rPr>
                <w:sz w:val="24"/>
                <w:lang w:val="ru-RU"/>
              </w:rPr>
              <w:t>выражающих</w:t>
            </w:r>
            <w:r w:rsidRPr="00DE11BA">
              <w:rPr>
                <w:spacing w:val="34"/>
                <w:sz w:val="24"/>
                <w:lang w:val="ru-RU"/>
              </w:rPr>
              <w:t xml:space="preserve"> </w:t>
            </w:r>
            <w:r w:rsidRPr="00DE11BA">
              <w:rPr>
                <w:sz w:val="24"/>
                <w:lang w:val="ru-RU"/>
              </w:rPr>
              <w:t>мысль),</w:t>
            </w:r>
          </w:p>
          <w:p w:rsidR="00DE11BA" w:rsidRPr="00DE11BA" w:rsidRDefault="00DE11BA" w:rsidP="00EF0B46">
            <w:pPr>
              <w:spacing w:line="270" w:lineRule="atLeast"/>
              <w:ind w:right="138"/>
              <w:jc w:val="both"/>
              <w:rPr>
                <w:sz w:val="24"/>
                <w:lang w:val="ru-RU"/>
              </w:rPr>
            </w:pPr>
            <w:r w:rsidRPr="00DE11BA">
              <w:rPr>
                <w:sz w:val="24"/>
                <w:lang w:val="ru-RU"/>
              </w:rPr>
              <w:t>сравнение,</w:t>
            </w:r>
            <w:r w:rsidRPr="00DE11BA">
              <w:rPr>
                <w:spacing w:val="1"/>
                <w:sz w:val="24"/>
                <w:lang w:val="ru-RU"/>
              </w:rPr>
              <w:t xml:space="preserve"> </w:t>
            </w:r>
            <w:r w:rsidRPr="00DE11BA">
              <w:rPr>
                <w:sz w:val="24"/>
                <w:lang w:val="ru-RU"/>
              </w:rPr>
              <w:t>выявление</w:t>
            </w:r>
            <w:r w:rsidRPr="00DE11BA">
              <w:rPr>
                <w:spacing w:val="1"/>
                <w:sz w:val="24"/>
                <w:lang w:val="ru-RU"/>
              </w:rPr>
              <w:t xml:space="preserve"> </w:t>
            </w:r>
            <w:r w:rsidRPr="00DE11BA">
              <w:rPr>
                <w:sz w:val="24"/>
                <w:lang w:val="ru-RU"/>
              </w:rPr>
              <w:t>признаков</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смысловое</w:t>
            </w:r>
            <w:r w:rsidRPr="00DE11BA">
              <w:rPr>
                <w:spacing w:val="77"/>
                <w:sz w:val="24"/>
                <w:lang w:val="ru-RU"/>
              </w:rPr>
              <w:t xml:space="preserve"> </w:t>
            </w:r>
            <w:r w:rsidRPr="00DE11BA">
              <w:rPr>
                <w:sz w:val="24"/>
                <w:lang w:val="ru-RU"/>
              </w:rPr>
              <w:t>единство</w:t>
            </w:r>
            <w:r w:rsidRPr="00DE11BA">
              <w:rPr>
                <w:spacing w:val="80"/>
                <w:sz w:val="24"/>
                <w:lang w:val="ru-RU"/>
              </w:rPr>
              <w:t xml:space="preserve"> </w:t>
            </w:r>
            <w:r w:rsidRPr="00DE11BA">
              <w:rPr>
                <w:sz w:val="24"/>
                <w:lang w:val="ru-RU"/>
              </w:rPr>
              <w:t>предложений</w:t>
            </w:r>
            <w:r w:rsidRPr="00DE11BA">
              <w:rPr>
                <w:spacing w:val="80"/>
                <w:sz w:val="24"/>
                <w:lang w:val="ru-RU"/>
              </w:rPr>
              <w:t xml:space="preserve"> </w:t>
            </w:r>
            <w:r w:rsidRPr="00DE11BA">
              <w:rPr>
                <w:sz w:val="24"/>
                <w:lang w:val="ru-RU"/>
              </w:rPr>
              <w:t>в</w:t>
            </w:r>
            <w:r w:rsidRPr="00DE11BA">
              <w:rPr>
                <w:spacing w:val="79"/>
                <w:sz w:val="24"/>
                <w:lang w:val="ru-RU"/>
              </w:rPr>
              <w:t xml:space="preserve"> </w:t>
            </w:r>
            <w:r w:rsidRPr="00DE11BA">
              <w:rPr>
                <w:sz w:val="24"/>
                <w:lang w:val="ru-RU"/>
              </w:rPr>
              <w:t>тексте;</w:t>
            </w:r>
          </w:p>
        </w:tc>
        <w:tc>
          <w:tcPr>
            <w:tcW w:w="3829"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Pr>
          <w:p w:rsidR="00DE11BA" w:rsidRPr="00DE11BA" w:rsidRDefault="00DE11BA" w:rsidP="00EF0B46">
            <w:pPr>
              <w:ind w:right="139"/>
              <w:jc w:val="both"/>
              <w:rPr>
                <w:sz w:val="24"/>
                <w:lang w:val="ru-RU"/>
              </w:rPr>
            </w:pPr>
            <w:r w:rsidRPr="00DE11BA">
              <w:rPr>
                <w:sz w:val="24"/>
                <w:lang w:val="ru-RU"/>
              </w:rPr>
              <w:t>последовательность</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57"/>
                <w:sz w:val="24"/>
                <w:lang w:val="ru-RU"/>
              </w:rPr>
              <w:t xml:space="preserve"> </w:t>
            </w:r>
            <w:r w:rsidRPr="00DE11BA">
              <w:rPr>
                <w:sz w:val="24"/>
                <w:lang w:val="ru-RU"/>
              </w:rPr>
              <w:t>выражение</w:t>
            </w:r>
            <w:r w:rsidRPr="00DE11BA">
              <w:rPr>
                <w:spacing w:val="-2"/>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тексте законченной</w:t>
            </w:r>
            <w:r w:rsidRPr="00DE11BA">
              <w:rPr>
                <w:spacing w:val="-1"/>
                <w:sz w:val="24"/>
                <w:lang w:val="ru-RU"/>
              </w:rPr>
              <w:t xml:space="preserve"> </w:t>
            </w:r>
            <w:r w:rsidRPr="00DE11BA">
              <w:rPr>
                <w:sz w:val="24"/>
                <w:lang w:val="ru-RU"/>
              </w:rPr>
              <w:t>мысли.</w:t>
            </w:r>
          </w:p>
          <w:p w:rsidR="00DE11BA" w:rsidRPr="00DE11BA" w:rsidRDefault="00DE11BA" w:rsidP="00EF0B46">
            <w:pPr>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различение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аргументация</w:t>
            </w:r>
            <w:r w:rsidRPr="00DE11BA">
              <w:rPr>
                <w:spacing w:val="-1"/>
                <w:sz w:val="24"/>
                <w:lang w:val="ru-RU"/>
              </w:rPr>
              <w:t xml:space="preserve"> </w:t>
            </w:r>
            <w:r w:rsidRPr="00DE11BA">
              <w:rPr>
                <w:sz w:val="24"/>
                <w:lang w:val="ru-RU"/>
              </w:rPr>
              <w:t>своей</w:t>
            </w:r>
            <w:r w:rsidRPr="00DE11BA">
              <w:rPr>
                <w:spacing w:val="-1"/>
                <w:sz w:val="24"/>
                <w:lang w:val="ru-RU"/>
              </w:rPr>
              <w:t xml:space="preserve"> </w:t>
            </w:r>
            <w:r w:rsidRPr="00DE11BA">
              <w:rPr>
                <w:sz w:val="24"/>
                <w:lang w:val="ru-RU"/>
              </w:rPr>
              <w:t>точки</w:t>
            </w:r>
            <w:r w:rsidRPr="00DE11BA">
              <w:rPr>
                <w:spacing w:val="-1"/>
                <w:sz w:val="24"/>
                <w:lang w:val="ru-RU"/>
              </w:rPr>
              <w:t xml:space="preserve"> </w:t>
            </w:r>
            <w:r w:rsidRPr="00DE11BA">
              <w:rPr>
                <w:sz w:val="24"/>
                <w:lang w:val="ru-RU"/>
              </w:rPr>
              <w:t>зрения.</w:t>
            </w:r>
          </w:p>
          <w:p w:rsidR="00DE11BA" w:rsidRPr="00DE11BA" w:rsidRDefault="00DE11BA" w:rsidP="00EF0B46">
            <w:pPr>
              <w:ind w:right="139"/>
              <w:jc w:val="both"/>
              <w:rPr>
                <w:sz w:val="24"/>
                <w:lang w:val="ru-RU"/>
              </w:rPr>
            </w:pPr>
            <w:r w:rsidRPr="00DE11BA">
              <w:rPr>
                <w:sz w:val="24"/>
                <w:lang w:val="ru-RU"/>
              </w:rPr>
              <w:t>Наблюдение за способами связи предложений</w:t>
            </w:r>
            <w:r w:rsidRPr="00DE11BA">
              <w:rPr>
                <w:spacing w:val="-57"/>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предположений</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способах</w:t>
            </w:r>
            <w:r w:rsidRPr="00DE11BA">
              <w:rPr>
                <w:spacing w:val="-1"/>
                <w:sz w:val="24"/>
                <w:lang w:val="ru-RU"/>
              </w:rPr>
              <w:t xml:space="preserve"> </w:t>
            </w:r>
            <w:r w:rsidRPr="00DE11BA">
              <w:rPr>
                <w:sz w:val="24"/>
                <w:lang w:val="ru-RU"/>
              </w:rPr>
              <w:t>связи предложений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p>
          <w:p w:rsidR="00DE11BA" w:rsidRPr="00DE11BA" w:rsidRDefault="00DE11BA" w:rsidP="00EF0B46">
            <w:pPr>
              <w:ind w:right="138"/>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последовательностью</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восстановление</w:t>
            </w:r>
            <w:r w:rsidRPr="00DE11BA">
              <w:rPr>
                <w:spacing w:val="1"/>
                <w:sz w:val="24"/>
                <w:lang w:val="ru-RU"/>
              </w:rPr>
              <w:t xml:space="preserve"> </w:t>
            </w:r>
            <w:r w:rsidRPr="00DE11BA">
              <w:rPr>
                <w:sz w:val="24"/>
                <w:lang w:val="ru-RU"/>
              </w:rPr>
              <w:t>деформированного</w:t>
            </w:r>
            <w:r w:rsidRPr="00DE11BA">
              <w:rPr>
                <w:spacing w:val="-57"/>
                <w:sz w:val="24"/>
                <w:lang w:val="ru-RU"/>
              </w:rPr>
              <w:t xml:space="preserve"> </w:t>
            </w:r>
            <w:r w:rsidRPr="00DE11BA">
              <w:rPr>
                <w:sz w:val="24"/>
                <w:lang w:val="ru-RU"/>
              </w:rPr>
              <w:t>текста - необходимо определить правильный</w:t>
            </w:r>
            <w:r w:rsidRPr="00DE11BA">
              <w:rPr>
                <w:spacing w:val="1"/>
                <w:sz w:val="24"/>
                <w:lang w:val="ru-RU"/>
              </w:rPr>
              <w:t xml:space="preserve"> </w:t>
            </w:r>
            <w:r w:rsidRPr="00DE11BA">
              <w:rPr>
                <w:sz w:val="24"/>
                <w:lang w:val="ru-RU"/>
              </w:rPr>
              <w:t>порядок</w:t>
            </w:r>
            <w:r w:rsidRPr="00DE11BA">
              <w:rPr>
                <w:spacing w:val="-1"/>
                <w:sz w:val="24"/>
                <w:lang w:val="ru-RU"/>
              </w:rPr>
              <w:t xml:space="preserve"> </w:t>
            </w:r>
            <w:r w:rsidRPr="00DE11BA">
              <w:rPr>
                <w:sz w:val="24"/>
                <w:lang w:val="ru-RU"/>
              </w:rPr>
              <w:t>предложений в</w:t>
            </w:r>
            <w:r w:rsidRPr="00DE11BA">
              <w:rPr>
                <w:spacing w:val="-3"/>
                <w:sz w:val="24"/>
                <w:lang w:val="ru-RU"/>
              </w:rPr>
              <w:t xml:space="preserve"> </w:t>
            </w:r>
            <w:r w:rsidRPr="00DE11BA">
              <w:rPr>
                <w:sz w:val="24"/>
                <w:lang w:val="ru-RU"/>
              </w:rPr>
              <w:t>тексте.</w:t>
            </w:r>
          </w:p>
          <w:p w:rsidR="00DE11BA" w:rsidRPr="00DE11BA" w:rsidRDefault="00DE11BA" w:rsidP="00EF0B46">
            <w:pPr>
              <w:ind w:right="137"/>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 предложенных</w:t>
            </w:r>
            <w:r w:rsidRPr="00DE11BA">
              <w:rPr>
                <w:spacing w:val="-1"/>
                <w:sz w:val="24"/>
                <w:lang w:val="ru-RU"/>
              </w:rPr>
              <w:t xml:space="preserve"> </w:t>
            </w:r>
            <w:r w:rsidRPr="00DE11BA">
              <w:rPr>
                <w:sz w:val="24"/>
                <w:lang w:val="ru-RU"/>
              </w:rPr>
              <w:t>текстов.</w:t>
            </w:r>
          </w:p>
          <w:p w:rsidR="00DE11BA" w:rsidRPr="00DE11BA" w:rsidRDefault="00DE11BA" w:rsidP="00EF0B46">
            <w:pPr>
              <w:ind w:right="138"/>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структурой</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знакомство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абзацем</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структурным</w:t>
            </w:r>
            <w:r w:rsidRPr="00DE11BA">
              <w:rPr>
                <w:spacing w:val="1"/>
                <w:sz w:val="24"/>
                <w:lang w:val="ru-RU"/>
              </w:rPr>
              <w:t xml:space="preserve"> </w:t>
            </w:r>
            <w:r w:rsidRPr="00DE11BA">
              <w:rPr>
                <w:sz w:val="24"/>
                <w:lang w:val="ru-RU"/>
              </w:rPr>
              <w:t>компонентом</w:t>
            </w:r>
            <w:r w:rsidRPr="00DE11BA">
              <w:rPr>
                <w:spacing w:val="1"/>
                <w:sz w:val="24"/>
                <w:lang w:val="ru-RU"/>
              </w:rPr>
              <w:t xml:space="preserve"> </w:t>
            </w:r>
            <w:r w:rsidRPr="00DE11BA">
              <w:rPr>
                <w:sz w:val="24"/>
                <w:lang w:val="ru-RU"/>
              </w:rPr>
              <w:t>текста,</w:t>
            </w:r>
            <w:r w:rsidRPr="00DE11BA">
              <w:rPr>
                <w:spacing w:val="61"/>
                <w:sz w:val="24"/>
                <w:lang w:val="ru-RU"/>
              </w:rPr>
              <w:t xml:space="preserve"> </w:t>
            </w:r>
            <w:r w:rsidRPr="00DE11BA">
              <w:rPr>
                <w:sz w:val="24"/>
                <w:lang w:val="ru-RU"/>
              </w:rPr>
              <w:t>формулирование</w:t>
            </w:r>
            <w:r w:rsidRPr="00DE11BA">
              <w:rPr>
                <w:spacing w:val="-57"/>
                <w:sz w:val="24"/>
                <w:lang w:val="ru-RU"/>
              </w:rPr>
              <w:t xml:space="preserve"> </w:t>
            </w:r>
            <w:r w:rsidRPr="00DE11BA">
              <w:rPr>
                <w:sz w:val="24"/>
                <w:lang w:val="ru-RU"/>
              </w:rPr>
              <w:t>выводов</w:t>
            </w:r>
            <w:r w:rsidRPr="00DE11BA">
              <w:rPr>
                <w:spacing w:val="58"/>
                <w:sz w:val="24"/>
                <w:lang w:val="ru-RU"/>
              </w:rPr>
              <w:t xml:space="preserve"> </w:t>
            </w:r>
            <w:r w:rsidRPr="00DE11BA">
              <w:rPr>
                <w:sz w:val="24"/>
                <w:lang w:val="ru-RU"/>
              </w:rPr>
              <w:t>о</w:t>
            </w:r>
            <w:r w:rsidRPr="00DE11BA">
              <w:rPr>
                <w:spacing w:val="58"/>
                <w:sz w:val="24"/>
                <w:lang w:val="ru-RU"/>
              </w:rPr>
              <w:t xml:space="preserve"> </w:t>
            </w:r>
            <w:r w:rsidRPr="00DE11BA">
              <w:rPr>
                <w:sz w:val="24"/>
                <w:lang w:val="ru-RU"/>
              </w:rPr>
              <w:t>том,</w:t>
            </w:r>
            <w:r w:rsidRPr="00DE11BA">
              <w:rPr>
                <w:spacing w:val="58"/>
                <w:sz w:val="24"/>
                <w:lang w:val="ru-RU"/>
              </w:rPr>
              <w:t xml:space="preserve"> </w:t>
            </w:r>
            <w:r w:rsidRPr="00DE11BA">
              <w:rPr>
                <w:sz w:val="24"/>
                <w:lang w:val="ru-RU"/>
              </w:rPr>
              <w:t>что</w:t>
            </w:r>
            <w:r w:rsidRPr="00DE11BA">
              <w:rPr>
                <w:spacing w:val="59"/>
                <w:sz w:val="24"/>
                <w:lang w:val="ru-RU"/>
              </w:rPr>
              <w:t xml:space="preserve"> </w:t>
            </w:r>
            <w:r w:rsidRPr="00DE11BA">
              <w:rPr>
                <w:sz w:val="24"/>
                <w:lang w:val="ru-RU"/>
              </w:rPr>
              <w:t>в</w:t>
            </w:r>
            <w:r w:rsidRPr="00DE11BA">
              <w:rPr>
                <w:spacing w:val="58"/>
                <w:sz w:val="24"/>
                <w:lang w:val="ru-RU"/>
              </w:rPr>
              <w:t xml:space="preserve"> </w:t>
            </w:r>
            <w:r w:rsidRPr="00DE11BA">
              <w:rPr>
                <w:sz w:val="24"/>
                <w:lang w:val="ru-RU"/>
              </w:rPr>
              <w:t>абзаце</w:t>
            </w:r>
            <w:r w:rsidRPr="00DE11BA">
              <w:rPr>
                <w:spacing w:val="57"/>
                <w:sz w:val="24"/>
                <w:lang w:val="ru-RU"/>
              </w:rPr>
              <w:t xml:space="preserve"> </w:t>
            </w:r>
            <w:r w:rsidRPr="00DE11BA">
              <w:rPr>
                <w:sz w:val="24"/>
                <w:lang w:val="ru-RU"/>
              </w:rPr>
              <w:t>содержится</w:t>
            </w:r>
            <w:r w:rsidRPr="00DE11BA">
              <w:rPr>
                <w:spacing w:val="-58"/>
                <w:sz w:val="24"/>
                <w:lang w:val="ru-RU"/>
              </w:rPr>
              <w:t xml:space="preserve"> </w:t>
            </w:r>
            <w:r w:rsidRPr="00DE11BA">
              <w:rPr>
                <w:sz w:val="24"/>
                <w:lang w:val="ru-RU"/>
              </w:rPr>
              <w:t>микротема.</w:t>
            </w:r>
          </w:p>
          <w:p w:rsidR="00DE11BA" w:rsidRPr="00DE11BA" w:rsidRDefault="00DE11BA" w:rsidP="00EF0B46">
            <w:pPr>
              <w:tabs>
                <w:tab w:val="left" w:pos="2119"/>
                <w:tab w:val="left" w:pos="3647"/>
              </w:tabs>
              <w:ind w:right="140"/>
              <w:jc w:val="both"/>
              <w:rPr>
                <w:sz w:val="24"/>
                <w:lang w:val="ru-RU"/>
              </w:rPr>
            </w:pPr>
            <w:r w:rsidRPr="00DE11BA">
              <w:rPr>
                <w:sz w:val="24"/>
                <w:lang w:val="ru-RU"/>
              </w:rPr>
              <w:t>Совместная</w:t>
            </w:r>
            <w:r w:rsidRPr="00DE11BA">
              <w:rPr>
                <w:sz w:val="24"/>
                <w:lang w:val="ru-RU"/>
              </w:rPr>
              <w:tab/>
              <w:t>работа:</w:t>
            </w:r>
            <w:r w:rsidRPr="00DE11BA">
              <w:rPr>
                <w:sz w:val="24"/>
                <w:lang w:val="ru-RU"/>
              </w:rPr>
              <w:tab/>
            </w:r>
            <w:r w:rsidRPr="00DE11BA">
              <w:rPr>
                <w:spacing w:val="-1"/>
                <w:sz w:val="24"/>
                <w:lang w:val="ru-RU"/>
              </w:rPr>
              <w:t>определение</w:t>
            </w:r>
            <w:r w:rsidRPr="00DE11BA">
              <w:rPr>
                <w:spacing w:val="-58"/>
                <w:sz w:val="24"/>
                <w:lang w:val="ru-RU"/>
              </w:rPr>
              <w:t xml:space="preserve"> </w:t>
            </w:r>
            <w:r w:rsidRPr="00DE11BA">
              <w:rPr>
                <w:sz w:val="24"/>
                <w:lang w:val="ru-RU"/>
              </w:rPr>
              <w:t>последовательности</w:t>
            </w:r>
            <w:r w:rsidRPr="00DE11BA">
              <w:rPr>
                <w:spacing w:val="1"/>
                <w:sz w:val="24"/>
                <w:lang w:val="ru-RU"/>
              </w:rPr>
              <w:t xml:space="preserve"> </w:t>
            </w:r>
            <w:r w:rsidRPr="00DE11BA">
              <w:rPr>
                <w:sz w:val="24"/>
                <w:lang w:val="ru-RU"/>
              </w:rPr>
              <w:t>абзацев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нарушенным</w:t>
            </w:r>
            <w:r w:rsidRPr="00DE11BA">
              <w:rPr>
                <w:spacing w:val="-3"/>
                <w:sz w:val="24"/>
                <w:lang w:val="ru-RU"/>
              </w:rPr>
              <w:t xml:space="preserve"> </w:t>
            </w:r>
            <w:r w:rsidRPr="00DE11BA">
              <w:rPr>
                <w:sz w:val="24"/>
                <w:lang w:val="ru-RU"/>
              </w:rPr>
              <w:t>порядком</w:t>
            </w:r>
            <w:r w:rsidRPr="00DE11BA">
              <w:rPr>
                <w:spacing w:val="-5"/>
                <w:sz w:val="24"/>
                <w:lang w:val="ru-RU"/>
              </w:rPr>
              <w:t xml:space="preserve"> </w:t>
            </w:r>
            <w:r w:rsidRPr="00DE11BA">
              <w:rPr>
                <w:sz w:val="24"/>
                <w:lang w:val="ru-RU"/>
              </w:rPr>
              <w:t>следования</w:t>
            </w:r>
            <w:r w:rsidRPr="00DE11BA">
              <w:rPr>
                <w:spacing w:val="-1"/>
                <w:sz w:val="24"/>
                <w:lang w:val="ru-RU"/>
              </w:rPr>
              <w:t xml:space="preserve"> </w:t>
            </w:r>
            <w:r w:rsidRPr="00DE11BA">
              <w:rPr>
                <w:sz w:val="24"/>
                <w:lang w:val="ru-RU"/>
              </w:rPr>
              <w:t>абзацев.</w:t>
            </w:r>
          </w:p>
          <w:p w:rsidR="00DE11BA" w:rsidRPr="00DE11BA" w:rsidRDefault="00DE11BA" w:rsidP="00EF0B46">
            <w:pPr>
              <w:spacing w:before="1"/>
              <w:ind w:right="138"/>
              <w:jc w:val="both"/>
              <w:rPr>
                <w:sz w:val="24"/>
                <w:lang w:val="ru-RU"/>
              </w:rPr>
            </w:pPr>
            <w:r w:rsidRPr="00DE11BA">
              <w:rPr>
                <w:sz w:val="24"/>
                <w:lang w:val="ru-RU"/>
              </w:rPr>
              <w:t>Индивидуальная работа: определение порядка</w:t>
            </w:r>
            <w:r w:rsidRPr="00DE11BA">
              <w:rPr>
                <w:spacing w:val="-57"/>
                <w:sz w:val="24"/>
                <w:lang w:val="ru-RU"/>
              </w:rPr>
              <w:t xml:space="preserve"> </w:t>
            </w:r>
            <w:r w:rsidRPr="00DE11BA">
              <w:rPr>
                <w:sz w:val="24"/>
                <w:lang w:val="ru-RU"/>
              </w:rPr>
              <w:t>следования</w:t>
            </w:r>
            <w:r w:rsidRPr="00DE11BA">
              <w:rPr>
                <w:spacing w:val="-1"/>
                <w:sz w:val="24"/>
                <w:lang w:val="ru-RU"/>
              </w:rPr>
              <w:t xml:space="preserve"> </w:t>
            </w:r>
            <w:r w:rsidRPr="00DE11BA">
              <w:rPr>
                <w:sz w:val="24"/>
                <w:lang w:val="ru-RU"/>
              </w:rPr>
              <w:t>абзацев.</w:t>
            </w:r>
          </w:p>
          <w:p w:rsidR="00DE11BA" w:rsidRPr="00DE11BA" w:rsidRDefault="00DE11BA" w:rsidP="00EF0B46">
            <w:pPr>
              <w:ind w:right="139"/>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выделение</w:t>
            </w:r>
            <w:r w:rsidRPr="00DE11BA">
              <w:rPr>
                <w:spacing w:val="1"/>
                <w:sz w:val="24"/>
                <w:lang w:val="ru-RU"/>
              </w:rPr>
              <w:t xml:space="preserve"> </w:t>
            </w:r>
            <w:r w:rsidRPr="00DE11BA">
              <w:rPr>
                <w:sz w:val="24"/>
                <w:lang w:val="ru-RU"/>
              </w:rPr>
              <w:t>абзацев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котором</w:t>
            </w:r>
            <w:r w:rsidRPr="00DE11BA">
              <w:rPr>
                <w:spacing w:val="1"/>
                <w:sz w:val="24"/>
                <w:lang w:val="ru-RU"/>
              </w:rPr>
              <w:t xml:space="preserve"> </w:t>
            </w:r>
            <w:r w:rsidRPr="00DE11BA">
              <w:rPr>
                <w:sz w:val="24"/>
                <w:lang w:val="ru-RU"/>
              </w:rPr>
              <w:t>абзацы</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выделены.</w:t>
            </w:r>
          </w:p>
          <w:p w:rsidR="00DE11BA" w:rsidRPr="00DE11BA" w:rsidRDefault="00DE11BA" w:rsidP="00EF0B46">
            <w:pPr>
              <w:ind w:right="141"/>
              <w:jc w:val="both"/>
              <w:rPr>
                <w:sz w:val="24"/>
                <w:lang w:val="ru-RU"/>
              </w:rPr>
            </w:pPr>
            <w:r w:rsidRPr="00DE11BA">
              <w:rPr>
                <w:sz w:val="24"/>
                <w:lang w:val="ru-RU"/>
              </w:rPr>
              <w:t>Обсуждение:</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связана</w:t>
            </w:r>
            <w:r w:rsidRPr="00DE11BA">
              <w:rPr>
                <w:spacing w:val="1"/>
                <w:sz w:val="24"/>
                <w:lang w:val="ru-RU"/>
              </w:rPr>
              <w:t xml:space="preserve"> </w:t>
            </w:r>
            <w:r w:rsidRPr="00DE11BA">
              <w:rPr>
                <w:sz w:val="24"/>
                <w:lang w:val="ru-RU"/>
              </w:rPr>
              <w:t>основная</w:t>
            </w:r>
            <w:r w:rsidRPr="00DE11BA">
              <w:rPr>
                <w:spacing w:val="1"/>
                <w:sz w:val="24"/>
                <w:lang w:val="ru-RU"/>
              </w:rPr>
              <w:t xml:space="preserve"> </w:t>
            </w:r>
            <w:r w:rsidRPr="00DE11BA">
              <w:rPr>
                <w:sz w:val="24"/>
                <w:lang w:val="ru-RU"/>
              </w:rPr>
              <w:t>мысль</w:t>
            </w:r>
            <w:r w:rsidRPr="00DE11BA">
              <w:rPr>
                <w:spacing w:val="-57"/>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с</w:t>
            </w:r>
            <w:r w:rsidRPr="00DE11BA">
              <w:rPr>
                <w:spacing w:val="-2"/>
                <w:sz w:val="24"/>
                <w:lang w:val="ru-RU"/>
              </w:rPr>
              <w:t xml:space="preserve"> </w:t>
            </w:r>
            <w:r w:rsidRPr="00DE11BA">
              <w:rPr>
                <w:sz w:val="24"/>
                <w:lang w:val="ru-RU"/>
              </w:rPr>
              <w:t>содержанием</w:t>
            </w:r>
            <w:r w:rsidRPr="00DE11BA">
              <w:rPr>
                <w:spacing w:val="-1"/>
                <w:sz w:val="24"/>
                <w:lang w:val="ru-RU"/>
              </w:rPr>
              <w:t xml:space="preserve"> </w:t>
            </w:r>
            <w:r w:rsidRPr="00DE11BA">
              <w:rPr>
                <w:sz w:val="24"/>
                <w:lang w:val="ru-RU"/>
              </w:rPr>
              <w:t>каждого</w:t>
            </w:r>
            <w:r w:rsidRPr="00DE11BA">
              <w:rPr>
                <w:spacing w:val="-1"/>
                <w:sz w:val="24"/>
                <w:lang w:val="ru-RU"/>
              </w:rPr>
              <w:t xml:space="preserve"> </w:t>
            </w:r>
            <w:r w:rsidRPr="00DE11BA">
              <w:rPr>
                <w:sz w:val="24"/>
                <w:lang w:val="ru-RU"/>
              </w:rPr>
              <w:t>абзаца.</w:t>
            </w:r>
          </w:p>
          <w:p w:rsidR="00DE11BA" w:rsidRPr="00DE11BA" w:rsidRDefault="00DE11BA" w:rsidP="00EF0B46">
            <w:pPr>
              <w:ind w:right="136"/>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w:t>
            </w:r>
            <w:r w:rsidRPr="00DE11BA">
              <w:rPr>
                <w:spacing w:val="1"/>
                <w:sz w:val="24"/>
                <w:lang w:val="ru-RU"/>
              </w:rPr>
              <w:t xml:space="preserve"> </w:t>
            </w:r>
            <w:r w:rsidRPr="00DE11BA">
              <w:rPr>
                <w:sz w:val="24"/>
                <w:lang w:val="ru-RU"/>
              </w:rPr>
              <w:t>каждого</w:t>
            </w:r>
            <w:r w:rsidRPr="00DE11BA">
              <w:rPr>
                <w:spacing w:val="1"/>
                <w:sz w:val="24"/>
                <w:lang w:val="ru-RU"/>
              </w:rPr>
              <w:t xml:space="preserve"> </w:t>
            </w:r>
            <w:r w:rsidRPr="00DE11BA">
              <w:rPr>
                <w:sz w:val="24"/>
                <w:lang w:val="ru-RU"/>
              </w:rPr>
              <w:t>абзаца;</w:t>
            </w:r>
            <w:r w:rsidRPr="00DE11BA">
              <w:rPr>
                <w:spacing w:val="1"/>
                <w:sz w:val="24"/>
                <w:lang w:val="ru-RU"/>
              </w:rPr>
              <w:t xml:space="preserve"> </w:t>
            </w:r>
            <w:r w:rsidRPr="00DE11BA">
              <w:rPr>
                <w:sz w:val="24"/>
                <w:lang w:val="ru-RU"/>
              </w:rPr>
              <w:t>преобразование</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 в</w:t>
            </w:r>
            <w:r w:rsidRPr="00DE11BA">
              <w:rPr>
                <w:spacing w:val="-1"/>
                <w:sz w:val="24"/>
                <w:lang w:val="ru-RU"/>
              </w:rPr>
              <w:t xml:space="preserve"> </w:t>
            </w:r>
            <w:r w:rsidRPr="00DE11BA">
              <w:rPr>
                <w:sz w:val="24"/>
                <w:lang w:val="ru-RU"/>
              </w:rPr>
              <w:t>предложение.</w:t>
            </w:r>
          </w:p>
          <w:p w:rsidR="00DE11BA" w:rsidRPr="00DE11BA" w:rsidRDefault="00DE11BA" w:rsidP="00EF0B46">
            <w:pPr>
              <w:spacing w:line="270" w:lineRule="atLeast"/>
              <w:ind w:right="141"/>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подбор</w:t>
            </w:r>
            <w:r w:rsidRPr="00DE11BA">
              <w:rPr>
                <w:spacing w:val="43"/>
                <w:sz w:val="24"/>
                <w:lang w:val="ru-RU"/>
              </w:rPr>
              <w:t xml:space="preserve"> </w:t>
            </w:r>
            <w:r w:rsidRPr="00DE11BA">
              <w:rPr>
                <w:sz w:val="24"/>
                <w:lang w:val="ru-RU"/>
              </w:rPr>
              <w:t>заголовка</w:t>
            </w:r>
            <w:r w:rsidRPr="00DE11BA">
              <w:rPr>
                <w:spacing w:val="43"/>
                <w:sz w:val="24"/>
                <w:lang w:val="ru-RU"/>
              </w:rPr>
              <w:t xml:space="preserve"> </w:t>
            </w:r>
            <w:r w:rsidRPr="00DE11BA">
              <w:rPr>
                <w:sz w:val="24"/>
                <w:lang w:val="ru-RU"/>
              </w:rPr>
              <w:t>к</w:t>
            </w:r>
            <w:r w:rsidRPr="00DE11BA">
              <w:rPr>
                <w:spacing w:val="44"/>
                <w:sz w:val="24"/>
                <w:lang w:val="ru-RU"/>
              </w:rPr>
              <w:t xml:space="preserve"> </w:t>
            </w:r>
            <w:r w:rsidRPr="00DE11BA">
              <w:rPr>
                <w:sz w:val="24"/>
                <w:lang w:val="ru-RU"/>
              </w:rPr>
              <w:t>тексту</w:t>
            </w:r>
            <w:r w:rsidRPr="00DE11BA">
              <w:rPr>
                <w:spacing w:val="44"/>
                <w:sz w:val="24"/>
                <w:lang w:val="ru-RU"/>
              </w:rPr>
              <w:t xml:space="preserve"> </w:t>
            </w:r>
            <w:r w:rsidRPr="00DE11BA">
              <w:rPr>
                <w:sz w:val="24"/>
                <w:lang w:val="ru-RU"/>
              </w:rPr>
              <w:t>с</w:t>
            </w:r>
            <w:r w:rsidRPr="00DE11BA">
              <w:rPr>
                <w:spacing w:val="42"/>
                <w:sz w:val="24"/>
                <w:lang w:val="ru-RU"/>
              </w:rPr>
              <w:t xml:space="preserve"> </w:t>
            </w:r>
            <w:r w:rsidRPr="00DE11BA">
              <w:rPr>
                <w:sz w:val="24"/>
                <w:lang w:val="ru-RU"/>
              </w:rPr>
              <w:t>обязательной</w:t>
            </w:r>
          </w:p>
        </w:tc>
        <w:tc>
          <w:tcPr>
            <w:tcW w:w="3829"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4"/>
        <w:gridCol w:w="3829"/>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4" w:type="dxa"/>
          </w:tcPr>
          <w:p w:rsidR="00DE11BA" w:rsidRPr="00DE11BA" w:rsidRDefault="00DE11BA" w:rsidP="00EF0B46">
            <w:pPr>
              <w:spacing w:line="275" w:lineRule="exact"/>
              <w:rPr>
                <w:sz w:val="24"/>
                <w:lang w:val="ru-RU"/>
              </w:rPr>
            </w:pPr>
            <w:r w:rsidRPr="00DE11BA">
              <w:rPr>
                <w:sz w:val="24"/>
                <w:lang w:val="ru-RU"/>
              </w:rPr>
              <w:t>аргументацией.</w:t>
            </w:r>
          </w:p>
          <w:p w:rsidR="00DE11BA" w:rsidRPr="00DE11BA" w:rsidRDefault="00DE11BA" w:rsidP="00EF0B46">
            <w:pPr>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группе:</w:t>
            </w:r>
            <w:r w:rsidRPr="00DE11BA">
              <w:rPr>
                <w:spacing w:val="1"/>
                <w:sz w:val="24"/>
                <w:lang w:val="ru-RU"/>
              </w:rPr>
              <w:t xml:space="preserve"> </w:t>
            </w:r>
            <w:r w:rsidRPr="00DE11BA">
              <w:rPr>
                <w:sz w:val="24"/>
                <w:lang w:val="ru-RU"/>
              </w:rPr>
              <w:t>подбор</w:t>
            </w:r>
            <w:r w:rsidRPr="00DE11BA">
              <w:rPr>
                <w:spacing w:val="61"/>
                <w:sz w:val="24"/>
                <w:lang w:val="ru-RU"/>
              </w:rPr>
              <w:t xml:space="preserve"> </w:t>
            </w:r>
            <w:r w:rsidRPr="00DE11BA">
              <w:rPr>
                <w:sz w:val="24"/>
                <w:lang w:val="ru-RU"/>
              </w:rPr>
              <w:t>различных</w:t>
            </w:r>
            <w:r w:rsidRPr="00DE11BA">
              <w:rPr>
                <w:spacing w:val="1"/>
                <w:sz w:val="24"/>
                <w:lang w:val="ru-RU"/>
              </w:rPr>
              <w:t xml:space="preserve"> </w:t>
            </w:r>
            <w:r w:rsidRPr="00DE11BA">
              <w:rPr>
                <w:sz w:val="24"/>
                <w:lang w:val="ru-RU"/>
              </w:rPr>
              <w:t>заголовков</w:t>
            </w:r>
            <w:r w:rsidRPr="00DE11BA">
              <w:rPr>
                <w:spacing w:val="-2"/>
                <w:sz w:val="24"/>
                <w:lang w:val="ru-RU"/>
              </w:rPr>
              <w:t xml:space="preserve"> </w:t>
            </w:r>
            <w:r w:rsidRPr="00DE11BA">
              <w:rPr>
                <w:sz w:val="24"/>
                <w:lang w:val="ru-RU"/>
              </w:rPr>
              <w:t>к</w:t>
            </w:r>
            <w:r w:rsidRPr="00DE11BA">
              <w:rPr>
                <w:spacing w:val="1"/>
                <w:sz w:val="24"/>
                <w:lang w:val="ru-RU"/>
              </w:rPr>
              <w:t xml:space="preserve"> </w:t>
            </w:r>
            <w:r w:rsidRPr="00DE11BA">
              <w:rPr>
                <w:sz w:val="24"/>
                <w:lang w:val="ru-RU"/>
              </w:rPr>
              <w:t>одному тексту.</w:t>
            </w:r>
          </w:p>
          <w:p w:rsidR="00DE11BA" w:rsidRPr="00DE11BA" w:rsidRDefault="00DE11BA" w:rsidP="00EF0B46">
            <w:pPr>
              <w:ind w:right="138"/>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установление</w:t>
            </w:r>
            <w:r w:rsidRPr="00DE11BA">
              <w:rPr>
                <w:spacing w:val="-57"/>
                <w:sz w:val="24"/>
                <w:lang w:val="ru-RU"/>
              </w:rPr>
              <w:t xml:space="preserve"> </w:t>
            </w:r>
            <w:r w:rsidRPr="00DE11BA">
              <w:rPr>
                <w:sz w:val="24"/>
                <w:lang w:val="ru-RU"/>
              </w:rPr>
              <w:t>соответствия/несоответствия</w:t>
            </w:r>
            <w:r w:rsidRPr="00DE11BA">
              <w:rPr>
                <w:spacing w:val="1"/>
                <w:sz w:val="24"/>
                <w:lang w:val="ru-RU"/>
              </w:rPr>
              <w:t xml:space="preserve"> </w:t>
            </w:r>
            <w:r w:rsidRPr="00DE11BA">
              <w:rPr>
                <w:sz w:val="24"/>
                <w:lang w:val="ru-RU"/>
              </w:rPr>
              <w:t>заголовка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аргументация</w:t>
            </w:r>
            <w:r w:rsidRPr="00DE11BA">
              <w:rPr>
                <w:spacing w:val="-1"/>
                <w:sz w:val="24"/>
                <w:lang w:val="ru-RU"/>
              </w:rPr>
              <w:t xml:space="preserve"> </w:t>
            </w:r>
            <w:r w:rsidRPr="00DE11BA">
              <w:rPr>
                <w:sz w:val="24"/>
                <w:lang w:val="ru-RU"/>
              </w:rPr>
              <w:t>своей</w:t>
            </w:r>
            <w:r w:rsidRPr="00DE11BA">
              <w:rPr>
                <w:spacing w:val="-1"/>
                <w:sz w:val="24"/>
                <w:lang w:val="ru-RU"/>
              </w:rPr>
              <w:t xml:space="preserve"> </w:t>
            </w:r>
            <w:r w:rsidRPr="00DE11BA">
              <w:rPr>
                <w:sz w:val="24"/>
                <w:lang w:val="ru-RU"/>
              </w:rPr>
              <w:t>точки</w:t>
            </w:r>
            <w:r w:rsidRPr="00DE11BA">
              <w:rPr>
                <w:spacing w:val="-1"/>
                <w:sz w:val="24"/>
                <w:lang w:val="ru-RU"/>
              </w:rPr>
              <w:t xml:space="preserve"> </w:t>
            </w:r>
            <w:r w:rsidRPr="00DE11BA">
              <w:rPr>
                <w:sz w:val="24"/>
                <w:lang w:val="ru-RU"/>
              </w:rPr>
              <w:t>зрения.</w:t>
            </w:r>
          </w:p>
          <w:p w:rsidR="00DE11BA" w:rsidRPr="00DE11BA" w:rsidRDefault="00DE11BA" w:rsidP="00EF0B46">
            <w:pPr>
              <w:ind w:right="137"/>
              <w:jc w:val="both"/>
              <w:rPr>
                <w:sz w:val="24"/>
                <w:lang w:val="ru-RU"/>
              </w:rPr>
            </w:pPr>
            <w:r w:rsidRPr="00DE11BA">
              <w:rPr>
                <w:sz w:val="24"/>
                <w:lang w:val="ru-RU"/>
              </w:rPr>
              <w:t>Творческая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по</w:t>
            </w:r>
            <w:r w:rsidRPr="00DE11BA">
              <w:rPr>
                <w:spacing w:val="-57"/>
                <w:sz w:val="24"/>
                <w:lang w:val="ru-RU"/>
              </w:rPr>
              <w:t xml:space="preserve"> </w:t>
            </w:r>
            <w:r w:rsidRPr="00DE11BA">
              <w:rPr>
                <w:sz w:val="24"/>
                <w:lang w:val="ru-RU"/>
              </w:rPr>
              <w:t>заданным</w:t>
            </w:r>
            <w:r w:rsidRPr="00DE11BA">
              <w:rPr>
                <w:spacing w:val="1"/>
                <w:sz w:val="24"/>
                <w:lang w:val="ru-RU"/>
              </w:rPr>
              <w:t xml:space="preserve"> </w:t>
            </w:r>
            <w:r w:rsidRPr="00DE11BA">
              <w:rPr>
                <w:sz w:val="24"/>
                <w:lang w:val="ru-RU"/>
              </w:rPr>
              <w:t>характеристикам</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названию,</w:t>
            </w:r>
            <w:r w:rsidRPr="00DE11BA">
              <w:rPr>
                <w:spacing w:val="-57"/>
                <w:sz w:val="24"/>
                <w:lang w:val="ru-RU"/>
              </w:rPr>
              <w:t xml:space="preserve"> </w:t>
            </w:r>
            <w:r w:rsidRPr="00DE11BA">
              <w:rPr>
                <w:sz w:val="24"/>
                <w:lang w:val="ru-RU"/>
              </w:rPr>
              <w:t>количеству</w:t>
            </w:r>
            <w:r w:rsidRPr="00DE11BA">
              <w:rPr>
                <w:spacing w:val="1"/>
                <w:sz w:val="24"/>
                <w:lang w:val="ru-RU"/>
              </w:rPr>
              <w:t xml:space="preserve"> </w:t>
            </w:r>
            <w:r w:rsidRPr="00DE11BA">
              <w:rPr>
                <w:sz w:val="24"/>
                <w:lang w:val="ru-RU"/>
              </w:rPr>
              <w:t>абзацев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микротемам</w:t>
            </w:r>
            <w:r w:rsidRPr="00DE11BA">
              <w:rPr>
                <w:spacing w:val="1"/>
                <w:sz w:val="24"/>
                <w:lang w:val="ru-RU"/>
              </w:rPr>
              <w:t xml:space="preserve"> </w:t>
            </w:r>
            <w:r w:rsidRPr="00DE11BA">
              <w:rPr>
                <w:sz w:val="24"/>
                <w:lang w:val="ru-RU"/>
              </w:rPr>
              <w:t>каждого</w:t>
            </w:r>
            <w:r w:rsidRPr="00DE11BA">
              <w:rPr>
                <w:spacing w:val="1"/>
                <w:sz w:val="24"/>
                <w:lang w:val="ru-RU"/>
              </w:rPr>
              <w:t xml:space="preserve"> </w:t>
            </w:r>
            <w:r w:rsidRPr="00DE11BA">
              <w:rPr>
                <w:sz w:val="24"/>
                <w:lang w:val="ru-RU"/>
              </w:rPr>
              <w:t>абзаца.</w:t>
            </w:r>
          </w:p>
          <w:p w:rsidR="00DE11BA" w:rsidRPr="00DE11BA" w:rsidRDefault="00DE11BA" w:rsidP="00EF0B46">
            <w:pPr>
              <w:spacing w:before="1"/>
              <w:ind w:right="139"/>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восстановление</w:t>
            </w:r>
            <w:r w:rsidRPr="00DE11BA">
              <w:rPr>
                <w:spacing w:val="1"/>
                <w:sz w:val="24"/>
                <w:lang w:val="ru-RU"/>
              </w:rPr>
              <w:t xml:space="preserve"> </w:t>
            </w:r>
            <w:r w:rsidRPr="00DE11BA">
              <w:rPr>
                <w:sz w:val="24"/>
                <w:lang w:val="ru-RU"/>
              </w:rPr>
              <w:t>нарушенной</w:t>
            </w:r>
            <w:r w:rsidRPr="00DE11BA">
              <w:rPr>
                <w:spacing w:val="1"/>
                <w:sz w:val="24"/>
                <w:lang w:val="ru-RU"/>
              </w:rPr>
              <w:t xml:space="preserve"> </w:t>
            </w:r>
            <w:r w:rsidRPr="00DE11BA">
              <w:rPr>
                <w:sz w:val="24"/>
                <w:lang w:val="ru-RU"/>
              </w:rPr>
              <w:t>последовательности</w:t>
            </w:r>
            <w:r w:rsidRPr="00DE11BA">
              <w:rPr>
                <w:spacing w:val="1"/>
                <w:sz w:val="24"/>
                <w:lang w:val="ru-RU"/>
              </w:rPr>
              <w:t xml:space="preserve"> </w:t>
            </w:r>
            <w:r w:rsidRPr="00DE11BA">
              <w:rPr>
                <w:sz w:val="24"/>
                <w:lang w:val="ru-RU"/>
              </w:rPr>
              <w:t>абзацев,</w:t>
            </w:r>
            <w:r w:rsidRPr="00DE11BA">
              <w:rPr>
                <w:spacing w:val="-57"/>
                <w:sz w:val="24"/>
                <w:lang w:val="ru-RU"/>
              </w:rPr>
              <w:t xml:space="preserve"> </w:t>
            </w:r>
            <w:r w:rsidRPr="00DE11BA">
              <w:rPr>
                <w:sz w:val="24"/>
                <w:lang w:val="ru-RU"/>
              </w:rPr>
              <w:t>запись</w:t>
            </w:r>
            <w:r w:rsidRPr="00DE11BA">
              <w:rPr>
                <w:spacing w:val="-3"/>
                <w:sz w:val="24"/>
                <w:lang w:val="ru-RU"/>
              </w:rPr>
              <w:t xml:space="preserve"> </w:t>
            </w:r>
            <w:r w:rsidRPr="00DE11BA">
              <w:rPr>
                <w:sz w:val="24"/>
                <w:lang w:val="ru-RU"/>
              </w:rPr>
              <w:t>исправленного текста.</w:t>
            </w:r>
          </w:p>
          <w:p w:rsidR="00DE11BA" w:rsidRPr="00DE11BA" w:rsidRDefault="00DE11BA" w:rsidP="00EF0B46">
            <w:pPr>
              <w:tabs>
                <w:tab w:val="left" w:pos="1754"/>
                <w:tab w:val="left" w:pos="3498"/>
              </w:tabs>
              <w:ind w:right="140"/>
              <w:jc w:val="both"/>
              <w:rPr>
                <w:sz w:val="24"/>
                <w:lang w:val="ru-RU"/>
              </w:rPr>
            </w:pPr>
            <w:r w:rsidRPr="00DE11BA">
              <w:rPr>
                <w:sz w:val="24"/>
                <w:lang w:val="ru-RU"/>
              </w:rPr>
              <w:t>Учебный диалог «Какие могут быть цели при</w:t>
            </w:r>
            <w:r w:rsidRPr="00DE11BA">
              <w:rPr>
                <w:spacing w:val="1"/>
                <w:sz w:val="24"/>
                <w:lang w:val="ru-RU"/>
              </w:rPr>
              <w:t xml:space="preserve"> </w:t>
            </w:r>
            <w:r w:rsidRPr="00DE11BA">
              <w:rPr>
                <w:sz w:val="24"/>
                <w:lang w:val="ru-RU"/>
              </w:rPr>
              <w:t>создании</w:t>
            </w:r>
            <w:r w:rsidRPr="00DE11BA">
              <w:rPr>
                <w:sz w:val="24"/>
                <w:lang w:val="ru-RU"/>
              </w:rPr>
              <w:tab/>
              <w:t>текстов?»,</w:t>
            </w:r>
            <w:r w:rsidRPr="00DE11BA">
              <w:rPr>
                <w:sz w:val="24"/>
                <w:lang w:val="ru-RU"/>
              </w:rPr>
              <w:tab/>
            </w:r>
            <w:r w:rsidRPr="00DE11BA">
              <w:rPr>
                <w:spacing w:val="-1"/>
                <w:sz w:val="24"/>
                <w:lang w:val="ru-RU"/>
              </w:rPr>
              <w:t>высказывание</w:t>
            </w:r>
            <w:r w:rsidRPr="00DE11BA">
              <w:rPr>
                <w:spacing w:val="-58"/>
                <w:sz w:val="24"/>
                <w:lang w:val="ru-RU"/>
              </w:rPr>
              <w:t xml:space="preserve"> </w:t>
            </w:r>
            <w:r w:rsidRPr="00DE11BA">
              <w:rPr>
                <w:sz w:val="24"/>
                <w:lang w:val="ru-RU"/>
              </w:rPr>
              <w:t>учащимися</w:t>
            </w:r>
            <w:r w:rsidRPr="00DE11BA">
              <w:rPr>
                <w:spacing w:val="1"/>
                <w:sz w:val="24"/>
                <w:lang w:val="ru-RU"/>
              </w:rPr>
              <w:t xml:space="preserve"> </w:t>
            </w:r>
            <w:r w:rsidRPr="00DE11BA">
              <w:rPr>
                <w:sz w:val="24"/>
                <w:lang w:val="ru-RU"/>
              </w:rPr>
              <w:t>предположений о целях создания</w:t>
            </w:r>
            <w:r w:rsidRPr="00DE11BA">
              <w:rPr>
                <w:spacing w:val="1"/>
                <w:sz w:val="24"/>
                <w:lang w:val="ru-RU"/>
              </w:rPr>
              <w:t xml:space="preserve"> </w:t>
            </w:r>
            <w:r w:rsidRPr="00DE11BA">
              <w:rPr>
                <w:sz w:val="24"/>
                <w:lang w:val="ru-RU"/>
              </w:rPr>
              <w:t>текста.</w:t>
            </w:r>
          </w:p>
          <w:p w:rsidR="00DE11BA" w:rsidRPr="00DE11BA" w:rsidRDefault="00DE11BA" w:rsidP="00EF0B46">
            <w:pPr>
              <w:ind w:right="136"/>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особенностями</w:t>
            </w:r>
            <w:r w:rsidRPr="00DE11BA">
              <w:rPr>
                <w:spacing w:val="1"/>
                <w:sz w:val="24"/>
                <w:lang w:val="ru-RU"/>
              </w:rPr>
              <w:t xml:space="preserve"> </w:t>
            </w:r>
            <w:r w:rsidRPr="00DE11BA">
              <w:rPr>
                <w:sz w:val="24"/>
                <w:lang w:val="ru-RU"/>
              </w:rPr>
              <w:t>текста</w:t>
            </w:r>
            <w:r w:rsidRPr="00DE11BA">
              <w:rPr>
                <w:spacing w:val="-57"/>
                <w:sz w:val="24"/>
                <w:lang w:val="ru-RU"/>
              </w:rPr>
              <w:t xml:space="preserve"> </w:t>
            </w:r>
            <w:r w:rsidRPr="00DE11BA">
              <w:rPr>
                <w:sz w:val="24"/>
                <w:lang w:val="ru-RU"/>
              </w:rPr>
              <w:t>описания,</w:t>
            </w:r>
            <w:r w:rsidRPr="00DE11BA">
              <w:rPr>
                <w:spacing w:val="1"/>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особенностей,</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создания</w:t>
            </w:r>
            <w:r w:rsidRPr="00DE11BA">
              <w:rPr>
                <w:spacing w:val="1"/>
                <w:sz w:val="24"/>
                <w:lang w:val="ru-RU"/>
              </w:rPr>
              <w:t xml:space="preserve"> </w:t>
            </w:r>
            <w:r w:rsidRPr="00DE11BA">
              <w:rPr>
                <w:sz w:val="24"/>
                <w:lang w:val="ru-RU"/>
              </w:rPr>
              <w:t>описания.</w:t>
            </w:r>
          </w:p>
          <w:p w:rsidR="00DE11BA" w:rsidRPr="00DE11BA" w:rsidRDefault="00DE11BA" w:rsidP="00EF0B46">
            <w:pPr>
              <w:spacing w:before="1"/>
              <w:ind w:right="138"/>
              <w:jc w:val="both"/>
              <w:rPr>
                <w:sz w:val="24"/>
                <w:lang w:val="ru-RU"/>
              </w:rPr>
            </w:pPr>
            <w:r w:rsidRPr="00DE11BA">
              <w:rPr>
                <w:sz w:val="24"/>
                <w:lang w:val="ru-RU"/>
              </w:rPr>
              <w:t>Обсуждение</w:t>
            </w:r>
            <w:r w:rsidRPr="00DE11BA">
              <w:rPr>
                <w:spacing w:val="1"/>
                <w:sz w:val="24"/>
                <w:lang w:val="ru-RU"/>
              </w:rPr>
              <w:t xml:space="preserve"> </w:t>
            </w:r>
            <w:r w:rsidRPr="00DE11BA">
              <w:rPr>
                <w:sz w:val="24"/>
                <w:lang w:val="ru-RU"/>
              </w:rPr>
              <w:t>различных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описаний</w:t>
            </w:r>
            <w:r w:rsidRPr="00DE11BA">
              <w:rPr>
                <w:spacing w:val="1"/>
                <w:sz w:val="24"/>
                <w:lang w:val="ru-RU"/>
              </w:rPr>
              <w:t xml:space="preserve"> </w:t>
            </w:r>
            <w:r w:rsidRPr="00DE11BA">
              <w:rPr>
                <w:sz w:val="24"/>
                <w:lang w:val="ru-RU"/>
              </w:rPr>
              <w:t>(художественных,</w:t>
            </w:r>
            <w:r w:rsidRPr="00DE11BA">
              <w:rPr>
                <w:spacing w:val="1"/>
                <w:sz w:val="24"/>
                <w:lang w:val="ru-RU"/>
              </w:rPr>
              <w:t xml:space="preserve"> </w:t>
            </w:r>
            <w:r w:rsidRPr="00DE11BA">
              <w:rPr>
                <w:sz w:val="24"/>
                <w:lang w:val="ru-RU"/>
              </w:rPr>
              <w:t>научных</w:t>
            </w:r>
            <w:r w:rsidRPr="00DE11BA">
              <w:rPr>
                <w:spacing w:val="1"/>
                <w:sz w:val="24"/>
                <w:lang w:val="ru-RU"/>
              </w:rPr>
              <w:t xml:space="preserve"> </w:t>
            </w:r>
            <w:r w:rsidRPr="00DE11BA">
              <w:rPr>
                <w:sz w:val="24"/>
                <w:lang w:val="ru-RU"/>
              </w:rPr>
              <w:t>описаний):</w:t>
            </w:r>
            <w:r w:rsidRPr="00DE11BA">
              <w:rPr>
                <w:spacing w:val="1"/>
                <w:sz w:val="24"/>
                <w:lang w:val="ru-RU"/>
              </w:rPr>
              <w:t xml:space="preserve"> </w:t>
            </w:r>
            <w:r w:rsidRPr="00DE11BA">
              <w:rPr>
                <w:sz w:val="24"/>
                <w:lang w:val="ru-RU"/>
              </w:rPr>
              <w:t>выявление</w:t>
            </w:r>
            <w:r w:rsidRPr="00DE11BA">
              <w:rPr>
                <w:spacing w:val="-2"/>
                <w:sz w:val="24"/>
                <w:lang w:val="ru-RU"/>
              </w:rPr>
              <w:t xml:space="preserve"> </w:t>
            </w:r>
            <w:r w:rsidRPr="00DE11BA">
              <w:rPr>
                <w:sz w:val="24"/>
                <w:lang w:val="ru-RU"/>
              </w:rPr>
              <w:t>сходства</w:t>
            </w:r>
            <w:r w:rsidRPr="00DE11BA">
              <w:rPr>
                <w:spacing w:val="-1"/>
                <w:sz w:val="24"/>
                <w:lang w:val="ru-RU"/>
              </w:rPr>
              <w:t xml:space="preserve"> </w:t>
            </w:r>
            <w:r w:rsidRPr="00DE11BA">
              <w:rPr>
                <w:sz w:val="24"/>
                <w:lang w:val="ru-RU"/>
              </w:rPr>
              <w:t>и различий.</w:t>
            </w:r>
          </w:p>
          <w:p w:rsidR="00DE11BA" w:rsidRPr="00DE11BA" w:rsidRDefault="00DE11BA" w:rsidP="00EF0B46">
            <w:pPr>
              <w:ind w:right="143"/>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текстом</w:t>
            </w:r>
            <w:r w:rsidRPr="00DE11BA">
              <w:rPr>
                <w:spacing w:val="1"/>
                <w:sz w:val="24"/>
                <w:lang w:val="ru-RU"/>
              </w:rPr>
              <w:t xml:space="preserve"> </w:t>
            </w:r>
            <w:r w:rsidRPr="00DE11BA">
              <w:rPr>
                <w:sz w:val="24"/>
                <w:lang w:val="ru-RU"/>
              </w:rPr>
              <w:t>повествованием</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установление</w:t>
            </w:r>
            <w:r w:rsidRPr="00DE11BA">
              <w:rPr>
                <w:spacing w:val="-2"/>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особенностей.</w:t>
            </w:r>
          </w:p>
          <w:p w:rsidR="00DE11BA" w:rsidRPr="00DE11BA" w:rsidRDefault="00DE11BA" w:rsidP="00EF0B46">
            <w:pPr>
              <w:ind w:right="13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сравнение</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w:t>
            </w:r>
            <w:r w:rsidRPr="00DE11BA">
              <w:rPr>
                <w:spacing w:val="-57"/>
                <w:sz w:val="24"/>
                <w:lang w:val="ru-RU"/>
              </w:rPr>
              <w:t xml:space="preserve"> </w:t>
            </w:r>
            <w:r w:rsidRPr="00DE11BA">
              <w:rPr>
                <w:sz w:val="24"/>
                <w:lang w:val="ru-RU"/>
              </w:rPr>
              <w:t>повествований</w:t>
            </w:r>
            <w:r w:rsidRPr="00DE11BA">
              <w:rPr>
                <w:spacing w:val="-1"/>
                <w:sz w:val="24"/>
                <w:lang w:val="ru-RU"/>
              </w:rPr>
              <w:t xml:space="preserve"> </w:t>
            </w:r>
            <w:r w:rsidRPr="00DE11BA">
              <w:rPr>
                <w:sz w:val="24"/>
                <w:lang w:val="ru-RU"/>
              </w:rPr>
              <w:t>с</w:t>
            </w:r>
            <w:r w:rsidRPr="00DE11BA">
              <w:rPr>
                <w:spacing w:val="-2"/>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ми</w:t>
            </w:r>
            <w:r w:rsidRPr="00DE11BA">
              <w:rPr>
                <w:spacing w:val="-1"/>
                <w:sz w:val="24"/>
                <w:lang w:val="ru-RU"/>
              </w:rPr>
              <w:t xml:space="preserve"> </w:t>
            </w:r>
            <w:r w:rsidRPr="00DE11BA">
              <w:rPr>
                <w:sz w:val="24"/>
                <w:lang w:val="ru-RU"/>
              </w:rPr>
              <w:t>описаниями.</w:t>
            </w:r>
          </w:p>
          <w:p w:rsidR="00DE11BA" w:rsidRPr="00DE11BA" w:rsidRDefault="00DE11BA" w:rsidP="00EF0B46">
            <w:pPr>
              <w:ind w:right="142"/>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текстом</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рассуждением,</w:t>
            </w:r>
            <w:r w:rsidRPr="00DE11BA">
              <w:rPr>
                <w:spacing w:val="1"/>
                <w:sz w:val="24"/>
                <w:lang w:val="ru-RU"/>
              </w:rPr>
              <w:t xml:space="preserve"> </w:t>
            </w:r>
            <w:r w:rsidRPr="00DE11BA">
              <w:rPr>
                <w:sz w:val="24"/>
                <w:lang w:val="ru-RU"/>
              </w:rPr>
              <w:t>установление</w:t>
            </w:r>
            <w:r w:rsidRPr="00DE11BA">
              <w:rPr>
                <w:spacing w:val="-2"/>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особенностей.</w:t>
            </w:r>
          </w:p>
          <w:p w:rsidR="00DE11BA" w:rsidRPr="00DE11BA" w:rsidRDefault="00DE11BA" w:rsidP="00EF0B46">
            <w:pPr>
              <w:ind w:right="139"/>
              <w:jc w:val="both"/>
              <w:rPr>
                <w:sz w:val="24"/>
                <w:lang w:val="ru-RU"/>
              </w:rPr>
            </w:pPr>
            <w:r w:rsidRPr="00DE11BA">
              <w:rPr>
                <w:sz w:val="24"/>
                <w:lang w:val="ru-RU"/>
              </w:rPr>
              <w:t>Учебный диалог «Что важно для составления</w:t>
            </w:r>
            <w:r w:rsidRPr="00DE11BA">
              <w:rPr>
                <w:spacing w:val="1"/>
                <w:sz w:val="24"/>
                <w:lang w:val="ru-RU"/>
              </w:rPr>
              <w:t xml:space="preserve"> </w:t>
            </w:r>
            <w:r w:rsidRPr="00DE11BA">
              <w:rPr>
                <w:sz w:val="24"/>
                <w:lang w:val="ru-RU"/>
              </w:rPr>
              <w:t>текста</w:t>
            </w:r>
            <w:r w:rsidRPr="00DE11BA">
              <w:rPr>
                <w:spacing w:val="-2"/>
                <w:sz w:val="24"/>
                <w:lang w:val="ru-RU"/>
              </w:rPr>
              <w:t xml:space="preserve"> </w:t>
            </w:r>
            <w:r w:rsidRPr="00DE11BA">
              <w:rPr>
                <w:sz w:val="24"/>
                <w:lang w:val="ru-RU"/>
              </w:rPr>
              <w:t>­</w:t>
            </w:r>
            <w:r w:rsidRPr="00DE11BA">
              <w:rPr>
                <w:spacing w:val="-1"/>
                <w:sz w:val="24"/>
                <w:lang w:val="ru-RU"/>
              </w:rPr>
              <w:t xml:space="preserve"> </w:t>
            </w:r>
            <w:r w:rsidRPr="00DE11BA">
              <w:rPr>
                <w:sz w:val="24"/>
                <w:lang w:val="ru-RU"/>
              </w:rPr>
              <w:t>рассуждения?».</w:t>
            </w:r>
          </w:p>
          <w:p w:rsidR="00DE11BA" w:rsidRPr="00DE11BA" w:rsidRDefault="00DE11BA" w:rsidP="00EF0B46">
            <w:pPr>
              <w:tabs>
                <w:tab w:val="left" w:pos="2162"/>
                <w:tab w:val="left" w:pos="4314"/>
              </w:tabs>
              <w:spacing w:line="270" w:lineRule="atLeast"/>
              <w:ind w:right="137"/>
              <w:jc w:val="both"/>
              <w:rPr>
                <w:sz w:val="24"/>
                <w:lang w:val="ru-RU"/>
              </w:rPr>
            </w:pPr>
            <w:r w:rsidRPr="00DE11BA">
              <w:rPr>
                <w:sz w:val="24"/>
                <w:lang w:val="ru-RU"/>
              </w:rPr>
              <w:t>Обсуждение</w:t>
            </w:r>
            <w:r w:rsidRPr="00DE11BA">
              <w:rPr>
                <w:sz w:val="24"/>
                <w:lang w:val="ru-RU"/>
              </w:rPr>
              <w:tab/>
              <w:t>особенностей</w:t>
            </w:r>
            <w:r w:rsidRPr="00DE11BA">
              <w:rPr>
                <w:sz w:val="24"/>
                <w:lang w:val="ru-RU"/>
              </w:rPr>
              <w:tab/>
            </w:r>
            <w:r w:rsidRPr="00DE11BA">
              <w:rPr>
                <w:spacing w:val="-1"/>
                <w:sz w:val="24"/>
                <w:lang w:val="ru-RU"/>
              </w:rPr>
              <w:t>жанра</w:t>
            </w:r>
            <w:r w:rsidRPr="00DE11BA">
              <w:rPr>
                <w:spacing w:val="-58"/>
                <w:sz w:val="24"/>
                <w:lang w:val="ru-RU"/>
              </w:rPr>
              <w:t xml:space="preserve"> </w:t>
            </w:r>
            <w:r w:rsidRPr="00DE11BA">
              <w:rPr>
                <w:sz w:val="24"/>
                <w:lang w:val="ru-RU"/>
              </w:rPr>
              <w:t>поздравления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анализа</w:t>
            </w:r>
            <w:r w:rsidRPr="00DE11BA">
              <w:rPr>
                <w:spacing w:val="1"/>
                <w:sz w:val="24"/>
                <w:lang w:val="ru-RU"/>
              </w:rPr>
              <w:t xml:space="preserve"> </w:t>
            </w:r>
            <w:r w:rsidRPr="00DE11BA">
              <w:rPr>
                <w:sz w:val="24"/>
                <w:lang w:val="ru-RU"/>
              </w:rPr>
              <w:t>предложенных</w:t>
            </w:r>
            <w:r w:rsidRPr="00DE11BA">
              <w:rPr>
                <w:spacing w:val="-57"/>
                <w:sz w:val="24"/>
                <w:lang w:val="ru-RU"/>
              </w:rPr>
              <w:t xml:space="preserve"> </w:t>
            </w:r>
            <w:r w:rsidRPr="00DE11BA">
              <w:rPr>
                <w:sz w:val="24"/>
                <w:lang w:val="ru-RU"/>
              </w:rPr>
              <w:t>примеров</w:t>
            </w:r>
            <w:r w:rsidRPr="00DE11BA">
              <w:rPr>
                <w:spacing w:val="10"/>
                <w:sz w:val="24"/>
                <w:lang w:val="ru-RU"/>
              </w:rPr>
              <w:t xml:space="preserve"> </w:t>
            </w:r>
            <w:r w:rsidRPr="00DE11BA">
              <w:rPr>
                <w:sz w:val="24"/>
                <w:lang w:val="ru-RU"/>
              </w:rPr>
              <w:t>поздравлений,</w:t>
            </w:r>
            <w:r w:rsidRPr="00DE11BA">
              <w:rPr>
                <w:spacing w:val="11"/>
                <w:sz w:val="24"/>
                <w:lang w:val="ru-RU"/>
              </w:rPr>
              <w:t xml:space="preserve"> </w:t>
            </w:r>
            <w:r w:rsidRPr="00DE11BA">
              <w:rPr>
                <w:sz w:val="24"/>
                <w:lang w:val="ru-RU"/>
              </w:rPr>
              <w:t>анализ</w:t>
            </w:r>
            <w:r w:rsidRPr="00DE11BA">
              <w:rPr>
                <w:spacing w:val="12"/>
                <w:sz w:val="24"/>
                <w:lang w:val="ru-RU"/>
              </w:rPr>
              <w:t xml:space="preserve"> </w:t>
            </w:r>
            <w:r w:rsidRPr="00DE11BA">
              <w:rPr>
                <w:sz w:val="24"/>
                <w:lang w:val="ru-RU"/>
              </w:rPr>
              <w:t>структуры</w:t>
            </w:r>
          </w:p>
        </w:tc>
        <w:tc>
          <w:tcPr>
            <w:tcW w:w="3829"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546"/>
        <w:gridCol w:w="5093"/>
        <w:gridCol w:w="3831"/>
      </w:tblGrid>
      <w:tr w:rsidR="00DE11BA" w:rsidRPr="00BE1740" w:rsidTr="00EF0B46">
        <w:trPr>
          <w:trHeight w:val="386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546" w:type="dxa"/>
          </w:tcPr>
          <w:p w:rsidR="00DE11BA" w:rsidRPr="00DE11BA" w:rsidRDefault="00DE11BA" w:rsidP="00EF0B46">
            <w:pPr>
              <w:rPr>
                <w:sz w:val="24"/>
                <w:lang w:val="ru-RU"/>
              </w:rPr>
            </w:pPr>
          </w:p>
        </w:tc>
        <w:tc>
          <w:tcPr>
            <w:tcW w:w="5093" w:type="dxa"/>
          </w:tcPr>
          <w:p w:rsidR="00DE11BA" w:rsidRPr="00DE11BA" w:rsidRDefault="00DE11BA" w:rsidP="00EF0B46">
            <w:pPr>
              <w:spacing w:line="275" w:lineRule="exact"/>
              <w:jc w:val="both"/>
              <w:rPr>
                <w:sz w:val="24"/>
                <w:lang w:val="ru-RU"/>
              </w:rPr>
            </w:pPr>
            <w:r w:rsidRPr="00DE11BA">
              <w:rPr>
                <w:sz w:val="24"/>
                <w:lang w:val="ru-RU"/>
              </w:rPr>
              <w:t>текстов</w:t>
            </w:r>
            <w:r w:rsidRPr="00DE11BA">
              <w:rPr>
                <w:spacing w:val="-2"/>
                <w:sz w:val="24"/>
                <w:lang w:val="ru-RU"/>
              </w:rPr>
              <w:t xml:space="preserve"> </w:t>
            </w:r>
            <w:r w:rsidRPr="00DE11BA">
              <w:rPr>
                <w:sz w:val="24"/>
                <w:lang w:val="ru-RU"/>
              </w:rPr>
              <w:t>­</w:t>
            </w:r>
            <w:r w:rsidRPr="00DE11BA">
              <w:rPr>
                <w:spacing w:val="-2"/>
                <w:sz w:val="24"/>
                <w:lang w:val="ru-RU"/>
              </w:rPr>
              <w:t xml:space="preserve"> </w:t>
            </w:r>
            <w:r w:rsidRPr="00DE11BA">
              <w:rPr>
                <w:sz w:val="24"/>
                <w:lang w:val="ru-RU"/>
              </w:rPr>
              <w:t>поздравлений.</w:t>
            </w:r>
          </w:p>
          <w:p w:rsidR="00DE11BA" w:rsidRPr="00DE11BA" w:rsidRDefault="00DE11BA" w:rsidP="00EF0B46">
            <w:pPr>
              <w:tabs>
                <w:tab w:val="left" w:pos="2171"/>
                <w:tab w:val="left" w:pos="4165"/>
              </w:tabs>
              <w:ind w:right="139"/>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поздравительной открытки (выбор повода для</w:t>
            </w:r>
            <w:r w:rsidRPr="00DE11BA">
              <w:rPr>
                <w:spacing w:val="1"/>
                <w:sz w:val="24"/>
                <w:lang w:val="ru-RU"/>
              </w:rPr>
              <w:t xml:space="preserve"> </w:t>
            </w:r>
            <w:r w:rsidRPr="00DE11BA">
              <w:rPr>
                <w:sz w:val="24"/>
                <w:lang w:val="ru-RU"/>
              </w:rPr>
              <w:t>поздравления</w:t>
            </w:r>
            <w:r w:rsidRPr="00DE11BA">
              <w:rPr>
                <w:sz w:val="24"/>
                <w:lang w:val="ru-RU"/>
              </w:rPr>
              <w:tab/>
              <w:t>определяется</w:t>
            </w:r>
            <w:r w:rsidRPr="00DE11BA">
              <w:rPr>
                <w:sz w:val="24"/>
                <w:lang w:val="ru-RU"/>
              </w:rPr>
              <w:tab/>
            </w:r>
            <w:r w:rsidRPr="00DE11BA">
              <w:rPr>
                <w:spacing w:val="-1"/>
                <w:sz w:val="24"/>
                <w:lang w:val="ru-RU"/>
              </w:rPr>
              <w:t>самими</w:t>
            </w:r>
            <w:r w:rsidRPr="00DE11BA">
              <w:rPr>
                <w:spacing w:val="-58"/>
                <w:sz w:val="24"/>
                <w:lang w:val="ru-RU"/>
              </w:rPr>
              <w:t xml:space="preserve"> </w:t>
            </w:r>
            <w:r w:rsidRPr="00DE11BA">
              <w:rPr>
                <w:sz w:val="24"/>
                <w:lang w:val="ru-RU"/>
              </w:rPr>
              <w:t>учащимися).</w:t>
            </w:r>
          </w:p>
          <w:p w:rsidR="00DE11BA" w:rsidRPr="00DE11BA" w:rsidRDefault="00DE11BA" w:rsidP="00EF0B46">
            <w:pPr>
              <w:ind w:right="138"/>
              <w:jc w:val="both"/>
              <w:rPr>
                <w:sz w:val="24"/>
                <w:lang w:val="ru-RU"/>
              </w:rPr>
            </w:pPr>
            <w:r w:rsidRPr="00DE11BA">
              <w:rPr>
                <w:sz w:val="24"/>
                <w:lang w:val="ru-RU"/>
              </w:rPr>
              <w:t>Коллективный</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содержания</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который предложен как основа для изложения</w:t>
            </w:r>
            <w:r w:rsidRPr="00DE11BA">
              <w:rPr>
                <w:spacing w:val="-57"/>
                <w:sz w:val="24"/>
                <w:lang w:val="ru-RU"/>
              </w:rPr>
              <w:t xml:space="preserve"> </w:t>
            </w:r>
            <w:r w:rsidRPr="00DE11BA">
              <w:rPr>
                <w:sz w:val="24"/>
                <w:lang w:val="ru-RU"/>
              </w:rPr>
              <w:t>(повествовательный</w:t>
            </w:r>
            <w:r w:rsidRPr="00DE11BA">
              <w:rPr>
                <w:spacing w:val="1"/>
                <w:sz w:val="24"/>
                <w:lang w:val="ru-RU"/>
              </w:rPr>
              <w:t xml:space="preserve"> </w:t>
            </w:r>
            <w:r w:rsidRPr="00DE11BA">
              <w:rPr>
                <w:sz w:val="24"/>
                <w:lang w:val="ru-RU"/>
              </w:rPr>
              <w:t>текст</w:t>
            </w:r>
            <w:r w:rsidRPr="00DE11BA">
              <w:rPr>
                <w:spacing w:val="1"/>
                <w:sz w:val="24"/>
                <w:lang w:val="ru-RU"/>
              </w:rPr>
              <w:t xml:space="preserve"> </w:t>
            </w:r>
            <w:r w:rsidRPr="00DE11BA">
              <w:rPr>
                <w:sz w:val="24"/>
                <w:lang w:val="ru-RU"/>
              </w:rPr>
              <w:t>объёмом</w:t>
            </w:r>
            <w:r w:rsidRPr="00DE11BA">
              <w:rPr>
                <w:spacing w:val="1"/>
                <w:sz w:val="24"/>
                <w:lang w:val="ru-RU"/>
              </w:rPr>
              <w:t xml:space="preserve"> </w:t>
            </w:r>
            <w:r w:rsidRPr="00DE11BA">
              <w:rPr>
                <w:sz w:val="24"/>
                <w:lang w:val="ru-RU"/>
              </w:rPr>
              <w:t>30-45</w:t>
            </w:r>
            <w:r w:rsidRPr="00DE11BA">
              <w:rPr>
                <w:spacing w:val="-57"/>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Устные</w:t>
            </w:r>
            <w:r w:rsidRPr="00DE11BA">
              <w:rPr>
                <w:spacing w:val="1"/>
                <w:sz w:val="24"/>
                <w:lang w:val="ru-RU"/>
              </w:rPr>
              <w:t xml:space="preserve"> </w:t>
            </w:r>
            <w:r w:rsidRPr="00DE11BA">
              <w:rPr>
                <w:sz w:val="24"/>
                <w:lang w:val="ru-RU"/>
              </w:rPr>
              <w:t>ответы</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поставленные</w:t>
            </w:r>
            <w:r w:rsidRPr="00DE11BA">
              <w:rPr>
                <w:spacing w:val="1"/>
                <w:sz w:val="24"/>
                <w:lang w:val="ru-RU"/>
              </w:rPr>
              <w:t xml:space="preserve"> </w:t>
            </w:r>
            <w:r w:rsidRPr="00DE11BA">
              <w:rPr>
                <w:sz w:val="24"/>
                <w:lang w:val="ru-RU"/>
              </w:rPr>
              <w:t>к</w:t>
            </w:r>
            <w:r w:rsidRPr="00DE11BA">
              <w:rPr>
                <w:spacing w:val="-57"/>
                <w:sz w:val="24"/>
                <w:lang w:val="ru-RU"/>
              </w:rPr>
              <w:t xml:space="preserve"> </w:t>
            </w:r>
            <w:r w:rsidRPr="00DE11BA">
              <w:rPr>
                <w:sz w:val="24"/>
                <w:lang w:val="ru-RU"/>
              </w:rPr>
              <w:t>тексту</w:t>
            </w:r>
            <w:r w:rsidRPr="00DE11BA">
              <w:rPr>
                <w:spacing w:val="1"/>
                <w:sz w:val="24"/>
                <w:lang w:val="ru-RU"/>
              </w:rPr>
              <w:t xml:space="preserve"> </w:t>
            </w:r>
            <w:r w:rsidRPr="00DE11BA">
              <w:rPr>
                <w:sz w:val="24"/>
                <w:lang w:val="ru-RU"/>
              </w:rPr>
              <w:t>вопрос.</w:t>
            </w:r>
            <w:r w:rsidRPr="00DE11BA">
              <w:rPr>
                <w:spacing w:val="1"/>
                <w:sz w:val="24"/>
                <w:lang w:val="ru-RU"/>
              </w:rPr>
              <w:t xml:space="preserve"> </w:t>
            </w:r>
            <w:r w:rsidRPr="00DE11BA">
              <w:rPr>
                <w:sz w:val="24"/>
                <w:lang w:val="ru-RU"/>
              </w:rPr>
              <w:t>Устный</w:t>
            </w:r>
            <w:r w:rsidRPr="00DE11BA">
              <w:rPr>
                <w:spacing w:val="1"/>
                <w:sz w:val="24"/>
                <w:lang w:val="ru-RU"/>
              </w:rPr>
              <w:t xml:space="preserve"> </w:t>
            </w:r>
            <w:r w:rsidRPr="00DE11BA">
              <w:rPr>
                <w:sz w:val="24"/>
                <w:lang w:val="ru-RU"/>
              </w:rPr>
              <w:t>пересказ</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Письменное</w:t>
            </w:r>
            <w:r w:rsidRPr="00DE11BA">
              <w:rPr>
                <w:spacing w:val="1"/>
                <w:sz w:val="24"/>
                <w:lang w:val="ru-RU"/>
              </w:rPr>
              <w:t xml:space="preserve"> </w:t>
            </w:r>
            <w:r w:rsidRPr="00DE11BA">
              <w:rPr>
                <w:sz w:val="24"/>
                <w:lang w:val="ru-RU"/>
              </w:rPr>
              <w:t>подробное</w:t>
            </w:r>
            <w:r w:rsidRPr="00DE11BA">
              <w:rPr>
                <w:spacing w:val="1"/>
                <w:sz w:val="24"/>
                <w:lang w:val="ru-RU"/>
              </w:rPr>
              <w:t xml:space="preserve"> </w:t>
            </w:r>
            <w:r w:rsidRPr="00DE11BA">
              <w:rPr>
                <w:sz w:val="24"/>
                <w:lang w:val="ru-RU"/>
              </w:rPr>
              <w:t>изложение</w:t>
            </w:r>
            <w:r w:rsidRPr="00DE11BA">
              <w:rPr>
                <w:spacing w:val="-2"/>
                <w:sz w:val="24"/>
                <w:lang w:val="ru-RU"/>
              </w:rPr>
              <w:t xml:space="preserve"> </w:t>
            </w:r>
            <w:r w:rsidRPr="00DE11BA">
              <w:rPr>
                <w:sz w:val="24"/>
                <w:lang w:val="ru-RU"/>
              </w:rPr>
              <w:t>содержания текста.</w:t>
            </w:r>
          </w:p>
          <w:p w:rsidR="00DE11BA" w:rsidRPr="00DE11BA" w:rsidRDefault="00DE11BA" w:rsidP="00EF0B46">
            <w:pPr>
              <w:spacing w:line="270" w:lineRule="atLeast"/>
              <w:ind w:right="138"/>
              <w:jc w:val="both"/>
              <w:rPr>
                <w:sz w:val="24"/>
                <w:lang w:val="ru-RU"/>
              </w:rPr>
            </w:pPr>
            <w:r w:rsidRPr="00DE11BA">
              <w:rPr>
                <w:sz w:val="24"/>
                <w:lang w:val="ru-RU"/>
              </w:rPr>
              <w:t>с</w:t>
            </w:r>
            <w:r w:rsidRPr="00DE11BA">
              <w:rPr>
                <w:spacing w:val="1"/>
                <w:sz w:val="24"/>
                <w:lang w:val="ru-RU"/>
              </w:rPr>
              <w:t xml:space="preserve"> </w:t>
            </w:r>
            <w:r w:rsidRPr="00DE11BA">
              <w:rPr>
                <w:sz w:val="24"/>
                <w:lang w:val="ru-RU"/>
              </w:rPr>
              <w:t>опорой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Самопроверка</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возможностью</w:t>
            </w:r>
            <w:r w:rsidRPr="00DE11BA">
              <w:rPr>
                <w:spacing w:val="-2"/>
                <w:sz w:val="24"/>
                <w:lang w:val="ru-RU"/>
              </w:rPr>
              <w:t xml:space="preserve"> </w:t>
            </w:r>
            <w:r w:rsidRPr="00DE11BA">
              <w:rPr>
                <w:sz w:val="24"/>
                <w:lang w:val="ru-RU"/>
              </w:rPr>
              <w:t>корректировки</w:t>
            </w:r>
            <w:r w:rsidRPr="00DE11BA">
              <w:rPr>
                <w:spacing w:val="-2"/>
                <w:sz w:val="24"/>
                <w:lang w:val="ru-RU"/>
              </w:rPr>
              <w:t xml:space="preserve"> </w:t>
            </w:r>
            <w:r w:rsidRPr="00DE11BA">
              <w:rPr>
                <w:sz w:val="24"/>
                <w:lang w:val="ru-RU"/>
              </w:rPr>
              <w:t>пересказа.</w:t>
            </w:r>
          </w:p>
        </w:tc>
        <w:tc>
          <w:tcPr>
            <w:tcW w:w="3831" w:type="dxa"/>
          </w:tcPr>
          <w:p w:rsidR="00DE11BA" w:rsidRPr="00DE11BA" w:rsidRDefault="00DE11BA" w:rsidP="00EF0B46">
            <w:pPr>
              <w:rPr>
                <w:sz w:val="24"/>
                <w:lang w:val="ru-RU"/>
              </w:rPr>
            </w:pPr>
          </w:p>
        </w:tc>
      </w:tr>
      <w:tr w:rsidR="00DE11BA" w:rsidRPr="00BE1740" w:rsidTr="00EF0B46">
        <w:trPr>
          <w:trHeight w:val="1072"/>
        </w:trPr>
        <w:tc>
          <w:tcPr>
            <w:tcW w:w="11911" w:type="dxa"/>
            <w:gridSpan w:val="4"/>
            <w:tcBorders>
              <w:left w:val="single" w:sz="6" w:space="0" w:color="000000"/>
              <w:right w:val="single" w:sz="6" w:space="0" w:color="000000"/>
            </w:tcBorders>
          </w:tcPr>
          <w:p w:rsidR="00DE11BA" w:rsidRPr="00BE1740" w:rsidRDefault="00DE11BA" w:rsidP="00EF0B46">
            <w:pPr>
              <w:spacing w:line="275" w:lineRule="exact"/>
              <w:rPr>
                <w:b/>
                <w:sz w:val="24"/>
              </w:rPr>
            </w:pPr>
            <w:r w:rsidRPr="00BE1740">
              <w:rPr>
                <w:b/>
                <w:sz w:val="24"/>
              </w:rPr>
              <w:t>Резерв</w:t>
            </w:r>
            <w:r w:rsidRPr="00BE1740">
              <w:rPr>
                <w:b/>
                <w:spacing w:val="-2"/>
                <w:sz w:val="24"/>
              </w:rPr>
              <w:t xml:space="preserve"> </w:t>
            </w:r>
            <w:r w:rsidRPr="00BE1740">
              <w:rPr>
                <w:b/>
                <w:sz w:val="24"/>
              </w:rPr>
              <w:t>-</w:t>
            </w:r>
            <w:r w:rsidRPr="00BE1740">
              <w:rPr>
                <w:b/>
                <w:spacing w:val="-2"/>
                <w:sz w:val="24"/>
              </w:rPr>
              <w:t xml:space="preserve"> </w:t>
            </w:r>
            <w:r w:rsidRPr="00BE1740">
              <w:rPr>
                <w:b/>
                <w:sz w:val="24"/>
              </w:rPr>
              <w:t>32</w:t>
            </w:r>
            <w:r w:rsidRPr="00BE1740">
              <w:rPr>
                <w:b/>
                <w:spacing w:val="-1"/>
                <w:sz w:val="24"/>
              </w:rPr>
              <w:t xml:space="preserve"> </w:t>
            </w:r>
            <w:r w:rsidRPr="00BE1740">
              <w:rPr>
                <w:b/>
                <w:sz w:val="24"/>
              </w:rPr>
              <w:t>ч.</w:t>
            </w:r>
          </w:p>
        </w:tc>
        <w:tc>
          <w:tcPr>
            <w:tcW w:w="3831" w:type="dxa"/>
            <w:tcBorders>
              <w:left w:val="single" w:sz="6" w:space="0" w:color="000000"/>
            </w:tcBorders>
          </w:tcPr>
          <w:p w:rsidR="00DE11BA" w:rsidRPr="00BE1740" w:rsidRDefault="00DE11BA" w:rsidP="00EF0B46">
            <w:pPr>
              <w:rPr>
                <w:sz w:val="24"/>
              </w:rPr>
            </w:pPr>
          </w:p>
        </w:tc>
      </w:tr>
    </w:tbl>
    <w:p w:rsidR="00DE11BA" w:rsidRPr="00BE1740" w:rsidRDefault="00DE11BA" w:rsidP="00DE11BA">
      <w:pPr>
        <w:rPr>
          <w:b/>
          <w:sz w:val="20"/>
          <w:szCs w:val="26"/>
        </w:rPr>
      </w:pPr>
    </w:p>
    <w:p w:rsidR="00DE11BA" w:rsidRPr="00BE1740" w:rsidRDefault="00DE11BA" w:rsidP="00DE11BA">
      <w:pPr>
        <w:spacing w:before="8"/>
        <w:rPr>
          <w:b/>
          <w:sz w:val="27"/>
          <w:szCs w:val="26"/>
        </w:rPr>
      </w:pPr>
    </w:p>
    <w:p w:rsidR="00DE11BA" w:rsidRPr="00BE1740" w:rsidRDefault="00DE11BA" w:rsidP="00DE11BA">
      <w:pPr>
        <w:numPr>
          <w:ilvl w:val="1"/>
          <w:numId w:val="18"/>
        </w:numPr>
        <w:tabs>
          <w:tab w:val="left" w:pos="733"/>
        </w:tabs>
        <w:spacing w:before="90"/>
        <w:ind w:hanging="181"/>
        <w:rPr>
          <w:b/>
          <w:sz w:val="24"/>
        </w:rPr>
      </w:pPr>
      <w:r w:rsidRPr="00BE1740">
        <w:rPr>
          <w:b/>
          <w:sz w:val="24"/>
          <w:u w:val="thick"/>
        </w:rPr>
        <w:t xml:space="preserve"> КЛАСС</w:t>
      </w:r>
      <w:r w:rsidRPr="00BE1740">
        <w:rPr>
          <w:b/>
          <w:spacing w:val="-3"/>
          <w:sz w:val="24"/>
          <w:u w:val="thick"/>
        </w:rPr>
        <w:t xml:space="preserve"> </w:t>
      </w:r>
      <w:r w:rsidRPr="00BE1740">
        <w:rPr>
          <w:b/>
          <w:sz w:val="24"/>
          <w:u w:val="thick"/>
        </w:rPr>
        <w:t>(170</w:t>
      </w:r>
      <w:r w:rsidRPr="00BE1740">
        <w:rPr>
          <w:b/>
          <w:spacing w:val="-1"/>
          <w:sz w:val="24"/>
          <w:u w:val="thick"/>
        </w:rPr>
        <w:t xml:space="preserve"> </w:t>
      </w:r>
      <w:r w:rsidRPr="00BE1740">
        <w:rPr>
          <w:b/>
          <w:sz w:val="24"/>
          <w:u w:val="thick"/>
        </w:rPr>
        <w:t>Ч.)</w:t>
      </w:r>
    </w:p>
    <w:p w:rsidR="00DE11BA" w:rsidRPr="00BE1740" w:rsidRDefault="00DE11BA" w:rsidP="00DE11BA">
      <w:pPr>
        <w:rPr>
          <w:b/>
          <w:sz w:val="20"/>
          <w:szCs w:val="26"/>
        </w:rPr>
      </w:pPr>
    </w:p>
    <w:p w:rsidR="00DE11BA" w:rsidRPr="00BE1740" w:rsidRDefault="00DE11BA" w:rsidP="00DE11BA">
      <w:pPr>
        <w:spacing w:before="2"/>
        <w:rPr>
          <w:b/>
          <w:sz w:val="11"/>
          <w:szCs w:val="26"/>
        </w:r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827"/>
        </w:trPr>
        <w:tc>
          <w:tcPr>
            <w:tcW w:w="1013" w:type="dxa"/>
          </w:tcPr>
          <w:p w:rsidR="00DE11BA" w:rsidRPr="00BE1740" w:rsidRDefault="00DE11BA" w:rsidP="00EF0B46">
            <w:pPr>
              <w:spacing w:line="275" w:lineRule="exact"/>
              <w:ind w:right="114"/>
              <w:jc w:val="center"/>
              <w:rPr>
                <w:b/>
                <w:i/>
                <w:sz w:val="24"/>
              </w:rPr>
            </w:pPr>
            <w:r w:rsidRPr="00BE1740">
              <w:rPr>
                <w:b/>
                <w:i/>
                <w:sz w:val="24"/>
              </w:rPr>
              <w:t>№ п/п</w:t>
            </w:r>
          </w:p>
        </w:tc>
        <w:tc>
          <w:tcPr>
            <w:tcW w:w="2259" w:type="dxa"/>
          </w:tcPr>
          <w:p w:rsidR="00DE11BA" w:rsidRPr="00BE1740" w:rsidRDefault="00DE11BA" w:rsidP="00EF0B46">
            <w:pPr>
              <w:spacing w:line="275" w:lineRule="exact"/>
              <w:rPr>
                <w:b/>
                <w:i/>
                <w:sz w:val="24"/>
              </w:rPr>
            </w:pPr>
            <w:r w:rsidRPr="00BE1740">
              <w:rPr>
                <w:b/>
                <w:i/>
                <w:sz w:val="24"/>
              </w:rPr>
              <w:t>Тема,</w:t>
            </w:r>
            <w:r w:rsidRPr="00BE1740">
              <w:rPr>
                <w:b/>
                <w:i/>
                <w:spacing w:val="-2"/>
                <w:sz w:val="24"/>
              </w:rPr>
              <w:t xml:space="preserve"> </w:t>
            </w:r>
            <w:r w:rsidRPr="00BE1740">
              <w:rPr>
                <w:b/>
                <w:i/>
                <w:sz w:val="24"/>
              </w:rPr>
              <w:t>раздел</w:t>
            </w:r>
            <w:r w:rsidRPr="00BE1740">
              <w:rPr>
                <w:b/>
                <w:i/>
                <w:spacing w:val="-2"/>
                <w:sz w:val="24"/>
              </w:rPr>
              <w:t xml:space="preserve"> </w:t>
            </w:r>
            <w:r w:rsidRPr="00BE1740">
              <w:rPr>
                <w:b/>
                <w:i/>
                <w:sz w:val="24"/>
              </w:rPr>
              <w:t>курса</w:t>
            </w:r>
          </w:p>
        </w:tc>
        <w:tc>
          <w:tcPr>
            <w:tcW w:w="3687" w:type="dxa"/>
          </w:tcPr>
          <w:p w:rsidR="00DE11BA" w:rsidRPr="00BE1740" w:rsidRDefault="00DE11BA" w:rsidP="00EF0B46">
            <w:pPr>
              <w:spacing w:line="275" w:lineRule="exact"/>
              <w:rPr>
                <w:b/>
                <w:i/>
                <w:sz w:val="24"/>
              </w:rPr>
            </w:pPr>
            <w:r w:rsidRPr="00BE1740">
              <w:rPr>
                <w:b/>
                <w:i/>
                <w:sz w:val="24"/>
              </w:rPr>
              <w:t>Программное</w:t>
            </w:r>
            <w:r w:rsidRPr="00BE1740">
              <w:rPr>
                <w:b/>
                <w:i/>
                <w:spacing w:val="-3"/>
                <w:sz w:val="24"/>
              </w:rPr>
              <w:t xml:space="preserve"> </w:t>
            </w:r>
            <w:r w:rsidRPr="00BE1740">
              <w:rPr>
                <w:b/>
                <w:i/>
                <w:sz w:val="24"/>
              </w:rPr>
              <w:t>содержание</w:t>
            </w:r>
          </w:p>
        </w:tc>
        <w:tc>
          <w:tcPr>
            <w:tcW w:w="4952" w:type="dxa"/>
          </w:tcPr>
          <w:p w:rsidR="00DE11BA" w:rsidRPr="00DE11BA" w:rsidRDefault="00DE11BA" w:rsidP="00EF0B46">
            <w:pPr>
              <w:spacing w:line="275" w:lineRule="exact"/>
              <w:ind w:right="256"/>
              <w:jc w:val="center"/>
              <w:rPr>
                <w:b/>
                <w:i/>
                <w:sz w:val="24"/>
                <w:lang w:val="ru-RU"/>
              </w:rPr>
            </w:pPr>
            <w:r w:rsidRPr="00DE11BA">
              <w:rPr>
                <w:b/>
                <w:i/>
                <w:sz w:val="24"/>
                <w:lang w:val="ru-RU"/>
              </w:rPr>
              <w:t>Методы</w:t>
            </w:r>
            <w:r w:rsidRPr="00DE11BA">
              <w:rPr>
                <w:b/>
                <w:i/>
                <w:spacing w:val="-4"/>
                <w:sz w:val="24"/>
                <w:lang w:val="ru-RU"/>
              </w:rPr>
              <w:t xml:space="preserve"> </w:t>
            </w:r>
            <w:r w:rsidRPr="00DE11BA">
              <w:rPr>
                <w:b/>
                <w:i/>
                <w:sz w:val="24"/>
                <w:lang w:val="ru-RU"/>
              </w:rPr>
              <w:t>и</w:t>
            </w:r>
            <w:r w:rsidRPr="00DE11BA">
              <w:rPr>
                <w:b/>
                <w:i/>
                <w:spacing w:val="-2"/>
                <w:sz w:val="24"/>
                <w:lang w:val="ru-RU"/>
              </w:rPr>
              <w:t xml:space="preserve"> </w:t>
            </w:r>
            <w:r w:rsidRPr="00DE11BA">
              <w:rPr>
                <w:b/>
                <w:i/>
                <w:sz w:val="24"/>
                <w:lang w:val="ru-RU"/>
              </w:rPr>
              <w:t>формы</w:t>
            </w:r>
            <w:r w:rsidRPr="00DE11BA">
              <w:rPr>
                <w:b/>
                <w:i/>
                <w:spacing w:val="-3"/>
                <w:sz w:val="24"/>
                <w:lang w:val="ru-RU"/>
              </w:rPr>
              <w:t xml:space="preserve"> </w:t>
            </w:r>
            <w:r w:rsidRPr="00DE11BA">
              <w:rPr>
                <w:b/>
                <w:i/>
                <w:sz w:val="24"/>
                <w:lang w:val="ru-RU"/>
              </w:rPr>
              <w:t>организации</w:t>
            </w:r>
            <w:r w:rsidRPr="00DE11BA">
              <w:rPr>
                <w:b/>
                <w:i/>
                <w:spacing w:val="-2"/>
                <w:sz w:val="24"/>
                <w:lang w:val="ru-RU"/>
              </w:rPr>
              <w:t xml:space="preserve"> </w:t>
            </w:r>
            <w:r w:rsidRPr="00DE11BA">
              <w:rPr>
                <w:b/>
                <w:i/>
                <w:sz w:val="24"/>
                <w:lang w:val="ru-RU"/>
              </w:rPr>
              <w:t>обучения.</w:t>
            </w:r>
          </w:p>
          <w:p w:rsidR="00DE11BA" w:rsidRPr="00BE1740" w:rsidRDefault="00DE11BA" w:rsidP="00EF0B46">
            <w:pPr>
              <w:spacing w:line="270" w:lineRule="atLeast"/>
              <w:ind w:right="253"/>
              <w:jc w:val="center"/>
              <w:rPr>
                <w:b/>
                <w:i/>
                <w:sz w:val="24"/>
              </w:rPr>
            </w:pPr>
            <w:r w:rsidRPr="00BE1740">
              <w:rPr>
                <w:b/>
                <w:i/>
                <w:sz w:val="24"/>
              </w:rPr>
              <w:t>Характеристика</w:t>
            </w:r>
            <w:r w:rsidRPr="00BE1740">
              <w:rPr>
                <w:b/>
                <w:i/>
                <w:spacing w:val="-15"/>
                <w:sz w:val="24"/>
              </w:rPr>
              <w:t xml:space="preserve"> </w:t>
            </w:r>
            <w:r w:rsidRPr="00BE1740">
              <w:rPr>
                <w:b/>
                <w:i/>
                <w:sz w:val="24"/>
              </w:rPr>
              <w:t>деятельности</w:t>
            </w:r>
            <w:r w:rsidRPr="00BE1740">
              <w:rPr>
                <w:b/>
                <w:i/>
                <w:spacing w:val="-57"/>
                <w:sz w:val="24"/>
              </w:rPr>
              <w:t xml:space="preserve"> </w:t>
            </w:r>
            <w:r w:rsidRPr="00BE1740">
              <w:rPr>
                <w:b/>
                <w:i/>
                <w:sz w:val="24"/>
              </w:rPr>
              <w:t>обучающихся</w:t>
            </w:r>
          </w:p>
        </w:tc>
        <w:tc>
          <w:tcPr>
            <w:tcW w:w="3687" w:type="dxa"/>
          </w:tcPr>
          <w:p w:rsidR="00DE11BA" w:rsidRPr="00BE1740" w:rsidRDefault="00DE11BA" w:rsidP="00EF0B46">
            <w:pPr>
              <w:spacing w:line="275" w:lineRule="exact"/>
              <w:rPr>
                <w:b/>
                <w:i/>
                <w:sz w:val="24"/>
              </w:rPr>
            </w:pPr>
            <w:r w:rsidRPr="00BE1740">
              <w:rPr>
                <w:b/>
                <w:i/>
                <w:sz w:val="24"/>
              </w:rPr>
              <w:t>Используемые</w:t>
            </w:r>
            <w:r w:rsidRPr="00BE1740">
              <w:rPr>
                <w:b/>
                <w:i/>
                <w:spacing w:val="-3"/>
                <w:sz w:val="24"/>
              </w:rPr>
              <w:t xml:space="preserve"> </w:t>
            </w:r>
            <w:r w:rsidRPr="00BE1740">
              <w:rPr>
                <w:b/>
                <w:i/>
                <w:sz w:val="24"/>
              </w:rPr>
              <w:t>ЦОР/ЭОР</w:t>
            </w:r>
          </w:p>
        </w:tc>
      </w:tr>
      <w:tr w:rsidR="00DE11BA" w:rsidRPr="00BE1740" w:rsidTr="00EF0B46">
        <w:trPr>
          <w:trHeight w:val="280"/>
        </w:trPr>
        <w:tc>
          <w:tcPr>
            <w:tcW w:w="1013" w:type="dxa"/>
            <w:tcBorders>
              <w:left w:val="single" w:sz="6" w:space="0" w:color="000000"/>
              <w:bottom w:val="nil"/>
              <w:right w:val="single" w:sz="6" w:space="0" w:color="000000"/>
            </w:tcBorders>
          </w:tcPr>
          <w:p w:rsidR="00DE11BA" w:rsidRPr="00BE1740" w:rsidRDefault="00DE11BA" w:rsidP="00EF0B46">
            <w:pPr>
              <w:spacing w:line="260" w:lineRule="exact"/>
              <w:jc w:val="center"/>
              <w:rPr>
                <w:b/>
                <w:i/>
                <w:sz w:val="24"/>
              </w:rPr>
            </w:pPr>
            <w:r w:rsidRPr="00BE1740">
              <w:rPr>
                <w:b/>
                <w:i/>
                <w:sz w:val="24"/>
              </w:rPr>
              <w:t>1</w:t>
            </w:r>
          </w:p>
        </w:tc>
        <w:tc>
          <w:tcPr>
            <w:tcW w:w="2259" w:type="dxa"/>
            <w:tcBorders>
              <w:left w:val="single" w:sz="6" w:space="0" w:color="000000"/>
              <w:bottom w:val="nil"/>
            </w:tcBorders>
          </w:tcPr>
          <w:p w:rsidR="00DE11BA" w:rsidRPr="00BE1740" w:rsidRDefault="00DE11BA" w:rsidP="00EF0B46">
            <w:pPr>
              <w:spacing w:line="260" w:lineRule="exact"/>
              <w:rPr>
                <w:sz w:val="24"/>
              </w:rPr>
            </w:pPr>
            <w:r w:rsidRPr="00BE1740">
              <w:rPr>
                <w:sz w:val="24"/>
              </w:rPr>
              <w:t>Сведения</w:t>
            </w:r>
            <w:r w:rsidRPr="00BE1740">
              <w:rPr>
                <w:spacing w:val="-2"/>
                <w:sz w:val="24"/>
              </w:rPr>
              <w:t xml:space="preserve"> </w:t>
            </w:r>
            <w:r w:rsidRPr="00BE1740">
              <w:rPr>
                <w:sz w:val="24"/>
              </w:rPr>
              <w:t>о</w:t>
            </w:r>
            <w:r w:rsidRPr="00BE1740">
              <w:rPr>
                <w:spacing w:val="-2"/>
                <w:sz w:val="24"/>
              </w:rPr>
              <w:t xml:space="preserve"> </w:t>
            </w:r>
            <w:r w:rsidRPr="00BE1740">
              <w:rPr>
                <w:sz w:val="24"/>
              </w:rPr>
              <w:t>русском</w:t>
            </w:r>
          </w:p>
        </w:tc>
        <w:tc>
          <w:tcPr>
            <w:tcW w:w="3687" w:type="dxa"/>
            <w:tcBorders>
              <w:bottom w:val="nil"/>
            </w:tcBorders>
          </w:tcPr>
          <w:p w:rsidR="00DE11BA" w:rsidRPr="00BE1740" w:rsidRDefault="00DE11BA" w:rsidP="00EF0B46">
            <w:pPr>
              <w:tabs>
                <w:tab w:val="left" w:pos="1843"/>
                <w:tab w:val="left" w:pos="3189"/>
              </w:tabs>
              <w:spacing w:line="260" w:lineRule="exact"/>
              <w:rPr>
                <w:sz w:val="24"/>
              </w:rPr>
            </w:pPr>
            <w:r w:rsidRPr="00BE1740">
              <w:rPr>
                <w:sz w:val="24"/>
              </w:rPr>
              <w:t>Русский</w:t>
            </w:r>
            <w:r w:rsidRPr="00BE1740">
              <w:rPr>
                <w:sz w:val="24"/>
              </w:rPr>
              <w:tab/>
              <w:t>язык</w:t>
            </w:r>
            <w:r w:rsidRPr="00BE1740">
              <w:rPr>
                <w:sz w:val="24"/>
              </w:rPr>
              <w:tab/>
              <w:t>как</w:t>
            </w:r>
          </w:p>
        </w:tc>
        <w:tc>
          <w:tcPr>
            <w:tcW w:w="4952" w:type="dxa"/>
            <w:tcBorders>
              <w:bottom w:val="nil"/>
            </w:tcBorders>
          </w:tcPr>
          <w:p w:rsidR="00DE11BA" w:rsidRPr="00BE1740" w:rsidRDefault="00DE11BA" w:rsidP="00EF0B46">
            <w:pPr>
              <w:tabs>
                <w:tab w:val="left" w:pos="1998"/>
                <w:tab w:val="left" w:pos="3478"/>
                <w:tab w:val="left" w:pos="4557"/>
              </w:tabs>
              <w:spacing w:line="260" w:lineRule="exact"/>
              <w:rPr>
                <w:sz w:val="24"/>
              </w:rPr>
            </w:pPr>
            <w:r w:rsidRPr="00BE1740">
              <w:rPr>
                <w:sz w:val="24"/>
              </w:rPr>
              <w:t>Коллективное</w:t>
            </w:r>
            <w:r w:rsidRPr="00BE1740">
              <w:rPr>
                <w:sz w:val="24"/>
              </w:rPr>
              <w:tab/>
              <w:t>прочтение</w:t>
            </w:r>
            <w:r w:rsidRPr="00BE1740">
              <w:rPr>
                <w:sz w:val="24"/>
              </w:rPr>
              <w:tab/>
              <w:t>статьи</w:t>
            </w:r>
            <w:r w:rsidRPr="00BE1740">
              <w:rPr>
                <w:sz w:val="24"/>
              </w:rPr>
              <w:tab/>
              <w:t>68</w:t>
            </w:r>
          </w:p>
        </w:tc>
        <w:tc>
          <w:tcPr>
            <w:tcW w:w="3687" w:type="dxa"/>
            <w:tcBorders>
              <w:bottom w:val="nil"/>
            </w:tcBorders>
          </w:tcPr>
          <w:p w:rsidR="00DE11BA" w:rsidRPr="00BE1740" w:rsidRDefault="00DE11BA" w:rsidP="00EF0B46">
            <w:pPr>
              <w:spacing w:line="260" w:lineRule="exact"/>
              <w:rPr>
                <w:b/>
                <w:sz w:val="24"/>
              </w:rPr>
            </w:pPr>
            <w:hyperlink r:id="rId57">
              <w:r w:rsidRPr="00BE1740">
                <w:rPr>
                  <w:b/>
                  <w:color w:val="0087CC"/>
                  <w:sz w:val="24"/>
                  <w:u w:val="thick" w:color="0087CC"/>
                </w:rPr>
                <w:t>http://elementy.ru/email</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spacing w:line="256" w:lineRule="exact"/>
              <w:rPr>
                <w:sz w:val="24"/>
              </w:rPr>
            </w:pPr>
            <w:r w:rsidRPr="00BE1740">
              <w:rPr>
                <w:sz w:val="24"/>
              </w:rPr>
              <w:t>языке</w:t>
            </w:r>
          </w:p>
        </w:tc>
        <w:tc>
          <w:tcPr>
            <w:tcW w:w="3687" w:type="dxa"/>
            <w:tcBorders>
              <w:top w:val="nil"/>
              <w:bottom w:val="nil"/>
            </w:tcBorders>
          </w:tcPr>
          <w:p w:rsidR="00DE11BA" w:rsidRPr="00BE1740" w:rsidRDefault="00DE11BA" w:rsidP="00EF0B46">
            <w:pPr>
              <w:tabs>
                <w:tab w:val="left" w:pos="3048"/>
              </w:tabs>
              <w:spacing w:line="256" w:lineRule="exact"/>
              <w:rPr>
                <w:sz w:val="24"/>
              </w:rPr>
            </w:pPr>
            <w:r w:rsidRPr="00BE1740">
              <w:rPr>
                <w:sz w:val="24"/>
              </w:rPr>
              <w:t>государственный</w:t>
            </w:r>
            <w:r w:rsidRPr="00BE1740">
              <w:rPr>
                <w:sz w:val="24"/>
              </w:rPr>
              <w:tab/>
              <w:t>язык</w:t>
            </w:r>
          </w:p>
        </w:tc>
        <w:tc>
          <w:tcPr>
            <w:tcW w:w="4952" w:type="dxa"/>
            <w:tcBorders>
              <w:top w:val="nil"/>
              <w:bottom w:val="nil"/>
            </w:tcBorders>
          </w:tcPr>
          <w:p w:rsidR="00DE11BA" w:rsidRPr="00BE1740" w:rsidRDefault="00DE11BA" w:rsidP="00EF0B46">
            <w:pPr>
              <w:tabs>
                <w:tab w:val="left" w:pos="1697"/>
                <w:tab w:val="left" w:pos="3092"/>
                <w:tab w:val="left" w:pos="4495"/>
              </w:tabs>
              <w:spacing w:line="256" w:lineRule="exact"/>
              <w:rPr>
                <w:sz w:val="24"/>
              </w:rPr>
            </w:pPr>
            <w:r w:rsidRPr="00BE1740">
              <w:rPr>
                <w:sz w:val="24"/>
              </w:rPr>
              <w:t>Конституции</w:t>
            </w:r>
            <w:r w:rsidRPr="00BE1740">
              <w:rPr>
                <w:sz w:val="24"/>
              </w:rPr>
              <w:tab/>
              <w:t>Российской</w:t>
            </w:r>
            <w:r w:rsidRPr="00BE1740">
              <w:rPr>
                <w:sz w:val="24"/>
              </w:rPr>
              <w:tab/>
              <w:t>Федерации:</w:t>
            </w:r>
            <w:r w:rsidRPr="00BE1740">
              <w:rPr>
                <w:sz w:val="24"/>
              </w:rPr>
              <w:tab/>
              <w:t>«1.</w:t>
            </w:r>
          </w:p>
        </w:tc>
        <w:tc>
          <w:tcPr>
            <w:tcW w:w="3687" w:type="dxa"/>
            <w:tcBorders>
              <w:top w:val="nil"/>
              <w:bottom w:val="nil"/>
            </w:tcBorders>
          </w:tcPr>
          <w:p w:rsidR="00DE11BA" w:rsidRPr="00BE1740" w:rsidRDefault="00DE11BA" w:rsidP="00EF0B46">
            <w:pPr>
              <w:spacing w:line="256" w:lineRule="exact"/>
              <w:rPr>
                <w:b/>
                <w:sz w:val="24"/>
              </w:rPr>
            </w:pPr>
            <w:hyperlink r:id="rId58">
              <w:r w:rsidRPr="00BE1740">
                <w:rPr>
                  <w:b/>
                  <w:color w:val="0087CC"/>
                  <w:sz w:val="24"/>
                  <w:u w:val="thick" w:color="0087CC"/>
                </w:rPr>
                <w:t>http://clow.ru</w:t>
              </w:r>
            </w:hyperlink>
          </w:p>
        </w:tc>
      </w:tr>
      <w:tr w:rsidR="00DE11BA" w:rsidRPr="00DE11BA"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spacing w:line="256" w:lineRule="exact"/>
              <w:rPr>
                <w:sz w:val="24"/>
              </w:rPr>
            </w:pPr>
            <w:r w:rsidRPr="00BE1740">
              <w:rPr>
                <w:sz w:val="24"/>
              </w:rPr>
              <w:t>(1</w:t>
            </w:r>
            <w:r w:rsidRPr="00BE1740">
              <w:rPr>
                <w:spacing w:val="-1"/>
                <w:sz w:val="24"/>
              </w:rPr>
              <w:t xml:space="preserve"> </w:t>
            </w:r>
            <w:r w:rsidRPr="00BE1740">
              <w:rPr>
                <w:sz w:val="24"/>
              </w:rPr>
              <w:t>ч,</w:t>
            </w:r>
            <w:r w:rsidRPr="00BE1740">
              <w:rPr>
                <w:spacing w:val="-1"/>
                <w:sz w:val="24"/>
              </w:rPr>
              <w:t xml:space="preserve"> </w:t>
            </w:r>
            <w:r w:rsidRPr="00BE1740">
              <w:rPr>
                <w:sz w:val="24"/>
              </w:rPr>
              <w:t>далее</w:t>
            </w:r>
          </w:p>
        </w:tc>
        <w:tc>
          <w:tcPr>
            <w:tcW w:w="3687" w:type="dxa"/>
            <w:tcBorders>
              <w:top w:val="nil"/>
              <w:bottom w:val="nil"/>
            </w:tcBorders>
          </w:tcPr>
          <w:p w:rsidR="00DE11BA" w:rsidRPr="00BE1740" w:rsidRDefault="00DE11BA" w:rsidP="00EF0B46">
            <w:pPr>
              <w:tabs>
                <w:tab w:val="left" w:pos="2335"/>
              </w:tabs>
              <w:spacing w:line="256" w:lineRule="exact"/>
              <w:rPr>
                <w:sz w:val="24"/>
              </w:rPr>
            </w:pPr>
            <w:r w:rsidRPr="00BE1740">
              <w:rPr>
                <w:sz w:val="24"/>
              </w:rPr>
              <w:t>Российской</w:t>
            </w:r>
            <w:r w:rsidRPr="00BE1740">
              <w:rPr>
                <w:sz w:val="24"/>
              </w:rPr>
              <w:tab/>
              <w:t>Федерации.</w:t>
            </w:r>
          </w:p>
        </w:tc>
        <w:tc>
          <w:tcPr>
            <w:tcW w:w="4952" w:type="dxa"/>
            <w:tcBorders>
              <w:top w:val="nil"/>
              <w:bottom w:val="nil"/>
            </w:tcBorders>
          </w:tcPr>
          <w:p w:rsidR="00DE11BA" w:rsidRPr="00BE1740" w:rsidRDefault="00DE11BA" w:rsidP="00EF0B46">
            <w:pPr>
              <w:tabs>
                <w:tab w:val="left" w:pos="2407"/>
                <w:tab w:val="left" w:pos="3602"/>
              </w:tabs>
              <w:spacing w:line="256" w:lineRule="exact"/>
              <w:rPr>
                <w:sz w:val="24"/>
              </w:rPr>
            </w:pPr>
            <w:r w:rsidRPr="00BE1740">
              <w:rPr>
                <w:sz w:val="24"/>
              </w:rPr>
              <w:t>Государственным</w:t>
            </w:r>
            <w:r w:rsidRPr="00BE1740">
              <w:rPr>
                <w:sz w:val="24"/>
              </w:rPr>
              <w:tab/>
              <w:t>языком</w:t>
            </w:r>
            <w:r w:rsidRPr="00BE1740">
              <w:rPr>
                <w:sz w:val="24"/>
              </w:rPr>
              <w:tab/>
              <w:t>Российской</w:t>
            </w:r>
          </w:p>
        </w:tc>
        <w:tc>
          <w:tcPr>
            <w:tcW w:w="3687" w:type="dxa"/>
            <w:tcBorders>
              <w:top w:val="nil"/>
              <w:bottom w:val="nil"/>
            </w:tcBorders>
          </w:tcPr>
          <w:p w:rsidR="00DE11BA" w:rsidRPr="00BE1740" w:rsidRDefault="00DE11BA" w:rsidP="00EF0B46">
            <w:pPr>
              <w:spacing w:line="256" w:lineRule="exact"/>
              <w:rPr>
                <w:b/>
                <w:sz w:val="24"/>
              </w:rPr>
            </w:pPr>
            <w:hyperlink r:id="rId59">
              <w:r w:rsidRPr="00BE1740">
                <w:rPr>
                  <w:b/>
                  <w:color w:val="0087CC"/>
                  <w:sz w:val="24"/>
                  <w:u w:val="thick" w:color="0087CC"/>
                </w:rPr>
                <w:t>http://school-collection.edu.ru</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spacing w:line="256" w:lineRule="exact"/>
              <w:rPr>
                <w:sz w:val="24"/>
              </w:rPr>
            </w:pPr>
            <w:r w:rsidRPr="00BE1740">
              <w:rPr>
                <w:sz w:val="24"/>
              </w:rPr>
              <w:t>продолжается</w:t>
            </w:r>
          </w:p>
        </w:tc>
        <w:tc>
          <w:tcPr>
            <w:tcW w:w="3687" w:type="dxa"/>
            <w:tcBorders>
              <w:top w:val="nil"/>
              <w:bottom w:val="nil"/>
            </w:tcBorders>
          </w:tcPr>
          <w:p w:rsidR="00DE11BA" w:rsidRPr="00BE1740" w:rsidRDefault="00DE11BA" w:rsidP="00EF0B46">
            <w:pPr>
              <w:tabs>
                <w:tab w:val="left" w:pos="1743"/>
                <w:tab w:val="left" w:pos="2268"/>
              </w:tabs>
              <w:spacing w:line="256" w:lineRule="exact"/>
              <w:rPr>
                <w:sz w:val="24"/>
              </w:rPr>
            </w:pPr>
            <w:r w:rsidRPr="00BE1740">
              <w:rPr>
                <w:sz w:val="24"/>
              </w:rPr>
              <w:t>Знакомство</w:t>
            </w:r>
            <w:r w:rsidRPr="00BE1740">
              <w:rPr>
                <w:sz w:val="24"/>
              </w:rPr>
              <w:tab/>
              <w:t>с</w:t>
            </w:r>
            <w:r w:rsidRPr="00BE1740">
              <w:rPr>
                <w:sz w:val="24"/>
              </w:rPr>
              <w:tab/>
              <w:t>различными</w:t>
            </w:r>
          </w:p>
        </w:tc>
        <w:tc>
          <w:tcPr>
            <w:tcW w:w="4952" w:type="dxa"/>
            <w:tcBorders>
              <w:top w:val="nil"/>
              <w:bottom w:val="nil"/>
            </w:tcBorders>
          </w:tcPr>
          <w:p w:rsidR="00DE11BA" w:rsidRPr="00DE11BA" w:rsidRDefault="00DE11BA" w:rsidP="00EF0B46">
            <w:pPr>
              <w:spacing w:line="256" w:lineRule="exact"/>
              <w:rPr>
                <w:sz w:val="24"/>
                <w:lang w:val="ru-RU"/>
              </w:rPr>
            </w:pPr>
            <w:r w:rsidRPr="00DE11BA">
              <w:rPr>
                <w:sz w:val="24"/>
                <w:lang w:val="ru-RU"/>
              </w:rPr>
              <w:t>Федерации</w:t>
            </w:r>
            <w:r w:rsidRPr="00DE11BA">
              <w:rPr>
                <w:spacing w:val="49"/>
                <w:sz w:val="24"/>
                <w:lang w:val="ru-RU"/>
              </w:rPr>
              <w:t xml:space="preserve"> </w:t>
            </w:r>
            <w:r w:rsidRPr="00DE11BA">
              <w:rPr>
                <w:sz w:val="24"/>
                <w:lang w:val="ru-RU"/>
              </w:rPr>
              <w:t>на</w:t>
            </w:r>
            <w:r w:rsidRPr="00DE11BA">
              <w:rPr>
                <w:spacing w:val="48"/>
                <w:sz w:val="24"/>
                <w:lang w:val="ru-RU"/>
              </w:rPr>
              <w:t xml:space="preserve"> </w:t>
            </w:r>
            <w:r w:rsidRPr="00DE11BA">
              <w:rPr>
                <w:sz w:val="24"/>
                <w:lang w:val="ru-RU"/>
              </w:rPr>
              <w:t>всей</w:t>
            </w:r>
            <w:r w:rsidRPr="00DE11BA">
              <w:rPr>
                <w:spacing w:val="50"/>
                <w:sz w:val="24"/>
                <w:lang w:val="ru-RU"/>
              </w:rPr>
              <w:t xml:space="preserve"> </w:t>
            </w:r>
            <w:r w:rsidRPr="00DE11BA">
              <w:rPr>
                <w:sz w:val="24"/>
                <w:lang w:val="ru-RU"/>
              </w:rPr>
              <w:t>её</w:t>
            </w:r>
            <w:r w:rsidRPr="00DE11BA">
              <w:rPr>
                <w:spacing w:val="50"/>
                <w:sz w:val="24"/>
                <w:lang w:val="ru-RU"/>
              </w:rPr>
              <w:t xml:space="preserve"> </w:t>
            </w:r>
            <w:r w:rsidRPr="00DE11BA">
              <w:rPr>
                <w:sz w:val="24"/>
                <w:lang w:val="ru-RU"/>
              </w:rPr>
              <w:t>территории</w:t>
            </w:r>
            <w:r w:rsidRPr="00DE11BA">
              <w:rPr>
                <w:spacing w:val="49"/>
                <w:sz w:val="24"/>
                <w:lang w:val="ru-RU"/>
              </w:rPr>
              <w:t xml:space="preserve"> </w:t>
            </w:r>
            <w:r w:rsidRPr="00DE11BA">
              <w:rPr>
                <w:sz w:val="24"/>
                <w:lang w:val="ru-RU"/>
              </w:rPr>
              <w:t>является</w:t>
            </w:r>
          </w:p>
        </w:tc>
        <w:tc>
          <w:tcPr>
            <w:tcW w:w="3687" w:type="dxa"/>
            <w:tcBorders>
              <w:top w:val="nil"/>
              <w:bottom w:val="nil"/>
            </w:tcBorders>
          </w:tcPr>
          <w:p w:rsidR="00DE11BA" w:rsidRPr="00BE1740" w:rsidRDefault="00DE11BA" w:rsidP="00EF0B46">
            <w:pPr>
              <w:spacing w:line="256" w:lineRule="exact"/>
              <w:rPr>
                <w:b/>
                <w:sz w:val="24"/>
              </w:rPr>
            </w:pPr>
            <w:hyperlink r:id="rId60">
              <w:r w:rsidRPr="00BE1740">
                <w:rPr>
                  <w:b/>
                  <w:color w:val="0087CC"/>
                  <w:sz w:val="24"/>
                  <w:u w:val="thick" w:color="0087CC"/>
                </w:rPr>
                <w:t>http://www.uchportal.ru</w:t>
              </w:r>
            </w:hyperlink>
          </w:p>
        </w:tc>
      </w:tr>
      <w:tr w:rsidR="00DE11BA" w:rsidRPr="00DE11BA"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spacing w:line="256" w:lineRule="exact"/>
              <w:rPr>
                <w:sz w:val="24"/>
              </w:rPr>
            </w:pPr>
            <w:r w:rsidRPr="00BE1740">
              <w:rPr>
                <w:sz w:val="24"/>
              </w:rPr>
              <w:t>изучение</w:t>
            </w:r>
            <w:r w:rsidRPr="00BE1740">
              <w:rPr>
                <w:spacing w:val="-3"/>
                <w:sz w:val="24"/>
              </w:rPr>
              <w:t xml:space="preserve"> </w:t>
            </w:r>
            <w:r w:rsidRPr="00BE1740">
              <w:rPr>
                <w:sz w:val="24"/>
              </w:rPr>
              <w:t>во</w:t>
            </w:r>
            <w:r w:rsidRPr="00BE1740">
              <w:rPr>
                <w:spacing w:val="-3"/>
                <w:sz w:val="24"/>
              </w:rPr>
              <w:t xml:space="preserve"> </w:t>
            </w:r>
            <w:r w:rsidRPr="00BE1740">
              <w:rPr>
                <w:sz w:val="24"/>
              </w:rPr>
              <w:t>всех</w:t>
            </w:r>
          </w:p>
        </w:tc>
        <w:tc>
          <w:tcPr>
            <w:tcW w:w="3687" w:type="dxa"/>
            <w:tcBorders>
              <w:top w:val="nil"/>
              <w:bottom w:val="nil"/>
            </w:tcBorders>
          </w:tcPr>
          <w:p w:rsidR="00DE11BA" w:rsidRPr="00BE1740" w:rsidRDefault="00DE11BA" w:rsidP="00EF0B46">
            <w:pPr>
              <w:tabs>
                <w:tab w:val="left" w:pos="1527"/>
                <w:tab w:val="left" w:pos="2874"/>
              </w:tabs>
              <w:spacing w:line="256" w:lineRule="exact"/>
              <w:rPr>
                <w:sz w:val="24"/>
              </w:rPr>
            </w:pPr>
            <w:r w:rsidRPr="00BE1740">
              <w:rPr>
                <w:sz w:val="24"/>
              </w:rPr>
              <w:t>методами</w:t>
            </w:r>
            <w:r w:rsidRPr="00BE1740">
              <w:rPr>
                <w:sz w:val="24"/>
              </w:rPr>
              <w:tab/>
              <w:t>познания</w:t>
            </w:r>
            <w:r w:rsidRPr="00BE1740">
              <w:rPr>
                <w:sz w:val="24"/>
              </w:rPr>
              <w:tab/>
              <w:t>языка:</w:t>
            </w:r>
          </w:p>
        </w:tc>
        <w:tc>
          <w:tcPr>
            <w:tcW w:w="4952" w:type="dxa"/>
            <w:tcBorders>
              <w:top w:val="nil"/>
              <w:bottom w:val="nil"/>
            </w:tcBorders>
          </w:tcPr>
          <w:p w:rsidR="00DE11BA" w:rsidRPr="00BE1740" w:rsidRDefault="00DE11BA" w:rsidP="00EF0B46">
            <w:pPr>
              <w:tabs>
                <w:tab w:val="left" w:pos="1805"/>
                <w:tab w:val="left" w:pos="3129"/>
                <w:tab w:val="left" w:pos="4312"/>
              </w:tabs>
              <w:spacing w:line="256" w:lineRule="exact"/>
              <w:rPr>
                <w:sz w:val="24"/>
              </w:rPr>
            </w:pPr>
            <w:r w:rsidRPr="00BE1740">
              <w:rPr>
                <w:sz w:val="24"/>
              </w:rPr>
              <w:t>русский</w:t>
            </w:r>
            <w:r w:rsidRPr="00BE1740">
              <w:rPr>
                <w:sz w:val="24"/>
              </w:rPr>
              <w:tab/>
              <w:t>язык</w:t>
            </w:r>
            <w:r w:rsidRPr="00BE1740">
              <w:rPr>
                <w:sz w:val="24"/>
              </w:rPr>
              <w:tab/>
              <w:t>как</w:t>
            </w:r>
            <w:r w:rsidRPr="00BE1740">
              <w:rPr>
                <w:sz w:val="24"/>
              </w:rPr>
              <w:tab/>
              <w:t>язык</w:t>
            </w:r>
          </w:p>
        </w:tc>
        <w:tc>
          <w:tcPr>
            <w:tcW w:w="3687" w:type="dxa"/>
            <w:tcBorders>
              <w:top w:val="nil"/>
              <w:bottom w:val="nil"/>
            </w:tcBorders>
          </w:tcPr>
          <w:p w:rsidR="00DE11BA" w:rsidRPr="00BE1740" w:rsidRDefault="00DE11BA" w:rsidP="00EF0B46">
            <w:pPr>
              <w:spacing w:line="256" w:lineRule="exact"/>
              <w:rPr>
                <w:b/>
                <w:sz w:val="24"/>
              </w:rPr>
            </w:pPr>
            <w:hyperlink r:id="rId61">
              <w:r w:rsidRPr="00BE1740">
                <w:rPr>
                  <w:b/>
                  <w:color w:val="0087CC"/>
                  <w:sz w:val="24"/>
                  <w:u w:val="thick" w:color="0087CC"/>
                </w:rPr>
                <w:t>http://school-collection.edu.ru</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spacing w:line="256" w:lineRule="exact"/>
              <w:rPr>
                <w:sz w:val="24"/>
              </w:rPr>
            </w:pPr>
            <w:r w:rsidRPr="00BE1740">
              <w:rPr>
                <w:sz w:val="24"/>
              </w:rPr>
              <w:t>разделах</w:t>
            </w:r>
            <w:r w:rsidRPr="00BE1740">
              <w:rPr>
                <w:spacing w:val="-3"/>
                <w:sz w:val="24"/>
              </w:rPr>
              <w:t xml:space="preserve"> </w:t>
            </w:r>
            <w:r w:rsidRPr="00BE1740">
              <w:rPr>
                <w:sz w:val="24"/>
              </w:rPr>
              <w:t>курса).</w:t>
            </w:r>
          </w:p>
        </w:tc>
        <w:tc>
          <w:tcPr>
            <w:tcW w:w="3687" w:type="dxa"/>
            <w:tcBorders>
              <w:top w:val="nil"/>
              <w:bottom w:val="nil"/>
            </w:tcBorders>
          </w:tcPr>
          <w:p w:rsidR="00DE11BA" w:rsidRPr="00BE1740" w:rsidRDefault="00DE11BA" w:rsidP="00EF0B46">
            <w:pPr>
              <w:tabs>
                <w:tab w:val="left" w:pos="2787"/>
              </w:tabs>
              <w:spacing w:line="256" w:lineRule="exact"/>
              <w:rPr>
                <w:sz w:val="24"/>
              </w:rPr>
            </w:pPr>
            <w:r w:rsidRPr="00BE1740">
              <w:rPr>
                <w:sz w:val="24"/>
              </w:rPr>
              <w:t>наблюдение,</w:t>
            </w:r>
            <w:r w:rsidRPr="00BE1740">
              <w:rPr>
                <w:sz w:val="24"/>
              </w:rPr>
              <w:tab/>
              <w:t>анализ,</w:t>
            </w:r>
          </w:p>
        </w:tc>
        <w:tc>
          <w:tcPr>
            <w:tcW w:w="4952" w:type="dxa"/>
            <w:tcBorders>
              <w:top w:val="nil"/>
              <w:bottom w:val="nil"/>
            </w:tcBorders>
          </w:tcPr>
          <w:p w:rsidR="00DE11BA" w:rsidRPr="00BE1740" w:rsidRDefault="00DE11BA" w:rsidP="00EF0B46">
            <w:pPr>
              <w:spacing w:line="256" w:lineRule="exact"/>
              <w:rPr>
                <w:sz w:val="24"/>
              </w:rPr>
            </w:pPr>
            <w:r w:rsidRPr="00BE1740">
              <w:rPr>
                <w:sz w:val="24"/>
              </w:rPr>
              <w:t>государствообразующего</w:t>
            </w:r>
            <w:r w:rsidRPr="00BE1740">
              <w:rPr>
                <w:spacing w:val="29"/>
                <w:sz w:val="24"/>
              </w:rPr>
              <w:t xml:space="preserve"> </w:t>
            </w:r>
            <w:r w:rsidRPr="00BE1740">
              <w:rPr>
                <w:sz w:val="24"/>
              </w:rPr>
              <w:t>народа,</w:t>
            </w:r>
            <w:r w:rsidRPr="00BE1740">
              <w:rPr>
                <w:spacing w:val="29"/>
                <w:sz w:val="24"/>
              </w:rPr>
              <w:t xml:space="preserve"> </w:t>
            </w:r>
            <w:r w:rsidRPr="00BE1740">
              <w:rPr>
                <w:sz w:val="24"/>
              </w:rPr>
              <w:t>входящего</w:t>
            </w:r>
          </w:p>
        </w:tc>
        <w:tc>
          <w:tcPr>
            <w:tcW w:w="3687" w:type="dxa"/>
            <w:tcBorders>
              <w:top w:val="nil"/>
              <w:bottom w:val="nil"/>
            </w:tcBorders>
          </w:tcPr>
          <w:p w:rsidR="00DE11BA" w:rsidRPr="00BE1740" w:rsidRDefault="00DE11BA" w:rsidP="00EF0B46">
            <w:pPr>
              <w:spacing w:line="256" w:lineRule="exact"/>
              <w:rPr>
                <w:b/>
                <w:sz w:val="24"/>
              </w:rPr>
            </w:pPr>
            <w:hyperlink r:id="rId62">
              <w:r w:rsidRPr="00BE1740">
                <w:rPr>
                  <w:b/>
                  <w:color w:val="0087CC"/>
                  <w:sz w:val="24"/>
                  <w:u w:val="thick" w:color="0087CC"/>
                </w:rPr>
                <w:t>http://nachalka.info</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rPr>
                <w:sz w:val="20"/>
              </w:rPr>
            </w:pPr>
          </w:p>
        </w:tc>
        <w:tc>
          <w:tcPr>
            <w:tcW w:w="3687" w:type="dxa"/>
            <w:tcBorders>
              <w:top w:val="nil"/>
              <w:bottom w:val="nil"/>
            </w:tcBorders>
          </w:tcPr>
          <w:p w:rsidR="00DE11BA" w:rsidRPr="00BE1740" w:rsidRDefault="00DE11BA" w:rsidP="00EF0B46">
            <w:pPr>
              <w:spacing w:line="256" w:lineRule="exact"/>
              <w:rPr>
                <w:sz w:val="24"/>
              </w:rPr>
            </w:pPr>
            <w:r w:rsidRPr="00BE1740">
              <w:rPr>
                <w:sz w:val="24"/>
              </w:rPr>
              <w:t>лингвистический</w:t>
            </w:r>
            <w:r w:rsidRPr="00BE1740">
              <w:rPr>
                <w:spacing w:val="-7"/>
                <w:sz w:val="24"/>
              </w:rPr>
              <w:t xml:space="preserve"> </w:t>
            </w:r>
            <w:r w:rsidRPr="00BE1740">
              <w:rPr>
                <w:sz w:val="24"/>
              </w:rPr>
              <w:t>эксперимент.</w:t>
            </w:r>
          </w:p>
        </w:tc>
        <w:tc>
          <w:tcPr>
            <w:tcW w:w="4952" w:type="dxa"/>
            <w:tcBorders>
              <w:top w:val="nil"/>
              <w:bottom w:val="nil"/>
            </w:tcBorders>
          </w:tcPr>
          <w:p w:rsidR="00DE11BA" w:rsidRPr="00BE1740" w:rsidRDefault="00DE11BA" w:rsidP="00EF0B46">
            <w:pPr>
              <w:spacing w:line="256" w:lineRule="exact"/>
              <w:rPr>
                <w:sz w:val="24"/>
              </w:rPr>
            </w:pPr>
            <w:r w:rsidRPr="00BE1740">
              <w:rPr>
                <w:sz w:val="24"/>
              </w:rPr>
              <w:t>в</w:t>
            </w:r>
            <w:r w:rsidRPr="00BE1740">
              <w:rPr>
                <w:spacing w:val="33"/>
                <w:sz w:val="24"/>
              </w:rPr>
              <w:t xml:space="preserve"> </w:t>
            </w:r>
            <w:r w:rsidRPr="00BE1740">
              <w:rPr>
                <w:sz w:val="24"/>
              </w:rPr>
              <w:t>многонациональный</w:t>
            </w:r>
            <w:r w:rsidRPr="00BE1740">
              <w:rPr>
                <w:spacing w:val="90"/>
                <w:sz w:val="24"/>
              </w:rPr>
              <w:t xml:space="preserve"> </w:t>
            </w:r>
            <w:r w:rsidRPr="00BE1740">
              <w:rPr>
                <w:sz w:val="24"/>
              </w:rPr>
              <w:t>союз</w:t>
            </w:r>
            <w:r w:rsidRPr="00BE1740">
              <w:rPr>
                <w:spacing w:val="93"/>
                <w:sz w:val="24"/>
              </w:rPr>
              <w:t xml:space="preserve"> </w:t>
            </w:r>
            <w:r w:rsidRPr="00BE1740">
              <w:rPr>
                <w:sz w:val="24"/>
              </w:rPr>
              <w:t>равноправных</w:t>
            </w:r>
          </w:p>
        </w:tc>
        <w:tc>
          <w:tcPr>
            <w:tcW w:w="3687" w:type="dxa"/>
            <w:tcBorders>
              <w:top w:val="nil"/>
              <w:bottom w:val="nil"/>
            </w:tcBorders>
          </w:tcPr>
          <w:p w:rsidR="00DE11BA" w:rsidRPr="00BE1740" w:rsidRDefault="00DE11BA" w:rsidP="00EF0B46">
            <w:pPr>
              <w:spacing w:line="256" w:lineRule="exact"/>
              <w:rPr>
                <w:b/>
                <w:sz w:val="24"/>
              </w:rPr>
            </w:pPr>
            <w:hyperlink r:id="rId63">
              <w:r w:rsidRPr="00BE1740">
                <w:rPr>
                  <w:b/>
                  <w:color w:val="0087CC"/>
                  <w:sz w:val="24"/>
                  <w:u w:val="thick" w:color="0087CC"/>
                </w:rPr>
                <w:t>http://www.openclass.ru</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259" w:type="dxa"/>
            <w:tcBorders>
              <w:top w:val="nil"/>
              <w:left w:val="single" w:sz="6" w:space="0" w:color="000000"/>
              <w:bottom w:val="nil"/>
            </w:tcBorders>
          </w:tcPr>
          <w:p w:rsidR="00DE11BA" w:rsidRPr="00BE1740" w:rsidRDefault="00DE11BA" w:rsidP="00EF0B46">
            <w:pPr>
              <w:rPr>
                <w:sz w:val="20"/>
              </w:rPr>
            </w:pPr>
          </w:p>
        </w:tc>
        <w:tc>
          <w:tcPr>
            <w:tcW w:w="3687" w:type="dxa"/>
            <w:tcBorders>
              <w:top w:val="nil"/>
              <w:bottom w:val="nil"/>
            </w:tcBorders>
          </w:tcPr>
          <w:p w:rsidR="00DE11BA" w:rsidRPr="00BE1740" w:rsidRDefault="00DE11BA" w:rsidP="00EF0B46">
            <w:pPr>
              <w:rPr>
                <w:sz w:val="20"/>
              </w:rPr>
            </w:pPr>
          </w:p>
        </w:tc>
        <w:tc>
          <w:tcPr>
            <w:tcW w:w="4952" w:type="dxa"/>
            <w:tcBorders>
              <w:top w:val="nil"/>
              <w:bottom w:val="nil"/>
            </w:tcBorders>
          </w:tcPr>
          <w:p w:rsidR="00DE11BA" w:rsidRPr="00BE1740" w:rsidRDefault="00DE11BA" w:rsidP="00EF0B46">
            <w:pPr>
              <w:spacing w:line="256" w:lineRule="exact"/>
              <w:rPr>
                <w:sz w:val="24"/>
              </w:rPr>
            </w:pPr>
            <w:r w:rsidRPr="00BE1740">
              <w:rPr>
                <w:sz w:val="24"/>
              </w:rPr>
              <w:t>народов</w:t>
            </w:r>
            <w:r w:rsidRPr="00BE1740">
              <w:rPr>
                <w:spacing w:val="54"/>
                <w:sz w:val="24"/>
              </w:rPr>
              <w:t xml:space="preserve"> </w:t>
            </w:r>
            <w:r w:rsidRPr="00BE1740">
              <w:rPr>
                <w:sz w:val="24"/>
              </w:rPr>
              <w:t>Российской</w:t>
            </w:r>
            <w:r w:rsidRPr="00BE1740">
              <w:rPr>
                <w:spacing w:val="55"/>
                <w:sz w:val="24"/>
              </w:rPr>
              <w:t xml:space="preserve"> </w:t>
            </w:r>
            <w:r w:rsidRPr="00BE1740">
              <w:rPr>
                <w:sz w:val="24"/>
              </w:rPr>
              <w:t>Федерации».</w:t>
            </w:r>
            <w:r w:rsidRPr="00BE1740">
              <w:rPr>
                <w:spacing w:val="55"/>
                <w:sz w:val="24"/>
              </w:rPr>
              <w:t xml:space="preserve"> </w:t>
            </w:r>
            <w:r w:rsidRPr="00BE1740">
              <w:rPr>
                <w:sz w:val="24"/>
              </w:rPr>
              <w:t>Рассказ</w:t>
            </w:r>
            <w:r w:rsidRPr="00BE1740">
              <w:rPr>
                <w:spacing w:val="57"/>
                <w:sz w:val="24"/>
              </w:rPr>
              <w:t xml:space="preserve"> </w:t>
            </w:r>
            <w:r w:rsidRPr="00BE1740">
              <w:rPr>
                <w:sz w:val="24"/>
              </w:rPr>
              <w:t>­</w:t>
            </w:r>
          </w:p>
        </w:tc>
        <w:tc>
          <w:tcPr>
            <w:tcW w:w="3687" w:type="dxa"/>
            <w:tcBorders>
              <w:top w:val="nil"/>
              <w:bottom w:val="nil"/>
            </w:tcBorders>
          </w:tcPr>
          <w:p w:rsidR="00DE11BA" w:rsidRPr="00BE1740" w:rsidRDefault="00DE11BA" w:rsidP="00EF0B46">
            <w:pPr>
              <w:spacing w:line="256" w:lineRule="exact"/>
              <w:rPr>
                <w:b/>
                <w:sz w:val="24"/>
              </w:rPr>
            </w:pPr>
            <w:hyperlink r:id="rId64">
              <w:r w:rsidRPr="00BE1740">
                <w:rPr>
                  <w:b/>
                  <w:color w:val="0087CC"/>
                  <w:sz w:val="24"/>
                  <w:u w:val="thick" w:color="0087CC"/>
                </w:rPr>
                <w:t>http://www.classmag.ru</w:t>
              </w:r>
            </w:hyperlink>
          </w:p>
        </w:tc>
      </w:tr>
      <w:tr w:rsidR="00DE11BA" w:rsidRPr="00BE1740" w:rsidTr="00EF0B46">
        <w:trPr>
          <w:trHeight w:val="273"/>
        </w:trPr>
        <w:tc>
          <w:tcPr>
            <w:tcW w:w="1013" w:type="dxa"/>
            <w:tcBorders>
              <w:top w:val="nil"/>
              <w:left w:val="single" w:sz="6" w:space="0" w:color="000000"/>
              <w:right w:val="single" w:sz="6" w:space="0" w:color="000000"/>
            </w:tcBorders>
          </w:tcPr>
          <w:p w:rsidR="00DE11BA" w:rsidRPr="00BE1740" w:rsidRDefault="00DE11BA" w:rsidP="00EF0B46">
            <w:pPr>
              <w:rPr>
                <w:sz w:val="20"/>
              </w:rPr>
            </w:pPr>
          </w:p>
        </w:tc>
        <w:tc>
          <w:tcPr>
            <w:tcW w:w="2259" w:type="dxa"/>
            <w:tcBorders>
              <w:top w:val="nil"/>
              <w:left w:val="single" w:sz="6" w:space="0" w:color="000000"/>
            </w:tcBorders>
          </w:tcPr>
          <w:p w:rsidR="00DE11BA" w:rsidRPr="00BE1740" w:rsidRDefault="00DE11BA" w:rsidP="00EF0B46">
            <w:pPr>
              <w:rPr>
                <w:sz w:val="20"/>
              </w:rPr>
            </w:pPr>
          </w:p>
        </w:tc>
        <w:tc>
          <w:tcPr>
            <w:tcW w:w="3687" w:type="dxa"/>
            <w:tcBorders>
              <w:top w:val="nil"/>
            </w:tcBorders>
          </w:tcPr>
          <w:p w:rsidR="00DE11BA" w:rsidRPr="00BE1740" w:rsidRDefault="00DE11BA" w:rsidP="00EF0B46">
            <w:pPr>
              <w:rPr>
                <w:sz w:val="20"/>
              </w:rPr>
            </w:pPr>
          </w:p>
        </w:tc>
        <w:tc>
          <w:tcPr>
            <w:tcW w:w="4952" w:type="dxa"/>
            <w:tcBorders>
              <w:top w:val="nil"/>
            </w:tcBorders>
          </w:tcPr>
          <w:p w:rsidR="00DE11BA" w:rsidRPr="00DE11BA" w:rsidRDefault="00DE11BA" w:rsidP="00EF0B46">
            <w:pPr>
              <w:spacing w:line="254" w:lineRule="exact"/>
              <w:rPr>
                <w:sz w:val="24"/>
                <w:lang w:val="ru-RU"/>
              </w:rPr>
            </w:pPr>
            <w:r w:rsidRPr="00DE11BA">
              <w:rPr>
                <w:sz w:val="24"/>
                <w:lang w:val="ru-RU"/>
              </w:rPr>
              <w:t>пояснение</w:t>
            </w:r>
            <w:r w:rsidRPr="00DE11BA">
              <w:rPr>
                <w:spacing w:val="3"/>
                <w:sz w:val="24"/>
                <w:lang w:val="ru-RU"/>
              </w:rPr>
              <w:t xml:space="preserve"> </w:t>
            </w:r>
            <w:r w:rsidRPr="00DE11BA">
              <w:rPr>
                <w:sz w:val="24"/>
                <w:lang w:val="ru-RU"/>
              </w:rPr>
              <w:t>учителя</w:t>
            </w:r>
            <w:r w:rsidRPr="00DE11BA">
              <w:rPr>
                <w:spacing w:val="62"/>
                <w:sz w:val="24"/>
                <w:lang w:val="ru-RU"/>
              </w:rPr>
              <w:t xml:space="preserve"> </w:t>
            </w:r>
            <w:r w:rsidRPr="00DE11BA">
              <w:rPr>
                <w:sz w:val="24"/>
                <w:lang w:val="ru-RU"/>
              </w:rPr>
              <w:t>на</w:t>
            </w:r>
            <w:r w:rsidRPr="00DE11BA">
              <w:rPr>
                <w:spacing w:val="60"/>
                <w:sz w:val="24"/>
                <w:lang w:val="ru-RU"/>
              </w:rPr>
              <w:t xml:space="preserve"> </w:t>
            </w:r>
            <w:r w:rsidRPr="00DE11BA">
              <w:rPr>
                <w:sz w:val="24"/>
                <w:lang w:val="ru-RU"/>
              </w:rPr>
              <w:t>тему</w:t>
            </w:r>
            <w:r w:rsidRPr="00DE11BA">
              <w:rPr>
                <w:spacing w:val="63"/>
                <w:sz w:val="24"/>
                <w:lang w:val="ru-RU"/>
              </w:rPr>
              <w:t xml:space="preserve"> </w:t>
            </w:r>
            <w:r w:rsidRPr="00DE11BA">
              <w:rPr>
                <w:sz w:val="24"/>
                <w:lang w:val="ru-RU"/>
              </w:rPr>
              <w:t>«Русский</w:t>
            </w:r>
            <w:r w:rsidRPr="00DE11BA">
              <w:rPr>
                <w:spacing w:val="64"/>
                <w:sz w:val="24"/>
                <w:lang w:val="ru-RU"/>
              </w:rPr>
              <w:t xml:space="preserve"> </w:t>
            </w:r>
            <w:r w:rsidRPr="00DE11BA">
              <w:rPr>
                <w:sz w:val="24"/>
                <w:lang w:val="ru-RU"/>
              </w:rPr>
              <w:t>язык</w:t>
            </w:r>
          </w:p>
        </w:tc>
        <w:tc>
          <w:tcPr>
            <w:tcW w:w="3687" w:type="dxa"/>
            <w:tcBorders>
              <w:top w:val="nil"/>
            </w:tcBorders>
          </w:tcPr>
          <w:p w:rsidR="00DE11BA" w:rsidRPr="00DE11BA" w:rsidRDefault="00DE11BA" w:rsidP="00EF0B46">
            <w:pPr>
              <w:spacing w:line="254" w:lineRule="exact"/>
              <w:rPr>
                <w:b/>
                <w:sz w:val="24"/>
                <w:lang w:val="ru-RU"/>
              </w:rPr>
            </w:pPr>
            <w:hyperlink r:id="rId65">
              <w:r w:rsidRPr="00BE1740">
                <w:rPr>
                  <w:b/>
                  <w:color w:val="0000FF"/>
                  <w:sz w:val="24"/>
                  <w:u w:val="thick" w:color="0000FF"/>
                </w:rPr>
                <w:t>http</w:t>
              </w:r>
              <w:r w:rsidRPr="00DE11BA">
                <w:rPr>
                  <w:b/>
                  <w:color w:val="0000FF"/>
                  <w:sz w:val="24"/>
                  <w:u w:val="thick" w:color="0000FF"/>
                  <w:lang w:val="ru-RU"/>
                </w:rPr>
                <w:t>://</w:t>
              </w:r>
              <w:r w:rsidRPr="00BE1740">
                <w:rPr>
                  <w:b/>
                  <w:color w:val="0000FF"/>
                  <w:sz w:val="24"/>
                  <w:u w:val="thick" w:color="0000FF"/>
                </w:rPr>
                <w:t>www</w:t>
              </w:r>
              <w:r w:rsidRPr="00DE11BA">
                <w:rPr>
                  <w:b/>
                  <w:color w:val="0000FF"/>
                  <w:sz w:val="24"/>
                  <w:u w:val="thick" w:color="0000FF"/>
                  <w:lang w:val="ru-RU"/>
                </w:rPr>
                <w:t>.</w:t>
              </w:r>
              <w:r w:rsidRPr="00BE1740">
                <w:rPr>
                  <w:b/>
                  <w:color w:val="0000FF"/>
                  <w:sz w:val="24"/>
                  <w:u w:val="thick" w:color="0000FF"/>
                </w:rPr>
                <w:t>mat</w:t>
              </w:r>
              <w:r w:rsidRPr="00DE11BA">
                <w:rPr>
                  <w:b/>
                  <w:color w:val="0000FF"/>
                  <w:sz w:val="24"/>
                  <w:u w:val="thick" w:color="0000FF"/>
                  <w:lang w:val="ru-RU"/>
                </w:rPr>
                <w:t>-</w:t>
              </w:r>
              <w:r w:rsidRPr="00BE1740">
                <w:rPr>
                  <w:b/>
                  <w:color w:val="0000FF"/>
                  <w:sz w:val="24"/>
                  <w:u w:val="thick" w:color="0000FF"/>
                </w:rPr>
                <w:t>eshka</w:t>
              </w:r>
              <w:r w:rsidRPr="00DE11BA">
                <w:rPr>
                  <w:b/>
                  <w:color w:val="0000FF"/>
                  <w:sz w:val="24"/>
                  <w:u w:val="thick" w:color="0000FF"/>
                  <w:lang w:val="ru-RU"/>
                </w:rPr>
                <w:t>.</w:t>
              </w:r>
              <w:r w:rsidRPr="00BE1740">
                <w:rPr>
                  <w:b/>
                  <w:color w:val="0000FF"/>
                  <w:sz w:val="24"/>
                  <w:u w:val="thick" w:color="0000FF"/>
                </w:rPr>
                <w:t>com</w:t>
              </w:r>
            </w:hyperlink>
          </w:p>
        </w:tc>
      </w:tr>
    </w:tbl>
    <w:p w:rsidR="00DE11BA" w:rsidRPr="00BE1740" w:rsidRDefault="00DE11BA" w:rsidP="00DE11BA">
      <w:pPr>
        <w:spacing w:line="254" w:lineRule="exact"/>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656ACC" w:rsidTr="00EF0B46">
        <w:trPr>
          <w:trHeight w:val="5796"/>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rPr>
                <w:sz w:val="24"/>
                <w:lang w:val="ru-RU"/>
              </w:rPr>
            </w:pPr>
          </w:p>
        </w:tc>
        <w:tc>
          <w:tcPr>
            <w:tcW w:w="4952" w:type="dxa"/>
          </w:tcPr>
          <w:p w:rsidR="00DE11BA" w:rsidRPr="00DE11BA" w:rsidRDefault="00DE11BA" w:rsidP="00EF0B46">
            <w:pPr>
              <w:ind w:right="143"/>
              <w:jc w:val="both"/>
              <w:rPr>
                <w:sz w:val="24"/>
                <w:lang w:val="ru-RU"/>
              </w:rPr>
            </w:pPr>
            <w:r w:rsidRPr="00DE11BA">
              <w:rPr>
                <w:sz w:val="24"/>
                <w:lang w:val="ru-RU"/>
              </w:rPr>
              <w:t>как</w:t>
            </w:r>
            <w:r w:rsidRPr="00DE11BA">
              <w:rPr>
                <w:spacing w:val="1"/>
                <w:sz w:val="24"/>
                <w:lang w:val="ru-RU"/>
              </w:rPr>
              <w:t xml:space="preserve"> </w:t>
            </w:r>
            <w:r w:rsidRPr="00DE11BA">
              <w:rPr>
                <w:sz w:val="24"/>
                <w:lang w:val="ru-RU"/>
              </w:rPr>
              <w:t>государственный</w:t>
            </w:r>
            <w:r w:rsidRPr="00DE11BA">
              <w:rPr>
                <w:spacing w:val="1"/>
                <w:sz w:val="24"/>
                <w:lang w:val="ru-RU"/>
              </w:rPr>
              <w:t xml:space="preserve"> </w:t>
            </w:r>
            <w:r w:rsidRPr="00DE11BA">
              <w:rPr>
                <w:sz w:val="24"/>
                <w:lang w:val="ru-RU"/>
              </w:rPr>
              <w:t>язык</w:t>
            </w:r>
            <w:r w:rsidRPr="00DE11BA">
              <w:rPr>
                <w:spacing w:val="1"/>
                <w:sz w:val="24"/>
                <w:lang w:val="ru-RU"/>
              </w:rPr>
              <w:t xml:space="preserve"> </w:t>
            </w:r>
            <w:r w:rsidRPr="00DE11BA">
              <w:rPr>
                <w:sz w:val="24"/>
                <w:lang w:val="ru-RU"/>
              </w:rPr>
              <w:t>Российской</w:t>
            </w:r>
            <w:r w:rsidRPr="00DE11BA">
              <w:rPr>
                <w:spacing w:val="1"/>
                <w:sz w:val="24"/>
                <w:lang w:val="ru-RU"/>
              </w:rPr>
              <w:t xml:space="preserve"> </w:t>
            </w:r>
            <w:r w:rsidRPr="00DE11BA">
              <w:rPr>
                <w:sz w:val="24"/>
                <w:lang w:val="ru-RU"/>
              </w:rPr>
              <w:t>Федерации».</w:t>
            </w:r>
            <w:r w:rsidRPr="00DE11BA">
              <w:rPr>
                <w:spacing w:val="1"/>
                <w:sz w:val="24"/>
                <w:lang w:val="ru-RU"/>
              </w:rPr>
              <w:t xml:space="preserve"> </w:t>
            </w: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которого</w:t>
            </w:r>
            <w:r w:rsidRPr="00DE11BA">
              <w:rPr>
                <w:spacing w:val="1"/>
                <w:sz w:val="24"/>
                <w:lang w:val="ru-RU"/>
              </w:rPr>
              <w:t xml:space="preserve"> </w:t>
            </w:r>
            <w:r w:rsidRPr="00DE11BA">
              <w:rPr>
                <w:sz w:val="24"/>
                <w:lang w:val="ru-RU"/>
              </w:rPr>
              <w:t>формулируются</w:t>
            </w:r>
            <w:r w:rsidRPr="00DE11BA">
              <w:rPr>
                <w:spacing w:val="1"/>
                <w:sz w:val="24"/>
                <w:lang w:val="ru-RU"/>
              </w:rPr>
              <w:t xml:space="preserve"> </w:t>
            </w:r>
            <w:r w:rsidRPr="00DE11BA">
              <w:rPr>
                <w:sz w:val="24"/>
                <w:lang w:val="ru-RU"/>
              </w:rPr>
              <w:t>суждения</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многообразии</w:t>
            </w:r>
            <w:r w:rsidRPr="00DE11BA">
              <w:rPr>
                <w:spacing w:val="1"/>
                <w:sz w:val="24"/>
                <w:lang w:val="ru-RU"/>
              </w:rPr>
              <w:t xml:space="preserve"> </w:t>
            </w:r>
            <w:r w:rsidRPr="00DE11BA">
              <w:rPr>
                <w:sz w:val="24"/>
                <w:lang w:val="ru-RU"/>
              </w:rPr>
              <w:t>языкового</w:t>
            </w:r>
            <w:r w:rsidRPr="00DE11BA">
              <w:rPr>
                <w:spacing w:val="1"/>
                <w:sz w:val="24"/>
                <w:lang w:val="ru-RU"/>
              </w:rPr>
              <w:t xml:space="preserve"> </w:t>
            </w:r>
            <w:r w:rsidRPr="00DE11BA">
              <w:rPr>
                <w:sz w:val="24"/>
                <w:lang w:val="ru-RU"/>
              </w:rPr>
              <w:t>пространства</w:t>
            </w:r>
            <w:r w:rsidRPr="00DE11BA">
              <w:rPr>
                <w:spacing w:val="1"/>
                <w:sz w:val="24"/>
                <w:lang w:val="ru-RU"/>
              </w:rPr>
              <w:t xml:space="preserve"> </w:t>
            </w:r>
            <w:r w:rsidRPr="00DE11BA">
              <w:rPr>
                <w:sz w:val="24"/>
                <w:lang w:val="ru-RU"/>
              </w:rPr>
              <w:t>России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государственного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Российской</w:t>
            </w:r>
            <w:r w:rsidRPr="00DE11BA">
              <w:rPr>
                <w:spacing w:val="1"/>
                <w:sz w:val="24"/>
                <w:lang w:val="ru-RU"/>
              </w:rPr>
              <w:t xml:space="preserve"> </w:t>
            </w:r>
            <w:r w:rsidRPr="00DE11BA">
              <w:rPr>
                <w:sz w:val="24"/>
                <w:lang w:val="ru-RU"/>
              </w:rPr>
              <w:t>Федерации.</w:t>
            </w:r>
          </w:p>
          <w:p w:rsidR="00DE11BA" w:rsidRPr="00DE11BA" w:rsidRDefault="00DE11BA" w:rsidP="00EF0B46">
            <w:pPr>
              <w:ind w:right="139"/>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придумать</w:t>
            </w:r>
            <w:r w:rsidRPr="00DE11BA">
              <w:rPr>
                <w:spacing w:val="1"/>
                <w:sz w:val="24"/>
                <w:lang w:val="ru-RU"/>
              </w:rPr>
              <w:t xml:space="preserve"> </w:t>
            </w:r>
            <w:r w:rsidRPr="00DE11BA">
              <w:rPr>
                <w:sz w:val="24"/>
                <w:lang w:val="ru-RU"/>
              </w:rPr>
              <w:t>ситуацию</w:t>
            </w:r>
            <w:r w:rsidRPr="00DE11BA">
              <w:rPr>
                <w:spacing w:val="1"/>
                <w:sz w:val="24"/>
                <w:lang w:val="ru-RU"/>
              </w:rPr>
              <w:t xml:space="preserve"> </w:t>
            </w:r>
            <w:r w:rsidRPr="00DE11BA">
              <w:rPr>
                <w:sz w:val="24"/>
                <w:lang w:val="ru-RU"/>
              </w:rPr>
              <w:t>применения</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государственного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Российской</w:t>
            </w:r>
            <w:r w:rsidRPr="00DE11BA">
              <w:rPr>
                <w:spacing w:val="1"/>
                <w:sz w:val="24"/>
                <w:lang w:val="ru-RU"/>
              </w:rPr>
              <w:t xml:space="preserve"> </w:t>
            </w:r>
            <w:r w:rsidRPr="00DE11BA">
              <w:rPr>
                <w:sz w:val="24"/>
                <w:lang w:val="ru-RU"/>
              </w:rPr>
              <w:t>Федерации.</w:t>
            </w:r>
            <w:r w:rsidRPr="00DE11BA">
              <w:rPr>
                <w:spacing w:val="1"/>
                <w:sz w:val="24"/>
                <w:lang w:val="ru-RU"/>
              </w:rPr>
              <w:t xml:space="preserve"> </w:t>
            </w:r>
            <w:r w:rsidRPr="00DE11BA">
              <w:rPr>
                <w:sz w:val="24"/>
                <w:lang w:val="ru-RU"/>
              </w:rPr>
              <w:t>Обсуждение</w:t>
            </w:r>
            <w:r w:rsidRPr="00DE11BA">
              <w:rPr>
                <w:spacing w:val="1"/>
                <w:sz w:val="24"/>
                <w:lang w:val="ru-RU"/>
              </w:rPr>
              <w:t xml:space="preserve"> </w:t>
            </w:r>
            <w:r w:rsidRPr="00DE11BA">
              <w:rPr>
                <w:sz w:val="24"/>
                <w:lang w:val="ru-RU"/>
              </w:rPr>
              <w:t>возможности</w:t>
            </w:r>
            <w:r w:rsidRPr="00DE11BA">
              <w:rPr>
                <w:spacing w:val="1"/>
                <w:sz w:val="24"/>
                <w:lang w:val="ru-RU"/>
              </w:rPr>
              <w:t xml:space="preserve"> </w:t>
            </w:r>
            <w:r w:rsidRPr="00DE11BA">
              <w:rPr>
                <w:sz w:val="24"/>
                <w:lang w:val="ru-RU"/>
              </w:rPr>
              <w:t>использования</w:t>
            </w:r>
            <w:r w:rsidRPr="00DE11BA">
              <w:rPr>
                <w:spacing w:val="1"/>
                <w:sz w:val="24"/>
                <w:lang w:val="ru-RU"/>
              </w:rPr>
              <w:t xml:space="preserve"> </w:t>
            </w:r>
            <w:r w:rsidRPr="00DE11BA">
              <w:rPr>
                <w:sz w:val="24"/>
                <w:lang w:val="ru-RU"/>
              </w:rPr>
              <w:t>лингвистического</w:t>
            </w:r>
            <w:r w:rsidRPr="00DE11BA">
              <w:rPr>
                <w:spacing w:val="1"/>
                <w:sz w:val="24"/>
                <w:lang w:val="ru-RU"/>
              </w:rPr>
              <w:t xml:space="preserve"> </w:t>
            </w:r>
            <w:r w:rsidRPr="00DE11BA">
              <w:rPr>
                <w:sz w:val="24"/>
                <w:lang w:val="ru-RU"/>
              </w:rPr>
              <w:t>мини</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эксперимента</w:t>
            </w:r>
            <w:r w:rsidRPr="00DE11BA">
              <w:rPr>
                <w:spacing w:val="-2"/>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метода</w:t>
            </w:r>
            <w:r w:rsidRPr="00DE11BA">
              <w:rPr>
                <w:spacing w:val="-2"/>
                <w:sz w:val="24"/>
                <w:lang w:val="ru-RU"/>
              </w:rPr>
              <w:t xml:space="preserve"> </w:t>
            </w:r>
            <w:r w:rsidRPr="00DE11BA">
              <w:rPr>
                <w:sz w:val="24"/>
                <w:lang w:val="ru-RU"/>
              </w:rPr>
              <w:t>изучения</w:t>
            </w:r>
            <w:r w:rsidRPr="00DE11BA">
              <w:rPr>
                <w:spacing w:val="-1"/>
                <w:sz w:val="24"/>
                <w:lang w:val="ru-RU"/>
              </w:rPr>
              <w:t xml:space="preserve"> </w:t>
            </w:r>
            <w:r w:rsidRPr="00DE11BA">
              <w:rPr>
                <w:sz w:val="24"/>
                <w:lang w:val="ru-RU"/>
              </w:rPr>
              <w:t>языка.</w:t>
            </w:r>
          </w:p>
          <w:p w:rsidR="00DE11BA" w:rsidRPr="00DE11BA" w:rsidRDefault="00DE11BA" w:rsidP="00EF0B46">
            <w:pPr>
              <w:ind w:right="141"/>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выбирать</w:t>
            </w:r>
            <w:r w:rsidRPr="00DE11BA">
              <w:rPr>
                <w:spacing w:val="1"/>
                <w:sz w:val="24"/>
                <w:lang w:val="ru-RU"/>
              </w:rPr>
              <w:t xml:space="preserve"> </w:t>
            </w:r>
            <w:r w:rsidRPr="00DE11BA">
              <w:rPr>
                <w:sz w:val="24"/>
                <w:lang w:val="ru-RU"/>
              </w:rPr>
              <w:t>источник</w:t>
            </w:r>
            <w:r w:rsidRPr="00DE11BA">
              <w:rPr>
                <w:spacing w:val="1"/>
                <w:sz w:val="24"/>
                <w:lang w:val="ru-RU"/>
              </w:rPr>
              <w:t xml:space="preserve"> </w:t>
            </w:r>
            <w:r w:rsidRPr="00DE11BA">
              <w:rPr>
                <w:sz w:val="24"/>
                <w:lang w:val="ru-RU"/>
              </w:rPr>
              <w:t>информации</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выполнении</w:t>
            </w:r>
            <w:r w:rsidRPr="00DE11BA">
              <w:rPr>
                <w:spacing w:val="1"/>
                <w:sz w:val="24"/>
                <w:lang w:val="ru-RU"/>
              </w:rPr>
              <w:t xml:space="preserve"> </w:t>
            </w:r>
            <w:r w:rsidRPr="00DE11BA">
              <w:rPr>
                <w:sz w:val="24"/>
                <w:lang w:val="ru-RU"/>
              </w:rPr>
              <w:t>мини</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эксперимента?».</w:t>
            </w:r>
          </w:p>
          <w:p w:rsidR="00DE11BA" w:rsidRPr="00DE11BA" w:rsidRDefault="00DE11BA" w:rsidP="00EF0B46">
            <w:pPr>
              <w:ind w:right="144"/>
              <w:jc w:val="both"/>
              <w:rPr>
                <w:sz w:val="24"/>
                <w:lang w:val="ru-RU"/>
              </w:rPr>
            </w:pPr>
            <w:r w:rsidRPr="00DE11BA">
              <w:rPr>
                <w:sz w:val="24"/>
                <w:lang w:val="ru-RU"/>
              </w:rPr>
              <w:t>Практические</w:t>
            </w:r>
            <w:r w:rsidRPr="00DE11BA">
              <w:rPr>
                <w:spacing w:val="1"/>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во</w:t>
            </w:r>
            <w:r w:rsidRPr="00DE11BA">
              <w:rPr>
                <w:spacing w:val="1"/>
                <w:sz w:val="24"/>
                <w:lang w:val="ru-RU"/>
              </w:rPr>
              <w:t xml:space="preserve"> </w:t>
            </w:r>
            <w:r w:rsidRPr="00DE11BA">
              <w:rPr>
                <w:sz w:val="24"/>
                <w:lang w:val="ru-RU"/>
              </w:rPr>
              <w:t>всех</w:t>
            </w:r>
            <w:r w:rsidRPr="00DE11BA">
              <w:rPr>
                <w:spacing w:val="61"/>
                <w:sz w:val="24"/>
                <w:lang w:val="ru-RU"/>
              </w:rPr>
              <w:t xml:space="preserve"> </w:t>
            </w:r>
            <w:r w:rsidRPr="00DE11BA">
              <w:rPr>
                <w:sz w:val="24"/>
                <w:lang w:val="ru-RU"/>
              </w:rPr>
              <w:t>разделах</w:t>
            </w:r>
            <w:r w:rsidRPr="00DE11BA">
              <w:rPr>
                <w:spacing w:val="1"/>
                <w:sz w:val="24"/>
                <w:lang w:val="ru-RU"/>
              </w:rPr>
              <w:t xml:space="preserve"> </w:t>
            </w:r>
            <w:r w:rsidRPr="00DE11BA">
              <w:rPr>
                <w:sz w:val="24"/>
                <w:lang w:val="ru-RU"/>
              </w:rPr>
              <w:t>курса,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развивается</w:t>
            </w:r>
            <w:r w:rsidRPr="00DE11BA">
              <w:rPr>
                <w:spacing w:val="1"/>
                <w:sz w:val="24"/>
                <w:lang w:val="ru-RU"/>
              </w:rPr>
              <w:t xml:space="preserve"> </w:t>
            </w:r>
            <w:r w:rsidRPr="00DE11BA">
              <w:rPr>
                <w:sz w:val="24"/>
                <w:lang w:val="ru-RU"/>
              </w:rPr>
              <w:t>умение</w:t>
            </w:r>
            <w:r w:rsidRPr="00DE11BA">
              <w:rPr>
                <w:spacing w:val="-57"/>
                <w:sz w:val="24"/>
                <w:lang w:val="ru-RU"/>
              </w:rPr>
              <w:t xml:space="preserve"> </w:t>
            </w:r>
            <w:r w:rsidRPr="00DE11BA">
              <w:rPr>
                <w:sz w:val="24"/>
                <w:lang w:val="ru-RU"/>
              </w:rPr>
              <w:t>анализировать</w:t>
            </w:r>
            <w:r w:rsidRPr="00DE11BA">
              <w:rPr>
                <w:spacing w:val="6"/>
                <w:sz w:val="24"/>
                <w:lang w:val="ru-RU"/>
              </w:rPr>
              <w:t xml:space="preserve"> </w:t>
            </w:r>
            <w:r w:rsidRPr="00DE11BA">
              <w:rPr>
                <w:sz w:val="24"/>
                <w:lang w:val="ru-RU"/>
              </w:rPr>
              <w:t>текстовую,</w:t>
            </w:r>
            <w:r w:rsidRPr="00DE11BA">
              <w:rPr>
                <w:spacing w:val="8"/>
                <w:sz w:val="24"/>
                <w:lang w:val="ru-RU"/>
              </w:rPr>
              <w:t xml:space="preserve"> </w:t>
            </w:r>
            <w:r w:rsidRPr="00DE11BA">
              <w:rPr>
                <w:sz w:val="24"/>
                <w:lang w:val="ru-RU"/>
              </w:rPr>
              <w:t>графическую,</w:t>
            </w:r>
          </w:p>
          <w:p w:rsidR="00DE11BA" w:rsidRPr="00DE11BA" w:rsidRDefault="00DE11BA" w:rsidP="00EF0B46">
            <w:pPr>
              <w:spacing w:line="270" w:lineRule="atLeast"/>
              <w:ind w:right="144"/>
              <w:jc w:val="both"/>
              <w:rPr>
                <w:sz w:val="24"/>
                <w:lang w:val="ru-RU"/>
              </w:rPr>
            </w:pPr>
            <w:r w:rsidRPr="00DE11BA">
              <w:rPr>
                <w:sz w:val="24"/>
                <w:lang w:val="ru-RU"/>
              </w:rPr>
              <w:t>звуковую</w:t>
            </w:r>
            <w:r w:rsidRPr="00DE11BA">
              <w:rPr>
                <w:spacing w:val="1"/>
                <w:sz w:val="24"/>
                <w:lang w:val="ru-RU"/>
              </w:rPr>
              <w:t xml:space="preserve"> </w:t>
            </w:r>
            <w:r w:rsidRPr="00DE11BA">
              <w:rPr>
                <w:sz w:val="24"/>
                <w:lang w:val="ru-RU"/>
              </w:rPr>
              <w:t>информацию</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учебной</w:t>
            </w:r>
            <w:r w:rsidRPr="00DE11BA">
              <w:rPr>
                <w:spacing w:val="-1"/>
                <w:sz w:val="24"/>
                <w:lang w:val="ru-RU"/>
              </w:rPr>
              <w:t xml:space="preserve"> </w:t>
            </w:r>
            <w:r w:rsidRPr="00DE11BA">
              <w:rPr>
                <w:sz w:val="24"/>
                <w:lang w:val="ru-RU"/>
              </w:rPr>
              <w:t>задачей.</w:t>
            </w:r>
          </w:p>
        </w:tc>
        <w:tc>
          <w:tcPr>
            <w:tcW w:w="3687" w:type="dxa"/>
          </w:tcPr>
          <w:p w:rsidR="00DE11BA" w:rsidRPr="00DE11BA" w:rsidRDefault="00DE11BA" w:rsidP="00EF0B46">
            <w:pPr>
              <w:ind w:right="230"/>
              <w:rPr>
                <w:b/>
                <w:sz w:val="24"/>
                <w:lang w:val="ru-RU"/>
              </w:rPr>
            </w:pPr>
            <w:hyperlink r:id="rId66">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solnet</w:t>
              </w:r>
              <w:r w:rsidRPr="00DE11BA">
                <w:rPr>
                  <w:b/>
                  <w:color w:val="0087CC"/>
                  <w:sz w:val="24"/>
                  <w:u w:val="thick" w:color="0087CC"/>
                  <w:lang w:val="ru-RU"/>
                </w:rPr>
                <w:t>.</w:t>
              </w:r>
              <w:r w:rsidRPr="00BE1740">
                <w:rPr>
                  <w:b/>
                  <w:color w:val="0087CC"/>
                  <w:sz w:val="24"/>
                  <w:u w:val="thick" w:color="0087CC"/>
                </w:rPr>
                <w:t>ee</w:t>
              </w:r>
            </w:hyperlink>
            <w:r w:rsidRPr="00DE11BA">
              <w:rPr>
                <w:b/>
                <w:color w:val="0087CC"/>
                <w:spacing w:val="1"/>
                <w:sz w:val="24"/>
                <w:lang w:val="ru-RU"/>
              </w:rPr>
              <w:t xml:space="preserve"> </w:t>
            </w:r>
            <w:hyperlink r:id="rId67">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nsc</w:t>
              </w:r>
              <w:r w:rsidRPr="00DE11BA">
                <w:rPr>
                  <w:b/>
                  <w:color w:val="0087CC"/>
                  <w:sz w:val="24"/>
                  <w:u w:val="thick" w:color="0087CC"/>
                  <w:lang w:val="ru-RU"/>
                </w:rPr>
                <w:t>.1</w:t>
              </w:r>
              <w:r w:rsidRPr="00BE1740">
                <w:rPr>
                  <w:b/>
                  <w:color w:val="0087CC"/>
                  <w:sz w:val="24"/>
                  <w:u w:val="thick" w:color="0087CC"/>
                </w:rPr>
                <w:t>september</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68">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viki</w:t>
              </w:r>
              <w:r w:rsidRPr="00DE11BA">
                <w:rPr>
                  <w:b/>
                  <w:color w:val="0087CC"/>
                  <w:sz w:val="24"/>
                  <w:u w:val="thick" w:color="0087CC"/>
                  <w:lang w:val="ru-RU"/>
                </w:rPr>
                <w:t>.</w:t>
              </w:r>
              <w:r w:rsidRPr="00BE1740">
                <w:rPr>
                  <w:b/>
                  <w:color w:val="0087CC"/>
                  <w:sz w:val="24"/>
                  <w:u w:val="thick" w:color="0087CC"/>
                </w:rPr>
                <w:t>rdf</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69">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nachalka</w:t>
              </w:r>
              <w:r w:rsidRPr="00DE11BA">
                <w:rPr>
                  <w:b/>
                  <w:color w:val="0087CC"/>
                  <w:sz w:val="24"/>
                  <w:u w:val="thick" w:color="0087CC"/>
                  <w:lang w:val="ru-RU"/>
                </w:rPr>
                <w:t>.</w:t>
              </w:r>
              <w:r w:rsidRPr="00BE1740">
                <w:rPr>
                  <w:b/>
                  <w:color w:val="0087CC"/>
                  <w:sz w:val="24"/>
                  <w:u w:val="thick" w:color="0087CC"/>
                </w:rPr>
                <w:t>com</w:t>
              </w:r>
              <w:r w:rsidRPr="00DE11BA">
                <w:rPr>
                  <w:b/>
                  <w:color w:val="0087CC"/>
                  <w:sz w:val="24"/>
                  <w:u w:val="thick" w:color="0087CC"/>
                  <w:lang w:val="ru-RU"/>
                </w:rPr>
                <w:t>/</w:t>
              </w:r>
              <w:r w:rsidRPr="00BE1740">
                <w:rPr>
                  <w:b/>
                  <w:color w:val="0087CC"/>
                  <w:sz w:val="24"/>
                  <w:u w:val="thick" w:color="0087CC"/>
                </w:rPr>
                <w:t>photo</w:t>
              </w:r>
            </w:hyperlink>
            <w:r w:rsidRPr="00DE11BA">
              <w:rPr>
                <w:b/>
                <w:color w:val="0087CC"/>
                <w:spacing w:val="-57"/>
                <w:sz w:val="24"/>
                <w:lang w:val="ru-RU"/>
              </w:rPr>
              <w:t xml:space="preserve"> </w:t>
            </w:r>
            <w:hyperlink r:id="rId70">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bomoonlight</w:t>
              </w:r>
              <w:r w:rsidRPr="00DE11BA">
                <w:rPr>
                  <w:b/>
                  <w:color w:val="0087CC"/>
                  <w:sz w:val="24"/>
                  <w:u w:val="thick" w:color="0087CC"/>
                  <w:lang w:val="ru-RU"/>
                </w:rPr>
                <w:t>.</w:t>
              </w:r>
              <w:r w:rsidRPr="00BE1740">
                <w:rPr>
                  <w:b/>
                  <w:color w:val="0087CC"/>
                  <w:sz w:val="24"/>
                  <w:u w:val="thick" w:color="0087CC"/>
                </w:rPr>
                <w:t>ru</w:t>
              </w:r>
              <w:r w:rsidRPr="00DE11BA">
                <w:rPr>
                  <w:b/>
                  <w:color w:val="0087CC"/>
                  <w:sz w:val="24"/>
                  <w:u w:val="thick" w:color="0087CC"/>
                  <w:lang w:val="ru-RU"/>
                </w:rPr>
                <w:t>/</w:t>
              </w:r>
              <w:r w:rsidRPr="00BE1740">
                <w:rPr>
                  <w:b/>
                  <w:color w:val="0087CC"/>
                  <w:sz w:val="24"/>
                  <w:u w:val="thick" w:color="0087CC"/>
                </w:rPr>
                <w:t>azbuka</w:t>
              </w:r>
            </w:hyperlink>
            <w:r w:rsidRPr="00DE11BA">
              <w:rPr>
                <w:b/>
                <w:color w:val="0087CC"/>
                <w:spacing w:val="1"/>
                <w:sz w:val="24"/>
                <w:lang w:val="ru-RU"/>
              </w:rPr>
              <w:t xml:space="preserve"> </w:t>
            </w:r>
            <w:hyperlink r:id="rId71">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stranamasterov</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72">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it</w:t>
              </w:r>
              <w:r w:rsidRPr="00DE11BA">
                <w:rPr>
                  <w:b/>
                  <w:color w:val="0087CC"/>
                  <w:sz w:val="24"/>
                  <w:u w:val="thick" w:color="0087CC"/>
                  <w:lang w:val="ru-RU"/>
                </w:rPr>
                <w:t>-</w:t>
              </w:r>
              <w:r w:rsidRPr="00BE1740">
                <w:rPr>
                  <w:b/>
                  <w:color w:val="0087CC"/>
                  <w:sz w:val="24"/>
                  <w:u w:val="thick" w:color="0087CC"/>
                </w:rPr>
                <w:t>n</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73">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interneturok</w:t>
              </w:r>
              <w:r w:rsidRPr="00DE11BA">
                <w:rPr>
                  <w:b/>
                  <w:color w:val="0087CC"/>
                  <w:sz w:val="24"/>
                  <w:u w:val="thick" w:color="0087CC"/>
                  <w:lang w:val="ru-RU"/>
                </w:rPr>
                <w:t>.</w:t>
              </w:r>
              <w:r w:rsidRPr="00BE1740">
                <w:rPr>
                  <w:b/>
                  <w:color w:val="0087CC"/>
                  <w:sz w:val="24"/>
                  <w:u w:val="thick" w:color="0087CC"/>
                </w:rPr>
                <w:t>ru</w:t>
              </w:r>
            </w:hyperlink>
          </w:p>
          <w:p w:rsidR="00DE11BA" w:rsidRPr="00DE11BA" w:rsidRDefault="00DE11BA" w:rsidP="00EF0B46">
            <w:pPr>
              <w:ind w:right="396"/>
              <w:rPr>
                <w:b/>
                <w:sz w:val="24"/>
                <w:lang w:val="ru-RU"/>
              </w:rPr>
            </w:pPr>
            <w:hyperlink r:id="rId74">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eor</w:t>
              </w:r>
              <w:r w:rsidRPr="00DE11BA">
                <w:rPr>
                  <w:b/>
                  <w:color w:val="0087CC"/>
                  <w:sz w:val="24"/>
                  <w:u w:val="thick" w:color="0087CC"/>
                  <w:lang w:val="ru-RU"/>
                </w:rPr>
                <w:t>-</w:t>
              </w:r>
              <w:r w:rsidRPr="00BE1740">
                <w:rPr>
                  <w:b/>
                  <w:color w:val="0087CC"/>
                  <w:sz w:val="24"/>
                  <w:u w:val="thick" w:color="0087CC"/>
                </w:rPr>
                <w:t>np</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75">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window</w:t>
              </w:r>
              <w:r w:rsidRPr="00DE11BA">
                <w:rPr>
                  <w:b/>
                  <w:color w:val="0087CC"/>
                  <w:sz w:val="24"/>
                  <w:u w:val="thick" w:color="0087CC"/>
                  <w:lang w:val="ru-RU"/>
                </w:rPr>
                <w:t>.</w:t>
              </w:r>
              <w:r w:rsidRPr="00BE1740">
                <w:rPr>
                  <w:b/>
                  <w:color w:val="0087CC"/>
                  <w:sz w:val="24"/>
                  <w:u w:val="thick" w:color="0087CC"/>
                </w:rPr>
                <w:t>edu</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76">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numi</w:t>
              </w:r>
              <w:r w:rsidRPr="00DE11BA">
                <w:rPr>
                  <w:b/>
                  <w:color w:val="0087CC"/>
                  <w:sz w:val="24"/>
                  <w:u w:val="thick" w:color="0087CC"/>
                  <w:lang w:val="ru-RU"/>
                </w:rPr>
                <w:t>.</w:t>
              </w:r>
              <w:r w:rsidRPr="00BE1740">
                <w:rPr>
                  <w:b/>
                  <w:color w:val="0087CC"/>
                  <w:sz w:val="24"/>
                  <w:u w:val="thick" w:color="0087CC"/>
                </w:rPr>
                <w:t>ru</w:t>
              </w:r>
              <w:r w:rsidRPr="00DE11BA">
                <w:rPr>
                  <w:b/>
                  <w:color w:val="0087CC"/>
                  <w:sz w:val="24"/>
                  <w:u w:val="thick" w:color="0087CC"/>
                  <w:lang w:val="ru-RU"/>
                </w:rPr>
                <w:t>/3130</w:t>
              </w:r>
            </w:hyperlink>
            <w:r w:rsidRPr="00DE11BA">
              <w:rPr>
                <w:b/>
                <w:color w:val="0087CC"/>
                <w:spacing w:val="1"/>
                <w:sz w:val="24"/>
                <w:lang w:val="ru-RU"/>
              </w:rPr>
              <w:t xml:space="preserve"> </w:t>
            </w:r>
            <w:hyperlink r:id="rId77">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metodkabinet</w:t>
              </w:r>
              <w:r w:rsidRPr="00DE11BA">
                <w:rPr>
                  <w:b/>
                  <w:color w:val="0087CC"/>
                  <w:sz w:val="24"/>
                  <w:u w:val="thick" w:color="0087CC"/>
                  <w:lang w:val="ru-RU"/>
                </w:rPr>
                <w:t>.</w:t>
              </w:r>
              <w:r w:rsidRPr="00BE1740">
                <w:rPr>
                  <w:b/>
                  <w:color w:val="0087CC"/>
                  <w:sz w:val="24"/>
                  <w:u w:val="thick" w:color="0087CC"/>
                </w:rPr>
                <w:t>eu</w:t>
              </w:r>
              <w:r w:rsidRPr="00DE11BA">
                <w:rPr>
                  <w:b/>
                  <w:color w:val="0087CC"/>
                  <w:sz w:val="24"/>
                  <w:lang w:val="ru-RU"/>
                </w:rPr>
                <w:t xml:space="preserve"> </w:t>
              </w:r>
            </w:hyperlink>
            <w:r w:rsidRPr="00DE11BA">
              <w:rPr>
                <w:b/>
                <w:color w:val="333333"/>
                <w:sz w:val="24"/>
                <w:lang w:val="ru-RU"/>
              </w:rPr>
              <w:t>–</w:t>
            </w:r>
            <w:r w:rsidRPr="00DE11BA">
              <w:rPr>
                <w:b/>
                <w:color w:val="333333"/>
                <w:spacing w:val="-57"/>
                <w:sz w:val="24"/>
                <w:lang w:val="ru-RU"/>
              </w:rPr>
              <w:t xml:space="preserve"> </w:t>
            </w:r>
            <w:hyperlink r:id="rId78">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pedsovet</w:t>
              </w:r>
              <w:r w:rsidRPr="00DE11BA">
                <w:rPr>
                  <w:b/>
                  <w:color w:val="0087CC"/>
                  <w:sz w:val="24"/>
                  <w:u w:val="thick" w:color="0087CC"/>
                  <w:lang w:val="ru-RU"/>
                </w:rPr>
                <w:t>.</w:t>
              </w:r>
              <w:r w:rsidRPr="00BE1740">
                <w:rPr>
                  <w:b/>
                  <w:color w:val="0087CC"/>
                  <w:sz w:val="24"/>
                  <w:u w:val="thick" w:color="0087CC"/>
                </w:rPr>
                <w:t>su</w:t>
              </w:r>
            </w:hyperlink>
            <w:r w:rsidRPr="00DE11BA">
              <w:rPr>
                <w:b/>
                <w:color w:val="0087CC"/>
                <w:spacing w:val="1"/>
                <w:sz w:val="24"/>
                <w:lang w:val="ru-RU"/>
              </w:rPr>
              <w:t xml:space="preserve"> </w:t>
            </w:r>
            <w:hyperlink r:id="rId79">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musabiqe</w:t>
              </w:r>
              <w:r w:rsidRPr="00DE11BA">
                <w:rPr>
                  <w:b/>
                  <w:color w:val="0087CC"/>
                  <w:sz w:val="24"/>
                  <w:u w:val="thick" w:color="0087CC"/>
                  <w:lang w:val="ru-RU"/>
                </w:rPr>
                <w:t>.</w:t>
              </w:r>
              <w:r w:rsidRPr="00BE1740">
                <w:rPr>
                  <w:b/>
                  <w:color w:val="0087CC"/>
                  <w:sz w:val="24"/>
                  <w:u w:val="thick" w:color="0087CC"/>
                </w:rPr>
                <w:t>edu</w:t>
              </w:r>
              <w:r w:rsidRPr="00DE11BA">
                <w:rPr>
                  <w:b/>
                  <w:color w:val="0087CC"/>
                  <w:sz w:val="24"/>
                  <w:u w:val="thick" w:color="0087CC"/>
                  <w:lang w:val="ru-RU"/>
                </w:rPr>
                <w:t>.</w:t>
              </w:r>
              <w:r w:rsidRPr="00BE1740">
                <w:rPr>
                  <w:b/>
                  <w:color w:val="0087CC"/>
                  <w:sz w:val="24"/>
                  <w:u w:val="thick" w:color="0087CC"/>
                </w:rPr>
                <w:t>az</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80">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.4</w:t>
              </w:r>
              <w:r w:rsidRPr="00BE1740">
                <w:rPr>
                  <w:b/>
                  <w:color w:val="0087CC"/>
                  <w:sz w:val="24"/>
                  <w:u w:val="thick" w:color="0087CC"/>
                </w:rPr>
                <w:t>stupeni</w:t>
              </w:r>
              <w:r w:rsidRPr="00DE11BA">
                <w:rPr>
                  <w:b/>
                  <w:color w:val="0087CC"/>
                  <w:sz w:val="24"/>
                  <w:u w:val="thick" w:color="0087CC"/>
                  <w:lang w:val="ru-RU"/>
                </w:rPr>
                <w:t>.</w:t>
              </w:r>
              <w:r w:rsidRPr="00BE1740">
                <w:rPr>
                  <w:b/>
                  <w:color w:val="0087CC"/>
                  <w:sz w:val="24"/>
                  <w:u w:val="thick" w:color="0087CC"/>
                </w:rPr>
                <w:t>ru</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81">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trudovik</w:t>
              </w:r>
              <w:r w:rsidRPr="00DE11BA">
                <w:rPr>
                  <w:b/>
                  <w:color w:val="0087CC"/>
                  <w:sz w:val="24"/>
                  <w:u w:val="thick" w:color="0087CC"/>
                  <w:lang w:val="ru-RU"/>
                </w:rPr>
                <w:t>.</w:t>
              </w:r>
              <w:r w:rsidRPr="00BE1740">
                <w:rPr>
                  <w:b/>
                  <w:color w:val="0087CC"/>
                  <w:sz w:val="24"/>
                  <w:u w:val="thick" w:color="0087CC"/>
                </w:rPr>
                <w:t>ucoz</w:t>
              </w:r>
              <w:r w:rsidRPr="00DE11BA">
                <w:rPr>
                  <w:b/>
                  <w:color w:val="0087CC"/>
                  <w:sz w:val="24"/>
                  <w:u w:val="thick" w:color="0087CC"/>
                  <w:lang w:val="ru-RU"/>
                </w:rPr>
                <w:t>.</w:t>
              </w:r>
              <w:r w:rsidRPr="00BE1740">
                <w:rPr>
                  <w:b/>
                  <w:color w:val="0087CC"/>
                  <w:sz w:val="24"/>
                  <w:u w:val="thick" w:color="0087CC"/>
                </w:rPr>
                <w:t>ua</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82">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proshkolu</w:t>
              </w:r>
              <w:r w:rsidRPr="00DE11BA">
                <w:rPr>
                  <w:b/>
                  <w:color w:val="0087CC"/>
                  <w:sz w:val="24"/>
                  <w:u w:val="thick" w:color="0087CC"/>
                  <w:lang w:val="ru-RU"/>
                </w:rPr>
                <w:t>.</w:t>
              </w:r>
              <w:r w:rsidRPr="00BE1740">
                <w:rPr>
                  <w:b/>
                  <w:color w:val="0087CC"/>
                  <w:sz w:val="24"/>
                  <w:u w:val="thick" w:color="0087CC"/>
                </w:rPr>
                <w:t>ru</w:t>
              </w:r>
            </w:hyperlink>
          </w:p>
          <w:p w:rsidR="00DE11BA" w:rsidRPr="00BE1740" w:rsidRDefault="00DE11BA" w:rsidP="00EF0B46">
            <w:pPr>
              <w:ind w:right="82"/>
              <w:rPr>
                <w:b/>
                <w:sz w:val="24"/>
              </w:rPr>
            </w:pPr>
            <w:hyperlink r:id="rId83">
              <w:r w:rsidRPr="00BE1740">
                <w:rPr>
                  <w:b/>
                  <w:color w:val="0000FF"/>
                  <w:sz w:val="24"/>
                  <w:u w:val="thick" w:color="0000FF"/>
                </w:rPr>
                <w:t>http://www.umk-</w:t>
              </w:r>
            </w:hyperlink>
            <w:r w:rsidRPr="00BE1740">
              <w:rPr>
                <w:b/>
                <w:color w:val="0000FF"/>
                <w:spacing w:val="1"/>
                <w:sz w:val="24"/>
              </w:rPr>
              <w:t xml:space="preserve"> </w:t>
            </w:r>
            <w:hyperlink r:id="rId84">
              <w:r w:rsidRPr="00BE1740">
                <w:rPr>
                  <w:b/>
                  <w:color w:val="0000FF"/>
                  <w:sz w:val="24"/>
                  <w:u w:val="thick" w:color="0000FF"/>
                </w:rPr>
                <w:t>garmoniya.ru/electronic_support/r</w:t>
              </w:r>
            </w:hyperlink>
            <w:r w:rsidRPr="00BE1740">
              <w:rPr>
                <w:b/>
                <w:color w:val="0000FF"/>
                <w:spacing w:val="-57"/>
                <w:sz w:val="24"/>
              </w:rPr>
              <w:t xml:space="preserve"> </w:t>
            </w:r>
            <w:hyperlink r:id="rId85">
              <w:r w:rsidRPr="00BE1740">
                <w:rPr>
                  <w:b/>
                  <w:color w:val="0000FF"/>
                  <w:sz w:val="24"/>
                  <w:u w:val="thick" w:color="0000FF"/>
                </w:rPr>
                <w:t>uss_electron.php</w:t>
              </w:r>
            </w:hyperlink>
          </w:p>
        </w:tc>
      </w:tr>
      <w:tr w:rsidR="00DE11BA" w:rsidRPr="00BE1740" w:rsidTr="00EF0B46">
        <w:trPr>
          <w:trHeight w:val="3864"/>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2</w:t>
            </w:r>
          </w:p>
        </w:tc>
        <w:tc>
          <w:tcPr>
            <w:tcW w:w="2259" w:type="dxa"/>
            <w:tcBorders>
              <w:left w:val="single" w:sz="6" w:space="0" w:color="000000"/>
            </w:tcBorders>
          </w:tcPr>
          <w:p w:rsidR="00DE11BA" w:rsidRPr="00BE1740" w:rsidRDefault="00DE11BA" w:rsidP="00EF0B46">
            <w:pPr>
              <w:ind w:right="548"/>
              <w:jc w:val="center"/>
              <w:rPr>
                <w:b/>
                <w:i/>
                <w:sz w:val="24"/>
              </w:rPr>
            </w:pPr>
            <w:r w:rsidRPr="00BE1740">
              <w:rPr>
                <w:b/>
                <w:i/>
                <w:sz w:val="24"/>
              </w:rPr>
              <w:t>Фонетика</w:t>
            </w:r>
            <w:r w:rsidRPr="00BE1740">
              <w:rPr>
                <w:b/>
                <w:i/>
                <w:spacing w:val="-57"/>
                <w:sz w:val="24"/>
              </w:rPr>
              <w:t xml:space="preserve"> </w:t>
            </w:r>
            <w:r w:rsidRPr="00BE1740">
              <w:rPr>
                <w:b/>
                <w:i/>
                <w:sz w:val="24"/>
              </w:rPr>
              <w:t>и графика</w:t>
            </w:r>
            <w:r w:rsidRPr="00BE1740">
              <w:rPr>
                <w:b/>
                <w:i/>
                <w:spacing w:val="1"/>
                <w:sz w:val="24"/>
              </w:rPr>
              <w:t xml:space="preserve"> </w:t>
            </w:r>
            <w:r w:rsidRPr="00BE1740">
              <w:rPr>
                <w:b/>
                <w:i/>
                <w:sz w:val="24"/>
              </w:rPr>
              <w:t>(2 ч.)</w:t>
            </w:r>
          </w:p>
        </w:tc>
        <w:tc>
          <w:tcPr>
            <w:tcW w:w="3687" w:type="dxa"/>
          </w:tcPr>
          <w:p w:rsidR="00DE11BA" w:rsidRPr="00DE11BA" w:rsidRDefault="00DE11BA" w:rsidP="00EF0B46">
            <w:pPr>
              <w:ind w:right="920"/>
              <w:rPr>
                <w:sz w:val="24"/>
                <w:lang w:val="ru-RU"/>
              </w:rPr>
            </w:pPr>
            <w:r w:rsidRPr="00DE11BA">
              <w:rPr>
                <w:sz w:val="24"/>
                <w:lang w:val="ru-RU"/>
              </w:rPr>
              <w:t>Повторение: звуки</w:t>
            </w:r>
            <w:r w:rsidRPr="00DE11BA">
              <w:rPr>
                <w:spacing w:val="1"/>
                <w:sz w:val="24"/>
                <w:lang w:val="ru-RU"/>
              </w:rPr>
              <w:t xml:space="preserve"> </w:t>
            </w:r>
            <w:r w:rsidRPr="00DE11BA">
              <w:rPr>
                <w:sz w:val="24"/>
                <w:lang w:val="ru-RU"/>
              </w:rPr>
              <w:t>русского языка: гласный/</w:t>
            </w:r>
            <w:r w:rsidRPr="00DE11BA">
              <w:rPr>
                <w:spacing w:val="-58"/>
                <w:sz w:val="24"/>
                <w:lang w:val="ru-RU"/>
              </w:rPr>
              <w:t xml:space="preserve"> </w:t>
            </w:r>
            <w:r w:rsidRPr="00DE11BA">
              <w:rPr>
                <w:sz w:val="24"/>
                <w:lang w:val="ru-RU"/>
              </w:rPr>
              <w:t>согласный, гласный</w:t>
            </w:r>
            <w:r w:rsidRPr="00DE11BA">
              <w:rPr>
                <w:spacing w:val="1"/>
                <w:sz w:val="24"/>
                <w:lang w:val="ru-RU"/>
              </w:rPr>
              <w:t xml:space="preserve"> </w:t>
            </w:r>
            <w:r w:rsidRPr="00DE11BA">
              <w:rPr>
                <w:sz w:val="24"/>
                <w:lang w:val="ru-RU"/>
              </w:rPr>
              <w:t>ударный/безударный,</w:t>
            </w:r>
          </w:p>
          <w:p w:rsidR="00DE11BA" w:rsidRPr="00DE11BA" w:rsidRDefault="00DE11BA" w:rsidP="00EF0B46">
            <w:pPr>
              <w:ind w:right="590"/>
              <w:rPr>
                <w:sz w:val="24"/>
                <w:lang w:val="ru-RU"/>
              </w:rPr>
            </w:pPr>
            <w:r w:rsidRPr="00DE11BA">
              <w:rPr>
                <w:sz w:val="24"/>
                <w:lang w:val="ru-RU"/>
              </w:rPr>
              <w:t>согласный твёрдый/мягкий,</w:t>
            </w:r>
            <w:r w:rsidRPr="00DE11BA">
              <w:rPr>
                <w:spacing w:val="-57"/>
                <w:sz w:val="24"/>
                <w:lang w:val="ru-RU"/>
              </w:rPr>
              <w:t xml:space="preserve"> </w:t>
            </w:r>
            <w:r w:rsidRPr="00DE11BA">
              <w:rPr>
                <w:sz w:val="24"/>
                <w:lang w:val="ru-RU"/>
              </w:rPr>
              <w:t>парный/непарный,</w:t>
            </w:r>
            <w:r w:rsidRPr="00DE11BA">
              <w:rPr>
                <w:spacing w:val="1"/>
                <w:sz w:val="24"/>
                <w:lang w:val="ru-RU"/>
              </w:rPr>
              <w:t xml:space="preserve"> </w:t>
            </w:r>
            <w:r w:rsidRPr="00DE11BA">
              <w:rPr>
                <w:sz w:val="24"/>
                <w:lang w:val="ru-RU"/>
              </w:rPr>
              <w:t>согласный глухой/звонкий,</w:t>
            </w:r>
            <w:r w:rsidRPr="00DE11BA">
              <w:rPr>
                <w:spacing w:val="1"/>
                <w:sz w:val="24"/>
                <w:lang w:val="ru-RU"/>
              </w:rPr>
              <w:t xml:space="preserve"> </w:t>
            </w:r>
            <w:r w:rsidRPr="00DE11BA">
              <w:rPr>
                <w:sz w:val="24"/>
                <w:lang w:val="ru-RU"/>
              </w:rPr>
              <w:t>парный/непарный;</w:t>
            </w:r>
            <w:r w:rsidRPr="00DE11BA">
              <w:rPr>
                <w:spacing w:val="-10"/>
                <w:sz w:val="24"/>
                <w:lang w:val="ru-RU"/>
              </w:rPr>
              <w:t xml:space="preserve"> </w:t>
            </w:r>
            <w:r w:rsidRPr="00DE11BA">
              <w:rPr>
                <w:sz w:val="24"/>
                <w:lang w:val="ru-RU"/>
              </w:rPr>
              <w:t>функции</w:t>
            </w:r>
            <w:r w:rsidRPr="00DE11BA">
              <w:rPr>
                <w:spacing w:val="-57"/>
                <w:sz w:val="24"/>
                <w:lang w:val="ru-RU"/>
              </w:rPr>
              <w:t xml:space="preserve"> </w:t>
            </w:r>
            <w:r w:rsidRPr="00DE11BA">
              <w:rPr>
                <w:sz w:val="24"/>
                <w:lang w:val="ru-RU"/>
              </w:rPr>
              <w:t>разделительных мягкого и</w:t>
            </w:r>
            <w:r w:rsidRPr="00DE11BA">
              <w:rPr>
                <w:spacing w:val="1"/>
                <w:sz w:val="24"/>
                <w:lang w:val="ru-RU"/>
              </w:rPr>
              <w:t xml:space="preserve"> </w:t>
            </w:r>
            <w:r w:rsidRPr="00DE11BA">
              <w:rPr>
                <w:sz w:val="24"/>
                <w:lang w:val="ru-RU"/>
              </w:rPr>
              <w:t>твёрдого знаков, условия</w:t>
            </w:r>
            <w:r w:rsidRPr="00DE11BA">
              <w:rPr>
                <w:spacing w:val="1"/>
                <w:sz w:val="24"/>
                <w:lang w:val="ru-RU"/>
              </w:rPr>
              <w:t xml:space="preserve"> </w:t>
            </w:r>
            <w:r w:rsidRPr="00DE11BA">
              <w:rPr>
                <w:sz w:val="24"/>
                <w:lang w:val="ru-RU"/>
              </w:rPr>
              <w:t>использования на письме</w:t>
            </w:r>
            <w:r w:rsidRPr="00DE11BA">
              <w:rPr>
                <w:spacing w:val="1"/>
                <w:sz w:val="24"/>
                <w:lang w:val="ru-RU"/>
              </w:rPr>
              <w:t xml:space="preserve"> </w:t>
            </w:r>
            <w:r w:rsidRPr="00DE11BA">
              <w:rPr>
                <w:sz w:val="24"/>
                <w:lang w:val="ru-RU"/>
              </w:rPr>
              <w:t>разделительных мягкого и</w:t>
            </w:r>
            <w:r w:rsidRPr="00DE11BA">
              <w:rPr>
                <w:spacing w:val="1"/>
                <w:sz w:val="24"/>
                <w:lang w:val="ru-RU"/>
              </w:rPr>
              <w:t xml:space="preserve"> </w:t>
            </w:r>
            <w:r w:rsidRPr="00DE11BA">
              <w:rPr>
                <w:sz w:val="24"/>
                <w:lang w:val="ru-RU"/>
              </w:rPr>
              <w:t>твёрдого</w:t>
            </w:r>
            <w:r w:rsidRPr="00DE11BA">
              <w:rPr>
                <w:spacing w:val="-1"/>
                <w:sz w:val="24"/>
                <w:lang w:val="ru-RU"/>
              </w:rPr>
              <w:t xml:space="preserve"> </w:t>
            </w:r>
            <w:r w:rsidRPr="00DE11BA">
              <w:rPr>
                <w:sz w:val="24"/>
                <w:lang w:val="ru-RU"/>
              </w:rPr>
              <w:t>знаков.</w:t>
            </w:r>
          </w:p>
          <w:p w:rsidR="00DE11BA" w:rsidRPr="00BE1740" w:rsidRDefault="00DE11BA" w:rsidP="00EF0B46">
            <w:pPr>
              <w:spacing w:line="257" w:lineRule="exact"/>
              <w:rPr>
                <w:sz w:val="24"/>
              </w:rPr>
            </w:pPr>
            <w:r w:rsidRPr="00BE1740">
              <w:rPr>
                <w:sz w:val="24"/>
              </w:rPr>
              <w:t>Соотношение</w:t>
            </w:r>
            <w:r w:rsidRPr="00BE1740">
              <w:rPr>
                <w:spacing w:val="-6"/>
                <w:sz w:val="24"/>
              </w:rPr>
              <w:t xml:space="preserve"> </w:t>
            </w:r>
            <w:r w:rsidRPr="00BE1740">
              <w:rPr>
                <w:sz w:val="24"/>
              </w:rPr>
              <w:t>звукового</w:t>
            </w:r>
          </w:p>
        </w:tc>
        <w:tc>
          <w:tcPr>
            <w:tcW w:w="4952" w:type="dxa"/>
          </w:tcPr>
          <w:p w:rsidR="00DE11BA" w:rsidRPr="00DE11BA" w:rsidRDefault="00DE11BA" w:rsidP="00EF0B46">
            <w:pPr>
              <w:ind w:right="143"/>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определить</w:t>
            </w:r>
            <w:r w:rsidRPr="00DE11BA">
              <w:rPr>
                <w:spacing w:val="1"/>
                <w:sz w:val="24"/>
                <w:lang w:val="ru-RU"/>
              </w:rPr>
              <w:t xml:space="preserve"> </w:t>
            </w:r>
            <w:r w:rsidRPr="00DE11BA">
              <w:rPr>
                <w:sz w:val="24"/>
                <w:lang w:val="ru-RU"/>
              </w:rPr>
              <w:t>существенный</w:t>
            </w:r>
            <w:r w:rsidRPr="00DE11BA">
              <w:rPr>
                <w:spacing w:val="-57"/>
                <w:sz w:val="24"/>
                <w:lang w:val="ru-RU"/>
              </w:rPr>
              <w:t xml:space="preserve"> </w:t>
            </w:r>
            <w:r w:rsidRPr="00DE11BA">
              <w:rPr>
                <w:sz w:val="24"/>
                <w:lang w:val="ru-RU"/>
              </w:rPr>
              <w:t>признак</w:t>
            </w:r>
            <w:r w:rsidRPr="00DE11BA">
              <w:rPr>
                <w:spacing w:val="-1"/>
                <w:sz w:val="24"/>
                <w:lang w:val="ru-RU"/>
              </w:rPr>
              <w:t xml:space="preserve"> </w:t>
            </w:r>
            <w:r w:rsidRPr="00DE11BA">
              <w:rPr>
                <w:sz w:val="24"/>
                <w:lang w:val="ru-RU"/>
              </w:rPr>
              <w:t>для</w:t>
            </w:r>
            <w:r w:rsidRPr="00DE11BA">
              <w:rPr>
                <w:spacing w:val="-3"/>
                <w:sz w:val="24"/>
                <w:lang w:val="ru-RU"/>
              </w:rPr>
              <w:t xml:space="preserve"> </w:t>
            </w:r>
            <w:r w:rsidRPr="00DE11BA">
              <w:rPr>
                <w:sz w:val="24"/>
                <w:lang w:val="ru-RU"/>
              </w:rPr>
              <w:t>классификации</w:t>
            </w:r>
            <w:r w:rsidRPr="00DE11BA">
              <w:rPr>
                <w:spacing w:val="-3"/>
                <w:sz w:val="24"/>
                <w:lang w:val="ru-RU"/>
              </w:rPr>
              <w:t xml:space="preserve"> </w:t>
            </w:r>
            <w:r w:rsidRPr="00DE11BA">
              <w:rPr>
                <w:sz w:val="24"/>
                <w:lang w:val="ru-RU"/>
              </w:rPr>
              <w:t>звуков.</w:t>
            </w:r>
          </w:p>
          <w:p w:rsidR="00DE11BA" w:rsidRPr="00DE11BA" w:rsidRDefault="00DE11BA" w:rsidP="00EF0B46">
            <w:pPr>
              <w:ind w:right="141"/>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классификация</w:t>
            </w:r>
            <w:r w:rsidRPr="00DE11BA">
              <w:rPr>
                <w:spacing w:val="-57"/>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набора</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последующей</w:t>
            </w:r>
            <w:r w:rsidRPr="00DE11BA">
              <w:rPr>
                <w:spacing w:val="-1"/>
                <w:sz w:val="24"/>
                <w:lang w:val="ru-RU"/>
              </w:rPr>
              <w:t xml:space="preserve"> </w:t>
            </w:r>
            <w:r w:rsidRPr="00DE11BA">
              <w:rPr>
                <w:sz w:val="24"/>
                <w:lang w:val="ru-RU"/>
              </w:rPr>
              <w:t>коллективной</w:t>
            </w:r>
            <w:r w:rsidRPr="00DE11BA">
              <w:rPr>
                <w:spacing w:val="-1"/>
                <w:sz w:val="24"/>
                <w:lang w:val="ru-RU"/>
              </w:rPr>
              <w:t xml:space="preserve"> </w:t>
            </w:r>
            <w:r w:rsidRPr="00DE11BA">
              <w:rPr>
                <w:sz w:val="24"/>
                <w:lang w:val="ru-RU"/>
              </w:rPr>
              <w:t>проверкой.</w:t>
            </w:r>
          </w:p>
          <w:p w:rsidR="00DE11BA" w:rsidRPr="00DE11BA" w:rsidRDefault="00DE11BA" w:rsidP="00EF0B46">
            <w:pPr>
              <w:ind w:right="143"/>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57"/>
                <w:sz w:val="24"/>
                <w:lang w:val="ru-RU"/>
              </w:rPr>
              <w:t xml:space="preserve"> </w:t>
            </w:r>
            <w:r w:rsidRPr="00DE11BA">
              <w:rPr>
                <w:sz w:val="24"/>
                <w:lang w:val="ru-RU"/>
              </w:rPr>
              <w:t>связанного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объяснением</w:t>
            </w:r>
          </w:p>
          <w:p w:rsidR="00DE11BA" w:rsidRPr="00DE11BA" w:rsidRDefault="00DE11BA" w:rsidP="00EF0B46">
            <w:pPr>
              <w:ind w:right="145"/>
              <w:jc w:val="both"/>
              <w:rPr>
                <w:sz w:val="24"/>
                <w:lang w:val="ru-RU"/>
              </w:rPr>
            </w:pPr>
            <w:r w:rsidRPr="00DE11BA">
              <w:rPr>
                <w:sz w:val="24"/>
                <w:lang w:val="ru-RU"/>
              </w:rPr>
              <w:t>различий в звуко­буквенном составе слов с</w:t>
            </w:r>
            <w:r w:rsidRPr="00DE11BA">
              <w:rPr>
                <w:spacing w:val="1"/>
                <w:sz w:val="24"/>
                <w:lang w:val="ru-RU"/>
              </w:rPr>
              <w:t xml:space="preserve"> </w:t>
            </w:r>
            <w:r w:rsidRPr="00DE11BA">
              <w:rPr>
                <w:sz w:val="24"/>
                <w:lang w:val="ru-RU"/>
              </w:rPr>
              <w:t>разделительными</w:t>
            </w:r>
            <w:r w:rsidRPr="00DE11BA">
              <w:rPr>
                <w:spacing w:val="-3"/>
                <w:sz w:val="24"/>
                <w:lang w:val="ru-RU"/>
              </w:rPr>
              <w:t xml:space="preserve"> </w:t>
            </w:r>
            <w:r w:rsidRPr="00DE11BA">
              <w:rPr>
                <w:sz w:val="24"/>
                <w:lang w:val="ru-RU"/>
              </w:rPr>
              <w:t>ь и ъ,</w:t>
            </w:r>
          </w:p>
          <w:p w:rsidR="00DE11BA" w:rsidRPr="00DE11BA" w:rsidRDefault="00DE11BA" w:rsidP="00EF0B46">
            <w:pPr>
              <w:tabs>
                <w:tab w:val="left" w:pos="1666"/>
                <w:tab w:val="left" w:pos="3175"/>
                <w:tab w:val="left" w:pos="4208"/>
              </w:tabs>
              <w:spacing w:line="270" w:lineRule="atLeast"/>
              <w:ind w:right="142"/>
              <w:rPr>
                <w:sz w:val="24"/>
                <w:lang w:val="ru-RU"/>
              </w:rPr>
            </w:pPr>
            <w:r w:rsidRPr="00DE11BA">
              <w:rPr>
                <w:sz w:val="24"/>
                <w:lang w:val="ru-RU"/>
              </w:rPr>
              <w:t>в словах с непроизносимыми согласными.</w:t>
            </w:r>
            <w:r w:rsidRPr="00DE11BA">
              <w:rPr>
                <w:spacing w:val="1"/>
                <w:sz w:val="24"/>
                <w:lang w:val="ru-RU"/>
              </w:rPr>
              <w:t xml:space="preserve"> </w:t>
            </w:r>
            <w:r w:rsidRPr="00DE11BA">
              <w:rPr>
                <w:sz w:val="24"/>
                <w:lang w:val="ru-RU"/>
              </w:rPr>
              <w:t>Работа</w:t>
            </w:r>
            <w:r w:rsidRPr="00DE11BA">
              <w:rPr>
                <w:spacing w:val="14"/>
                <w:sz w:val="24"/>
                <w:lang w:val="ru-RU"/>
              </w:rPr>
              <w:t xml:space="preserve"> </w:t>
            </w:r>
            <w:r w:rsidRPr="00DE11BA">
              <w:rPr>
                <w:sz w:val="24"/>
                <w:lang w:val="ru-RU"/>
              </w:rPr>
              <w:t>в</w:t>
            </w:r>
            <w:r w:rsidRPr="00DE11BA">
              <w:rPr>
                <w:spacing w:val="14"/>
                <w:sz w:val="24"/>
                <w:lang w:val="ru-RU"/>
              </w:rPr>
              <w:t xml:space="preserve"> </w:t>
            </w:r>
            <w:r w:rsidRPr="00DE11BA">
              <w:rPr>
                <w:sz w:val="24"/>
                <w:lang w:val="ru-RU"/>
              </w:rPr>
              <w:t>группах:</w:t>
            </w:r>
            <w:r w:rsidRPr="00DE11BA">
              <w:rPr>
                <w:spacing w:val="16"/>
                <w:sz w:val="24"/>
                <w:lang w:val="ru-RU"/>
              </w:rPr>
              <w:t xml:space="preserve"> </w:t>
            </w:r>
            <w:r w:rsidRPr="00DE11BA">
              <w:rPr>
                <w:sz w:val="24"/>
                <w:lang w:val="ru-RU"/>
              </w:rPr>
              <w:t>определение</w:t>
            </w:r>
            <w:r w:rsidRPr="00DE11BA">
              <w:rPr>
                <w:spacing w:val="14"/>
                <w:sz w:val="24"/>
                <w:lang w:val="ru-RU"/>
              </w:rPr>
              <w:t xml:space="preserve"> </w:t>
            </w:r>
            <w:r w:rsidRPr="00DE11BA">
              <w:rPr>
                <w:sz w:val="24"/>
                <w:lang w:val="ru-RU"/>
              </w:rPr>
              <w:t>соотношения</w:t>
            </w:r>
            <w:r w:rsidRPr="00DE11BA">
              <w:rPr>
                <w:spacing w:val="-57"/>
                <w:sz w:val="24"/>
                <w:lang w:val="ru-RU"/>
              </w:rPr>
              <w:t xml:space="preserve"> </w:t>
            </w:r>
            <w:r w:rsidRPr="00DE11BA">
              <w:rPr>
                <w:sz w:val="24"/>
                <w:lang w:val="ru-RU"/>
              </w:rPr>
              <w:t>количества</w:t>
            </w:r>
            <w:r w:rsidRPr="00DE11BA">
              <w:rPr>
                <w:spacing w:val="1"/>
                <w:sz w:val="24"/>
                <w:lang w:val="ru-RU"/>
              </w:rPr>
              <w:t xml:space="preserve"> </w:t>
            </w:r>
            <w:r w:rsidRPr="00DE11BA">
              <w:rPr>
                <w:sz w:val="24"/>
                <w:lang w:val="ru-RU"/>
              </w:rPr>
              <w:t>звуков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букв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предложенном</w:t>
            </w:r>
            <w:r w:rsidRPr="00DE11BA">
              <w:rPr>
                <w:spacing w:val="-57"/>
                <w:sz w:val="24"/>
                <w:lang w:val="ru-RU"/>
              </w:rPr>
              <w:t xml:space="preserve"> </w:t>
            </w:r>
            <w:r w:rsidRPr="00DE11BA">
              <w:rPr>
                <w:sz w:val="24"/>
                <w:lang w:val="ru-RU"/>
              </w:rPr>
              <w:t>наборе</w:t>
            </w:r>
            <w:r w:rsidRPr="00DE11BA">
              <w:rPr>
                <w:spacing w:val="17"/>
                <w:sz w:val="24"/>
                <w:lang w:val="ru-RU"/>
              </w:rPr>
              <w:t xml:space="preserve"> </w:t>
            </w:r>
            <w:r w:rsidRPr="00DE11BA">
              <w:rPr>
                <w:sz w:val="24"/>
                <w:lang w:val="ru-RU"/>
              </w:rPr>
              <w:t>слов,</w:t>
            </w:r>
            <w:r w:rsidRPr="00DE11BA">
              <w:rPr>
                <w:spacing w:val="17"/>
                <w:sz w:val="24"/>
                <w:lang w:val="ru-RU"/>
              </w:rPr>
              <w:t xml:space="preserve"> </w:t>
            </w:r>
            <w:r w:rsidRPr="00DE11BA">
              <w:rPr>
                <w:sz w:val="24"/>
                <w:lang w:val="ru-RU"/>
              </w:rPr>
              <w:t>заполнение</w:t>
            </w:r>
            <w:r w:rsidRPr="00DE11BA">
              <w:rPr>
                <w:spacing w:val="17"/>
                <w:sz w:val="24"/>
                <w:lang w:val="ru-RU"/>
              </w:rPr>
              <w:t xml:space="preserve"> </w:t>
            </w:r>
            <w:r w:rsidRPr="00DE11BA">
              <w:rPr>
                <w:sz w:val="24"/>
                <w:lang w:val="ru-RU"/>
              </w:rPr>
              <w:t>таблицы</w:t>
            </w:r>
            <w:r w:rsidRPr="00DE11BA">
              <w:rPr>
                <w:spacing w:val="17"/>
                <w:sz w:val="24"/>
                <w:lang w:val="ru-RU"/>
              </w:rPr>
              <w:t xml:space="preserve"> </w:t>
            </w:r>
            <w:r w:rsidRPr="00DE11BA">
              <w:rPr>
                <w:sz w:val="24"/>
                <w:lang w:val="ru-RU"/>
              </w:rPr>
              <w:t>с</w:t>
            </w:r>
            <w:r w:rsidRPr="00DE11BA">
              <w:rPr>
                <w:spacing w:val="17"/>
                <w:sz w:val="24"/>
                <w:lang w:val="ru-RU"/>
              </w:rPr>
              <w:t xml:space="preserve"> </w:t>
            </w:r>
            <w:r w:rsidRPr="00DE11BA">
              <w:rPr>
                <w:sz w:val="24"/>
                <w:lang w:val="ru-RU"/>
              </w:rPr>
              <w:t>тремя</w:t>
            </w:r>
            <w:r w:rsidRPr="00DE11BA">
              <w:rPr>
                <w:spacing w:val="-57"/>
                <w:sz w:val="24"/>
                <w:lang w:val="ru-RU"/>
              </w:rPr>
              <w:t xml:space="preserve"> </w:t>
            </w:r>
            <w:r w:rsidRPr="00DE11BA">
              <w:rPr>
                <w:sz w:val="24"/>
                <w:lang w:val="ru-RU"/>
              </w:rPr>
              <w:t>колонками:</w:t>
            </w:r>
            <w:r w:rsidRPr="00DE11BA">
              <w:rPr>
                <w:sz w:val="24"/>
                <w:lang w:val="ru-RU"/>
              </w:rPr>
              <w:tab/>
              <w:t>количество</w:t>
            </w:r>
            <w:r w:rsidRPr="00DE11BA">
              <w:rPr>
                <w:sz w:val="24"/>
                <w:lang w:val="ru-RU"/>
              </w:rPr>
              <w:tab/>
              <w:t>звуков</w:t>
            </w:r>
            <w:r w:rsidRPr="00DE11BA">
              <w:rPr>
                <w:sz w:val="24"/>
                <w:lang w:val="ru-RU"/>
              </w:rPr>
              <w:tab/>
            </w:r>
            <w:r w:rsidRPr="00DE11BA">
              <w:rPr>
                <w:spacing w:val="-1"/>
                <w:sz w:val="24"/>
                <w:lang w:val="ru-RU"/>
              </w:rPr>
              <w:t>равно</w:t>
            </w:r>
          </w:p>
        </w:tc>
        <w:tc>
          <w:tcPr>
            <w:tcW w:w="3687"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4692"/>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spacing w:line="275" w:lineRule="exact"/>
              <w:rPr>
                <w:sz w:val="24"/>
                <w:lang w:val="ru-RU"/>
              </w:rPr>
            </w:pPr>
            <w:r w:rsidRPr="00DE11BA">
              <w:rPr>
                <w:sz w:val="24"/>
                <w:lang w:val="ru-RU"/>
              </w:rPr>
              <w:t>и</w:t>
            </w:r>
            <w:r w:rsidRPr="00DE11BA">
              <w:rPr>
                <w:spacing w:val="-2"/>
                <w:sz w:val="24"/>
                <w:lang w:val="ru-RU"/>
              </w:rPr>
              <w:t xml:space="preserve"> </w:t>
            </w:r>
            <w:r w:rsidRPr="00DE11BA">
              <w:rPr>
                <w:sz w:val="24"/>
                <w:lang w:val="ru-RU"/>
              </w:rPr>
              <w:t>буквенного</w:t>
            </w:r>
            <w:r w:rsidRPr="00DE11BA">
              <w:rPr>
                <w:spacing w:val="-1"/>
                <w:sz w:val="24"/>
                <w:lang w:val="ru-RU"/>
              </w:rPr>
              <w:t xml:space="preserve"> </w:t>
            </w:r>
            <w:r w:rsidRPr="00DE11BA">
              <w:rPr>
                <w:sz w:val="24"/>
                <w:lang w:val="ru-RU"/>
              </w:rPr>
              <w:t>состава</w:t>
            </w:r>
          </w:p>
          <w:p w:rsidR="00DE11BA" w:rsidRPr="00DE11BA" w:rsidRDefault="00DE11BA" w:rsidP="00EF0B46">
            <w:pPr>
              <w:ind w:right="134"/>
              <w:rPr>
                <w:sz w:val="24"/>
                <w:lang w:val="ru-RU"/>
              </w:rPr>
            </w:pPr>
            <w:r w:rsidRPr="00DE11BA">
              <w:rPr>
                <w:sz w:val="24"/>
                <w:lang w:val="ru-RU"/>
              </w:rPr>
              <w:t>в</w:t>
            </w:r>
            <w:r w:rsidRPr="00DE11BA">
              <w:rPr>
                <w:spacing w:val="27"/>
                <w:sz w:val="24"/>
                <w:lang w:val="ru-RU"/>
              </w:rPr>
              <w:t xml:space="preserve"> </w:t>
            </w:r>
            <w:r w:rsidRPr="00DE11BA">
              <w:rPr>
                <w:sz w:val="24"/>
                <w:lang w:val="ru-RU"/>
              </w:rPr>
              <w:t>словах</w:t>
            </w:r>
            <w:r w:rsidRPr="00DE11BA">
              <w:rPr>
                <w:spacing w:val="27"/>
                <w:sz w:val="24"/>
                <w:lang w:val="ru-RU"/>
              </w:rPr>
              <w:t xml:space="preserve"> </w:t>
            </w:r>
            <w:r w:rsidRPr="00DE11BA">
              <w:rPr>
                <w:sz w:val="24"/>
                <w:lang w:val="ru-RU"/>
              </w:rPr>
              <w:t>с</w:t>
            </w:r>
            <w:r w:rsidRPr="00DE11BA">
              <w:rPr>
                <w:spacing w:val="26"/>
                <w:sz w:val="24"/>
                <w:lang w:val="ru-RU"/>
              </w:rPr>
              <w:t xml:space="preserve"> </w:t>
            </w:r>
            <w:r w:rsidRPr="00DE11BA">
              <w:rPr>
                <w:sz w:val="24"/>
                <w:lang w:val="ru-RU"/>
              </w:rPr>
              <w:t>разделительными</w:t>
            </w:r>
            <w:r w:rsidRPr="00DE11BA">
              <w:rPr>
                <w:spacing w:val="28"/>
                <w:sz w:val="24"/>
                <w:lang w:val="ru-RU"/>
              </w:rPr>
              <w:t xml:space="preserve"> </w:t>
            </w:r>
            <w:r w:rsidRPr="00DE11BA">
              <w:rPr>
                <w:sz w:val="24"/>
                <w:lang w:val="ru-RU"/>
              </w:rPr>
              <w:t>ь</w:t>
            </w:r>
            <w:r w:rsidRPr="00DE11BA">
              <w:rPr>
                <w:spacing w:val="26"/>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ъ,</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p>
          <w:p w:rsidR="00DE11BA" w:rsidRPr="00DE11BA" w:rsidRDefault="00DE11BA" w:rsidP="00EF0B46">
            <w:pPr>
              <w:ind w:right="1465"/>
              <w:rPr>
                <w:sz w:val="24"/>
                <w:lang w:val="ru-RU"/>
              </w:rPr>
            </w:pPr>
            <w:r w:rsidRPr="00DE11BA">
              <w:rPr>
                <w:sz w:val="24"/>
                <w:lang w:val="ru-RU"/>
              </w:rPr>
              <w:t>с</w:t>
            </w:r>
            <w:r w:rsidRPr="00DE11BA">
              <w:rPr>
                <w:spacing w:val="-14"/>
                <w:sz w:val="24"/>
                <w:lang w:val="ru-RU"/>
              </w:rPr>
              <w:t xml:space="preserve"> </w:t>
            </w:r>
            <w:r w:rsidRPr="00DE11BA">
              <w:rPr>
                <w:sz w:val="24"/>
                <w:lang w:val="ru-RU"/>
              </w:rPr>
              <w:t>непроизносимыми</w:t>
            </w:r>
            <w:r w:rsidRPr="00DE11BA">
              <w:rPr>
                <w:spacing w:val="-57"/>
                <w:sz w:val="24"/>
                <w:lang w:val="ru-RU"/>
              </w:rPr>
              <w:t xml:space="preserve"> </w:t>
            </w:r>
            <w:r w:rsidRPr="00DE11BA">
              <w:rPr>
                <w:sz w:val="24"/>
                <w:lang w:val="ru-RU"/>
              </w:rPr>
              <w:t>согласными.</w:t>
            </w:r>
          </w:p>
          <w:p w:rsidR="00DE11BA" w:rsidRPr="00DE11BA" w:rsidRDefault="00DE11BA" w:rsidP="00EF0B46">
            <w:pPr>
              <w:ind w:right="612"/>
              <w:rPr>
                <w:sz w:val="24"/>
                <w:lang w:val="ru-RU"/>
              </w:rPr>
            </w:pPr>
            <w:r w:rsidRPr="00DE11BA">
              <w:rPr>
                <w:sz w:val="24"/>
                <w:lang w:val="ru-RU"/>
              </w:rPr>
              <w:t>Использование алфавита</w:t>
            </w:r>
            <w:r w:rsidRPr="00DE11BA">
              <w:rPr>
                <w:spacing w:val="1"/>
                <w:sz w:val="24"/>
                <w:lang w:val="ru-RU"/>
              </w:rPr>
              <w:t xml:space="preserve"> </w:t>
            </w:r>
            <w:r w:rsidRPr="00DE11BA">
              <w:rPr>
                <w:sz w:val="24"/>
                <w:lang w:val="ru-RU"/>
              </w:rPr>
              <w:t>при работе со словарями,</w:t>
            </w:r>
            <w:r w:rsidRPr="00DE11BA">
              <w:rPr>
                <w:spacing w:val="1"/>
                <w:sz w:val="24"/>
                <w:lang w:val="ru-RU"/>
              </w:rPr>
              <w:t xml:space="preserve"> </w:t>
            </w:r>
            <w:r w:rsidRPr="00DE11BA">
              <w:rPr>
                <w:sz w:val="24"/>
                <w:lang w:val="ru-RU"/>
              </w:rPr>
              <w:t>справочниками,</w:t>
            </w:r>
            <w:r w:rsidRPr="00DE11BA">
              <w:rPr>
                <w:spacing w:val="-7"/>
                <w:sz w:val="24"/>
                <w:lang w:val="ru-RU"/>
              </w:rPr>
              <w:t xml:space="preserve"> </w:t>
            </w:r>
            <w:r w:rsidRPr="00DE11BA">
              <w:rPr>
                <w:sz w:val="24"/>
                <w:lang w:val="ru-RU"/>
              </w:rPr>
              <w:t>каталогами.</w:t>
            </w:r>
          </w:p>
        </w:tc>
        <w:tc>
          <w:tcPr>
            <w:tcW w:w="4952" w:type="dxa"/>
          </w:tcPr>
          <w:p w:rsidR="00DE11BA" w:rsidRPr="00DE11BA" w:rsidRDefault="00DE11BA" w:rsidP="00EF0B46">
            <w:pPr>
              <w:ind w:right="145"/>
              <w:jc w:val="both"/>
              <w:rPr>
                <w:sz w:val="24"/>
                <w:lang w:val="ru-RU"/>
              </w:rPr>
            </w:pPr>
            <w:r w:rsidRPr="00DE11BA">
              <w:rPr>
                <w:sz w:val="24"/>
                <w:lang w:val="ru-RU"/>
              </w:rPr>
              <w:t>количеству букв, количество звуков меньше</w:t>
            </w:r>
            <w:r w:rsidRPr="00DE11BA">
              <w:rPr>
                <w:spacing w:val="1"/>
                <w:sz w:val="24"/>
                <w:lang w:val="ru-RU"/>
              </w:rPr>
              <w:t xml:space="preserve"> </w:t>
            </w:r>
            <w:r w:rsidRPr="00DE11BA">
              <w:rPr>
                <w:sz w:val="24"/>
                <w:lang w:val="ru-RU"/>
              </w:rPr>
              <w:t>количества букв, количество звуков больше</w:t>
            </w:r>
            <w:r w:rsidRPr="00DE11BA">
              <w:rPr>
                <w:spacing w:val="1"/>
                <w:sz w:val="24"/>
                <w:lang w:val="ru-RU"/>
              </w:rPr>
              <w:t xml:space="preserve"> </w:t>
            </w:r>
            <w:r w:rsidRPr="00DE11BA">
              <w:rPr>
                <w:sz w:val="24"/>
                <w:lang w:val="ru-RU"/>
              </w:rPr>
              <w:t>количества</w:t>
            </w:r>
            <w:r w:rsidRPr="00DE11BA">
              <w:rPr>
                <w:spacing w:val="-2"/>
                <w:sz w:val="24"/>
                <w:lang w:val="ru-RU"/>
              </w:rPr>
              <w:t xml:space="preserve"> </w:t>
            </w:r>
            <w:r w:rsidRPr="00DE11BA">
              <w:rPr>
                <w:sz w:val="24"/>
                <w:lang w:val="ru-RU"/>
              </w:rPr>
              <w:t>букв.</w:t>
            </w:r>
          </w:p>
          <w:p w:rsidR="00DE11BA" w:rsidRPr="00DE11BA" w:rsidRDefault="00DE11BA" w:rsidP="00EF0B46">
            <w:pPr>
              <w:ind w:right="144"/>
              <w:jc w:val="both"/>
              <w:rPr>
                <w:sz w:val="24"/>
                <w:lang w:val="ru-RU"/>
              </w:rPr>
            </w:pPr>
            <w:r w:rsidRPr="00DE11BA">
              <w:rPr>
                <w:sz w:val="24"/>
                <w:lang w:val="ru-RU"/>
              </w:rPr>
              <w:t>Самостоятельная работа по систематизации</w:t>
            </w:r>
            <w:r w:rsidRPr="00DE11BA">
              <w:rPr>
                <w:spacing w:val="1"/>
                <w:sz w:val="24"/>
                <w:lang w:val="ru-RU"/>
              </w:rPr>
              <w:t xml:space="preserve"> </w:t>
            </w:r>
            <w:r w:rsidRPr="00DE11BA">
              <w:rPr>
                <w:sz w:val="24"/>
                <w:lang w:val="ru-RU"/>
              </w:rPr>
              <w:t>информации:</w:t>
            </w:r>
          </w:p>
          <w:p w:rsidR="00DE11BA" w:rsidRPr="00DE11BA" w:rsidRDefault="00DE11BA" w:rsidP="00EF0B46">
            <w:pPr>
              <w:ind w:right="145"/>
              <w:jc w:val="both"/>
              <w:rPr>
                <w:sz w:val="24"/>
                <w:lang w:val="ru-RU"/>
              </w:rPr>
            </w:pPr>
            <w:r w:rsidRPr="00DE11BA">
              <w:rPr>
                <w:sz w:val="24"/>
                <w:lang w:val="ru-RU"/>
              </w:rPr>
              <w:t>записывать</w:t>
            </w:r>
            <w:r w:rsidRPr="00DE11BA">
              <w:rPr>
                <w:spacing w:val="1"/>
                <w:sz w:val="24"/>
                <w:lang w:val="ru-RU"/>
              </w:rPr>
              <w:t xml:space="preserve"> </w:t>
            </w:r>
            <w:r w:rsidRPr="00DE11BA">
              <w:rPr>
                <w:sz w:val="24"/>
                <w:lang w:val="ru-RU"/>
              </w:rPr>
              <w:t>предложенный</w:t>
            </w:r>
            <w:r w:rsidRPr="00DE11BA">
              <w:rPr>
                <w:spacing w:val="1"/>
                <w:sz w:val="24"/>
                <w:lang w:val="ru-RU"/>
              </w:rPr>
              <w:t xml:space="preserve"> </w:t>
            </w:r>
            <w:r w:rsidRPr="00DE11BA">
              <w:rPr>
                <w:sz w:val="24"/>
                <w:lang w:val="ru-RU"/>
              </w:rPr>
              <w:t>набор</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алфавитном</w:t>
            </w:r>
            <w:r w:rsidRPr="00DE11BA">
              <w:rPr>
                <w:spacing w:val="-2"/>
                <w:sz w:val="24"/>
                <w:lang w:val="ru-RU"/>
              </w:rPr>
              <w:t xml:space="preserve"> </w:t>
            </w:r>
            <w:r w:rsidRPr="00DE11BA">
              <w:rPr>
                <w:sz w:val="24"/>
                <w:lang w:val="ru-RU"/>
              </w:rPr>
              <w:t>порядке.</w:t>
            </w:r>
          </w:p>
          <w:p w:rsidR="00DE11BA" w:rsidRPr="00DE11BA" w:rsidRDefault="00DE11BA" w:rsidP="00EF0B46">
            <w:pPr>
              <w:ind w:right="143"/>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 при выполнении задания расставить</w:t>
            </w:r>
            <w:r w:rsidRPr="00DE11BA">
              <w:rPr>
                <w:spacing w:val="1"/>
                <w:sz w:val="24"/>
                <w:lang w:val="ru-RU"/>
              </w:rPr>
              <w:t xml:space="preserve"> </w:t>
            </w:r>
            <w:r w:rsidRPr="00DE11BA">
              <w:rPr>
                <w:sz w:val="24"/>
                <w:lang w:val="ru-RU"/>
              </w:rPr>
              <w:t>фамилии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алфавитном</w:t>
            </w:r>
            <w:r w:rsidRPr="00DE11BA">
              <w:rPr>
                <w:spacing w:val="-4"/>
                <w:sz w:val="24"/>
                <w:lang w:val="ru-RU"/>
              </w:rPr>
              <w:t xml:space="preserve"> </w:t>
            </w:r>
            <w:r w:rsidRPr="00DE11BA">
              <w:rPr>
                <w:sz w:val="24"/>
                <w:lang w:val="ru-RU"/>
              </w:rPr>
              <w:t>порядке.</w:t>
            </w:r>
          </w:p>
          <w:p w:rsidR="00DE11BA" w:rsidRPr="00DE11BA" w:rsidRDefault="00DE11BA" w:rsidP="00EF0B46">
            <w:pPr>
              <w:rPr>
                <w:sz w:val="24"/>
                <w:lang w:val="ru-RU"/>
              </w:rPr>
            </w:pPr>
            <w:r w:rsidRPr="00DE11BA">
              <w:rPr>
                <w:sz w:val="24"/>
                <w:lang w:val="ru-RU"/>
              </w:rPr>
              <w:t>Практическая</w:t>
            </w:r>
            <w:r w:rsidRPr="00DE11BA">
              <w:rPr>
                <w:spacing w:val="45"/>
                <w:sz w:val="24"/>
                <w:lang w:val="ru-RU"/>
              </w:rPr>
              <w:t xml:space="preserve"> </w:t>
            </w:r>
            <w:r w:rsidRPr="00DE11BA">
              <w:rPr>
                <w:sz w:val="24"/>
                <w:lang w:val="ru-RU"/>
              </w:rPr>
              <w:t>работа:</w:t>
            </w:r>
            <w:r w:rsidRPr="00DE11BA">
              <w:rPr>
                <w:spacing w:val="48"/>
                <w:sz w:val="24"/>
                <w:lang w:val="ru-RU"/>
              </w:rPr>
              <w:t xml:space="preserve"> </w:t>
            </w:r>
            <w:r w:rsidRPr="00DE11BA">
              <w:rPr>
                <w:sz w:val="24"/>
                <w:lang w:val="ru-RU"/>
              </w:rPr>
              <w:t>расставить</w:t>
            </w:r>
            <w:r w:rsidRPr="00DE11BA">
              <w:rPr>
                <w:spacing w:val="47"/>
                <w:sz w:val="24"/>
                <w:lang w:val="ru-RU"/>
              </w:rPr>
              <w:t xml:space="preserve"> </w:t>
            </w:r>
            <w:r w:rsidRPr="00DE11BA">
              <w:rPr>
                <w:sz w:val="24"/>
                <w:lang w:val="ru-RU"/>
              </w:rPr>
              <w:t>книги</w:t>
            </w:r>
            <w:r w:rsidRPr="00DE11BA">
              <w:rPr>
                <w:spacing w:val="46"/>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библиотечном</w:t>
            </w:r>
            <w:r w:rsidRPr="00DE11BA">
              <w:rPr>
                <w:spacing w:val="2"/>
                <w:sz w:val="24"/>
                <w:lang w:val="ru-RU"/>
              </w:rPr>
              <w:t xml:space="preserve"> </w:t>
            </w:r>
            <w:r w:rsidRPr="00DE11BA">
              <w:rPr>
                <w:sz w:val="24"/>
                <w:lang w:val="ru-RU"/>
              </w:rPr>
              <w:t>уголке</w:t>
            </w:r>
            <w:r w:rsidRPr="00DE11BA">
              <w:rPr>
                <w:spacing w:val="59"/>
                <w:sz w:val="24"/>
                <w:lang w:val="ru-RU"/>
              </w:rPr>
              <w:t xml:space="preserve"> </w:t>
            </w:r>
            <w:r w:rsidRPr="00DE11BA">
              <w:rPr>
                <w:sz w:val="24"/>
                <w:lang w:val="ru-RU"/>
              </w:rPr>
              <w:t>класса</w:t>
            </w:r>
            <w:r w:rsidRPr="00DE11BA">
              <w:rPr>
                <w:spacing w:val="2"/>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алфавитном</w:t>
            </w:r>
            <w:r w:rsidRPr="00DE11BA">
              <w:rPr>
                <w:spacing w:val="-57"/>
                <w:sz w:val="24"/>
                <w:lang w:val="ru-RU"/>
              </w:rPr>
              <w:t xml:space="preserve"> </w:t>
            </w:r>
            <w:r w:rsidRPr="00DE11BA">
              <w:rPr>
                <w:sz w:val="24"/>
                <w:lang w:val="ru-RU"/>
              </w:rPr>
              <w:t>порядке, ориентируясь на фамилию автора.</w:t>
            </w:r>
            <w:r w:rsidRPr="00DE11BA">
              <w:rPr>
                <w:spacing w:val="1"/>
                <w:sz w:val="24"/>
                <w:lang w:val="ru-RU"/>
              </w:rPr>
              <w:t xml:space="preserve"> </w:t>
            </w:r>
            <w:r w:rsidRPr="00DE11BA">
              <w:rPr>
                <w:sz w:val="24"/>
                <w:lang w:val="ru-RU"/>
              </w:rPr>
              <w:t>Практическая</w:t>
            </w:r>
            <w:r w:rsidRPr="00DE11BA">
              <w:rPr>
                <w:spacing w:val="13"/>
                <w:sz w:val="24"/>
                <w:lang w:val="ru-RU"/>
              </w:rPr>
              <w:t xml:space="preserve"> </w:t>
            </w:r>
            <w:r w:rsidRPr="00DE11BA">
              <w:rPr>
                <w:sz w:val="24"/>
                <w:lang w:val="ru-RU"/>
              </w:rPr>
              <w:t>работа</w:t>
            </w:r>
            <w:r w:rsidRPr="00DE11BA">
              <w:rPr>
                <w:spacing w:val="14"/>
                <w:sz w:val="24"/>
                <w:lang w:val="ru-RU"/>
              </w:rPr>
              <w:t xml:space="preserve"> </w:t>
            </w:r>
            <w:r w:rsidRPr="00DE11BA">
              <w:rPr>
                <w:sz w:val="24"/>
                <w:lang w:val="ru-RU"/>
              </w:rPr>
              <w:t>при</w:t>
            </w:r>
            <w:r w:rsidRPr="00DE11BA">
              <w:rPr>
                <w:spacing w:val="12"/>
                <w:sz w:val="24"/>
                <w:lang w:val="ru-RU"/>
              </w:rPr>
              <w:t xml:space="preserve"> </w:t>
            </w:r>
            <w:r w:rsidRPr="00DE11BA">
              <w:rPr>
                <w:sz w:val="24"/>
                <w:lang w:val="ru-RU"/>
              </w:rPr>
              <w:t>изучении</w:t>
            </w:r>
            <w:r w:rsidRPr="00DE11BA">
              <w:rPr>
                <w:spacing w:val="14"/>
                <w:sz w:val="24"/>
                <w:lang w:val="ru-RU"/>
              </w:rPr>
              <w:t xml:space="preserve"> </w:t>
            </w:r>
            <w:r w:rsidRPr="00DE11BA">
              <w:rPr>
                <w:sz w:val="24"/>
                <w:lang w:val="ru-RU"/>
              </w:rPr>
              <w:t>всех</w:t>
            </w:r>
            <w:r w:rsidRPr="00DE11BA">
              <w:rPr>
                <w:spacing w:val="-57"/>
                <w:sz w:val="24"/>
                <w:lang w:val="ru-RU"/>
              </w:rPr>
              <w:t xml:space="preserve"> </w:t>
            </w:r>
            <w:r w:rsidRPr="00DE11BA">
              <w:rPr>
                <w:sz w:val="24"/>
                <w:lang w:val="ru-RU"/>
              </w:rPr>
              <w:t>разделов</w:t>
            </w:r>
            <w:r w:rsidRPr="00DE11BA">
              <w:rPr>
                <w:spacing w:val="-2"/>
                <w:sz w:val="24"/>
                <w:lang w:val="ru-RU"/>
              </w:rPr>
              <w:t xml:space="preserve"> </w:t>
            </w:r>
            <w:r w:rsidRPr="00DE11BA">
              <w:rPr>
                <w:sz w:val="24"/>
                <w:lang w:val="ru-RU"/>
              </w:rPr>
              <w:t>курса,</w:t>
            </w:r>
          </w:p>
          <w:p w:rsidR="00DE11BA" w:rsidRPr="00DE11BA" w:rsidRDefault="00DE11BA" w:rsidP="00EF0B46">
            <w:pPr>
              <w:spacing w:line="270" w:lineRule="atLeast"/>
              <w:ind w:right="142"/>
              <w:rPr>
                <w:sz w:val="24"/>
                <w:lang w:val="ru-RU"/>
              </w:rPr>
            </w:pPr>
            <w:r w:rsidRPr="00DE11BA">
              <w:rPr>
                <w:sz w:val="24"/>
                <w:lang w:val="ru-RU"/>
              </w:rPr>
              <w:t>связанная</w:t>
            </w:r>
            <w:r w:rsidRPr="00DE11BA">
              <w:rPr>
                <w:spacing w:val="7"/>
                <w:sz w:val="24"/>
                <w:lang w:val="ru-RU"/>
              </w:rPr>
              <w:t xml:space="preserve"> </w:t>
            </w:r>
            <w:r w:rsidRPr="00DE11BA">
              <w:rPr>
                <w:sz w:val="24"/>
                <w:lang w:val="ru-RU"/>
              </w:rPr>
              <w:t>с</w:t>
            </w:r>
            <w:r w:rsidRPr="00DE11BA">
              <w:rPr>
                <w:spacing w:val="6"/>
                <w:sz w:val="24"/>
                <w:lang w:val="ru-RU"/>
              </w:rPr>
              <w:t xml:space="preserve"> </w:t>
            </w:r>
            <w:r w:rsidRPr="00DE11BA">
              <w:rPr>
                <w:sz w:val="24"/>
                <w:lang w:val="ru-RU"/>
              </w:rPr>
              <w:t>применением</w:t>
            </w:r>
            <w:r w:rsidRPr="00DE11BA">
              <w:rPr>
                <w:spacing w:val="7"/>
                <w:sz w:val="24"/>
                <w:lang w:val="ru-RU"/>
              </w:rPr>
              <w:t xml:space="preserve"> </w:t>
            </w:r>
            <w:r w:rsidRPr="00DE11BA">
              <w:rPr>
                <w:sz w:val="24"/>
                <w:lang w:val="ru-RU"/>
              </w:rPr>
              <w:t>знания</w:t>
            </w:r>
            <w:r w:rsidRPr="00DE11BA">
              <w:rPr>
                <w:spacing w:val="7"/>
                <w:sz w:val="24"/>
                <w:lang w:val="ru-RU"/>
              </w:rPr>
              <w:t xml:space="preserve"> </w:t>
            </w:r>
            <w:r w:rsidRPr="00DE11BA">
              <w:rPr>
                <w:sz w:val="24"/>
                <w:lang w:val="ru-RU"/>
              </w:rPr>
              <w:t>алфавита</w:t>
            </w:r>
            <w:r w:rsidRPr="00DE11BA">
              <w:rPr>
                <w:spacing w:val="-57"/>
                <w:sz w:val="24"/>
                <w:lang w:val="ru-RU"/>
              </w:rPr>
              <w:t xml:space="preserve"> </w:t>
            </w:r>
            <w:r w:rsidRPr="00DE11BA">
              <w:rPr>
                <w:sz w:val="24"/>
                <w:lang w:val="ru-RU"/>
              </w:rPr>
              <w:t>при</w:t>
            </w:r>
            <w:r w:rsidRPr="00DE11BA">
              <w:rPr>
                <w:spacing w:val="-2"/>
                <w:sz w:val="24"/>
                <w:lang w:val="ru-RU"/>
              </w:rPr>
              <w:t xml:space="preserve"> </w:t>
            </w:r>
            <w:r w:rsidRPr="00DE11BA">
              <w:rPr>
                <w:sz w:val="24"/>
                <w:lang w:val="ru-RU"/>
              </w:rPr>
              <w:t>работе</w:t>
            </w:r>
            <w:r w:rsidRPr="00DE11BA">
              <w:rPr>
                <w:spacing w:val="-2"/>
                <w:sz w:val="24"/>
                <w:lang w:val="ru-RU"/>
              </w:rPr>
              <w:t xml:space="preserve"> </w:t>
            </w:r>
            <w:r w:rsidRPr="00DE11BA">
              <w:rPr>
                <w:sz w:val="24"/>
                <w:lang w:val="ru-RU"/>
              </w:rPr>
              <w:t>со</w:t>
            </w:r>
            <w:r w:rsidRPr="00DE11BA">
              <w:rPr>
                <w:spacing w:val="-1"/>
                <w:sz w:val="24"/>
                <w:lang w:val="ru-RU"/>
              </w:rPr>
              <w:t xml:space="preserve"> </w:t>
            </w:r>
            <w:r w:rsidRPr="00DE11BA">
              <w:rPr>
                <w:sz w:val="24"/>
                <w:lang w:val="ru-RU"/>
              </w:rPr>
              <w:t>словарями,</w:t>
            </w:r>
            <w:r w:rsidRPr="00DE11BA">
              <w:rPr>
                <w:spacing w:val="-1"/>
                <w:sz w:val="24"/>
                <w:lang w:val="ru-RU"/>
              </w:rPr>
              <w:t xml:space="preserve"> </w:t>
            </w:r>
            <w:r w:rsidRPr="00DE11BA">
              <w:rPr>
                <w:sz w:val="24"/>
                <w:lang w:val="ru-RU"/>
              </w:rPr>
              <w:t>справочниками.</w:t>
            </w:r>
          </w:p>
        </w:tc>
        <w:tc>
          <w:tcPr>
            <w:tcW w:w="3687" w:type="dxa"/>
          </w:tcPr>
          <w:p w:rsidR="00DE11BA" w:rsidRPr="00DE11BA" w:rsidRDefault="00DE11BA" w:rsidP="00EF0B46">
            <w:pPr>
              <w:rPr>
                <w:sz w:val="24"/>
                <w:lang w:val="ru-RU"/>
              </w:rPr>
            </w:pPr>
          </w:p>
        </w:tc>
      </w:tr>
      <w:tr w:rsidR="00DE11BA" w:rsidRPr="00BE1740" w:rsidTr="00EF0B46">
        <w:trPr>
          <w:trHeight w:val="4968"/>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3</w:t>
            </w:r>
          </w:p>
        </w:tc>
        <w:tc>
          <w:tcPr>
            <w:tcW w:w="2259" w:type="dxa"/>
            <w:tcBorders>
              <w:left w:val="single" w:sz="6" w:space="0" w:color="000000"/>
            </w:tcBorders>
          </w:tcPr>
          <w:p w:rsidR="00DE11BA" w:rsidRPr="00DE11BA" w:rsidRDefault="00DE11BA" w:rsidP="00EF0B46">
            <w:pPr>
              <w:ind w:right="522"/>
              <w:jc w:val="center"/>
              <w:rPr>
                <w:b/>
                <w:i/>
                <w:sz w:val="24"/>
                <w:lang w:val="ru-RU"/>
              </w:rPr>
            </w:pPr>
            <w:r w:rsidRPr="00DE11BA">
              <w:rPr>
                <w:b/>
                <w:i/>
                <w:sz w:val="24"/>
                <w:lang w:val="ru-RU"/>
              </w:rPr>
              <w:t>Орфоэпия</w:t>
            </w:r>
            <w:r w:rsidRPr="00DE11BA">
              <w:rPr>
                <w:b/>
                <w:i/>
                <w:spacing w:val="1"/>
                <w:sz w:val="24"/>
                <w:lang w:val="ru-RU"/>
              </w:rPr>
              <w:t xml:space="preserve"> </w:t>
            </w:r>
            <w:r w:rsidRPr="00DE11BA">
              <w:rPr>
                <w:b/>
                <w:i/>
                <w:sz w:val="24"/>
                <w:lang w:val="ru-RU"/>
              </w:rPr>
              <w:t>(изучается</w:t>
            </w:r>
            <w:r w:rsidRPr="00DE11BA">
              <w:rPr>
                <w:b/>
                <w:i/>
                <w:spacing w:val="-58"/>
                <w:sz w:val="24"/>
                <w:lang w:val="ru-RU"/>
              </w:rPr>
              <w:t xml:space="preserve"> </w:t>
            </w:r>
            <w:r w:rsidRPr="00DE11BA">
              <w:rPr>
                <w:b/>
                <w:i/>
                <w:sz w:val="24"/>
                <w:lang w:val="ru-RU"/>
              </w:rPr>
              <w:t>во всех</w:t>
            </w:r>
            <w:r w:rsidRPr="00DE11BA">
              <w:rPr>
                <w:b/>
                <w:i/>
                <w:spacing w:val="1"/>
                <w:sz w:val="24"/>
                <w:lang w:val="ru-RU"/>
              </w:rPr>
              <w:t xml:space="preserve"> </w:t>
            </w:r>
            <w:r w:rsidRPr="00DE11BA">
              <w:rPr>
                <w:b/>
                <w:i/>
                <w:sz w:val="24"/>
                <w:lang w:val="ru-RU"/>
              </w:rPr>
              <w:t>разделах</w:t>
            </w:r>
          </w:p>
          <w:p w:rsidR="00DE11BA" w:rsidRPr="00DE11BA" w:rsidRDefault="00DE11BA" w:rsidP="00EF0B46">
            <w:pPr>
              <w:ind w:right="137"/>
              <w:jc w:val="center"/>
              <w:rPr>
                <w:b/>
                <w:i/>
                <w:sz w:val="24"/>
                <w:lang w:val="ru-RU"/>
              </w:rPr>
            </w:pPr>
            <w:r w:rsidRPr="00DE11BA">
              <w:rPr>
                <w:b/>
                <w:i/>
                <w:sz w:val="24"/>
                <w:lang w:val="ru-RU"/>
              </w:rPr>
              <w:t>курса)</w:t>
            </w:r>
          </w:p>
        </w:tc>
        <w:tc>
          <w:tcPr>
            <w:tcW w:w="3687" w:type="dxa"/>
          </w:tcPr>
          <w:p w:rsidR="00DE11BA" w:rsidRPr="00DE11BA" w:rsidRDefault="00DE11BA" w:rsidP="00EF0B46">
            <w:pPr>
              <w:ind w:right="858"/>
              <w:rPr>
                <w:sz w:val="24"/>
                <w:lang w:val="ru-RU"/>
              </w:rPr>
            </w:pPr>
            <w:r w:rsidRPr="00DE11BA">
              <w:rPr>
                <w:sz w:val="24"/>
                <w:lang w:val="ru-RU"/>
              </w:rPr>
              <w:t>Нормы произношения</w:t>
            </w:r>
            <w:r w:rsidRPr="00DE11BA">
              <w:rPr>
                <w:spacing w:val="1"/>
                <w:sz w:val="24"/>
                <w:lang w:val="ru-RU"/>
              </w:rPr>
              <w:t xml:space="preserve"> </w:t>
            </w:r>
            <w:r w:rsidRPr="00DE11BA">
              <w:rPr>
                <w:sz w:val="24"/>
                <w:lang w:val="ru-RU"/>
              </w:rPr>
              <w:t>звуков и сочетаний</w:t>
            </w:r>
            <w:r w:rsidRPr="00DE11BA">
              <w:rPr>
                <w:spacing w:val="1"/>
                <w:sz w:val="24"/>
                <w:lang w:val="ru-RU"/>
              </w:rPr>
              <w:t xml:space="preserve"> </w:t>
            </w:r>
            <w:r w:rsidRPr="00DE11BA">
              <w:rPr>
                <w:sz w:val="24"/>
                <w:lang w:val="ru-RU"/>
              </w:rPr>
              <w:t>звуков; ударение в словах</w:t>
            </w:r>
            <w:r w:rsidRPr="00DE11BA">
              <w:rPr>
                <w:spacing w:val="-57"/>
                <w:sz w:val="24"/>
                <w:lang w:val="ru-RU"/>
              </w:rPr>
              <w:t xml:space="preserve"> </w:t>
            </w:r>
            <w:r w:rsidRPr="00DE11BA">
              <w:rPr>
                <w:sz w:val="24"/>
                <w:lang w:val="ru-RU"/>
              </w:rPr>
              <w:t>в</w:t>
            </w:r>
            <w:r w:rsidRPr="00DE11BA">
              <w:rPr>
                <w:spacing w:val="-6"/>
                <w:sz w:val="24"/>
                <w:lang w:val="ru-RU"/>
              </w:rPr>
              <w:t xml:space="preserve"> </w:t>
            </w:r>
            <w:r w:rsidRPr="00DE11BA">
              <w:rPr>
                <w:sz w:val="24"/>
                <w:lang w:val="ru-RU"/>
              </w:rPr>
              <w:t>соответствии</w:t>
            </w:r>
            <w:r w:rsidRPr="00DE11BA">
              <w:rPr>
                <w:spacing w:val="-5"/>
                <w:sz w:val="24"/>
                <w:lang w:val="ru-RU"/>
              </w:rPr>
              <w:t xml:space="preserve"> </w:t>
            </w:r>
            <w:r w:rsidRPr="00DE11BA">
              <w:rPr>
                <w:sz w:val="24"/>
                <w:lang w:val="ru-RU"/>
              </w:rPr>
              <w:t>с</w:t>
            </w:r>
            <w:r w:rsidRPr="00DE11BA">
              <w:rPr>
                <w:spacing w:val="-6"/>
                <w:sz w:val="24"/>
                <w:lang w:val="ru-RU"/>
              </w:rPr>
              <w:t xml:space="preserve"> </w:t>
            </w:r>
            <w:r w:rsidRPr="00DE11BA">
              <w:rPr>
                <w:sz w:val="24"/>
                <w:lang w:val="ru-RU"/>
              </w:rPr>
              <w:t>нормами</w:t>
            </w:r>
          </w:p>
          <w:p w:rsidR="00DE11BA" w:rsidRPr="00DE11BA" w:rsidRDefault="00DE11BA" w:rsidP="00EF0B46">
            <w:pPr>
              <w:tabs>
                <w:tab w:val="left" w:pos="2623"/>
              </w:tabs>
              <w:rPr>
                <w:sz w:val="24"/>
                <w:lang w:val="ru-RU"/>
              </w:rPr>
            </w:pPr>
            <w:r w:rsidRPr="00DE11BA">
              <w:rPr>
                <w:sz w:val="24"/>
                <w:lang w:val="ru-RU"/>
              </w:rPr>
              <w:t>современного</w:t>
            </w:r>
            <w:r w:rsidRPr="00DE11BA">
              <w:rPr>
                <w:sz w:val="24"/>
                <w:lang w:val="ru-RU"/>
              </w:rPr>
              <w:tab/>
              <w:t>русского</w:t>
            </w:r>
          </w:p>
          <w:p w:rsidR="00DE11BA" w:rsidRPr="00DE11BA" w:rsidRDefault="00DE11BA" w:rsidP="00EF0B46">
            <w:pPr>
              <w:tabs>
                <w:tab w:val="left" w:pos="2381"/>
              </w:tabs>
              <w:ind w:right="143"/>
              <w:jc w:val="both"/>
              <w:rPr>
                <w:sz w:val="24"/>
                <w:lang w:val="ru-RU"/>
              </w:rPr>
            </w:pPr>
            <w:r w:rsidRPr="00DE11BA">
              <w:rPr>
                <w:sz w:val="24"/>
                <w:lang w:val="ru-RU"/>
              </w:rPr>
              <w:t>литературного</w:t>
            </w:r>
            <w:r w:rsidRPr="00DE11BA">
              <w:rPr>
                <w:sz w:val="24"/>
                <w:lang w:val="ru-RU"/>
              </w:rPr>
              <w:tab/>
              <w:t>языка</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ограниченном</w:t>
            </w:r>
            <w:r w:rsidRPr="00DE11BA">
              <w:rPr>
                <w:spacing w:val="1"/>
                <w:sz w:val="24"/>
                <w:lang w:val="ru-RU"/>
              </w:rPr>
              <w:t xml:space="preserve"> </w:t>
            </w:r>
            <w:r w:rsidRPr="00DE11BA">
              <w:rPr>
                <w:sz w:val="24"/>
                <w:lang w:val="ru-RU"/>
              </w:rPr>
              <w:t>перечне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отрабатываемом</w:t>
            </w:r>
            <w:r w:rsidRPr="00DE11BA">
              <w:rPr>
                <w:spacing w:val="-2"/>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p w:rsidR="00DE11BA" w:rsidRPr="00DE11BA" w:rsidRDefault="00DE11BA" w:rsidP="00EF0B46">
            <w:pPr>
              <w:tabs>
                <w:tab w:val="left" w:pos="1611"/>
                <w:tab w:val="left" w:pos="2647"/>
              </w:tabs>
              <w:ind w:right="142"/>
              <w:jc w:val="both"/>
              <w:rPr>
                <w:sz w:val="24"/>
                <w:lang w:val="ru-RU"/>
              </w:rPr>
            </w:pPr>
            <w:r w:rsidRPr="00DE11BA">
              <w:rPr>
                <w:sz w:val="24"/>
                <w:lang w:val="ru-RU"/>
              </w:rPr>
              <w:t>Использование</w:t>
            </w:r>
            <w:r w:rsidRPr="00DE11BA">
              <w:rPr>
                <w:spacing w:val="1"/>
                <w:sz w:val="24"/>
                <w:lang w:val="ru-RU"/>
              </w:rPr>
              <w:t xml:space="preserve"> </w:t>
            </w:r>
            <w:r w:rsidRPr="00DE11BA">
              <w:rPr>
                <w:sz w:val="24"/>
                <w:lang w:val="ru-RU"/>
              </w:rPr>
              <w:t>орфоэпического</w:t>
            </w:r>
            <w:r w:rsidRPr="00DE11BA">
              <w:rPr>
                <w:spacing w:val="-57"/>
                <w:sz w:val="24"/>
                <w:lang w:val="ru-RU"/>
              </w:rPr>
              <w:t xml:space="preserve"> </w:t>
            </w:r>
            <w:r w:rsidRPr="00DE11BA">
              <w:rPr>
                <w:sz w:val="24"/>
                <w:lang w:val="ru-RU"/>
              </w:rPr>
              <w:t>словаря</w:t>
            </w:r>
            <w:r w:rsidRPr="00DE11BA">
              <w:rPr>
                <w:sz w:val="24"/>
                <w:lang w:val="ru-RU"/>
              </w:rPr>
              <w:tab/>
              <w:t>для</w:t>
            </w:r>
            <w:r w:rsidRPr="00DE11BA">
              <w:rPr>
                <w:sz w:val="24"/>
                <w:lang w:val="ru-RU"/>
              </w:rPr>
              <w:tab/>
            </w:r>
            <w:r w:rsidRPr="00DE11BA">
              <w:rPr>
                <w:spacing w:val="-1"/>
                <w:sz w:val="24"/>
                <w:lang w:val="ru-RU"/>
              </w:rPr>
              <w:t>решения</w:t>
            </w:r>
            <w:r w:rsidRPr="00DE11BA">
              <w:rPr>
                <w:spacing w:val="-58"/>
                <w:sz w:val="24"/>
                <w:lang w:val="ru-RU"/>
              </w:rPr>
              <w:t xml:space="preserve"> </w:t>
            </w:r>
            <w:r w:rsidRPr="00DE11BA">
              <w:rPr>
                <w:sz w:val="24"/>
                <w:lang w:val="ru-RU"/>
              </w:rPr>
              <w:t>практических</w:t>
            </w:r>
            <w:r w:rsidRPr="00DE11BA">
              <w:rPr>
                <w:spacing w:val="-4"/>
                <w:sz w:val="24"/>
                <w:lang w:val="ru-RU"/>
              </w:rPr>
              <w:t xml:space="preserve"> </w:t>
            </w:r>
            <w:r w:rsidRPr="00DE11BA">
              <w:rPr>
                <w:sz w:val="24"/>
                <w:lang w:val="ru-RU"/>
              </w:rPr>
              <w:t>задач.</w:t>
            </w:r>
          </w:p>
        </w:tc>
        <w:tc>
          <w:tcPr>
            <w:tcW w:w="4952" w:type="dxa"/>
          </w:tcPr>
          <w:p w:rsidR="00DE11BA" w:rsidRPr="00DE11BA" w:rsidRDefault="00DE11BA" w:rsidP="00EF0B46">
            <w:pPr>
              <w:ind w:right="144"/>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местом</w:t>
            </w:r>
            <w:r w:rsidRPr="00DE11BA">
              <w:rPr>
                <w:spacing w:val="1"/>
                <w:sz w:val="24"/>
                <w:lang w:val="ru-RU"/>
              </w:rPr>
              <w:t xml:space="preserve"> </w:t>
            </w:r>
            <w:r w:rsidRPr="00DE11BA">
              <w:rPr>
                <w:sz w:val="24"/>
                <w:lang w:val="ru-RU"/>
              </w:rPr>
              <w:t>ударения</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произношением</w:t>
            </w:r>
            <w:r w:rsidRPr="00DE11BA">
              <w:rPr>
                <w:spacing w:val="-2"/>
                <w:sz w:val="24"/>
                <w:lang w:val="ru-RU"/>
              </w:rPr>
              <w:t xml:space="preserve"> </w:t>
            </w:r>
            <w:r w:rsidRPr="00DE11BA">
              <w:rPr>
                <w:sz w:val="24"/>
                <w:lang w:val="ru-RU"/>
              </w:rPr>
              <w:t>слов,</w:t>
            </w:r>
          </w:p>
          <w:p w:rsidR="00DE11BA" w:rsidRPr="00DE11BA" w:rsidRDefault="00DE11BA" w:rsidP="00EF0B46">
            <w:pPr>
              <w:jc w:val="both"/>
              <w:rPr>
                <w:sz w:val="24"/>
                <w:lang w:val="ru-RU"/>
              </w:rPr>
            </w:pPr>
            <w:r w:rsidRPr="00DE11BA">
              <w:rPr>
                <w:sz w:val="24"/>
                <w:lang w:val="ru-RU"/>
              </w:rPr>
              <w:t>отрабатываемых</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учебнике.</w:t>
            </w:r>
          </w:p>
          <w:p w:rsidR="00DE11BA" w:rsidRPr="00DE11BA" w:rsidRDefault="00DE11BA" w:rsidP="00EF0B46">
            <w:pPr>
              <w:ind w:right="144"/>
              <w:jc w:val="both"/>
              <w:rPr>
                <w:sz w:val="24"/>
                <w:lang w:val="ru-RU"/>
              </w:rPr>
            </w:pPr>
            <w:r w:rsidRPr="00DE11BA">
              <w:rPr>
                <w:sz w:val="24"/>
                <w:lang w:val="ru-RU"/>
              </w:rPr>
              <w:t>Дидактическая</w:t>
            </w:r>
            <w:r w:rsidRPr="00DE11BA">
              <w:rPr>
                <w:spacing w:val="1"/>
                <w:sz w:val="24"/>
                <w:lang w:val="ru-RU"/>
              </w:rPr>
              <w:t xml:space="preserve"> </w:t>
            </w:r>
            <w:r w:rsidRPr="00DE11BA">
              <w:rPr>
                <w:sz w:val="24"/>
                <w:lang w:val="ru-RU"/>
              </w:rPr>
              <w:t>игра</w:t>
            </w:r>
            <w:r w:rsidRPr="00DE11BA">
              <w:rPr>
                <w:spacing w:val="1"/>
                <w:sz w:val="24"/>
                <w:lang w:val="ru-RU"/>
              </w:rPr>
              <w:t xml:space="preserve"> </w:t>
            </w:r>
            <w:r w:rsidRPr="00DE11BA">
              <w:rPr>
                <w:sz w:val="24"/>
                <w:lang w:val="ru-RU"/>
              </w:rPr>
              <w:t>«Придумай</w:t>
            </w:r>
            <w:r w:rsidRPr="00DE11BA">
              <w:rPr>
                <w:spacing w:val="1"/>
                <w:sz w:val="24"/>
                <w:lang w:val="ru-RU"/>
              </w:rPr>
              <w:t xml:space="preserve"> </w:t>
            </w:r>
            <w:r w:rsidRPr="00DE11BA">
              <w:rPr>
                <w:sz w:val="24"/>
                <w:lang w:val="ru-RU"/>
              </w:rPr>
              <w:t>рифму»</w:t>
            </w:r>
            <w:r w:rsidRPr="00DE11BA">
              <w:rPr>
                <w:spacing w:val="1"/>
                <w:sz w:val="24"/>
                <w:lang w:val="ru-RU"/>
              </w:rPr>
              <w:t xml:space="preserve"> </w:t>
            </w:r>
            <w:r w:rsidRPr="00DE11BA">
              <w:rPr>
                <w:sz w:val="24"/>
                <w:lang w:val="ru-RU"/>
              </w:rPr>
              <w:t>(предлагаются</w:t>
            </w:r>
          </w:p>
          <w:p w:rsidR="00DE11BA" w:rsidRPr="00DE11BA" w:rsidRDefault="00DE11BA" w:rsidP="00EF0B46">
            <w:pPr>
              <w:ind w:right="143"/>
              <w:jc w:val="both"/>
              <w:rPr>
                <w:sz w:val="24"/>
                <w:lang w:val="ru-RU"/>
              </w:rPr>
            </w:pPr>
            <w:r w:rsidRPr="00DE11BA">
              <w:rPr>
                <w:sz w:val="24"/>
                <w:lang w:val="ru-RU"/>
              </w:rPr>
              <w:t>слова из орфоэпического словарика, к ним</w:t>
            </w:r>
            <w:r w:rsidRPr="00DE11BA">
              <w:rPr>
                <w:spacing w:val="1"/>
                <w:sz w:val="24"/>
                <w:lang w:val="ru-RU"/>
              </w:rPr>
              <w:t xml:space="preserve"> </w:t>
            </w:r>
            <w:r w:rsidRPr="00DE11BA">
              <w:rPr>
                <w:sz w:val="24"/>
                <w:lang w:val="ru-RU"/>
              </w:rPr>
              <w:t>нужно</w:t>
            </w:r>
            <w:r w:rsidRPr="00DE11BA">
              <w:rPr>
                <w:spacing w:val="-1"/>
                <w:sz w:val="24"/>
                <w:lang w:val="ru-RU"/>
              </w:rPr>
              <w:t xml:space="preserve"> </w:t>
            </w:r>
            <w:r w:rsidRPr="00DE11BA">
              <w:rPr>
                <w:sz w:val="24"/>
                <w:lang w:val="ru-RU"/>
              </w:rPr>
              <w:t>придумывать</w:t>
            </w:r>
            <w:r w:rsidRPr="00DE11BA">
              <w:rPr>
                <w:spacing w:val="1"/>
                <w:sz w:val="24"/>
                <w:lang w:val="ru-RU"/>
              </w:rPr>
              <w:t xml:space="preserve"> </w:t>
            </w:r>
            <w:r w:rsidRPr="00DE11BA">
              <w:rPr>
                <w:sz w:val="24"/>
                <w:lang w:val="ru-RU"/>
              </w:rPr>
              <w:t>рифмы).</w:t>
            </w:r>
          </w:p>
          <w:p w:rsidR="00DE11BA" w:rsidRPr="00DE11BA" w:rsidRDefault="00DE11BA" w:rsidP="00EF0B46">
            <w:pPr>
              <w:ind w:right="141"/>
              <w:jc w:val="both"/>
              <w:rPr>
                <w:sz w:val="24"/>
                <w:lang w:val="ru-RU"/>
              </w:rPr>
            </w:pPr>
            <w:r w:rsidRPr="00DE11BA">
              <w:rPr>
                <w:sz w:val="24"/>
                <w:lang w:val="ru-RU"/>
              </w:rPr>
              <w:t>Дидактическое</w:t>
            </w:r>
            <w:r w:rsidRPr="00DE11BA">
              <w:rPr>
                <w:spacing w:val="1"/>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придумать</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отрабатываемым</w:t>
            </w:r>
            <w:r w:rsidRPr="00DE11BA">
              <w:rPr>
                <w:spacing w:val="1"/>
                <w:sz w:val="24"/>
                <w:lang w:val="ru-RU"/>
              </w:rPr>
              <w:t xml:space="preserve"> </w:t>
            </w:r>
            <w:r w:rsidRPr="00DE11BA">
              <w:rPr>
                <w:sz w:val="24"/>
                <w:lang w:val="ru-RU"/>
              </w:rPr>
              <w:t>словом</w:t>
            </w:r>
            <w:r w:rsidRPr="00DE11BA">
              <w:rPr>
                <w:spacing w:val="1"/>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орфоэпического</w:t>
            </w:r>
            <w:r w:rsidRPr="00DE11BA">
              <w:rPr>
                <w:spacing w:val="1"/>
                <w:sz w:val="24"/>
                <w:lang w:val="ru-RU"/>
              </w:rPr>
              <w:t xml:space="preserve"> </w:t>
            </w:r>
            <w:r w:rsidRPr="00DE11BA">
              <w:rPr>
                <w:sz w:val="24"/>
                <w:lang w:val="ru-RU"/>
              </w:rPr>
              <w:t>словарика.</w:t>
            </w:r>
            <w:r w:rsidRPr="00DE11BA">
              <w:rPr>
                <w:spacing w:val="1"/>
                <w:sz w:val="24"/>
                <w:lang w:val="ru-RU"/>
              </w:rPr>
              <w:t xml:space="preserve"> </w:t>
            </w: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поставить</w:t>
            </w:r>
            <w:r w:rsidRPr="00DE11BA">
              <w:rPr>
                <w:spacing w:val="1"/>
                <w:sz w:val="24"/>
                <w:lang w:val="ru-RU"/>
              </w:rPr>
              <w:t xml:space="preserve"> </w:t>
            </w:r>
            <w:r w:rsidRPr="00DE11BA">
              <w:rPr>
                <w:sz w:val="24"/>
                <w:lang w:val="ru-RU"/>
              </w:rPr>
              <w:t>ударение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r w:rsidRPr="00DE11BA">
              <w:rPr>
                <w:spacing w:val="1"/>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орфоэпического перечня, а потом правильно</w:t>
            </w:r>
            <w:r w:rsidRPr="00DE11BA">
              <w:rPr>
                <w:spacing w:val="1"/>
                <w:sz w:val="24"/>
                <w:lang w:val="ru-RU"/>
              </w:rPr>
              <w:t xml:space="preserve"> </w:t>
            </w:r>
            <w:r w:rsidRPr="00DE11BA">
              <w:rPr>
                <w:sz w:val="24"/>
                <w:lang w:val="ru-RU"/>
              </w:rPr>
              <w:t>их произнести. Творческая работа: сочинить</w:t>
            </w:r>
            <w:r w:rsidRPr="00DE11BA">
              <w:rPr>
                <w:spacing w:val="1"/>
                <w:sz w:val="24"/>
                <w:lang w:val="ru-RU"/>
              </w:rPr>
              <w:t xml:space="preserve"> </w:t>
            </w:r>
            <w:r w:rsidRPr="00DE11BA">
              <w:rPr>
                <w:sz w:val="24"/>
                <w:lang w:val="ru-RU"/>
              </w:rPr>
              <w:t>рассказ,</w:t>
            </w:r>
            <w:r w:rsidRPr="00DE11BA">
              <w:rPr>
                <w:spacing w:val="1"/>
                <w:sz w:val="24"/>
                <w:lang w:val="ru-RU"/>
              </w:rPr>
              <w:t xml:space="preserve"> </w:t>
            </w:r>
            <w:r w:rsidRPr="00DE11BA">
              <w:rPr>
                <w:sz w:val="24"/>
                <w:lang w:val="ru-RU"/>
              </w:rPr>
              <w:t>включив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него</w:t>
            </w:r>
            <w:r w:rsidRPr="00DE11BA">
              <w:rPr>
                <w:spacing w:val="1"/>
                <w:sz w:val="24"/>
                <w:lang w:val="ru-RU"/>
              </w:rPr>
              <w:t xml:space="preserve"> </w:t>
            </w:r>
            <w:r w:rsidRPr="00DE11BA">
              <w:rPr>
                <w:sz w:val="24"/>
                <w:lang w:val="ru-RU"/>
              </w:rPr>
              <w:t>все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отрабатываемого</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данном</w:t>
            </w:r>
            <w:r w:rsidRPr="00DE11BA">
              <w:rPr>
                <w:spacing w:val="1"/>
                <w:sz w:val="24"/>
                <w:lang w:val="ru-RU"/>
              </w:rPr>
              <w:t xml:space="preserve"> </w:t>
            </w:r>
            <w:r w:rsidRPr="00DE11BA">
              <w:rPr>
                <w:sz w:val="24"/>
                <w:lang w:val="ru-RU"/>
              </w:rPr>
              <w:t>учебном</w:t>
            </w:r>
            <w:r w:rsidRPr="00DE11BA">
              <w:rPr>
                <w:spacing w:val="1"/>
                <w:sz w:val="24"/>
                <w:lang w:val="ru-RU"/>
              </w:rPr>
              <w:t xml:space="preserve"> </w:t>
            </w:r>
            <w:r w:rsidRPr="00DE11BA">
              <w:rPr>
                <w:sz w:val="24"/>
                <w:lang w:val="ru-RU"/>
              </w:rPr>
              <w:t>году</w:t>
            </w:r>
            <w:r w:rsidRPr="00DE11BA">
              <w:rPr>
                <w:spacing w:val="1"/>
                <w:sz w:val="24"/>
                <w:lang w:val="ru-RU"/>
              </w:rPr>
              <w:t xml:space="preserve"> </w:t>
            </w:r>
            <w:r w:rsidRPr="00DE11BA">
              <w:rPr>
                <w:sz w:val="24"/>
                <w:lang w:val="ru-RU"/>
              </w:rPr>
              <w:t>орфоэпического перечня, а потом прочитать</w:t>
            </w:r>
            <w:r w:rsidRPr="00DE11BA">
              <w:rPr>
                <w:spacing w:val="1"/>
                <w:sz w:val="24"/>
                <w:lang w:val="ru-RU"/>
              </w:rPr>
              <w:t xml:space="preserve"> </w:t>
            </w:r>
            <w:r w:rsidRPr="00DE11BA">
              <w:rPr>
                <w:sz w:val="24"/>
                <w:lang w:val="ru-RU"/>
              </w:rPr>
              <w:t>его</w:t>
            </w:r>
            <w:r w:rsidRPr="00DE11BA">
              <w:rPr>
                <w:spacing w:val="-2"/>
                <w:sz w:val="24"/>
                <w:lang w:val="ru-RU"/>
              </w:rPr>
              <w:t xml:space="preserve"> </w:t>
            </w:r>
            <w:r w:rsidRPr="00DE11BA">
              <w:rPr>
                <w:sz w:val="24"/>
                <w:lang w:val="ru-RU"/>
              </w:rPr>
              <w:t>всему классу.</w:t>
            </w:r>
          </w:p>
          <w:p w:rsidR="00DE11BA" w:rsidRPr="00DE11BA" w:rsidRDefault="00DE11BA" w:rsidP="00EF0B46">
            <w:pPr>
              <w:spacing w:line="257" w:lineRule="exact"/>
              <w:jc w:val="both"/>
              <w:rPr>
                <w:sz w:val="24"/>
                <w:lang w:val="ru-RU"/>
              </w:rPr>
            </w:pPr>
            <w:r w:rsidRPr="00DE11BA">
              <w:rPr>
                <w:sz w:val="24"/>
                <w:lang w:val="ru-RU"/>
              </w:rPr>
              <w:t xml:space="preserve">Работа  </w:t>
            </w:r>
            <w:r w:rsidRPr="00DE11BA">
              <w:rPr>
                <w:spacing w:val="36"/>
                <w:sz w:val="24"/>
                <w:lang w:val="ru-RU"/>
              </w:rPr>
              <w:t xml:space="preserve"> </w:t>
            </w:r>
            <w:r w:rsidRPr="00DE11BA">
              <w:rPr>
                <w:sz w:val="24"/>
                <w:lang w:val="ru-RU"/>
              </w:rPr>
              <w:t xml:space="preserve">в   </w:t>
            </w:r>
            <w:r w:rsidRPr="00DE11BA">
              <w:rPr>
                <w:spacing w:val="34"/>
                <w:sz w:val="24"/>
                <w:lang w:val="ru-RU"/>
              </w:rPr>
              <w:t xml:space="preserve"> </w:t>
            </w:r>
            <w:r w:rsidRPr="00DE11BA">
              <w:rPr>
                <w:sz w:val="24"/>
                <w:lang w:val="ru-RU"/>
              </w:rPr>
              <w:t xml:space="preserve">группах:   </w:t>
            </w:r>
            <w:r w:rsidRPr="00DE11BA">
              <w:rPr>
                <w:spacing w:val="34"/>
                <w:sz w:val="24"/>
                <w:lang w:val="ru-RU"/>
              </w:rPr>
              <w:t xml:space="preserve"> </w:t>
            </w:r>
            <w:r w:rsidRPr="00DE11BA">
              <w:rPr>
                <w:sz w:val="24"/>
                <w:lang w:val="ru-RU"/>
              </w:rPr>
              <w:t xml:space="preserve">найти   </w:t>
            </w:r>
            <w:r w:rsidRPr="00DE11BA">
              <w:rPr>
                <w:spacing w:val="37"/>
                <w:sz w:val="24"/>
                <w:lang w:val="ru-RU"/>
              </w:rPr>
              <w:t xml:space="preserve"> </w:t>
            </w:r>
            <w:r w:rsidRPr="00DE11BA">
              <w:rPr>
                <w:sz w:val="24"/>
                <w:lang w:val="ru-RU"/>
              </w:rPr>
              <w:t xml:space="preserve">в   </w:t>
            </w:r>
            <w:r w:rsidRPr="00DE11BA">
              <w:rPr>
                <w:spacing w:val="33"/>
                <w:sz w:val="24"/>
                <w:lang w:val="ru-RU"/>
              </w:rPr>
              <w:t xml:space="preserve"> </w:t>
            </w:r>
            <w:r w:rsidRPr="00DE11BA">
              <w:rPr>
                <w:sz w:val="24"/>
                <w:lang w:val="ru-RU"/>
              </w:rPr>
              <w:t>учебном</w:t>
            </w:r>
          </w:p>
        </w:tc>
        <w:tc>
          <w:tcPr>
            <w:tcW w:w="3687"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1655"/>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rPr>
                <w:sz w:val="24"/>
                <w:lang w:val="ru-RU"/>
              </w:rPr>
            </w:pPr>
          </w:p>
        </w:tc>
        <w:tc>
          <w:tcPr>
            <w:tcW w:w="4952" w:type="dxa"/>
            <w:tcBorders>
              <w:bottom w:val="single" w:sz="6" w:space="0" w:color="000000"/>
            </w:tcBorders>
          </w:tcPr>
          <w:p w:rsidR="00DE11BA" w:rsidRPr="00DE11BA" w:rsidRDefault="00DE11BA" w:rsidP="00EF0B46">
            <w:pPr>
              <w:ind w:right="143"/>
              <w:jc w:val="both"/>
              <w:rPr>
                <w:sz w:val="24"/>
                <w:lang w:val="ru-RU"/>
              </w:rPr>
            </w:pPr>
            <w:r w:rsidRPr="00DE11BA">
              <w:rPr>
                <w:sz w:val="24"/>
                <w:lang w:val="ru-RU"/>
              </w:rPr>
              <w:t>орфоэпическом</w:t>
            </w:r>
            <w:r w:rsidRPr="00DE11BA">
              <w:rPr>
                <w:spacing w:val="1"/>
                <w:sz w:val="24"/>
                <w:lang w:val="ru-RU"/>
              </w:rPr>
              <w:t xml:space="preserve"> </w:t>
            </w:r>
            <w:r w:rsidRPr="00DE11BA">
              <w:rPr>
                <w:sz w:val="24"/>
                <w:lang w:val="ru-RU"/>
              </w:rPr>
              <w:t>словаре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списка</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совпадает</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отрабатываемым перечнем слов) и поставить</w:t>
            </w:r>
            <w:r w:rsidRPr="00DE11BA">
              <w:rPr>
                <w:spacing w:val="-57"/>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них ударение.</w:t>
            </w:r>
          </w:p>
          <w:p w:rsidR="00DE11BA" w:rsidRPr="00DE11BA" w:rsidRDefault="00DE11BA" w:rsidP="00EF0B46">
            <w:pPr>
              <w:spacing w:line="270" w:lineRule="atLeast"/>
              <w:ind w:right="146"/>
              <w:jc w:val="both"/>
              <w:rPr>
                <w:sz w:val="24"/>
                <w:lang w:val="ru-RU"/>
              </w:rPr>
            </w:pPr>
            <w:r w:rsidRPr="00DE11BA">
              <w:rPr>
                <w:sz w:val="24"/>
                <w:lang w:val="ru-RU"/>
              </w:rPr>
              <w:t>Игра</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соревнование</w:t>
            </w:r>
            <w:r w:rsidRPr="00DE11BA">
              <w:rPr>
                <w:spacing w:val="1"/>
                <w:sz w:val="24"/>
                <w:lang w:val="ru-RU"/>
              </w:rPr>
              <w:t xml:space="preserve"> </w:t>
            </w:r>
            <w:r w:rsidRPr="00DE11BA">
              <w:rPr>
                <w:sz w:val="24"/>
                <w:lang w:val="ru-RU"/>
              </w:rPr>
              <w:t>«Где</w:t>
            </w:r>
            <w:r w:rsidRPr="00DE11BA">
              <w:rPr>
                <w:spacing w:val="1"/>
                <w:sz w:val="24"/>
                <w:lang w:val="ru-RU"/>
              </w:rPr>
              <w:t xml:space="preserve"> </w:t>
            </w:r>
            <w:r w:rsidRPr="00DE11BA">
              <w:rPr>
                <w:sz w:val="24"/>
                <w:lang w:val="ru-RU"/>
              </w:rPr>
              <w:t>поставить</w:t>
            </w:r>
            <w:r w:rsidRPr="00DE11BA">
              <w:rPr>
                <w:spacing w:val="1"/>
                <w:sz w:val="24"/>
                <w:lang w:val="ru-RU"/>
              </w:rPr>
              <w:t xml:space="preserve"> </w:t>
            </w:r>
            <w:r w:rsidRPr="00DE11BA">
              <w:rPr>
                <w:sz w:val="24"/>
                <w:lang w:val="ru-RU"/>
              </w:rPr>
              <w:t>ударение».</w:t>
            </w:r>
          </w:p>
        </w:tc>
        <w:tc>
          <w:tcPr>
            <w:tcW w:w="3687"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7908"/>
        </w:trPr>
        <w:tc>
          <w:tcPr>
            <w:tcW w:w="1013" w:type="dxa"/>
            <w:tcBorders>
              <w:left w:val="single" w:sz="6" w:space="0" w:color="000000"/>
              <w:right w:val="single" w:sz="6" w:space="0" w:color="000000"/>
            </w:tcBorders>
          </w:tcPr>
          <w:p w:rsidR="00DE11BA" w:rsidRPr="00BE1740" w:rsidRDefault="00DE11BA" w:rsidP="00EF0B46">
            <w:pPr>
              <w:spacing w:before="1"/>
              <w:jc w:val="center"/>
              <w:rPr>
                <w:b/>
                <w:i/>
                <w:sz w:val="24"/>
              </w:rPr>
            </w:pPr>
            <w:r w:rsidRPr="00BE1740">
              <w:rPr>
                <w:b/>
                <w:i/>
                <w:sz w:val="24"/>
              </w:rPr>
              <w:t>4</w:t>
            </w:r>
          </w:p>
        </w:tc>
        <w:tc>
          <w:tcPr>
            <w:tcW w:w="2259" w:type="dxa"/>
            <w:tcBorders>
              <w:left w:val="single" w:sz="6" w:space="0" w:color="000000"/>
            </w:tcBorders>
          </w:tcPr>
          <w:p w:rsidR="00DE11BA" w:rsidRPr="00BE1740" w:rsidRDefault="00DE11BA" w:rsidP="00EF0B46">
            <w:pPr>
              <w:spacing w:before="1"/>
              <w:rPr>
                <w:b/>
                <w:i/>
                <w:sz w:val="24"/>
              </w:rPr>
            </w:pPr>
            <w:r w:rsidRPr="00BE1740">
              <w:rPr>
                <w:b/>
                <w:i/>
                <w:sz w:val="24"/>
                <w:u w:val="thick"/>
              </w:rPr>
              <w:t>Лексика (5 ч.)</w:t>
            </w:r>
          </w:p>
        </w:tc>
        <w:tc>
          <w:tcPr>
            <w:tcW w:w="3687" w:type="dxa"/>
          </w:tcPr>
          <w:p w:rsidR="00DE11BA" w:rsidRPr="00DE11BA" w:rsidRDefault="00DE11BA" w:rsidP="00EF0B46">
            <w:pPr>
              <w:tabs>
                <w:tab w:val="left" w:pos="2278"/>
              </w:tabs>
              <w:spacing w:before="1"/>
              <w:ind w:right="143"/>
              <w:rPr>
                <w:sz w:val="24"/>
                <w:lang w:val="ru-RU"/>
              </w:rPr>
            </w:pPr>
            <w:r w:rsidRPr="00DE11BA">
              <w:rPr>
                <w:sz w:val="24"/>
                <w:lang w:val="ru-RU"/>
              </w:rPr>
              <w:t>Повторение:</w:t>
            </w:r>
            <w:r w:rsidRPr="00DE11BA">
              <w:rPr>
                <w:sz w:val="24"/>
                <w:lang w:val="ru-RU"/>
              </w:rPr>
              <w:tab/>
            </w:r>
            <w:r w:rsidRPr="00DE11BA">
              <w:rPr>
                <w:spacing w:val="-1"/>
                <w:sz w:val="24"/>
                <w:lang w:val="ru-RU"/>
              </w:rPr>
              <w:t>лексическое</w:t>
            </w:r>
            <w:r w:rsidRPr="00DE11BA">
              <w:rPr>
                <w:spacing w:val="-57"/>
                <w:sz w:val="24"/>
                <w:lang w:val="ru-RU"/>
              </w:rPr>
              <w:t xml:space="preserve"> </w:t>
            </w:r>
            <w:r w:rsidRPr="00DE11BA">
              <w:rPr>
                <w:sz w:val="24"/>
                <w:lang w:val="ru-RU"/>
              </w:rPr>
              <w:t>значение</w:t>
            </w:r>
            <w:r w:rsidRPr="00DE11BA">
              <w:rPr>
                <w:spacing w:val="-2"/>
                <w:sz w:val="24"/>
                <w:lang w:val="ru-RU"/>
              </w:rPr>
              <w:t xml:space="preserve"> </w:t>
            </w:r>
            <w:r w:rsidRPr="00DE11BA">
              <w:rPr>
                <w:sz w:val="24"/>
                <w:lang w:val="ru-RU"/>
              </w:rPr>
              <w:t>слова.</w:t>
            </w:r>
          </w:p>
          <w:p w:rsidR="00DE11BA" w:rsidRPr="00BE1740" w:rsidRDefault="00DE11BA" w:rsidP="00EF0B46">
            <w:pPr>
              <w:tabs>
                <w:tab w:val="left" w:pos="1883"/>
              </w:tabs>
              <w:ind w:right="142"/>
              <w:rPr>
                <w:sz w:val="24"/>
              </w:rPr>
            </w:pPr>
            <w:r w:rsidRPr="00DE11BA">
              <w:rPr>
                <w:sz w:val="24"/>
                <w:lang w:val="ru-RU"/>
              </w:rPr>
              <w:t>Прямое</w:t>
            </w:r>
            <w:r w:rsidRPr="00DE11BA">
              <w:rPr>
                <w:spacing w:val="7"/>
                <w:sz w:val="24"/>
                <w:lang w:val="ru-RU"/>
              </w:rPr>
              <w:t xml:space="preserve"> </w:t>
            </w:r>
            <w:r w:rsidRPr="00DE11BA">
              <w:rPr>
                <w:sz w:val="24"/>
                <w:lang w:val="ru-RU"/>
              </w:rPr>
              <w:t>и</w:t>
            </w:r>
            <w:r w:rsidRPr="00DE11BA">
              <w:rPr>
                <w:spacing w:val="9"/>
                <w:sz w:val="24"/>
                <w:lang w:val="ru-RU"/>
              </w:rPr>
              <w:t xml:space="preserve"> </w:t>
            </w:r>
            <w:r w:rsidRPr="00DE11BA">
              <w:rPr>
                <w:sz w:val="24"/>
                <w:lang w:val="ru-RU"/>
              </w:rPr>
              <w:t>переносное</w:t>
            </w:r>
            <w:r w:rsidRPr="00DE11BA">
              <w:rPr>
                <w:spacing w:val="7"/>
                <w:sz w:val="24"/>
                <w:lang w:val="ru-RU"/>
              </w:rPr>
              <w:t xml:space="preserve"> </w:t>
            </w:r>
            <w:r w:rsidRPr="00DE11BA">
              <w:rPr>
                <w:sz w:val="24"/>
                <w:lang w:val="ru-RU"/>
              </w:rPr>
              <w:t>значение</w:t>
            </w:r>
            <w:r w:rsidRPr="00DE11BA">
              <w:rPr>
                <w:spacing w:val="-57"/>
                <w:sz w:val="24"/>
                <w:lang w:val="ru-RU"/>
              </w:rPr>
              <w:t xml:space="preserve"> </w:t>
            </w:r>
            <w:r w:rsidRPr="00DE11BA">
              <w:rPr>
                <w:sz w:val="24"/>
                <w:lang w:val="ru-RU"/>
              </w:rPr>
              <w:t>слова</w:t>
            </w:r>
            <w:r w:rsidRPr="00DE11BA">
              <w:rPr>
                <w:sz w:val="24"/>
                <w:lang w:val="ru-RU"/>
              </w:rPr>
              <w:tab/>
            </w:r>
            <w:r w:rsidRPr="00DE11BA">
              <w:rPr>
                <w:spacing w:val="-1"/>
                <w:sz w:val="24"/>
                <w:lang w:val="ru-RU"/>
              </w:rPr>
              <w:t>(ознакомление).</w:t>
            </w:r>
            <w:r w:rsidRPr="00DE11BA">
              <w:rPr>
                <w:spacing w:val="-57"/>
                <w:sz w:val="24"/>
                <w:lang w:val="ru-RU"/>
              </w:rPr>
              <w:t xml:space="preserve"> </w:t>
            </w:r>
            <w:r w:rsidRPr="00BE1740">
              <w:rPr>
                <w:sz w:val="24"/>
              </w:rPr>
              <w:t>Устаревшие слова</w:t>
            </w:r>
            <w:r w:rsidRPr="00BE1740">
              <w:rPr>
                <w:spacing w:val="1"/>
                <w:sz w:val="24"/>
              </w:rPr>
              <w:t xml:space="preserve"> </w:t>
            </w:r>
            <w:r w:rsidRPr="00BE1740">
              <w:rPr>
                <w:sz w:val="24"/>
              </w:rPr>
              <w:t>(ознакомление)</w:t>
            </w:r>
          </w:p>
        </w:tc>
        <w:tc>
          <w:tcPr>
            <w:tcW w:w="4952" w:type="dxa"/>
            <w:tcBorders>
              <w:top w:val="single" w:sz="6" w:space="0" w:color="000000"/>
              <w:bottom w:val="single" w:sz="6" w:space="0" w:color="000000"/>
            </w:tcBorders>
          </w:tcPr>
          <w:p w:rsidR="00DE11BA" w:rsidRPr="00DE11BA" w:rsidRDefault="00DE11BA" w:rsidP="00EF0B46">
            <w:pPr>
              <w:spacing w:before="1"/>
              <w:ind w:right="144"/>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можно</w:t>
            </w:r>
            <w:r w:rsidRPr="00DE11BA">
              <w:rPr>
                <w:spacing w:val="61"/>
                <w:sz w:val="24"/>
                <w:lang w:val="ru-RU"/>
              </w:rPr>
              <w:t xml:space="preserve"> </w:t>
            </w:r>
            <w:r w:rsidRPr="00DE11BA">
              <w:rPr>
                <w:sz w:val="24"/>
                <w:lang w:val="ru-RU"/>
              </w:rPr>
              <w:t>узнать</w:t>
            </w:r>
            <w:r w:rsidRPr="00DE11BA">
              <w:rPr>
                <w:spacing w:val="1"/>
                <w:sz w:val="24"/>
                <w:lang w:val="ru-RU"/>
              </w:rPr>
              <w:t xml:space="preserve"> </w:t>
            </w:r>
            <w:r w:rsidRPr="00DE11BA">
              <w:rPr>
                <w:sz w:val="24"/>
                <w:lang w:val="ru-RU"/>
              </w:rPr>
              <w:t>значение</w:t>
            </w:r>
            <w:r w:rsidRPr="00DE11BA">
              <w:rPr>
                <w:spacing w:val="-2"/>
                <w:sz w:val="24"/>
                <w:lang w:val="ru-RU"/>
              </w:rPr>
              <w:t xml:space="preserve"> </w:t>
            </w:r>
            <w:r w:rsidRPr="00DE11BA">
              <w:rPr>
                <w:sz w:val="24"/>
                <w:lang w:val="ru-RU"/>
              </w:rPr>
              <w:t>незнакомого слова?».</w:t>
            </w:r>
          </w:p>
          <w:p w:rsidR="00DE11BA" w:rsidRPr="00DE11BA" w:rsidRDefault="00DE11BA" w:rsidP="00EF0B46">
            <w:pPr>
              <w:ind w:right="142"/>
              <w:jc w:val="both"/>
              <w:rPr>
                <w:sz w:val="24"/>
                <w:lang w:val="ru-RU"/>
              </w:rPr>
            </w:pPr>
            <w:r w:rsidRPr="00DE11BA">
              <w:rPr>
                <w:sz w:val="24"/>
                <w:lang w:val="ru-RU"/>
              </w:rPr>
              <w:t>Рассказ</w:t>
            </w:r>
            <w:r w:rsidRPr="00DE11BA">
              <w:rPr>
                <w:spacing w:val="1"/>
                <w:sz w:val="24"/>
                <w:lang w:val="ru-RU"/>
              </w:rPr>
              <w:t xml:space="preserve"> </w:t>
            </w:r>
            <w:r w:rsidRPr="00DE11BA">
              <w:rPr>
                <w:sz w:val="24"/>
                <w:lang w:val="ru-RU"/>
              </w:rPr>
              <w:t>учителя</w:t>
            </w:r>
            <w:r w:rsidRPr="00DE11BA">
              <w:rPr>
                <w:spacing w:val="1"/>
                <w:sz w:val="24"/>
                <w:lang w:val="ru-RU"/>
              </w:rPr>
              <w:t xml:space="preserve"> </w:t>
            </w:r>
            <w:r w:rsidRPr="00DE11BA">
              <w:rPr>
                <w:sz w:val="24"/>
                <w:lang w:val="ru-RU"/>
              </w:rPr>
              <w:t>«Способы</w:t>
            </w:r>
            <w:r w:rsidRPr="00DE11BA">
              <w:rPr>
                <w:spacing w:val="1"/>
                <w:sz w:val="24"/>
                <w:lang w:val="ru-RU"/>
              </w:rPr>
              <w:t xml:space="preserve"> </w:t>
            </w:r>
            <w:r w:rsidRPr="00DE11BA">
              <w:rPr>
                <w:sz w:val="24"/>
                <w:lang w:val="ru-RU"/>
              </w:rPr>
              <w:t>толкования</w:t>
            </w:r>
            <w:r w:rsidRPr="00DE11BA">
              <w:rPr>
                <w:spacing w:val="1"/>
                <w:sz w:val="24"/>
                <w:lang w:val="ru-RU"/>
              </w:rPr>
              <w:t xml:space="preserve"> </w:t>
            </w:r>
            <w:r w:rsidRPr="00DE11BA">
              <w:rPr>
                <w:sz w:val="24"/>
                <w:lang w:val="ru-RU"/>
              </w:rPr>
              <w:t>лексического</w:t>
            </w:r>
            <w:r w:rsidRPr="00DE11BA">
              <w:rPr>
                <w:spacing w:val="-1"/>
                <w:sz w:val="24"/>
                <w:lang w:val="ru-RU"/>
              </w:rPr>
              <w:t xml:space="preserve"> </w:t>
            </w:r>
            <w:r w:rsidRPr="00DE11BA">
              <w:rPr>
                <w:sz w:val="24"/>
                <w:lang w:val="ru-RU"/>
              </w:rPr>
              <w:t>значения слова».</w:t>
            </w:r>
          </w:p>
          <w:p w:rsidR="00DE11BA" w:rsidRPr="00DE11BA" w:rsidRDefault="00DE11BA" w:rsidP="00EF0B46">
            <w:pPr>
              <w:ind w:right="144"/>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структурой</w:t>
            </w:r>
            <w:r w:rsidRPr="00DE11BA">
              <w:rPr>
                <w:spacing w:val="61"/>
                <w:sz w:val="24"/>
                <w:lang w:val="ru-RU"/>
              </w:rPr>
              <w:t xml:space="preserve"> </w:t>
            </w:r>
            <w:r w:rsidRPr="00DE11BA">
              <w:rPr>
                <w:sz w:val="24"/>
                <w:lang w:val="ru-RU"/>
              </w:rPr>
              <w:t>словарной</w:t>
            </w:r>
            <w:r w:rsidRPr="00DE11BA">
              <w:rPr>
                <w:spacing w:val="-57"/>
                <w:sz w:val="24"/>
                <w:lang w:val="ru-RU"/>
              </w:rPr>
              <w:t xml:space="preserve"> </w:t>
            </w:r>
            <w:r w:rsidRPr="00DE11BA">
              <w:rPr>
                <w:sz w:val="24"/>
                <w:lang w:val="ru-RU"/>
              </w:rPr>
              <w:t>статьи.</w:t>
            </w:r>
          </w:p>
          <w:p w:rsidR="00DE11BA" w:rsidRPr="00DE11BA" w:rsidRDefault="00DE11BA" w:rsidP="00EF0B46">
            <w:pPr>
              <w:ind w:right="143"/>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учебным</w:t>
            </w:r>
            <w:r w:rsidRPr="00DE11BA">
              <w:rPr>
                <w:spacing w:val="1"/>
                <w:sz w:val="24"/>
                <w:lang w:val="ru-RU"/>
              </w:rPr>
              <w:t xml:space="preserve"> </w:t>
            </w:r>
            <w:r w:rsidRPr="00DE11BA">
              <w:rPr>
                <w:sz w:val="24"/>
                <w:lang w:val="ru-RU"/>
              </w:rPr>
              <w:t>толковым</w:t>
            </w:r>
            <w:r w:rsidRPr="00DE11BA">
              <w:rPr>
                <w:spacing w:val="1"/>
                <w:sz w:val="24"/>
                <w:lang w:val="ru-RU"/>
              </w:rPr>
              <w:t xml:space="preserve"> </w:t>
            </w:r>
            <w:r w:rsidRPr="00DE11BA">
              <w:rPr>
                <w:sz w:val="24"/>
                <w:lang w:val="ru-RU"/>
              </w:rPr>
              <w:t>словарём,</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словаре</w:t>
            </w:r>
            <w:r w:rsidRPr="00DE11BA">
              <w:rPr>
                <w:spacing w:val="1"/>
                <w:sz w:val="24"/>
                <w:lang w:val="ru-RU"/>
              </w:rPr>
              <w:t xml:space="preserve"> </w:t>
            </w:r>
            <w:r w:rsidRPr="00DE11BA">
              <w:rPr>
                <w:sz w:val="24"/>
                <w:lang w:val="ru-RU"/>
              </w:rPr>
              <w:t>значений</w:t>
            </w:r>
            <w:r w:rsidRPr="00DE11BA">
              <w:rPr>
                <w:spacing w:val="-57"/>
                <w:sz w:val="24"/>
                <w:lang w:val="ru-RU"/>
              </w:rPr>
              <w:t xml:space="preserve"> </w:t>
            </w:r>
            <w:r w:rsidRPr="00DE11BA">
              <w:rPr>
                <w:sz w:val="24"/>
                <w:lang w:val="ru-RU"/>
              </w:rPr>
              <w:t>нескольких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целью</w:t>
            </w:r>
            <w:r w:rsidRPr="00DE11BA">
              <w:rPr>
                <w:spacing w:val="1"/>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является</w:t>
            </w:r>
            <w:r w:rsidRPr="00DE11BA">
              <w:rPr>
                <w:spacing w:val="1"/>
                <w:sz w:val="24"/>
                <w:lang w:val="ru-RU"/>
              </w:rPr>
              <w:t xml:space="preserve"> </w:t>
            </w:r>
            <w:r w:rsidRPr="00DE11BA">
              <w:rPr>
                <w:sz w:val="24"/>
                <w:lang w:val="ru-RU"/>
              </w:rPr>
              <w:t>освоение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процессе</w:t>
            </w:r>
            <w:r w:rsidRPr="00DE11BA">
              <w:rPr>
                <w:spacing w:val="1"/>
                <w:sz w:val="24"/>
                <w:lang w:val="ru-RU"/>
              </w:rPr>
              <w:t xml:space="preserve"> </w:t>
            </w:r>
            <w:r w:rsidRPr="00DE11BA">
              <w:rPr>
                <w:sz w:val="24"/>
                <w:lang w:val="ru-RU"/>
              </w:rPr>
              <w:t>практической</w:t>
            </w:r>
            <w:r w:rsidRPr="00DE11BA">
              <w:rPr>
                <w:spacing w:val="-57"/>
                <w:sz w:val="24"/>
                <w:lang w:val="ru-RU"/>
              </w:rPr>
              <w:t xml:space="preserve"> </w:t>
            </w:r>
            <w:r w:rsidRPr="00DE11BA">
              <w:rPr>
                <w:sz w:val="24"/>
                <w:lang w:val="ru-RU"/>
              </w:rPr>
              <w:t>деятельности</w:t>
            </w:r>
            <w:r w:rsidRPr="00DE11BA">
              <w:rPr>
                <w:spacing w:val="1"/>
                <w:sz w:val="24"/>
                <w:lang w:val="ru-RU"/>
              </w:rPr>
              <w:t xml:space="preserve"> </w:t>
            </w:r>
            <w:r w:rsidRPr="00DE11BA">
              <w:rPr>
                <w:sz w:val="24"/>
                <w:lang w:val="ru-RU"/>
              </w:rPr>
              <w:t>принципа</w:t>
            </w:r>
            <w:r w:rsidRPr="00DE11BA">
              <w:rPr>
                <w:spacing w:val="1"/>
                <w:sz w:val="24"/>
                <w:lang w:val="ru-RU"/>
              </w:rPr>
              <w:t xml:space="preserve"> </w:t>
            </w:r>
            <w:r w:rsidRPr="00DE11BA">
              <w:rPr>
                <w:sz w:val="24"/>
                <w:lang w:val="ru-RU"/>
              </w:rPr>
              <w:t>построения</w:t>
            </w:r>
            <w:r w:rsidRPr="00DE11BA">
              <w:rPr>
                <w:spacing w:val="-57"/>
                <w:sz w:val="24"/>
                <w:lang w:val="ru-RU"/>
              </w:rPr>
              <w:t xml:space="preserve"> </w:t>
            </w:r>
            <w:r w:rsidRPr="00DE11BA">
              <w:rPr>
                <w:sz w:val="24"/>
                <w:lang w:val="ru-RU"/>
              </w:rPr>
              <w:t>толкового</w:t>
            </w:r>
            <w:r w:rsidRPr="00DE11BA">
              <w:rPr>
                <w:spacing w:val="-1"/>
                <w:sz w:val="24"/>
                <w:lang w:val="ru-RU"/>
              </w:rPr>
              <w:t xml:space="preserve"> </w:t>
            </w:r>
            <w:r w:rsidRPr="00DE11BA">
              <w:rPr>
                <w:sz w:val="24"/>
                <w:lang w:val="ru-RU"/>
              </w:rPr>
              <w:t>словаря.</w:t>
            </w:r>
          </w:p>
          <w:p w:rsidR="00DE11BA" w:rsidRPr="00DE11BA" w:rsidRDefault="00DE11BA" w:rsidP="00EF0B46">
            <w:pPr>
              <w:ind w:right="142"/>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выписывание</w:t>
            </w:r>
            <w:r w:rsidRPr="00DE11BA">
              <w:rPr>
                <w:spacing w:val="-57"/>
                <w:sz w:val="24"/>
                <w:lang w:val="ru-RU"/>
              </w:rPr>
              <w:t xml:space="preserve"> </w:t>
            </w:r>
            <w:r w:rsidRPr="00DE11BA">
              <w:rPr>
                <w:sz w:val="24"/>
                <w:lang w:val="ru-RU"/>
              </w:rPr>
              <w:t>значений</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толкового</w:t>
            </w:r>
            <w:r w:rsidRPr="00DE11BA">
              <w:rPr>
                <w:spacing w:val="1"/>
                <w:sz w:val="24"/>
                <w:lang w:val="ru-RU"/>
              </w:rPr>
              <w:t xml:space="preserve"> </w:t>
            </w:r>
            <w:r w:rsidRPr="00DE11BA">
              <w:rPr>
                <w:sz w:val="24"/>
                <w:lang w:val="ru-RU"/>
              </w:rPr>
              <w:t>словаря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толкового</w:t>
            </w:r>
            <w:r w:rsidRPr="00DE11BA">
              <w:rPr>
                <w:spacing w:val="1"/>
                <w:sz w:val="24"/>
                <w:lang w:val="ru-RU"/>
              </w:rPr>
              <w:t xml:space="preserve"> </w:t>
            </w:r>
            <w:r w:rsidRPr="00DE11BA">
              <w:rPr>
                <w:sz w:val="24"/>
                <w:lang w:val="ru-RU"/>
              </w:rPr>
              <w:t>словаря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бумажном</w:t>
            </w:r>
            <w:r w:rsidRPr="00DE11BA">
              <w:rPr>
                <w:spacing w:val="-2"/>
                <w:sz w:val="24"/>
                <w:lang w:val="ru-RU"/>
              </w:rPr>
              <w:t xml:space="preserve"> </w:t>
            </w:r>
            <w:r w:rsidRPr="00DE11BA">
              <w:rPr>
                <w:sz w:val="24"/>
                <w:lang w:val="ru-RU"/>
              </w:rPr>
              <w:t>или электронном</w:t>
            </w:r>
            <w:r w:rsidRPr="00DE11BA">
              <w:rPr>
                <w:spacing w:val="-2"/>
                <w:sz w:val="24"/>
                <w:lang w:val="ru-RU"/>
              </w:rPr>
              <w:t xml:space="preserve"> </w:t>
            </w:r>
            <w:r w:rsidRPr="00DE11BA">
              <w:rPr>
                <w:sz w:val="24"/>
                <w:lang w:val="ru-RU"/>
              </w:rPr>
              <w:t>носителе.</w:t>
            </w:r>
          </w:p>
          <w:p w:rsidR="00DE11BA" w:rsidRPr="00DE11BA" w:rsidRDefault="00DE11BA" w:rsidP="00EF0B46">
            <w:pPr>
              <w:spacing w:line="276" w:lineRule="auto"/>
              <w:ind w:right="142"/>
              <w:jc w:val="both"/>
              <w:rPr>
                <w:sz w:val="24"/>
                <w:lang w:val="ru-RU"/>
              </w:rPr>
            </w:pPr>
            <w:r w:rsidRPr="00DE11BA">
              <w:rPr>
                <w:sz w:val="24"/>
                <w:lang w:val="ru-RU"/>
              </w:rPr>
              <w:t>Творческое задание: составление словарных</w:t>
            </w:r>
            <w:r w:rsidRPr="00DE11BA">
              <w:rPr>
                <w:spacing w:val="1"/>
                <w:sz w:val="24"/>
                <w:lang w:val="ru-RU"/>
              </w:rPr>
              <w:t xml:space="preserve"> </w:t>
            </w:r>
            <w:r w:rsidRPr="00DE11BA">
              <w:rPr>
                <w:sz w:val="24"/>
                <w:lang w:val="ru-RU"/>
              </w:rPr>
              <w:t>статей,</w:t>
            </w:r>
            <w:r w:rsidRPr="00DE11BA">
              <w:rPr>
                <w:spacing w:val="1"/>
                <w:sz w:val="24"/>
                <w:lang w:val="ru-RU"/>
              </w:rPr>
              <w:t xml:space="preserve"> </w:t>
            </w:r>
            <w:r w:rsidRPr="00DE11BA">
              <w:rPr>
                <w:sz w:val="24"/>
                <w:lang w:val="ru-RU"/>
              </w:rPr>
              <w:t>объясняющих</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которых удалось догадаться по контексту, с</w:t>
            </w:r>
            <w:r w:rsidRPr="00DE11BA">
              <w:rPr>
                <w:spacing w:val="1"/>
                <w:sz w:val="24"/>
                <w:lang w:val="ru-RU"/>
              </w:rPr>
              <w:t xml:space="preserve"> </w:t>
            </w:r>
            <w:r w:rsidRPr="00DE11BA">
              <w:rPr>
                <w:sz w:val="24"/>
                <w:lang w:val="ru-RU"/>
              </w:rPr>
              <w:t>последующим</w:t>
            </w:r>
            <w:r w:rsidRPr="00DE11BA">
              <w:rPr>
                <w:spacing w:val="1"/>
                <w:sz w:val="24"/>
                <w:lang w:val="ru-RU"/>
              </w:rPr>
              <w:t xml:space="preserve"> </w:t>
            </w:r>
            <w:r w:rsidRPr="00DE11BA">
              <w:rPr>
                <w:sz w:val="24"/>
                <w:lang w:val="ru-RU"/>
              </w:rPr>
              <w:t>сравнением</w:t>
            </w:r>
            <w:r w:rsidRPr="00DE11BA">
              <w:rPr>
                <w:spacing w:val="1"/>
                <w:sz w:val="24"/>
                <w:lang w:val="ru-RU"/>
              </w:rPr>
              <w:t xml:space="preserve"> </w:t>
            </w:r>
            <w:r w:rsidRPr="00DE11BA">
              <w:rPr>
                <w:sz w:val="24"/>
                <w:lang w:val="ru-RU"/>
              </w:rPr>
              <w:t>составленного</w:t>
            </w:r>
            <w:r w:rsidRPr="00DE11BA">
              <w:rPr>
                <w:spacing w:val="-57"/>
                <w:sz w:val="24"/>
                <w:lang w:val="ru-RU"/>
              </w:rPr>
              <w:t xml:space="preserve"> </w:t>
            </w:r>
            <w:r w:rsidRPr="00DE11BA">
              <w:rPr>
                <w:sz w:val="24"/>
                <w:lang w:val="ru-RU"/>
              </w:rPr>
              <w:t>толкования со словарной статьёй в учебном</w:t>
            </w:r>
            <w:r w:rsidRPr="00DE11BA">
              <w:rPr>
                <w:spacing w:val="1"/>
                <w:sz w:val="24"/>
                <w:lang w:val="ru-RU"/>
              </w:rPr>
              <w:t xml:space="preserve"> </w:t>
            </w:r>
            <w:r w:rsidRPr="00DE11BA">
              <w:rPr>
                <w:sz w:val="24"/>
                <w:lang w:val="ru-RU"/>
              </w:rPr>
              <w:t>толковом</w:t>
            </w:r>
            <w:r w:rsidRPr="00DE11BA">
              <w:rPr>
                <w:spacing w:val="-3"/>
                <w:sz w:val="24"/>
                <w:lang w:val="ru-RU"/>
              </w:rPr>
              <w:t xml:space="preserve"> </w:t>
            </w:r>
            <w:r w:rsidRPr="00DE11BA">
              <w:rPr>
                <w:sz w:val="24"/>
                <w:lang w:val="ru-RU"/>
              </w:rPr>
              <w:t>словаре.</w:t>
            </w:r>
          </w:p>
          <w:p w:rsidR="00DE11BA" w:rsidRPr="00DE11BA" w:rsidRDefault="00DE11BA" w:rsidP="00EF0B46">
            <w:pPr>
              <w:spacing w:before="1" w:line="276" w:lineRule="auto"/>
              <w:ind w:right="145"/>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ведение</w:t>
            </w:r>
            <w:r w:rsidRPr="00DE11BA">
              <w:rPr>
                <w:spacing w:val="1"/>
                <w:sz w:val="24"/>
                <w:lang w:val="ru-RU"/>
              </w:rPr>
              <w:t xml:space="preserve"> </w:t>
            </w:r>
            <w:r w:rsidRPr="00DE11BA">
              <w:rPr>
                <w:sz w:val="24"/>
                <w:lang w:val="ru-RU"/>
              </w:rPr>
              <w:t>собственных</w:t>
            </w:r>
            <w:r w:rsidRPr="00DE11BA">
              <w:rPr>
                <w:spacing w:val="-57"/>
                <w:sz w:val="24"/>
                <w:lang w:val="ru-RU"/>
              </w:rPr>
              <w:t xml:space="preserve"> </w:t>
            </w:r>
            <w:r w:rsidRPr="00DE11BA">
              <w:rPr>
                <w:sz w:val="24"/>
                <w:lang w:val="ru-RU"/>
              </w:rPr>
              <w:t>толковых</w:t>
            </w:r>
            <w:r w:rsidRPr="00DE11BA">
              <w:rPr>
                <w:spacing w:val="-1"/>
                <w:sz w:val="24"/>
                <w:lang w:val="ru-RU"/>
              </w:rPr>
              <w:t xml:space="preserve"> </w:t>
            </w:r>
            <w:r w:rsidRPr="00DE11BA">
              <w:rPr>
                <w:sz w:val="24"/>
                <w:lang w:val="ru-RU"/>
              </w:rPr>
              <w:t>словариков.</w:t>
            </w:r>
          </w:p>
          <w:p w:rsidR="00DE11BA" w:rsidRPr="00DE11BA" w:rsidRDefault="00DE11BA" w:rsidP="00EF0B46">
            <w:pPr>
              <w:spacing w:line="275" w:lineRule="exact"/>
              <w:jc w:val="both"/>
              <w:rPr>
                <w:sz w:val="24"/>
                <w:lang w:val="ru-RU"/>
              </w:rPr>
            </w:pPr>
            <w:r w:rsidRPr="00DE11BA">
              <w:rPr>
                <w:sz w:val="24"/>
                <w:lang w:val="ru-RU"/>
              </w:rPr>
              <w:t xml:space="preserve">Наблюдение  </w:t>
            </w:r>
            <w:r w:rsidRPr="00DE11BA">
              <w:rPr>
                <w:spacing w:val="15"/>
                <w:sz w:val="24"/>
                <w:lang w:val="ru-RU"/>
              </w:rPr>
              <w:t xml:space="preserve"> </w:t>
            </w:r>
            <w:r w:rsidRPr="00DE11BA">
              <w:rPr>
                <w:sz w:val="24"/>
                <w:lang w:val="ru-RU"/>
              </w:rPr>
              <w:t xml:space="preserve">за   </w:t>
            </w:r>
            <w:r w:rsidRPr="00DE11BA">
              <w:rPr>
                <w:spacing w:val="13"/>
                <w:sz w:val="24"/>
                <w:lang w:val="ru-RU"/>
              </w:rPr>
              <w:t xml:space="preserve"> </w:t>
            </w:r>
            <w:r w:rsidRPr="00DE11BA">
              <w:rPr>
                <w:sz w:val="24"/>
                <w:lang w:val="ru-RU"/>
              </w:rPr>
              <w:t xml:space="preserve">употреблением   </w:t>
            </w:r>
            <w:r w:rsidRPr="00DE11BA">
              <w:rPr>
                <w:spacing w:val="14"/>
                <w:sz w:val="24"/>
                <w:lang w:val="ru-RU"/>
              </w:rPr>
              <w:t xml:space="preserve"> </w:t>
            </w:r>
            <w:r w:rsidRPr="00DE11BA">
              <w:rPr>
                <w:sz w:val="24"/>
                <w:lang w:val="ru-RU"/>
              </w:rPr>
              <w:t xml:space="preserve">слов   </w:t>
            </w:r>
            <w:r w:rsidRPr="00DE11BA">
              <w:rPr>
                <w:spacing w:val="14"/>
                <w:sz w:val="24"/>
                <w:lang w:val="ru-RU"/>
              </w:rPr>
              <w:t xml:space="preserve"> </w:t>
            </w:r>
            <w:r w:rsidRPr="00DE11BA">
              <w:rPr>
                <w:sz w:val="24"/>
                <w:lang w:val="ru-RU"/>
              </w:rPr>
              <w:t>в</w:t>
            </w:r>
          </w:p>
          <w:p w:rsidR="00DE11BA" w:rsidRPr="00DE11BA" w:rsidRDefault="00DE11BA" w:rsidP="00EF0B46">
            <w:pPr>
              <w:spacing w:before="9" w:line="310" w:lineRule="atLeast"/>
              <w:ind w:right="145"/>
              <w:jc w:val="both"/>
              <w:rPr>
                <w:sz w:val="24"/>
                <w:lang w:val="ru-RU"/>
              </w:rPr>
            </w:pPr>
            <w:r w:rsidRPr="00DE11BA">
              <w:rPr>
                <w:sz w:val="24"/>
                <w:lang w:val="ru-RU"/>
              </w:rPr>
              <w:t>переносном</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использованием</w:t>
            </w:r>
            <w:r w:rsidRPr="00DE11BA">
              <w:rPr>
                <w:spacing w:val="-57"/>
                <w:sz w:val="24"/>
                <w:lang w:val="ru-RU"/>
              </w:rPr>
              <w:t xml:space="preserve"> </w:t>
            </w:r>
            <w:r w:rsidRPr="00DE11BA">
              <w:rPr>
                <w:sz w:val="24"/>
                <w:lang w:val="ru-RU"/>
              </w:rPr>
              <w:t>юмористических</w:t>
            </w:r>
            <w:r w:rsidRPr="00DE11BA">
              <w:rPr>
                <w:spacing w:val="-1"/>
                <w:sz w:val="24"/>
                <w:lang w:val="ru-RU"/>
              </w:rPr>
              <w:t xml:space="preserve"> </w:t>
            </w:r>
            <w:r w:rsidRPr="00DE11BA">
              <w:rPr>
                <w:sz w:val="24"/>
                <w:lang w:val="ru-RU"/>
              </w:rPr>
              <w:t>рисунков.</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63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rPr>
                <w:sz w:val="24"/>
                <w:lang w:val="ru-RU"/>
              </w:rPr>
            </w:pPr>
          </w:p>
        </w:tc>
        <w:tc>
          <w:tcPr>
            <w:tcW w:w="4952" w:type="dxa"/>
            <w:tcBorders>
              <w:top w:val="single" w:sz="6" w:space="0" w:color="000000"/>
              <w:bottom w:val="single" w:sz="6" w:space="0" w:color="000000"/>
            </w:tcBorders>
          </w:tcPr>
          <w:p w:rsidR="00DE11BA" w:rsidRPr="00DE11BA" w:rsidRDefault="00DE11BA" w:rsidP="00EF0B46">
            <w:pPr>
              <w:spacing w:line="276" w:lineRule="auto"/>
              <w:ind w:right="144"/>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заданий,</w:t>
            </w:r>
            <w:r w:rsidRPr="00DE11BA">
              <w:rPr>
                <w:spacing w:val="1"/>
                <w:sz w:val="24"/>
                <w:lang w:val="ru-RU"/>
              </w:rPr>
              <w:t xml:space="preserve"> </w:t>
            </w:r>
            <w:r w:rsidRPr="00DE11BA">
              <w:rPr>
                <w:sz w:val="24"/>
                <w:lang w:val="ru-RU"/>
              </w:rPr>
              <w:t>направленных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развитие</w:t>
            </w:r>
            <w:r w:rsidRPr="00DE11BA">
              <w:rPr>
                <w:spacing w:val="1"/>
                <w:sz w:val="24"/>
                <w:lang w:val="ru-RU"/>
              </w:rPr>
              <w:t xml:space="preserve"> </w:t>
            </w:r>
            <w:r w:rsidRPr="00DE11BA">
              <w:rPr>
                <w:sz w:val="24"/>
                <w:lang w:val="ru-RU"/>
              </w:rPr>
              <w:t>умения</w:t>
            </w:r>
            <w:r w:rsidRPr="00DE11BA">
              <w:rPr>
                <w:spacing w:val="-57"/>
                <w:sz w:val="24"/>
                <w:lang w:val="ru-RU"/>
              </w:rPr>
              <w:t xml:space="preserve"> </w:t>
            </w:r>
            <w:r w:rsidRPr="00DE11BA">
              <w:rPr>
                <w:sz w:val="24"/>
                <w:lang w:val="ru-RU"/>
              </w:rPr>
              <w:t>анализировать употребление в тексте слов в</w:t>
            </w:r>
            <w:r w:rsidRPr="00DE11BA">
              <w:rPr>
                <w:spacing w:val="1"/>
                <w:sz w:val="24"/>
                <w:lang w:val="ru-RU"/>
              </w:rPr>
              <w:t xml:space="preserve"> </w:t>
            </w:r>
            <w:r w:rsidRPr="00DE11BA">
              <w:rPr>
                <w:sz w:val="24"/>
                <w:lang w:val="ru-RU"/>
              </w:rPr>
              <w:t>прямом</w:t>
            </w:r>
            <w:r w:rsidRPr="00DE11BA">
              <w:rPr>
                <w:spacing w:val="-2"/>
                <w:sz w:val="24"/>
                <w:lang w:val="ru-RU"/>
              </w:rPr>
              <w:t xml:space="preserve"> </w:t>
            </w:r>
            <w:r w:rsidRPr="00DE11BA">
              <w:rPr>
                <w:sz w:val="24"/>
                <w:lang w:val="ru-RU"/>
              </w:rPr>
              <w:t>и переносном</w:t>
            </w:r>
            <w:r w:rsidRPr="00DE11BA">
              <w:rPr>
                <w:spacing w:val="-2"/>
                <w:sz w:val="24"/>
                <w:lang w:val="ru-RU"/>
              </w:rPr>
              <w:t xml:space="preserve"> </w:t>
            </w:r>
            <w:r w:rsidRPr="00DE11BA">
              <w:rPr>
                <w:sz w:val="24"/>
                <w:lang w:val="ru-RU"/>
              </w:rPr>
              <w:t>значении.</w:t>
            </w:r>
          </w:p>
          <w:p w:rsidR="00DE11BA" w:rsidRPr="00DE11BA" w:rsidRDefault="00DE11BA" w:rsidP="00EF0B46">
            <w:pPr>
              <w:spacing w:line="278" w:lineRule="auto"/>
              <w:ind w:right="144"/>
              <w:jc w:val="both"/>
              <w:rPr>
                <w:sz w:val="24"/>
                <w:lang w:val="ru-RU"/>
              </w:rPr>
            </w:pPr>
            <w:r w:rsidRPr="00DE11BA">
              <w:rPr>
                <w:sz w:val="24"/>
                <w:lang w:val="ru-RU"/>
              </w:rPr>
              <w:t>Работа в парах: нахождение в тексте слов в</w:t>
            </w:r>
            <w:r w:rsidRPr="00DE11BA">
              <w:rPr>
                <w:spacing w:val="1"/>
                <w:sz w:val="24"/>
                <w:lang w:val="ru-RU"/>
              </w:rPr>
              <w:t xml:space="preserve"> </w:t>
            </w:r>
            <w:r w:rsidRPr="00DE11BA">
              <w:rPr>
                <w:sz w:val="24"/>
                <w:lang w:val="ru-RU"/>
              </w:rPr>
              <w:t>переносном</w:t>
            </w:r>
            <w:r w:rsidRPr="00DE11BA">
              <w:rPr>
                <w:spacing w:val="-2"/>
                <w:sz w:val="24"/>
                <w:lang w:val="ru-RU"/>
              </w:rPr>
              <w:t xml:space="preserve"> </w:t>
            </w:r>
            <w:r w:rsidRPr="00DE11BA">
              <w:rPr>
                <w:sz w:val="24"/>
                <w:lang w:val="ru-RU"/>
              </w:rPr>
              <w:t>значении.</w:t>
            </w:r>
          </w:p>
          <w:p w:rsidR="00DE11BA" w:rsidRPr="00DE11BA" w:rsidRDefault="00DE11BA" w:rsidP="00EF0B46">
            <w:pPr>
              <w:spacing w:line="276" w:lineRule="auto"/>
              <w:ind w:right="14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ситуациями,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необходимо</w:t>
            </w:r>
            <w:r w:rsidRPr="00DE11BA">
              <w:rPr>
                <w:spacing w:val="1"/>
                <w:sz w:val="24"/>
                <w:lang w:val="ru-RU"/>
              </w:rPr>
              <w:t xml:space="preserve"> </w:t>
            </w:r>
            <w:r w:rsidRPr="00DE11BA">
              <w:rPr>
                <w:sz w:val="24"/>
                <w:lang w:val="ru-RU"/>
              </w:rPr>
              <w:t>сравнивать</w:t>
            </w:r>
            <w:r w:rsidRPr="00DE11BA">
              <w:rPr>
                <w:spacing w:val="1"/>
                <w:sz w:val="24"/>
                <w:lang w:val="ru-RU"/>
              </w:rPr>
              <w:t xml:space="preserve"> </w:t>
            </w:r>
            <w:r w:rsidRPr="00DE11BA">
              <w:rPr>
                <w:sz w:val="24"/>
                <w:lang w:val="ru-RU"/>
              </w:rPr>
              <w:t>прямое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переносное</w:t>
            </w:r>
            <w:r w:rsidRPr="00DE11BA">
              <w:rPr>
                <w:spacing w:val="1"/>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подбирать</w:t>
            </w:r>
            <w:r w:rsidRPr="00DE11BA">
              <w:rPr>
                <w:spacing w:val="1"/>
                <w:sz w:val="24"/>
                <w:lang w:val="ru-RU"/>
              </w:rPr>
              <w:t xml:space="preserve"> </w:t>
            </w:r>
            <w:r w:rsidRPr="00DE11BA">
              <w:rPr>
                <w:sz w:val="24"/>
                <w:lang w:val="ru-RU"/>
              </w:rPr>
              <w:t>предложения,</w:t>
            </w:r>
            <w:r w:rsidRPr="00DE11BA">
              <w:rPr>
                <w:spacing w:val="60"/>
                <w:sz w:val="24"/>
                <w:lang w:val="ru-RU"/>
              </w:rPr>
              <w:t xml:space="preserve"> </w:t>
            </w:r>
            <w:r w:rsidRPr="00DE11BA">
              <w:rPr>
                <w:sz w:val="24"/>
                <w:lang w:val="ru-RU"/>
              </w:rPr>
              <w:t>в которых слово употреблено</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прямом/ переносном</w:t>
            </w:r>
            <w:r w:rsidRPr="00DE11BA">
              <w:rPr>
                <w:spacing w:val="-1"/>
                <w:sz w:val="24"/>
                <w:lang w:val="ru-RU"/>
              </w:rPr>
              <w:t xml:space="preserve"> </w:t>
            </w:r>
            <w:r w:rsidRPr="00DE11BA">
              <w:rPr>
                <w:sz w:val="24"/>
                <w:lang w:val="ru-RU"/>
              </w:rPr>
              <w:t>значении.</w:t>
            </w:r>
          </w:p>
          <w:p w:rsidR="00DE11BA" w:rsidRPr="00DE11BA" w:rsidRDefault="00DE11BA" w:rsidP="00EF0B46">
            <w:pPr>
              <w:tabs>
                <w:tab w:val="left" w:pos="2422"/>
                <w:tab w:val="left" w:pos="2489"/>
                <w:tab w:val="left" w:pos="3326"/>
                <w:tab w:val="left" w:pos="4691"/>
              </w:tabs>
              <w:spacing w:line="276" w:lineRule="auto"/>
              <w:ind w:right="142"/>
              <w:jc w:val="both"/>
              <w:rPr>
                <w:sz w:val="24"/>
                <w:lang w:val="ru-RU"/>
              </w:rPr>
            </w:pPr>
            <w:r w:rsidRPr="00DE11BA">
              <w:rPr>
                <w:sz w:val="24"/>
                <w:lang w:val="ru-RU"/>
              </w:rPr>
              <w:t>Учебный диалог «По каким причинам слова</w:t>
            </w:r>
            <w:r w:rsidRPr="00DE11BA">
              <w:rPr>
                <w:spacing w:val="1"/>
                <w:sz w:val="24"/>
                <w:lang w:val="ru-RU"/>
              </w:rPr>
              <w:t xml:space="preserve"> </w:t>
            </w:r>
            <w:r w:rsidRPr="00DE11BA">
              <w:rPr>
                <w:sz w:val="24"/>
                <w:lang w:val="ru-RU"/>
              </w:rPr>
              <w:t>выходят</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употребления?»,</w:t>
            </w:r>
            <w:r w:rsidRPr="00DE11BA">
              <w:rPr>
                <w:spacing w:val="1"/>
                <w:sz w:val="24"/>
                <w:lang w:val="ru-RU"/>
              </w:rPr>
              <w:t xml:space="preserve"> </w:t>
            </w:r>
            <w:r w:rsidRPr="00DE11BA">
              <w:rPr>
                <w:sz w:val="24"/>
                <w:lang w:val="ru-RU"/>
              </w:rPr>
              <w:t>высказывание</w:t>
            </w:r>
            <w:r w:rsidRPr="00DE11BA">
              <w:rPr>
                <w:spacing w:val="1"/>
                <w:sz w:val="24"/>
                <w:lang w:val="ru-RU"/>
              </w:rPr>
              <w:t xml:space="preserve"> </w:t>
            </w:r>
            <w:r w:rsidRPr="00DE11BA">
              <w:rPr>
                <w:sz w:val="24"/>
                <w:lang w:val="ru-RU"/>
              </w:rPr>
              <w:t>предположений</w:t>
            </w:r>
            <w:r w:rsidRPr="00DE11BA">
              <w:rPr>
                <w:sz w:val="24"/>
                <w:lang w:val="ru-RU"/>
              </w:rPr>
              <w:tab/>
            </w:r>
            <w:r w:rsidRPr="00DE11BA">
              <w:rPr>
                <w:sz w:val="24"/>
                <w:lang w:val="ru-RU"/>
              </w:rPr>
              <w:tab/>
              <w:t>с</w:t>
            </w:r>
            <w:r w:rsidRPr="00DE11BA">
              <w:rPr>
                <w:sz w:val="24"/>
                <w:lang w:val="ru-RU"/>
              </w:rPr>
              <w:tab/>
            </w:r>
            <w:r w:rsidRPr="00DE11BA">
              <w:rPr>
                <w:spacing w:val="-1"/>
                <w:sz w:val="24"/>
                <w:lang w:val="ru-RU"/>
              </w:rPr>
              <w:t>последующим</w:t>
            </w:r>
            <w:r w:rsidRPr="00DE11BA">
              <w:rPr>
                <w:spacing w:val="-58"/>
                <w:sz w:val="24"/>
                <w:lang w:val="ru-RU"/>
              </w:rPr>
              <w:t xml:space="preserve"> </w:t>
            </w:r>
            <w:r w:rsidRPr="00DE11BA">
              <w:rPr>
                <w:sz w:val="24"/>
                <w:lang w:val="ru-RU"/>
              </w:rPr>
              <w:t>сопоставлением</w:t>
            </w:r>
            <w:r w:rsidRPr="00DE11BA">
              <w:rPr>
                <w:sz w:val="24"/>
                <w:lang w:val="ru-RU"/>
              </w:rPr>
              <w:tab/>
              <w:t>предположений</w:t>
            </w:r>
            <w:r w:rsidRPr="00DE11BA">
              <w:rPr>
                <w:sz w:val="24"/>
                <w:lang w:val="ru-RU"/>
              </w:rPr>
              <w:tab/>
            </w:r>
            <w:r w:rsidRPr="00DE11BA">
              <w:rPr>
                <w:spacing w:val="-5"/>
                <w:sz w:val="24"/>
                <w:lang w:val="ru-RU"/>
              </w:rPr>
              <w:t>с</w:t>
            </w:r>
            <w:r w:rsidRPr="00DE11BA">
              <w:rPr>
                <w:spacing w:val="-58"/>
                <w:sz w:val="24"/>
                <w:lang w:val="ru-RU"/>
              </w:rPr>
              <w:t xml:space="preserve"> </w:t>
            </w:r>
            <w:r w:rsidRPr="00DE11BA">
              <w:rPr>
                <w:sz w:val="24"/>
                <w:lang w:val="ru-RU"/>
              </w:rPr>
              <w:t>информацией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p w:rsidR="00DE11BA" w:rsidRPr="00DE11BA" w:rsidRDefault="00DE11BA" w:rsidP="00EF0B46">
            <w:pPr>
              <w:spacing w:line="276" w:lineRule="auto"/>
              <w:ind w:right="14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соотнесение</w:t>
            </w:r>
            <w:r w:rsidRPr="00DE11BA">
              <w:rPr>
                <w:spacing w:val="61"/>
                <w:sz w:val="24"/>
                <w:lang w:val="ru-RU"/>
              </w:rPr>
              <w:t xml:space="preserve"> </w:t>
            </w:r>
            <w:r w:rsidRPr="00DE11BA">
              <w:rPr>
                <w:sz w:val="24"/>
                <w:lang w:val="ru-RU"/>
              </w:rPr>
              <w:t>устаревших</w:t>
            </w:r>
            <w:r w:rsidRPr="00DE11BA">
              <w:rPr>
                <w:spacing w:val="-57"/>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современными синонимами.</w:t>
            </w:r>
          </w:p>
          <w:p w:rsidR="00DE11BA" w:rsidRPr="00DE11BA" w:rsidRDefault="00DE11BA" w:rsidP="00EF0B46">
            <w:pPr>
              <w:spacing w:line="276" w:lineRule="auto"/>
              <w:ind w:right="141"/>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устаревших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установление</w:t>
            </w:r>
            <w:r w:rsidRPr="00DE11BA">
              <w:rPr>
                <w:spacing w:val="61"/>
                <w:sz w:val="24"/>
                <w:lang w:val="ru-RU"/>
              </w:rPr>
              <w:t xml:space="preserve"> </w:t>
            </w:r>
            <w:r w:rsidRPr="00DE11BA">
              <w:rPr>
                <w:sz w:val="24"/>
                <w:lang w:val="ru-RU"/>
              </w:rPr>
              <w:t>их</w:t>
            </w:r>
            <w:r w:rsidRPr="00DE11BA">
              <w:rPr>
                <w:spacing w:val="-57"/>
                <w:sz w:val="24"/>
                <w:lang w:val="ru-RU"/>
              </w:rPr>
              <w:t xml:space="preserve"> </w:t>
            </w:r>
            <w:r w:rsidRPr="00DE11BA">
              <w:rPr>
                <w:sz w:val="24"/>
                <w:lang w:val="ru-RU"/>
              </w:rPr>
              <w:t>значения.</w:t>
            </w:r>
          </w:p>
          <w:p w:rsidR="00DE11BA" w:rsidRPr="00DE11BA" w:rsidRDefault="00DE11BA" w:rsidP="00EF0B46">
            <w:pPr>
              <w:tabs>
                <w:tab w:val="left" w:pos="2306"/>
                <w:tab w:val="left" w:pos="4417"/>
              </w:tabs>
              <w:spacing w:line="276" w:lineRule="auto"/>
              <w:ind w:right="143"/>
              <w:jc w:val="both"/>
              <w:rPr>
                <w:sz w:val="24"/>
                <w:lang w:val="ru-RU"/>
              </w:rPr>
            </w:pPr>
            <w:r w:rsidRPr="00DE11BA">
              <w:rPr>
                <w:sz w:val="24"/>
                <w:lang w:val="ru-RU"/>
              </w:rPr>
              <w:t>Проектное задание: составление (в процессе</w:t>
            </w:r>
            <w:r w:rsidRPr="00DE11BA">
              <w:rPr>
                <w:spacing w:val="1"/>
                <w:sz w:val="24"/>
                <w:lang w:val="ru-RU"/>
              </w:rPr>
              <w:t xml:space="preserve"> </w:t>
            </w:r>
            <w:r w:rsidRPr="00DE11BA">
              <w:rPr>
                <w:sz w:val="24"/>
                <w:lang w:val="ru-RU"/>
              </w:rPr>
              <w:t>коллективной</w:t>
            </w:r>
            <w:r w:rsidRPr="00DE11BA">
              <w:rPr>
                <w:sz w:val="24"/>
                <w:lang w:val="ru-RU"/>
              </w:rPr>
              <w:tab/>
              <w:t>деятельности</w:t>
            </w:r>
            <w:r w:rsidRPr="00DE11BA">
              <w:rPr>
                <w:sz w:val="24"/>
                <w:lang w:val="ru-RU"/>
              </w:rPr>
              <w:tab/>
            </w:r>
            <w:r w:rsidRPr="00DE11BA">
              <w:rPr>
                <w:spacing w:val="-1"/>
                <w:sz w:val="24"/>
                <w:lang w:val="ru-RU"/>
              </w:rPr>
              <w:t>или</w:t>
            </w:r>
            <w:r w:rsidRPr="00DE11BA">
              <w:rPr>
                <w:spacing w:val="-58"/>
                <w:sz w:val="24"/>
                <w:lang w:val="ru-RU"/>
              </w:rPr>
              <w:t xml:space="preserve"> </w:t>
            </w:r>
            <w:r w:rsidRPr="00DE11BA">
              <w:rPr>
                <w:sz w:val="24"/>
                <w:lang w:val="ru-RU"/>
              </w:rPr>
              <w:t>самостоятельно) словаря устаревших слов по</w:t>
            </w:r>
            <w:r w:rsidRPr="00DE11BA">
              <w:rPr>
                <w:spacing w:val="-57"/>
                <w:sz w:val="24"/>
                <w:lang w:val="ru-RU"/>
              </w:rPr>
              <w:t xml:space="preserve"> </w:t>
            </w:r>
            <w:r w:rsidRPr="00DE11BA">
              <w:rPr>
                <w:sz w:val="24"/>
                <w:lang w:val="ru-RU"/>
              </w:rPr>
              <w:t>материалам</w:t>
            </w:r>
            <w:r w:rsidRPr="00DE11BA">
              <w:rPr>
                <w:spacing w:val="4"/>
                <w:sz w:val="24"/>
                <w:lang w:val="ru-RU"/>
              </w:rPr>
              <w:t xml:space="preserve"> </w:t>
            </w:r>
            <w:r w:rsidRPr="00DE11BA">
              <w:rPr>
                <w:sz w:val="24"/>
                <w:lang w:val="ru-RU"/>
              </w:rPr>
              <w:t>работы</w:t>
            </w:r>
            <w:r w:rsidRPr="00DE11BA">
              <w:rPr>
                <w:spacing w:val="4"/>
                <w:sz w:val="24"/>
                <w:lang w:val="ru-RU"/>
              </w:rPr>
              <w:t xml:space="preserve"> </w:t>
            </w:r>
            <w:r w:rsidRPr="00DE11BA">
              <w:rPr>
                <w:sz w:val="24"/>
                <w:lang w:val="ru-RU"/>
              </w:rPr>
              <w:t>со</w:t>
            </w:r>
            <w:r w:rsidRPr="00DE11BA">
              <w:rPr>
                <w:spacing w:val="7"/>
                <w:sz w:val="24"/>
                <w:lang w:val="ru-RU"/>
              </w:rPr>
              <w:t xml:space="preserve"> </w:t>
            </w:r>
            <w:r w:rsidRPr="00DE11BA">
              <w:rPr>
                <w:sz w:val="24"/>
                <w:lang w:val="ru-RU"/>
              </w:rPr>
              <w:t>сказками</w:t>
            </w:r>
            <w:r w:rsidRPr="00DE11BA">
              <w:rPr>
                <w:spacing w:val="3"/>
                <w:sz w:val="24"/>
                <w:lang w:val="ru-RU"/>
              </w:rPr>
              <w:t xml:space="preserve"> </w:t>
            </w:r>
            <w:r w:rsidRPr="00DE11BA">
              <w:rPr>
                <w:sz w:val="24"/>
                <w:lang w:val="ru-RU"/>
              </w:rPr>
              <w:t>на</w:t>
            </w:r>
            <w:r w:rsidRPr="00DE11BA">
              <w:rPr>
                <w:spacing w:val="4"/>
                <w:sz w:val="24"/>
                <w:lang w:val="ru-RU"/>
              </w:rPr>
              <w:t xml:space="preserve"> </w:t>
            </w:r>
            <w:r w:rsidRPr="00DE11BA">
              <w:rPr>
                <w:sz w:val="24"/>
                <w:lang w:val="ru-RU"/>
              </w:rPr>
              <w:t>уроках</w:t>
            </w:r>
          </w:p>
          <w:p w:rsidR="00DE11BA" w:rsidRPr="00DE11BA" w:rsidRDefault="00DE11BA" w:rsidP="00EF0B46">
            <w:pPr>
              <w:jc w:val="both"/>
              <w:rPr>
                <w:sz w:val="24"/>
                <w:lang w:val="ru-RU"/>
              </w:rPr>
            </w:pPr>
            <w:r w:rsidRPr="00DE11BA">
              <w:rPr>
                <w:sz w:val="24"/>
                <w:lang w:val="ru-RU"/>
              </w:rPr>
              <w:t>«Литературного</w:t>
            </w:r>
            <w:r w:rsidRPr="00DE11BA">
              <w:rPr>
                <w:spacing w:val="-2"/>
                <w:sz w:val="24"/>
                <w:lang w:val="ru-RU"/>
              </w:rPr>
              <w:t xml:space="preserve"> </w:t>
            </w:r>
            <w:r w:rsidRPr="00DE11BA">
              <w:rPr>
                <w:sz w:val="24"/>
                <w:lang w:val="ru-RU"/>
              </w:rPr>
              <w:t>чтения».</w:t>
            </w:r>
          </w:p>
          <w:p w:rsidR="00DE11BA" w:rsidRPr="00DE11BA" w:rsidRDefault="00DE11BA" w:rsidP="00EF0B46">
            <w:pPr>
              <w:tabs>
                <w:tab w:val="left" w:pos="3281"/>
              </w:tabs>
              <w:spacing w:before="19" w:line="270" w:lineRule="atLeast"/>
              <w:ind w:right="142"/>
              <w:jc w:val="both"/>
              <w:rPr>
                <w:sz w:val="24"/>
                <w:lang w:val="ru-RU"/>
              </w:rPr>
            </w:pPr>
            <w:r w:rsidRPr="00DE11BA">
              <w:rPr>
                <w:sz w:val="24"/>
                <w:lang w:val="ru-RU"/>
              </w:rPr>
              <w:t>Творческое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придумать</w:t>
            </w:r>
            <w:r w:rsidRPr="00DE11BA">
              <w:rPr>
                <w:spacing w:val="1"/>
                <w:sz w:val="24"/>
                <w:lang w:val="ru-RU"/>
              </w:rPr>
              <w:t xml:space="preserve"> </w:t>
            </w:r>
            <w:r w:rsidRPr="00DE11BA">
              <w:rPr>
                <w:sz w:val="24"/>
                <w:lang w:val="ru-RU"/>
              </w:rPr>
              <w:t>несколько</w:t>
            </w:r>
            <w:r w:rsidRPr="00DE11BA">
              <w:rPr>
                <w:spacing w:val="1"/>
                <w:sz w:val="24"/>
                <w:lang w:val="ru-RU"/>
              </w:rPr>
              <w:t xml:space="preserve"> </w:t>
            </w:r>
            <w:r w:rsidRPr="00DE11BA">
              <w:rPr>
                <w:sz w:val="24"/>
                <w:lang w:val="ru-RU"/>
              </w:rPr>
              <w:t>ситуаций,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возникает</w:t>
            </w:r>
            <w:r w:rsidRPr="00DE11BA">
              <w:rPr>
                <w:spacing w:val="-57"/>
                <w:sz w:val="24"/>
                <w:lang w:val="ru-RU"/>
              </w:rPr>
              <w:t xml:space="preserve"> </w:t>
            </w:r>
            <w:r w:rsidRPr="00DE11BA">
              <w:rPr>
                <w:sz w:val="24"/>
                <w:lang w:val="ru-RU"/>
              </w:rPr>
              <w:t>необходимость</w:t>
            </w:r>
            <w:r w:rsidRPr="00DE11BA">
              <w:rPr>
                <w:sz w:val="24"/>
                <w:lang w:val="ru-RU"/>
              </w:rPr>
              <w:tab/>
              <w:t>использования</w:t>
            </w:r>
            <w:r w:rsidRPr="00DE11BA">
              <w:rPr>
                <w:spacing w:val="-58"/>
                <w:sz w:val="24"/>
                <w:lang w:val="ru-RU"/>
              </w:rPr>
              <w:t xml:space="preserve"> </w:t>
            </w:r>
            <w:r w:rsidRPr="00DE11BA">
              <w:rPr>
                <w:sz w:val="24"/>
                <w:lang w:val="ru-RU"/>
              </w:rPr>
              <w:t>дополнительных источников для уточнения</w:t>
            </w:r>
            <w:r w:rsidRPr="00DE11BA">
              <w:rPr>
                <w:spacing w:val="1"/>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слова.</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702"/>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lastRenderedPageBreak/>
              <w:t>5</w:t>
            </w:r>
          </w:p>
        </w:tc>
        <w:tc>
          <w:tcPr>
            <w:tcW w:w="2259" w:type="dxa"/>
            <w:tcBorders>
              <w:left w:val="single" w:sz="6" w:space="0" w:color="000000"/>
              <w:right w:val="single" w:sz="6" w:space="0" w:color="000000"/>
            </w:tcBorders>
          </w:tcPr>
          <w:p w:rsidR="00DE11BA" w:rsidRPr="00BE1740" w:rsidRDefault="00DE11BA" w:rsidP="00EF0B46">
            <w:pPr>
              <w:spacing w:before="10"/>
              <w:rPr>
                <w:b/>
                <w:sz w:val="23"/>
              </w:rPr>
            </w:pPr>
          </w:p>
          <w:p w:rsidR="00DE11BA" w:rsidRPr="00BE1740" w:rsidRDefault="00DE11BA" w:rsidP="00EF0B46">
            <w:pPr>
              <w:spacing w:before="1"/>
              <w:ind w:right="392"/>
              <w:jc w:val="center"/>
              <w:rPr>
                <w:b/>
                <w:i/>
                <w:sz w:val="24"/>
              </w:rPr>
            </w:pPr>
            <w:r w:rsidRPr="00BE1740">
              <w:rPr>
                <w:b/>
                <w:i/>
                <w:sz w:val="24"/>
                <w:u w:val="thick"/>
              </w:rPr>
              <w:t>Состав слова</w:t>
            </w:r>
            <w:r w:rsidRPr="00BE1740">
              <w:rPr>
                <w:b/>
                <w:i/>
                <w:spacing w:val="-58"/>
                <w:sz w:val="24"/>
              </w:rPr>
              <w:t xml:space="preserve"> </w:t>
            </w:r>
            <w:r w:rsidRPr="00BE1740">
              <w:rPr>
                <w:b/>
                <w:i/>
                <w:sz w:val="24"/>
                <w:u w:val="thick"/>
              </w:rPr>
              <w:t>(морфемика)</w:t>
            </w:r>
          </w:p>
          <w:p w:rsidR="00DE11BA" w:rsidRPr="00BE1740" w:rsidRDefault="00DE11BA" w:rsidP="00EF0B46">
            <w:pPr>
              <w:spacing w:before="11"/>
              <w:rPr>
                <w:b/>
                <w:sz w:val="23"/>
              </w:rPr>
            </w:pPr>
          </w:p>
          <w:p w:rsidR="00DE11BA" w:rsidRPr="00BE1740" w:rsidRDefault="00DE11BA" w:rsidP="00EF0B46">
            <w:pPr>
              <w:ind w:right="829"/>
              <w:jc w:val="center"/>
              <w:rPr>
                <w:b/>
                <w:i/>
                <w:sz w:val="24"/>
              </w:rPr>
            </w:pPr>
            <w:r w:rsidRPr="00BE1740">
              <w:rPr>
                <w:b/>
                <w:i/>
                <w:sz w:val="24"/>
                <w:u w:val="thick"/>
              </w:rPr>
              <w:t>(8 ч.)</w:t>
            </w:r>
          </w:p>
        </w:tc>
        <w:tc>
          <w:tcPr>
            <w:tcW w:w="3687" w:type="dxa"/>
            <w:tcBorders>
              <w:left w:val="single" w:sz="6" w:space="0" w:color="000000"/>
            </w:tcBorders>
          </w:tcPr>
          <w:p w:rsidR="00DE11BA" w:rsidRPr="00DE11BA" w:rsidRDefault="00DE11BA" w:rsidP="00EF0B46">
            <w:pPr>
              <w:tabs>
                <w:tab w:val="left" w:pos="2285"/>
                <w:tab w:val="left" w:pos="3401"/>
              </w:tabs>
              <w:ind w:right="141"/>
              <w:jc w:val="both"/>
              <w:rPr>
                <w:sz w:val="24"/>
                <w:lang w:val="ru-RU"/>
              </w:rPr>
            </w:pPr>
            <w:r w:rsidRPr="00DE11BA">
              <w:rPr>
                <w:sz w:val="24"/>
                <w:lang w:val="ru-RU"/>
              </w:rPr>
              <w:t>Повторение:</w:t>
            </w:r>
            <w:r w:rsidRPr="00DE11BA">
              <w:rPr>
                <w:spacing w:val="1"/>
                <w:sz w:val="24"/>
                <w:lang w:val="ru-RU"/>
              </w:rPr>
              <w:t xml:space="preserve"> </w:t>
            </w:r>
            <w:r w:rsidRPr="00DE11BA">
              <w:rPr>
                <w:sz w:val="24"/>
                <w:lang w:val="ru-RU"/>
              </w:rPr>
              <w:t>корень</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обязательная</w:t>
            </w:r>
            <w:r w:rsidRPr="00DE11BA">
              <w:rPr>
                <w:spacing w:val="1"/>
                <w:sz w:val="24"/>
                <w:lang w:val="ru-RU"/>
              </w:rPr>
              <w:t xml:space="preserve"> </w:t>
            </w:r>
            <w:r w:rsidRPr="00DE11BA">
              <w:rPr>
                <w:sz w:val="24"/>
                <w:lang w:val="ru-RU"/>
              </w:rPr>
              <w:t>часть</w:t>
            </w:r>
            <w:r w:rsidRPr="00DE11BA">
              <w:rPr>
                <w:spacing w:val="1"/>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однокоренные</w:t>
            </w:r>
            <w:r w:rsidRPr="00DE11BA">
              <w:rPr>
                <w:spacing w:val="1"/>
                <w:sz w:val="24"/>
                <w:lang w:val="ru-RU"/>
              </w:rPr>
              <w:t xml:space="preserve"> </w:t>
            </w:r>
            <w:r w:rsidRPr="00DE11BA">
              <w:rPr>
                <w:sz w:val="24"/>
                <w:lang w:val="ru-RU"/>
              </w:rPr>
              <w:t>(родственные)</w:t>
            </w:r>
            <w:r w:rsidRPr="00DE11BA">
              <w:rPr>
                <w:spacing w:val="-57"/>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признаки</w:t>
            </w:r>
            <w:r w:rsidRPr="00DE11BA">
              <w:rPr>
                <w:spacing w:val="1"/>
                <w:sz w:val="24"/>
                <w:lang w:val="ru-RU"/>
              </w:rPr>
              <w:t xml:space="preserve"> </w:t>
            </w:r>
            <w:r w:rsidRPr="00DE11BA">
              <w:rPr>
                <w:sz w:val="24"/>
                <w:lang w:val="ru-RU"/>
              </w:rPr>
              <w:t>однокоренных</w:t>
            </w:r>
            <w:r w:rsidRPr="00DE11BA">
              <w:rPr>
                <w:spacing w:val="1"/>
                <w:sz w:val="24"/>
                <w:lang w:val="ru-RU"/>
              </w:rPr>
              <w:t xml:space="preserve"> </w:t>
            </w:r>
            <w:r w:rsidRPr="00DE11BA">
              <w:rPr>
                <w:sz w:val="24"/>
                <w:lang w:val="ru-RU"/>
              </w:rPr>
              <w:t>(родственных) слов; различение</w:t>
            </w:r>
            <w:r w:rsidRPr="00DE11BA">
              <w:rPr>
                <w:spacing w:val="1"/>
                <w:sz w:val="24"/>
                <w:lang w:val="ru-RU"/>
              </w:rPr>
              <w:t xml:space="preserve"> </w:t>
            </w:r>
            <w:r w:rsidRPr="00DE11BA">
              <w:rPr>
                <w:sz w:val="24"/>
                <w:lang w:val="ru-RU"/>
              </w:rPr>
              <w:t>однокоренных</w:t>
            </w:r>
            <w:r w:rsidRPr="00DE11BA">
              <w:rPr>
                <w:sz w:val="24"/>
                <w:lang w:val="ru-RU"/>
              </w:rPr>
              <w:tab/>
              <w:t>слов</w:t>
            </w:r>
            <w:r w:rsidRPr="00DE11BA">
              <w:rPr>
                <w:sz w:val="24"/>
                <w:lang w:val="ru-RU"/>
              </w:rPr>
              <w:tab/>
            </w:r>
            <w:r w:rsidRPr="00DE11BA">
              <w:rPr>
                <w:spacing w:val="-3"/>
                <w:sz w:val="24"/>
                <w:lang w:val="ru-RU"/>
              </w:rPr>
              <w:t>и</w:t>
            </w:r>
            <w:r w:rsidRPr="00DE11BA">
              <w:rPr>
                <w:spacing w:val="-58"/>
                <w:sz w:val="24"/>
                <w:lang w:val="ru-RU"/>
              </w:rPr>
              <w:t xml:space="preserve"> </w:t>
            </w:r>
            <w:r w:rsidRPr="00DE11BA">
              <w:rPr>
                <w:sz w:val="24"/>
                <w:lang w:val="ru-RU"/>
              </w:rPr>
              <w:t>синонимов,</w:t>
            </w:r>
            <w:r w:rsidRPr="00DE11BA">
              <w:rPr>
                <w:spacing w:val="1"/>
                <w:sz w:val="24"/>
                <w:lang w:val="ru-RU"/>
              </w:rPr>
              <w:t xml:space="preserve"> </w:t>
            </w:r>
            <w:r w:rsidRPr="00DE11BA">
              <w:rPr>
                <w:sz w:val="24"/>
                <w:lang w:val="ru-RU"/>
              </w:rPr>
              <w:t>однокоренных</w:t>
            </w:r>
            <w:r w:rsidRPr="00DE11BA">
              <w:rPr>
                <w:spacing w:val="60"/>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омонимичными</w:t>
            </w:r>
            <w:r w:rsidRPr="00DE11BA">
              <w:rPr>
                <w:spacing w:val="1"/>
                <w:sz w:val="24"/>
                <w:lang w:val="ru-RU"/>
              </w:rPr>
              <w:t xml:space="preserve"> </w:t>
            </w:r>
            <w:r w:rsidRPr="00DE11BA">
              <w:rPr>
                <w:sz w:val="24"/>
                <w:lang w:val="ru-RU"/>
              </w:rPr>
              <w:t>корнями;</w:t>
            </w:r>
            <w:r w:rsidRPr="00DE11BA">
              <w:rPr>
                <w:spacing w:val="1"/>
                <w:sz w:val="24"/>
                <w:lang w:val="ru-RU"/>
              </w:rPr>
              <w:t xml:space="preserve"> </w:t>
            </w:r>
            <w:r w:rsidRPr="00DE11BA">
              <w:rPr>
                <w:sz w:val="24"/>
                <w:lang w:val="ru-RU"/>
              </w:rPr>
              <w:t>выделение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словах</w:t>
            </w:r>
            <w:r w:rsidRPr="00DE11BA">
              <w:rPr>
                <w:spacing w:val="-57"/>
                <w:sz w:val="24"/>
                <w:lang w:val="ru-RU"/>
              </w:rPr>
              <w:t xml:space="preserve"> </w:t>
            </w:r>
            <w:r w:rsidRPr="00DE11BA">
              <w:rPr>
                <w:sz w:val="24"/>
                <w:lang w:val="ru-RU"/>
              </w:rPr>
              <w:t>корня</w:t>
            </w:r>
            <w:r w:rsidRPr="00DE11BA">
              <w:rPr>
                <w:spacing w:val="1"/>
                <w:sz w:val="24"/>
                <w:lang w:val="ru-RU"/>
              </w:rPr>
              <w:t xml:space="preserve"> </w:t>
            </w:r>
            <w:r w:rsidRPr="00DE11BA">
              <w:rPr>
                <w:sz w:val="24"/>
                <w:lang w:val="ru-RU"/>
              </w:rPr>
              <w:t>(простые</w:t>
            </w:r>
            <w:r w:rsidRPr="00DE11BA">
              <w:rPr>
                <w:spacing w:val="1"/>
                <w:sz w:val="24"/>
                <w:lang w:val="ru-RU"/>
              </w:rPr>
              <w:t xml:space="preserve"> </w:t>
            </w:r>
            <w:r w:rsidRPr="00DE11BA">
              <w:rPr>
                <w:sz w:val="24"/>
                <w:lang w:val="ru-RU"/>
              </w:rPr>
              <w:t>случаи);</w:t>
            </w:r>
            <w:r w:rsidRPr="00DE11BA">
              <w:rPr>
                <w:spacing w:val="1"/>
                <w:sz w:val="24"/>
                <w:lang w:val="ru-RU"/>
              </w:rPr>
              <w:t xml:space="preserve"> </w:t>
            </w:r>
            <w:r w:rsidRPr="00DE11BA">
              <w:rPr>
                <w:sz w:val="24"/>
                <w:lang w:val="ru-RU"/>
              </w:rPr>
              <w:t>окончание как изменяемая часть</w:t>
            </w:r>
            <w:r w:rsidRPr="00DE11BA">
              <w:rPr>
                <w:spacing w:val="-57"/>
                <w:sz w:val="24"/>
                <w:lang w:val="ru-RU"/>
              </w:rPr>
              <w:t xml:space="preserve"> </w:t>
            </w:r>
            <w:r w:rsidRPr="00DE11BA">
              <w:rPr>
                <w:sz w:val="24"/>
                <w:lang w:val="ru-RU"/>
              </w:rPr>
              <w:t>слова.</w:t>
            </w:r>
          </w:p>
          <w:p w:rsidR="00DE11BA" w:rsidRPr="00DE11BA" w:rsidRDefault="00DE11BA" w:rsidP="00EF0B46">
            <w:pPr>
              <w:jc w:val="both"/>
              <w:rPr>
                <w:sz w:val="24"/>
                <w:lang w:val="ru-RU"/>
              </w:rPr>
            </w:pPr>
            <w:r w:rsidRPr="00DE11BA">
              <w:rPr>
                <w:sz w:val="24"/>
                <w:lang w:val="ru-RU"/>
              </w:rPr>
              <w:t>Однокоренные</w:t>
            </w:r>
            <w:r w:rsidRPr="00DE11BA">
              <w:rPr>
                <w:spacing w:val="-4"/>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и</w:t>
            </w:r>
          </w:p>
          <w:p w:rsidR="00DE11BA" w:rsidRPr="00BE1740" w:rsidRDefault="00DE11BA" w:rsidP="00EF0B46">
            <w:pPr>
              <w:ind w:right="139"/>
              <w:jc w:val="both"/>
              <w:rPr>
                <w:sz w:val="24"/>
              </w:rPr>
            </w:pPr>
            <w:r w:rsidRPr="00DE11BA">
              <w:rPr>
                <w:sz w:val="24"/>
                <w:lang w:val="ru-RU"/>
              </w:rPr>
              <w:t>формы одного и того же слова.</w:t>
            </w:r>
            <w:r w:rsidRPr="00DE11BA">
              <w:rPr>
                <w:spacing w:val="1"/>
                <w:sz w:val="24"/>
                <w:lang w:val="ru-RU"/>
              </w:rPr>
              <w:t xml:space="preserve"> </w:t>
            </w:r>
            <w:r w:rsidRPr="00DE11BA">
              <w:rPr>
                <w:sz w:val="24"/>
                <w:lang w:val="ru-RU"/>
              </w:rPr>
              <w:t>Корень,</w:t>
            </w:r>
            <w:r w:rsidRPr="00DE11BA">
              <w:rPr>
                <w:spacing w:val="1"/>
                <w:sz w:val="24"/>
                <w:lang w:val="ru-RU"/>
              </w:rPr>
              <w:t xml:space="preserve"> </w:t>
            </w:r>
            <w:r w:rsidRPr="00DE11BA">
              <w:rPr>
                <w:sz w:val="24"/>
                <w:lang w:val="ru-RU"/>
              </w:rPr>
              <w:t>приставка,</w:t>
            </w:r>
            <w:r w:rsidRPr="00DE11BA">
              <w:rPr>
                <w:spacing w:val="1"/>
                <w:sz w:val="24"/>
                <w:lang w:val="ru-RU"/>
              </w:rPr>
              <w:t xml:space="preserve"> </w:t>
            </w:r>
            <w:r w:rsidRPr="00DE11BA">
              <w:rPr>
                <w:sz w:val="24"/>
                <w:lang w:val="ru-RU"/>
              </w:rPr>
              <w:t>суффикс</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 xml:space="preserve">значимые части слова. </w:t>
            </w:r>
            <w:r w:rsidRPr="00BE1740">
              <w:rPr>
                <w:sz w:val="24"/>
              </w:rPr>
              <w:t>Нулевое</w:t>
            </w:r>
            <w:r w:rsidRPr="00BE1740">
              <w:rPr>
                <w:spacing w:val="1"/>
                <w:sz w:val="24"/>
              </w:rPr>
              <w:t xml:space="preserve"> </w:t>
            </w:r>
            <w:r w:rsidRPr="00BE1740">
              <w:rPr>
                <w:sz w:val="24"/>
              </w:rPr>
              <w:t>окончание</w:t>
            </w:r>
            <w:r w:rsidRPr="00BE1740">
              <w:rPr>
                <w:spacing w:val="-2"/>
                <w:sz w:val="24"/>
              </w:rPr>
              <w:t xml:space="preserve"> </w:t>
            </w:r>
            <w:r w:rsidRPr="00BE1740">
              <w:rPr>
                <w:sz w:val="24"/>
              </w:rPr>
              <w:t>(ознакомление)</w:t>
            </w:r>
          </w:p>
        </w:tc>
        <w:tc>
          <w:tcPr>
            <w:tcW w:w="4952" w:type="dxa"/>
          </w:tcPr>
          <w:p w:rsidR="00DE11BA" w:rsidRPr="00DE11BA" w:rsidRDefault="00DE11BA" w:rsidP="00EF0B46">
            <w:pPr>
              <w:ind w:right="141"/>
              <w:jc w:val="both"/>
              <w:rPr>
                <w:sz w:val="24"/>
                <w:lang w:val="ru-RU"/>
              </w:rPr>
            </w:pPr>
            <w:r w:rsidRPr="00DE11BA">
              <w:rPr>
                <w:sz w:val="24"/>
                <w:lang w:val="ru-RU"/>
              </w:rPr>
              <w:t>Учебный диалог «Чем похожи родственные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чем</w:t>
            </w:r>
            <w:r w:rsidRPr="00DE11BA">
              <w:rPr>
                <w:spacing w:val="1"/>
                <w:sz w:val="24"/>
                <w:lang w:val="ru-RU"/>
              </w:rPr>
              <w:t xml:space="preserve"> </w:t>
            </w:r>
            <w:r w:rsidRPr="00DE11BA">
              <w:rPr>
                <w:sz w:val="24"/>
                <w:lang w:val="ru-RU"/>
              </w:rPr>
              <w:t>они</w:t>
            </w:r>
            <w:r w:rsidRPr="00DE11BA">
              <w:rPr>
                <w:spacing w:val="1"/>
                <w:sz w:val="24"/>
                <w:lang w:val="ru-RU"/>
              </w:rPr>
              <w:t xml:space="preserve"> </w:t>
            </w:r>
            <w:r w:rsidRPr="00DE11BA">
              <w:rPr>
                <w:sz w:val="24"/>
                <w:lang w:val="ru-RU"/>
              </w:rPr>
              <w:t>различаются?</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найти</w:t>
            </w:r>
            <w:r w:rsidRPr="00DE11BA">
              <w:rPr>
                <w:spacing w:val="-57"/>
                <w:sz w:val="24"/>
                <w:lang w:val="ru-RU"/>
              </w:rPr>
              <w:t xml:space="preserve"> </w:t>
            </w:r>
            <w:r w:rsidRPr="00DE11BA">
              <w:rPr>
                <w:sz w:val="24"/>
                <w:lang w:val="ru-RU"/>
              </w:rPr>
              <w:t>корень</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группами</w:t>
            </w:r>
            <w:r w:rsidRPr="00DE11BA">
              <w:rPr>
                <w:spacing w:val="1"/>
                <w:sz w:val="24"/>
                <w:lang w:val="ru-RU"/>
              </w:rPr>
              <w:t xml:space="preserve"> </w:t>
            </w:r>
            <w:r w:rsidRPr="00DE11BA">
              <w:rPr>
                <w:sz w:val="24"/>
                <w:lang w:val="ru-RU"/>
              </w:rPr>
              <w:t>родственных слов, поиск для каждой группы</w:t>
            </w:r>
            <w:r w:rsidRPr="00DE11BA">
              <w:rPr>
                <w:spacing w:val="-57"/>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помощью</w:t>
            </w:r>
            <w:r w:rsidRPr="00DE11BA">
              <w:rPr>
                <w:spacing w:val="1"/>
                <w:sz w:val="24"/>
                <w:lang w:val="ru-RU"/>
              </w:rPr>
              <w:t xml:space="preserve"> </w:t>
            </w:r>
            <w:r w:rsidRPr="00DE11BA">
              <w:rPr>
                <w:sz w:val="24"/>
                <w:lang w:val="ru-RU"/>
              </w:rPr>
              <w:t>которого</w:t>
            </w:r>
            <w:r w:rsidRPr="00DE11BA">
              <w:rPr>
                <w:spacing w:val="61"/>
                <w:sz w:val="24"/>
                <w:lang w:val="ru-RU"/>
              </w:rPr>
              <w:t xml:space="preserve"> </w:t>
            </w:r>
            <w:r w:rsidRPr="00DE11BA">
              <w:rPr>
                <w:sz w:val="24"/>
                <w:lang w:val="ru-RU"/>
              </w:rPr>
              <w:t>можно</w:t>
            </w:r>
            <w:r w:rsidRPr="00DE11BA">
              <w:rPr>
                <w:spacing w:val="1"/>
                <w:sz w:val="24"/>
                <w:lang w:val="ru-RU"/>
              </w:rPr>
              <w:t xml:space="preserve"> </w:t>
            </w:r>
            <w:r w:rsidRPr="00DE11BA">
              <w:rPr>
                <w:sz w:val="24"/>
                <w:lang w:val="ru-RU"/>
              </w:rPr>
              <w:t>объяснить</w:t>
            </w:r>
            <w:r w:rsidRPr="00DE11BA">
              <w:rPr>
                <w:spacing w:val="-1"/>
                <w:sz w:val="24"/>
                <w:lang w:val="ru-RU"/>
              </w:rPr>
              <w:t xml:space="preserve"> </w:t>
            </w:r>
            <w:r w:rsidRPr="00DE11BA">
              <w:rPr>
                <w:sz w:val="24"/>
                <w:lang w:val="ru-RU"/>
              </w:rPr>
              <w:t>значение</w:t>
            </w:r>
            <w:r w:rsidRPr="00DE11BA">
              <w:rPr>
                <w:spacing w:val="-2"/>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p>
          <w:p w:rsidR="00DE11BA" w:rsidRPr="00DE11BA" w:rsidRDefault="00DE11BA" w:rsidP="00EF0B46">
            <w:pPr>
              <w:ind w:right="142"/>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выделение</w:t>
            </w:r>
            <w:r w:rsidRPr="00DE11BA">
              <w:rPr>
                <w:spacing w:val="1"/>
                <w:sz w:val="24"/>
                <w:lang w:val="ru-RU"/>
              </w:rPr>
              <w:t xml:space="preserve"> </w:t>
            </w:r>
            <w:r w:rsidRPr="00DE11BA">
              <w:rPr>
                <w:sz w:val="24"/>
                <w:lang w:val="ru-RU"/>
              </w:rPr>
              <w:t>корня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предложенных словах с опорой на алгоритм</w:t>
            </w:r>
            <w:r w:rsidRPr="00DE11BA">
              <w:rPr>
                <w:spacing w:val="1"/>
                <w:sz w:val="24"/>
                <w:lang w:val="ru-RU"/>
              </w:rPr>
              <w:t xml:space="preserve"> </w:t>
            </w:r>
            <w:r w:rsidRPr="00DE11BA">
              <w:rPr>
                <w:sz w:val="24"/>
                <w:lang w:val="ru-RU"/>
              </w:rPr>
              <w:t>выделения</w:t>
            </w:r>
            <w:r w:rsidRPr="00DE11BA">
              <w:rPr>
                <w:spacing w:val="-1"/>
                <w:sz w:val="24"/>
                <w:lang w:val="ru-RU"/>
              </w:rPr>
              <w:t xml:space="preserve"> </w:t>
            </w:r>
            <w:r w:rsidRPr="00DE11BA">
              <w:rPr>
                <w:sz w:val="24"/>
                <w:lang w:val="ru-RU"/>
              </w:rPr>
              <w:t>корня.</w:t>
            </w:r>
          </w:p>
          <w:p w:rsidR="00DE11BA" w:rsidRPr="00DE11BA" w:rsidRDefault="00DE11BA" w:rsidP="00EF0B46">
            <w:pPr>
              <w:ind w:right="143"/>
              <w:jc w:val="both"/>
              <w:rPr>
                <w:sz w:val="24"/>
                <w:lang w:val="ru-RU"/>
              </w:rPr>
            </w:pPr>
            <w:r w:rsidRPr="00DE11BA">
              <w:rPr>
                <w:sz w:val="24"/>
                <w:lang w:val="ru-RU"/>
              </w:rPr>
              <w:t>Комментированный</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нём</w:t>
            </w:r>
            <w:r w:rsidRPr="00DE11BA">
              <w:rPr>
                <w:spacing w:val="-2"/>
                <w:sz w:val="24"/>
                <w:lang w:val="ru-RU"/>
              </w:rPr>
              <w:t xml:space="preserve"> </w:t>
            </w:r>
            <w:r w:rsidRPr="00DE11BA">
              <w:rPr>
                <w:sz w:val="24"/>
                <w:lang w:val="ru-RU"/>
              </w:rPr>
              <w:t>родственных слов.</w:t>
            </w:r>
          </w:p>
          <w:p w:rsidR="00DE11BA" w:rsidRPr="00DE11BA" w:rsidRDefault="00DE11BA" w:rsidP="00EF0B46">
            <w:pPr>
              <w:ind w:right="141"/>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обнаружение</w:t>
            </w:r>
            <w:r w:rsidRPr="00DE11BA">
              <w:rPr>
                <w:spacing w:val="1"/>
                <w:sz w:val="24"/>
                <w:lang w:val="ru-RU"/>
              </w:rPr>
              <w:t xml:space="preserve"> </w:t>
            </w:r>
            <w:r w:rsidRPr="00DE11BA">
              <w:rPr>
                <w:sz w:val="24"/>
                <w:lang w:val="ru-RU"/>
              </w:rPr>
              <w:t>среди</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омонимичным</w:t>
            </w:r>
            <w:r w:rsidRPr="00DE11BA">
              <w:rPr>
                <w:spacing w:val="1"/>
                <w:sz w:val="24"/>
                <w:lang w:val="ru-RU"/>
              </w:rPr>
              <w:t xml:space="preserve"> </w:t>
            </w:r>
            <w:r w:rsidRPr="00DE11BA">
              <w:rPr>
                <w:sz w:val="24"/>
                <w:lang w:val="ru-RU"/>
              </w:rPr>
              <w:t>корнем.</w:t>
            </w:r>
          </w:p>
          <w:p w:rsidR="00DE11BA" w:rsidRPr="00DE11BA" w:rsidRDefault="00DE11BA" w:rsidP="00EF0B46">
            <w:pPr>
              <w:ind w:right="145"/>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объединение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3"/>
                <w:sz w:val="24"/>
                <w:lang w:val="ru-RU"/>
              </w:rPr>
              <w:t xml:space="preserve"> </w:t>
            </w:r>
            <w:r w:rsidRPr="00DE11BA">
              <w:rPr>
                <w:sz w:val="24"/>
                <w:lang w:val="ru-RU"/>
              </w:rPr>
              <w:t>одним</w:t>
            </w:r>
            <w:r w:rsidRPr="00DE11BA">
              <w:rPr>
                <w:spacing w:val="-1"/>
                <w:sz w:val="24"/>
                <w:lang w:val="ru-RU"/>
              </w:rPr>
              <w:t xml:space="preserve"> </w:t>
            </w:r>
            <w:r w:rsidRPr="00DE11BA">
              <w:rPr>
                <w:sz w:val="24"/>
                <w:lang w:val="ru-RU"/>
              </w:rPr>
              <w:t>и</w:t>
            </w:r>
            <w:r w:rsidRPr="00DE11BA">
              <w:rPr>
                <w:spacing w:val="-3"/>
                <w:sz w:val="24"/>
                <w:lang w:val="ru-RU"/>
              </w:rPr>
              <w:t xml:space="preserve"> </w:t>
            </w:r>
            <w:r w:rsidRPr="00DE11BA">
              <w:rPr>
                <w:sz w:val="24"/>
                <w:lang w:val="ru-RU"/>
              </w:rPr>
              <w:t>тем</w:t>
            </w:r>
            <w:r w:rsidRPr="00DE11BA">
              <w:rPr>
                <w:spacing w:val="-1"/>
                <w:sz w:val="24"/>
                <w:lang w:val="ru-RU"/>
              </w:rPr>
              <w:t xml:space="preserve"> </w:t>
            </w:r>
            <w:r w:rsidRPr="00DE11BA">
              <w:rPr>
                <w:sz w:val="24"/>
                <w:lang w:val="ru-RU"/>
              </w:rPr>
              <w:t>же</w:t>
            </w:r>
            <w:r w:rsidRPr="00DE11BA">
              <w:rPr>
                <w:spacing w:val="-2"/>
                <w:sz w:val="24"/>
                <w:lang w:val="ru-RU"/>
              </w:rPr>
              <w:t xml:space="preserve"> </w:t>
            </w:r>
            <w:r w:rsidRPr="00DE11BA">
              <w:rPr>
                <w:sz w:val="24"/>
                <w:lang w:val="ru-RU"/>
              </w:rPr>
              <w:t>корнем.</w:t>
            </w:r>
          </w:p>
          <w:p w:rsidR="00DE11BA" w:rsidRPr="00DE11BA" w:rsidRDefault="00DE11BA" w:rsidP="00EF0B46">
            <w:pPr>
              <w:tabs>
                <w:tab w:val="left" w:pos="1998"/>
                <w:tab w:val="left" w:pos="3550"/>
              </w:tabs>
              <w:ind w:right="143"/>
              <w:jc w:val="both"/>
              <w:rPr>
                <w:sz w:val="24"/>
                <w:lang w:val="ru-RU"/>
              </w:rPr>
            </w:pPr>
            <w:r w:rsidRPr="00DE11BA">
              <w:rPr>
                <w:sz w:val="24"/>
                <w:lang w:val="ru-RU"/>
              </w:rPr>
              <w:t>Творческое</w:t>
            </w:r>
            <w:r w:rsidRPr="00DE11BA">
              <w:rPr>
                <w:sz w:val="24"/>
                <w:lang w:val="ru-RU"/>
              </w:rPr>
              <w:tab/>
              <w:t>задание:</w:t>
            </w:r>
            <w:r w:rsidRPr="00DE11BA">
              <w:rPr>
                <w:sz w:val="24"/>
                <w:lang w:val="ru-RU"/>
              </w:rPr>
              <w:tab/>
            </w:r>
            <w:r w:rsidRPr="00DE11BA">
              <w:rPr>
                <w:spacing w:val="-1"/>
                <w:sz w:val="24"/>
                <w:lang w:val="ru-RU"/>
              </w:rPr>
              <w:t>составление</w:t>
            </w:r>
            <w:r w:rsidRPr="00DE11BA">
              <w:rPr>
                <w:spacing w:val="-58"/>
                <w:sz w:val="24"/>
                <w:lang w:val="ru-RU"/>
              </w:rPr>
              <w:t xml:space="preserve"> </w:t>
            </w:r>
            <w:r w:rsidRPr="00DE11BA">
              <w:rPr>
                <w:sz w:val="24"/>
                <w:lang w:val="ru-RU"/>
              </w:rPr>
              <w:t>собственного</w:t>
            </w:r>
            <w:r w:rsidRPr="00DE11BA">
              <w:rPr>
                <w:spacing w:val="-2"/>
                <w:sz w:val="24"/>
                <w:lang w:val="ru-RU"/>
              </w:rPr>
              <w:t xml:space="preserve"> </w:t>
            </w:r>
            <w:r w:rsidRPr="00DE11BA">
              <w:rPr>
                <w:sz w:val="24"/>
                <w:lang w:val="ru-RU"/>
              </w:rPr>
              <w:t>словарика</w:t>
            </w:r>
            <w:r w:rsidRPr="00DE11BA">
              <w:rPr>
                <w:spacing w:val="-2"/>
                <w:sz w:val="24"/>
                <w:lang w:val="ru-RU"/>
              </w:rPr>
              <w:t xml:space="preserve"> </w:t>
            </w:r>
            <w:r w:rsidRPr="00DE11BA">
              <w:rPr>
                <w:sz w:val="24"/>
                <w:lang w:val="ru-RU"/>
              </w:rPr>
              <w:t>родственных</w:t>
            </w:r>
            <w:r w:rsidRPr="00DE11BA">
              <w:rPr>
                <w:spacing w:val="-2"/>
                <w:sz w:val="24"/>
                <w:lang w:val="ru-RU"/>
              </w:rPr>
              <w:t xml:space="preserve"> </w:t>
            </w:r>
            <w:r w:rsidRPr="00DE11BA">
              <w:rPr>
                <w:sz w:val="24"/>
                <w:lang w:val="ru-RU"/>
              </w:rPr>
              <w:t>слов.</w:t>
            </w:r>
          </w:p>
          <w:p w:rsidR="00DE11BA" w:rsidRPr="00DE11BA" w:rsidRDefault="00DE11BA" w:rsidP="00EF0B46">
            <w:pPr>
              <w:tabs>
                <w:tab w:val="left" w:pos="3935"/>
              </w:tabs>
              <w:ind w:right="141"/>
              <w:jc w:val="both"/>
              <w:rPr>
                <w:sz w:val="24"/>
                <w:lang w:val="ru-RU"/>
              </w:rPr>
            </w:pPr>
            <w:r w:rsidRPr="00DE11BA">
              <w:rPr>
                <w:sz w:val="24"/>
                <w:lang w:val="ru-RU"/>
              </w:rPr>
              <w:t>Дифференцированное</w:t>
            </w:r>
            <w:r w:rsidRPr="00DE11BA">
              <w:rPr>
                <w:sz w:val="24"/>
                <w:lang w:val="ru-RU"/>
              </w:rPr>
              <w:tab/>
            </w:r>
            <w:r w:rsidRPr="00DE11BA">
              <w:rPr>
                <w:spacing w:val="-1"/>
                <w:sz w:val="24"/>
                <w:lang w:val="ru-RU"/>
              </w:rPr>
              <w:t>задание:</w:t>
            </w:r>
            <w:r w:rsidRPr="00DE11BA">
              <w:rPr>
                <w:spacing w:val="-58"/>
                <w:sz w:val="24"/>
                <w:lang w:val="ru-RU"/>
              </w:rPr>
              <w:t xml:space="preserve"> </w:t>
            </w:r>
            <w:r w:rsidRPr="00DE11BA">
              <w:rPr>
                <w:sz w:val="24"/>
                <w:lang w:val="ru-RU"/>
              </w:rPr>
              <w:t>контролировать</w:t>
            </w:r>
            <w:r w:rsidRPr="00DE11BA">
              <w:rPr>
                <w:spacing w:val="1"/>
                <w:sz w:val="24"/>
                <w:lang w:val="ru-RU"/>
              </w:rPr>
              <w:t xml:space="preserve"> </w:t>
            </w:r>
            <w:r w:rsidRPr="00DE11BA">
              <w:rPr>
                <w:sz w:val="24"/>
                <w:lang w:val="ru-RU"/>
              </w:rPr>
              <w:t>правильность</w:t>
            </w:r>
            <w:r w:rsidRPr="00DE11BA">
              <w:rPr>
                <w:spacing w:val="1"/>
                <w:sz w:val="24"/>
                <w:lang w:val="ru-RU"/>
              </w:rPr>
              <w:t xml:space="preserve"> </w:t>
            </w:r>
            <w:r w:rsidRPr="00DE11BA">
              <w:rPr>
                <w:sz w:val="24"/>
                <w:lang w:val="ru-RU"/>
              </w:rPr>
              <w:t>объединения</w:t>
            </w:r>
            <w:r w:rsidRPr="00DE11BA">
              <w:rPr>
                <w:spacing w:val="1"/>
                <w:sz w:val="24"/>
                <w:lang w:val="ru-RU"/>
              </w:rPr>
              <w:t xml:space="preserve"> </w:t>
            </w:r>
            <w:r w:rsidRPr="00DE11BA">
              <w:rPr>
                <w:sz w:val="24"/>
                <w:lang w:val="ru-RU"/>
              </w:rPr>
              <w:t>родственных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работе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группами</w:t>
            </w:r>
            <w:r w:rsidRPr="00DE11BA">
              <w:rPr>
                <w:spacing w:val="-2"/>
                <w:sz w:val="24"/>
                <w:lang w:val="ru-RU"/>
              </w:rPr>
              <w:t xml:space="preserve"> </w:t>
            </w:r>
            <w:r w:rsidRPr="00DE11BA">
              <w:rPr>
                <w:sz w:val="24"/>
                <w:lang w:val="ru-RU"/>
              </w:rPr>
              <w:t>слов</w:t>
            </w:r>
            <w:r w:rsidRPr="00DE11BA">
              <w:rPr>
                <w:spacing w:val="-2"/>
                <w:sz w:val="24"/>
                <w:lang w:val="ru-RU"/>
              </w:rPr>
              <w:t xml:space="preserve"> </w:t>
            </w:r>
            <w:r w:rsidRPr="00DE11BA">
              <w:rPr>
                <w:sz w:val="24"/>
                <w:lang w:val="ru-RU"/>
              </w:rPr>
              <w:t>с</w:t>
            </w:r>
            <w:r w:rsidRPr="00DE11BA">
              <w:rPr>
                <w:spacing w:val="-4"/>
                <w:sz w:val="24"/>
                <w:lang w:val="ru-RU"/>
              </w:rPr>
              <w:t xml:space="preserve"> </w:t>
            </w:r>
            <w:r w:rsidRPr="00DE11BA">
              <w:rPr>
                <w:sz w:val="24"/>
                <w:lang w:val="ru-RU"/>
              </w:rPr>
              <w:t>омонимичными</w:t>
            </w:r>
            <w:r w:rsidRPr="00DE11BA">
              <w:rPr>
                <w:spacing w:val="-1"/>
                <w:sz w:val="24"/>
                <w:lang w:val="ru-RU"/>
              </w:rPr>
              <w:t xml:space="preserve"> </w:t>
            </w:r>
            <w:r w:rsidRPr="00DE11BA">
              <w:rPr>
                <w:sz w:val="24"/>
                <w:lang w:val="ru-RU"/>
              </w:rPr>
              <w:t>корнями.</w:t>
            </w:r>
          </w:p>
          <w:p w:rsidR="00DE11BA" w:rsidRPr="00DE11BA" w:rsidRDefault="00DE11BA" w:rsidP="00EF0B46">
            <w:pPr>
              <w:spacing w:before="1"/>
              <w:ind w:right="141"/>
              <w:jc w:val="both"/>
              <w:rPr>
                <w:sz w:val="24"/>
                <w:lang w:val="ru-RU"/>
              </w:rPr>
            </w:pPr>
            <w:r w:rsidRPr="00DE11BA">
              <w:rPr>
                <w:sz w:val="24"/>
                <w:lang w:val="ru-RU"/>
              </w:rPr>
              <w:t>Работа по построению схемы, отражающей</w:t>
            </w:r>
            <w:r w:rsidRPr="00DE11BA">
              <w:rPr>
                <w:spacing w:val="1"/>
                <w:sz w:val="24"/>
                <w:lang w:val="ru-RU"/>
              </w:rPr>
              <w:t xml:space="preserve"> </w:t>
            </w:r>
            <w:r w:rsidRPr="00DE11BA">
              <w:rPr>
                <w:sz w:val="24"/>
                <w:lang w:val="ru-RU"/>
              </w:rPr>
              <w:t>различие родственных слов и форм одного и</w:t>
            </w:r>
            <w:r w:rsidRPr="00DE11BA">
              <w:rPr>
                <w:spacing w:val="1"/>
                <w:sz w:val="24"/>
                <w:lang w:val="ru-RU"/>
              </w:rPr>
              <w:t xml:space="preserve"> </w:t>
            </w:r>
            <w:r w:rsidRPr="00DE11BA">
              <w:rPr>
                <w:sz w:val="24"/>
                <w:lang w:val="ru-RU"/>
              </w:rPr>
              <w:t>того</w:t>
            </w:r>
            <w:r w:rsidRPr="00DE11BA">
              <w:rPr>
                <w:spacing w:val="1"/>
                <w:sz w:val="24"/>
                <w:lang w:val="ru-RU"/>
              </w:rPr>
              <w:t xml:space="preserve"> </w:t>
            </w:r>
            <w:r w:rsidRPr="00DE11BA">
              <w:rPr>
                <w:sz w:val="24"/>
                <w:lang w:val="ru-RU"/>
              </w:rPr>
              <w:t>же</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учётом</w:t>
            </w:r>
            <w:r w:rsidRPr="00DE11BA">
              <w:rPr>
                <w:spacing w:val="1"/>
                <w:sz w:val="24"/>
                <w:lang w:val="ru-RU"/>
              </w:rPr>
              <w:t xml:space="preserve"> </w:t>
            </w:r>
            <w:r w:rsidRPr="00DE11BA">
              <w:rPr>
                <w:sz w:val="24"/>
                <w:lang w:val="ru-RU"/>
              </w:rPr>
              <w:t>двух</w:t>
            </w:r>
            <w:r w:rsidRPr="00DE11BA">
              <w:rPr>
                <w:spacing w:val="1"/>
                <w:sz w:val="24"/>
                <w:lang w:val="ru-RU"/>
              </w:rPr>
              <w:t xml:space="preserve"> </w:t>
            </w:r>
            <w:r w:rsidRPr="00DE11BA">
              <w:rPr>
                <w:sz w:val="24"/>
                <w:lang w:val="ru-RU"/>
              </w:rPr>
              <w:t>позиций:</w:t>
            </w:r>
            <w:r w:rsidRPr="00DE11BA">
              <w:rPr>
                <w:spacing w:val="1"/>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состав</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(обсудить</w:t>
            </w:r>
            <w:r w:rsidRPr="00DE11BA">
              <w:rPr>
                <w:spacing w:val="1"/>
                <w:sz w:val="24"/>
                <w:lang w:val="ru-RU"/>
              </w:rPr>
              <w:t xml:space="preserve"> </w:t>
            </w:r>
            <w:r w:rsidRPr="00DE11BA">
              <w:rPr>
                <w:sz w:val="24"/>
                <w:lang w:val="ru-RU"/>
              </w:rPr>
              <w:t>разные</w:t>
            </w:r>
            <w:r w:rsidRPr="00DE11BA">
              <w:rPr>
                <w:spacing w:val="1"/>
                <w:sz w:val="24"/>
                <w:lang w:val="ru-RU"/>
              </w:rPr>
              <w:t xml:space="preserve"> </w:t>
            </w:r>
            <w:r w:rsidRPr="00DE11BA">
              <w:rPr>
                <w:sz w:val="24"/>
                <w:lang w:val="ru-RU"/>
              </w:rPr>
              <w:t>способы передачи на схеме идеи о полном</w:t>
            </w:r>
            <w:r w:rsidRPr="00DE11BA">
              <w:rPr>
                <w:spacing w:val="1"/>
                <w:sz w:val="24"/>
                <w:lang w:val="ru-RU"/>
              </w:rPr>
              <w:t xml:space="preserve"> </w:t>
            </w:r>
            <w:r w:rsidRPr="00DE11BA">
              <w:rPr>
                <w:sz w:val="24"/>
                <w:lang w:val="ru-RU"/>
              </w:rPr>
              <w:t>совпадении</w:t>
            </w:r>
            <w:r w:rsidRPr="00DE11BA">
              <w:rPr>
                <w:spacing w:val="1"/>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у</w:t>
            </w:r>
            <w:r w:rsidRPr="00DE11BA">
              <w:rPr>
                <w:spacing w:val="1"/>
                <w:sz w:val="24"/>
                <w:lang w:val="ru-RU"/>
              </w:rPr>
              <w:t xml:space="preserve"> </w:t>
            </w:r>
            <w:r w:rsidRPr="00DE11BA">
              <w:rPr>
                <w:sz w:val="24"/>
                <w:lang w:val="ru-RU"/>
              </w:rPr>
              <w:t>форм</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сходстве основного значения, но не полной</w:t>
            </w:r>
            <w:r w:rsidRPr="00DE11BA">
              <w:rPr>
                <w:spacing w:val="1"/>
                <w:sz w:val="24"/>
                <w:lang w:val="ru-RU"/>
              </w:rPr>
              <w:t xml:space="preserve"> </w:t>
            </w:r>
            <w:r w:rsidRPr="00DE11BA">
              <w:rPr>
                <w:sz w:val="24"/>
                <w:lang w:val="ru-RU"/>
              </w:rPr>
              <w:t>тождественности</w:t>
            </w:r>
            <w:r w:rsidRPr="00DE11BA">
              <w:rPr>
                <w:spacing w:val="1"/>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родственных</w:t>
            </w:r>
            <w:r w:rsidRPr="00DE11BA">
              <w:rPr>
                <w:spacing w:val="-57"/>
                <w:sz w:val="24"/>
                <w:lang w:val="ru-RU"/>
              </w:rPr>
              <w:t xml:space="preserve"> </w:t>
            </w:r>
            <w:r w:rsidRPr="00DE11BA">
              <w:rPr>
                <w:sz w:val="24"/>
                <w:lang w:val="ru-RU"/>
              </w:rPr>
              <w:t>слов; различие только в окончаниях между</w:t>
            </w:r>
            <w:r w:rsidRPr="00DE11BA">
              <w:rPr>
                <w:spacing w:val="1"/>
                <w:sz w:val="24"/>
                <w:lang w:val="ru-RU"/>
              </w:rPr>
              <w:t xml:space="preserve"> </w:t>
            </w:r>
            <w:r w:rsidRPr="00DE11BA">
              <w:rPr>
                <w:sz w:val="24"/>
                <w:lang w:val="ru-RU"/>
              </w:rPr>
              <w:t>формами слов и различия в составе слова у</w:t>
            </w:r>
            <w:r w:rsidRPr="00DE11BA">
              <w:rPr>
                <w:spacing w:val="1"/>
                <w:sz w:val="24"/>
                <w:lang w:val="ru-RU"/>
              </w:rPr>
              <w:t xml:space="preserve"> </w:t>
            </w:r>
            <w:r w:rsidRPr="00DE11BA">
              <w:rPr>
                <w:sz w:val="24"/>
                <w:lang w:val="ru-RU"/>
              </w:rPr>
              <w:t>родственных слов — появление приставок,</w:t>
            </w:r>
            <w:r w:rsidRPr="00DE11BA">
              <w:rPr>
                <w:spacing w:val="1"/>
                <w:sz w:val="24"/>
                <w:lang w:val="ru-RU"/>
              </w:rPr>
              <w:t xml:space="preserve"> </w:t>
            </w:r>
            <w:r w:rsidRPr="00DE11BA">
              <w:rPr>
                <w:sz w:val="24"/>
                <w:lang w:val="ru-RU"/>
              </w:rPr>
              <w:t>суффиксов).</w:t>
            </w:r>
          </w:p>
          <w:p w:rsidR="00DE11BA" w:rsidRPr="00BE1740" w:rsidRDefault="00DE11BA" w:rsidP="00EF0B46">
            <w:pPr>
              <w:jc w:val="both"/>
              <w:rPr>
                <w:sz w:val="24"/>
              </w:rPr>
            </w:pPr>
            <w:r w:rsidRPr="00BE1740">
              <w:rPr>
                <w:sz w:val="24"/>
              </w:rPr>
              <w:t xml:space="preserve">Объяснение        </w:t>
            </w:r>
            <w:r w:rsidRPr="00BE1740">
              <w:rPr>
                <w:spacing w:val="25"/>
                <w:sz w:val="24"/>
              </w:rPr>
              <w:t xml:space="preserve"> </w:t>
            </w:r>
            <w:r w:rsidRPr="00BE1740">
              <w:rPr>
                <w:sz w:val="24"/>
              </w:rPr>
              <w:t xml:space="preserve">роли         </w:t>
            </w:r>
            <w:r w:rsidRPr="00BE1740">
              <w:rPr>
                <w:spacing w:val="23"/>
                <w:sz w:val="24"/>
              </w:rPr>
              <w:t xml:space="preserve"> </w:t>
            </w:r>
            <w:r w:rsidRPr="00BE1740">
              <w:rPr>
                <w:sz w:val="24"/>
              </w:rPr>
              <w:t xml:space="preserve">и         </w:t>
            </w:r>
            <w:r w:rsidRPr="00BE1740">
              <w:rPr>
                <w:spacing w:val="25"/>
                <w:sz w:val="24"/>
              </w:rPr>
              <w:t xml:space="preserve"> </w:t>
            </w:r>
            <w:r w:rsidRPr="00BE1740">
              <w:rPr>
                <w:sz w:val="24"/>
              </w:rPr>
              <w:t>значения</w:t>
            </w:r>
          </w:p>
        </w:tc>
        <w:tc>
          <w:tcPr>
            <w:tcW w:w="3687" w:type="dxa"/>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5907"/>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right w:val="single" w:sz="6" w:space="0" w:color="000000"/>
            </w:tcBorders>
          </w:tcPr>
          <w:p w:rsidR="00DE11BA" w:rsidRPr="00BE1740" w:rsidRDefault="00DE11BA" w:rsidP="00EF0B46">
            <w:pPr>
              <w:rPr>
                <w:sz w:val="24"/>
              </w:rPr>
            </w:pPr>
          </w:p>
        </w:tc>
        <w:tc>
          <w:tcPr>
            <w:tcW w:w="3687" w:type="dxa"/>
            <w:tcBorders>
              <w:left w:val="single" w:sz="6" w:space="0" w:color="000000"/>
            </w:tcBorders>
          </w:tcPr>
          <w:p w:rsidR="00DE11BA" w:rsidRPr="00BE1740" w:rsidRDefault="00DE11BA" w:rsidP="00EF0B46">
            <w:pPr>
              <w:rPr>
                <w:sz w:val="24"/>
              </w:rPr>
            </w:pPr>
          </w:p>
        </w:tc>
        <w:tc>
          <w:tcPr>
            <w:tcW w:w="4952" w:type="dxa"/>
            <w:tcBorders>
              <w:bottom w:val="single" w:sz="6" w:space="0" w:color="000000"/>
            </w:tcBorders>
          </w:tcPr>
          <w:p w:rsidR="00DE11BA" w:rsidRPr="00DE11BA" w:rsidRDefault="00DE11BA" w:rsidP="00EF0B46">
            <w:pPr>
              <w:spacing w:line="275" w:lineRule="exact"/>
              <w:rPr>
                <w:sz w:val="24"/>
                <w:lang w:val="ru-RU"/>
              </w:rPr>
            </w:pPr>
            <w:r w:rsidRPr="00DE11BA">
              <w:rPr>
                <w:sz w:val="24"/>
                <w:lang w:val="ru-RU"/>
              </w:rPr>
              <w:t>суффиксов/приставок.</w:t>
            </w:r>
          </w:p>
          <w:p w:rsidR="00DE11BA" w:rsidRPr="00DE11BA" w:rsidRDefault="00DE11BA" w:rsidP="00EF0B46">
            <w:pPr>
              <w:spacing w:before="43" w:line="276" w:lineRule="auto"/>
              <w:ind w:right="145"/>
              <w:jc w:val="both"/>
              <w:rPr>
                <w:sz w:val="24"/>
                <w:lang w:val="ru-RU"/>
              </w:rPr>
            </w:pPr>
            <w:r w:rsidRPr="00DE11BA">
              <w:rPr>
                <w:sz w:val="24"/>
                <w:lang w:val="ru-RU"/>
              </w:rPr>
              <w:t>Работа в группах: анализ текста с установкой</w:t>
            </w:r>
            <w:r w:rsidRPr="00DE11BA">
              <w:rPr>
                <w:spacing w:val="-57"/>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нём</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заданными</w:t>
            </w:r>
            <w:r w:rsidRPr="00DE11BA">
              <w:rPr>
                <w:spacing w:val="1"/>
                <w:sz w:val="24"/>
                <w:lang w:val="ru-RU"/>
              </w:rPr>
              <w:t xml:space="preserve"> </w:t>
            </w:r>
            <w:r w:rsidRPr="00DE11BA">
              <w:rPr>
                <w:sz w:val="24"/>
                <w:lang w:val="ru-RU"/>
              </w:rPr>
              <w:t>приставками/суффиксами.</w:t>
            </w:r>
          </w:p>
          <w:p w:rsidR="00DE11BA" w:rsidRPr="00DE11BA" w:rsidRDefault="00DE11BA" w:rsidP="00EF0B46">
            <w:pPr>
              <w:spacing w:line="276" w:lineRule="auto"/>
              <w:ind w:right="144"/>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нулевым</w:t>
            </w:r>
            <w:r w:rsidRPr="00DE11BA">
              <w:rPr>
                <w:spacing w:val="1"/>
                <w:sz w:val="24"/>
                <w:lang w:val="ru-RU"/>
              </w:rPr>
              <w:t xml:space="preserve"> </w:t>
            </w:r>
            <w:r w:rsidRPr="00DE11BA">
              <w:rPr>
                <w:sz w:val="24"/>
                <w:lang w:val="ru-RU"/>
              </w:rPr>
              <w:t>окончанием.</w:t>
            </w:r>
            <w:r w:rsidRPr="00DE11BA">
              <w:rPr>
                <w:spacing w:val="1"/>
                <w:sz w:val="24"/>
                <w:lang w:val="ru-RU"/>
              </w:rPr>
              <w:t xml:space="preserve"> </w:t>
            </w:r>
            <w:r w:rsidRPr="00DE11BA">
              <w:rPr>
                <w:sz w:val="24"/>
                <w:lang w:val="ru-RU"/>
              </w:rPr>
              <w:t>Совместное</w:t>
            </w:r>
            <w:r w:rsidRPr="00DE11BA">
              <w:rPr>
                <w:spacing w:val="1"/>
                <w:sz w:val="24"/>
                <w:lang w:val="ru-RU"/>
              </w:rPr>
              <w:t xml:space="preserve"> </w:t>
            </w:r>
            <w:r w:rsidRPr="00DE11BA">
              <w:rPr>
                <w:sz w:val="24"/>
                <w:lang w:val="ru-RU"/>
              </w:rPr>
              <w:t>построение</w:t>
            </w:r>
            <w:r w:rsidRPr="00DE11BA">
              <w:rPr>
                <w:spacing w:val="-57"/>
                <w:sz w:val="24"/>
                <w:lang w:val="ru-RU"/>
              </w:rPr>
              <w:t xml:space="preserve"> </w:t>
            </w:r>
            <w:r w:rsidRPr="00DE11BA">
              <w:rPr>
                <w:sz w:val="24"/>
                <w:lang w:val="ru-RU"/>
              </w:rPr>
              <w:t>алгоритма</w:t>
            </w:r>
            <w:r w:rsidRPr="00DE11BA">
              <w:rPr>
                <w:spacing w:val="-2"/>
                <w:sz w:val="24"/>
                <w:lang w:val="ru-RU"/>
              </w:rPr>
              <w:t xml:space="preserve"> </w:t>
            </w:r>
            <w:r w:rsidRPr="00DE11BA">
              <w:rPr>
                <w:sz w:val="24"/>
                <w:lang w:val="ru-RU"/>
              </w:rPr>
              <w:t>разбора</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по составу.</w:t>
            </w:r>
          </w:p>
          <w:p w:rsidR="00DE11BA" w:rsidRPr="00DE11BA" w:rsidRDefault="00DE11BA" w:rsidP="00EF0B46">
            <w:pPr>
              <w:tabs>
                <w:tab w:val="left" w:pos="2223"/>
                <w:tab w:val="left" w:pos="3058"/>
              </w:tabs>
              <w:spacing w:line="276" w:lineRule="auto"/>
              <w:ind w:right="141"/>
              <w:jc w:val="both"/>
              <w:rPr>
                <w:sz w:val="24"/>
                <w:lang w:val="ru-RU"/>
              </w:rPr>
            </w:pPr>
            <w:r w:rsidRPr="00DE11BA">
              <w:rPr>
                <w:sz w:val="24"/>
                <w:lang w:val="ru-RU"/>
              </w:rPr>
              <w:t>Тренинг</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разборе</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составу</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z w:val="24"/>
                <w:lang w:val="ru-RU"/>
              </w:rPr>
              <w:tab/>
              <w:t>с</w:t>
            </w:r>
            <w:r w:rsidRPr="00DE11BA">
              <w:rPr>
                <w:sz w:val="24"/>
                <w:lang w:val="ru-RU"/>
              </w:rPr>
              <w:tab/>
            </w:r>
            <w:r w:rsidRPr="00DE11BA">
              <w:rPr>
                <w:spacing w:val="-1"/>
                <w:sz w:val="24"/>
                <w:lang w:val="ru-RU"/>
              </w:rPr>
              <w:t>отрабатываемым</w:t>
            </w:r>
            <w:r w:rsidRPr="00DE11BA">
              <w:rPr>
                <w:spacing w:val="-58"/>
                <w:sz w:val="24"/>
                <w:lang w:val="ru-RU"/>
              </w:rPr>
              <w:t xml:space="preserve"> </w:t>
            </w:r>
            <w:r w:rsidRPr="00DE11BA">
              <w:rPr>
                <w:sz w:val="24"/>
                <w:lang w:val="ru-RU"/>
              </w:rPr>
              <w:t>алгоритмом,</w:t>
            </w:r>
            <w:r w:rsidRPr="00DE11BA">
              <w:rPr>
                <w:spacing w:val="1"/>
                <w:sz w:val="24"/>
                <w:lang w:val="ru-RU"/>
              </w:rPr>
              <w:t xml:space="preserve"> </w:t>
            </w:r>
            <w:r w:rsidRPr="00DE11BA">
              <w:rPr>
                <w:sz w:val="24"/>
                <w:lang w:val="ru-RU"/>
              </w:rPr>
              <w:t>корректировка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помощью</w:t>
            </w:r>
            <w:r w:rsidRPr="00DE11BA">
              <w:rPr>
                <w:spacing w:val="-57"/>
                <w:sz w:val="24"/>
                <w:lang w:val="ru-RU"/>
              </w:rPr>
              <w:t xml:space="preserve"> </w:t>
            </w:r>
            <w:r w:rsidRPr="00DE11BA">
              <w:rPr>
                <w:sz w:val="24"/>
                <w:lang w:val="ru-RU"/>
              </w:rPr>
              <w:t>учителя</w:t>
            </w:r>
            <w:r w:rsidRPr="00DE11BA">
              <w:rPr>
                <w:spacing w:val="1"/>
                <w:sz w:val="24"/>
                <w:lang w:val="ru-RU"/>
              </w:rPr>
              <w:t xml:space="preserve"> </w:t>
            </w:r>
            <w:r w:rsidRPr="00DE11BA">
              <w:rPr>
                <w:sz w:val="24"/>
                <w:lang w:val="ru-RU"/>
              </w:rPr>
              <w:t>своих</w:t>
            </w:r>
            <w:r w:rsidRPr="00DE11BA">
              <w:rPr>
                <w:spacing w:val="1"/>
                <w:sz w:val="24"/>
                <w:lang w:val="ru-RU"/>
              </w:rPr>
              <w:t xml:space="preserve"> </w:t>
            </w:r>
            <w:r w:rsidRPr="00DE11BA">
              <w:rPr>
                <w:sz w:val="24"/>
                <w:lang w:val="ru-RU"/>
              </w:rPr>
              <w:t>учебных</w:t>
            </w:r>
            <w:r w:rsidRPr="00DE11BA">
              <w:rPr>
                <w:spacing w:val="1"/>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преодоления ошибок при выделении в слове</w:t>
            </w:r>
            <w:r w:rsidRPr="00DE11BA">
              <w:rPr>
                <w:spacing w:val="1"/>
                <w:sz w:val="24"/>
                <w:lang w:val="ru-RU"/>
              </w:rPr>
              <w:t xml:space="preserve"> </w:t>
            </w:r>
            <w:r w:rsidRPr="00DE11BA">
              <w:rPr>
                <w:sz w:val="24"/>
                <w:lang w:val="ru-RU"/>
              </w:rPr>
              <w:t>корня,</w:t>
            </w:r>
            <w:r w:rsidRPr="00DE11BA">
              <w:rPr>
                <w:spacing w:val="1"/>
                <w:sz w:val="24"/>
                <w:lang w:val="ru-RU"/>
              </w:rPr>
              <w:t xml:space="preserve"> </w:t>
            </w:r>
            <w:r w:rsidRPr="00DE11BA">
              <w:rPr>
                <w:sz w:val="24"/>
                <w:lang w:val="ru-RU"/>
              </w:rPr>
              <w:t>окончания,</w:t>
            </w:r>
            <w:r w:rsidRPr="00DE11BA">
              <w:rPr>
                <w:spacing w:val="1"/>
                <w:sz w:val="24"/>
                <w:lang w:val="ru-RU"/>
              </w:rPr>
              <w:t xml:space="preserve"> </w:t>
            </w:r>
            <w:r w:rsidRPr="00DE11BA">
              <w:rPr>
                <w:sz w:val="24"/>
                <w:lang w:val="ru-RU"/>
              </w:rPr>
              <w:t>приставки,</w:t>
            </w:r>
            <w:r w:rsidRPr="00DE11BA">
              <w:rPr>
                <w:spacing w:val="1"/>
                <w:sz w:val="24"/>
                <w:lang w:val="ru-RU"/>
              </w:rPr>
              <w:t xml:space="preserve"> </w:t>
            </w:r>
            <w:r w:rsidRPr="00DE11BA">
              <w:rPr>
                <w:sz w:val="24"/>
                <w:lang w:val="ru-RU"/>
              </w:rPr>
              <w:t>суффикса.</w:t>
            </w:r>
            <w:r w:rsidRPr="00DE11BA">
              <w:rPr>
                <w:spacing w:val="1"/>
                <w:sz w:val="24"/>
                <w:lang w:val="ru-RU"/>
              </w:rPr>
              <w:t xml:space="preserve"> </w:t>
            </w: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анализа</w:t>
            </w:r>
            <w:r w:rsidRPr="00DE11BA">
              <w:rPr>
                <w:spacing w:val="-57"/>
                <w:sz w:val="24"/>
                <w:lang w:val="ru-RU"/>
              </w:rPr>
              <w:t xml:space="preserve"> </w:t>
            </w:r>
            <w:r w:rsidRPr="00DE11BA">
              <w:rPr>
                <w:sz w:val="24"/>
                <w:lang w:val="ru-RU"/>
              </w:rPr>
              <w:t>заданных схем состава слова и подбор слов</w:t>
            </w:r>
            <w:r w:rsidRPr="00DE11BA">
              <w:rPr>
                <w:spacing w:val="1"/>
                <w:sz w:val="24"/>
                <w:lang w:val="ru-RU"/>
              </w:rPr>
              <w:t xml:space="preserve"> </w:t>
            </w:r>
            <w:r w:rsidRPr="00DE11BA">
              <w:rPr>
                <w:sz w:val="24"/>
                <w:lang w:val="ru-RU"/>
              </w:rPr>
              <w:t>заданного</w:t>
            </w:r>
            <w:r w:rsidRPr="00DE11BA">
              <w:rPr>
                <w:spacing w:val="-1"/>
                <w:sz w:val="24"/>
                <w:lang w:val="ru-RU"/>
              </w:rPr>
              <w:t xml:space="preserve"> </w:t>
            </w:r>
            <w:r w:rsidRPr="00DE11BA">
              <w:rPr>
                <w:sz w:val="24"/>
                <w:lang w:val="ru-RU"/>
              </w:rPr>
              <w:t>состава.</w:t>
            </w:r>
          </w:p>
          <w:p w:rsidR="00DE11BA" w:rsidRPr="00DE11BA" w:rsidRDefault="00DE11BA" w:rsidP="00EF0B46">
            <w:pPr>
              <w:spacing w:line="276" w:lineRule="exact"/>
              <w:ind w:right="145"/>
              <w:jc w:val="both"/>
              <w:rPr>
                <w:sz w:val="24"/>
                <w:lang w:val="ru-RU"/>
              </w:rPr>
            </w:pPr>
            <w:r w:rsidRPr="00DE11BA">
              <w:rPr>
                <w:sz w:val="24"/>
                <w:lang w:val="ru-RU"/>
              </w:rPr>
              <w:t>Дифференцированное задание: обнаружение</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установлении</w:t>
            </w:r>
            <w:r w:rsidRPr="00DE11BA">
              <w:rPr>
                <w:spacing w:val="1"/>
                <w:sz w:val="24"/>
                <w:lang w:val="ru-RU"/>
              </w:rPr>
              <w:t xml:space="preserve"> </w:t>
            </w:r>
            <w:r w:rsidRPr="00DE11BA">
              <w:rPr>
                <w:sz w:val="24"/>
                <w:lang w:val="ru-RU"/>
              </w:rPr>
              <w:t>соответствия</w:t>
            </w:r>
            <w:r w:rsidRPr="00DE11BA">
              <w:rPr>
                <w:spacing w:val="1"/>
                <w:sz w:val="24"/>
                <w:lang w:val="ru-RU"/>
              </w:rPr>
              <w:t xml:space="preserve"> </w:t>
            </w:r>
            <w:r w:rsidRPr="00DE11BA">
              <w:rPr>
                <w:sz w:val="24"/>
                <w:lang w:val="ru-RU"/>
              </w:rPr>
              <w:t>схем</w:t>
            </w:r>
            <w:r w:rsidRPr="00DE11BA">
              <w:rPr>
                <w:spacing w:val="-57"/>
                <w:sz w:val="24"/>
                <w:lang w:val="ru-RU"/>
              </w:rPr>
              <w:t xml:space="preserve"> </w:t>
            </w:r>
            <w:r w:rsidRPr="00DE11BA">
              <w:rPr>
                <w:sz w:val="24"/>
                <w:lang w:val="ru-RU"/>
              </w:rPr>
              <w:t>состава слова</w:t>
            </w:r>
            <w:r w:rsidRPr="00DE11BA">
              <w:rPr>
                <w:spacing w:val="-2"/>
                <w:sz w:val="24"/>
                <w:lang w:val="ru-RU"/>
              </w:rPr>
              <w:t xml:space="preserve"> </w:t>
            </w:r>
            <w:r w:rsidRPr="00DE11BA">
              <w:rPr>
                <w:sz w:val="24"/>
                <w:lang w:val="ru-RU"/>
              </w:rPr>
              <w:t>и слов.</w:t>
            </w:r>
          </w:p>
        </w:tc>
        <w:tc>
          <w:tcPr>
            <w:tcW w:w="3687"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3863"/>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6</w:t>
            </w:r>
          </w:p>
        </w:tc>
        <w:tc>
          <w:tcPr>
            <w:tcW w:w="2259" w:type="dxa"/>
            <w:tcBorders>
              <w:left w:val="single" w:sz="6" w:space="0" w:color="000000"/>
            </w:tcBorders>
          </w:tcPr>
          <w:p w:rsidR="00DE11BA" w:rsidRPr="00BE1740" w:rsidRDefault="00DE11BA" w:rsidP="00EF0B46">
            <w:pPr>
              <w:ind w:right="428"/>
              <w:rPr>
                <w:b/>
                <w:i/>
                <w:sz w:val="24"/>
              </w:rPr>
            </w:pPr>
            <w:r w:rsidRPr="00BE1740">
              <w:rPr>
                <w:b/>
                <w:i/>
                <w:sz w:val="24"/>
              </w:rPr>
              <w:t>Морфология</w:t>
            </w:r>
            <w:r w:rsidRPr="00BE1740">
              <w:rPr>
                <w:b/>
                <w:i/>
                <w:spacing w:val="-57"/>
                <w:sz w:val="24"/>
              </w:rPr>
              <w:t xml:space="preserve"> </w:t>
            </w:r>
            <w:r w:rsidRPr="00BE1740">
              <w:rPr>
                <w:b/>
                <w:i/>
                <w:sz w:val="24"/>
              </w:rPr>
              <w:t>(43 ч.)</w:t>
            </w:r>
          </w:p>
        </w:tc>
        <w:tc>
          <w:tcPr>
            <w:tcW w:w="3687" w:type="dxa"/>
          </w:tcPr>
          <w:p w:rsidR="00DE11BA" w:rsidRPr="00DE11BA" w:rsidRDefault="00DE11BA" w:rsidP="00EF0B46">
            <w:pPr>
              <w:spacing w:line="275" w:lineRule="exact"/>
              <w:jc w:val="both"/>
              <w:rPr>
                <w:sz w:val="24"/>
                <w:lang w:val="ru-RU"/>
              </w:rPr>
            </w:pPr>
            <w:r w:rsidRPr="00DE11BA">
              <w:rPr>
                <w:sz w:val="24"/>
                <w:lang w:val="ru-RU"/>
              </w:rPr>
              <w:t>Части</w:t>
            </w:r>
            <w:r w:rsidRPr="00DE11BA">
              <w:rPr>
                <w:spacing w:val="-1"/>
                <w:sz w:val="24"/>
                <w:lang w:val="ru-RU"/>
              </w:rPr>
              <w:t xml:space="preserve"> </w:t>
            </w:r>
            <w:r w:rsidRPr="00DE11BA">
              <w:rPr>
                <w:sz w:val="24"/>
                <w:lang w:val="ru-RU"/>
              </w:rPr>
              <w:t>речи.</w:t>
            </w:r>
          </w:p>
          <w:p w:rsidR="00DE11BA" w:rsidRPr="00DE11BA" w:rsidRDefault="00DE11BA" w:rsidP="00EF0B46">
            <w:pPr>
              <w:tabs>
                <w:tab w:val="left" w:pos="2602"/>
              </w:tabs>
              <w:ind w:right="143"/>
              <w:jc w:val="both"/>
              <w:rPr>
                <w:sz w:val="24"/>
                <w:lang w:val="ru-RU"/>
              </w:rPr>
            </w:pPr>
            <w:r w:rsidRPr="00DE11BA">
              <w:rPr>
                <w:sz w:val="24"/>
                <w:lang w:val="ru-RU"/>
              </w:rPr>
              <w:t>Имя</w:t>
            </w:r>
            <w:r w:rsidRPr="00DE11BA">
              <w:rPr>
                <w:spacing w:val="1"/>
                <w:sz w:val="24"/>
                <w:lang w:val="ru-RU"/>
              </w:rPr>
              <w:t xml:space="preserve"> </w:t>
            </w:r>
            <w:r w:rsidRPr="00DE11BA">
              <w:rPr>
                <w:sz w:val="24"/>
                <w:lang w:val="ru-RU"/>
              </w:rPr>
              <w:t>существительное:</w:t>
            </w:r>
            <w:r w:rsidRPr="00DE11BA">
              <w:rPr>
                <w:spacing w:val="1"/>
                <w:sz w:val="24"/>
                <w:lang w:val="ru-RU"/>
              </w:rPr>
              <w:t xml:space="preserve"> </w:t>
            </w:r>
            <w:r w:rsidRPr="00DE11BA">
              <w:rPr>
                <w:sz w:val="24"/>
                <w:lang w:val="ru-RU"/>
              </w:rPr>
              <w:t>общее</w:t>
            </w:r>
            <w:r w:rsidRPr="00DE11BA">
              <w:rPr>
                <w:spacing w:val="1"/>
                <w:sz w:val="24"/>
                <w:lang w:val="ru-RU"/>
              </w:rPr>
              <w:t xml:space="preserve"> </w:t>
            </w:r>
            <w:r w:rsidRPr="00DE11BA">
              <w:rPr>
                <w:sz w:val="24"/>
                <w:lang w:val="ru-RU"/>
              </w:rPr>
              <w:t>значение,</w:t>
            </w:r>
            <w:r w:rsidRPr="00DE11BA">
              <w:rPr>
                <w:sz w:val="24"/>
                <w:lang w:val="ru-RU"/>
              </w:rPr>
              <w:tab/>
            </w:r>
            <w:r w:rsidRPr="00DE11BA">
              <w:rPr>
                <w:spacing w:val="-1"/>
                <w:sz w:val="24"/>
                <w:lang w:val="ru-RU"/>
              </w:rPr>
              <w:t>вопросы,</w:t>
            </w:r>
            <w:r w:rsidRPr="00DE11BA">
              <w:rPr>
                <w:spacing w:val="-58"/>
                <w:sz w:val="24"/>
                <w:lang w:val="ru-RU"/>
              </w:rPr>
              <w:t xml:space="preserve"> </w:t>
            </w:r>
            <w:r w:rsidRPr="00DE11BA">
              <w:rPr>
                <w:sz w:val="24"/>
                <w:lang w:val="ru-RU"/>
              </w:rPr>
              <w:t>употребление</w:t>
            </w:r>
            <w:r w:rsidRPr="00DE11BA">
              <w:rPr>
                <w:spacing w:val="-2"/>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речи.</w:t>
            </w:r>
          </w:p>
          <w:p w:rsidR="00DE11BA" w:rsidRPr="00DE11BA" w:rsidRDefault="00DE11BA" w:rsidP="00EF0B46">
            <w:pPr>
              <w:tabs>
                <w:tab w:val="left" w:pos="1721"/>
                <w:tab w:val="left" w:pos="3401"/>
              </w:tabs>
              <w:ind w:right="140"/>
              <w:jc w:val="both"/>
              <w:rPr>
                <w:sz w:val="24"/>
                <w:lang w:val="ru-RU"/>
              </w:rPr>
            </w:pPr>
            <w:r w:rsidRPr="00DE11BA">
              <w:rPr>
                <w:sz w:val="24"/>
                <w:lang w:val="ru-RU"/>
              </w:rPr>
              <w:t>Имена</w:t>
            </w:r>
            <w:r w:rsidRPr="00DE11BA">
              <w:rPr>
                <w:sz w:val="24"/>
                <w:lang w:val="ru-RU"/>
              </w:rPr>
              <w:tab/>
              <w:t>существительные</w:t>
            </w:r>
            <w:r w:rsidRPr="00DE11BA">
              <w:rPr>
                <w:spacing w:val="-58"/>
                <w:sz w:val="24"/>
                <w:lang w:val="ru-RU"/>
              </w:rPr>
              <w:t xml:space="preserve"> </w:t>
            </w:r>
            <w:r w:rsidRPr="00DE11BA">
              <w:rPr>
                <w:sz w:val="24"/>
                <w:lang w:val="ru-RU"/>
              </w:rPr>
              <w:t>единственного</w:t>
            </w:r>
            <w:r w:rsidRPr="00DE11BA">
              <w:rPr>
                <w:sz w:val="24"/>
                <w:lang w:val="ru-RU"/>
              </w:rPr>
              <w:tab/>
            </w:r>
            <w:r w:rsidRPr="00DE11BA">
              <w:rPr>
                <w:sz w:val="24"/>
                <w:lang w:val="ru-RU"/>
              </w:rPr>
              <w:tab/>
              <w:t>и</w:t>
            </w:r>
          </w:p>
          <w:p w:rsidR="00DE11BA" w:rsidRPr="00DE11BA" w:rsidRDefault="00DE11BA" w:rsidP="00EF0B46">
            <w:pPr>
              <w:tabs>
                <w:tab w:val="left" w:pos="1388"/>
                <w:tab w:val="left" w:pos="1805"/>
                <w:tab w:val="left" w:pos="2470"/>
                <w:tab w:val="left" w:pos="2999"/>
                <w:tab w:val="left" w:pos="3140"/>
              </w:tabs>
              <w:ind w:right="143"/>
              <w:rPr>
                <w:sz w:val="24"/>
                <w:lang w:val="ru-RU"/>
              </w:rPr>
            </w:pPr>
            <w:r w:rsidRPr="00DE11BA">
              <w:rPr>
                <w:sz w:val="24"/>
                <w:lang w:val="ru-RU"/>
              </w:rPr>
              <w:t>множественного</w:t>
            </w:r>
            <w:r w:rsidRPr="00DE11BA">
              <w:rPr>
                <w:spacing w:val="7"/>
                <w:sz w:val="24"/>
                <w:lang w:val="ru-RU"/>
              </w:rPr>
              <w:t xml:space="preserve"> </w:t>
            </w:r>
            <w:r w:rsidRPr="00DE11BA">
              <w:rPr>
                <w:sz w:val="24"/>
                <w:lang w:val="ru-RU"/>
              </w:rPr>
              <w:t>числа.</w:t>
            </w:r>
            <w:r w:rsidRPr="00DE11BA">
              <w:rPr>
                <w:spacing w:val="7"/>
                <w:sz w:val="24"/>
                <w:lang w:val="ru-RU"/>
              </w:rPr>
              <w:t xml:space="preserve"> </w:t>
            </w:r>
            <w:r w:rsidRPr="00DE11BA">
              <w:rPr>
                <w:sz w:val="24"/>
                <w:lang w:val="ru-RU"/>
              </w:rPr>
              <w:t>Имена</w:t>
            </w:r>
            <w:r w:rsidRPr="00DE11BA">
              <w:rPr>
                <w:spacing w:val="-57"/>
                <w:sz w:val="24"/>
                <w:lang w:val="ru-RU"/>
              </w:rPr>
              <w:t xml:space="preserve"> </w:t>
            </w:r>
            <w:r w:rsidRPr="00DE11BA">
              <w:rPr>
                <w:sz w:val="24"/>
                <w:lang w:val="ru-RU"/>
              </w:rPr>
              <w:t>существительные</w:t>
            </w:r>
            <w:r w:rsidRPr="00DE11BA">
              <w:rPr>
                <w:sz w:val="24"/>
                <w:lang w:val="ru-RU"/>
              </w:rPr>
              <w:tab/>
            </w:r>
            <w:r w:rsidRPr="00DE11BA">
              <w:rPr>
                <w:spacing w:val="-1"/>
                <w:sz w:val="24"/>
                <w:lang w:val="ru-RU"/>
              </w:rPr>
              <w:t>мужского,</w:t>
            </w:r>
            <w:r w:rsidRPr="00DE11BA">
              <w:rPr>
                <w:spacing w:val="-57"/>
                <w:sz w:val="24"/>
                <w:lang w:val="ru-RU"/>
              </w:rPr>
              <w:t xml:space="preserve"> </w:t>
            </w:r>
            <w:r w:rsidRPr="00DE11BA">
              <w:rPr>
                <w:sz w:val="24"/>
                <w:lang w:val="ru-RU"/>
              </w:rPr>
              <w:t>женского</w:t>
            </w:r>
            <w:r w:rsidRPr="00DE11BA">
              <w:rPr>
                <w:sz w:val="24"/>
                <w:lang w:val="ru-RU"/>
              </w:rPr>
              <w:tab/>
              <w:t>и</w:t>
            </w:r>
            <w:r w:rsidRPr="00DE11BA">
              <w:rPr>
                <w:sz w:val="24"/>
                <w:lang w:val="ru-RU"/>
              </w:rPr>
              <w:tab/>
              <w:t>среднего</w:t>
            </w:r>
            <w:r w:rsidRPr="00DE11BA">
              <w:rPr>
                <w:sz w:val="24"/>
                <w:lang w:val="ru-RU"/>
              </w:rPr>
              <w:tab/>
            </w:r>
            <w:r w:rsidRPr="00DE11BA">
              <w:rPr>
                <w:spacing w:val="-1"/>
                <w:sz w:val="24"/>
                <w:lang w:val="ru-RU"/>
              </w:rPr>
              <w:t>рода.</w:t>
            </w:r>
            <w:r w:rsidRPr="00DE11BA">
              <w:rPr>
                <w:spacing w:val="-57"/>
                <w:sz w:val="24"/>
                <w:lang w:val="ru-RU"/>
              </w:rPr>
              <w:t xml:space="preserve"> </w:t>
            </w:r>
            <w:r w:rsidRPr="00DE11BA">
              <w:rPr>
                <w:sz w:val="24"/>
                <w:lang w:val="ru-RU"/>
              </w:rPr>
              <w:t>Падеж имён существительных.</w:t>
            </w:r>
            <w:r w:rsidRPr="00DE11BA">
              <w:rPr>
                <w:spacing w:val="1"/>
                <w:sz w:val="24"/>
                <w:lang w:val="ru-RU"/>
              </w:rPr>
              <w:t xml:space="preserve"> </w:t>
            </w:r>
            <w:r w:rsidRPr="00DE11BA">
              <w:rPr>
                <w:sz w:val="24"/>
                <w:lang w:val="ru-RU"/>
              </w:rPr>
              <w:t>Определение</w:t>
            </w:r>
            <w:r w:rsidRPr="00DE11BA">
              <w:rPr>
                <w:spacing w:val="29"/>
                <w:sz w:val="24"/>
                <w:lang w:val="ru-RU"/>
              </w:rPr>
              <w:t xml:space="preserve"> </w:t>
            </w:r>
            <w:r w:rsidRPr="00DE11BA">
              <w:rPr>
                <w:sz w:val="24"/>
                <w:lang w:val="ru-RU"/>
              </w:rPr>
              <w:t>падежа,</w:t>
            </w:r>
            <w:r w:rsidRPr="00DE11BA">
              <w:rPr>
                <w:spacing w:val="32"/>
                <w:sz w:val="24"/>
                <w:lang w:val="ru-RU"/>
              </w:rPr>
              <w:t xml:space="preserve"> </w:t>
            </w:r>
            <w:r w:rsidRPr="00DE11BA">
              <w:rPr>
                <w:sz w:val="24"/>
                <w:lang w:val="ru-RU"/>
              </w:rPr>
              <w:t>в</w:t>
            </w:r>
            <w:r w:rsidRPr="00DE11BA">
              <w:rPr>
                <w:spacing w:val="33"/>
                <w:sz w:val="24"/>
                <w:lang w:val="ru-RU"/>
              </w:rPr>
              <w:t xml:space="preserve"> </w:t>
            </w:r>
            <w:r w:rsidRPr="00DE11BA">
              <w:rPr>
                <w:sz w:val="24"/>
                <w:lang w:val="ru-RU"/>
              </w:rPr>
              <w:t>котором</w:t>
            </w:r>
            <w:r w:rsidRPr="00DE11BA">
              <w:rPr>
                <w:spacing w:val="-57"/>
                <w:sz w:val="24"/>
                <w:lang w:val="ru-RU"/>
              </w:rPr>
              <w:t xml:space="preserve"> </w:t>
            </w:r>
            <w:r w:rsidRPr="00DE11BA">
              <w:rPr>
                <w:sz w:val="24"/>
                <w:lang w:val="ru-RU"/>
              </w:rPr>
              <w:t>употреблено</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2"/>
                <w:sz w:val="24"/>
                <w:lang w:val="ru-RU"/>
              </w:rPr>
              <w:t>имя</w:t>
            </w:r>
          </w:p>
          <w:p w:rsidR="00DE11BA" w:rsidRPr="00BE1740" w:rsidRDefault="00DE11BA" w:rsidP="00EF0B46">
            <w:pPr>
              <w:tabs>
                <w:tab w:val="left" w:pos="1056"/>
                <w:tab w:val="left" w:pos="2405"/>
                <w:tab w:val="left" w:pos="3280"/>
              </w:tabs>
              <w:spacing w:line="270" w:lineRule="atLeast"/>
              <w:ind w:right="143"/>
              <w:rPr>
                <w:sz w:val="24"/>
              </w:rPr>
            </w:pPr>
            <w:r w:rsidRPr="00DE11BA">
              <w:rPr>
                <w:sz w:val="24"/>
                <w:lang w:val="ru-RU"/>
              </w:rPr>
              <w:t>существительное.</w:t>
            </w:r>
            <w:r w:rsidRPr="00DE11BA">
              <w:rPr>
                <w:sz w:val="24"/>
                <w:lang w:val="ru-RU"/>
              </w:rPr>
              <w:tab/>
            </w:r>
            <w:r w:rsidRPr="00BE1740">
              <w:rPr>
                <w:spacing w:val="-1"/>
                <w:sz w:val="24"/>
              </w:rPr>
              <w:t>Изменение</w:t>
            </w:r>
            <w:r w:rsidRPr="00BE1740">
              <w:rPr>
                <w:spacing w:val="-57"/>
                <w:sz w:val="24"/>
              </w:rPr>
              <w:t xml:space="preserve"> </w:t>
            </w:r>
            <w:r w:rsidRPr="00BE1740">
              <w:rPr>
                <w:sz w:val="24"/>
              </w:rPr>
              <w:t>имён</w:t>
            </w:r>
            <w:r w:rsidRPr="00BE1740">
              <w:rPr>
                <w:sz w:val="24"/>
              </w:rPr>
              <w:tab/>
              <w:t>существительных</w:t>
            </w:r>
            <w:r w:rsidRPr="00BE1740">
              <w:rPr>
                <w:sz w:val="24"/>
              </w:rPr>
              <w:tab/>
            </w:r>
            <w:r w:rsidRPr="00BE1740">
              <w:rPr>
                <w:spacing w:val="-1"/>
                <w:sz w:val="24"/>
              </w:rPr>
              <w:t>по</w:t>
            </w:r>
          </w:p>
        </w:tc>
        <w:tc>
          <w:tcPr>
            <w:tcW w:w="4952" w:type="dxa"/>
            <w:tcBorders>
              <w:top w:val="single" w:sz="6" w:space="0" w:color="000000"/>
              <w:bottom w:val="single" w:sz="6" w:space="0" w:color="000000"/>
            </w:tcBorders>
          </w:tcPr>
          <w:p w:rsidR="00DE11BA" w:rsidRPr="00DE11BA" w:rsidRDefault="00DE11BA" w:rsidP="00EF0B46">
            <w:pPr>
              <w:ind w:right="143"/>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каким</w:t>
            </w:r>
            <w:r w:rsidRPr="00DE11BA">
              <w:rPr>
                <w:spacing w:val="1"/>
                <w:sz w:val="24"/>
                <w:lang w:val="ru-RU"/>
              </w:rPr>
              <w:t xml:space="preserve"> </w:t>
            </w:r>
            <w:r w:rsidRPr="00DE11BA">
              <w:rPr>
                <w:sz w:val="24"/>
                <w:lang w:val="ru-RU"/>
              </w:rPr>
              <w:t>признакам</w:t>
            </w:r>
            <w:r w:rsidRPr="00DE11BA">
              <w:rPr>
                <w:spacing w:val="1"/>
                <w:sz w:val="24"/>
                <w:lang w:val="ru-RU"/>
              </w:rPr>
              <w:t xml:space="preserve"> </w:t>
            </w:r>
            <w:r w:rsidRPr="00DE11BA">
              <w:rPr>
                <w:sz w:val="24"/>
                <w:lang w:val="ru-RU"/>
              </w:rPr>
              <w:t>мы</w:t>
            </w:r>
            <w:r w:rsidRPr="00DE11BA">
              <w:rPr>
                <w:spacing w:val="-58"/>
                <w:sz w:val="24"/>
                <w:lang w:val="ru-RU"/>
              </w:rPr>
              <w:t xml:space="preserve"> </w:t>
            </w:r>
            <w:r w:rsidRPr="00DE11BA">
              <w:rPr>
                <w:sz w:val="24"/>
                <w:lang w:val="ru-RU"/>
              </w:rPr>
              <w:t>распределяем</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частям</w:t>
            </w:r>
            <w:r w:rsidRPr="00DE11BA">
              <w:rPr>
                <w:spacing w:val="1"/>
                <w:sz w:val="24"/>
                <w:lang w:val="ru-RU"/>
              </w:rPr>
              <w:t xml:space="preserve"> </w:t>
            </w:r>
            <w:r w:rsidRPr="00DE11BA">
              <w:rPr>
                <w:sz w:val="24"/>
                <w:lang w:val="ru-RU"/>
              </w:rPr>
              <w:t>речи?».</w:t>
            </w:r>
            <w:r w:rsidRPr="00DE11BA">
              <w:rPr>
                <w:spacing w:val="-57"/>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6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таблицы</w:t>
            </w:r>
            <w:r w:rsidRPr="00DE11BA">
              <w:rPr>
                <w:spacing w:val="1"/>
                <w:sz w:val="24"/>
                <w:lang w:val="ru-RU"/>
              </w:rPr>
              <w:t xml:space="preserve"> </w:t>
            </w:r>
            <w:r w:rsidRPr="00DE11BA">
              <w:rPr>
                <w:sz w:val="24"/>
                <w:lang w:val="ru-RU"/>
              </w:rPr>
              <w:t>«Части</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горизонтали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строках</w:t>
            </w:r>
            <w:r w:rsidRPr="00DE11BA">
              <w:rPr>
                <w:spacing w:val="1"/>
                <w:sz w:val="24"/>
                <w:lang w:val="ru-RU"/>
              </w:rPr>
              <w:t xml:space="preserve"> </w:t>
            </w:r>
            <w:r w:rsidRPr="00DE11BA">
              <w:rPr>
                <w:sz w:val="24"/>
                <w:lang w:val="ru-RU"/>
              </w:rPr>
              <w:t>таблицы</w:t>
            </w:r>
            <w:r w:rsidRPr="00DE11BA">
              <w:rPr>
                <w:spacing w:val="1"/>
                <w:sz w:val="24"/>
                <w:lang w:val="ru-RU"/>
              </w:rPr>
              <w:t xml:space="preserve"> </w:t>
            </w:r>
            <w:r w:rsidRPr="00DE11BA">
              <w:rPr>
                <w:sz w:val="24"/>
                <w:lang w:val="ru-RU"/>
              </w:rPr>
              <w:t>отражены</w:t>
            </w:r>
            <w:r w:rsidRPr="00DE11BA">
              <w:rPr>
                <w:spacing w:val="1"/>
                <w:sz w:val="24"/>
                <w:lang w:val="ru-RU"/>
              </w:rPr>
              <w:t xml:space="preserve"> </w:t>
            </w:r>
            <w:r w:rsidRPr="00DE11BA">
              <w:rPr>
                <w:sz w:val="24"/>
                <w:lang w:val="ru-RU"/>
              </w:rPr>
              <w:t>следующие</w:t>
            </w:r>
            <w:r w:rsidRPr="00DE11BA">
              <w:rPr>
                <w:spacing w:val="1"/>
                <w:sz w:val="24"/>
                <w:lang w:val="ru-RU"/>
              </w:rPr>
              <w:t xml:space="preserve"> </w:t>
            </w:r>
            <w:r w:rsidRPr="00DE11BA">
              <w:rPr>
                <w:sz w:val="24"/>
                <w:lang w:val="ru-RU"/>
              </w:rPr>
              <w:t>параметры:</w:t>
            </w:r>
            <w:r w:rsidRPr="00DE11BA">
              <w:rPr>
                <w:spacing w:val="-1"/>
                <w:sz w:val="24"/>
                <w:lang w:val="ru-RU"/>
              </w:rPr>
              <w:t xml:space="preserve"> </w:t>
            </w:r>
            <w:r w:rsidRPr="00DE11BA">
              <w:rPr>
                <w:sz w:val="24"/>
                <w:lang w:val="ru-RU"/>
              </w:rPr>
              <w:t>«Значение», «Вопросы»,</w:t>
            </w:r>
          </w:p>
          <w:p w:rsidR="00DE11BA" w:rsidRPr="00DE11BA" w:rsidRDefault="00DE11BA" w:rsidP="00EF0B46">
            <w:pPr>
              <w:ind w:right="144"/>
              <w:jc w:val="both"/>
              <w:rPr>
                <w:sz w:val="24"/>
                <w:lang w:val="ru-RU"/>
              </w:rPr>
            </w:pPr>
            <w:r w:rsidRPr="00DE11BA">
              <w:rPr>
                <w:sz w:val="24"/>
                <w:lang w:val="ru-RU"/>
              </w:rPr>
              <w:t>«Какие</w:t>
            </w:r>
            <w:r w:rsidRPr="00DE11BA">
              <w:rPr>
                <w:spacing w:val="1"/>
                <w:sz w:val="24"/>
                <w:lang w:val="ru-RU"/>
              </w:rPr>
              <w:t xml:space="preserve"> </w:t>
            </w:r>
            <w:r w:rsidRPr="00DE11BA">
              <w:rPr>
                <w:sz w:val="24"/>
                <w:lang w:val="ru-RU"/>
              </w:rPr>
              <w:t>признаки</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изменяются»,</w:t>
            </w:r>
            <w:r w:rsidRPr="00DE11BA">
              <w:rPr>
                <w:spacing w:val="1"/>
                <w:sz w:val="24"/>
                <w:lang w:val="ru-RU"/>
              </w:rPr>
              <w:t xml:space="preserve"> </w:t>
            </w:r>
            <w:r w:rsidRPr="00DE11BA">
              <w:rPr>
                <w:sz w:val="24"/>
                <w:lang w:val="ru-RU"/>
              </w:rPr>
              <w:t>«какие</w:t>
            </w:r>
            <w:r w:rsidRPr="00DE11BA">
              <w:rPr>
                <w:spacing w:val="1"/>
                <w:sz w:val="24"/>
                <w:lang w:val="ru-RU"/>
              </w:rPr>
              <w:t xml:space="preserve"> </w:t>
            </w:r>
            <w:r w:rsidRPr="00DE11BA">
              <w:rPr>
                <w:sz w:val="24"/>
                <w:lang w:val="ru-RU"/>
              </w:rPr>
              <w:t>признаки</w:t>
            </w:r>
            <w:r w:rsidRPr="00DE11BA">
              <w:rPr>
                <w:spacing w:val="-3"/>
                <w:sz w:val="24"/>
                <w:lang w:val="ru-RU"/>
              </w:rPr>
              <w:t xml:space="preserve"> </w:t>
            </w:r>
            <w:r w:rsidRPr="00DE11BA">
              <w:rPr>
                <w:sz w:val="24"/>
                <w:lang w:val="ru-RU"/>
              </w:rPr>
              <w:t>изменяются».</w:t>
            </w:r>
          </w:p>
          <w:p w:rsidR="00DE11BA" w:rsidRPr="00DE11BA" w:rsidRDefault="00DE11BA" w:rsidP="00EF0B46">
            <w:pPr>
              <w:ind w:right="142"/>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набора слов на основании того, какой частью</w:t>
            </w:r>
            <w:r w:rsidRPr="00DE11BA">
              <w:rPr>
                <w:spacing w:val="-57"/>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они являются.</w:t>
            </w:r>
          </w:p>
          <w:p w:rsidR="00DE11BA" w:rsidRPr="00DE11BA" w:rsidRDefault="00DE11BA" w:rsidP="00EF0B46">
            <w:pPr>
              <w:tabs>
                <w:tab w:val="left" w:pos="2098"/>
                <w:tab w:val="left" w:pos="2969"/>
              </w:tabs>
              <w:spacing w:line="270" w:lineRule="atLeast"/>
              <w:ind w:right="142"/>
              <w:jc w:val="both"/>
              <w:rPr>
                <w:sz w:val="24"/>
                <w:lang w:val="ru-RU"/>
              </w:rPr>
            </w:pPr>
            <w:r w:rsidRPr="00DE11BA">
              <w:rPr>
                <w:sz w:val="24"/>
                <w:lang w:val="ru-RU"/>
              </w:rPr>
              <w:t>Наблюдение</w:t>
            </w:r>
            <w:r w:rsidRPr="00DE11BA">
              <w:rPr>
                <w:sz w:val="24"/>
                <w:lang w:val="ru-RU"/>
              </w:rPr>
              <w:tab/>
              <w:t>за</w:t>
            </w:r>
            <w:r w:rsidRPr="00DE11BA">
              <w:rPr>
                <w:sz w:val="24"/>
                <w:lang w:val="ru-RU"/>
              </w:rPr>
              <w:tab/>
            </w:r>
            <w:r w:rsidRPr="00DE11BA">
              <w:rPr>
                <w:spacing w:val="-1"/>
                <w:sz w:val="24"/>
                <w:lang w:val="ru-RU"/>
              </w:rPr>
              <w:t>грамматическими</w:t>
            </w:r>
            <w:r w:rsidRPr="00DE11BA">
              <w:rPr>
                <w:spacing w:val="-58"/>
                <w:sz w:val="24"/>
                <w:lang w:val="ru-RU"/>
              </w:rPr>
              <w:t xml:space="preserve"> </w:t>
            </w:r>
            <w:r w:rsidRPr="00DE11BA">
              <w:rPr>
                <w:sz w:val="24"/>
                <w:lang w:val="ru-RU"/>
              </w:rPr>
              <w:t>признаками</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соотнесение</w:t>
            </w:r>
            <w:r w:rsidRPr="00DE11BA">
              <w:rPr>
                <w:spacing w:val="19"/>
                <w:sz w:val="24"/>
                <w:lang w:val="ru-RU"/>
              </w:rPr>
              <w:t xml:space="preserve"> </w:t>
            </w:r>
            <w:r w:rsidRPr="00DE11BA">
              <w:rPr>
                <w:sz w:val="24"/>
                <w:lang w:val="ru-RU"/>
              </w:rPr>
              <w:t>сделанных</w:t>
            </w:r>
            <w:r w:rsidRPr="00DE11BA">
              <w:rPr>
                <w:spacing w:val="20"/>
                <w:sz w:val="24"/>
                <w:lang w:val="ru-RU"/>
              </w:rPr>
              <w:t xml:space="preserve"> </w:t>
            </w:r>
            <w:r w:rsidRPr="00DE11BA">
              <w:rPr>
                <w:sz w:val="24"/>
                <w:lang w:val="ru-RU"/>
              </w:rPr>
              <w:t>выводов</w:t>
            </w:r>
            <w:r w:rsidRPr="00DE11BA">
              <w:rPr>
                <w:spacing w:val="20"/>
                <w:sz w:val="24"/>
                <w:lang w:val="ru-RU"/>
              </w:rPr>
              <w:t xml:space="preserve"> </w:t>
            </w:r>
            <w:r w:rsidRPr="00DE11BA">
              <w:rPr>
                <w:sz w:val="24"/>
                <w:lang w:val="ru-RU"/>
              </w:rPr>
              <w:t>с</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716"/>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spacing w:line="275" w:lineRule="exact"/>
              <w:rPr>
                <w:sz w:val="24"/>
                <w:lang w:val="ru-RU"/>
              </w:rPr>
            </w:pPr>
            <w:r w:rsidRPr="00DE11BA">
              <w:rPr>
                <w:sz w:val="24"/>
                <w:lang w:val="ru-RU"/>
              </w:rPr>
              <w:t>падежам</w:t>
            </w:r>
          </w:p>
          <w:p w:rsidR="00DE11BA" w:rsidRPr="00DE11BA" w:rsidRDefault="00DE11BA" w:rsidP="00EF0B46">
            <w:pPr>
              <w:jc w:val="both"/>
              <w:rPr>
                <w:sz w:val="24"/>
                <w:lang w:val="ru-RU"/>
              </w:rPr>
            </w:pPr>
            <w:r w:rsidRPr="00DE11BA">
              <w:rPr>
                <w:sz w:val="24"/>
                <w:lang w:val="ru-RU"/>
              </w:rPr>
              <w:t>и</w:t>
            </w:r>
            <w:r w:rsidRPr="00DE11BA">
              <w:rPr>
                <w:spacing w:val="-2"/>
                <w:sz w:val="24"/>
                <w:lang w:val="ru-RU"/>
              </w:rPr>
              <w:t xml:space="preserve"> </w:t>
            </w:r>
            <w:r w:rsidRPr="00DE11BA">
              <w:rPr>
                <w:sz w:val="24"/>
                <w:lang w:val="ru-RU"/>
              </w:rPr>
              <w:t>числам</w:t>
            </w:r>
            <w:r w:rsidRPr="00DE11BA">
              <w:rPr>
                <w:spacing w:val="-3"/>
                <w:sz w:val="24"/>
                <w:lang w:val="ru-RU"/>
              </w:rPr>
              <w:t xml:space="preserve"> </w:t>
            </w:r>
            <w:r w:rsidRPr="00DE11BA">
              <w:rPr>
                <w:sz w:val="24"/>
                <w:lang w:val="ru-RU"/>
              </w:rPr>
              <w:t>(склонение).</w:t>
            </w:r>
          </w:p>
          <w:p w:rsidR="00DE11BA" w:rsidRPr="00DE11BA" w:rsidRDefault="00DE11BA" w:rsidP="00EF0B46">
            <w:pPr>
              <w:ind w:right="144"/>
              <w:jc w:val="both"/>
              <w:rPr>
                <w:sz w:val="24"/>
                <w:lang w:val="ru-RU"/>
              </w:rPr>
            </w:pPr>
            <w:r w:rsidRPr="00DE11BA">
              <w:rPr>
                <w:sz w:val="24"/>
                <w:lang w:val="ru-RU"/>
              </w:rPr>
              <w:t>Имена</w:t>
            </w:r>
            <w:r w:rsidRPr="00DE11BA">
              <w:rPr>
                <w:spacing w:val="1"/>
                <w:sz w:val="24"/>
                <w:lang w:val="ru-RU"/>
              </w:rPr>
              <w:t xml:space="preserve"> </w:t>
            </w:r>
            <w:r w:rsidRPr="00DE11BA">
              <w:rPr>
                <w:sz w:val="24"/>
                <w:lang w:val="ru-RU"/>
              </w:rPr>
              <w:t>существительные</w:t>
            </w:r>
            <w:r w:rsidRPr="00DE11BA">
              <w:rPr>
                <w:spacing w:val="1"/>
                <w:sz w:val="24"/>
                <w:lang w:val="ru-RU"/>
              </w:rPr>
              <w:t xml:space="preserve"> </w:t>
            </w:r>
            <w:r w:rsidRPr="00DE11BA">
              <w:rPr>
                <w:sz w:val="24"/>
                <w:lang w:val="ru-RU"/>
              </w:rPr>
              <w:t>1,</w:t>
            </w:r>
            <w:r w:rsidRPr="00DE11BA">
              <w:rPr>
                <w:spacing w:val="1"/>
                <w:sz w:val="24"/>
                <w:lang w:val="ru-RU"/>
              </w:rPr>
              <w:t xml:space="preserve"> </w:t>
            </w:r>
            <w:r w:rsidRPr="00DE11BA">
              <w:rPr>
                <w:sz w:val="24"/>
                <w:lang w:val="ru-RU"/>
              </w:rPr>
              <w:t>2,</w:t>
            </w:r>
            <w:r w:rsidRPr="00DE11BA">
              <w:rPr>
                <w:spacing w:val="-57"/>
                <w:sz w:val="24"/>
                <w:lang w:val="ru-RU"/>
              </w:rPr>
              <w:t xml:space="preserve"> </w:t>
            </w:r>
            <w:r w:rsidRPr="00DE11BA">
              <w:rPr>
                <w:sz w:val="24"/>
                <w:lang w:val="ru-RU"/>
              </w:rPr>
              <w:t>3­го</w:t>
            </w:r>
            <w:r w:rsidRPr="00DE11BA">
              <w:rPr>
                <w:spacing w:val="-1"/>
                <w:sz w:val="24"/>
                <w:lang w:val="ru-RU"/>
              </w:rPr>
              <w:t xml:space="preserve"> </w:t>
            </w:r>
            <w:r w:rsidRPr="00DE11BA">
              <w:rPr>
                <w:sz w:val="24"/>
                <w:lang w:val="ru-RU"/>
              </w:rPr>
              <w:t>склонения.</w:t>
            </w:r>
          </w:p>
          <w:p w:rsidR="00DE11BA" w:rsidRPr="00DE11BA" w:rsidRDefault="00DE11BA" w:rsidP="00EF0B46">
            <w:pPr>
              <w:tabs>
                <w:tab w:val="left" w:pos="1721"/>
                <w:tab w:val="left" w:pos="3401"/>
              </w:tabs>
              <w:ind w:right="140"/>
              <w:jc w:val="both"/>
              <w:rPr>
                <w:sz w:val="24"/>
                <w:lang w:val="ru-RU"/>
              </w:rPr>
            </w:pPr>
            <w:r w:rsidRPr="00DE11BA">
              <w:rPr>
                <w:sz w:val="24"/>
                <w:lang w:val="ru-RU"/>
              </w:rPr>
              <w:t>Имена</w:t>
            </w:r>
            <w:r w:rsidRPr="00DE11BA">
              <w:rPr>
                <w:sz w:val="24"/>
                <w:lang w:val="ru-RU"/>
              </w:rPr>
              <w:tab/>
            </w:r>
            <w:proofErr w:type="gramStart"/>
            <w:r w:rsidRPr="00DE11BA">
              <w:rPr>
                <w:sz w:val="24"/>
                <w:lang w:val="ru-RU"/>
              </w:rPr>
              <w:t>существительные</w:t>
            </w:r>
            <w:proofErr w:type="gramEnd"/>
            <w:r w:rsidRPr="00DE11BA">
              <w:rPr>
                <w:spacing w:val="-58"/>
                <w:sz w:val="24"/>
                <w:lang w:val="ru-RU"/>
              </w:rPr>
              <w:t xml:space="preserve"> </w:t>
            </w:r>
            <w:r w:rsidRPr="00DE11BA">
              <w:rPr>
                <w:sz w:val="24"/>
                <w:lang w:val="ru-RU"/>
              </w:rPr>
              <w:t>одушевлённые</w:t>
            </w:r>
            <w:r w:rsidRPr="00DE11BA">
              <w:rPr>
                <w:sz w:val="24"/>
                <w:lang w:val="ru-RU"/>
              </w:rPr>
              <w:tab/>
            </w:r>
            <w:r w:rsidRPr="00DE11BA">
              <w:rPr>
                <w:sz w:val="24"/>
                <w:lang w:val="ru-RU"/>
              </w:rPr>
              <w:tab/>
              <w:t>и</w:t>
            </w:r>
          </w:p>
          <w:p w:rsidR="00DE11BA" w:rsidRPr="00DE11BA" w:rsidRDefault="00DE11BA" w:rsidP="00EF0B46">
            <w:pPr>
              <w:tabs>
                <w:tab w:val="left" w:pos="3094"/>
              </w:tabs>
              <w:jc w:val="both"/>
              <w:rPr>
                <w:sz w:val="24"/>
                <w:lang w:val="ru-RU"/>
              </w:rPr>
            </w:pPr>
            <w:r w:rsidRPr="00DE11BA">
              <w:rPr>
                <w:sz w:val="24"/>
                <w:lang w:val="ru-RU"/>
              </w:rPr>
              <w:t>неодушевлённые.</w:t>
            </w:r>
            <w:r w:rsidRPr="00DE11BA">
              <w:rPr>
                <w:sz w:val="24"/>
                <w:lang w:val="ru-RU"/>
              </w:rPr>
              <w:tab/>
              <w:t>Имя</w:t>
            </w:r>
          </w:p>
          <w:p w:rsidR="00DE11BA" w:rsidRPr="00DE11BA" w:rsidRDefault="00DE11BA" w:rsidP="00EF0B46">
            <w:pPr>
              <w:tabs>
                <w:tab w:val="left" w:pos="2218"/>
                <w:tab w:val="left" w:pos="2602"/>
                <w:tab w:val="left" w:pos="2889"/>
                <w:tab w:val="left" w:pos="2995"/>
              </w:tabs>
              <w:ind w:right="141"/>
              <w:jc w:val="both"/>
              <w:rPr>
                <w:sz w:val="24"/>
                <w:lang w:val="ru-RU"/>
              </w:rPr>
            </w:pPr>
            <w:r w:rsidRPr="00DE11BA">
              <w:rPr>
                <w:sz w:val="24"/>
                <w:lang w:val="ru-RU"/>
              </w:rPr>
              <w:t>прилагательное:</w:t>
            </w:r>
            <w:r w:rsidRPr="00DE11BA">
              <w:rPr>
                <w:sz w:val="24"/>
                <w:lang w:val="ru-RU"/>
              </w:rPr>
              <w:tab/>
            </w:r>
            <w:r w:rsidRPr="00DE11BA">
              <w:rPr>
                <w:sz w:val="24"/>
                <w:lang w:val="ru-RU"/>
              </w:rPr>
              <w:tab/>
            </w:r>
            <w:r w:rsidRPr="00DE11BA">
              <w:rPr>
                <w:sz w:val="24"/>
                <w:lang w:val="ru-RU"/>
              </w:rPr>
              <w:tab/>
              <w:t>общее</w:t>
            </w:r>
            <w:r w:rsidRPr="00DE11BA">
              <w:rPr>
                <w:spacing w:val="-58"/>
                <w:sz w:val="24"/>
                <w:lang w:val="ru-RU"/>
              </w:rPr>
              <w:t xml:space="preserve"> </w:t>
            </w:r>
            <w:r w:rsidRPr="00DE11BA">
              <w:rPr>
                <w:sz w:val="24"/>
                <w:lang w:val="ru-RU"/>
              </w:rPr>
              <w:t>значение,</w:t>
            </w:r>
            <w:r w:rsidRPr="00DE11BA">
              <w:rPr>
                <w:sz w:val="24"/>
                <w:lang w:val="ru-RU"/>
              </w:rPr>
              <w:tab/>
            </w:r>
            <w:r w:rsidRPr="00DE11BA">
              <w:rPr>
                <w:sz w:val="24"/>
                <w:lang w:val="ru-RU"/>
              </w:rPr>
              <w:tab/>
            </w:r>
            <w:r w:rsidRPr="00DE11BA">
              <w:rPr>
                <w:spacing w:val="-1"/>
                <w:sz w:val="24"/>
                <w:lang w:val="ru-RU"/>
              </w:rPr>
              <w:t>вопросы,</w:t>
            </w:r>
            <w:r w:rsidRPr="00DE11BA">
              <w:rPr>
                <w:spacing w:val="-58"/>
                <w:sz w:val="24"/>
                <w:lang w:val="ru-RU"/>
              </w:rPr>
              <w:t xml:space="preserve"> </w:t>
            </w:r>
            <w:r w:rsidRPr="00DE11BA">
              <w:rPr>
                <w:sz w:val="24"/>
                <w:lang w:val="ru-RU"/>
              </w:rPr>
              <w:t>употребление</w:t>
            </w:r>
            <w:r w:rsidRPr="00DE11BA">
              <w:rPr>
                <w:sz w:val="24"/>
                <w:lang w:val="ru-RU"/>
              </w:rPr>
              <w:tab/>
              <w:t>в</w:t>
            </w:r>
            <w:r w:rsidRPr="00DE11BA">
              <w:rPr>
                <w:sz w:val="24"/>
                <w:lang w:val="ru-RU"/>
              </w:rPr>
              <w:tab/>
            </w:r>
            <w:r w:rsidRPr="00DE11BA">
              <w:rPr>
                <w:sz w:val="24"/>
                <w:lang w:val="ru-RU"/>
              </w:rPr>
              <w:tab/>
            </w:r>
            <w:r w:rsidRPr="00DE11BA">
              <w:rPr>
                <w:sz w:val="24"/>
                <w:lang w:val="ru-RU"/>
              </w:rPr>
              <w:tab/>
            </w:r>
            <w:r w:rsidRPr="00DE11BA">
              <w:rPr>
                <w:spacing w:val="-1"/>
                <w:sz w:val="24"/>
                <w:lang w:val="ru-RU"/>
              </w:rPr>
              <w:t>речи.</w:t>
            </w:r>
            <w:r w:rsidRPr="00DE11BA">
              <w:rPr>
                <w:spacing w:val="-58"/>
                <w:sz w:val="24"/>
                <w:lang w:val="ru-RU"/>
              </w:rPr>
              <w:t xml:space="preserve"> </w:t>
            </w:r>
            <w:r w:rsidRPr="00DE11BA">
              <w:rPr>
                <w:sz w:val="24"/>
                <w:lang w:val="ru-RU"/>
              </w:rPr>
              <w:t>Зависимость</w:t>
            </w:r>
            <w:r w:rsidRPr="00DE11BA">
              <w:rPr>
                <w:spacing w:val="1"/>
                <w:sz w:val="24"/>
                <w:lang w:val="ru-RU"/>
              </w:rPr>
              <w:t xml:space="preserve"> </w:t>
            </w:r>
            <w:r w:rsidRPr="00DE11BA">
              <w:rPr>
                <w:sz w:val="24"/>
                <w:lang w:val="ru-RU"/>
              </w:rPr>
              <w:t>формы</w:t>
            </w:r>
            <w:r w:rsidRPr="00DE11BA">
              <w:rPr>
                <w:spacing w:val="1"/>
                <w:sz w:val="24"/>
                <w:lang w:val="ru-RU"/>
              </w:rPr>
              <w:t xml:space="preserve"> </w:t>
            </w:r>
            <w:r w:rsidRPr="00DE11BA">
              <w:rPr>
                <w:sz w:val="24"/>
                <w:lang w:val="ru-RU"/>
              </w:rPr>
              <w:t>имени</w:t>
            </w:r>
            <w:r w:rsidRPr="00DE11BA">
              <w:rPr>
                <w:spacing w:val="-57"/>
                <w:sz w:val="24"/>
                <w:lang w:val="ru-RU"/>
              </w:rPr>
              <w:t xml:space="preserve"> </w:t>
            </w:r>
            <w:r w:rsidRPr="00DE11BA">
              <w:rPr>
                <w:sz w:val="24"/>
                <w:lang w:val="ru-RU"/>
              </w:rPr>
              <w:t>прилагательного</w:t>
            </w:r>
            <w:r w:rsidRPr="00DE11BA">
              <w:rPr>
                <w:spacing w:val="1"/>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формы</w:t>
            </w:r>
            <w:r w:rsidRPr="00DE11BA">
              <w:rPr>
                <w:spacing w:val="-57"/>
                <w:sz w:val="24"/>
                <w:lang w:val="ru-RU"/>
              </w:rPr>
              <w:t xml:space="preserve"> </w:t>
            </w:r>
            <w:r w:rsidRPr="00DE11BA">
              <w:rPr>
                <w:sz w:val="24"/>
                <w:lang w:val="ru-RU"/>
              </w:rPr>
              <w:t>имени</w:t>
            </w:r>
            <w:r w:rsidRPr="00DE11BA">
              <w:rPr>
                <w:spacing w:val="-1"/>
                <w:sz w:val="24"/>
                <w:lang w:val="ru-RU"/>
              </w:rPr>
              <w:t xml:space="preserve"> </w:t>
            </w:r>
            <w:r w:rsidRPr="00DE11BA">
              <w:rPr>
                <w:sz w:val="24"/>
                <w:lang w:val="ru-RU"/>
              </w:rPr>
              <w:t>существительного.</w:t>
            </w:r>
          </w:p>
          <w:p w:rsidR="00DE11BA" w:rsidRPr="00DE11BA" w:rsidRDefault="00DE11BA" w:rsidP="00EF0B46">
            <w:pPr>
              <w:tabs>
                <w:tab w:val="left" w:pos="3014"/>
              </w:tabs>
              <w:spacing w:before="1"/>
              <w:jc w:val="both"/>
              <w:rPr>
                <w:sz w:val="24"/>
                <w:lang w:val="ru-RU"/>
              </w:rPr>
            </w:pPr>
            <w:r w:rsidRPr="00DE11BA">
              <w:rPr>
                <w:sz w:val="24"/>
                <w:lang w:val="ru-RU"/>
              </w:rPr>
              <w:t>Изменение</w:t>
            </w:r>
            <w:r w:rsidRPr="00DE11BA">
              <w:rPr>
                <w:sz w:val="24"/>
                <w:lang w:val="ru-RU"/>
              </w:rPr>
              <w:tab/>
              <w:t>имён</w:t>
            </w:r>
          </w:p>
          <w:p w:rsidR="00DE11BA" w:rsidRPr="00DE11BA" w:rsidRDefault="00DE11BA" w:rsidP="00EF0B46">
            <w:pPr>
              <w:ind w:right="146"/>
              <w:jc w:val="both"/>
              <w:rPr>
                <w:sz w:val="24"/>
                <w:lang w:val="ru-RU"/>
              </w:rPr>
            </w:pPr>
            <w:r w:rsidRPr="00DE11BA">
              <w:rPr>
                <w:sz w:val="24"/>
                <w:lang w:val="ru-RU"/>
              </w:rPr>
              <w:t>прилагательных</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родам,</w:t>
            </w:r>
            <w:r w:rsidRPr="00DE11BA">
              <w:rPr>
                <w:spacing w:val="1"/>
                <w:sz w:val="24"/>
                <w:lang w:val="ru-RU"/>
              </w:rPr>
              <w:t xml:space="preserve"> </w:t>
            </w:r>
            <w:r w:rsidRPr="00DE11BA">
              <w:rPr>
                <w:sz w:val="24"/>
                <w:lang w:val="ru-RU"/>
              </w:rPr>
              <w:t>числам и падежам (кроме имён</w:t>
            </w:r>
            <w:r w:rsidRPr="00DE11BA">
              <w:rPr>
                <w:spacing w:val="1"/>
                <w:sz w:val="24"/>
                <w:lang w:val="ru-RU"/>
              </w:rPr>
              <w:t xml:space="preserve"> </w:t>
            </w:r>
            <w:r w:rsidRPr="00DE11BA">
              <w:rPr>
                <w:sz w:val="24"/>
                <w:lang w:val="ru-RU"/>
              </w:rPr>
              <w:t>прилагательных</w:t>
            </w:r>
          </w:p>
          <w:p w:rsidR="00DE11BA" w:rsidRPr="00DE11BA" w:rsidRDefault="00DE11BA" w:rsidP="00EF0B46">
            <w:pPr>
              <w:ind w:right="142"/>
              <w:jc w:val="both"/>
              <w:rPr>
                <w:sz w:val="24"/>
                <w:lang w:val="ru-RU"/>
              </w:rPr>
            </w:pPr>
            <w:r w:rsidRPr="00DE11BA">
              <w:rPr>
                <w:sz w:val="24"/>
                <w:lang w:val="ru-RU"/>
              </w:rPr>
              <w:t xml:space="preserve">на </w:t>
            </w:r>
            <w:r w:rsidRPr="00DE11BA">
              <w:rPr>
                <w:i/>
                <w:sz w:val="24"/>
                <w:lang w:val="ru-RU"/>
              </w:rPr>
              <w:t>-ий</w:t>
            </w:r>
            <w:r w:rsidRPr="00DE11BA">
              <w:rPr>
                <w:sz w:val="24"/>
                <w:lang w:val="ru-RU"/>
              </w:rPr>
              <w:t xml:space="preserve">, </w:t>
            </w:r>
            <w:r w:rsidRPr="00DE11BA">
              <w:rPr>
                <w:i/>
                <w:sz w:val="24"/>
                <w:lang w:val="ru-RU"/>
              </w:rPr>
              <w:t>-ов</w:t>
            </w:r>
            <w:r w:rsidRPr="00DE11BA">
              <w:rPr>
                <w:sz w:val="24"/>
                <w:lang w:val="ru-RU"/>
              </w:rPr>
              <w:t xml:space="preserve">, </w:t>
            </w:r>
            <w:r w:rsidRPr="00DE11BA">
              <w:rPr>
                <w:i/>
                <w:sz w:val="24"/>
                <w:lang w:val="ru-RU"/>
              </w:rPr>
              <w:t>-ин</w:t>
            </w:r>
            <w:r w:rsidRPr="00DE11BA">
              <w:rPr>
                <w:sz w:val="24"/>
                <w:lang w:val="ru-RU"/>
              </w:rPr>
              <w:t>). Склонение имён</w:t>
            </w:r>
            <w:r w:rsidRPr="00DE11BA">
              <w:rPr>
                <w:spacing w:val="-57"/>
                <w:sz w:val="24"/>
                <w:lang w:val="ru-RU"/>
              </w:rPr>
              <w:t xml:space="preserve"> </w:t>
            </w:r>
            <w:r w:rsidRPr="00DE11BA">
              <w:rPr>
                <w:sz w:val="24"/>
                <w:lang w:val="ru-RU"/>
              </w:rPr>
              <w:t>прилагательных.</w:t>
            </w:r>
          </w:p>
          <w:p w:rsidR="00DE11BA" w:rsidRPr="00DE11BA" w:rsidRDefault="00DE11BA" w:rsidP="00EF0B46">
            <w:pPr>
              <w:tabs>
                <w:tab w:val="left" w:pos="2811"/>
              </w:tabs>
              <w:spacing w:before="1"/>
              <w:jc w:val="both"/>
              <w:rPr>
                <w:sz w:val="24"/>
                <w:lang w:val="ru-RU"/>
              </w:rPr>
            </w:pPr>
            <w:r w:rsidRPr="00DE11BA">
              <w:rPr>
                <w:sz w:val="24"/>
                <w:lang w:val="ru-RU"/>
              </w:rPr>
              <w:t>Местоимение</w:t>
            </w:r>
            <w:r w:rsidRPr="00DE11BA">
              <w:rPr>
                <w:sz w:val="24"/>
                <w:lang w:val="ru-RU"/>
              </w:rPr>
              <w:tab/>
              <w:t>(общее</w:t>
            </w:r>
          </w:p>
          <w:p w:rsidR="00DE11BA" w:rsidRPr="00DE11BA" w:rsidRDefault="00DE11BA" w:rsidP="00EF0B46">
            <w:pPr>
              <w:tabs>
                <w:tab w:val="left" w:pos="2724"/>
              </w:tabs>
              <w:ind w:right="140"/>
              <w:jc w:val="both"/>
              <w:rPr>
                <w:sz w:val="24"/>
                <w:lang w:val="ru-RU"/>
              </w:rPr>
            </w:pPr>
            <w:r w:rsidRPr="00DE11BA">
              <w:rPr>
                <w:sz w:val="24"/>
                <w:lang w:val="ru-RU"/>
              </w:rPr>
              <w:t>представление).</w:t>
            </w:r>
            <w:r w:rsidRPr="00DE11BA">
              <w:rPr>
                <w:sz w:val="24"/>
                <w:lang w:val="ru-RU"/>
              </w:rPr>
              <w:tab/>
            </w:r>
            <w:r w:rsidRPr="00DE11BA">
              <w:rPr>
                <w:spacing w:val="-1"/>
                <w:sz w:val="24"/>
                <w:lang w:val="ru-RU"/>
              </w:rPr>
              <w:t>Личные</w:t>
            </w:r>
            <w:r w:rsidRPr="00DE11BA">
              <w:rPr>
                <w:spacing w:val="-58"/>
                <w:sz w:val="24"/>
                <w:lang w:val="ru-RU"/>
              </w:rPr>
              <w:t xml:space="preserve"> </w:t>
            </w:r>
            <w:r w:rsidRPr="00DE11BA">
              <w:rPr>
                <w:sz w:val="24"/>
                <w:lang w:val="ru-RU"/>
              </w:rPr>
              <w:t>местоимения, их употребление в</w:t>
            </w:r>
            <w:r w:rsidRPr="00DE11BA">
              <w:rPr>
                <w:spacing w:val="-57"/>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личных</w:t>
            </w:r>
            <w:r w:rsidRPr="00DE11BA">
              <w:rPr>
                <w:spacing w:val="-57"/>
                <w:sz w:val="24"/>
                <w:lang w:val="ru-RU"/>
              </w:rPr>
              <w:t xml:space="preserve"> </w:t>
            </w:r>
            <w:r w:rsidRPr="00DE11BA">
              <w:rPr>
                <w:sz w:val="24"/>
                <w:lang w:val="ru-RU"/>
              </w:rPr>
              <w:t>местоимений</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устранения</w:t>
            </w:r>
            <w:r w:rsidRPr="00DE11BA">
              <w:rPr>
                <w:spacing w:val="-57"/>
                <w:sz w:val="24"/>
                <w:lang w:val="ru-RU"/>
              </w:rPr>
              <w:t xml:space="preserve"> </w:t>
            </w:r>
            <w:r w:rsidRPr="00DE11BA">
              <w:rPr>
                <w:sz w:val="24"/>
                <w:lang w:val="ru-RU"/>
              </w:rPr>
              <w:t>неоправданных</w:t>
            </w:r>
            <w:r w:rsidRPr="00DE11BA">
              <w:rPr>
                <w:spacing w:val="1"/>
                <w:sz w:val="24"/>
                <w:lang w:val="ru-RU"/>
              </w:rPr>
              <w:t xml:space="preserve"> </w:t>
            </w:r>
            <w:r w:rsidRPr="00DE11BA">
              <w:rPr>
                <w:sz w:val="24"/>
                <w:lang w:val="ru-RU"/>
              </w:rPr>
              <w:t>повторов</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тексте.</w:t>
            </w:r>
          </w:p>
          <w:p w:rsidR="00DE11BA" w:rsidRPr="00DE11BA" w:rsidRDefault="00DE11BA" w:rsidP="00EF0B46">
            <w:pPr>
              <w:tabs>
                <w:tab w:val="left" w:pos="2590"/>
              </w:tabs>
              <w:spacing w:line="276" w:lineRule="auto"/>
              <w:ind w:right="142"/>
              <w:jc w:val="both"/>
              <w:rPr>
                <w:sz w:val="24"/>
                <w:lang w:val="ru-RU"/>
              </w:rPr>
            </w:pPr>
            <w:r w:rsidRPr="00DE11BA">
              <w:rPr>
                <w:sz w:val="24"/>
                <w:lang w:val="ru-RU"/>
              </w:rPr>
              <w:t>Глагол:</w:t>
            </w:r>
            <w:r w:rsidRPr="00DE11BA">
              <w:rPr>
                <w:spacing w:val="1"/>
                <w:sz w:val="24"/>
                <w:lang w:val="ru-RU"/>
              </w:rPr>
              <w:t xml:space="preserve"> </w:t>
            </w:r>
            <w:r w:rsidRPr="00DE11BA">
              <w:rPr>
                <w:sz w:val="24"/>
                <w:lang w:val="ru-RU"/>
              </w:rPr>
              <w:t>общее</w:t>
            </w:r>
            <w:r w:rsidRPr="00DE11BA">
              <w:rPr>
                <w:spacing w:val="1"/>
                <w:sz w:val="24"/>
                <w:lang w:val="ru-RU"/>
              </w:rPr>
              <w:t xml:space="preserve"> </w:t>
            </w:r>
            <w:r w:rsidRPr="00DE11BA">
              <w:rPr>
                <w:sz w:val="24"/>
                <w:lang w:val="ru-RU"/>
              </w:rPr>
              <w:t>значение,</w:t>
            </w:r>
            <w:r w:rsidRPr="00DE11BA">
              <w:rPr>
                <w:spacing w:val="-57"/>
                <w:sz w:val="24"/>
                <w:lang w:val="ru-RU"/>
              </w:rPr>
              <w:t xml:space="preserve"> </w:t>
            </w:r>
            <w:r w:rsidRPr="00DE11BA">
              <w:rPr>
                <w:sz w:val="24"/>
                <w:lang w:val="ru-RU"/>
              </w:rPr>
              <w:t>вопросы,</w:t>
            </w:r>
            <w:r w:rsidRPr="00DE11BA">
              <w:rPr>
                <w:spacing w:val="1"/>
                <w:sz w:val="24"/>
                <w:lang w:val="ru-RU"/>
              </w:rPr>
              <w:t xml:space="preserve"> </w:t>
            </w:r>
            <w:r w:rsidRPr="00DE11BA">
              <w:rPr>
                <w:sz w:val="24"/>
                <w:lang w:val="ru-RU"/>
              </w:rPr>
              <w:t>употребление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речи.</w:t>
            </w:r>
            <w:r w:rsidRPr="00DE11BA">
              <w:rPr>
                <w:spacing w:val="-57"/>
                <w:sz w:val="24"/>
                <w:lang w:val="ru-RU"/>
              </w:rPr>
              <w:t xml:space="preserve"> </w:t>
            </w:r>
            <w:r w:rsidRPr="00DE11BA">
              <w:rPr>
                <w:sz w:val="24"/>
                <w:lang w:val="ru-RU"/>
              </w:rPr>
              <w:t>Неопределённая форма глагола.</w:t>
            </w:r>
            <w:r w:rsidRPr="00DE11BA">
              <w:rPr>
                <w:spacing w:val="1"/>
                <w:sz w:val="24"/>
                <w:lang w:val="ru-RU"/>
              </w:rPr>
              <w:t xml:space="preserve"> </w:t>
            </w:r>
            <w:r w:rsidRPr="00DE11BA">
              <w:rPr>
                <w:sz w:val="24"/>
                <w:lang w:val="ru-RU"/>
              </w:rPr>
              <w:t>Настоящее,</w:t>
            </w:r>
            <w:r w:rsidRPr="00DE11BA">
              <w:rPr>
                <w:sz w:val="24"/>
                <w:lang w:val="ru-RU"/>
              </w:rPr>
              <w:tab/>
            </w:r>
            <w:r w:rsidRPr="00DE11BA">
              <w:rPr>
                <w:spacing w:val="-1"/>
                <w:sz w:val="24"/>
                <w:lang w:val="ru-RU"/>
              </w:rPr>
              <w:t>будущее,</w:t>
            </w:r>
            <w:r w:rsidRPr="00DE11BA">
              <w:rPr>
                <w:spacing w:val="-58"/>
                <w:sz w:val="24"/>
                <w:lang w:val="ru-RU"/>
              </w:rPr>
              <w:t xml:space="preserve"> </w:t>
            </w:r>
            <w:r w:rsidRPr="00DE11BA">
              <w:rPr>
                <w:sz w:val="24"/>
                <w:lang w:val="ru-RU"/>
              </w:rPr>
              <w:t>прошедшее</w:t>
            </w:r>
            <w:r w:rsidRPr="00DE11BA">
              <w:rPr>
                <w:spacing w:val="-2"/>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глаголов.</w:t>
            </w:r>
          </w:p>
          <w:p w:rsidR="00DE11BA" w:rsidRPr="00DE11BA" w:rsidRDefault="00DE11BA" w:rsidP="00EF0B46">
            <w:pPr>
              <w:jc w:val="both"/>
              <w:rPr>
                <w:sz w:val="24"/>
                <w:lang w:val="ru-RU"/>
              </w:rPr>
            </w:pPr>
            <w:r w:rsidRPr="00DE11BA">
              <w:rPr>
                <w:sz w:val="24"/>
                <w:lang w:val="ru-RU"/>
              </w:rPr>
              <w:t xml:space="preserve">Изменение       </w:t>
            </w:r>
            <w:r w:rsidRPr="00DE11BA">
              <w:rPr>
                <w:spacing w:val="18"/>
                <w:sz w:val="24"/>
                <w:lang w:val="ru-RU"/>
              </w:rPr>
              <w:t xml:space="preserve"> </w:t>
            </w:r>
            <w:r w:rsidRPr="00DE11BA">
              <w:rPr>
                <w:sz w:val="24"/>
                <w:lang w:val="ru-RU"/>
              </w:rPr>
              <w:t xml:space="preserve">глаголов        </w:t>
            </w:r>
            <w:r w:rsidRPr="00DE11BA">
              <w:rPr>
                <w:spacing w:val="17"/>
                <w:sz w:val="24"/>
                <w:lang w:val="ru-RU"/>
              </w:rPr>
              <w:t xml:space="preserve"> </w:t>
            </w:r>
            <w:r w:rsidRPr="00DE11BA">
              <w:rPr>
                <w:sz w:val="24"/>
                <w:lang w:val="ru-RU"/>
              </w:rPr>
              <w:t>по</w:t>
            </w:r>
          </w:p>
          <w:p w:rsidR="00DE11BA" w:rsidRPr="00DE11BA" w:rsidRDefault="00DE11BA" w:rsidP="00EF0B46">
            <w:pPr>
              <w:spacing w:before="9" w:line="310" w:lineRule="atLeast"/>
              <w:ind w:right="144"/>
              <w:jc w:val="both"/>
              <w:rPr>
                <w:sz w:val="24"/>
                <w:lang w:val="ru-RU"/>
              </w:rPr>
            </w:pPr>
            <w:r w:rsidRPr="00DE11BA">
              <w:rPr>
                <w:sz w:val="24"/>
                <w:lang w:val="ru-RU"/>
              </w:rPr>
              <w:t>временам, числам. Род глаголов</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прошедшем</w:t>
            </w:r>
            <w:r w:rsidRPr="00DE11BA">
              <w:rPr>
                <w:spacing w:val="-1"/>
                <w:sz w:val="24"/>
                <w:lang w:val="ru-RU"/>
              </w:rPr>
              <w:t xml:space="preserve"> </w:t>
            </w:r>
            <w:r w:rsidRPr="00DE11BA">
              <w:rPr>
                <w:sz w:val="24"/>
                <w:lang w:val="ru-RU"/>
              </w:rPr>
              <w:t>времени.</w:t>
            </w:r>
          </w:p>
        </w:tc>
        <w:tc>
          <w:tcPr>
            <w:tcW w:w="4952" w:type="dxa"/>
            <w:tcBorders>
              <w:top w:val="single" w:sz="6" w:space="0" w:color="000000"/>
              <w:bottom w:val="single" w:sz="6" w:space="0" w:color="000000"/>
            </w:tcBorders>
          </w:tcPr>
          <w:p w:rsidR="00DE11BA" w:rsidRPr="00DE11BA" w:rsidRDefault="00DE11BA" w:rsidP="00EF0B46">
            <w:pPr>
              <w:tabs>
                <w:tab w:val="left" w:pos="2047"/>
                <w:tab w:val="left" w:pos="2846"/>
                <w:tab w:val="left" w:pos="3039"/>
                <w:tab w:val="left" w:pos="4281"/>
              </w:tabs>
              <w:ind w:right="142"/>
              <w:jc w:val="both"/>
              <w:rPr>
                <w:sz w:val="24"/>
                <w:lang w:val="ru-RU"/>
              </w:rPr>
            </w:pPr>
            <w:r w:rsidRPr="00DE11BA">
              <w:rPr>
                <w:sz w:val="24"/>
                <w:lang w:val="ru-RU"/>
              </w:rPr>
              <w:t>информацией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нахождение</w:t>
            </w:r>
            <w:r w:rsidRPr="00DE11BA">
              <w:rPr>
                <w:sz w:val="24"/>
                <w:lang w:val="ru-RU"/>
              </w:rPr>
              <w:tab/>
              <w:t>у</w:t>
            </w:r>
            <w:r w:rsidRPr="00DE11BA">
              <w:rPr>
                <w:sz w:val="24"/>
                <w:lang w:val="ru-RU"/>
              </w:rPr>
              <w:tab/>
              <w:t>группы</w:t>
            </w:r>
            <w:r w:rsidRPr="00DE11BA">
              <w:rPr>
                <w:sz w:val="24"/>
                <w:lang w:val="ru-RU"/>
              </w:rPr>
              <w:tab/>
            </w:r>
            <w:r w:rsidRPr="00DE11BA">
              <w:rPr>
                <w:spacing w:val="-1"/>
                <w:sz w:val="24"/>
                <w:lang w:val="ru-RU"/>
              </w:rPr>
              <w:t>имён</w:t>
            </w:r>
            <w:r w:rsidRPr="00DE11BA">
              <w:rPr>
                <w:spacing w:val="-58"/>
                <w:sz w:val="24"/>
                <w:lang w:val="ru-RU"/>
              </w:rPr>
              <w:t xml:space="preserve"> </w:t>
            </w:r>
            <w:r w:rsidRPr="00DE11BA">
              <w:rPr>
                <w:sz w:val="24"/>
                <w:lang w:val="ru-RU"/>
              </w:rPr>
              <w:t>существительных</w:t>
            </w:r>
            <w:r w:rsidRPr="00DE11BA">
              <w:rPr>
                <w:sz w:val="24"/>
                <w:lang w:val="ru-RU"/>
              </w:rPr>
              <w:tab/>
            </w:r>
            <w:r w:rsidRPr="00DE11BA">
              <w:rPr>
                <w:sz w:val="24"/>
                <w:lang w:val="ru-RU"/>
              </w:rPr>
              <w:tab/>
            </w:r>
            <w:r w:rsidRPr="00DE11BA">
              <w:rPr>
                <w:sz w:val="24"/>
                <w:lang w:val="ru-RU"/>
              </w:rPr>
              <w:tab/>
            </w:r>
            <w:r w:rsidRPr="00DE11BA">
              <w:rPr>
                <w:spacing w:val="-1"/>
                <w:sz w:val="24"/>
                <w:lang w:val="ru-RU"/>
              </w:rPr>
              <w:t>грамматического</w:t>
            </w:r>
            <w:r w:rsidRPr="00DE11BA">
              <w:rPr>
                <w:spacing w:val="-58"/>
                <w:sz w:val="24"/>
                <w:lang w:val="ru-RU"/>
              </w:rPr>
              <w:t xml:space="preserve"> </w:t>
            </w:r>
            <w:r w:rsidRPr="00DE11BA">
              <w:rPr>
                <w:sz w:val="24"/>
                <w:lang w:val="ru-RU"/>
              </w:rPr>
              <w:t>признака,</w:t>
            </w:r>
            <w:r w:rsidRPr="00DE11BA">
              <w:rPr>
                <w:spacing w:val="1"/>
                <w:sz w:val="24"/>
                <w:lang w:val="ru-RU"/>
              </w:rPr>
              <w:t xml:space="preserve"> </w:t>
            </w:r>
            <w:r w:rsidRPr="00DE11BA">
              <w:rPr>
                <w:sz w:val="24"/>
                <w:lang w:val="ru-RU"/>
              </w:rPr>
              <w:t>который</w:t>
            </w:r>
            <w:r w:rsidRPr="00DE11BA">
              <w:rPr>
                <w:spacing w:val="1"/>
                <w:sz w:val="24"/>
                <w:lang w:val="ru-RU"/>
              </w:rPr>
              <w:t xml:space="preserve"> </w:t>
            </w:r>
            <w:r w:rsidRPr="00DE11BA">
              <w:rPr>
                <w:sz w:val="24"/>
                <w:lang w:val="ru-RU"/>
              </w:rPr>
              <w:t>объединяет</w:t>
            </w:r>
            <w:r w:rsidRPr="00DE11BA">
              <w:rPr>
                <w:spacing w:val="1"/>
                <w:sz w:val="24"/>
                <w:lang w:val="ru-RU"/>
              </w:rPr>
              <w:t xml:space="preserve"> </w:t>
            </w:r>
            <w:r w:rsidRPr="00DE11BA">
              <w:rPr>
                <w:sz w:val="24"/>
                <w:lang w:val="ru-RU"/>
              </w:rPr>
              <w:t>эти</w:t>
            </w:r>
            <w:r w:rsidRPr="00DE11BA">
              <w:rPr>
                <w:spacing w:val="1"/>
                <w:sz w:val="24"/>
                <w:lang w:val="ru-RU"/>
              </w:rPr>
              <w:t xml:space="preserve"> </w:t>
            </w:r>
            <w:r w:rsidRPr="00DE11BA">
              <w:rPr>
                <w:sz w:val="24"/>
                <w:lang w:val="ru-RU"/>
              </w:rPr>
              <w:t>имена</w:t>
            </w:r>
            <w:r w:rsidRPr="00DE11BA">
              <w:rPr>
                <w:spacing w:val="1"/>
                <w:sz w:val="24"/>
                <w:lang w:val="ru-RU"/>
              </w:rPr>
              <w:t xml:space="preserve"> </w:t>
            </w:r>
            <w:r w:rsidRPr="00DE11BA">
              <w:rPr>
                <w:sz w:val="24"/>
                <w:lang w:val="ru-RU"/>
              </w:rPr>
              <w:t>существительные</w:t>
            </w:r>
            <w:r w:rsidRPr="00DE11BA">
              <w:rPr>
                <w:spacing w:val="-3"/>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группу.</w:t>
            </w:r>
          </w:p>
          <w:p w:rsidR="00DE11BA" w:rsidRPr="00DE11BA" w:rsidRDefault="00DE11BA" w:rsidP="00EF0B46">
            <w:pPr>
              <w:ind w:right="145"/>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изменение</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2"/>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указанному</w:t>
            </w:r>
            <w:r w:rsidRPr="00DE11BA">
              <w:rPr>
                <w:spacing w:val="-2"/>
                <w:sz w:val="24"/>
                <w:lang w:val="ru-RU"/>
              </w:rPr>
              <w:t xml:space="preserve"> </w:t>
            </w:r>
            <w:r w:rsidRPr="00DE11BA">
              <w:rPr>
                <w:sz w:val="24"/>
                <w:lang w:val="ru-RU"/>
              </w:rPr>
              <w:t>признаку.</w:t>
            </w:r>
          </w:p>
          <w:p w:rsidR="00DE11BA" w:rsidRPr="00DE11BA" w:rsidRDefault="00DE11BA" w:rsidP="00EF0B46">
            <w:pPr>
              <w:ind w:right="142"/>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объединение</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определённому признаку (например, род или</w:t>
            </w:r>
            <w:r w:rsidRPr="00DE11BA">
              <w:rPr>
                <w:spacing w:val="-57"/>
                <w:sz w:val="24"/>
                <w:lang w:val="ru-RU"/>
              </w:rPr>
              <w:t xml:space="preserve"> </w:t>
            </w:r>
            <w:r w:rsidRPr="00DE11BA">
              <w:rPr>
                <w:sz w:val="24"/>
                <w:lang w:val="ru-RU"/>
              </w:rPr>
              <w:t>число).</w:t>
            </w:r>
          </w:p>
          <w:p w:rsidR="00DE11BA" w:rsidRPr="00DE11BA" w:rsidRDefault="00DE11BA" w:rsidP="00EF0B46">
            <w:pPr>
              <w:ind w:right="142"/>
              <w:jc w:val="both"/>
              <w:rPr>
                <w:sz w:val="24"/>
                <w:lang w:val="ru-RU"/>
              </w:rPr>
            </w:pPr>
            <w:r w:rsidRPr="00DE11BA">
              <w:rPr>
                <w:sz w:val="24"/>
                <w:lang w:val="ru-RU"/>
              </w:rPr>
              <w:t>Дифференцированное задание: нахождение в</w:t>
            </w:r>
            <w:r w:rsidRPr="00DE11BA">
              <w:rPr>
                <w:spacing w:val="-57"/>
                <w:sz w:val="24"/>
                <w:lang w:val="ru-RU"/>
              </w:rPr>
              <w:t xml:space="preserve"> </w:t>
            </w:r>
            <w:r w:rsidRPr="00DE11BA">
              <w:rPr>
                <w:sz w:val="24"/>
                <w:lang w:val="ru-RU"/>
              </w:rPr>
              <w:t>ряду</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такого</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которое</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какому-то</w:t>
            </w:r>
            <w:r w:rsidRPr="00DE11BA">
              <w:rPr>
                <w:spacing w:val="1"/>
                <w:sz w:val="24"/>
                <w:lang w:val="ru-RU"/>
              </w:rPr>
              <w:t xml:space="preserve"> </w:t>
            </w:r>
            <w:r w:rsidRPr="00DE11BA">
              <w:rPr>
                <w:sz w:val="24"/>
                <w:lang w:val="ru-RU"/>
              </w:rPr>
              <w:t>грамматическому</w:t>
            </w:r>
            <w:r w:rsidRPr="00DE11BA">
              <w:rPr>
                <w:spacing w:val="-57"/>
                <w:sz w:val="24"/>
                <w:lang w:val="ru-RU"/>
              </w:rPr>
              <w:t xml:space="preserve"> </w:t>
            </w:r>
            <w:r w:rsidRPr="00DE11BA">
              <w:rPr>
                <w:sz w:val="24"/>
                <w:lang w:val="ru-RU"/>
              </w:rPr>
              <w:t>признаку</w:t>
            </w:r>
            <w:r w:rsidRPr="00DE11BA">
              <w:rPr>
                <w:spacing w:val="1"/>
                <w:sz w:val="24"/>
                <w:lang w:val="ru-RU"/>
              </w:rPr>
              <w:t xml:space="preserve"> </w:t>
            </w:r>
            <w:r w:rsidRPr="00DE11BA">
              <w:rPr>
                <w:sz w:val="24"/>
                <w:lang w:val="ru-RU"/>
              </w:rPr>
              <w:t>отличается</w:t>
            </w:r>
            <w:r w:rsidRPr="00DE11BA">
              <w:rPr>
                <w:spacing w:val="1"/>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остальных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ряду.</w:t>
            </w:r>
          </w:p>
          <w:p w:rsidR="00DE11BA" w:rsidRPr="00DE11BA" w:rsidRDefault="00DE11BA" w:rsidP="00EF0B46">
            <w:pPr>
              <w:ind w:right="142"/>
              <w:jc w:val="both"/>
              <w:rPr>
                <w:sz w:val="24"/>
                <w:lang w:val="ru-RU"/>
              </w:rPr>
            </w:pPr>
            <w:r w:rsidRPr="00DE11BA">
              <w:rPr>
                <w:sz w:val="24"/>
                <w:lang w:val="ru-RU"/>
              </w:rPr>
              <w:t>Наблюдение за соотнесением формы имени</w:t>
            </w:r>
            <w:r w:rsidRPr="00DE11BA">
              <w:rPr>
                <w:spacing w:val="1"/>
                <w:sz w:val="24"/>
                <w:lang w:val="ru-RU"/>
              </w:rPr>
              <w:t xml:space="preserve"> </w:t>
            </w:r>
            <w:r w:rsidRPr="00DE11BA">
              <w:rPr>
                <w:sz w:val="24"/>
                <w:lang w:val="ru-RU"/>
              </w:rPr>
              <w:t>прилагательного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формой</w:t>
            </w:r>
            <w:r w:rsidRPr="00DE11BA">
              <w:rPr>
                <w:spacing w:val="1"/>
                <w:sz w:val="24"/>
                <w:lang w:val="ru-RU"/>
              </w:rPr>
              <w:t xml:space="preserve"> </w:t>
            </w:r>
            <w:r w:rsidRPr="00DE11BA">
              <w:rPr>
                <w:sz w:val="24"/>
                <w:lang w:val="ru-RU"/>
              </w:rPr>
              <w:t>имени</w:t>
            </w:r>
            <w:r w:rsidRPr="00DE11BA">
              <w:rPr>
                <w:spacing w:val="1"/>
                <w:sz w:val="24"/>
                <w:lang w:val="ru-RU"/>
              </w:rPr>
              <w:t xml:space="preserve"> </w:t>
            </w:r>
            <w:r w:rsidRPr="00DE11BA">
              <w:rPr>
                <w:sz w:val="24"/>
                <w:lang w:val="ru-RU"/>
              </w:rPr>
              <w:t>существительного,</w:t>
            </w:r>
            <w:r w:rsidRPr="00DE11BA">
              <w:rPr>
                <w:spacing w:val="1"/>
                <w:sz w:val="24"/>
                <w:lang w:val="ru-RU"/>
              </w:rPr>
              <w:t xml:space="preserve"> </w:t>
            </w:r>
            <w:r w:rsidRPr="00DE11BA">
              <w:rPr>
                <w:sz w:val="24"/>
                <w:lang w:val="ru-RU"/>
              </w:rPr>
              <w:t>формулирование вывода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наблюдения,</w:t>
            </w:r>
            <w:r w:rsidRPr="00DE11BA">
              <w:rPr>
                <w:spacing w:val="1"/>
                <w:sz w:val="24"/>
                <w:lang w:val="ru-RU"/>
              </w:rPr>
              <w:t xml:space="preserve"> </w:t>
            </w:r>
            <w:r w:rsidRPr="00DE11BA">
              <w:rPr>
                <w:sz w:val="24"/>
                <w:lang w:val="ru-RU"/>
              </w:rPr>
              <w:t>соотнесение</w:t>
            </w:r>
            <w:r w:rsidRPr="00DE11BA">
              <w:rPr>
                <w:spacing w:val="-57"/>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выводов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информацией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p w:rsidR="00DE11BA" w:rsidRPr="00DE11BA" w:rsidRDefault="00DE11BA" w:rsidP="00EF0B46">
            <w:pPr>
              <w:ind w:right="143"/>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нахождение грамматических признаков имён</w:t>
            </w:r>
            <w:r w:rsidRPr="00DE11BA">
              <w:rPr>
                <w:spacing w:val="-57"/>
                <w:sz w:val="24"/>
                <w:lang w:val="ru-RU"/>
              </w:rPr>
              <w:t xml:space="preserve"> </w:t>
            </w:r>
            <w:r w:rsidRPr="00DE11BA">
              <w:rPr>
                <w:sz w:val="24"/>
                <w:lang w:val="ru-RU"/>
              </w:rPr>
              <w:t>прилагательных.</w:t>
            </w:r>
          </w:p>
          <w:p w:rsidR="00DE11BA" w:rsidRPr="00DE11BA" w:rsidRDefault="00DE11BA" w:rsidP="00EF0B46">
            <w:pPr>
              <w:spacing w:before="1"/>
              <w:ind w:right="143"/>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согласование имён существительных и имён</w:t>
            </w:r>
            <w:r w:rsidRPr="00DE11BA">
              <w:rPr>
                <w:spacing w:val="1"/>
                <w:sz w:val="24"/>
                <w:lang w:val="ru-RU"/>
              </w:rPr>
              <w:t xml:space="preserve"> </w:t>
            </w:r>
            <w:r w:rsidRPr="00DE11BA">
              <w:rPr>
                <w:sz w:val="24"/>
                <w:lang w:val="ru-RU"/>
              </w:rPr>
              <w:t>прилагательных,</w:t>
            </w:r>
            <w:r w:rsidRPr="00DE11BA">
              <w:rPr>
                <w:spacing w:val="1"/>
                <w:sz w:val="24"/>
                <w:lang w:val="ru-RU"/>
              </w:rPr>
              <w:t xml:space="preserve"> </w:t>
            </w:r>
            <w:r w:rsidRPr="00DE11BA">
              <w:rPr>
                <w:sz w:val="24"/>
                <w:lang w:val="ru-RU"/>
              </w:rPr>
              <w:t>исправление</w:t>
            </w:r>
            <w:r w:rsidRPr="00DE11BA">
              <w:rPr>
                <w:spacing w:val="1"/>
                <w:sz w:val="24"/>
                <w:lang w:val="ru-RU"/>
              </w:rPr>
              <w:t xml:space="preserve"> </w:t>
            </w:r>
            <w:r w:rsidRPr="00DE11BA">
              <w:rPr>
                <w:sz w:val="24"/>
                <w:lang w:val="ru-RU"/>
              </w:rPr>
              <w:t>найденных</w:t>
            </w:r>
            <w:r w:rsidRPr="00DE11BA">
              <w:rPr>
                <w:spacing w:val="-57"/>
                <w:sz w:val="24"/>
                <w:lang w:val="ru-RU"/>
              </w:rPr>
              <w:t xml:space="preserve"> </w:t>
            </w:r>
            <w:r w:rsidRPr="00DE11BA">
              <w:rPr>
                <w:sz w:val="24"/>
                <w:lang w:val="ru-RU"/>
              </w:rPr>
              <w:t>ошибок.</w:t>
            </w:r>
          </w:p>
          <w:p w:rsidR="00DE11BA" w:rsidRPr="00DE11BA" w:rsidRDefault="00DE11BA" w:rsidP="00EF0B46">
            <w:pPr>
              <w:tabs>
                <w:tab w:val="left" w:pos="2098"/>
                <w:tab w:val="left" w:pos="2966"/>
              </w:tabs>
              <w:ind w:right="143"/>
              <w:jc w:val="both"/>
              <w:rPr>
                <w:sz w:val="24"/>
                <w:lang w:val="ru-RU"/>
              </w:rPr>
            </w:pPr>
            <w:r w:rsidRPr="00DE11BA">
              <w:rPr>
                <w:sz w:val="24"/>
                <w:lang w:val="ru-RU"/>
              </w:rPr>
              <w:t>Наблюдение</w:t>
            </w:r>
            <w:r w:rsidRPr="00DE11BA">
              <w:rPr>
                <w:sz w:val="24"/>
                <w:lang w:val="ru-RU"/>
              </w:rPr>
              <w:tab/>
              <w:t>за</w:t>
            </w:r>
            <w:r w:rsidRPr="00DE11BA">
              <w:rPr>
                <w:sz w:val="24"/>
                <w:lang w:val="ru-RU"/>
              </w:rPr>
              <w:tab/>
              <w:t>грамматическими</w:t>
            </w:r>
            <w:r w:rsidRPr="00DE11BA">
              <w:rPr>
                <w:spacing w:val="-58"/>
                <w:sz w:val="24"/>
                <w:lang w:val="ru-RU"/>
              </w:rPr>
              <w:t xml:space="preserve"> </w:t>
            </w:r>
            <w:r w:rsidRPr="00DE11BA">
              <w:rPr>
                <w:sz w:val="24"/>
                <w:lang w:val="ru-RU"/>
              </w:rPr>
              <w:t>признаками</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(число,</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род</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прошедшем</w:t>
            </w:r>
            <w:r w:rsidRPr="00DE11BA">
              <w:rPr>
                <w:spacing w:val="1"/>
                <w:sz w:val="24"/>
                <w:lang w:val="ru-RU"/>
              </w:rPr>
              <w:t xml:space="preserve"> </w:t>
            </w:r>
            <w:r w:rsidRPr="00DE11BA">
              <w:rPr>
                <w:sz w:val="24"/>
                <w:lang w:val="ru-RU"/>
              </w:rPr>
              <w:t>времени),</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выводов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наблюдений,</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выводов</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информацией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789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BE1740" w:rsidRDefault="00DE11BA" w:rsidP="00EF0B46">
            <w:pPr>
              <w:spacing w:line="275" w:lineRule="exact"/>
              <w:rPr>
                <w:sz w:val="24"/>
              </w:rPr>
            </w:pPr>
            <w:r w:rsidRPr="00BE1740">
              <w:rPr>
                <w:sz w:val="24"/>
              </w:rPr>
              <w:t>Частица</w:t>
            </w:r>
            <w:r w:rsidRPr="00BE1740">
              <w:rPr>
                <w:spacing w:val="-3"/>
                <w:sz w:val="24"/>
              </w:rPr>
              <w:t xml:space="preserve"> </w:t>
            </w:r>
            <w:r w:rsidRPr="00BE1740">
              <w:rPr>
                <w:i/>
                <w:sz w:val="24"/>
              </w:rPr>
              <w:t>не</w:t>
            </w:r>
            <w:r w:rsidRPr="00BE1740">
              <w:rPr>
                <w:sz w:val="24"/>
              </w:rPr>
              <w:t>,</w:t>
            </w:r>
            <w:r w:rsidRPr="00BE1740">
              <w:rPr>
                <w:spacing w:val="-2"/>
                <w:sz w:val="24"/>
              </w:rPr>
              <w:t xml:space="preserve"> </w:t>
            </w:r>
            <w:r w:rsidRPr="00BE1740">
              <w:rPr>
                <w:sz w:val="24"/>
              </w:rPr>
              <w:t>её</w:t>
            </w:r>
            <w:r w:rsidRPr="00BE1740">
              <w:rPr>
                <w:spacing w:val="-2"/>
                <w:sz w:val="24"/>
              </w:rPr>
              <w:t xml:space="preserve"> </w:t>
            </w:r>
            <w:r w:rsidRPr="00BE1740">
              <w:rPr>
                <w:sz w:val="24"/>
              </w:rPr>
              <w:t>значение.</w:t>
            </w:r>
          </w:p>
        </w:tc>
        <w:tc>
          <w:tcPr>
            <w:tcW w:w="4952" w:type="dxa"/>
            <w:tcBorders>
              <w:top w:val="single" w:sz="6" w:space="0" w:color="000000"/>
              <w:bottom w:val="single" w:sz="6" w:space="0" w:color="000000"/>
            </w:tcBorders>
          </w:tcPr>
          <w:p w:rsidR="00DE11BA" w:rsidRPr="00DE11BA" w:rsidRDefault="00DE11BA" w:rsidP="00EF0B46">
            <w:pPr>
              <w:ind w:right="142"/>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наличие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нём</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грамматические</w:t>
            </w:r>
            <w:r w:rsidRPr="00DE11BA">
              <w:rPr>
                <w:spacing w:val="1"/>
                <w:sz w:val="24"/>
                <w:lang w:val="ru-RU"/>
              </w:rPr>
              <w:t xml:space="preserve"> </w:t>
            </w:r>
            <w:r w:rsidRPr="00DE11BA">
              <w:rPr>
                <w:sz w:val="24"/>
                <w:lang w:val="ru-RU"/>
              </w:rPr>
              <w:t>характеристики</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даны</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числа</w:t>
            </w:r>
            <w:r w:rsidRPr="00DE11BA">
              <w:rPr>
                <w:spacing w:val="1"/>
                <w:sz w:val="24"/>
                <w:lang w:val="ru-RU"/>
              </w:rPr>
              <w:t xml:space="preserve"> </w:t>
            </w:r>
            <w:r w:rsidRPr="00DE11BA">
              <w:rPr>
                <w:sz w:val="24"/>
                <w:lang w:val="ru-RU"/>
              </w:rPr>
              <w:t>изученных).</w:t>
            </w:r>
          </w:p>
          <w:p w:rsidR="00DE11BA" w:rsidRPr="00DE11BA" w:rsidRDefault="00DE11BA" w:rsidP="00EF0B46">
            <w:pPr>
              <w:ind w:right="143"/>
              <w:jc w:val="both"/>
              <w:rPr>
                <w:sz w:val="24"/>
                <w:lang w:val="ru-RU"/>
              </w:rPr>
            </w:pPr>
            <w:r w:rsidRPr="00DE11BA">
              <w:rPr>
                <w:sz w:val="24"/>
                <w:lang w:val="ru-RU"/>
              </w:rPr>
              <w:t>Творческая работа: трансформировать текст,</w:t>
            </w:r>
            <w:r w:rsidRPr="00DE11BA">
              <w:rPr>
                <w:spacing w:val="-57"/>
                <w:sz w:val="24"/>
                <w:lang w:val="ru-RU"/>
              </w:rPr>
              <w:t xml:space="preserve"> </w:t>
            </w:r>
            <w:r w:rsidRPr="00DE11BA">
              <w:rPr>
                <w:sz w:val="24"/>
                <w:lang w:val="ru-RU"/>
              </w:rPr>
              <w:t>изменяя</w:t>
            </w:r>
            <w:r w:rsidRPr="00DE11BA">
              <w:rPr>
                <w:spacing w:val="-1"/>
                <w:sz w:val="24"/>
                <w:lang w:val="ru-RU"/>
              </w:rPr>
              <w:t xml:space="preserve"> </w:t>
            </w:r>
            <w:r w:rsidRPr="00DE11BA">
              <w:rPr>
                <w:sz w:val="24"/>
                <w:lang w:val="ru-RU"/>
              </w:rPr>
              <w:t>время глагола.</w:t>
            </w:r>
          </w:p>
          <w:p w:rsidR="00DE11BA" w:rsidRPr="00DE11BA" w:rsidRDefault="00DE11BA" w:rsidP="00EF0B46">
            <w:pPr>
              <w:ind w:right="143"/>
              <w:jc w:val="both"/>
              <w:rPr>
                <w:sz w:val="24"/>
                <w:lang w:val="ru-RU"/>
              </w:rPr>
            </w:pPr>
            <w:r w:rsidRPr="00DE11BA">
              <w:rPr>
                <w:sz w:val="24"/>
                <w:lang w:val="ru-RU"/>
              </w:rPr>
              <w:t>Обсуждение</w:t>
            </w:r>
            <w:r w:rsidRPr="00DE11BA">
              <w:rPr>
                <w:spacing w:val="1"/>
                <w:sz w:val="24"/>
                <w:lang w:val="ru-RU"/>
              </w:rPr>
              <w:t xml:space="preserve"> </w:t>
            </w:r>
            <w:r w:rsidRPr="00DE11BA">
              <w:rPr>
                <w:sz w:val="24"/>
                <w:lang w:val="ru-RU"/>
              </w:rPr>
              <w:t>правильности</w:t>
            </w:r>
            <w:r w:rsidRPr="00DE11BA">
              <w:rPr>
                <w:spacing w:val="1"/>
                <w:sz w:val="24"/>
                <w:lang w:val="ru-RU"/>
              </w:rPr>
              <w:t xml:space="preserve"> </w:t>
            </w:r>
            <w:r w:rsidRPr="00DE11BA">
              <w:rPr>
                <w:sz w:val="24"/>
                <w:lang w:val="ru-RU"/>
              </w:rPr>
              <w:t>соотнесения</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грамматических</w:t>
            </w:r>
            <w:r w:rsidRPr="00DE11BA">
              <w:rPr>
                <w:spacing w:val="1"/>
                <w:sz w:val="24"/>
                <w:lang w:val="ru-RU"/>
              </w:rPr>
              <w:t xml:space="preserve"> </w:t>
            </w:r>
            <w:r w:rsidRPr="00DE11BA">
              <w:rPr>
                <w:sz w:val="24"/>
                <w:lang w:val="ru-RU"/>
              </w:rPr>
              <w:t>характеристик</w:t>
            </w:r>
            <w:r w:rsidRPr="00DE11BA">
              <w:rPr>
                <w:spacing w:val="1"/>
                <w:sz w:val="24"/>
                <w:lang w:val="ru-RU"/>
              </w:rPr>
              <w:t xml:space="preserve"> </w:t>
            </w:r>
            <w:r w:rsidRPr="00DE11BA">
              <w:rPr>
                <w:sz w:val="24"/>
                <w:lang w:val="ru-RU"/>
              </w:rPr>
              <w:t>(из числа</w:t>
            </w:r>
            <w:r w:rsidRPr="00DE11BA">
              <w:rPr>
                <w:spacing w:val="-1"/>
                <w:sz w:val="24"/>
                <w:lang w:val="ru-RU"/>
              </w:rPr>
              <w:t xml:space="preserve"> </w:t>
            </w:r>
            <w:r w:rsidRPr="00DE11BA">
              <w:rPr>
                <w:sz w:val="24"/>
                <w:lang w:val="ru-RU"/>
              </w:rPr>
              <w:t>изученных).</w:t>
            </w:r>
          </w:p>
          <w:p w:rsidR="00DE11BA" w:rsidRPr="00DE11BA" w:rsidRDefault="00DE11BA" w:rsidP="00EF0B46">
            <w:pPr>
              <w:ind w:right="14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основании</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грамматических</w:t>
            </w:r>
            <w:r w:rsidRPr="00DE11BA">
              <w:rPr>
                <w:spacing w:val="1"/>
                <w:sz w:val="24"/>
                <w:lang w:val="ru-RU"/>
              </w:rPr>
              <w:t xml:space="preserve"> </w:t>
            </w:r>
            <w:r w:rsidRPr="00DE11BA">
              <w:rPr>
                <w:sz w:val="24"/>
                <w:lang w:val="ru-RU"/>
              </w:rPr>
              <w:t>признаков.</w:t>
            </w:r>
          </w:p>
          <w:p w:rsidR="00DE11BA" w:rsidRPr="00DE11BA" w:rsidRDefault="00DE11BA" w:rsidP="00EF0B46">
            <w:pPr>
              <w:tabs>
                <w:tab w:val="left" w:pos="1621"/>
                <w:tab w:val="left" w:pos="2974"/>
              </w:tabs>
              <w:ind w:right="144"/>
              <w:jc w:val="both"/>
              <w:rPr>
                <w:sz w:val="24"/>
                <w:lang w:val="ru-RU"/>
              </w:rPr>
            </w:pPr>
            <w:r w:rsidRPr="00DE11BA">
              <w:rPr>
                <w:sz w:val="24"/>
                <w:lang w:val="ru-RU"/>
              </w:rPr>
              <w:t>Наблюдение за ролью местоимений в тексте.</w:t>
            </w:r>
            <w:r w:rsidRPr="00DE11BA">
              <w:rPr>
                <w:spacing w:val="-57"/>
                <w:sz w:val="24"/>
                <w:lang w:val="ru-RU"/>
              </w:rPr>
              <w:t xml:space="preserve"> </w:t>
            </w:r>
            <w:r w:rsidRPr="00DE11BA">
              <w:rPr>
                <w:sz w:val="24"/>
                <w:lang w:val="ru-RU"/>
              </w:rPr>
              <w:t>Практическая работа: корректировка текста,</w:t>
            </w:r>
            <w:r w:rsidRPr="00DE11BA">
              <w:rPr>
                <w:spacing w:val="1"/>
                <w:sz w:val="24"/>
                <w:lang w:val="ru-RU"/>
              </w:rPr>
              <w:t xml:space="preserve"> </w:t>
            </w:r>
            <w:r w:rsidRPr="00DE11BA">
              <w:rPr>
                <w:sz w:val="24"/>
                <w:lang w:val="ru-RU"/>
              </w:rPr>
              <w:t>заключающаяся в замене повторяющихся в</w:t>
            </w:r>
            <w:r w:rsidRPr="00DE11BA">
              <w:rPr>
                <w:spacing w:val="1"/>
                <w:sz w:val="24"/>
                <w:lang w:val="ru-RU"/>
              </w:rPr>
              <w:t xml:space="preserve"> </w:t>
            </w:r>
            <w:r w:rsidRPr="00DE11BA">
              <w:rPr>
                <w:sz w:val="24"/>
                <w:lang w:val="ru-RU"/>
              </w:rPr>
              <w:t>тексте</w:t>
            </w:r>
            <w:r w:rsidRPr="00DE11BA">
              <w:rPr>
                <w:sz w:val="24"/>
                <w:lang w:val="ru-RU"/>
              </w:rPr>
              <w:tab/>
              <w:t>имён</w:t>
            </w:r>
            <w:r w:rsidRPr="00DE11BA">
              <w:rPr>
                <w:sz w:val="24"/>
                <w:lang w:val="ru-RU"/>
              </w:rPr>
              <w:tab/>
            </w:r>
            <w:r w:rsidRPr="00DE11BA">
              <w:rPr>
                <w:spacing w:val="-1"/>
                <w:sz w:val="24"/>
                <w:lang w:val="ru-RU"/>
              </w:rPr>
              <w:t>существительных</w:t>
            </w:r>
            <w:r w:rsidRPr="00DE11BA">
              <w:rPr>
                <w:spacing w:val="-58"/>
                <w:sz w:val="24"/>
                <w:lang w:val="ru-RU"/>
              </w:rPr>
              <w:t xml:space="preserve"> </w:t>
            </w:r>
            <w:r w:rsidRPr="00DE11BA">
              <w:rPr>
                <w:sz w:val="24"/>
                <w:lang w:val="ru-RU"/>
              </w:rPr>
              <w:t>соответствующими</w:t>
            </w:r>
            <w:r w:rsidRPr="00DE11BA">
              <w:rPr>
                <w:spacing w:val="-1"/>
                <w:sz w:val="24"/>
                <w:lang w:val="ru-RU"/>
              </w:rPr>
              <w:t xml:space="preserve"> </w:t>
            </w:r>
            <w:r w:rsidRPr="00DE11BA">
              <w:rPr>
                <w:sz w:val="24"/>
                <w:lang w:val="ru-RU"/>
              </w:rPr>
              <w:t>местоимениями.</w:t>
            </w:r>
          </w:p>
          <w:p w:rsidR="00DE11BA" w:rsidRPr="00DE11BA" w:rsidRDefault="00DE11BA" w:rsidP="00EF0B46">
            <w:pPr>
              <w:spacing w:line="276" w:lineRule="auto"/>
              <w:ind w:right="142"/>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уместности</w:t>
            </w:r>
            <w:r w:rsidRPr="00DE11BA">
              <w:rPr>
                <w:spacing w:val="-57"/>
                <w:sz w:val="24"/>
                <w:lang w:val="ru-RU"/>
              </w:rPr>
              <w:t xml:space="preserve"> </w:t>
            </w:r>
            <w:r w:rsidRPr="00DE11BA">
              <w:rPr>
                <w:sz w:val="24"/>
                <w:lang w:val="ru-RU"/>
              </w:rPr>
              <w:t>употребления</w:t>
            </w:r>
            <w:r w:rsidRPr="00DE11BA">
              <w:rPr>
                <w:spacing w:val="1"/>
                <w:sz w:val="24"/>
                <w:lang w:val="ru-RU"/>
              </w:rPr>
              <w:t xml:space="preserve"> </w:t>
            </w:r>
            <w:r w:rsidRPr="00DE11BA">
              <w:rPr>
                <w:sz w:val="24"/>
                <w:lang w:val="ru-RU"/>
              </w:rPr>
              <w:t>местоимений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обнаружение речевых ошибок, связанных с</w:t>
            </w:r>
            <w:r w:rsidRPr="00DE11BA">
              <w:rPr>
                <w:spacing w:val="1"/>
                <w:sz w:val="24"/>
                <w:lang w:val="ru-RU"/>
              </w:rPr>
              <w:t xml:space="preserve"> </w:t>
            </w:r>
            <w:r w:rsidRPr="00DE11BA">
              <w:rPr>
                <w:sz w:val="24"/>
                <w:lang w:val="ru-RU"/>
              </w:rPr>
              <w:t>неудачным</w:t>
            </w:r>
            <w:r w:rsidRPr="00DE11BA">
              <w:rPr>
                <w:spacing w:val="-3"/>
                <w:sz w:val="24"/>
                <w:lang w:val="ru-RU"/>
              </w:rPr>
              <w:t xml:space="preserve"> </w:t>
            </w:r>
            <w:r w:rsidRPr="00DE11BA">
              <w:rPr>
                <w:sz w:val="24"/>
                <w:lang w:val="ru-RU"/>
              </w:rPr>
              <w:t>употреблением</w:t>
            </w:r>
            <w:r w:rsidRPr="00DE11BA">
              <w:rPr>
                <w:spacing w:val="-2"/>
                <w:sz w:val="24"/>
                <w:lang w:val="ru-RU"/>
              </w:rPr>
              <w:t xml:space="preserve"> </w:t>
            </w:r>
            <w:r w:rsidRPr="00DE11BA">
              <w:rPr>
                <w:sz w:val="24"/>
                <w:lang w:val="ru-RU"/>
              </w:rPr>
              <w:t>местоимений.</w:t>
            </w:r>
          </w:p>
          <w:p w:rsidR="00DE11BA" w:rsidRPr="00DE11BA" w:rsidRDefault="00DE11BA" w:rsidP="00EF0B46">
            <w:pPr>
              <w:spacing w:line="270" w:lineRule="atLeast"/>
              <w:ind w:right="143"/>
              <w:jc w:val="both"/>
              <w:rPr>
                <w:sz w:val="24"/>
                <w:lang w:val="ru-RU"/>
              </w:rPr>
            </w:pPr>
            <w:r w:rsidRPr="00DE11BA">
              <w:rPr>
                <w:sz w:val="24"/>
                <w:lang w:val="ru-RU"/>
              </w:rPr>
              <w:t>Проверочная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проверка</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ориентироваться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понятиях:</w:t>
            </w:r>
            <w:r w:rsidRPr="00DE11BA">
              <w:rPr>
                <w:spacing w:val="1"/>
                <w:sz w:val="24"/>
                <w:lang w:val="ru-RU"/>
              </w:rPr>
              <w:t xml:space="preserve"> </w:t>
            </w:r>
            <w:r w:rsidRPr="00DE11BA">
              <w:rPr>
                <w:sz w:val="24"/>
                <w:lang w:val="ru-RU"/>
              </w:rPr>
              <w:t>часть</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склонение,</w:t>
            </w:r>
            <w:r w:rsidRPr="00DE11BA">
              <w:rPr>
                <w:spacing w:val="1"/>
                <w:sz w:val="24"/>
                <w:lang w:val="ru-RU"/>
              </w:rPr>
              <w:t xml:space="preserve"> </w:t>
            </w:r>
            <w:r w:rsidRPr="00DE11BA">
              <w:rPr>
                <w:sz w:val="24"/>
                <w:lang w:val="ru-RU"/>
              </w:rPr>
              <w:t>падеж,</w:t>
            </w:r>
            <w:r w:rsidRPr="00DE11BA">
              <w:rPr>
                <w:spacing w:val="1"/>
                <w:sz w:val="24"/>
                <w:lang w:val="ru-RU"/>
              </w:rPr>
              <w:t xml:space="preserve"> </w:t>
            </w:r>
            <w:r w:rsidRPr="00DE11BA">
              <w:rPr>
                <w:sz w:val="24"/>
                <w:lang w:val="ru-RU"/>
              </w:rPr>
              <w:t>время,</w:t>
            </w:r>
            <w:r w:rsidRPr="00DE11BA">
              <w:rPr>
                <w:spacing w:val="1"/>
                <w:sz w:val="24"/>
                <w:lang w:val="ru-RU"/>
              </w:rPr>
              <w:t xml:space="preserve"> </w:t>
            </w:r>
            <w:r w:rsidRPr="00DE11BA">
              <w:rPr>
                <w:sz w:val="24"/>
                <w:lang w:val="ru-RU"/>
              </w:rPr>
              <w:t>род;</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соотносить</w:t>
            </w:r>
            <w:r w:rsidRPr="00DE11BA">
              <w:rPr>
                <w:spacing w:val="1"/>
                <w:sz w:val="24"/>
                <w:lang w:val="ru-RU"/>
              </w:rPr>
              <w:t xml:space="preserve"> </w:t>
            </w:r>
            <w:r w:rsidRPr="00DE11BA">
              <w:rPr>
                <w:sz w:val="24"/>
                <w:lang w:val="ru-RU"/>
              </w:rPr>
              <w:t>понятие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краткой</w:t>
            </w:r>
            <w:r w:rsidRPr="00DE11BA">
              <w:rPr>
                <w:spacing w:val="1"/>
                <w:sz w:val="24"/>
                <w:lang w:val="ru-RU"/>
              </w:rPr>
              <w:t xml:space="preserve"> </w:t>
            </w:r>
            <w:r w:rsidRPr="00DE11BA">
              <w:rPr>
                <w:sz w:val="24"/>
                <w:lang w:val="ru-RU"/>
              </w:rPr>
              <w:t>характеристикой, объяснять своими словами</w:t>
            </w:r>
            <w:r w:rsidRPr="00DE11BA">
              <w:rPr>
                <w:spacing w:val="-57"/>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понятий,</w:t>
            </w:r>
            <w:r w:rsidRPr="00DE11BA">
              <w:rPr>
                <w:spacing w:val="1"/>
                <w:sz w:val="24"/>
                <w:lang w:val="ru-RU"/>
              </w:rPr>
              <w:t xml:space="preserve"> </w:t>
            </w:r>
            <w:r w:rsidRPr="00DE11BA">
              <w:rPr>
                <w:sz w:val="24"/>
                <w:lang w:val="ru-RU"/>
              </w:rPr>
              <w:t>определять</w:t>
            </w:r>
            <w:r w:rsidRPr="00DE11BA">
              <w:rPr>
                <w:spacing w:val="-57"/>
                <w:sz w:val="24"/>
                <w:lang w:val="ru-RU"/>
              </w:rPr>
              <w:t xml:space="preserve"> </w:t>
            </w:r>
            <w:r w:rsidRPr="00DE11BA">
              <w:rPr>
                <w:sz w:val="24"/>
                <w:lang w:val="ru-RU"/>
              </w:rPr>
              <w:t>изученные</w:t>
            </w:r>
            <w:r w:rsidRPr="00DE11BA">
              <w:rPr>
                <w:spacing w:val="-3"/>
                <w:sz w:val="24"/>
                <w:lang w:val="ru-RU"/>
              </w:rPr>
              <w:t xml:space="preserve"> </w:t>
            </w:r>
            <w:r w:rsidRPr="00DE11BA">
              <w:rPr>
                <w:sz w:val="24"/>
                <w:lang w:val="ru-RU"/>
              </w:rPr>
              <w:t>грамматические</w:t>
            </w:r>
            <w:r w:rsidRPr="00DE11BA">
              <w:rPr>
                <w:spacing w:val="-2"/>
                <w:sz w:val="24"/>
                <w:lang w:val="ru-RU"/>
              </w:rPr>
              <w:t xml:space="preserve"> </w:t>
            </w:r>
            <w:r w:rsidRPr="00DE11BA">
              <w:rPr>
                <w:sz w:val="24"/>
                <w:lang w:val="ru-RU"/>
              </w:rPr>
              <w:t>признаки.</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661"/>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lastRenderedPageBreak/>
              <w:t>7</w:t>
            </w:r>
          </w:p>
        </w:tc>
        <w:tc>
          <w:tcPr>
            <w:tcW w:w="2259" w:type="dxa"/>
            <w:tcBorders>
              <w:left w:val="single" w:sz="6" w:space="0" w:color="000000"/>
            </w:tcBorders>
          </w:tcPr>
          <w:p w:rsidR="00DE11BA" w:rsidRPr="00BE1740" w:rsidRDefault="00DE11BA" w:rsidP="00EF0B46">
            <w:pPr>
              <w:ind w:right="495"/>
              <w:rPr>
                <w:b/>
                <w:i/>
                <w:sz w:val="24"/>
              </w:rPr>
            </w:pPr>
            <w:r w:rsidRPr="00BE1740">
              <w:rPr>
                <w:b/>
                <w:i/>
                <w:sz w:val="24"/>
              </w:rPr>
              <w:t>Синтаксис</w:t>
            </w:r>
            <w:r w:rsidRPr="00BE1740">
              <w:rPr>
                <w:b/>
                <w:i/>
                <w:spacing w:val="-57"/>
                <w:sz w:val="24"/>
              </w:rPr>
              <w:t xml:space="preserve"> </w:t>
            </w:r>
            <w:r w:rsidRPr="00BE1740">
              <w:rPr>
                <w:b/>
                <w:i/>
                <w:sz w:val="24"/>
              </w:rPr>
              <w:t>(13 ч.)</w:t>
            </w:r>
          </w:p>
        </w:tc>
        <w:tc>
          <w:tcPr>
            <w:tcW w:w="3687" w:type="dxa"/>
          </w:tcPr>
          <w:p w:rsidR="00DE11BA" w:rsidRPr="00DE11BA" w:rsidRDefault="00DE11BA" w:rsidP="00EF0B46">
            <w:pPr>
              <w:tabs>
                <w:tab w:val="left" w:pos="2372"/>
                <w:tab w:val="left" w:pos="2589"/>
              </w:tabs>
              <w:ind w:right="142"/>
              <w:jc w:val="both"/>
              <w:rPr>
                <w:sz w:val="24"/>
                <w:lang w:val="ru-RU"/>
              </w:rPr>
            </w:pPr>
            <w:r w:rsidRPr="00DE11BA">
              <w:rPr>
                <w:sz w:val="24"/>
                <w:lang w:val="ru-RU"/>
              </w:rPr>
              <w:t>Предложение. Установление при</w:t>
            </w:r>
            <w:r w:rsidRPr="00DE11BA">
              <w:rPr>
                <w:spacing w:val="-57"/>
                <w:sz w:val="24"/>
                <w:lang w:val="ru-RU"/>
              </w:rPr>
              <w:t xml:space="preserve"> </w:t>
            </w:r>
            <w:r w:rsidRPr="00DE11BA">
              <w:rPr>
                <w:sz w:val="24"/>
                <w:lang w:val="ru-RU"/>
              </w:rPr>
              <w:t>помощи</w:t>
            </w:r>
            <w:r w:rsidRPr="00DE11BA">
              <w:rPr>
                <w:sz w:val="24"/>
                <w:lang w:val="ru-RU"/>
              </w:rPr>
              <w:tab/>
            </w:r>
            <w:r w:rsidRPr="00DE11BA">
              <w:rPr>
                <w:spacing w:val="-1"/>
                <w:sz w:val="24"/>
                <w:lang w:val="ru-RU"/>
              </w:rPr>
              <w:t>смысловых</w:t>
            </w:r>
            <w:r w:rsidRPr="00DE11BA">
              <w:rPr>
                <w:spacing w:val="-58"/>
                <w:sz w:val="24"/>
                <w:lang w:val="ru-RU"/>
              </w:rPr>
              <w:t xml:space="preserve"> </w:t>
            </w:r>
            <w:r w:rsidRPr="00DE11BA">
              <w:rPr>
                <w:sz w:val="24"/>
                <w:lang w:val="ru-RU"/>
              </w:rPr>
              <w:t>(синтаксических)</w:t>
            </w:r>
            <w:r w:rsidRPr="00DE11BA">
              <w:rPr>
                <w:sz w:val="24"/>
                <w:lang w:val="ru-RU"/>
              </w:rPr>
              <w:tab/>
            </w:r>
            <w:r w:rsidRPr="00DE11BA">
              <w:rPr>
                <w:sz w:val="24"/>
                <w:lang w:val="ru-RU"/>
              </w:rPr>
              <w:tab/>
            </w:r>
            <w:r w:rsidRPr="00DE11BA">
              <w:rPr>
                <w:spacing w:val="-1"/>
                <w:sz w:val="24"/>
                <w:lang w:val="ru-RU"/>
              </w:rPr>
              <w:t>вопросов</w:t>
            </w:r>
            <w:r w:rsidRPr="00DE11BA">
              <w:rPr>
                <w:spacing w:val="-58"/>
                <w:sz w:val="24"/>
                <w:lang w:val="ru-RU"/>
              </w:rPr>
              <w:t xml:space="preserve"> </w:t>
            </w:r>
            <w:r w:rsidRPr="00DE11BA">
              <w:rPr>
                <w:sz w:val="24"/>
                <w:lang w:val="ru-RU"/>
              </w:rPr>
              <w:t>связи</w:t>
            </w:r>
            <w:r w:rsidRPr="00DE11BA">
              <w:rPr>
                <w:spacing w:val="1"/>
                <w:sz w:val="24"/>
                <w:lang w:val="ru-RU"/>
              </w:rPr>
              <w:t xml:space="preserve"> </w:t>
            </w:r>
            <w:r w:rsidRPr="00DE11BA">
              <w:rPr>
                <w:sz w:val="24"/>
                <w:lang w:val="ru-RU"/>
              </w:rPr>
              <w:t>между</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предложении.</w:t>
            </w:r>
            <w:r w:rsidRPr="00DE11BA">
              <w:rPr>
                <w:spacing w:val="1"/>
                <w:sz w:val="24"/>
                <w:lang w:val="ru-RU"/>
              </w:rPr>
              <w:t xml:space="preserve"> </w:t>
            </w:r>
            <w:r w:rsidRPr="00DE11BA">
              <w:rPr>
                <w:sz w:val="24"/>
                <w:lang w:val="ru-RU"/>
              </w:rPr>
              <w:t>Главные</w:t>
            </w:r>
            <w:r w:rsidRPr="00DE11BA">
              <w:rPr>
                <w:spacing w:val="1"/>
                <w:sz w:val="24"/>
                <w:lang w:val="ru-RU"/>
              </w:rPr>
              <w:t xml:space="preserve"> </w:t>
            </w:r>
            <w:r w:rsidRPr="00DE11BA">
              <w:rPr>
                <w:sz w:val="24"/>
                <w:lang w:val="ru-RU"/>
              </w:rPr>
              <w:t>члены</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подлежащее</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сказуемое.</w:t>
            </w:r>
            <w:r w:rsidRPr="00DE11BA">
              <w:rPr>
                <w:spacing w:val="1"/>
                <w:sz w:val="24"/>
                <w:lang w:val="ru-RU"/>
              </w:rPr>
              <w:t xml:space="preserve"> </w:t>
            </w:r>
            <w:r w:rsidRPr="00DE11BA">
              <w:rPr>
                <w:sz w:val="24"/>
                <w:lang w:val="ru-RU"/>
              </w:rPr>
              <w:t>Второстепенные</w:t>
            </w:r>
            <w:r w:rsidRPr="00DE11BA">
              <w:rPr>
                <w:spacing w:val="1"/>
                <w:sz w:val="24"/>
                <w:lang w:val="ru-RU"/>
              </w:rPr>
              <w:t xml:space="preserve"> </w:t>
            </w:r>
            <w:r w:rsidRPr="00DE11BA">
              <w:rPr>
                <w:sz w:val="24"/>
                <w:lang w:val="ru-RU"/>
              </w:rPr>
              <w:t>члены</w:t>
            </w:r>
            <w:r w:rsidRPr="00DE11BA">
              <w:rPr>
                <w:spacing w:val="1"/>
                <w:sz w:val="24"/>
                <w:lang w:val="ru-RU"/>
              </w:rPr>
              <w:t xml:space="preserve"> </w:t>
            </w:r>
            <w:r w:rsidRPr="00DE11BA">
              <w:rPr>
                <w:sz w:val="24"/>
                <w:lang w:val="ru-RU"/>
              </w:rPr>
              <w:t>предложения</w:t>
            </w:r>
            <w:r w:rsidRPr="00DE11BA">
              <w:rPr>
                <w:spacing w:val="61"/>
                <w:sz w:val="24"/>
                <w:lang w:val="ru-RU"/>
              </w:rPr>
              <w:t xml:space="preserve"> </w:t>
            </w:r>
            <w:r w:rsidRPr="00DE11BA">
              <w:rPr>
                <w:sz w:val="24"/>
                <w:lang w:val="ru-RU"/>
              </w:rPr>
              <w:t>(без</w:t>
            </w:r>
            <w:r w:rsidRPr="00DE11BA">
              <w:rPr>
                <w:spacing w:val="-57"/>
                <w:sz w:val="24"/>
                <w:lang w:val="ru-RU"/>
              </w:rPr>
              <w:t xml:space="preserve"> </w:t>
            </w:r>
            <w:r w:rsidRPr="00DE11BA">
              <w:rPr>
                <w:sz w:val="24"/>
                <w:lang w:val="ru-RU"/>
              </w:rPr>
              <w:t>деления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виды).</w:t>
            </w:r>
          </w:p>
          <w:p w:rsidR="00DE11BA" w:rsidRPr="00DE11BA" w:rsidRDefault="00DE11BA" w:rsidP="00EF0B46">
            <w:pPr>
              <w:ind w:right="142"/>
              <w:jc w:val="both"/>
              <w:rPr>
                <w:sz w:val="24"/>
                <w:lang w:val="ru-RU"/>
              </w:rPr>
            </w:pPr>
            <w:r w:rsidRPr="00DE11BA">
              <w:rPr>
                <w:sz w:val="24"/>
                <w:lang w:val="ru-RU"/>
              </w:rPr>
              <w:t>Предложения распространённые</w:t>
            </w:r>
            <w:r w:rsidRPr="00DE11BA">
              <w:rPr>
                <w:spacing w:val="-57"/>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нераспространённые.</w:t>
            </w:r>
          </w:p>
          <w:p w:rsidR="00DE11BA" w:rsidRPr="00DE11BA" w:rsidRDefault="00DE11BA" w:rsidP="00EF0B46">
            <w:pPr>
              <w:ind w:right="143"/>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однородными</w:t>
            </w:r>
            <w:r w:rsidRPr="00DE11BA">
              <w:rPr>
                <w:spacing w:val="1"/>
                <w:sz w:val="24"/>
                <w:lang w:val="ru-RU"/>
              </w:rPr>
              <w:t xml:space="preserve"> </w:t>
            </w:r>
            <w:r w:rsidRPr="00DE11BA">
              <w:rPr>
                <w:sz w:val="24"/>
                <w:lang w:val="ru-RU"/>
              </w:rPr>
              <w:t>членами предложения с союзами</w:t>
            </w:r>
            <w:r w:rsidRPr="00DE11BA">
              <w:rPr>
                <w:spacing w:val="-57"/>
                <w:sz w:val="24"/>
                <w:lang w:val="ru-RU"/>
              </w:rPr>
              <w:t xml:space="preserve"> </w:t>
            </w:r>
            <w:r w:rsidRPr="00DE11BA">
              <w:rPr>
                <w:i/>
                <w:sz w:val="24"/>
                <w:lang w:val="ru-RU"/>
              </w:rPr>
              <w:t>и</w:t>
            </w:r>
            <w:r w:rsidRPr="00DE11BA">
              <w:rPr>
                <w:sz w:val="24"/>
                <w:lang w:val="ru-RU"/>
              </w:rPr>
              <w:t>,</w:t>
            </w:r>
            <w:r w:rsidRPr="00DE11BA">
              <w:rPr>
                <w:spacing w:val="-1"/>
                <w:sz w:val="24"/>
                <w:lang w:val="ru-RU"/>
              </w:rPr>
              <w:t xml:space="preserve"> </w:t>
            </w:r>
            <w:r w:rsidRPr="00DE11BA">
              <w:rPr>
                <w:i/>
                <w:sz w:val="24"/>
                <w:lang w:val="ru-RU"/>
              </w:rPr>
              <w:t>а</w:t>
            </w:r>
            <w:r w:rsidRPr="00DE11BA">
              <w:rPr>
                <w:sz w:val="24"/>
                <w:lang w:val="ru-RU"/>
              </w:rPr>
              <w:t xml:space="preserve">, </w:t>
            </w:r>
            <w:r w:rsidRPr="00DE11BA">
              <w:rPr>
                <w:i/>
                <w:sz w:val="24"/>
                <w:lang w:val="ru-RU"/>
              </w:rPr>
              <w:t xml:space="preserve">но </w:t>
            </w:r>
            <w:r w:rsidRPr="00DE11BA">
              <w:rPr>
                <w:sz w:val="24"/>
                <w:lang w:val="ru-RU"/>
              </w:rPr>
              <w:t>и без союзов.</w:t>
            </w:r>
          </w:p>
        </w:tc>
        <w:tc>
          <w:tcPr>
            <w:tcW w:w="4952" w:type="dxa"/>
            <w:tcBorders>
              <w:top w:val="single" w:sz="6" w:space="0" w:color="000000"/>
              <w:bottom w:val="single" w:sz="6" w:space="0" w:color="000000"/>
            </w:tcBorders>
          </w:tcPr>
          <w:p w:rsidR="00DE11BA" w:rsidRPr="00DE11BA" w:rsidRDefault="00DE11BA" w:rsidP="00EF0B46">
            <w:pPr>
              <w:ind w:right="144"/>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выписать</w:t>
            </w:r>
            <w:r w:rsidRPr="00DE11BA">
              <w:rPr>
                <w:spacing w:val="1"/>
                <w:sz w:val="24"/>
                <w:lang w:val="ru-RU"/>
              </w:rPr>
              <w:t xml:space="preserve"> </w:t>
            </w:r>
            <w:r w:rsidRPr="00DE11BA">
              <w:rPr>
                <w:sz w:val="24"/>
                <w:lang w:val="ru-RU"/>
              </w:rPr>
              <w:t>из</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пары</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от</w:t>
            </w:r>
            <w:r w:rsidRPr="00DE11BA">
              <w:rPr>
                <w:spacing w:val="1"/>
                <w:sz w:val="24"/>
                <w:lang w:val="ru-RU"/>
              </w:rPr>
              <w:t xml:space="preserve"> </w:t>
            </w:r>
            <w:r w:rsidRPr="00DE11BA">
              <w:rPr>
                <w:sz w:val="24"/>
                <w:lang w:val="ru-RU"/>
              </w:rPr>
              <w:t>одного из которых к другому можно задать</w:t>
            </w:r>
            <w:r w:rsidRPr="00DE11BA">
              <w:rPr>
                <w:spacing w:val="1"/>
                <w:sz w:val="24"/>
                <w:lang w:val="ru-RU"/>
              </w:rPr>
              <w:t xml:space="preserve"> </w:t>
            </w:r>
            <w:r w:rsidRPr="00DE11BA">
              <w:rPr>
                <w:sz w:val="24"/>
                <w:lang w:val="ru-RU"/>
              </w:rPr>
              <w:t>смысловой</w:t>
            </w:r>
            <w:r w:rsidRPr="00DE11BA">
              <w:rPr>
                <w:spacing w:val="-1"/>
                <w:sz w:val="24"/>
                <w:lang w:val="ru-RU"/>
              </w:rPr>
              <w:t xml:space="preserve"> </w:t>
            </w:r>
            <w:r w:rsidRPr="00DE11BA">
              <w:rPr>
                <w:sz w:val="24"/>
                <w:lang w:val="ru-RU"/>
              </w:rPr>
              <w:t>(синтаксический)</w:t>
            </w:r>
            <w:r w:rsidRPr="00DE11BA">
              <w:rPr>
                <w:spacing w:val="-1"/>
                <w:sz w:val="24"/>
                <w:lang w:val="ru-RU"/>
              </w:rPr>
              <w:t xml:space="preserve"> </w:t>
            </w:r>
            <w:r w:rsidRPr="00DE11BA">
              <w:rPr>
                <w:sz w:val="24"/>
                <w:lang w:val="ru-RU"/>
              </w:rPr>
              <w:t>вопрос.</w:t>
            </w:r>
          </w:p>
          <w:p w:rsidR="00DE11BA" w:rsidRPr="00DE11BA" w:rsidRDefault="00DE11BA" w:rsidP="00EF0B46">
            <w:pPr>
              <w:ind w:right="142"/>
              <w:jc w:val="both"/>
              <w:rPr>
                <w:sz w:val="24"/>
                <w:lang w:val="ru-RU"/>
              </w:rPr>
            </w:pP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при</w:t>
            </w:r>
            <w:r w:rsidRPr="00DE11BA">
              <w:rPr>
                <w:spacing w:val="-57"/>
                <w:sz w:val="24"/>
                <w:lang w:val="ru-RU"/>
              </w:rPr>
              <w:t xml:space="preserve"> </w:t>
            </w:r>
            <w:r w:rsidRPr="00DE11BA">
              <w:rPr>
                <w:sz w:val="24"/>
                <w:lang w:val="ru-RU"/>
              </w:rPr>
              <w:t>помощи</w:t>
            </w:r>
            <w:r w:rsidRPr="00DE11BA">
              <w:rPr>
                <w:spacing w:val="1"/>
                <w:sz w:val="24"/>
                <w:lang w:val="ru-RU"/>
              </w:rPr>
              <w:t xml:space="preserve"> </w:t>
            </w:r>
            <w:r w:rsidRPr="00DE11BA">
              <w:rPr>
                <w:sz w:val="24"/>
                <w:lang w:val="ru-RU"/>
              </w:rPr>
              <w:t>смысловых</w:t>
            </w:r>
            <w:r w:rsidRPr="00DE11BA">
              <w:rPr>
                <w:spacing w:val="1"/>
                <w:sz w:val="24"/>
                <w:lang w:val="ru-RU"/>
              </w:rPr>
              <w:t xml:space="preserve"> </w:t>
            </w:r>
            <w:r w:rsidRPr="00DE11BA">
              <w:rPr>
                <w:sz w:val="24"/>
                <w:lang w:val="ru-RU"/>
              </w:rPr>
              <w:t>(синтаксических)</w:t>
            </w:r>
            <w:r w:rsidRPr="00DE11BA">
              <w:rPr>
                <w:spacing w:val="-57"/>
                <w:sz w:val="24"/>
                <w:lang w:val="ru-RU"/>
              </w:rPr>
              <w:t xml:space="preserve"> </w:t>
            </w:r>
            <w:r w:rsidRPr="00DE11BA">
              <w:rPr>
                <w:sz w:val="24"/>
                <w:lang w:val="ru-RU"/>
              </w:rPr>
              <w:t>вопросов</w:t>
            </w:r>
            <w:r w:rsidRPr="00DE11BA">
              <w:rPr>
                <w:spacing w:val="1"/>
                <w:sz w:val="24"/>
                <w:lang w:val="ru-RU"/>
              </w:rPr>
              <w:t xml:space="preserve"> </w:t>
            </w:r>
            <w:r w:rsidRPr="00DE11BA">
              <w:rPr>
                <w:sz w:val="24"/>
                <w:lang w:val="ru-RU"/>
              </w:rPr>
              <w:t>связи</w:t>
            </w:r>
            <w:r w:rsidRPr="00DE11BA">
              <w:rPr>
                <w:spacing w:val="1"/>
                <w:sz w:val="24"/>
                <w:lang w:val="ru-RU"/>
              </w:rPr>
              <w:t xml:space="preserve"> </w:t>
            </w:r>
            <w:r w:rsidRPr="00DE11BA">
              <w:rPr>
                <w:sz w:val="24"/>
                <w:lang w:val="ru-RU"/>
              </w:rPr>
              <w:t>между</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предложении.</w:t>
            </w:r>
          </w:p>
          <w:p w:rsidR="00DE11BA" w:rsidRPr="00DE11BA" w:rsidRDefault="00DE11BA" w:rsidP="00EF0B46">
            <w:pPr>
              <w:ind w:right="144"/>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направленный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актуализацию знаний о видах предложений</w:t>
            </w:r>
            <w:r w:rsidRPr="00DE11BA">
              <w:rPr>
                <w:spacing w:val="1"/>
                <w:sz w:val="24"/>
                <w:lang w:val="ru-RU"/>
              </w:rPr>
              <w:t xml:space="preserve"> </w:t>
            </w:r>
            <w:r w:rsidRPr="00DE11BA">
              <w:rPr>
                <w:sz w:val="24"/>
                <w:lang w:val="ru-RU"/>
              </w:rPr>
              <w:t>по цели высказывания и по эмоциональной</w:t>
            </w:r>
            <w:r w:rsidRPr="00DE11BA">
              <w:rPr>
                <w:spacing w:val="1"/>
                <w:sz w:val="24"/>
                <w:lang w:val="ru-RU"/>
              </w:rPr>
              <w:t xml:space="preserve"> </w:t>
            </w:r>
            <w:r w:rsidRPr="00DE11BA">
              <w:rPr>
                <w:sz w:val="24"/>
                <w:lang w:val="ru-RU"/>
              </w:rPr>
              <w:t>окраске.</w:t>
            </w:r>
          </w:p>
          <w:p w:rsidR="00DE11BA" w:rsidRPr="00DE11BA" w:rsidRDefault="00DE11BA" w:rsidP="00EF0B46">
            <w:pPr>
              <w:ind w:right="141"/>
              <w:jc w:val="both"/>
              <w:rPr>
                <w:sz w:val="24"/>
                <w:lang w:val="ru-RU"/>
              </w:rPr>
            </w:pPr>
            <w:r w:rsidRPr="00DE11BA">
              <w:rPr>
                <w:sz w:val="24"/>
                <w:lang w:val="ru-RU"/>
              </w:rPr>
              <w:t>Дифференцированное задание:</w:t>
            </w:r>
            <w:r w:rsidRPr="00DE11BA">
              <w:rPr>
                <w:spacing w:val="1"/>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признака</w:t>
            </w:r>
            <w:r w:rsidRPr="00DE11BA">
              <w:rPr>
                <w:spacing w:val="-3"/>
                <w:sz w:val="24"/>
                <w:lang w:val="ru-RU"/>
              </w:rPr>
              <w:t xml:space="preserve"> </w:t>
            </w:r>
            <w:r w:rsidRPr="00DE11BA">
              <w:rPr>
                <w:sz w:val="24"/>
                <w:lang w:val="ru-RU"/>
              </w:rPr>
              <w:t>классификации</w:t>
            </w:r>
            <w:r w:rsidRPr="00DE11BA">
              <w:rPr>
                <w:spacing w:val="-1"/>
                <w:sz w:val="24"/>
                <w:lang w:val="ru-RU"/>
              </w:rPr>
              <w:t xml:space="preserve"> </w:t>
            </w:r>
            <w:r w:rsidRPr="00DE11BA">
              <w:rPr>
                <w:sz w:val="24"/>
                <w:lang w:val="ru-RU"/>
              </w:rPr>
              <w:t>предложений.</w:t>
            </w:r>
          </w:p>
          <w:p w:rsidR="00DE11BA" w:rsidRPr="00DE11BA" w:rsidRDefault="00DE11BA" w:rsidP="00EF0B46">
            <w:pPr>
              <w:tabs>
                <w:tab w:val="left" w:pos="2535"/>
                <w:tab w:val="left" w:pos="3665"/>
              </w:tabs>
              <w:ind w:right="145"/>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57"/>
                <w:sz w:val="24"/>
                <w:lang w:val="ru-RU"/>
              </w:rPr>
              <w:t xml:space="preserve"> </w:t>
            </w:r>
            <w:r w:rsidRPr="00DE11BA">
              <w:rPr>
                <w:sz w:val="24"/>
                <w:lang w:val="ru-RU"/>
              </w:rPr>
              <w:t>предложений</w:t>
            </w:r>
            <w:r w:rsidRPr="00DE11BA">
              <w:rPr>
                <w:sz w:val="24"/>
                <w:lang w:val="ru-RU"/>
              </w:rPr>
              <w:tab/>
              <w:t>с</w:t>
            </w:r>
            <w:r w:rsidRPr="00DE11BA">
              <w:rPr>
                <w:sz w:val="24"/>
                <w:lang w:val="ru-RU"/>
              </w:rPr>
              <w:tab/>
            </w:r>
            <w:r w:rsidRPr="00DE11BA">
              <w:rPr>
                <w:spacing w:val="-1"/>
                <w:sz w:val="24"/>
                <w:lang w:val="ru-RU"/>
              </w:rPr>
              <w:t>заданными</w:t>
            </w:r>
            <w:r w:rsidRPr="00DE11BA">
              <w:rPr>
                <w:spacing w:val="-58"/>
                <w:sz w:val="24"/>
                <w:lang w:val="ru-RU"/>
              </w:rPr>
              <w:t xml:space="preserve"> </w:t>
            </w:r>
            <w:r w:rsidRPr="00DE11BA">
              <w:rPr>
                <w:sz w:val="24"/>
                <w:lang w:val="ru-RU"/>
              </w:rPr>
              <w:t>характеристиками.</w:t>
            </w:r>
          </w:p>
          <w:p w:rsidR="00DE11BA" w:rsidRPr="00DE11BA" w:rsidRDefault="00DE11BA" w:rsidP="00EF0B46">
            <w:pPr>
              <w:jc w:val="both"/>
              <w:rPr>
                <w:sz w:val="24"/>
                <w:lang w:val="ru-RU"/>
              </w:rPr>
            </w:pPr>
            <w:r w:rsidRPr="00DE11BA">
              <w:rPr>
                <w:sz w:val="24"/>
                <w:lang w:val="ru-RU"/>
              </w:rPr>
              <w:t>Работа</w:t>
            </w:r>
            <w:r w:rsidRPr="00DE11BA">
              <w:rPr>
                <w:spacing w:val="7"/>
                <w:sz w:val="24"/>
                <w:lang w:val="ru-RU"/>
              </w:rPr>
              <w:t xml:space="preserve"> </w:t>
            </w:r>
            <w:r w:rsidRPr="00DE11BA">
              <w:rPr>
                <w:sz w:val="24"/>
                <w:lang w:val="ru-RU"/>
              </w:rPr>
              <w:t>с</w:t>
            </w:r>
            <w:r w:rsidRPr="00DE11BA">
              <w:rPr>
                <w:spacing w:val="7"/>
                <w:sz w:val="24"/>
                <w:lang w:val="ru-RU"/>
              </w:rPr>
              <w:t xml:space="preserve"> </w:t>
            </w:r>
            <w:r w:rsidRPr="00DE11BA">
              <w:rPr>
                <w:sz w:val="24"/>
                <w:lang w:val="ru-RU"/>
              </w:rPr>
              <w:t>таблицей:</w:t>
            </w:r>
            <w:r w:rsidRPr="00DE11BA">
              <w:rPr>
                <w:spacing w:val="8"/>
                <w:sz w:val="24"/>
                <w:lang w:val="ru-RU"/>
              </w:rPr>
              <w:t xml:space="preserve"> </w:t>
            </w:r>
            <w:r w:rsidRPr="00DE11BA">
              <w:rPr>
                <w:sz w:val="24"/>
                <w:lang w:val="ru-RU"/>
              </w:rPr>
              <w:t>по</w:t>
            </w:r>
            <w:r w:rsidRPr="00DE11BA">
              <w:rPr>
                <w:spacing w:val="8"/>
                <w:sz w:val="24"/>
                <w:lang w:val="ru-RU"/>
              </w:rPr>
              <w:t xml:space="preserve"> </w:t>
            </w:r>
            <w:r w:rsidRPr="00DE11BA">
              <w:rPr>
                <w:sz w:val="24"/>
                <w:lang w:val="ru-RU"/>
              </w:rPr>
              <w:t>горизонтали</w:t>
            </w:r>
            <w:r w:rsidRPr="00DE11BA">
              <w:rPr>
                <w:spacing w:val="9"/>
                <w:sz w:val="24"/>
                <w:lang w:val="ru-RU"/>
              </w:rPr>
              <w:t xml:space="preserve"> </w:t>
            </w:r>
            <w:r w:rsidRPr="00DE11BA">
              <w:rPr>
                <w:sz w:val="24"/>
                <w:lang w:val="ru-RU"/>
              </w:rPr>
              <w:t>в</w:t>
            </w:r>
            <w:r w:rsidRPr="00DE11BA">
              <w:rPr>
                <w:spacing w:val="7"/>
                <w:sz w:val="24"/>
                <w:lang w:val="ru-RU"/>
              </w:rPr>
              <w:t xml:space="preserve"> </w:t>
            </w:r>
            <w:r w:rsidRPr="00DE11BA">
              <w:rPr>
                <w:sz w:val="24"/>
                <w:lang w:val="ru-RU"/>
              </w:rPr>
              <w:t>строках</w:t>
            </w:r>
          </w:p>
          <w:p w:rsidR="00DE11BA" w:rsidRPr="00DE11BA" w:rsidRDefault="00DE11BA" w:rsidP="00EF0B46">
            <w:pPr>
              <w:tabs>
                <w:tab w:val="left" w:pos="472"/>
                <w:tab w:val="left" w:pos="1090"/>
                <w:tab w:val="left" w:pos="1462"/>
                <w:tab w:val="left" w:pos="1594"/>
                <w:tab w:val="left" w:pos="1733"/>
                <w:tab w:val="left" w:pos="1853"/>
                <w:tab w:val="left" w:pos="2078"/>
                <w:tab w:val="left" w:pos="2546"/>
                <w:tab w:val="left" w:pos="3141"/>
                <w:tab w:val="left" w:pos="3443"/>
                <w:tab w:val="left" w:pos="3784"/>
                <w:tab w:val="left" w:pos="4251"/>
                <w:tab w:val="left" w:pos="4311"/>
                <w:tab w:val="left" w:pos="4546"/>
              </w:tabs>
              <w:ind w:right="142"/>
              <w:rPr>
                <w:sz w:val="24"/>
                <w:lang w:val="ru-RU"/>
              </w:rPr>
            </w:pPr>
            <w:r w:rsidRPr="00DE11BA">
              <w:rPr>
                <w:sz w:val="24"/>
                <w:lang w:val="ru-RU"/>
              </w:rPr>
              <w:t>-</w:t>
            </w:r>
            <w:r w:rsidRPr="00DE11BA">
              <w:rPr>
                <w:sz w:val="24"/>
                <w:lang w:val="ru-RU"/>
              </w:rPr>
              <w:tab/>
              <w:t>вид</w:t>
            </w:r>
            <w:r w:rsidRPr="00DE11BA">
              <w:rPr>
                <w:sz w:val="24"/>
                <w:lang w:val="ru-RU"/>
              </w:rPr>
              <w:tab/>
              <w:t>по</w:t>
            </w:r>
            <w:r w:rsidRPr="00DE11BA">
              <w:rPr>
                <w:sz w:val="24"/>
                <w:lang w:val="ru-RU"/>
              </w:rPr>
              <w:tab/>
            </w:r>
            <w:r w:rsidRPr="00DE11BA">
              <w:rPr>
                <w:sz w:val="24"/>
                <w:lang w:val="ru-RU"/>
              </w:rPr>
              <w:tab/>
              <w:t>эмоциональной</w:t>
            </w:r>
            <w:r w:rsidRPr="00DE11BA">
              <w:rPr>
                <w:sz w:val="24"/>
                <w:lang w:val="ru-RU"/>
              </w:rPr>
              <w:tab/>
              <w:t>окраске,</w:t>
            </w:r>
            <w:r w:rsidRPr="00DE11BA">
              <w:rPr>
                <w:sz w:val="24"/>
                <w:lang w:val="ru-RU"/>
              </w:rPr>
              <w:tab/>
            </w:r>
            <w:r w:rsidRPr="00DE11BA">
              <w:rPr>
                <w:sz w:val="24"/>
                <w:lang w:val="ru-RU"/>
              </w:rPr>
              <w:tab/>
            </w:r>
            <w:r w:rsidRPr="00DE11BA">
              <w:rPr>
                <w:spacing w:val="-1"/>
                <w:sz w:val="24"/>
                <w:lang w:val="ru-RU"/>
              </w:rPr>
              <w:t>по</w:t>
            </w:r>
            <w:r w:rsidRPr="00DE11BA">
              <w:rPr>
                <w:spacing w:val="-57"/>
                <w:sz w:val="24"/>
                <w:lang w:val="ru-RU"/>
              </w:rPr>
              <w:t xml:space="preserve"> </w:t>
            </w:r>
            <w:r w:rsidRPr="00DE11BA">
              <w:rPr>
                <w:sz w:val="24"/>
                <w:lang w:val="ru-RU"/>
              </w:rPr>
              <w:t>вертикали</w:t>
            </w:r>
            <w:r w:rsidRPr="00DE11BA">
              <w:rPr>
                <w:sz w:val="24"/>
                <w:lang w:val="ru-RU"/>
              </w:rPr>
              <w:tab/>
              <w:t>в</w:t>
            </w:r>
            <w:r w:rsidRPr="00DE11BA">
              <w:rPr>
                <w:sz w:val="24"/>
                <w:lang w:val="ru-RU"/>
              </w:rPr>
              <w:tab/>
            </w:r>
            <w:r w:rsidRPr="00DE11BA">
              <w:rPr>
                <w:sz w:val="24"/>
                <w:lang w:val="ru-RU"/>
              </w:rPr>
              <w:tab/>
            </w:r>
            <w:r w:rsidRPr="00DE11BA">
              <w:rPr>
                <w:sz w:val="24"/>
                <w:lang w:val="ru-RU"/>
              </w:rPr>
              <w:tab/>
              <w:t>столбцах-</w:t>
            </w:r>
            <w:r w:rsidRPr="00DE11BA">
              <w:rPr>
                <w:sz w:val="24"/>
                <w:lang w:val="ru-RU"/>
              </w:rPr>
              <w:tab/>
              <w:t>вид</w:t>
            </w:r>
            <w:r w:rsidRPr="00DE11BA">
              <w:rPr>
                <w:sz w:val="24"/>
                <w:lang w:val="ru-RU"/>
              </w:rPr>
              <w:tab/>
              <w:t>по</w:t>
            </w:r>
            <w:r w:rsidRPr="00DE11BA">
              <w:rPr>
                <w:sz w:val="24"/>
                <w:lang w:val="ru-RU"/>
              </w:rPr>
              <w:tab/>
            </w:r>
            <w:r w:rsidRPr="00DE11BA">
              <w:rPr>
                <w:sz w:val="24"/>
                <w:lang w:val="ru-RU"/>
              </w:rPr>
              <w:tab/>
            </w:r>
            <w:r w:rsidRPr="00DE11BA">
              <w:rPr>
                <w:spacing w:val="-1"/>
                <w:sz w:val="24"/>
                <w:lang w:val="ru-RU"/>
              </w:rPr>
              <w:t>цели</w:t>
            </w:r>
            <w:r w:rsidRPr="00DE11BA">
              <w:rPr>
                <w:spacing w:val="-57"/>
                <w:sz w:val="24"/>
                <w:lang w:val="ru-RU"/>
              </w:rPr>
              <w:t xml:space="preserve"> </w:t>
            </w:r>
            <w:r w:rsidRPr="00DE11BA">
              <w:rPr>
                <w:sz w:val="24"/>
                <w:lang w:val="ru-RU"/>
              </w:rPr>
              <w:t>высказывания,</w:t>
            </w:r>
            <w:r w:rsidRPr="00DE11BA">
              <w:rPr>
                <w:spacing w:val="7"/>
                <w:sz w:val="24"/>
                <w:lang w:val="ru-RU"/>
              </w:rPr>
              <w:t xml:space="preserve"> </w:t>
            </w:r>
            <w:r w:rsidRPr="00DE11BA">
              <w:rPr>
                <w:sz w:val="24"/>
                <w:lang w:val="ru-RU"/>
              </w:rPr>
              <w:t>подбор</w:t>
            </w:r>
            <w:r w:rsidRPr="00DE11BA">
              <w:rPr>
                <w:spacing w:val="5"/>
                <w:sz w:val="24"/>
                <w:lang w:val="ru-RU"/>
              </w:rPr>
              <w:t xml:space="preserve"> </w:t>
            </w:r>
            <w:r w:rsidRPr="00DE11BA">
              <w:rPr>
                <w:sz w:val="24"/>
                <w:lang w:val="ru-RU"/>
              </w:rPr>
              <w:t>примеров</w:t>
            </w:r>
            <w:r w:rsidRPr="00DE11BA">
              <w:rPr>
                <w:spacing w:val="6"/>
                <w:sz w:val="24"/>
                <w:lang w:val="ru-RU"/>
              </w:rPr>
              <w:t xml:space="preserve"> </w:t>
            </w:r>
            <w:r w:rsidRPr="00DE11BA">
              <w:rPr>
                <w:sz w:val="24"/>
                <w:lang w:val="ru-RU"/>
              </w:rPr>
              <w:t>для</w:t>
            </w:r>
            <w:r w:rsidRPr="00DE11BA">
              <w:rPr>
                <w:spacing w:val="7"/>
                <w:sz w:val="24"/>
                <w:lang w:val="ru-RU"/>
              </w:rPr>
              <w:t xml:space="preserve"> </w:t>
            </w:r>
            <w:r w:rsidRPr="00DE11BA">
              <w:rPr>
                <w:sz w:val="24"/>
                <w:lang w:val="ru-RU"/>
              </w:rPr>
              <w:t>ячеек</w:t>
            </w:r>
            <w:r w:rsidRPr="00DE11BA">
              <w:rPr>
                <w:spacing w:val="-57"/>
                <w:sz w:val="24"/>
                <w:lang w:val="ru-RU"/>
              </w:rPr>
              <w:t xml:space="preserve"> </w:t>
            </w:r>
            <w:r w:rsidRPr="00DE11BA">
              <w:rPr>
                <w:sz w:val="24"/>
                <w:lang w:val="ru-RU"/>
              </w:rPr>
              <w:t>таблицы.</w:t>
            </w:r>
            <w:r w:rsidRPr="00DE11BA">
              <w:rPr>
                <w:spacing w:val="10"/>
                <w:sz w:val="24"/>
                <w:lang w:val="ru-RU"/>
              </w:rPr>
              <w:t xml:space="preserve"> </w:t>
            </w:r>
            <w:r w:rsidRPr="00DE11BA">
              <w:rPr>
                <w:sz w:val="24"/>
                <w:lang w:val="ru-RU"/>
              </w:rPr>
              <w:t>Работа</w:t>
            </w:r>
            <w:r w:rsidRPr="00DE11BA">
              <w:rPr>
                <w:spacing w:val="9"/>
                <w:sz w:val="24"/>
                <w:lang w:val="ru-RU"/>
              </w:rPr>
              <w:t xml:space="preserve"> </w:t>
            </w:r>
            <w:r w:rsidRPr="00DE11BA">
              <w:rPr>
                <w:sz w:val="24"/>
                <w:lang w:val="ru-RU"/>
              </w:rPr>
              <w:t>в</w:t>
            </w:r>
            <w:r w:rsidRPr="00DE11BA">
              <w:rPr>
                <w:spacing w:val="10"/>
                <w:sz w:val="24"/>
                <w:lang w:val="ru-RU"/>
              </w:rPr>
              <w:t xml:space="preserve"> </w:t>
            </w:r>
            <w:r w:rsidRPr="00DE11BA">
              <w:rPr>
                <w:sz w:val="24"/>
                <w:lang w:val="ru-RU"/>
              </w:rPr>
              <w:t>группах:</w:t>
            </w:r>
            <w:r w:rsidRPr="00DE11BA">
              <w:rPr>
                <w:spacing w:val="11"/>
                <w:sz w:val="24"/>
                <w:lang w:val="ru-RU"/>
              </w:rPr>
              <w:t xml:space="preserve"> </w:t>
            </w:r>
            <w:r w:rsidRPr="00DE11BA">
              <w:rPr>
                <w:sz w:val="24"/>
                <w:lang w:val="ru-RU"/>
              </w:rPr>
              <w:t>соотнесение</w:t>
            </w:r>
            <w:r w:rsidRPr="00DE11BA">
              <w:rPr>
                <w:spacing w:val="-57"/>
                <w:sz w:val="24"/>
                <w:lang w:val="ru-RU"/>
              </w:rPr>
              <w:t xml:space="preserve"> </w:t>
            </w:r>
            <w:r w:rsidRPr="00DE11BA">
              <w:rPr>
                <w:sz w:val="24"/>
                <w:lang w:val="ru-RU"/>
              </w:rPr>
              <w:t>предложений</w:t>
            </w:r>
            <w:r w:rsidRPr="00DE11BA">
              <w:rPr>
                <w:sz w:val="24"/>
                <w:lang w:val="ru-RU"/>
              </w:rPr>
              <w:tab/>
            </w:r>
            <w:r w:rsidRPr="00DE11BA">
              <w:rPr>
                <w:sz w:val="24"/>
                <w:lang w:val="ru-RU"/>
              </w:rPr>
              <w:tab/>
              <w:t>и</w:t>
            </w:r>
            <w:r w:rsidRPr="00DE11BA">
              <w:rPr>
                <w:sz w:val="24"/>
                <w:lang w:val="ru-RU"/>
              </w:rPr>
              <w:tab/>
              <w:t>их</w:t>
            </w:r>
            <w:r w:rsidRPr="00DE11BA">
              <w:rPr>
                <w:sz w:val="24"/>
                <w:lang w:val="ru-RU"/>
              </w:rPr>
              <w:tab/>
              <w:t>характеристик</w:t>
            </w:r>
            <w:r w:rsidRPr="00DE11BA">
              <w:rPr>
                <w:sz w:val="24"/>
                <w:lang w:val="ru-RU"/>
              </w:rPr>
              <w:tab/>
            </w:r>
            <w:r w:rsidRPr="00DE11BA">
              <w:rPr>
                <w:spacing w:val="-1"/>
                <w:sz w:val="24"/>
                <w:lang w:val="ru-RU"/>
              </w:rPr>
              <w:t>(цель</w:t>
            </w:r>
            <w:r w:rsidRPr="00DE11BA">
              <w:rPr>
                <w:spacing w:val="-57"/>
                <w:sz w:val="24"/>
                <w:lang w:val="ru-RU"/>
              </w:rPr>
              <w:t xml:space="preserve"> </w:t>
            </w:r>
            <w:r w:rsidRPr="00DE11BA">
              <w:rPr>
                <w:sz w:val="24"/>
                <w:lang w:val="ru-RU"/>
              </w:rPr>
              <w:t>высказывания, эмоциональная окраска).</w:t>
            </w:r>
            <w:r w:rsidRPr="00DE11BA">
              <w:rPr>
                <w:spacing w:val="1"/>
                <w:sz w:val="24"/>
                <w:lang w:val="ru-RU"/>
              </w:rPr>
              <w:t xml:space="preserve"> </w:t>
            </w:r>
            <w:r w:rsidRPr="00DE11BA">
              <w:rPr>
                <w:sz w:val="24"/>
                <w:lang w:val="ru-RU"/>
              </w:rPr>
              <w:t>Самостоятельная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выписывание</w:t>
            </w:r>
            <w:r w:rsidRPr="00DE11BA">
              <w:rPr>
                <w:spacing w:val="1"/>
                <w:sz w:val="24"/>
                <w:lang w:val="ru-RU"/>
              </w:rPr>
              <w:t xml:space="preserve"> </w:t>
            </w:r>
            <w:r w:rsidRPr="00DE11BA">
              <w:rPr>
                <w:sz w:val="24"/>
                <w:lang w:val="ru-RU"/>
              </w:rPr>
              <w:t>из</w:t>
            </w:r>
            <w:r w:rsidRPr="00DE11BA">
              <w:rPr>
                <w:spacing w:val="-57"/>
                <w:sz w:val="24"/>
                <w:lang w:val="ru-RU"/>
              </w:rPr>
              <w:t xml:space="preserve"> </w:t>
            </w:r>
            <w:r w:rsidRPr="00DE11BA">
              <w:rPr>
                <w:sz w:val="24"/>
                <w:lang w:val="ru-RU"/>
              </w:rPr>
              <w:t>текста</w:t>
            </w:r>
            <w:r w:rsidRPr="00DE11BA">
              <w:rPr>
                <w:spacing w:val="36"/>
                <w:sz w:val="24"/>
                <w:lang w:val="ru-RU"/>
              </w:rPr>
              <w:t xml:space="preserve"> </w:t>
            </w:r>
            <w:r w:rsidRPr="00DE11BA">
              <w:rPr>
                <w:sz w:val="24"/>
                <w:lang w:val="ru-RU"/>
              </w:rPr>
              <w:t>повествовательных,</w:t>
            </w:r>
            <w:r w:rsidRPr="00DE11BA">
              <w:rPr>
                <w:spacing w:val="36"/>
                <w:sz w:val="24"/>
                <w:lang w:val="ru-RU"/>
              </w:rPr>
              <w:t xml:space="preserve"> </w:t>
            </w:r>
            <w:r w:rsidRPr="00DE11BA">
              <w:rPr>
                <w:sz w:val="24"/>
                <w:lang w:val="ru-RU"/>
              </w:rPr>
              <w:t>побудительных,</w:t>
            </w:r>
            <w:r w:rsidRPr="00DE11BA">
              <w:rPr>
                <w:spacing w:val="-57"/>
                <w:sz w:val="24"/>
                <w:lang w:val="ru-RU"/>
              </w:rPr>
              <w:t xml:space="preserve"> </w:t>
            </w:r>
            <w:r w:rsidRPr="00DE11BA">
              <w:rPr>
                <w:sz w:val="24"/>
                <w:lang w:val="ru-RU"/>
              </w:rPr>
              <w:t>вопросительных</w:t>
            </w:r>
            <w:r w:rsidRPr="00DE11BA">
              <w:rPr>
                <w:spacing w:val="-1"/>
                <w:sz w:val="24"/>
                <w:lang w:val="ru-RU"/>
              </w:rPr>
              <w:t xml:space="preserve"> </w:t>
            </w:r>
            <w:r w:rsidRPr="00DE11BA">
              <w:rPr>
                <w:sz w:val="24"/>
                <w:lang w:val="ru-RU"/>
              </w:rPr>
              <w:t>предложений.</w:t>
            </w:r>
          </w:p>
          <w:p w:rsidR="00DE11BA" w:rsidRPr="00DE11BA" w:rsidRDefault="00DE11BA" w:rsidP="00EF0B46">
            <w:pPr>
              <w:spacing w:before="1"/>
              <w:ind w:right="14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61"/>
                <w:sz w:val="24"/>
                <w:lang w:val="ru-RU"/>
              </w:rPr>
              <w:t xml:space="preserve"> </w:t>
            </w:r>
            <w:r w:rsidRPr="00DE11BA">
              <w:rPr>
                <w:sz w:val="24"/>
                <w:lang w:val="ru-RU"/>
              </w:rPr>
              <w:t>классификация</w:t>
            </w:r>
            <w:r w:rsidRPr="00DE11BA">
              <w:rPr>
                <w:spacing w:val="-57"/>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Совместное</w:t>
            </w:r>
            <w:r w:rsidRPr="00DE11BA">
              <w:rPr>
                <w:spacing w:val="1"/>
                <w:sz w:val="24"/>
                <w:lang w:val="ru-RU"/>
              </w:rPr>
              <w:t xml:space="preserve"> </w:t>
            </w:r>
            <w:r w:rsidRPr="00DE11BA">
              <w:rPr>
                <w:sz w:val="24"/>
                <w:lang w:val="ru-RU"/>
              </w:rPr>
              <w:t>составление</w:t>
            </w:r>
            <w:r w:rsidRPr="00DE11BA">
              <w:rPr>
                <w:spacing w:val="-57"/>
                <w:sz w:val="24"/>
                <w:lang w:val="ru-RU"/>
              </w:rPr>
              <w:t xml:space="preserve"> </w:t>
            </w:r>
            <w:r w:rsidRPr="00DE11BA">
              <w:rPr>
                <w:sz w:val="24"/>
                <w:lang w:val="ru-RU"/>
              </w:rPr>
              <w:t>алгоритма</w:t>
            </w:r>
            <w:r w:rsidRPr="00DE11BA">
              <w:rPr>
                <w:spacing w:val="1"/>
                <w:sz w:val="24"/>
                <w:lang w:val="ru-RU"/>
              </w:rPr>
              <w:t xml:space="preserve"> </w:t>
            </w:r>
            <w:r w:rsidRPr="00DE11BA">
              <w:rPr>
                <w:sz w:val="24"/>
                <w:lang w:val="ru-RU"/>
              </w:rPr>
              <w:t>нахождения</w:t>
            </w:r>
            <w:r w:rsidRPr="00DE11BA">
              <w:rPr>
                <w:spacing w:val="1"/>
                <w:sz w:val="24"/>
                <w:lang w:val="ru-RU"/>
              </w:rPr>
              <w:t xml:space="preserve"> </w:t>
            </w:r>
            <w:r w:rsidRPr="00DE11BA">
              <w:rPr>
                <w:sz w:val="24"/>
                <w:lang w:val="ru-RU"/>
              </w:rPr>
              <w:t>главных</w:t>
            </w:r>
            <w:r w:rsidRPr="00DE11BA">
              <w:rPr>
                <w:spacing w:val="1"/>
                <w:sz w:val="24"/>
                <w:lang w:val="ru-RU"/>
              </w:rPr>
              <w:t xml:space="preserve"> </w:t>
            </w:r>
            <w:r w:rsidRPr="00DE11BA">
              <w:rPr>
                <w:sz w:val="24"/>
                <w:lang w:val="ru-RU"/>
              </w:rPr>
              <w:t>членов</w:t>
            </w:r>
            <w:r w:rsidRPr="00DE11BA">
              <w:rPr>
                <w:spacing w:val="1"/>
                <w:sz w:val="24"/>
                <w:lang w:val="ru-RU"/>
              </w:rPr>
              <w:t xml:space="preserve"> </w:t>
            </w:r>
            <w:r w:rsidRPr="00DE11BA">
              <w:rPr>
                <w:sz w:val="24"/>
                <w:lang w:val="ru-RU"/>
              </w:rPr>
              <w:t>предложения.</w:t>
            </w:r>
          </w:p>
          <w:p w:rsidR="00DE11BA" w:rsidRPr="00BE1740" w:rsidRDefault="00DE11BA" w:rsidP="00EF0B46">
            <w:pPr>
              <w:spacing w:line="270" w:lineRule="atLeast"/>
              <w:ind w:right="143"/>
              <w:jc w:val="both"/>
              <w:rPr>
                <w:sz w:val="24"/>
              </w:rPr>
            </w:pPr>
            <w:r w:rsidRPr="00DE11BA">
              <w:rPr>
                <w:sz w:val="24"/>
                <w:lang w:val="ru-RU"/>
              </w:rPr>
              <w:t>Упражнения на нахождение подлежащих и</w:t>
            </w:r>
            <w:r w:rsidRPr="00DE11BA">
              <w:rPr>
                <w:spacing w:val="1"/>
                <w:sz w:val="24"/>
                <w:lang w:val="ru-RU"/>
              </w:rPr>
              <w:t xml:space="preserve"> </w:t>
            </w:r>
            <w:r w:rsidRPr="00DE11BA">
              <w:rPr>
                <w:sz w:val="24"/>
                <w:lang w:val="ru-RU"/>
              </w:rPr>
              <w:t>сказуемых. Наблюдение за предложениями с</w:t>
            </w:r>
            <w:r w:rsidRPr="00DE11BA">
              <w:rPr>
                <w:spacing w:val="-57"/>
                <w:sz w:val="24"/>
                <w:lang w:val="ru-RU"/>
              </w:rPr>
              <w:t xml:space="preserve"> </w:t>
            </w:r>
            <w:r w:rsidRPr="00DE11BA">
              <w:rPr>
                <w:sz w:val="24"/>
                <w:lang w:val="ru-RU"/>
              </w:rPr>
              <w:t xml:space="preserve">однородными членами. </w:t>
            </w:r>
            <w:r w:rsidRPr="00BE1740">
              <w:rPr>
                <w:sz w:val="24"/>
              </w:rPr>
              <w:t>Объяснение выбора</w:t>
            </w:r>
            <w:r w:rsidRPr="00BE1740">
              <w:rPr>
                <w:spacing w:val="1"/>
                <w:sz w:val="24"/>
              </w:rPr>
              <w:t xml:space="preserve"> </w:t>
            </w:r>
            <w:r w:rsidRPr="00BE1740">
              <w:rPr>
                <w:sz w:val="24"/>
              </w:rPr>
              <w:t>нужного</w:t>
            </w:r>
            <w:r w:rsidRPr="00BE1740">
              <w:rPr>
                <w:spacing w:val="30"/>
                <w:sz w:val="24"/>
              </w:rPr>
              <w:t xml:space="preserve"> </w:t>
            </w:r>
            <w:r w:rsidRPr="00BE1740">
              <w:rPr>
                <w:sz w:val="24"/>
              </w:rPr>
              <w:t>союза</w:t>
            </w:r>
            <w:r w:rsidRPr="00BE1740">
              <w:rPr>
                <w:spacing w:val="29"/>
                <w:sz w:val="24"/>
              </w:rPr>
              <w:t xml:space="preserve"> </w:t>
            </w:r>
            <w:r w:rsidRPr="00BE1740">
              <w:rPr>
                <w:sz w:val="24"/>
              </w:rPr>
              <w:t>в</w:t>
            </w:r>
            <w:r w:rsidRPr="00BE1740">
              <w:rPr>
                <w:spacing w:val="29"/>
                <w:sz w:val="24"/>
              </w:rPr>
              <w:t xml:space="preserve"> </w:t>
            </w:r>
            <w:r w:rsidRPr="00BE1740">
              <w:rPr>
                <w:sz w:val="24"/>
              </w:rPr>
              <w:t>предложении</w:t>
            </w:r>
            <w:r w:rsidRPr="00BE1740">
              <w:rPr>
                <w:spacing w:val="31"/>
                <w:sz w:val="24"/>
              </w:rPr>
              <w:t xml:space="preserve"> </w:t>
            </w:r>
            <w:r w:rsidRPr="00BE1740">
              <w:rPr>
                <w:sz w:val="24"/>
              </w:rPr>
              <w:t>с</w:t>
            </w:r>
          </w:p>
        </w:tc>
        <w:tc>
          <w:tcPr>
            <w:tcW w:w="3687" w:type="dxa"/>
            <w:tcBorders>
              <w:top w:val="single" w:sz="6" w:space="0" w:color="000000"/>
              <w:bottom w:val="single" w:sz="6" w:space="0" w:color="000000"/>
            </w:tcBorders>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4416"/>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tcBorders>
          </w:tcPr>
          <w:p w:rsidR="00DE11BA" w:rsidRPr="00BE1740" w:rsidRDefault="00DE11BA" w:rsidP="00EF0B46">
            <w:pPr>
              <w:rPr>
                <w:sz w:val="24"/>
              </w:rPr>
            </w:pPr>
          </w:p>
        </w:tc>
        <w:tc>
          <w:tcPr>
            <w:tcW w:w="3687" w:type="dxa"/>
            <w:tcBorders>
              <w:bottom w:val="single" w:sz="6" w:space="0" w:color="000000"/>
            </w:tcBorders>
          </w:tcPr>
          <w:p w:rsidR="00DE11BA" w:rsidRPr="00BE1740" w:rsidRDefault="00DE11BA" w:rsidP="00EF0B46">
            <w:pPr>
              <w:rPr>
                <w:sz w:val="24"/>
              </w:rPr>
            </w:pPr>
          </w:p>
        </w:tc>
        <w:tc>
          <w:tcPr>
            <w:tcW w:w="4952" w:type="dxa"/>
            <w:tcBorders>
              <w:top w:val="single" w:sz="6" w:space="0" w:color="000000"/>
              <w:bottom w:val="single" w:sz="6" w:space="0" w:color="000000"/>
            </w:tcBorders>
          </w:tcPr>
          <w:p w:rsidR="00DE11BA" w:rsidRPr="00DE11BA" w:rsidRDefault="00DE11BA" w:rsidP="00EF0B46">
            <w:pPr>
              <w:spacing w:line="275" w:lineRule="exact"/>
              <w:jc w:val="both"/>
              <w:rPr>
                <w:sz w:val="24"/>
                <w:lang w:val="ru-RU"/>
              </w:rPr>
            </w:pPr>
            <w:r w:rsidRPr="00DE11BA">
              <w:rPr>
                <w:sz w:val="24"/>
                <w:lang w:val="ru-RU"/>
              </w:rPr>
              <w:t>однородными</w:t>
            </w:r>
            <w:r w:rsidRPr="00DE11BA">
              <w:rPr>
                <w:spacing w:val="-4"/>
                <w:sz w:val="24"/>
                <w:lang w:val="ru-RU"/>
              </w:rPr>
              <w:t xml:space="preserve"> </w:t>
            </w:r>
            <w:r w:rsidRPr="00DE11BA">
              <w:rPr>
                <w:sz w:val="24"/>
                <w:lang w:val="ru-RU"/>
              </w:rPr>
              <w:t>членами.</w:t>
            </w:r>
          </w:p>
          <w:p w:rsidR="00DE11BA" w:rsidRPr="00DE11BA" w:rsidRDefault="00DE11BA" w:rsidP="00EF0B46">
            <w:pPr>
              <w:ind w:right="143"/>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однородными</w:t>
            </w:r>
            <w:r w:rsidRPr="00DE11BA">
              <w:rPr>
                <w:spacing w:val="-1"/>
                <w:sz w:val="24"/>
                <w:lang w:val="ru-RU"/>
              </w:rPr>
              <w:t xml:space="preserve"> </w:t>
            </w:r>
            <w:r w:rsidRPr="00DE11BA">
              <w:rPr>
                <w:sz w:val="24"/>
                <w:lang w:val="ru-RU"/>
              </w:rPr>
              <w:t>членами.</w:t>
            </w:r>
          </w:p>
          <w:p w:rsidR="00DE11BA" w:rsidRPr="00DE11BA" w:rsidRDefault="00DE11BA" w:rsidP="00EF0B46">
            <w:pPr>
              <w:ind w:right="146"/>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продолжение</w:t>
            </w:r>
            <w:r w:rsidRPr="00DE11BA">
              <w:rPr>
                <w:spacing w:val="1"/>
                <w:sz w:val="24"/>
                <w:lang w:val="ru-RU"/>
              </w:rPr>
              <w:t xml:space="preserve"> </w:t>
            </w:r>
            <w:r w:rsidRPr="00DE11BA">
              <w:rPr>
                <w:sz w:val="24"/>
                <w:lang w:val="ru-RU"/>
              </w:rPr>
              <w:t>ряда</w:t>
            </w:r>
            <w:r w:rsidRPr="00DE11BA">
              <w:rPr>
                <w:spacing w:val="1"/>
                <w:sz w:val="24"/>
                <w:lang w:val="ru-RU"/>
              </w:rPr>
              <w:t xml:space="preserve"> </w:t>
            </w:r>
            <w:r w:rsidRPr="00DE11BA">
              <w:rPr>
                <w:sz w:val="24"/>
                <w:lang w:val="ru-RU"/>
              </w:rPr>
              <w:t>однородных</w:t>
            </w:r>
            <w:r w:rsidRPr="00DE11BA">
              <w:rPr>
                <w:spacing w:val="-1"/>
                <w:sz w:val="24"/>
                <w:lang w:val="ru-RU"/>
              </w:rPr>
              <w:t xml:space="preserve"> </w:t>
            </w:r>
            <w:r w:rsidRPr="00DE11BA">
              <w:rPr>
                <w:sz w:val="24"/>
                <w:lang w:val="ru-RU"/>
              </w:rPr>
              <w:t>членов предложения.</w:t>
            </w:r>
          </w:p>
          <w:p w:rsidR="00DE11BA" w:rsidRPr="00DE11BA" w:rsidRDefault="00DE11BA" w:rsidP="00EF0B46">
            <w:pPr>
              <w:tabs>
                <w:tab w:val="left" w:pos="2000"/>
                <w:tab w:val="left" w:pos="3547"/>
              </w:tabs>
              <w:ind w:right="146"/>
              <w:jc w:val="both"/>
              <w:rPr>
                <w:sz w:val="24"/>
                <w:lang w:val="ru-RU"/>
              </w:rPr>
            </w:pPr>
            <w:r w:rsidRPr="00DE11BA">
              <w:rPr>
                <w:sz w:val="24"/>
                <w:lang w:val="ru-RU"/>
              </w:rPr>
              <w:t>Творческое</w:t>
            </w:r>
            <w:r w:rsidRPr="00DE11BA">
              <w:rPr>
                <w:sz w:val="24"/>
                <w:lang w:val="ru-RU"/>
              </w:rPr>
              <w:tab/>
              <w:t>задание:</w:t>
            </w:r>
            <w:r w:rsidRPr="00DE11BA">
              <w:rPr>
                <w:sz w:val="24"/>
                <w:lang w:val="ru-RU"/>
              </w:rPr>
              <w:tab/>
            </w:r>
            <w:r w:rsidRPr="00DE11BA">
              <w:rPr>
                <w:spacing w:val="-1"/>
                <w:sz w:val="24"/>
                <w:lang w:val="ru-RU"/>
              </w:rPr>
              <w:t>составление</w:t>
            </w:r>
            <w:r w:rsidRPr="00DE11BA">
              <w:rPr>
                <w:spacing w:val="-58"/>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однородными</w:t>
            </w:r>
            <w:r w:rsidRPr="00DE11BA">
              <w:rPr>
                <w:spacing w:val="-1"/>
                <w:sz w:val="24"/>
                <w:lang w:val="ru-RU"/>
              </w:rPr>
              <w:t xml:space="preserve"> </w:t>
            </w:r>
            <w:r w:rsidRPr="00DE11BA">
              <w:rPr>
                <w:sz w:val="24"/>
                <w:lang w:val="ru-RU"/>
              </w:rPr>
              <w:t>членами.</w:t>
            </w:r>
          </w:p>
          <w:p w:rsidR="00DE11BA" w:rsidRPr="00DE11BA" w:rsidRDefault="00DE11BA" w:rsidP="00EF0B46">
            <w:pPr>
              <w:ind w:right="142"/>
              <w:jc w:val="both"/>
              <w:rPr>
                <w:sz w:val="24"/>
                <w:lang w:val="ru-RU"/>
              </w:rPr>
            </w:pPr>
            <w:r w:rsidRPr="00DE11BA">
              <w:rPr>
                <w:sz w:val="24"/>
                <w:lang w:val="ru-RU"/>
              </w:rPr>
              <w:t>Проверочная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направленная</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проверку ориентации в изученных понятиях:</w:t>
            </w:r>
            <w:r w:rsidRPr="00DE11BA">
              <w:rPr>
                <w:spacing w:val="-57"/>
                <w:sz w:val="24"/>
                <w:lang w:val="ru-RU"/>
              </w:rPr>
              <w:t xml:space="preserve"> </w:t>
            </w:r>
            <w:r w:rsidRPr="00DE11BA">
              <w:rPr>
                <w:sz w:val="24"/>
                <w:lang w:val="ru-RU"/>
              </w:rPr>
              <w:t>подлежащее,</w:t>
            </w:r>
            <w:r w:rsidRPr="00DE11BA">
              <w:rPr>
                <w:spacing w:val="1"/>
                <w:sz w:val="24"/>
                <w:lang w:val="ru-RU"/>
              </w:rPr>
              <w:t xml:space="preserve"> </w:t>
            </w:r>
            <w:r w:rsidRPr="00DE11BA">
              <w:rPr>
                <w:sz w:val="24"/>
                <w:lang w:val="ru-RU"/>
              </w:rPr>
              <w:t>сказуемое,</w:t>
            </w:r>
            <w:r w:rsidRPr="00DE11BA">
              <w:rPr>
                <w:spacing w:val="1"/>
                <w:sz w:val="24"/>
                <w:lang w:val="ru-RU"/>
              </w:rPr>
              <w:t xml:space="preserve"> </w:t>
            </w:r>
            <w:r w:rsidRPr="00DE11BA">
              <w:rPr>
                <w:sz w:val="24"/>
                <w:lang w:val="ru-RU"/>
              </w:rPr>
              <w:t>второстепенные</w:t>
            </w:r>
            <w:r w:rsidRPr="00DE11BA">
              <w:rPr>
                <w:spacing w:val="1"/>
                <w:sz w:val="24"/>
                <w:lang w:val="ru-RU"/>
              </w:rPr>
              <w:t xml:space="preserve"> </w:t>
            </w:r>
            <w:r w:rsidRPr="00DE11BA">
              <w:rPr>
                <w:sz w:val="24"/>
                <w:lang w:val="ru-RU"/>
              </w:rPr>
              <w:t>члены</w:t>
            </w:r>
            <w:r w:rsidRPr="00DE11BA">
              <w:rPr>
                <w:spacing w:val="1"/>
                <w:sz w:val="24"/>
                <w:lang w:val="ru-RU"/>
              </w:rPr>
              <w:t xml:space="preserve"> </w:t>
            </w:r>
            <w:r w:rsidRPr="00DE11BA">
              <w:rPr>
                <w:sz w:val="24"/>
                <w:lang w:val="ru-RU"/>
              </w:rPr>
              <w:t>предложения,</w:t>
            </w:r>
            <w:r w:rsidRPr="00DE11BA">
              <w:rPr>
                <w:spacing w:val="1"/>
                <w:sz w:val="24"/>
                <w:lang w:val="ru-RU"/>
              </w:rPr>
              <w:t xml:space="preserve"> </w:t>
            </w:r>
            <w:r w:rsidRPr="00DE11BA">
              <w:rPr>
                <w:sz w:val="24"/>
                <w:lang w:val="ru-RU"/>
              </w:rPr>
              <w:t>умения</w:t>
            </w:r>
            <w:r w:rsidRPr="00DE11BA">
              <w:rPr>
                <w:spacing w:val="1"/>
                <w:sz w:val="24"/>
                <w:lang w:val="ru-RU"/>
              </w:rPr>
              <w:t xml:space="preserve"> </w:t>
            </w:r>
            <w:r w:rsidRPr="00DE11BA">
              <w:rPr>
                <w:sz w:val="24"/>
                <w:lang w:val="ru-RU"/>
              </w:rPr>
              <w:t>соотносить</w:t>
            </w:r>
            <w:r w:rsidRPr="00DE11BA">
              <w:rPr>
                <w:spacing w:val="1"/>
                <w:sz w:val="24"/>
                <w:lang w:val="ru-RU"/>
              </w:rPr>
              <w:t xml:space="preserve"> </w:t>
            </w:r>
            <w:r w:rsidRPr="00DE11BA">
              <w:rPr>
                <w:sz w:val="24"/>
                <w:lang w:val="ru-RU"/>
              </w:rPr>
              <w:t>понятие</w:t>
            </w:r>
          </w:p>
          <w:p w:rsidR="00DE11BA" w:rsidRPr="00DE11BA" w:rsidRDefault="00DE11BA" w:rsidP="00EF0B46">
            <w:pPr>
              <w:spacing w:line="270" w:lineRule="atLeast"/>
              <w:ind w:right="145"/>
              <w:jc w:val="both"/>
              <w:rPr>
                <w:sz w:val="24"/>
                <w:lang w:val="ru-RU"/>
              </w:rPr>
            </w:pPr>
            <w:r w:rsidRPr="00DE11BA">
              <w:rPr>
                <w:sz w:val="24"/>
                <w:lang w:val="ru-RU"/>
              </w:rPr>
              <w:t>с</w:t>
            </w:r>
            <w:r w:rsidRPr="00DE11BA">
              <w:rPr>
                <w:spacing w:val="1"/>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краткой</w:t>
            </w:r>
            <w:r w:rsidRPr="00DE11BA">
              <w:rPr>
                <w:spacing w:val="1"/>
                <w:sz w:val="24"/>
                <w:lang w:val="ru-RU"/>
              </w:rPr>
              <w:t xml:space="preserve"> </w:t>
            </w:r>
            <w:r w:rsidRPr="00DE11BA">
              <w:rPr>
                <w:sz w:val="24"/>
                <w:lang w:val="ru-RU"/>
              </w:rPr>
              <w:t>характеристикой,</w:t>
            </w:r>
            <w:r w:rsidRPr="00DE11BA">
              <w:rPr>
                <w:spacing w:val="1"/>
                <w:sz w:val="24"/>
                <w:lang w:val="ru-RU"/>
              </w:rPr>
              <w:t xml:space="preserve"> </w:t>
            </w:r>
            <w:r w:rsidRPr="00DE11BA">
              <w:rPr>
                <w:sz w:val="24"/>
                <w:lang w:val="ru-RU"/>
              </w:rPr>
              <w:t>объяснять</w:t>
            </w:r>
            <w:r w:rsidRPr="00DE11BA">
              <w:rPr>
                <w:spacing w:val="1"/>
                <w:sz w:val="24"/>
                <w:lang w:val="ru-RU"/>
              </w:rPr>
              <w:t xml:space="preserve"> </w:t>
            </w:r>
            <w:r w:rsidRPr="00DE11BA">
              <w:rPr>
                <w:sz w:val="24"/>
                <w:lang w:val="ru-RU"/>
              </w:rPr>
              <w:t>своими</w:t>
            </w:r>
            <w:r w:rsidRPr="00DE11BA">
              <w:rPr>
                <w:spacing w:val="1"/>
                <w:sz w:val="24"/>
                <w:lang w:val="ru-RU"/>
              </w:rPr>
              <w:t xml:space="preserve"> </w:t>
            </w:r>
            <w:r w:rsidRPr="00DE11BA">
              <w:rPr>
                <w:sz w:val="24"/>
                <w:lang w:val="ru-RU"/>
              </w:rPr>
              <w:t>словами</w:t>
            </w:r>
            <w:r w:rsidRPr="00DE11BA">
              <w:rPr>
                <w:spacing w:val="1"/>
                <w:sz w:val="24"/>
                <w:lang w:val="ru-RU"/>
              </w:rPr>
              <w:t xml:space="preserve"> </w:t>
            </w:r>
            <w:r w:rsidRPr="00DE11BA">
              <w:rPr>
                <w:sz w:val="24"/>
                <w:lang w:val="ru-RU"/>
              </w:rPr>
              <w:t>значение</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понятий.</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5246"/>
        </w:trPr>
        <w:tc>
          <w:tcPr>
            <w:tcW w:w="1013" w:type="dxa"/>
            <w:tcBorders>
              <w:left w:val="single" w:sz="6" w:space="0" w:color="000000"/>
            </w:tcBorders>
          </w:tcPr>
          <w:p w:rsidR="00DE11BA" w:rsidRPr="00BE1740" w:rsidRDefault="00DE11BA" w:rsidP="00EF0B46">
            <w:pPr>
              <w:spacing w:before="1"/>
              <w:jc w:val="center"/>
              <w:rPr>
                <w:b/>
                <w:i/>
                <w:sz w:val="24"/>
              </w:rPr>
            </w:pPr>
            <w:r w:rsidRPr="00BE1740">
              <w:rPr>
                <w:b/>
                <w:i/>
                <w:sz w:val="24"/>
              </w:rPr>
              <w:t>8</w:t>
            </w:r>
          </w:p>
        </w:tc>
        <w:tc>
          <w:tcPr>
            <w:tcW w:w="2259" w:type="dxa"/>
          </w:tcPr>
          <w:p w:rsidR="00DE11BA" w:rsidRPr="00BE1740" w:rsidRDefault="00DE11BA" w:rsidP="00EF0B46">
            <w:pPr>
              <w:spacing w:before="1"/>
              <w:ind w:right="345"/>
              <w:jc w:val="center"/>
              <w:rPr>
                <w:b/>
                <w:i/>
                <w:sz w:val="24"/>
              </w:rPr>
            </w:pPr>
            <w:r w:rsidRPr="00BE1740">
              <w:rPr>
                <w:b/>
                <w:i/>
                <w:sz w:val="24"/>
              </w:rPr>
              <w:t>Орфография и</w:t>
            </w:r>
            <w:r w:rsidRPr="00BE1740">
              <w:rPr>
                <w:b/>
                <w:i/>
                <w:spacing w:val="-57"/>
                <w:sz w:val="24"/>
              </w:rPr>
              <w:t xml:space="preserve"> </w:t>
            </w:r>
            <w:r w:rsidRPr="00BE1740">
              <w:rPr>
                <w:b/>
                <w:i/>
                <w:sz w:val="24"/>
              </w:rPr>
              <w:t>пунктуация</w:t>
            </w:r>
            <w:r w:rsidRPr="00BE1740">
              <w:rPr>
                <w:b/>
                <w:i/>
                <w:spacing w:val="1"/>
                <w:sz w:val="24"/>
              </w:rPr>
              <w:t xml:space="preserve"> </w:t>
            </w:r>
            <w:r w:rsidRPr="00BE1740">
              <w:rPr>
                <w:b/>
                <w:i/>
                <w:sz w:val="24"/>
              </w:rPr>
              <w:t>(50 ч.)</w:t>
            </w:r>
          </w:p>
        </w:tc>
        <w:tc>
          <w:tcPr>
            <w:tcW w:w="3687" w:type="dxa"/>
            <w:tcBorders>
              <w:top w:val="single" w:sz="6" w:space="0" w:color="000000"/>
              <w:bottom w:val="single" w:sz="6" w:space="0" w:color="000000"/>
            </w:tcBorders>
          </w:tcPr>
          <w:p w:rsidR="00DE11BA" w:rsidRPr="00DE11BA" w:rsidRDefault="00DE11BA" w:rsidP="00EF0B46">
            <w:pPr>
              <w:tabs>
                <w:tab w:val="left" w:pos="2816"/>
              </w:tabs>
              <w:spacing w:before="1"/>
              <w:ind w:right="141"/>
              <w:jc w:val="both"/>
              <w:rPr>
                <w:sz w:val="24"/>
                <w:lang w:val="ru-RU"/>
              </w:rPr>
            </w:pPr>
            <w:r w:rsidRPr="00DE11BA">
              <w:rPr>
                <w:sz w:val="24"/>
                <w:lang w:val="ru-RU"/>
              </w:rPr>
              <w:t>Повторение</w:t>
            </w:r>
            <w:r w:rsidRPr="00DE11BA">
              <w:rPr>
                <w:sz w:val="24"/>
                <w:lang w:val="ru-RU"/>
              </w:rPr>
              <w:tab/>
            </w:r>
            <w:r w:rsidRPr="00DE11BA">
              <w:rPr>
                <w:spacing w:val="-1"/>
                <w:sz w:val="24"/>
                <w:lang w:val="ru-RU"/>
              </w:rPr>
              <w:t>правил</w:t>
            </w:r>
            <w:r w:rsidRPr="00DE11BA">
              <w:rPr>
                <w:spacing w:val="-58"/>
                <w:sz w:val="24"/>
                <w:lang w:val="ru-RU"/>
              </w:rPr>
              <w:t xml:space="preserve"> </w:t>
            </w:r>
            <w:r w:rsidRPr="00DE11BA">
              <w:rPr>
                <w:sz w:val="24"/>
                <w:lang w:val="ru-RU"/>
              </w:rPr>
              <w:t>правописания, изученных в 1 и 2</w:t>
            </w:r>
            <w:r w:rsidRPr="00DE11BA">
              <w:rPr>
                <w:spacing w:val="-57"/>
                <w:sz w:val="24"/>
                <w:lang w:val="ru-RU"/>
              </w:rPr>
              <w:t xml:space="preserve"> </w:t>
            </w:r>
            <w:r w:rsidRPr="00DE11BA">
              <w:rPr>
                <w:sz w:val="24"/>
                <w:lang w:val="ru-RU"/>
              </w:rPr>
              <w:t>классах.</w:t>
            </w:r>
          </w:p>
          <w:p w:rsidR="00DE11BA" w:rsidRPr="00DE11BA" w:rsidRDefault="00DE11BA" w:rsidP="00EF0B46">
            <w:pPr>
              <w:tabs>
                <w:tab w:val="left" w:pos="1450"/>
                <w:tab w:val="left" w:pos="1891"/>
                <w:tab w:val="left" w:pos="2076"/>
                <w:tab w:val="left" w:pos="2113"/>
                <w:tab w:val="left" w:pos="2296"/>
                <w:tab w:val="left" w:pos="2348"/>
                <w:tab w:val="left" w:pos="2429"/>
                <w:tab w:val="left" w:pos="2554"/>
                <w:tab w:val="left" w:pos="2596"/>
                <w:tab w:val="left" w:pos="2643"/>
                <w:tab w:val="left" w:pos="2902"/>
                <w:tab w:val="left" w:pos="2949"/>
                <w:tab w:val="left" w:pos="3415"/>
              </w:tabs>
              <w:ind w:right="141"/>
              <w:rPr>
                <w:sz w:val="24"/>
                <w:lang w:val="ru-RU"/>
              </w:rPr>
            </w:pPr>
            <w:r w:rsidRPr="00DE11BA">
              <w:rPr>
                <w:sz w:val="24"/>
                <w:lang w:val="ru-RU"/>
              </w:rPr>
              <w:t>Формирование</w:t>
            </w:r>
            <w:r w:rsidRPr="00DE11BA">
              <w:rPr>
                <w:spacing w:val="1"/>
                <w:sz w:val="24"/>
                <w:lang w:val="ru-RU"/>
              </w:rPr>
              <w:t xml:space="preserve"> </w:t>
            </w:r>
            <w:r w:rsidRPr="00DE11BA">
              <w:rPr>
                <w:sz w:val="24"/>
                <w:lang w:val="ru-RU"/>
              </w:rPr>
              <w:t>орфографической</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зоркости:</w:t>
            </w:r>
            <w:r w:rsidRPr="00DE11BA">
              <w:rPr>
                <w:spacing w:val="-57"/>
                <w:sz w:val="24"/>
                <w:lang w:val="ru-RU"/>
              </w:rPr>
              <w:t xml:space="preserve"> </w:t>
            </w:r>
            <w:r w:rsidRPr="00DE11BA">
              <w:rPr>
                <w:sz w:val="24"/>
                <w:lang w:val="ru-RU"/>
              </w:rPr>
              <w:t>осознание</w:t>
            </w:r>
            <w:r w:rsidRPr="00DE11BA">
              <w:rPr>
                <w:sz w:val="24"/>
                <w:lang w:val="ru-RU"/>
              </w:rPr>
              <w:tab/>
              <w:t>места</w:t>
            </w:r>
            <w:r w:rsidRPr="00DE11BA">
              <w:rPr>
                <w:sz w:val="24"/>
                <w:lang w:val="ru-RU"/>
              </w:rPr>
              <w:tab/>
            </w:r>
            <w:r w:rsidRPr="00DE11BA">
              <w:rPr>
                <w:sz w:val="24"/>
                <w:lang w:val="ru-RU"/>
              </w:rPr>
              <w:tab/>
            </w:r>
            <w:r w:rsidRPr="00DE11BA">
              <w:rPr>
                <w:sz w:val="24"/>
                <w:lang w:val="ru-RU"/>
              </w:rPr>
              <w:tab/>
              <w:t>возможного</w:t>
            </w:r>
            <w:r w:rsidRPr="00DE11BA">
              <w:rPr>
                <w:spacing w:val="-57"/>
                <w:sz w:val="24"/>
                <w:lang w:val="ru-RU"/>
              </w:rPr>
              <w:t xml:space="preserve"> </w:t>
            </w:r>
            <w:r w:rsidRPr="00DE11BA">
              <w:rPr>
                <w:sz w:val="24"/>
                <w:lang w:val="ru-RU"/>
              </w:rPr>
              <w:t>возникновения.</w:t>
            </w:r>
            <w:r w:rsidRPr="00DE11BA">
              <w:rPr>
                <w:spacing w:val="1"/>
                <w:sz w:val="24"/>
                <w:lang w:val="ru-RU"/>
              </w:rPr>
              <w:t xml:space="preserve"> </w:t>
            </w:r>
            <w:r w:rsidRPr="00DE11BA">
              <w:rPr>
                <w:sz w:val="24"/>
                <w:lang w:val="ru-RU"/>
              </w:rPr>
              <w:t>орфографической</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ошибки,</w:t>
            </w:r>
            <w:r w:rsidRPr="00DE11BA">
              <w:rPr>
                <w:spacing w:val="-57"/>
                <w:sz w:val="24"/>
                <w:lang w:val="ru-RU"/>
              </w:rPr>
              <w:t xml:space="preserve"> </w:t>
            </w:r>
            <w:r w:rsidRPr="00DE11BA">
              <w:rPr>
                <w:sz w:val="24"/>
                <w:lang w:val="ru-RU"/>
              </w:rPr>
              <w:t>использование</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различных</w:t>
            </w:r>
            <w:r w:rsidRPr="00DE11BA">
              <w:rPr>
                <w:spacing w:val="-57"/>
                <w:sz w:val="24"/>
                <w:lang w:val="ru-RU"/>
              </w:rPr>
              <w:t xml:space="preserve"> </w:t>
            </w:r>
            <w:r w:rsidRPr="00DE11BA">
              <w:rPr>
                <w:sz w:val="24"/>
                <w:lang w:val="ru-RU"/>
              </w:rPr>
              <w:t>способов</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решения</w:t>
            </w:r>
            <w:r w:rsidRPr="00DE11BA">
              <w:rPr>
                <w:spacing w:val="-57"/>
                <w:sz w:val="24"/>
                <w:lang w:val="ru-RU"/>
              </w:rPr>
              <w:t xml:space="preserve"> </w:t>
            </w:r>
            <w:r w:rsidRPr="00DE11BA">
              <w:rPr>
                <w:sz w:val="24"/>
                <w:lang w:val="ru-RU"/>
              </w:rPr>
              <w:t>орфографической</w:t>
            </w:r>
            <w:r w:rsidRPr="00DE11BA">
              <w:rPr>
                <w:sz w:val="24"/>
                <w:lang w:val="ru-RU"/>
              </w:rPr>
              <w:tab/>
            </w:r>
            <w:r w:rsidRPr="00DE11BA">
              <w:rPr>
                <w:sz w:val="24"/>
                <w:lang w:val="ru-RU"/>
              </w:rPr>
              <w:tab/>
            </w:r>
            <w:r w:rsidRPr="00DE11BA">
              <w:rPr>
                <w:sz w:val="24"/>
                <w:lang w:val="ru-RU"/>
              </w:rPr>
              <w:tab/>
            </w:r>
            <w:r w:rsidRPr="00DE11BA">
              <w:rPr>
                <w:sz w:val="24"/>
                <w:lang w:val="ru-RU"/>
              </w:rPr>
              <w:tab/>
              <w:t>задачи</w:t>
            </w:r>
            <w:r w:rsidRPr="00DE11BA">
              <w:rPr>
                <w:sz w:val="24"/>
                <w:lang w:val="ru-RU"/>
              </w:rPr>
              <w:tab/>
              <w:t>в</w:t>
            </w:r>
            <w:r w:rsidRPr="00DE11BA">
              <w:rPr>
                <w:spacing w:val="-57"/>
                <w:sz w:val="24"/>
                <w:lang w:val="ru-RU"/>
              </w:rPr>
              <w:t xml:space="preserve"> </w:t>
            </w:r>
            <w:r w:rsidRPr="00DE11BA">
              <w:rPr>
                <w:sz w:val="24"/>
                <w:lang w:val="ru-RU"/>
              </w:rPr>
              <w:t>зависимости</w:t>
            </w:r>
            <w:r w:rsidRPr="00DE11BA">
              <w:rPr>
                <w:sz w:val="24"/>
                <w:lang w:val="ru-RU"/>
              </w:rPr>
              <w:tab/>
            </w:r>
            <w:r w:rsidRPr="00DE11BA">
              <w:rPr>
                <w:sz w:val="24"/>
                <w:lang w:val="ru-RU"/>
              </w:rPr>
              <w:tab/>
            </w:r>
            <w:r w:rsidRPr="00DE11BA">
              <w:rPr>
                <w:sz w:val="24"/>
                <w:lang w:val="ru-RU"/>
              </w:rPr>
              <w:tab/>
              <w:t>от</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места</w:t>
            </w:r>
            <w:r w:rsidRPr="00DE11BA">
              <w:rPr>
                <w:spacing w:val="-57"/>
                <w:sz w:val="24"/>
                <w:lang w:val="ru-RU"/>
              </w:rPr>
              <w:t xml:space="preserve"> </w:t>
            </w:r>
            <w:r w:rsidRPr="00DE11BA">
              <w:rPr>
                <w:sz w:val="24"/>
                <w:lang w:val="ru-RU"/>
              </w:rPr>
              <w:t>орфограммы</w:t>
            </w:r>
            <w:r w:rsidRPr="00DE11BA">
              <w:rPr>
                <w:sz w:val="24"/>
                <w:lang w:val="ru-RU"/>
              </w:rPr>
              <w:tab/>
            </w:r>
            <w:r w:rsidRPr="00DE11BA">
              <w:rPr>
                <w:sz w:val="24"/>
                <w:lang w:val="ru-RU"/>
              </w:rPr>
              <w:tab/>
            </w:r>
            <w:r w:rsidRPr="00DE11BA">
              <w:rPr>
                <w:sz w:val="24"/>
                <w:lang w:val="ru-RU"/>
              </w:rPr>
              <w:tab/>
            </w:r>
            <w:r w:rsidRPr="00DE11BA">
              <w:rPr>
                <w:sz w:val="24"/>
                <w:lang w:val="ru-RU"/>
              </w:rPr>
              <w:tab/>
              <w:t>в</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слове.</w:t>
            </w:r>
            <w:r w:rsidRPr="00DE11BA">
              <w:rPr>
                <w:spacing w:val="-57"/>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орфографического</w:t>
            </w:r>
            <w:r w:rsidRPr="00DE11BA">
              <w:rPr>
                <w:spacing w:val="43"/>
                <w:sz w:val="24"/>
                <w:lang w:val="ru-RU"/>
              </w:rPr>
              <w:t xml:space="preserve"> </w:t>
            </w:r>
            <w:r w:rsidRPr="00DE11BA">
              <w:rPr>
                <w:sz w:val="24"/>
                <w:lang w:val="ru-RU"/>
              </w:rPr>
              <w:t>словаря</w:t>
            </w:r>
            <w:r w:rsidRPr="00DE11BA">
              <w:rPr>
                <w:spacing w:val="43"/>
                <w:sz w:val="24"/>
                <w:lang w:val="ru-RU"/>
              </w:rPr>
              <w:t xml:space="preserve"> </w:t>
            </w:r>
            <w:r w:rsidRPr="00DE11BA">
              <w:rPr>
                <w:sz w:val="24"/>
                <w:lang w:val="ru-RU"/>
              </w:rPr>
              <w:t>для</w:t>
            </w:r>
            <w:r w:rsidRPr="00DE11BA">
              <w:rPr>
                <w:spacing w:val="-57"/>
                <w:sz w:val="24"/>
                <w:lang w:val="ru-RU"/>
              </w:rPr>
              <w:t xml:space="preserve"> </w:t>
            </w:r>
            <w:r w:rsidRPr="00DE11BA">
              <w:rPr>
                <w:sz w:val="24"/>
                <w:lang w:val="ru-RU"/>
              </w:rPr>
              <w:t>определения</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(уточнения)</w:t>
            </w:r>
            <w:r w:rsidRPr="00DE11BA">
              <w:rPr>
                <w:spacing w:val="-57"/>
                <w:sz w:val="24"/>
                <w:lang w:val="ru-RU"/>
              </w:rPr>
              <w:t xml:space="preserve"> </w:t>
            </w:r>
            <w:r w:rsidRPr="00DE11BA">
              <w:rPr>
                <w:sz w:val="24"/>
                <w:lang w:val="ru-RU"/>
              </w:rPr>
              <w:t>написания</w:t>
            </w:r>
            <w:r w:rsidRPr="00DE11BA">
              <w:rPr>
                <w:spacing w:val="13"/>
                <w:sz w:val="24"/>
                <w:lang w:val="ru-RU"/>
              </w:rPr>
              <w:t xml:space="preserve"> </w:t>
            </w:r>
            <w:r w:rsidRPr="00DE11BA">
              <w:rPr>
                <w:sz w:val="24"/>
                <w:lang w:val="ru-RU"/>
              </w:rPr>
              <w:t>слова.</w:t>
            </w:r>
            <w:r w:rsidRPr="00DE11BA">
              <w:rPr>
                <w:spacing w:val="13"/>
                <w:sz w:val="24"/>
                <w:lang w:val="ru-RU"/>
              </w:rPr>
              <w:t xml:space="preserve"> </w:t>
            </w:r>
            <w:r w:rsidRPr="00DE11BA">
              <w:rPr>
                <w:sz w:val="24"/>
                <w:lang w:val="ru-RU"/>
              </w:rPr>
              <w:t>Контроль</w:t>
            </w:r>
            <w:r w:rsidRPr="00DE11BA">
              <w:rPr>
                <w:spacing w:val="1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самоконтроль</w:t>
            </w:r>
            <w:r w:rsidRPr="00DE11BA">
              <w:rPr>
                <w:sz w:val="24"/>
                <w:lang w:val="ru-RU"/>
              </w:rPr>
              <w:tab/>
              <w:t>при</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t>проверке</w:t>
            </w:r>
          </w:p>
          <w:p w:rsidR="00DE11BA" w:rsidRPr="00BE1740" w:rsidRDefault="00DE11BA" w:rsidP="00EF0B46">
            <w:pPr>
              <w:tabs>
                <w:tab w:val="left" w:pos="1664"/>
                <w:tab w:val="left" w:pos="2002"/>
              </w:tabs>
              <w:spacing w:line="259" w:lineRule="exact"/>
              <w:rPr>
                <w:sz w:val="24"/>
              </w:rPr>
            </w:pPr>
            <w:r w:rsidRPr="00BE1740">
              <w:rPr>
                <w:sz w:val="24"/>
              </w:rPr>
              <w:t>собственных</w:t>
            </w:r>
            <w:r w:rsidRPr="00BE1740">
              <w:rPr>
                <w:sz w:val="24"/>
              </w:rPr>
              <w:tab/>
              <w:t>и</w:t>
            </w:r>
            <w:r w:rsidRPr="00BE1740">
              <w:rPr>
                <w:sz w:val="24"/>
              </w:rPr>
              <w:tab/>
              <w:t>предложенных</w:t>
            </w:r>
          </w:p>
        </w:tc>
        <w:tc>
          <w:tcPr>
            <w:tcW w:w="4952" w:type="dxa"/>
            <w:tcBorders>
              <w:top w:val="single" w:sz="6" w:space="0" w:color="000000"/>
              <w:bottom w:val="single" w:sz="6" w:space="0" w:color="000000"/>
            </w:tcBorders>
          </w:tcPr>
          <w:p w:rsidR="00DE11BA" w:rsidRPr="00DE11BA" w:rsidRDefault="00DE11BA" w:rsidP="00EF0B46">
            <w:pPr>
              <w:spacing w:before="1"/>
              <w:ind w:right="144"/>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планировать</w:t>
            </w:r>
            <w:r w:rsidRPr="00DE11BA">
              <w:rPr>
                <w:spacing w:val="1"/>
                <w:sz w:val="24"/>
                <w:lang w:val="ru-RU"/>
              </w:rPr>
              <w:t xml:space="preserve"> </w:t>
            </w:r>
            <w:r w:rsidRPr="00DE11BA">
              <w:rPr>
                <w:sz w:val="24"/>
                <w:lang w:val="ru-RU"/>
              </w:rPr>
              <w:t>свои</w:t>
            </w:r>
            <w:r w:rsidRPr="00DE11BA">
              <w:rPr>
                <w:spacing w:val="-57"/>
                <w:sz w:val="24"/>
                <w:lang w:val="ru-RU"/>
              </w:rPr>
              <w:t xml:space="preserve"> </w:t>
            </w:r>
            <w:r w:rsidRPr="00DE11BA">
              <w:rPr>
                <w:sz w:val="24"/>
                <w:lang w:val="ru-RU"/>
              </w:rPr>
              <w:t>действия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решению</w:t>
            </w:r>
            <w:r w:rsidRPr="00DE11BA">
              <w:rPr>
                <w:spacing w:val="1"/>
                <w:sz w:val="24"/>
                <w:lang w:val="ru-RU"/>
              </w:rPr>
              <w:t xml:space="preserve"> </w:t>
            </w:r>
            <w:r w:rsidRPr="00DE11BA">
              <w:rPr>
                <w:sz w:val="24"/>
                <w:lang w:val="ru-RU"/>
              </w:rPr>
              <w:t>орфографической</w:t>
            </w:r>
            <w:r w:rsidRPr="00DE11BA">
              <w:rPr>
                <w:spacing w:val="1"/>
                <w:sz w:val="24"/>
                <w:lang w:val="ru-RU"/>
              </w:rPr>
              <w:t xml:space="preserve"> </w:t>
            </w:r>
            <w:r w:rsidRPr="00DE11BA">
              <w:rPr>
                <w:sz w:val="24"/>
                <w:lang w:val="ru-RU"/>
              </w:rPr>
              <w:t>задачи?»,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актуализация</w:t>
            </w:r>
            <w:r w:rsidRPr="00DE11BA">
              <w:rPr>
                <w:spacing w:val="1"/>
                <w:sz w:val="24"/>
                <w:lang w:val="ru-RU"/>
              </w:rPr>
              <w:t xml:space="preserve"> </w:t>
            </w:r>
            <w:r w:rsidRPr="00DE11BA">
              <w:rPr>
                <w:sz w:val="24"/>
                <w:lang w:val="ru-RU"/>
              </w:rPr>
              <w:t>последовательности</w:t>
            </w:r>
            <w:r w:rsidRPr="00DE11BA">
              <w:rPr>
                <w:spacing w:val="1"/>
                <w:sz w:val="24"/>
                <w:lang w:val="ru-RU"/>
              </w:rPr>
              <w:t xml:space="preserve"> </w:t>
            </w:r>
            <w:r w:rsidRPr="00DE11BA">
              <w:rPr>
                <w:sz w:val="24"/>
                <w:lang w:val="ru-RU"/>
              </w:rPr>
              <w:t>действий</w:t>
            </w:r>
            <w:r w:rsidRPr="00DE11BA">
              <w:rPr>
                <w:spacing w:val="-57"/>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проверке</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орфограмм.</w:t>
            </w:r>
          </w:p>
          <w:p w:rsidR="00DE11BA" w:rsidRPr="00DE11BA" w:rsidRDefault="00DE11BA" w:rsidP="00EF0B46">
            <w:pPr>
              <w:tabs>
                <w:tab w:val="left" w:pos="1918"/>
                <w:tab w:val="left" w:pos="2705"/>
                <w:tab w:val="left" w:pos="4135"/>
              </w:tabs>
              <w:ind w:right="143"/>
              <w:jc w:val="both"/>
              <w:rPr>
                <w:sz w:val="24"/>
                <w:lang w:val="ru-RU"/>
              </w:rPr>
            </w:pPr>
            <w:r w:rsidRPr="00DE11BA">
              <w:rPr>
                <w:sz w:val="24"/>
                <w:lang w:val="ru-RU"/>
              </w:rPr>
              <w:t>Моделирование</w:t>
            </w:r>
            <w:r w:rsidRPr="00DE11BA">
              <w:rPr>
                <w:spacing w:val="1"/>
                <w:sz w:val="24"/>
                <w:lang w:val="ru-RU"/>
              </w:rPr>
              <w:t xml:space="preserve"> </w:t>
            </w:r>
            <w:r w:rsidRPr="00DE11BA">
              <w:rPr>
                <w:sz w:val="24"/>
                <w:lang w:val="ru-RU"/>
              </w:rPr>
              <w:t>алгоритмов</w:t>
            </w:r>
            <w:r w:rsidRPr="00DE11BA">
              <w:rPr>
                <w:spacing w:val="1"/>
                <w:sz w:val="24"/>
                <w:lang w:val="ru-RU"/>
              </w:rPr>
              <w:t xml:space="preserve"> </w:t>
            </w:r>
            <w:r w:rsidRPr="00DE11BA">
              <w:rPr>
                <w:sz w:val="24"/>
                <w:lang w:val="ru-RU"/>
              </w:rPr>
              <w:t>применения</w:t>
            </w:r>
            <w:r w:rsidRPr="00DE11BA">
              <w:rPr>
                <w:spacing w:val="1"/>
                <w:sz w:val="24"/>
                <w:lang w:val="ru-RU"/>
              </w:rPr>
              <w:t xml:space="preserve"> </w:t>
            </w:r>
            <w:r w:rsidRPr="00DE11BA">
              <w:rPr>
                <w:sz w:val="24"/>
                <w:lang w:val="ru-RU"/>
              </w:rPr>
              <w:t>изучаемых</w:t>
            </w:r>
            <w:r w:rsidRPr="00DE11BA">
              <w:rPr>
                <w:sz w:val="24"/>
                <w:lang w:val="ru-RU"/>
              </w:rPr>
              <w:tab/>
              <w:t>в</w:t>
            </w:r>
            <w:r w:rsidRPr="00DE11BA">
              <w:rPr>
                <w:sz w:val="24"/>
                <w:lang w:val="ru-RU"/>
              </w:rPr>
              <w:tab/>
              <w:t>данном</w:t>
            </w:r>
            <w:r w:rsidRPr="00DE11BA">
              <w:rPr>
                <w:sz w:val="24"/>
                <w:lang w:val="ru-RU"/>
              </w:rPr>
              <w:tab/>
            </w:r>
            <w:r w:rsidRPr="00DE11BA">
              <w:rPr>
                <w:spacing w:val="-1"/>
                <w:sz w:val="24"/>
                <w:lang w:val="ru-RU"/>
              </w:rPr>
              <w:t>классе</w:t>
            </w:r>
            <w:r w:rsidRPr="00DE11BA">
              <w:rPr>
                <w:spacing w:val="-58"/>
                <w:sz w:val="24"/>
                <w:lang w:val="ru-RU"/>
              </w:rPr>
              <w:t xml:space="preserve"> </w:t>
            </w:r>
            <w:r w:rsidRPr="00DE11BA">
              <w:rPr>
                <w:sz w:val="24"/>
                <w:lang w:val="ru-RU"/>
              </w:rPr>
              <w:t>орфографических</w:t>
            </w:r>
            <w:r w:rsidRPr="00DE11BA">
              <w:rPr>
                <w:spacing w:val="1"/>
                <w:sz w:val="24"/>
                <w:lang w:val="ru-RU"/>
              </w:rPr>
              <w:t xml:space="preserve"> </w:t>
            </w:r>
            <w:r w:rsidRPr="00DE11BA">
              <w:rPr>
                <w:sz w:val="24"/>
                <w:lang w:val="ru-RU"/>
              </w:rPr>
              <w:t>правил,</w:t>
            </w:r>
            <w:r w:rsidRPr="00DE11BA">
              <w:rPr>
                <w:spacing w:val="1"/>
                <w:sz w:val="24"/>
                <w:lang w:val="ru-RU"/>
              </w:rPr>
              <w:t xml:space="preserve"> </w:t>
            </w:r>
            <w:r w:rsidRPr="00DE11BA">
              <w:rPr>
                <w:sz w:val="24"/>
                <w:lang w:val="ru-RU"/>
              </w:rPr>
              <w:t>следование</w:t>
            </w:r>
            <w:r w:rsidRPr="00DE11BA">
              <w:rPr>
                <w:spacing w:val="1"/>
                <w:sz w:val="24"/>
                <w:lang w:val="ru-RU"/>
              </w:rPr>
              <w:t xml:space="preserve"> </w:t>
            </w:r>
            <w:r w:rsidRPr="00DE11BA">
              <w:rPr>
                <w:sz w:val="24"/>
                <w:lang w:val="ru-RU"/>
              </w:rPr>
              <w:t>составленным</w:t>
            </w:r>
            <w:r w:rsidRPr="00DE11BA">
              <w:rPr>
                <w:spacing w:val="-3"/>
                <w:sz w:val="24"/>
                <w:lang w:val="ru-RU"/>
              </w:rPr>
              <w:t xml:space="preserve"> </w:t>
            </w:r>
            <w:r w:rsidRPr="00DE11BA">
              <w:rPr>
                <w:sz w:val="24"/>
                <w:lang w:val="ru-RU"/>
              </w:rPr>
              <w:t>алгоритмам.</w:t>
            </w:r>
          </w:p>
          <w:p w:rsidR="00DE11BA" w:rsidRPr="00DE11BA" w:rsidRDefault="00DE11BA" w:rsidP="00EF0B46">
            <w:pPr>
              <w:ind w:right="144"/>
              <w:jc w:val="both"/>
              <w:rPr>
                <w:sz w:val="24"/>
                <w:lang w:val="ru-RU"/>
              </w:rPr>
            </w:pPr>
            <w:r w:rsidRPr="00DE11BA">
              <w:rPr>
                <w:sz w:val="24"/>
                <w:lang w:val="ru-RU"/>
              </w:rPr>
              <w:t>Работа в парах: группировка слов по месту</w:t>
            </w:r>
            <w:r w:rsidRPr="00DE11BA">
              <w:rPr>
                <w:spacing w:val="1"/>
                <w:sz w:val="24"/>
                <w:lang w:val="ru-RU"/>
              </w:rPr>
              <w:t xml:space="preserve"> </w:t>
            </w:r>
            <w:r w:rsidRPr="00DE11BA">
              <w:rPr>
                <w:sz w:val="24"/>
                <w:lang w:val="ru-RU"/>
              </w:rPr>
              <w:t>орфограммы.</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группировка</w:t>
            </w:r>
            <w:r w:rsidRPr="00DE11BA">
              <w:rPr>
                <w:spacing w:val="-57"/>
                <w:sz w:val="24"/>
                <w:lang w:val="ru-RU"/>
              </w:rPr>
              <w:t xml:space="preserve"> </w:t>
            </w:r>
            <w:r w:rsidRPr="00DE11BA">
              <w:rPr>
                <w:sz w:val="24"/>
                <w:lang w:val="ru-RU"/>
              </w:rPr>
              <w:t>слов по типу орфограммы. Работа в группах:</w:t>
            </w:r>
            <w:r w:rsidRPr="00DE11BA">
              <w:rPr>
                <w:spacing w:val="-57"/>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написание</w:t>
            </w:r>
            <w:r w:rsidRPr="00DE11BA">
              <w:rPr>
                <w:spacing w:val="6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можно объяснить изученными правилами, 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изученными</w:t>
            </w:r>
            <w:r w:rsidRPr="00DE11BA">
              <w:rPr>
                <w:spacing w:val="-57"/>
                <w:sz w:val="24"/>
                <w:lang w:val="ru-RU"/>
              </w:rPr>
              <w:t xml:space="preserve"> </w:t>
            </w:r>
            <w:r w:rsidRPr="00DE11BA">
              <w:rPr>
                <w:sz w:val="24"/>
                <w:lang w:val="ru-RU"/>
              </w:rPr>
              <w:t>правилами</w:t>
            </w:r>
            <w:r w:rsidRPr="00DE11BA">
              <w:rPr>
                <w:spacing w:val="-1"/>
                <w:sz w:val="24"/>
                <w:lang w:val="ru-RU"/>
              </w:rPr>
              <w:t xml:space="preserve"> </w:t>
            </w:r>
            <w:r w:rsidRPr="00DE11BA">
              <w:rPr>
                <w:sz w:val="24"/>
                <w:lang w:val="ru-RU"/>
              </w:rPr>
              <w:t>объяснить</w:t>
            </w:r>
            <w:r w:rsidRPr="00DE11BA">
              <w:rPr>
                <w:spacing w:val="1"/>
                <w:sz w:val="24"/>
                <w:lang w:val="ru-RU"/>
              </w:rPr>
              <w:t xml:space="preserve"> </w:t>
            </w:r>
            <w:r w:rsidRPr="00DE11BA">
              <w:rPr>
                <w:sz w:val="24"/>
                <w:lang w:val="ru-RU"/>
              </w:rPr>
              <w:t>нельзя.</w:t>
            </w:r>
          </w:p>
          <w:p w:rsidR="00DE11BA" w:rsidRPr="00DE11BA" w:rsidRDefault="00DE11BA" w:rsidP="00EF0B46">
            <w:pPr>
              <w:spacing w:line="270" w:lineRule="atLeast"/>
              <w:ind w:right="143"/>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анализа</w:t>
            </w:r>
            <w:r w:rsidRPr="00DE11BA">
              <w:rPr>
                <w:spacing w:val="-57"/>
                <w:sz w:val="24"/>
                <w:lang w:val="ru-RU"/>
              </w:rPr>
              <w:t xml:space="preserve"> </w:t>
            </w:r>
            <w:r w:rsidRPr="00DE11BA">
              <w:rPr>
                <w:sz w:val="24"/>
                <w:lang w:val="ru-RU"/>
              </w:rPr>
              <w:t>текста на наличие в нём слов с определённой</w:t>
            </w:r>
            <w:r w:rsidRPr="00DE11BA">
              <w:rPr>
                <w:spacing w:val="-57"/>
                <w:sz w:val="24"/>
                <w:lang w:val="ru-RU"/>
              </w:rPr>
              <w:t xml:space="preserve"> </w:t>
            </w:r>
            <w:r w:rsidRPr="00DE11BA">
              <w:rPr>
                <w:sz w:val="24"/>
                <w:lang w:val="ru-RU"/>
              </w:rPr>
              <w:t>орфограммой.</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373"/>
        </w:trPr>
        <w:tc>
          <w:tcPr>
            <w:tcW w:w="1013" w:type="dxa"/>
            <w:tcBorders>
              <w:left w:val="single" w:sz="6" w:space="0" w:color="000000"/>
            </w:tcBorders>
          </w:tcPr>
          <w:p w:rsidR="00DE11BA" w:rsidRPr="00DE11BA" w:rsidRDefault="00DE11BA" w:rsidP="00EF0B46">
            <w:pPr>
              <w:rPr>
                <w:lang w:val="ru-RU"/>
              </w:rPr>
            </w:pPr>
          </w:p>
        </w:tc>
        <w:tc>
          <w:tcPr>
            <w:tcW w:w="2259" w:type="dxa"/>
          </w:tcPr>
          <w:p w:rsidR="00DE11BA" w:rsidRPr="00DE11BA" w:rsidRDefault="00DE11BA" w:rsidP="00EF0B46">
            <w:pPr>
              <w:rPr>
                <w:lang w:val="ru-RU"/>
              </w:rPr>
            </w:pPr>
          </w:p>
        </w:tc>
        <w:tc>
          <w:tcPr>
            <w:tcW w:w="3687" w:type="dxa"/>
            <w:tcBorders>
              <w:top w:val="single" w:sz="6" w:space="0" w:color="000000"/>
              <w:bottom w:val="single" w:sz="6" w:space="0" w:color="000000"/>
            </w:tcBorders>
          </w:tcPr>
          <w:p w:rsidR="00DE11BA" w:rsidRPr="00DE11BA" w:rsidRDefault="00DE11BA" w:rsidP="00EF0B46">
            <w:pPr>
              <w:spacing w:line="275" w:lineRule="exact"/>
              <w:rPr>
                <w:sz w:val="24"/>
                <w:lang w:val="ru-RU"/>
              </w:rPr>
            </w:pPr>
            <w:r w:rsidRPr="00DE11BA">
              <w:rPr>
                <w:sz w:val="24"/>
                <w:lang w:val="ru-RU"/>
              </w:rPr>
              <w:t>текстов.</w:t>
            </w:r>
          </w:p>
          <w:p w:rsidR="00DE11BA" w:rsidRPr="00DE11BA" w:rsidRDefault="00DE11BA" w:rsidP="00EF0B46">
            <w:pPr>
              <w:rPr>
                <w:sz w:val="24"/>
                <w:lang w:val="ru-RU"/>
              </w:rPr>
            </w:pPr>
            <w:r w:rsidRPr="00DE11BA">
              <w:rPr>
                <w:sz w:val="24"/>
                <w:lang w:val="ru-RU"/>
              </w:rPr>
              <w:t>Ознакомление</w:t>
            </w:r>
            <w:r w:rsidRPr="00DE11BA">
              <w:rPr>
                <w:spacing w:val="-4"/>
                <w:sz w:val="24"/>
                <w:lang w:val="ru-RU"/>
              </w:rPr>
              <w:t xml:space="preserve"> </w:t>
            </w:r>
            <w:r w:rsidRPr="00DE11BA">
              <w:rPr>
                <w:sz w:val="24"/>
                <w:lang w:val="ru-RU"/>
              </w:rPr>
              <w:t>с</w:t>
            </w:r>
            <w:r w:rsidRPr="00DE11BA">
              <w:rPr>
                <w:spacing w:val="-4"/>
                <w:sz w:val="24"/>
                <w:lang w:val="ru-RU"/>
              </w:rPr>
              <w:t xml:space="preserve"> </w:t>
            </w:r>
            <w:r w:rsidRPr="00DE11BA">
              <w:rPr>
                <w:sz w:val="24"/>
                <w:lang w:val="ru-RU"/>
              </w:rPr>
              <w:t>правила­</w:t>
            </w:r>
          </w:p>
          <w:p w:rsidR="00DE11BA" w:rsidRPr="00DE11BA" w:rsidRDefault="00DE11BA" w:rsidP="00EF0B46">
            <w:pPr>
              <w:tabs>
                <w:tab w:val="left" w:pos="855"/>
                <w:tab w:val="left" w:pos="2716"/>
                <w:tab w:val="left" w:pos="3282"/>
              </w:tabs>
              <w:ind w:right="143"/>
              <w:rPr>
                <w:sz w:val="24"/>
                <w:lang w:val="ru-RU"/>
              </w:rPr>
            </w:pPr>
            <w:r w:rsidRPr="00DE11BA">
              <w:rPr>
                <w:sz w:val="24"/>
                <w:lang w:val="ru-RU"/>
              </w:rPr>
              <w:t>ми</w:t>
            </w:r>
            <w:r w:rsidRPr="00DE11BA">
              <w:rPr>
                <w:sz w:val="24"/>
                <w:lang w:val="ru-RU"/>
              </w:rPr>
              <w:tab/>
              <w:t>правописания</w:t>
            </w:r>
            <w:r w:rsidRPr="00DE11BA">
              <w:rPr>
                <w:sz w:val="24"/>
                <w:lang w:val="ru-RU"/>
              </w:rPr>
              <w:tab/>
              <w:t>и</w:t>
            </w:r>
            <w:r w:rsidRPr="00DE11BA">
              <w:rPr>
                <w:sz w:val="24"/>
                <w:lang w:val="ru-RU"/>
              </w:rPr>
              <w:tab/>
            </w:r>
            <w:r w:rsidRPr="00DE11BA">
              <w:rPr>
                <w:spacing w:val="-2"/>
                <w:sz w:val="24"/>
                <w:lang w:val="ru-RU"/>
              </w:rPr>
              <w:t>их</w:t>
            </w:r>
            <w:r w:rsidRPr="00DE11BA">
              <w:rPr>
                <w:spacing w:val="-57"/>
                <w:sz w:val="24"/>
                <w:lang w:val="ru-RU"/>
              </w:rPr>
              <w:t xml:space="preserve"> </w:t>
            </w:r>
            <w:r w:rsidRPr="00DE11BA">
              <w:rPr>
                <w:sz w:val="24"/>
                <w:lang w:val="ru-RU"/>
              </w:rPr>
              <w:t>применение:</w:t>
            </w:r>
          </w:p>
          <w:p w:rsidR="00DE11BA" w:rsidRPr="00BE1740" w:rsidRDefault="00DE11BA" w:rsidP="00DE11BA">
            <w:pPr>
              <w:numPr>
                <w:ilvl w:val="0"/>
                <w:numId w:val="16"/>
              </w:numPr>
              <w:tabs>
                <w:tab w:val="left" w:pos="281"/>
              </w:tabs>
              <w:ind w:left="280" w:hanging="143"/>
              <w:rPr>
                <w:sz w:val="24"/>
              </w:rPr>
            </w:pPr>
            <w:r w:rsidRPr="00BE1740">
              <w:rPr>
                <w:sz w:val="24"/>
              </w:rPr>
              <w:t>разделительный</w:t>
            </w:r>
            <w:r w:rsidRPr="00BE1740">
              <w:rPr>
                <w:spacing w:val="-3"/>
                <w:sz w:val="24"/>
              </w:rPr>
              <w:t xml:space="preserve"> </w:t>
            </w:r>
            <w:r w:rsidRPr="00BE1740">
              <w:rPr>
                <w:sz w:val="24"/>
              </w:rPr>
              <w:t>твёрдый</w:t>
            </w:r>
            <w:r w:rsidRPr="00BE1740">
              <w:rPr>
                <w:spacing w:val="-2"/>
                <w:sz w:val="24"/>
              </w:rPr>
              <w:t xml:space="preserve"> </w:t>
            </w:r>
            <w:r w:rsidRPr="00BE1740">
              <w:rPr>
                <w:sz w:val="24"/>
              </w:rPr>
              <w:t>знак;</w:t>
            </w:r>
          </w:p>
          <w:p w:rsidR="00DE11BA" w:rsidRPr="00DE11BA" w:rsidRDefault="00DE11BA" w:rsidP="00DE11BA">
            <w:pPr>
              <w:numPr>
                <w:ilvl w:val="0"/>
                <w:numId w:val="16"/>
              </w:numPr>
              <w:tabs>
                <w:tab w:val="left" w:pos="281"/>
              </w:tabs>
              <w:ind w:right="146" w:firstLine="0"/>
              <w:rPr>
                <w:sz w:val="24"/>
                <w:lang w:val="ru-RU"/>
              </w:rPr>
            </w:pPr>
            <w:r w:rsidRPr="00DE11BA">
              <w:rPr>
                <w:sz w:val="24"/>
                <w:lang w:val="ru-RU"/>
              </w:rPr>
              <w:t>непроизносимые</w:t>
            </w:r>
            <w:r w:rsidRPr="00DE11BA">
              <w:rPr>
                <w:spacing w:val="52"/>
                <w:sz w:val="24"/>
                <w:lang w:val="ru-RU"/>
              </w:rPr>
              <w:t xml:space="preserve"> </w:t>
            </w:r>
            <w:r w:rsidRPr="00DE11BA">
              <w:rPr>
                <w:sz w:val="24"/>
                <w:lang w:val="ru-RU"/>
              </w:rPr>
              <w:t>согласные</w:t>
            </w:r>
            <w:r w:rsidRPr="00DE11BA">
              <w:rPr>
                <w:spacing w:val="52"/>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корне</w:t>
            </w:r>
            <w:r w:rsidRPr="00DE11BA">
              <w:rPr>
                <w:spacing w:val="-2"/>
                <w:sz w:val="24"/>
                <w:lang w:val="ru-RU"/>
              </w:rPr>
              <w:t xml:space="preserve"> </w:t>
            </w:r>
            <w:r w:rsidRPr="00DE11BA">
              <w:rPr>
                <w:sz w:val="24"/>
                <w:lang w:val="ru-RU"/>
              </w:rPr>
              <w:t>слова;</w:t>
            </w:r>
          </w:p>
          <w:p w:rsidR="00DE11BA" w:rsidRPr="00DE11BA" w:rsidRDefault="00DE11BA" w:rsidP="00DE11BA">
            <w:pPr>
              <w:numPr>
                <w:ilvl w:val="0"/>
                <w:numId w:val="16"/>
              </w:numPr>
              <w:tabs>
                <w:tab w:val="left" w:pos="281"/>
              </w:tabs>
              <w:ind w:right="142" w:firstLine="0"/>
              <w:rPr>
                <w:sz w:val="24"/>
                <w:lang w:val="ru-RU"/>
              </w:rPr>
            </w:pPr>
            <w:r w:rsidRPr="00DE11BA">
              <w:rPr>
                <w:sz w:val="24"/>
                <w:lang w:val="ru-RU"/>
              </w:rPr>
              <w:t>мягкий</w:t>
            </w:r>
            <w:r w:rsidRPr="00DE11BA">
              <w:rPr>
                <w:spacing w:val="5"/>
                <w:sz w:val="24"/>
                <w:lang w:val="ru-RU"/>
              </w:rPr>
              <w:t xml:space="preserve"> </w:t>
            </w:r>
            <w:r w:rsidRPr="00DE11BA">
              <w:rPr>
                <w:sz w:val="24"/>
                <w:lang w:val="ru-RU"/>
              </w:rPr>
              <w:t>знак</w:t>
            </w:r>
            <w:r w:rsidRPr="00DE11BA">
              <w:rPr>
                <w:spacing w:val="5"/>
                <w:sz w:val="24"/>
                <w:lang w:val="ru-RU"/>
              </w:rPr>
              <w:t xml:space="preserve"> </w:t>
            </w:r>
            <w:r w:rsidRPr="00DE11BA">
              <w:rPr>
                <w:sz w:val="24"/>
                <w:lang w:val="ru-RU"/>
              </w:rPr>
              <w:t>после</w:t>
            </w:r>
            <w:r w:rsidRPr="00DE11BA">
              <w:rPr>
                <w:spacing w:val="5"/>
                <w:sz w:val="24"/>
                <w:lang w:val="ru-RU"/>
              </w:rPr>
              <w:t xml:space="preserve"> </w:t>
            </w:r>
            <w:r w:rsidRPr="00DE11BA">
              <w:rPr>
                <w:sz w:val="24"/>
                <w:lang w:val="ru-RU"/>
              </w:rPr>
              <w:t>шипящих</w:t>
            </w:r>
            <w:r w:rsidRPr="00DE11BA">
              <w:rPr>
                <w:spacing w:val="4"/>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конце</w:t>
            </w:r>
            <w:r w:rsidRPr="00DE11BA">
              <w:rPr>
                <w:spacing w:val="-3"/>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p>
          <w:p w:rsidR="00DE11BA" w:rsidRPr="00DE11BA" w:rsidRDefault="00DE11BA" w:rsidP="00EF0B46">
            <w:pPr>
              <w:tabs>
                <w:tab w:val="left" w:pos="3016"/>
              </w:tabs>
              <w:ind w:right="143"/>
              <w:jc w:val="both"/>
              <w:rPr>
                <w:sz w:val="24"/>
                <w:lang w:val="ru-RU"/>
              </w:rPr>
            </w:pPr>
            <w:r w:rsidRPr="00DE11BA">
              <w:rPr>
                <w:sz w:val="24"/>
                <w:lang w:val="ru-RU"/>
              </w:rPr>
              <w:t>безударные гласные в падежных</w:t>
            </w:r>
            <w:r w:rsidRPr="00DE11BA">
              <w:rPr>
                <w:spacing w:val="-57"/>
                <w:sz w:val="24"/>
                <w:lang w:val="ru-RU"/>
              </w:rPr>
              <w:t xml:space="preserve"> </w:t>
            </w:r>
            <w:r w:rsidRPr="00DE11BA">
              <w:rPr>
                <w:sz w:val="24"/>
                <w:lang w:val="ru-RU"/>
              </w:rPr>
              <w:t>окончаниях</w:t>
            </w:r>
            <w:r w:rsidRPr="00DE11BA">
              <w:rPr>
                <w:sz w:val="24"/>
                <w:lang w:val="ru-RU"/>
              </w:rPr>
              <w:tab/>
            </w:r>
            <w:r w:rsidRPr="00DE11BA">
              <w:rPr>
                <w:spacing w:val="-1"/>
                <w:sz w:val="24"/>
                <w:lang w:val="ru-RU"/>
              </w:rPr>
              <w:t>имён</w:t>
            </w:r>
            <w:r w:rsidRPr="00DE11BA">
              <w:rPr>
                <w:spacing w:val="-58"/>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уровне</w:t>
            </w:r>
            <w:r w:rsidRPr="00DE11BA">
              <w:rPr>
                <w:spacing w:val="1"/>
                <w:sz w:val="24"/>
                <w:lang w:val="ru-RU"/>
              </w:rPr>
              <w:t xml:space="preserve"> </w:t>
            </w:r>
            <w:r w:rsidRPr="00DE11BA">
              <w:rPr>
                <w:sz w:val="24"/>
                <w:lang w:val="ru-RU"/>
              </w:rPr>
              <w:t>наблюдения);</w:t>
            </w:r>
          </w:p>
          <w:p w:rsidR="00DE11BA" w:rsidRPr="00DE11BA" w:rsidRDefault="00DE11BA" w:rsidP="00DE11BA">
            <w:pPr>
              <w:numPr>
                <w:ilvl w:val="0"/>
                <w:numId w:val="16"/>
              </w:numPr>
              <w:tabs>
                <w:tab w:val="left" w:pos="281"/>
              </w:tabs>
              <w:spacing w:before="1"/>
              <w:ind w:right="143" w:firstLine="0"/>
              <w:jc w:val="both"/>
              <w:rPr>
                <w:sz w:val="24"/>
                <w:lang w:val="ru-RU"/>
              </w:rPr>
            </w:pPr>
            <w:r w:rsidRPr="00DE11BA">
              <w:rPr>
                <w:sz w:val="24"/>
                <w:lang w:val="ru-RU"/>
              </w:rPr>
              <w:t>безударные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падежных</w:t>
            </w:r>
            <w:r w:rsidRPr="00DE11BA">
              <w:rPr>
                <w:spacing w:val="1"/>
                <w:sz w:val="24"/>
                <w:lang w:val="ru-RU"/>
              </w:rPr>
              <w:t xml:space="preserve"> </w:t>
            </w:r>
            <w:r w:rsidRPr="00DE11BA">
              <w:rPr>
                <w:sz w:val="24"/>
                <w:lang w:val="ru-RU"/>
              </w:rPr>
              <w:t>окончаниях</w:t>
            </w:r>
            <w:r w:rsidRPr="00DE11BA">
              <w:rPr>
                <w:spacing w:val="1"/>
                <w:sz w:val="24"/>
                <w:lang w:val="ru-RU"/>
              </w:rPr>
              <w:t xml:space="preserve"> </w:t>
            </w:r>
            <w:r w:rsidRPr="00DE11BA">
              <w:rPr>
                <w:sz w:val="24"/>
                <w:lang w:val="ru-RU"/>
              </w:rPr>
              <w:t>имён</w:t>
            </w:r>
            <w:r w:rsidRPr="00DE11BA">
              <w:rPr>
                <w:spacing w:val="-57"/>
                <w:sz w:val="24"/>
                <w:lang w:val="ru-RU"/>
              </w:rPr>
              <w:t xml:space="preserve"> </w:t>
            </w:r>
            <w:r w:rsidRPr="00DE11BA">
              <w:rPr>
                <w:sz w:val="24"/>
                <w:lang w:val="ru-RU"/>
              </w:rPr>
              <w:t>прилагательных</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уровне</w:t>
            </w:r>
            <w:r w:rsidRPr="00DE11BA">
              <w:rPr>
                <w:spacing w:val="1"/>
                <w:sz w:val="24"/>
                <w:lang w:val="ru-RU"/>
              </w:rPr>
              <w:t xml:space="preserve"> </w:t>
            </w:r>
            <w:r w:rsidRPr="00DE11BA">
              <w:rPr>
                <w:sz w:val="24"/>
                <w:lang w:val="ru-RU"/>
              </w:rPr>
              <w:t>наблюдения);</w:t>
            </w:r>
          </w:p>
          <w:p w:rsidR="00DE11BA" w:rsidRPr="00BE1740" w:rsidRDefault="00DE11BA" w:rsidP="00DE11BA">
            <w:pPr>
              <w:numPr>
                <w:ilvl w:val="0"/>
                <w:numId w:val="16"/>
              </w:numPr>
              <w:tabs>
                <w:tab w:val="left" w:pos="281"/>
              </w:tabs>
              <w:ind w:left="280" w:hanging="143"/>
              <w:jc w:val="both"/>
              <w:rPr>
                <w:sz w:val="24"/>
              </w:rPr>
            </w:pPr>
            <w:r w:rsidRPr="00BE1740">
              <w:rPr>
                <w:sz w:val="24"/>
              </w:rPr>
              <w:t>раздельное</w:t>
            </w:r>
            <w:r w:rsidRPr="00BE1740">
              <w:rPr>
                <w:spacing w:val="-4"/>
                <w:sz w:val="24"/>
              </w:rPr>
              <w:t xml:space="preserve"> </w:t>
            </w:r>
            <w:r w:rsidRPr="00BE1740">
              <w:rPr>
                <w:sz w:val="24"/>
              </w:rPr>
              <w:t>написание</w:t>
            </w:r>
          </w:p>
          <w:p w:rsidR="00DE11BA" w:rsidRPr="00BE1740" w:rsidRDefault="00DE11BA" w:rsidP="00EF0B46">
            <w:pPr>
              <w:tabs>
                <w:tab w:val="left" w:pos="1837"/>
                <w:tab w:val="left" w:pos="2593"/>
              </w:tabs>
              <w:ind w:right="142"/>
              <w:jc w:val="both"/>
              <w:rPr>
                <w:sz w:val="24"/>
              </w:rPr>
            </w:pPr>
            <w:r w:rsidRPr="00BE1740">
              <w:rPr>
                <w:sz w:val="24"/>
              </w:rPr>
              <w:t>предлогов</w:t>
            </w:r>
            <w:r w:rsidRPr="00BE1740">
              <w:rPr>
                <w:sz w:val="24"/>
              </w:rPr>
              <w:tab/>
              <w:t>с</w:t>
            </w:r>
            <w:r w:rsidRPr="00BE1740">
              <w:rPr>
                <w:sz w:val="24"/>
              </w:rPr>
              <w:tab/>
            </w:r>
            <w:r w:rsidRPr="00BE1740">
              <w:rPr>
                <w:spacing w:val="-1"/>
                <w:sz w:val="24"/>
              </w:rPr>
              <w:t>личными</w:t>
            </w:r>
            <w:r w:rsidRPr="00BE1740">
              <w:rPr>
                <w:spacing w:val="-58"/>
                <w:sz w:val="24"/>
              </w:rPr>
              <w:t xml:space="preserve"> </w:t>
            </w:r>
            <w:r w:rsidRPr="00BE1740">
              <w:rPr>
                <w:sz w:val="24"/>
              </w:rPr>
              <w:t>местоимениями;</w:t>
            </w:r>
          </w:p>
          <w:p w:rsidR="00DE11BA" w:rsidRPr="00DE11BA" w:rsidRDefault="00DE11BA" w:rsidP="00DE11BA">
            <w:pPr>
              <w:numPr>
                <w:ilvl w:val="0"/>
                <w:numId w:val="16"/>
              </w:numPr>
              <w:tabs>
                <w:tab w:val="left" w:pos="281"/>
                <w:tab w:val="left" w:pos="2736"/>
              </w:tabs>
              <w:spacing w:before="1"/>
              <w:ind w:right="145" w:firstLine="0"/>
              <w:jc w:val="both"/>
              <w:rPr>
                <w:sz w:val="24"/>
                <w:lang w:val="ru-RU"/>
              </w:rPr>
            </w:pPr>
            <w:r w:rsidRPr="00DE11BA">
              <w:rPr>
                <w:sz w:val="24"/>
                <w:lang w:val="ru-RU"/>
              </w:rPr>
              <w:t>непроверяемые</w:t>
            </w:r>
            <w:r w:rsidRPr="00DE11BA">
              <w:rPr>
                <w:spacing w:val="1"/>
                <w:sz w:val="24"/>
                <w:lang w:val="ru-RU"/>
              </w:rPr>
              <w:t xml:space="preserve"> </w:t>
            </w:r>
            <w:r w:rsidRPr="00DE11BA">
              <w:rPr>
                <w:sz w:val="24"/>
                <w:lang w:val="ru-RU"/>
              </w:rPr>
              <w:t>гласные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согласные</w:t>
            </w:r>
            <w:r w:rsidRPr="00DE11BA">
              <w:rPr>
                <w:spacing w:val="1"/>
                <w:sz w:val="24"/>
                <w:lang w:val="ru-RU"/>
              </w:rPr>
              <w:t xml:space="preserve"> </w:t>
            </w:r>
            <w:r w:rsidRPr="00DE11BA">
              <w:rPr>
                <w:sz w:val="24"/>
                <w:lang w:val="ru-RU"/>
              </w:rPr>
              <w:t>(перечень</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орфографическом</w:t>
            </w:r>
            <w:r w:rsidRPr="00DE11BA">
              <w:rPr>
                <w:sz w:val="24"/>
                <w:lang w:val="ru-RU"/>
              </w:rPr>
              <w:tab/>
            </w:r>
            <w:r w:rsidRPr="00DE11BA">
              <w:rPr>
                <w:spacing w:val="-1"/>
                <w:sz w:val="24"/>
                <w:lang w:val="ru-RU"/>
              </w:rPr>
              <w:t>словаре</w:t>
            </w:r>
            <w:r w:rsidRPr="00DE11BA">
              <w:rPr>
                <w:spacing w:val="-58"/>
                <w:sz w:val="24"/>
                <w:lang w:val="ru-RU"/>
              </w:rPr>
              <w:t xml:space="preserve"> </w:t>
            </w:r>
            <w:r w:rsidRPr="00DE11BA">
              <w:rPr>
                <w:sz w:val="24"/>
                <w:lang w:val="ru-RU"/>
              </w:rPr>
              <w:t>учебника);</w:t>
            </w:r>
          </w:p>
          <w:p w:rsidR="00DE11BA" w:rsidRPr="00DE11BA" w:rsidRDefault="00DE11BA" w:rsidP="00DE11BA">
            <w:pPr>
              <w:numPr>
                <w:ilvl w:val="0"/>
                <w:numId w:val="16"/>
              </w:numPr>
              <w:tabs>
                <w:tab w:val="left" w:pos="293"/>
              </w:tabs>
              <w:ind w:left="378" w:right="817" w:hanging="260"/>
              <w:jc w:val="both"/>
              <w:rPr>
                <w:sz w:val="24"/>
                <w:lang w:val="ru-RU"/>
              </w:rPr>
            </w:pPr>
            <w:r w:rsidRPr="00DE11BA">
              <w:rPr>
                <w:sz w:val="24"/>
                <w:lang w:val="ru-RU"/>
              </w:rPr>
              <w:t>раздельное написание</w:t>
            </w:r>
            <w:r w:rsidRPr="00DE11BA">
              <w:rPr>
                <w:spacing w:val="1"/>
                <w:sz w:val="24"/>
                <w:lang w:val="ru-RU"/>
              </w:rPr>
              <w:t xml:space="preserve"> </w:t>
            </w:r>
            <w:r w:rsidRPr="00DE11BA">
              <w:rPr>
                <w:sz w:val="24"/>
                <w:lang w:val="ru-RU"/>
              </w:rPr>
              <w:t>частицы</w:t>
            </w:r>
            <w:r w:rsidRPr="00DE11BA">
              <w:rPr>
                <w:spacing w:val="-3"/>
                <w:sz w:val="24"/>
                <w:lang w:val="ru-RU"/>
              </w:rPr>
              <w:t xml:space="preserve"> </w:t>
            </w:r>
            <w:r w:rsidRPr="00DE11BA">
              <w:rPr>
                <w:i/>
                <w:sz w:val="24"/>
                <w:lang w:val="ru-RU"/>
              </w:rPr>
              <w:t>не</w:t>
            </w:r>
            <w:r w:rsidRPr="00DE11BA">
              <w:rPr>
                <w:i/>
                <w:spacing w:val="-3"/>
                <w:sz w:val="24"/>
                <w:lang w:val="ru-RU"/>
              </w:rPr>
              <w:t xml:space="preserve"> </w:t>
            </w:r>
            <w:r w:rsidRPr="00DE11BA">
              <w:rPr>
                <w:sz w:val="24"/>
                <w:lang w:val="ru-RU"/>
              </w:rPr>
              <w:t>с</w:t>
            </w:r>
            <w:r w:rsidRPr="00DE11BA">
              <w:rPr>
                <w:spacing w:val="-4"/>
                <w:sz w:val="24"/>
                <w:lang w:val="ru-RU"/>
              </w:rPr>
              <w:t xml:space="preserve"> </w:t>
            </w:r>
            <w:r w:rsidRPr="00DE11BA">
              <w:rPr>
                <w:sz w:val="24"/>
                <w:lang w:val="ru-RU"/>
              </w:rPr>
              <w:t>глаголами.</w:t>
            </w:r>
          </w:p>
        </w:tc>
        <w:tc>
          <w:tcPr>
            <w:tcW w:w="4952" w:type="dxa"/>
            <w:tcBorders>
              <w:top w:val="single" w:sz="6" w:space="0" w:color="000000"/>
              <w:bottom w:val="single" w:sz="6" w:space="0" w:color="000000"/>
            </w:tcBorders>
          </w:tcPr>
          <w:p w:rsidR="00DE11BA" w:rsidRPr="00DE11BA" w:rsidRDefault="00DE11BA" w:rsidP="00EF0B46">
            <w:pPr>
              <w:ind w:right="144"/>
              <w:jc w:val="both"/>
              <w:rPr>
                <w:sz w:val="24"/>
                <w:lang w:val="ru-RU"/>
              </w:rPr>
            </w:pPr>
            <w:r w:rsidRPr="00DE11BA">
              <w:rPr>
                <w:sz w:val="24"/>
                <w:lang w:val="ru-RU"/>
              </w:rPr>
              <w:t>Моделирование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включая</w:t>
            </w:r>
            <w:r w:rsidRPr="00DE11BA">
              <w:rPr>
                <w:spacing w:val="6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них слова с непроверяемыми орфограммами.</w:t>
            </w:r>
            <w:r w:rsidRPr="00DE11BA">
              <w:rPr>
                <w:spacing w:val="-57"/>
                <w:sz w:val="24"/>
                <w:lang w:val="ru-RU"/>
              </w:rPr>
              <w:t xml:space="preserve"> </w:t>
            </w:r>
            <w:r w:rsidRPr="00DE11BA">
              <w:rPr>
                <w:sz w:val="24"/>
                <w:lang w:val="ru-RU"/>
              </w:rPr>
              <w:t>Упражнение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развитие</w:t>
            </w:r>
            <w:r w:rsidRPr="00DE11BA">
              <w:rPr>
                <w:spacing w:val="1"/>
                <w:sz w:val="24"/>
                <w:lang w:val="ru-RU"/>
              </w:rPr>
              <w:t xml:space="preserve"> </w:t>
            </w:r>
            <w:r w:rsidRPr="00DE11BA">
              <w:rPr>
                <w:sz w:val="24"/>
                <w:lang w:val="ru-RU"/>
              </w:rPr>
              <w:t>контроля:</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орфографических</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указанием</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количество</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без</w:t>
            </w:r>
            <w:r w:rsidRPr="00DE11BA">
              <w:rPr>
                <w:spacing w:val="1"/>
                <w:sz w:val="24"/>
                <w:lang w:val="ru-RU"/>
              </w:rPr>
              <w:t xml:space="preserve"> </w:t>
            </w:r>
            <w:r w:rsidRPr="00DE11BA">
              <w:rPr>
                <w:sz w:val="24"/>
                <w:lang w:val="ru-RU"/>
              </w:rPr>
              <w:t>такого</w:t>
            </w:r>
            <w:r w:rsidRPr="00DE11BA">
              <w:rPr>
                <w:spacing w:val="1"/>
                <w:sz w:val="24"/>
                <w:lang w:val="ru-RU"/>
              </w:rPr>
              <w:t xml:space="preserve"> </w:t>
            </w:r>
            <w:r w:rsidRPr="00DE11BA">
              <w:rPr>
                <w:sz w:val="24"/>
                <w:lang w:val="ru-RU"/>
              </w:rPr>
              <w:t>указания).</w:t>
            </w:r>
          </w:p>
          <w:p w:rsidR="00DE11BA" w:rsidRPr="00DE11BA" w:rsidRDefault="00DE11BA" w:rsidP="00EF0B46">
            <w:pPr>
              <w:tabs>
                <w:tab w:val="left" w:pos="1296"/>
                <w:tab w:val="left" w:pos="1809"/>
                <w:tab w:val="left" w:pos="1857"/>
                <w:tab w:val="left" w:pos="1961"/>
                <w:tab w:val="left" w:pos="3403"/>
                <w:tab w:val="left" w:pos="3549"/>
                <w:tab w:val="left" w:pos="3702"/>
                <w:tab w:val="left" w:pos="4054"/>
                <w:tab w:val="left" w:pos="4417"/>
              </w:tabs>
              <w:ind w:right="142"/>
              <w:rPr>
                <w:sz w:val="24"/>
                <w:lang w:val="ru-RU"/>
              </w:rPr>
            </w:pPr>
            <w:r w:rsidRPr="00DE11BA">
              <w:rPr>
                <w:sz w:val="24"/>
                <w:lang w:val="ru-RU"/>
              </w:rPr>
              <w:t>Оценивание</w:t>
            </w:r>
            <w:r w:rsidRPr="00DE11BA">
              <w:rPr>
                <w:sz w:val="24"/>
                <w:lang w:val="ru-RU"/>
              </w:rPr>
              <w:tab/>
            </w:r>
            <w:r w:rsidRPr="00DE11BA">
              <w:rPr>
                <w:sz w:val="24"/>
                <w:lang w:val="ru-RU"/>
              </w:rPr>
              <w:tab/>
              <w:t>собственного</w:t>
            </w:r>
            <w:r w:rsidRPr="00DE11BA">
              <w:rPr>
                <w:sz w:val="24"/>
                <w:lang w:val="ru-RU"/>
              </w:rPr>
              <w:tab/>
            </w:r>
            <w:r w:rsidRPr="00DE11BA">
              <w:rPr>
                <w:sz w:val="24"/>
                <w:lang w:val="ru-RU"/>
              </w:rPr>
              <w:tab/>
            </w:r>
            <w:r w:rsidRPr="00DE11BA">
              <w:rPr>
                <w:sz w:val="24"/>
                <w:lang w:val="ru-RU"/>
              </w:rPr>
              <w:tab/>
            </w:r>
            <w:r w:rsidRPr="00DE11BA">
              <w:rPr>
                <w:spacing w:val="-1"/>
                <w:sz w:val="24"/>
                <w:lang w:val="ru-RU"/>
              </w:rPr>
              <w:t>результата</w:t>
            </w:r>
            <w:r w:rsidRPr="00DE11BA">
              <w:rPr>
                <w:spacing w:val="-57"/>
                <w:sz w:val="24"/>
                <w:lang w:val="ru-RU"/>
              </w:rPr>
              <w:t xml:space="preserve"> </w:t>
            </w:r>
            <w:r w:rsidRPr="00DE11BA">
              <w:rPr>
                <w:sz w:val="24"/>
                <w:lang w:val="ru-RU"/>
              </w:rPr>
              <w:t>выполнения</w:t>
            </w:r>
            <w:r w:rsidRPr="00DE11BA">
              <w:rPr>
                <w:sz w:val="24"/>
                <w:lang w:val="ru-RU"/>
              </w:rPr>
              <w:tab/>
              <w:t>орфографической</w:t>
            </w:r>
            <w:r w:rsidRPr="00DE11BA">
              <w:rPr>
                <w:sz w:val="24"/>
                <w:lang w:val="ru-RU"/>
              </w:rPr>
              <w:tab/>
            </w:r>
            <w:r w:rsidRPr="00DE11BA">
              <w:rPr>
                <w:sz w:val="24"/>
                <w:lang w:val="ru-RU"/>
              </w:rPr>
              <w:tab/>
              <w:t>задачи,</w:t>
            </w:r>
            <w:r w:rsidRPr="00DE11BA">
              <w:rPr>
                <w:spacing w:val="-57"/>
                <w:sz w:val="24"/>
                <w:lang w:val="ru-RU"/>
              </w:rPr>
              <w:t xml:space="preserve"> </w:t>
            </w:r>
            <w:r w:rsidRPr="00DE11BA">
              <w:rPr>
                <w:sz w:val="24"/>
                <w:lang w:val="ru-RU"/>
              </w:rPr>
              <w:t>корректировка</w:t>
            </w:r>
            <w:r w:rsidRPr="00DE11BA">
              <w:rPr>
                <w:spacing w:val="40"/>
                <w:sz w:val="24"/>
                <w:lang w:val="ru-RU"/>
              </w:rPr>
              <w:t xml:space="preserve"> </w:t>
            </w:r>
            <w:r w:rsidRPr="00DE11BA">
              <w:rPr>
                <w:sz w:val="24"/>
                <w:lang w:val="ru-RU"/>
              </w:rPr>
              <w:t>с</w:t>
            </w:r>
            <w:r w:rsidRPr="00DE11BA">
              <w:rPr>
                <w:spacing w:val="37"/>
                <w:sz w:val="24"/>
                <w:lang w:val="ru-RU"/>
              </w:rPr>
              <w:t xml:space="preserve"> </w:t>
            </w:r>
            <w:r w:rsidRPr="00DE11BA">
              <w:rPr>
                <w:sz w:val="24"/>
                <w:lang w:val="ru-RU"/>
              </w:rPr>
              <w:t>помощью</w:t>
            </w:r>
            <w:r w:rsidRPr="00DE11BA">
              <w:rPr>
                <w:spacing w:val="41"/>
                <w:sz w:val="24"/>
                <w:lang w:val="ru-RU"/>
              </w:rPr>
              <w:t xml:space="preserve"> </w:t>
            </w:r>
            <w:r w:rsidRPr="00DE11BA">
              <w:rPr>
                <w:sz w:val="24"/>
                <w:lang w:val="ru-RU"/>
              </w:rPr>
              <w:t>учителя</w:t>
            </w:r>
            <w:r w:rsidRPr="00DE11BA">
              <w:rPr>
                <w:spacing w:val="40"/>
                <w:sz w:val="24"/>
                <w:lang w:val="ru-RU"/>
              </w:rPr>
              <w:t xml:space="preserve"> </w:t>
            </w:r>
            <w:r w:rsidRPr="00DE11BA">
              <w:rPr>
                <w:sz w:val="24"/>
                <w:lang w:val="ru-RU"/>
              </w:rPr>
              <w:t>своих</w:t>
            </w:r>
            <w:r w:rsidRPr="00DE11BA">
              <w:rPr>
                <w:spacing w:val="-57"/>
                <w:sz w:val="24"/>
                <w:lang w:val="ru-RU"/>
              </w:rPr>
              <w:t xml:space="preserve"> </w:t>
            </w:r>
            <w:r w:rsidRPr="00DE11BA">
              <w:rPr>
                <w:sz w:val="24"/>
                <w:lang w:val="ru-RU"/>
              </w:rPr>
              <w:t>действий</w:t>
            </w:r>
            <w:r w:rsidRPr="00DE11BA">
              <w:rPr>
                <w:sz w:val="24"/>
                <w:lang w:val="ru-RU"/>
              </w:rPr>
              <w:tab/>
              <w:t>для</w:t>
            </w:r>
            <w:r w:rsidRPr="00DE11BA">
              <w:rPr>
                <w:sz w:val="24"/>
                <w:lang w:val="ru-RU"/>
              </w:rPr>
              <w:tab/>
            </w:r>
            <w:r w:rsidRPr="00DE11BA">
              <w:rPr>
                <w:sz w:val="24"/>
                <w:lang w:val="ru-RU"/>
              </w:rPr>
              <w:tab/>
              <w:t>преодоления</w:t>
            </w:r>
            <w:r w:rsidRPr="00DE11BA">
              <w:rPr>
                <w:sz w:val="24"/>
                <w:lang w:val="ru-RU"/>
              </w:rPr>
              <w:tab/>
              <w:t>ошибок</w:t>
            </w:r>
            <w:r w:rsidRPr="00DE11BA">
              <w:rPr>
                <w:sz w:val="24"/>
                <w:lang w:val="ru-RU"/>
              </w:rPr>
              <w:tab/>
            </w:r>
            <w:r w:rsidRPr="00DE11BA">
              <w:rPr>
                <w:spacing w:val="-1"/>
                <w:sz w:val="24"/>
                <w:lang w:val="ru-RU"/>
              </w:rPr>
              <w:t>при</w:t>
            </w:r>
            <w:r w:rsidRPr="00DE11BA">
              <w:rPr>
                <w:spacing w:val="-57"/>
                <w:sz w:val="24"/>
                <w:lang w:val="ru-RU"/>
              </w:rPr>
              <w:t xml:space="preserve"> </w:t>
            </w:r>
            <w:r w:rsidRPr="00DE11BA">
              <w:rPr>
                <w:sz w:val="24"/>
                <w:lang w:val="ru-RU"/>
              </w:rPr>
              <w:t>списывании текстов и записи под диктовку.</w:t>
            </w:r>
            <w:r w:rsidRPr="00DE11BA">
              <w:rPr>
                <w:spacing w:val="1"/>
                <w:sz w:val="24"/>
                <w:lang w:val="ru-RU"/>
              </w:rPr>
              <w:t xml:space="preserve"> </w:t>
            </w:r>
            <w:r w:rsidRPr="00DE11BA">
              <w:rPr>
                <w:sz w:val="24"/>
                <w:lang w:val="ru-RU"/>
              </w:rPr>
              <w:t>Проектное</w:t>
            </w:r>
            <w:r w:rsidRPr="00DE11BA">
              <w:rPr>
                <w:sz w:val="24"/>
                <w:lang w:val="ru-RU"/>
              </w:rPr>
              <w:tab/>
            </w:r>
            <w:r w:rsidRPr="00DE11BA">
              <w:rPr>
                <w:sz w:val="24"/>
                <w:lang w:val="ru-RU"/>
              </w:rPr>
              <w:tab/>
            </w:r>
            <w:r w:rsidRPr="00DE11BA">
              <w:rPr>
                <w:sz w:val="24"/>
                <w:lang w:val="ru-RU"/>
              </w:rPr>
              <w:tab/>
            </w:r>
            <w:r w:rsidRPr="00DE11BA">
              <w:rPr>
                <w:sz w:val="24"/>
                <w:lang w:val="ru-RU"/>
              </w:rPr>
              <w:tab/>
              <w:t>задание:</w:t>
            </w:r>
            <w:r w:rsidRPr="00DE11BA">
              <w:rPr>
                <w:sz w:val="24"/>
                <w:lang w:val="ru-RU"/>
              </w:rPr>
              <w:tab/>
            </w:r>
            <w:r w:rsidRPr="00DE11BA">
              <w:rPr>
                <w:sz w:val="24"/>
                <w:lang w:val="ru-RU"/>
              </w:rPr>
              <w:tab/>
            </w:r>
            <w:r w:rsidRPr="00DE11BA">
              <w:rPr>
                <w:spacing w:val="-1"/>
                <w:sz w:val="24"/>
                <w:lang w:val="ru-RU"/>
              </w:rPr>
              <w:t>составление</w:t>
            </w:r>
          </w:p>
          <w:p w:rsidR="00DE11BA" w:rsidRPr="00DE11BA" w:rsidRDefault="00DE11BA" w:rsidP="00EF0B46">
            <w:pPr>
              <w:spacing w:before="43" w:line="276" w:lineRule="auto"/>
              <w:ind w:right="143"/>
              <w:jc w:val="both"/>
              <w:rPr>
                <w:sz w:val="24"/>
                <w:lang w:val="ru-RU"/>
              </w:rPr>
            </w:pPr>
            <w:r w:rsidRPr="00DE11BA">
              <w:rPr>
                <w:sz w:val="24"/>
                <w:lang w:val="ru-RU"/>
              </w:rPr>
              <w:t>собственного словарика трудных слов (тех,</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удаётся</w:t>
            </w:r>
            <w:r w:rsidRPr="00DE11BA">
              <w:rPr>
                <w:spacing w:val="1"/>
                <w:sz w:val="24"/>
                <w:lang w:val="ru-RU"/>
              </w:rPr>
              <w:t xml:space="preserve"> </w:t>
            </w:r>
            <w:r w:rsidRPr="00DE11BA">
              <w:rPr>
                <w:sz w:val="24"/>
                <w:lang w:val="ru-RU"/>
              </w:rPr>
              <w:t>сразу</w:t>
            </w:r>
            <w:r w:rsidRPr="00DE11BA">
              <w:rPr>
                <w:spacing w:val="1"/>
                <w:sz w:val="24"/>
                <w:lang w:val="ru-RU"/>
              </w:rPr>
              <w:t xml:space="preserve"> </w:t>
            </w:r>
            <w:r w:rsidRPr="00DE11BA">
              <w:rPr>
                <w:sz w:val="24"/>
                <w:lang w:val="ru-RU"/>
              </w:rPr>
              <w:t>запомнить,</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написании</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регулярно</w:t>
            </w:r>
            <w:r w:rsidRPr="00DE11BA">
              <w:rPr>
                <w:spacing w:val="-1"/>
                <w:sz w:val="24"/>
                <w:lang w:val="ru-RU"/>
              </w:rPr>
              <w:t xml:space="preserve"> </w:t>
            </w:r>
            <w:r w:rsidRPr="00DE11BA">
              <w:rPr>
                <w:sz w:val="24"/>
                <w:lang w:val="ru-RU"/>
              </w:rPr>
              <w:t>возникают</w:t>
            </w:r>
            <w:r w:rsidRPr="00DE11BA">
              <w:rPr>
                <w:spacing w:val="-1"/>
                <w:sz w:val="24"/>
                <w:lang w:val="ru-RU"/>
              </w:rPr>
              <w:t xml:space="preserve"> </w:t>
            </w:r>
            <w:r w:rsidRPr="00DE11BA">
              <w:rPr>
                <w:sz w:val="24"/>
                <w:lang w:val="ru-RU"/>
              </w:rPr>
              <w:t>сомнения</w:t>
            </w:r>
            <w:r w:rsidRPr="00DE11BA">
              <w:rPr>
                <w:spacing w:val="-1"/>
                <w:sz w:val="24"/>
                <w:lang w:val="ru-RU"/>
              </w:rPr>
              <w:t xml:space="preserve"> </w:t>
            </w:r>
            <w:r w:rsidRPr="00DE11BA">
              <w:rPr>
                <w:sz w:val="24"/>
                <w:lang w:val="ru-RU"/>
              </w:rPr>
              <w:t>и</w:t>
            </w:r>
            <w:r w:rsidRPr="00DE11BA">
              <w:rPr>
                <w:spacing w:val="-3"/>
                <w:sz w:val="24"/>
                <w:lang w:val="ru-RU"/>
              </w:rPr>
              <w:t xml:space="preserve"> </w:t>
            </w:r>
            <w:r w:rsidRPr="00DE11BA">
              <w:rPr>
                <w:sz w:val="24"/>
                <w:lang w:val="ru-RU"/>
              </w:rPr>
              <w:t>т.</w:t>
            </w:r>
            <w:r w:rsidRPr="00DE11BA">
              <w:rPr>
                <w:spacing w:val="-1"/>
                <w:sz w:val="24"/>
                <w:lang w:val="ru-RU"/>
              </w:rPr>
              <w:t xml:space="preserve"> </w:t>
            </w:r>
            <w:r w:rsidRPr="00DE11BA">
              <w:rPr>
                <w:sz w:val="24"/>
                <w:lang w:val="ru-RU"/>
              </w:rPr>
              <w:t>д.).</w:t>
            </w:r>
          </w:p>
          <w:p w:rsidR="00DE11BA" w:rsidRPr="00DE11BA" w:rsidRDefault="00DE11BA" w:rsidP="00EF0B46">
            <w:pPr>
              <w:spacing w:line="276" w:lineRule="auto"/>
              <w:ind w:right="142"/>
              <w:jc w:val="both"/>
              <w:rPr>
                <w:sz w:val="24"/>
                <w:lang w:val="ru-RU"/>
              </w:rPr>
            </w:pPr>
            <w:r w:rsidRPr="00DE11BA">
              <w:rPr>
                <w:sz w:val="24"/>
                <w:lang w:val="ru-RU"/>
              </w:rPr>
              <w:t>Создание ситуации выбора для оценки своих</w:t>
            </w:r>
            <w:r w:rsidRPr="00DE11BA">
              <w:rPr>
                <w:spacing w:val="-57"/>
                <w:sz w:val="24"/>
                <w:lang w:val="ru-RU"/>
              </w:rPr>
              <w:t xml:space="preserve"> </w:t>
            </w:r>
            <w:r w:rsidRPr="00DE11BA">
              <w:rPr>
                <w:sz w:val="24"/>
                <w:lang w:val="ru-RU"/>
              </w:rPr>
              <w:t>возможностей</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выборе</w:t>
            </w:r>
            <w:r w:rsidRPr="00DE11BA">
              <w:rPr>
                <w:spacing w:val="1"/>
                <w:sz w:val="24"/>
                <w:lang w:val="ru-RU"/>
              </w:rPr>
              <w:t xml:space="preserve"> </w:t>
            </w:r>
            <w:r w:rsidRPr="00DE11BA">
              <w:rPr>
                <w:sz w:val="24"/>
                <w:lang w:val="ru-RU"/>
              </w:rPr>
              <w:t>упражнений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закрепление</w:t>
            </w:r>
            <w:r w:rsidRPr="00DE11BA">
              <w:rPr>
                <w:spacing w:val="-3"/>
                <w:sz w:val="24"/>
                <w:lang w:val="ru-RU"/>
              </w:rPr>
              <w:t xml:space="preserve"> </w:t>
            </w:r>
            <w:r w:rsidRPr="00DE11BA">
              <w:rPr>
                <w:sz w:val="24"/>
                <w:lang w:val="ru-RU"/>
              </w:rPr>
              <w:t>орфографического</w:t>
            </w:r>
            <w:r w:rsidRPr="00DE11BA">
              <w:rPr>
                <w:spacing w:val="-2"/>
                <w:sz w:val="24"/>
                <w:lang w:val="ru-RU"/>
              </w:rPr>
              <w:t xml:space="preserve"> </w:t>
            </w:r>
            <w:r w:rsidRPr="00DE11BA">
              <w:rPr>
                <w:sz w:val="24"/>
                <w:lang w:val="ru-RU"/>
              </w:rPr>
              <w:t>материала.</w:t>
            </w:r>
          </w:p>
          <w:p w:rsidR="00DE11BA" w:rsidRPr="00DE11BA" w:rsidRDefault="00DE11BA" w:rsidP="00EF0B46">
            <w:pPr>
              <w:spacing w:line="276" w:lineRule="auto"/>
              <w:ind w:right="142"/>
              <w:jc w:val="both"/>
              <w:rPr>
                <w:sz w:val="24"/>
                <w:lang w:val="ru-RU"/>
              </w:rPr>
            </w:pPr>
            <w:r w:rsidRPr="00DE11BA">
              <w:rPr>
                <w:sz w:val="24"/>
                <w:lang w:val="ru-RU"/>
              </w:rPr>
              <w:t>Проблемная</w:t>
            </w:r>
            <w:r w:rsidRPr="00DE11BA">
              <w:rPr>
                <w:spacing w:val="1"/>
                <w:sz w:val="24"/>
                <w:lang w:val="ru-RU"/>
              </w:rPr>
              <w:t xml:space="preserve"> </w:t>
            </w:r>
            <w:r w:rsidRPr="00DE11BA">
              <w:rPr>
                <w:sz w:val="24"/>
                <w:lang w:val="ru-RU"/>
              </w:rPr>
              <w:t>ситуация,</w:t>
            </w:r>
            <w:r w:rsidRPr="00DE11BA">
              <w:rPr>
                <w:spacing w:val="1"/>
                <w:sz w:val="24"/>
                <w:lang w:val="ru-RU"/>
              </w:rPr>
              <w:t xml:space="preserve"> </w:t>
            </w:r>
            <w:r w:rsidRPr="00DE11BA">
              <w:rPr>
                <w:sz w:val="24"/>
                <w:lang w:val="ru-RU"/>
              </w:rPr>
              <w:t>требующая</w:t>
            </w:r>
            <w:r w:rsidRPr="00DE11BA">
              <w:rPr>
                <w:spacing w:val="-57"/>
                <w:sz w:val="24"/>
                <w:lang w:val="ru-RU"/>
              </w:rPr>
              <w:t xml:space="preserve"> </w:t>
            </w:r>
            <w:r w:rsidRPr="00DE11BA">
              <w:rPr>
                <w:sz w:val="24"/>
                <w:lang w:val="ru-RU"/>
              </w:rPr>
              <w:t>использования дополнительных источников</w:t>
            </w:r>
            <w:r w:rsidRPr="00DE11BA">
              <w:rPr>
                <w:spacing w:val="1"/>
                <w:sz w:val="24"/>
                <w:lang w:val="ru-RU"/>
              </w:rPr>
              <w:t xml:space="preserve"> </w:t>
            </w:r>
            <w:r w:rsidRPr="00DE11BA">
              <w:rPr>
                <w:sz w:val="24"/>
                <w:lang w:val="ru-RU"/>
              </w:rPr>
              <w:t>информации:</w:t>
            </w:r>
            <w:r w:rsidRPr="00DE11BA">
              <w:rPr>
                <w:spacing w:val="1"/>
                <w:sz w:val="24"/>
                <w:lang w:val="ru-RU"/>
              </w:rPr>
              <w:t xml:space="preserve"> </w:t>
            </w:r>
            <w:r w:rsidRPr="00DE11BA">
              <w:rPr>
                <w:sz w:val="24"/>
                <w:lang w:val="ru-RU"/>
              </w:rPr>
              <w:t>уточнение</w:t>
            </w:r>
            <w:r w:rsidRPr="00DE11BA">
              <w:rPr>
                <w:spacing w:val="1"/>
                <w:sz w:val="24"/>
                <w:lang w:val="ru-RU"/>
              </w:rPr>
              <w:t xml:space="preserve"> </w:t>
            </w:r>
            <w:r w:rsidRPr="00DE11BA">
              <w:rPr>
                <w:sz w:val="24"/>
                <w:lang w:val="ru-RU"/>
              </w:rPr>
              <w:t>написания слов по</w:t>
            </w:r>
            <w:r w:rsidRPr="00DE11BA">
              <w:rPr>
                <w:spacing w:val="1"/>
                <w:sz w:val="24"/>
                <w:lang w:val="ru-RU"/>
              </w:rPr>
              <w:t xml:space="preserve"> </w:t>
            </w:r>
            <w:r w:rsidRPr="00DE11BA">
              <w:rPr>
                <w:sz w:val="24"/>
                <w:lang w:val="ru-RU"/>
              </w:rPr>
              <w:t>орфографическому словарю (в том числе на</w:t>
            </w:r>
            <w:r w:rsidRPr="00DE11BA">
              <w:rPr>
                <w:spacing w:val="1"/>
                <w:sz w:val="24"/>
                <w:lang w:val="ru-RU"/>
              </w:rPr>
              <w:t xml:space="preserve"> </w:t>
            </w:r>
            <w:r w:rsidRPr="00DE11BA">
              <w:rPr>
                <w:sz w:val="24"/>
                <w:lang w:val="ru-RU"/>
              </w:rPr>
              <w:t>электрон</w:t>
            </w:r>
            <w:r w:rsidRPr="00DE11BA">
              <w:rPr>
                <w:spacing w:val="-1"/>
                <w:sz w:val="24"/>
                <w:lang w:val="ru-RU"/>
              </w:rPr>
              <w:t xml:space="preserve"> </w:t>
            </w:r>
            <w:r w:rsidRPr="00DE11BA">
              <w:rPr>
                <w:sz w:val="24"/>
                <w:lang w:val="ru-RU"/>
              </w:rPr>
              <w:t>ном</w:t>
            </w:r>
            <w:r w:rsidRPr="00DE11BA">
              <w:rPr>
                <w:spacing w:val="-4"/>
                <w:sz w:val="24"/>
                <w:lang w:val="ru-RU"/>
              </w:rPr>
              <w:t xml:space="preserve"> </w:t>
            </w:r>
            <w:r w:rsidRPr="00DE11BA">
              <w:rPr>
                <w:sz w:val="24"/>
                <w:lang w:val="ru-RU"/>
              </w:rPr>
              <w:t>носителе).</w:t>
            </w:r>
          </w:p>
          <w:p w:rsidR="00DE11BA" w:rsidRPr="00DE11BA" w:rsidRDefault="00DE11BA" w:rsidP="00EF0B46">
            <w:pPr>
              <w:ind w:right="143"/>
              <w:jc w:val="both"/>
              <w:rPr>
                <w:sz w:val="24"/>
                <w:lang w:val="ru-RU"/>
              </w:rPr>
            </w:pPr>
            <w:r w:rsidRPr="00DE11BA">
              <w:rPr>
                <w:sz w:val="24"/>
                <w:lang w:val="ru-RU"/>
              </w:rPr>
              <w:t>Проектное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максимальным</w:t>
            </w:r>
            <w:r w:rsidRPr="00DE11BA">
              <w:rPr>
                <w:spacing w:val="1"/>
                <w:sz w:val="24"/>
                <w:lang w:val="ru-RU"/>
              </w:rPr>
              <w:t xml:space="preserve"> </w:t>
            </w:r>
            <w:r w:rsidRPr="00DE11BA">
              <w:rPr>
                <w:sz w:val="24"/>
                <w:lang w:val="ru-RU"/>
              </w:rPr>
              <w:t>количеством</w:t>
            </w:r>
            <w:r w:rsidRPr="00DE11BA">
              <w:rPr>
                <w:spacing w:val="-57"/>
                <w:sz w:val="24"/>
                <w:lang w:val="ru-RU"/>
              </w:rPr>
              <w:t xml:space="preserve"> </w:t>
            </w:r>
            <w:r w:rsidRPr="00DE11BA">
              <w:rPr>
                <w:sz w:val="24"/>
                <w:lang w:val="ru-RU"/>
              </w:rPr>
              <w:t>включённых</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них словарных</w:t>
            </w:r>
            <w:r w:rsidRPr="00DE11BA">
              <w:rPr>
                <w:spacing w:val="-1"/>
                <w:sz w:val="24"/>
                <w:lang w:val="ru-RU"/>
              </w:rPr>
              <w:t xml:space="preserve"> </w:t>
            </w:r>
            <w:r w:rsidRPr="00DE11BA">
              <w:rPr>
                <w:sz w:val="24"/>
                <w:lang w:val="ru-RU"/>
              </w:rPr>
              <w:t>слов.</w:t>
            </w:r>
          </w:p>
          <w:p w:rsidR="00DE11BA" w:rsidRPr="00DE11BA" w:rsidRDefault="00DE11BA" w:rsidP="00EF0B46">
            <w:pPr>
              <w:ind w:right="143"/>
              <w:jc w:val="both"/>
              <w:rPr>
                <w:sz w:val="24"/>
                <w:lang w:val="ru-RU"/>
              </w:rPr>
            </w:pPr>
            <w:r w:rsidRPr="00DE11BA">
              <w:rPr>
                <w:sz w:val="24"/>
                <w:lang w:val="ru-RU"/>
              </w:rPr>
              <w:t>Проектное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максимальным</w:t>
            </w:r>
            <w:r w:rsidRPr="00DE11BA">
              <w:rPr>
                <w:spacing w:val="1"/>
                <w:sz w:val="24"/>
                <w:lang w:val="ru-RU"/>
              </w:rPr>
              <w:t xml:space="preserve"> </w:t>
            </w:r>
            <w:r w:rsidRPr="00DE11BA">
              <w:rPr>
                <w:sz w:val="24"/>
                <w:lang w:val="ru-RU"/>
              </w:rPr>
              <w:t>количеством</w:t>
            </w:r>
            <w:r w:rsidRPr="00DE11BA">
              <w:rPr>
                <w:spacing w:val="-57"/>
                <w:sz w:val="24"/>
                <w:lang w:val="ru-RU"/>
              </w:rPr>
              <w:t xml:space="preserve"> </w:t>
            </w:r>
            <w:r w:rsidRPr="00DE11BA">
              <w:rPr>
                <w:sz w:val="24"/>
                <w:lang w:val="ru-RU"/>
              </w:rPr>
              <w:t>включённых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них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определённой</w:t>
            </w:r>
            <w:r w:rsidRPr="00DE11BA">
              <w:rPr>
                <w:spacing w:val="1"/>
                <w:sz w:val="24"/>
                <w:lang w:val="ru-RU"/>
              </w:rPr>
              <w:t xml:space="preserve"> </w:t>
            </w:r>
            <w:r w:rsidRPr="00DE11BA">
              <w:rPr>
                <w:sz w:val="24"/>
                <w:lang w:val="ru-RU"/>
              </w:rPr>
              <w:t>орфограммой.</w:t>
            </w:r>
          </w:p>
        </w:tc>
        <w:tc>
          <w:tcPr>
            <w:tcW w:w="3687" w:type="dxa"/>
            <w:tcBorders>
              <w:top w:val="single" w:sz="6" w:space="0" w:color="000000"/>
              <w:bottom w:val="single" w:sz="6" w:space="0" w:color="000000"/>
            </w:tcBorders>
          </w:tcPr>
          <w:p w:rsidR="00DE11BA" w:rsidRPr="00DE11BA" w:rsidRDefault="00DE11BA" w:rsidP="00EF0B46">
            <w:pPr>
              <w:rPr>
                <w:lang w:val="ru-RU"/>
              </w:rPr>
            </w:pPr>
          </w:p>
        </w:tc>
      </w:tr>
    </w:tbl>
    <w:p w:rsidR="00DE11BA" w:rsidRPr="00BE1740" w:rsidRDefault="00DE11BA" w:rsidP="00DE11BA">
      <w:p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661"/>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lastRenderedPageBreak/>
              <w:t>9</w:t>
            </w:r>
          </w:p>
        </w:tc>
        <w:tc>
          <w:tcPr>
            <w:tcW w:w="2259" w:type="dxa"/>
            <w:tcBorders>
              <w:left w:val="single" w:sz="6" w:space="0" w:color="000000"/>
            </w:tcBorders>
          </w:tcPr>
          <w:p w:rsidR="00DE11BA" w:rsidRPr="00BE1740" w:rsidRDefault="00DE11BA" w:rsidP="00EF0B46">
            <w:pPr>
              <w:ind w:right="308"/>
              <w:rPr>
                <w:b/>
                <w:i/>
                <w:sz w:val="24"/>
              </w:rPr>
            </w:pPr>
            <w:r w:rsidRPr="00BE1740">
              <w:rPr>
                <w:b/>
                <w:i/>
                <w:sz w:val="24"/>
              </w:rPr>
              <w:t>Развитие речи</w:t>
            </w:r>
            <w:r w:rsidRPr="00BE1740">
              <w:rPr>
                <w:b/>
                <w:i/>
                <w:spacing w:val="-57"/>
                <w:sz w:val="24"/>
              </w:rPr>
              <w:t xml:space="preserve"> </w:t>
            </w:r>
            <w:r w:rsidRPr="00BE1740">
              <w:rPr>
                <w:b/>
                <w:i/>
                <w:sz w:val="24"/>
              </w:rPr>
              <w:t>(30 ч.)</w:t>
            </w:r>
          </w:p>
        </w:tc>
        <w:tc>
          <w:tcPr>
            <w:tcW w:w="3687" w:type="dxa"/>
          </w:tcPr>
          <w:p w:rsidR="00DE11BA" w:rsidRPr="00DE11BA" w:rsidRDefault="00DE11BA" w:rsidP="00EF0B46">
            <w:pPr>
              <w:tabs>
                <w:tab w:val="left" w:pos="2408"/>
              </w:tabs>
              <w:ind w:right="142"/>
              <w:jc w:val="both"/>
              <w:rPr>
                <w:sz w:val="24"/>
                <w:lang w:val="ru-RU"/>
              </w:rPr>
            </w:pPr>
            <w:r w:rsidRPr="00DE11BA">
              <w:rPr>
                <w:sz w:val="24"/>
                <w:lang w:val="ru-RU"/>
              </w:rPr>
              <w:t>Нормы речевого этикета: устное</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письменное</w:t>
            </w:r>
            <w:r w:rsidRPr="00DE11BA">
              <w:rPr>
                <w:spacing w:val="1"/>
                <w:sz w:val="24"/>
                <w:lang w:val="ru-RU"/>
              </w:rPr>
              <w:t xml:space="preserve"> </w:t>
            </w:r>
            <w:r w:rsidRPr="00DE11BA">
              <w:rPr>
                <w:sz w:val="24"/>
                <w:lang w:val="ru-RU"/>
              </w:rPr>
              <w:t>приглашение,</w:t>
            </w:r>
            <w:r w:rsidRPr="00DE11BA">
              <w:rPr>
                <w:spacing w:val="-57"/>
                <w:sz w:val="24"/>
                <w:lang w:val="ru-RU"/>
              </w:rPr>
              <w:t xml:space="preserve"> </w:t>
            </w:r>
            <w:r w:rsidRPr="00DE11BA">
              <w:rPr>
                <w:sz w:val="24"/>
                <w:lang w:val="ru-RU"/>
              </w:rPr>
              <w:t>просьба,</w:t>
            </w:r>
            <w:r w:rsidRPr="00DE11BA">
              <w:rPr>
                <w:sz w:val="24"/>
                <w:lang w:val="ru-RU"/>
              </w:rPr>
              <w:tab/>
            </w:r>
            <w:r w:rsidRPr="00DE11BA">
              <w:rPr>
                <w:spacing w:val="-1"/>
                <w:sz w:val="24"/>
                <w:lang w:val="ru-RU"/>
              </w:rPr>
              <w:t>извинение,</w:t>
            </w:r>
            <w:r w:rsidRPr="00DE11BA">
              <w:rPr>
                <w:spacing w:val="-58"/>
                <w:sz w:val="24"/>
                <w:lang w:val="ru-RU"/>
              </w:rPr>
              <w:t xml:space="preserve"> </w:t>
            </w:r>
            <w:r w:rsidRPr="00DE11BA">
              <w:rPr>
                <w:sz w:val="24"/>
                <w:lang w:val="ru-RU"/>
              </w:rPr>
              <w:t>благодарность,</w:t>
            </w:r>
            <w:r w:rsidRPr="00DE11BA">
              <w:rPr>
                <w:spacing w:val="1"/>
                <w:sz w:val="24"/>
                <w:lang w:val="ru-RU"/>
              </w:rPr>
              <w:t xml:space="preserve"> </w:t>
            </w:r>
            <w:r w:rsidRPr="00DE11BA">
              <w:rPr>
                <w:sz w:val="24"/>
                <w:lang w:val="ru-RU"/>
              </w:rPr>
              <w:t>отказ</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др.</w:t>
            </w:r>
            <w:r w:rsidRPr="00DE11BA">
              <w:rPr>
                <w:spacing w:val="1"/>
                <w:sz w:val="24"/>
                <w:lang w:val="ru-RU"/>
              </w:rPr>
              <w:t xml:space="preserve"> </w:t>
            </w:r>
            <w:r w:rsidRPr="00DE11BA">
              <w:rPr>
                <w:sz w:val="24"/>
                <w:lang w:val="ru-RU"/>
              </w:rPr>
              <w:t>Соблюдение</w:t>
            </w:r>
            <w:r w:rsidRPr="00DE11BA">
              <w:rPr>
                <w:spacing w:val="1"/>
                <w:sz w:val="24"/>
                <w:lang w:val="ru-RU"/>
              </w:rPr>
              <w:t xml:space="preserve"> </w:t>
            </w:r>
            <w:r w:rsidRPr="00DE11BA">
              <w:rPr>
                <w:sz w:val="24"/>
                <w:lang w:val="ru-RU"/>
              </w:rPr>
              <w:t>норм</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 и орфоэпических норм в</w:t>
            </w:r>
            <w:r w:rsidRPr="00DE11BA">
              <w:rPr>
                <w:spacing w:val="-57"/>
                <w:sz w:val="24"/>
                <w:lang w:val="ru-RU"/>
              </w:rPr>
              <w:t xml:space="preserve"> </w:t>
            </w:r>
            <w:r w:rsidRPr="00DE11BA">
              <w:rPr>
                <w:sz w:val="24"/>
                <w:lang w:val="ru-RU"/>
              </w:rPr>
              <w:t>ситуациях учебного и бытового</w:t>
            </w:r>
            <w:r w:rsidRPr="00DE11BA">
              <w:rPr>
                <w:spacing w:val="1"/>
                <w:sz w:val="24"/>
                <w:lang w:val="ru-RU"/>
              </w:rPr>
              <w:t xml:space="preserve"> </w:t>
            </w:r>
            <w:r w:rsidRPr="00DE11BA">
              <w:rPr>
                <w:sz w:val="24"/>
                <w:lang w:val="ru-RU"/>
              </w:rPr>
              <w:t>общения. Особенности 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условиях</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людьми,</w:t>
            </w:r>
            <w:r w:rsidRPr="00DE11BA">
              <w:rPr>
                <w:spacing w:val="-3"/>
                <w:sz w:val="24"/>
                <w:lang w:val="ru-RU"/>
              </w:rPr>
              <w:t xml:space="preserve"> </w:t>
            </w:r>
            <w:r w:rsidRPr="00DE11BA">
              <w:rPr>
                <w:sz w:val="24"/>
                <w:lang w:val="ru-RU"/>
              </w:rPr>
              <w:t>плохо</w:t>
            </w:r>
          </w:p>
          <w:p w:rsidR="00DE11BA" w:rsidRPr="00DE11BA" w:rsidRDefault="00DE11BA" w:rsidP="00EF0B46">
            <w:pPr>
              <w:ind w:right="1283"/>
              <w:rPr>
                <w:sz w:val="24"/>
                <w:lang w:val="ru-RU"/>
              </w:rPr>
            </w:pPr>
            <w:r w:rsidRPr="00DE11BA">
              <w:rPr>
                <w:sz w:val="24"/>
                <w:lang w:val="ru-RU"/>
              </w:rPr>
              <w:t>владеющими</w:t>
            </w:r>
            <w:r w:rsidRPr="00DE11BA">
              <w:rPr>
                <w:spacing w:val="-14"/>
                <w:sz w:val="24"/>
                <w:lang w:val="ru-RU"/>
              </w:rPr>
              <w:t xml:space="preserve"> </w:t>
            </w:r>
            <w:r w:rsidRPr="00DE11BA">
              <w:rPr>
                <w:sz w:val="24"/>
                <w:lang w:val="ru-RU"/>
              </w:rPr>
              <w:t>русским</w:t>
            </w:r>
            <w:r w:rsidRPr="00DE11BA">
              <w:rPr>
                <w:spacing w:val="-57"/>
                <w:sz w:val="24"/>
                <w:lang w:val="ru-RU"/>
              </w:rPr>
              <w:t xml:space="preserve"> </w:t>
            </w:r>
            <w:r w:rsidRPr="00DE11BA">
              <w:rPr>
                <w:sz w:val="24"/>
                <w:lang w:val="ru-RU"/>
              </w:rPr>
              <w:t>языком.</w:t>
            </w:r>
          </w:p>
          <w:p w:rsidR="00DE11BA" w:rsidRPr="00DE11BA" w:rsidRDefault="00DE11BA" w:rsidP="00EF0B46">
            <w:pPr>
              <w:tabs>
                <w:tab w:val="left" w:pos="3404"/>
              </w:tabs>
              <w:rPr>
                <w:sz w:val="24"/>
                <w:lang w:val="ru-RU"/>
              </w:rPr>
            </w:pPr>
            <w:r w:rsidRPr="00DE11BA">
              <w:rPr>
                <w:sz w:val="24"/>
                <w:lang w:val="ru-RU"/>
              </w:rPr>
              <w:t>Формулировка</w:t>
            </w:r>
            <w:r w:rsidRPr="00DE11BA">
              <w:rPr>
                <w:sz w:val="24"/>
                <w:lang w:val="ru-RU"/>
              </w:rPr>
              <w:tab/>
              <w:t>и</w:t>
            </w:r>
          </w:p>
          <w:p w:rsidR="00DE11BA" w:rsidRPr="00DE11BA" w:rsidRDefault="00DE11BA" w:rsidP="00EF0B46">
            <w:pPr>
              <w:tabs>
                <w:tab w:val="left" w:pos="1376"/>
                <w:tab w:val="left" w:pos="3403"/>
              </w:tabs>
              <w:ind w:right="142"/>
              <w:rPr>
                <w:sz w:val="24"/>
                <w:lang w:val="ru-RU"/>
              </w:rPr>
            </w:pPr>
            <w:r w:rsidRPr="00DE11BA">
              <w:rPr>
                <w:sz w:val="24"/>
                <w:lang w:val="ru-RU"/>
              </w:rPr>
              <w:t>аргументирование</w:t>
            </w:r>
            <w:r w:rsidRPr="00DE11BA">
              <w:rPr>
                <w:spacing w:val="4"/>
                <w:sz w:val="24"/>
                <w:lang w:val="ru-RU"/>
              </w:rPr>
              <w:t xml:space="preserve"> </w:t>
            </w:r>
            <w:r w:rsidRPr="00DE11BA">
              <w:rPr>
                <w:sz w:val="24"/>
                <w:lang w:val="ru-RU"/>
              </w:rPr>
              <w:t>собственного</w:t>
            </w:r>
            <w:r w:rsidRPr="00DE11BA">
              <w:rPr>
                <w:spacing w:val="-57"/>
                <w:sz w:val="24"/>
                <w:lang w:val="ru-RU"/>
              </w:rPr>
              <w:t xml:space="preserve"> </w:t>
            </w:r>
            <w:r w:rsidRPr="00DE11BA">
              <w:rPr>
                <w:sz w:val="24"/>
                <w:lang w:val="ru-RU"/>
              </w:rPr>
              <w:t>мнения</w:t>
            </w:r>
            <w:r w:rsidRPr="00DE11BA">
              <w:rPr>
                <w:spacing w:val="56"/>
                <w:sz w:val="24"/>
                <w:lang w:val="ru-RU"/>
              </w:rPr>
              <w:t xml:space="preserve"> </w:t>
            </w:r>
            <w:r w:rsidRPr="00DE11BA">
              <w:rPr>
                <w:sz w:val="24"/>
                <w:lang w:val="ru-RU"/>
              </w:rPr>
              <w:t>в</w:t>
            </w:r>
            <w:r w:rsidRPr="00DE11BA">
              <w:rPr>
                <w:spacing w:val="55"/>
                <w:sz w:val="24"/>
                <w:lang w:val="ru-RU"/>
              </w:rPr>
              <w:t xml:space="preserve"> </w:t>
            </w:r>
            <w:r w:rsidRPr="00DE11BA">
              <w:rPr>
                <w:sz w:val="24"/>
                <w:lang w:val="ru-RU"/>
              </w:rPr>
              <w:t>диалоге</w:t>
            </w:r>
            <w:r w:rsidRPr="00DE11BA">
              <w:rPr>
                <w:spacing w:val="55"/>
                <w:sz w:val="24"/>
                <w:lang w:val="ru-RU"/>
              </w:rPr>
              <w:t xml:space="preserve"> </w:t>
            </w:r>
            <w:r w:rsidRPr="00DE11BA">
              <w:rPr>
                <w:sz w:val="24"/>
                <w:lang w:val="ru-RU"/>
              </w:rPr>
              <w:t>и</w:t>
            </w:r>
            <w:r w:rsidRPr="00DE11BA">
              <w:rPr>
                <w:spacing w:val="58"/>
                <w:sz w:val="24"/>
                <w:lang w:val="ru-RU"/>
              </w:rPr>
              <w:t xml:space="preserve"> </w:t>
            </w:r>
            <w:r w:rsidRPr="00DE11BA">
              <w:rPr>
                <w:sz w:val="24"/>
                <w:lang w:val="ru-RU"/>
              </w:rPr>
              <w:t>дискуссии.</w:t>
            </w:r>
            <w:r w:rsidRPr="00DE11BA">
              <w:rPr>
                <w:spacing w:val="-57"/>
                <w:sz w:val="24"/>
                <w:lang w:val="ru-RU"/>
              </w:rPr>
              <w:t xml:space="preserve"> </w:t>
            </w:r>
            <w:r w:rsidRPr="00DE11BA">
              <w:rPr>
                <w:sz w:val="24"/>
                <w:lang w:val="ru-RU"/>
              </w:rPr>
              <w:t>Умение</w:t>
            </w:r>
            <w:r w:rsidRPr="00DE11BA">
              <w:rPr>
                <w:sz w:val="24"/>
                <w:lang w:val="ru-RU"/>
              </w:rPr>
              <w:tab/>
              <w:t>договариваться</w:t>
            </w:r>
            <w:r w:rsidRPr="00DE11BA">
              <w:rPr>
                <w:sz w:val="24"/>
                <w:lang w:val="ru-RU"/>
              </w:rPr>
              <w:tab/>
            </w:r>
            <w:r w:rsidRPr="00DE11BA">
              <w:rPr>
                <w:spacing w:val="-4"/>
                <w:sz w:val="24"/>
                <w:lang w:val="ru-RU"/>
              </w:rPr>
              <w:t>и</w:t>
            </w:r>
            <w:r w:rsidRPr="00DE11BA">
              <w:rPr>
                <w:spacing w:val="-57"/>
                <w:sz w:val="24"/>
                <w:lang w:val="ru-RU"/>
              </w:rPr>
              <w:t xml:space="preserve"> </w:t>
            </w:r>
            <w:r w:rsidRPr="00DE11BA">
              <w:rPr>
                <w:sz w:val="24"/>
                <w:lang w:val="ru-RU"/>
              </w:rPr>
              <w:t>приходить к общему решению в</w:t>
            </w:r>
            <w:r w:rsidRPr="00DE11BA">
              <w:rPr>
                <w:spacing w:val="1"/>
                <w:sz w:val="24"/>
                <w:lang w:val="ru-RU"/>
              </w:rPr>
              <w:t xml:space="preserve"> </w:t>
            </w:r>
            <w:r w:rsidRPr="00DE11BA">
              <w:rPr>
                <w:sz w:val="24"/>
                <w:lang w:val="ru-RU"/>
              </w:rPr>
              <w:t>совместной</w:t>
            </w:r>
            <w:r w:rsidRPr="00DE11BA">
              <w:rPr>
                <w:spacing w:val="-1"/>
                <w:sz w:val="24"/>
                <w:lang w:val="ru-RU"/>
              </w:rPr>
              <w:t xml:space="preserve"> </w:t>
            </w:r>
            <w:r w:rsidRPr="00DE11BA">
              <w:rPr>
                <w:sz w:val="24"/>
                <w:lang w:val="ru-RU"/>
              </w:rPr>
              <w:t>деятельности.</w:t>
            </w:r>
          </w:p>
          <w:p w:rsidR="00DE11BA" w:rsidRPr="00DE11BA" w:rsidRDefault="00DE11BA" w:rsidP="00EF0B46">
            <w:pPr>
              <w:ind w:right="901"/>
              <w:rPr>
                <w:sz w:val="24"/>
                <w:lang w:val="ru-RU"/>
              </w:rPr>
            </w:pPr>
            <w:r w:rsidRPr="00DE11BA">
              <w:rPr>
                <w:sz w:val="24"/>
                <w:lang w:val="ru-RU"/>
              </w:rPr>
              <w:t>Умение контролировать</w:t>
            </w:r>
            <w:r w:rsidRPr="00DE11BA">
              <w:rPr>
                <w:spacing w:val="1"/>
                <w:sz w:val="24"/>
                <w:lang w:val="ru-RU"/>
              </w:rPr>
              <w:t xml:space="preserve"> </w:t>
            </w:r>
            <w:r w:rsidRPr="00DE11BA">
              <w:rPr>
                <w:sz w:val="24"/>
                <w:lang w:val="ru-RU"/>
              </w:rPr>
              <w:t>(устно координировать)</w:t>
            </w:r>
            <w:r w:rsidRPr="00DE11BA">
              <w:rPr>
                <w:spacing w:val="1"/>
                <w:sz w:val="24"/>
                <w:lang w:val="ru-RU"/>
              </w:rPr>
              <w:t xml:space="preserve"> </w:t>
            </w:r>
            <w:r w:rsidRPr="00DE11BA">
              <w:rPr>
                <w:sz w:val="24"/>
                <w:lang w:val="ru-RU"/>
              </w:rPr>
              <w:t>действия при проведении</w:t>
            </w:r>
            <w:r w:rsidRPr="00DE11BA">
              <w:rPr>
                <w:spacing w:val="-57"/>
                <w:sz w:val="24"/>
                <w:lang w:val="ru-RU"/>
              </w:rPr>
              <w:t xml:space="preserve"> </w:t>
            </w:r>
            <w:r w:rsidRPr="00DE11BA">
              <w:rPr>
                <w:sz w:val="24"/>
                <w:lang w:val="ru-RU"/>
              </w:rPr>
              <w:t>парной</w:t>
            </w:r>
            <w:r w:rsidRPr="00DE11BA">
              <w:rPr>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групповой</w:t>
            </w:r>
          </w:p>
          <w:p w:rsidR="00DE11BA" w:rsidRPr="00DE11BA" w:rsidRDefault="00DE11BA" w:rsidP="00EF0B46">
            <w:pPr>
              <w:rPr>
                <w:sz w:val="24"/>
                <w:lang w:val="ru-RU"/>
              </w:rPr>
            </w:pPr>
            <w:r w:rsidRPr="00DE11BA">
              <w:rPr>
                <w:sz w:val="24"/>
                <w:lang w:val="ru-RU"/>
              </w:rPr>
              <w:t>работы.</w:t>
            </w:r>
          </w:p>
          <w:p w:rsidR="00DE11BA" w:rsidRPr="00DE11BA" w:rsidRDefault="00DE11BA" w:rsidP="00EF0B46">
            <w:pPr>
              <w:tabs>
                <w:tab w:val="left" w:pos="1697"/>
                <w:tab w:val="left" w:pos="1776"/>
                <w:tab w:val="left" w:pos="2165"/>
              </w:tabs>
              <w:ind w:right="140"/>
              <w:rPr>
                <w:sz w:val="24"/>
                <w:lang w:val="ru-RU"/>
              </w:rPr>
            </w:pPr>
            <w:r w:rsidRPr="00DE11BA">
              <w:rPr>
                <w:sz w:val="24"/>
                <w:lang w:val="ru-RU"/>
              </w:rPr>
              <w:t>Повторение</w:t>
            </w:r>
            <w:r w:rsidRPr="00DE11BA">
              <w:rPr>
                <w:sz w:val="24"/>
                <w:lang w:val="ru-RU"/>
              </w:rPr>
              <w:tab/>
              <w:t>и</w:t>
            </w:r>
            <w:r w:rsidRPr="00DE11BA">
              <w:rPr>
                <w:sz w:val="24"/>
                <w:lang w:val="ru-RU"/>
              </w:rPr>
              <w:tab/>
            </w:r>
            <w:r w:rsidRPr="00DE11BA">
              <w:rPr>
                <w:spacing w:val="-1"/>
                <w:sz w:val="24"/>
                <w:lang w:val="ru-RU"/>
              </w:rPr>
              <w:t>продолжение</w:t>
            </w:r>
            <w:r w:rsidRPr="00DE11BA">
              <w:rPr>
                <w:spacing w:val="-57"/>
                <w:sz w:val="24"/>
                <w:lang w:val="ru-RU"/>
              </w:rPr>
              <w:t xml:space="preserve"> </w:t>
            </w:r>
            <w:r w:rsidRPr="00DE11BA">
              <w:rPr>
                <w:sz w:val="24"/>
                <w:lang w:val="ru-RU"/>
              </w:rPr>
              <w:t>работы</w:t>
            </w:r>
            <w:r w:rsidRPr="00DE11BA">
              <w:rPr>
                <w:spacing w:val="41"/>
                <w:sz w:val="24"/>
                <w:lang w:val="ru-RU"/>
              </w:rPr>
              <w:t xml:space="preserve"> </w:t>
            </w:r>
            <w:r w:rsidRPr="00DE11BA">
              <w:rPr>
                <w:sz w:val="24"/>
                <w:lang w:val="ru-RU"/>
              </w:rPr>
              <w:t>с</w:t>
            </w:r>
            <w:r w:rsidRPr="00DE11BA">
              <w:rPr>
                <w:spacing w:val="41"/>
                <w:sz w:val="24"/>
                <w:lang w:val="ru-RU"/>
              </w:rPr>
              <w:t xml:space="preserve"> </w:t>
            </w:r>
            <w:r w:rsidRPr="00DE11BA">
              <w:rPr>
                <w:sz w:val="24"/>
                <w:lang w:val="ru-RU"/>
              </w:rPr>
              <w:t>текстом,</w:t>
            </w:r>
            <w:r w:rsidRPr="00DE11BA">
              <w:rPr>
                <w:spacing w:val="41"/>
                <w:sz w:val="24"/>
                <w:lang w:val="ru-RU"/>
              </w:rPr>
              <w:t xml:space="preserve"> </w:t>
            </w:r>
            <w:r w:rsidRPr="00DE11BA">
              <w:rPr>
                <w:sz w:val="24"/>
                <w:lang w:val="ru-RU"/>
              </w:rPr>
              <w:t>начатой</w:t>
            </w:r>
            <w:r w:rsidRPr="00DE11BA">
              <w:rPr>
                <w:spacing w:val="43"/>
                <w:sz w:val="24"/>
                <w:lang w:val="ru-RU"/>
              </w:rPr>
              <w:t xml:space="preserve"> </w:t>
            </w:r>
            <w:r w:rsidRPr="00DE11BA">
              <w:rPr>
                <w:sz w:val="24"/>
                <w:lang w:val="ru-RU"/>
              </w:rPr>
              <w:t>во</w:t>
            </w:r>
            <w:r w:rsidRPr="00DE11BA">
              <w:rPr>
                <w:spacing w:val="41"/>
                <w:sz w:val="24"/>
                <w:lang w:val="ru-RU"/>
              </w:rPr>
              <w:t xml:space="preserve"> </w:t>
            </w:r>
            <w:r w:rsidRPr="00DE11BA">
              <w:rPr>
                <w:sz w:val="24"/>
                <w:lang w:val="ru-RU"/>
              </w:rPr>
              <w:t>2</w:t>
            </w:r>
            <w:r w:rsidRPr="00DE11BA">
              <w:rPr>
                <w:spacing w:val="-57"/>
                <w:sz w:val="24"/>
                <w:lang w:val="ru-RU"/>
              </w:rPr>
              <w:t xml:space="preserve"> </w:t>
            </w:r>
            <w:r w:rsidRPr="00DE11BA">
              <w:rPr>
                <w:sz w:val="24"/>
                <w:lang w:val="ru-RU"/>
              </w:rPr>
              <w:t>классе: признаки текста, тема</w:t>
            </w:r>
            <w:r w:rsidRPr="00DE11BA">
              <w:rPr>
                <w:spacing w:val="1"/>
                <w:sz w:val="24"/>
                <w:lang w:val="ru-RU"/>
              </w:rPr>
              <w:t xml:space="preserve"> </w:t>
            </w:r>
            <w:r w:rsidRPr="00DE11BA">
              <w:rPr>
                <w:sz w:val="24"/>
                <w:lang w:val="ru-RU"/>
              </w:rPr>
              <w:t>текста,</w:t>
            </w:r>
            <w:r w:rsidRPr="00DE11BA">
              <w:rPr>
                <w:spacing w:val="9"/>
                <w:sz w:val="24"/>
                <w:lang w:val="ru-RU"/>
              </w:rPr>
              <w:t xml:space="preserve"> </w:t>
            </w:r>
            <w:r w:rsidRPr="00DE11BA">
              <w:rPr>
                <w:sz w:val="24"/>
                <w:lang w:val="ru-RU"/>
              </w:rPr>
              <w:t>основная</w:t>
            </w:r>
            <w:r w:rsidRPr="00DE11BA">
              <w:rPr>
                <w:spacing w:val="11"/>
                <w:sz w:val="24"/>
                <w:lang w:val="ru-RU"/>
              </w:rPr>
              <w:t xml:space="preserve"> </w:t>
            </w:r>
            <w:r w:rsidRPr="00DE11BA">
              <w:rPr>
                <w:sz w:val="24"/>
                <w:lang w:val="ru-RU"/>
              </w:rPr>
              <w:t>мысль</w:t>
            </w:r>
            <w:r w:rsidRPr="00DE11BA">
              <w:rPr>
                <w:spacing w:val="10"/>
                <w:sz w:val="24"/>
                <w:lang w:val="ru-RU"/>
              </w:rPr>
              <w:t xml:space="preserve"> </w:t>
            </w:r>
            <w:r w:rsidRPr="00DE11BA">
              <w:rPr>
                <w:sz w:val="24"/>
                <w:lang w:val="ru-RU"/>
              </w:rPr>
              <w:t>текста,</w:t>
            </w:r>
            <w:r w:rsidRPr="00DE11BA">
              <w:rPr>
                <w:spacing w:val="-57"/>
                <w:sz w:val="24"/>
                <w:lang w:val="ru-RU"/>
              </w:rPr>
              <w:t xml:space="preserve"> </w:t>
            </w:r>
            <w:r w:rsidRPr="00DE11BA">
              <w:rPr>
                <w:sz w:val="24"/>
                <w:lang w:val="ru-RU"/>
              </w:rPr>
              <w:t>заголовок,</w:t>
            </w:r>
            <w:r w:rsidRPr="00DE11BA">
              <w:rPr>
                <w:sz w:val="24"/>
                <w:lang w:val="ru-RU"/>
              </w:rPr>
              <w:tab/>
            </w:r>
            <w:r w:rsidRPr="00DE11BA">
              <w:rPr>
                <w:sz w:val="24"/>
                <w:lang w:val="ru-RU"/>
              </w:rPr>
              <w:tab/>
            </w:r>
            <w:r w:rsidRPr="00DE11BA">
              <w:rPr>
                <w:spacing w:val="-1"/>
                <w:sz w:val="24"/>
                <w:lang w:val="ru-RU"/>
              </w:rPr>
              <w:t>корректирование</w:t>
            </w:r>
            <w:r w:rsidRPr="00DE11BA">
              <w:rPr>
                <w:spacing w:val="-57"/>
                <w:sz w:val="24"/>
                <w:lang w:val="ru-RU"/>
              </w:rPr>
              <w:t xml:space="preserve"> </w:t>
            </w:r>
            <w:r w:rsidRPr="00DE11BA">
              <w:rPr>
                <w:sz w:val="24"/>
                <w:lang w:val="ru-RU"/>
              </w:rPr>
              <w:t>текстов с нарушенным порядком</w:t>
            </w:r>
            <w:r w:rsidRPr="00DE11BA">
              <w:rPr>
                <w:spacing w:val="-57"/>
                <w:sz w:val="24"/>
                <w:lang w:val="ru-RU"/>
              </w:rPr>
              <w:t xml:space="preserve"> </w:t>
            </w:r>
            <w:r w:rsidRPr="00DE11BA">
              <w:rPr>
                <w:sz w:val="24"/>
                <w:lang w:val="ru-RU"/>
              </w:rPr>
              <w:t>предложений</w:t>
            </w:r>
            <w:r w:rsidRPr="00DE11BA">
              <w:rPr>
                <w:spacing w:val="-3"/>
                <w:sz w:val="24"/>
                <w:lang w:val="ru-RU"/>
              </w:rPr>
              <w:t xml:space="preserve"> </w:t>
            </w:r>
            <w:r w:rsidRPr="00DE11BA">
              <w:rPr>
                <w:sz w:val="24"/>
                <w:lang w:val="ru-RU"/>
              </w:rPr>
              <w:t>и абзацев.</w:t>
            </w:r>
          </w:p>
          <w:p w:rsidR="00DE11BA" w:rsidRPr="00BE1740" w:rsidRDefault="00DE11BA" w:rsidP="00EF0B46">
            <w:pPr>
              <w:spacing w:line="270" w:lineRule="atLeast"/>
              <w:ind w:right="142"/>
              <w:jc w:val="both"/>
              <w:rPr>
                <w:sz w:val="24"/>
              </w:rPr>
            </w:pPr>
            <w:r w:rsidRPr="00DE11BA">
              <w:rPr>
                <w:sz w:val="24"/>
                <w:lang w:val="ru-RU"/>
              </w:rPr>
              <w:t>План текста. Составление плана</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заданному</w:t>
            </w:r>
            <w:r w:rsidRPr="00DE11BA">
              <w:rPr>
                <w:spacing w:val="1"/>
                <w:sz w:val="24"/>
                <w:lang w:val="ru-RU"/>
              </w:rPr>
              <w:t xml:space="preserve"> </w:t>
            </w:r>
            <w:r w:rsidRPr="00DE11BA">
              <w:rPr>
                <w:sz w:val="24"/>
                <w:lang w:val="ru-RU"/>
              </w:rPr>
              <w:t>плану.</w:t>
            </w:r>
            <w:r w:rsidRPr="00DE11BA">
              <w:rPr>
                <w:spacing w:val="1"/>
                <w:sz w:val="24"/>
                <w:lang w:val="ru-RU"/>
              </w:rPr>
              <w:t xml:space="preserve"> </w:t>
            </w:r>
            <w:r w:rsidRPr="00BE1740">
              <w:rPr>
                <w:sz w:val="24"/>
              </w:rPr>
              <w:t>Связь</w:t>
            </w:r>
            <w:r w:rsidRPr="00BE1740">
              <w:rPr>
                <w:spacing w:val="1"/>
                <w:sz w:val="24"/>
              </w:rPr>
              <w:t xml:space="preserve"> </w:t>
            </w:r>
            <w:r w:rsidRPr="00BE1740">
              <w:rPr>
                <w:sz w:val="24"/>
              </w:rPr>
              <w:t>предложений</w:t>
            </w:r>
            <w:r w:rsidRPr="00BE1740">
              <w:rPr>
                <w:spacing w:val="1"/>
                <w:sz w:val="24"/>
              </w:rPr>
              <w:t xml:space="preserve"> </w:t>
            </w:r>
            <w:r w:rsidRPr="00BE1740">
              <w:rPr>
                <w:sz w:val="24"/>
              </w:rPr>
              <w:t>в</w:t>
            </w:r>
            <w:r w:rsidRPr="00BE1740">
              <w:rPr>
                <w:spacing w:val="1"/>
                <w:sz w:val="24"/>
              </w:rPr>
              <w:t xml:space="preserve"> </w:t>
            </w:r>
            <w:r w:rsidRPr="00BE1740">
              <w:rPr>
                <w:sz w:val="24"/>
              </w:rPr>
              <w:t>тексте</w:t>
            </w:r>
            <w:r w:rsidRPr="00BE1740">
              <w:rPr>
                <w:spacing w:val="1"/>
                <w:sz w:val="24"/>
              </w:rPr>
              <w:t xml:space="preserve"> </w:t>
            </w:r>
            <w:r w:rsidRPr="00BE1740">
              <w:rPr>
                <w:sz w:val="24"/>
              </w:rPr>
              <w:t>с</w:t>
            </w:r>
            <w:r w:rsidRPr="00BE1740">
              <w:rPr>
                <w:spacing w:val="1"/>
                <w:sz w:val="24"/>
              </w:rPr>
              <w:t xml:space="preserve"> </w:t>
            </w:r>
            <w:r w:rsidRPr="00BE1740">
              <w:rPr>
                <w:sz w:val="24"/>
              </w:rPr>
              <w:t>помощью</w:t>
            </w:r>
            <w:r w:rsidRPr="00BE1740">
              <w:rPr>
                <w:spacing w:val="35"/>
                <w:sz w:val="24"/>
              </w:rPr>
              <w:t xml:space="preserve"> </w:t>
            </w:r>
            <w:r w:rsidRPr="00BE1740">
              <w:rPr>
                <w:sz w:val="24"/>
              </w:rPr>
              <w:t>личных</w:t>
            </w:r>
            <w:r w:rsidRPr="00BE1740">
              <w:rPr>
                <w:spacing w:val="35"/>
                <w:sz w:val="24"/>
              </w:rPr>
              <w:t xml:space="preserve"> </w:t>
            </w:r>
            <w:r w:rsidRPr="00BE1740">
              <w:rPr>
                <w:sz w:val="24"/>
              </w:rPr>
              <w:t>местоимений,</w:t>
            </w:r>
          </w:p>
        </w:tc>
        <w:tc>
          <w:tcPr>
            <w:tcW w:w="4952" w:type="dxa"/>
            <w:tcBorders>
              <w:top w:val="single" w:sz="6" w:space="0" w:color="000000"/>
              <w:bottom w:val="single" w:sz="6" w:space="0" w:color="000000"/>
            </w:tcBorders>
          </w:tcPr>
          <w:p w:rsidR="00DE11BA" w:rsidRPr="00DE11BA" w:rsidRDefault="00DE11BA" w:rsidP="00EF0B46">
            <w:pPr>
              <w:ind w:right="144"/>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«Чем</w:t>
            </w:r>
            <w:r w:rsidRPr="00DE11BA">
              <w:rPr>
                <w:spacing w:val="1"/>
                <w:sz w:val="24"/>
                <w:lang w:val="ru-RU"/>
              </w:rPr>
              <w:t xml:space="preserve"> </w:t>
            </w:r>
            <w:r w:rsidRPr="00DE11BA">
              <w:rPr>
                <w:sz w:val="24"/>
                <w:lang w:val="ru-RU"/>
              </w:rPr>
              <w:t>различаются</w:t>
            </w:r>
            <w:r w:rsidRPr="00DE11BA">
              <w:rPr>
                <w:spacing w:val="1"/>
                <w:sz w:val="24"/>
                <w:lang w:val="ru-RU"/>
              </w:rPr>
              <w:t xml:space="preserve"> </w:t>
            </w:r>
            <w:r w:rsidRPr="00DE11BA">
              <w:rPr>
                <w:sz w:val="24"/>
                <w:lang w:val="ru-RU"/>
              </w:rPr>
              <w:t>тема</w:t>
            </w:r>
            <w:r w:rsidRPr="00DE11BA">
              <w:rPr>
                <w:spacing w:val="-57"/>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основная</w:t>
            </w:r>
            <w:r w:rsidRPr="00DE11BA">
              <w:rPr>
                <w:spacing w:val="1"/>
                <w:sz w:val="24"/>
                <w:lang w:val="ru-RU"/>
              </w:rPr>
              <w:t xml:space="preserve"> </w:t>
            </w:r>
            <w:r w:rsidRPr="00DE11BA">
              <w:rPr>
                <w:sz w:val="24"/>
                <w:lang w:val="ru-RU"/>
              </w:rPr>
              <w:t>мысль</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определить</w:t>
            </w:r>
            <w:r w:rsidRPr="00DE11BA">
              <w:rPr>
                <w:spacing w:val="1"/>
                <w:sz w:val="24"/>
                <w:lang w:val="ru-RU"/>
              </w:rPr>
              <w:t xml:space="preserve"> </w:t>
            </w:r>
            <w:r w:rsidRPr="00DE11BA">
              <w:rPr>
                <w:sz w:val="24"/>
                <w:lang w:val="ru-RU"/>
              </w:rPr>
              <w:t>тему</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определить</w:t>
            </w:r>
            <w:r w:rsidRPr="00DE11BA">
              <w:rPr>
                <w:spacing w:val="1"/>
                <w:sz w:val="24"/>
                <w:lang w:val="ru-RU"/>
              </w:rPr>
              <w:t xml:space="preserve"> </w:t>
            </w:r>
            <w:r w:rsidRPr="00DE11BA">
              <w:rPr>
                <w:sz w:val="24"/>
                <w:lang w:val="ru-RU"/>
              </w:rPr>
              <w:t>основную</w:t>
            </w:r>
            <w:r w:rsidRPr="00DE11BA">
              <w:rPr>
                <w:spacing w:val="-1"/>
                <w:sz w:val="24"/>
                <w:lang w:val="ru-RU"/>
              </w:rPr>
              <w:t xml:space="preserve"> </w:t>
            </w:r>
            <w:r w:rsidRPr="00DE11BA">
              <w:rPr>
                <w:sz w:val="24"/>
                <w:lang w:val="ru-RU"/>
              </w:rPr>
              <w:t>мысль текста?».</w:t>
            </w:r>
          </w:p>
          <w:p w:rsidR="00DE11BA" w:rsidRPr="00DE11BA" w:rsidRDefault="00DE11BA" w:rsidP="00EF0B46">
            <w:pPr>
              <w:ind w:right="142"/>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определение</w:t>
            </w:r>
            <w:r w:rsidRPr="00DE11BA">
              <w:rPr>
                <w:spacing w:val="1"/>
                <w:sz w:val="24"/>
                <w:lang w:val="ru-RU"/>
              </w:rPr>
              <w:t xml:space="preserve"> </w:t>
            </w:r>
            <w:r w:rsidRPr="00DE11BA">
              <w:rPr>
                <w:sz w:val="24"/>
                <w:lang w:val="ru-RU"/>
              </w:rPr>
              <w:t>темы</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w:t>
            </w:r>
            <w:r w:rsidRPr="00DE11BA">
              <w:rPr>
                <w:spacing w:val="1"/>
                <w:sz w:val="24"/>
                <w:lang w:val="ru-RU"/>
              </w:rPr>
              <w:t xml:space="preserve"> </w:t>
            </w:r>
            <w:r w:rsidRPr="00DE11BA">
              <w:rPr>
                <w:sz w:val="24"/>
                <w:lang w:val="ru-RU"/>
              </w:rPr>
              <w:t>предложенных</w:t>
            </w:r>
            <w:r w:rsidRPr="00DE11BA">
              <w:rPr>
                <w:spacing w:val="-1"/>
                <w:sz w:val="24"/>
                <w:lang w:val="ru-RU"/>
              </w:rPr>
              <w:t xml:space="preserve"> </w:t>
            </w:r>
            <w:r w:rsidRPr="00DE11BA">
              <w:rPr>
                <w:sz w:val="24"/>
                <w:lang w:val="ru-RU"/>
              </w:rPr>
              <w:t>текстов.</w:t>
            </w:r>
          </w:p>
          <w:p w:rsidR="00DE11BA" w:rsidRPr="00DE11BA" w:rsidRDefault="00DE11BA" w:rsidP="00EF0B46">
            <w:pPr>
              <w:ind w:right="143"/>
              <w:jc w:val="both"/>
              <w:rPr>
                <w:sz w:val="24"/>
                <w:lang w:val="ru-RU"/>
              </w:rPr>
            </w:pPr>
            <w:r w:rsidRPr="00DE11BA">
              <w:rPr>
                <w:sz w:val="24"/>
                <w:lang w:val="ru-RU"/>
              </w:rPr>
              <w:t>Дифференцированное</w:t>
            </w:r>
            <w:r w:rsidRPr="00DE11BA">
              <w:rPr>
                <w:spacing w:val="1"/>
                <w:sz w:val="24"/>
                <w:lang w:val="ru-RU"/>
              </w:rPr>
              <w:t xml:space="preserve"> </w:t>
            </w:r>
            <w:r w:rsidRPr="00DE11BA">
              <w:rPr>
                <w:sz w:val="24"/>
                <w:lang w:val="ru-RU"/>
              </w:rPr>
              <w:t>задание:</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определении</w:t>
            </w:r>
            <w:r w:rsidRPr="00DE11BA">
              <w:rPr>
                <w:spacing w:val="1"/>
                <w:sz w:val="24"/>
                <w:lang w:val="ru-RU"/>
              </w:rPr>
              <w:t xml:space="preserve"> </w:t>
            </w:r>
            <w:r w:rsidRPr="00DE11BA">
              <w:rPr>
                <w:sz w:val="24"/>
                <w:lang w:val="ru-RU"/>
              </w:rPr>
              <w:t>темы</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основной</w:t>
            </w:r>
            <w:r w:rsidRPr="00DE11BA">
              <w:rPr>
                <w:spacing w:val="1"/>
                <w:sz w:val="24"/>
                <w:lang w:val="ru-RU"/>
              </w:rPr>
              <w:t xml:space="preserve"> </w:t>
            </w:r>
            <w:r w:rsidRPr="00DE11BA">
              <w:rPr>
                <w:sz w:val="24"/>
                <w:lang w:val="ru-RU"/>
              </w:rPr>
              <w:t>мысли текста.</w:t>
            </w:r>
          </w:p>
          <w:p w:rsidR="00DE11BA" w:rsidRPr="00DE11BA" w:rsidRDefault="00DE11BA" w:rsidP="00EF0B46">
            <w:pPr>
              <w:ind w:right="144"/>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корректировка</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нарушенным</w:t>
            </w:r>
            <w:r w:rsidRPr="00DE11BA">
              <w:rPr>
                <w:spacing w:val="-57"/>
                <w:sz w:val="24"/>
                <w:lang w:val="ru-RU"/>
              </w:rPr>
              <w:t xml:space="preserve"> </w:t>
            </w:r>
            <w:r w:rsidRPr="00DE11BA">
              <w:rPr>
                <w:sz w:val="24"/>
                <w:lang w:val="ru-RU"/>
              </w:rPr>
              <w:t>порядком</w:t>
            </w:r>
            <w:r w:rsidRPr="00DE11BA">
              <w:rPr>
                <w:spacing w:val="-2"/>
                <w:sz w:val="24"/>
                <w:lang w:val="ru-RU"/>
              </w:rPr>
              <w:t xml:space="preserve"> </w:t>
            </w:r>
            <w:r w:rsidRPr="00DE11BA">
              <w:rPr>
                <w:sz w:val="24"/>
                <w:lang w:val="ru-RU"/>
              </w:rPr>
              <w:t>предложений.</w:t>
            </w:r>
          </w:p>
          <w:p w:rsidR="00DE11BA" w:rsidRPr="00DE11BA" w:rsidRDefault="00DE11BA" w:rsidP="00EF0B46">
            <w:pPr>
              <w:ind w:right="143"/>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тексте</w:t>
            </w:r>
            <w:r w:rsidRPr="00DE11BA">
              <w:rPr>
                <w:spacing w:val="-57"/>
                <w:sz w:val="24"/>
                <w:lang w:val="ru-RU"/>
              </w:rPr>
              <w:t xml:space="preserve"> </w:t>
            </w:r>
            <w:r w:rsidRPr="00DE11BA">
              <w:rPr>
                <w:sz w:val="24"/>
                <w:lang w:val="ru-RU"/>
              </w:rPr>
              <w:t>смысловых</w:t>
            </w:r>
            <w:r w:rsidRPr="00DE11BA">
              <w:rPr>
                <w:spacing w:val="-1"/>
                <w:sz w:val="24"/>
                <w:lang w:val="ru-RU"/>
              </w:rPr>
              <w:t xml:space="preserve"> </w:t>
            </w:r>
            <w:r w:rsidRPr="00DE11BA">
              <w:rPr>
                <w:sz w:val="24"/>
                <w:lang w:val="ru-RU"/>
              </w:rPr>
              <w:t>пропусков.</w:t>
            </w:r>
          </w:p>
          <w:p w:rsidR="00DE11BA" w:rsidRPr="00DE11BA" w:rsidRDefault="00DE11BA" w:rsidP="00EF0B46">
            <w:pPr>
              <w:jc w:val="both"/>
              <w:rPr>
                <w:sz w:val="24"/>
                <w:lang w:val="ru-RU"/>
              </w:rPr>
            </w:pPr>
            <w:r w:rsidRPr="00DE11BA">
              <w:rPr>
                <w:sz w:val="24"/>
                <w:lang w:val="ru-RU"/>
              </w:rPr>
              <w:t>Совместное</w:t>
            </w:r>
            <w:r w:rsidRPr="00DE11BA">
              <w:rPr>
                <w:spacing w:val="-4"/>
                <w:sz w:val="24"/>
                <w:lang w:val="ru-RU"/>
              </w:rPr>
              <w:t xml:space="preserve"> </w:t>
            </w:r>
            <w:r w:rsidRPr="00DE11BA">
              <w:rPr>
                <w:sz w:val="24"/>
                <w:lang w:val="ru-RU"/>
              </w:rPr>
              <w:t>составление</w:t>
            </w:r>
            <w:r w:rsidRPr="00DE11BA">
              <w:rPr>
                <w:spacing w:val="-3"/>
                <w:sz w:val="24"/>
                <w:lang w:val="ru-RU"/>
              </w:rPr>
              <w:t xml:space="preserve"> </w:t>
            </w:r>
            <w:r w:rsidRPr="00DE11BA">
              <w:rPr>
                <w:sz w:val="24"/>
                <w:lang w:val="ru-RU"/>
              </w:rPr>
              <w:t>плана</w:t>
            </w:r>
            <w:r w:rsidRPr="00DE11BA">
              <w:rPr>
                <w:spacing w:val="-3"/>
                <w:sz w:val="24"/>
                <w:lang w:val="ru-RU"/>
              </w:rPr>
              <w:t xml:space="preserve"> </w:t>
            </w:r>
            <w:r w:rsidRPr="00DE11BA">
              <w:rPr>
                <w:sz w:val="24"/>
                <w:lang w:val="ru-RU"/>
              </w:rPr>
              <w:t>текста.</w:t>
            </w:r>
          </w:p>
          <w:p w:rsidR="00DE11BA" w:rsidRPr="00DE11BA" w:rsidRDefault="00DE11BA" w:rsidP="00EF0B46">
            <w:pPr>
              <w:ind w:right="147"/>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составление</w:t>
            </w:r>
            <w:r w:rsidRPr="00DE11BA">
              <w:rPr>
                <w:spacing w:val="1"/>
                <w:sz w:val="24"/>
                <w:lang w:val="ru-RU"/>
              </w:rPr>
              <w:t xml:space="preserve"> </w:t>
            </w:r>
            <w:r w:rsidRPr="00DE11BA">
              <w:rPr>
                <w:sz w:val="24"/>
                <w:lang w:val="ru-RU"/>
              </w:rPr>
              <w:t>плана</w:t>
            </w:r>
            <w:r w:rsidRPr="00DE11BA">
              <w:rPr>
                <w:spacing w:val="1"/>
                <w:sz w:val="24"/>
                <w:lang w:val="ru-RU"/>
              </w:rPr>
              <w:t xml:space="preserve"> </w:t>
            </w:r>
            <w:r w:rsidRPr="00DE11BA">
              <w:rPr>
                <w:sz w:val="24"/>
                <w:lang w:val="ru-RU"/>
              </w:rPr>
              <w:t>предложенного</w:t>
            </w:r>
            <w:r w:rsidRPr="00DE11BA">
              <w:rPr>
                <w:spacing w:val="-1"/>
                <w:sz w:val="24"/>
                <w:lang w:val="ru-RU"/>
              </w:rPr>
              <w:t xml:space="preserve"> </w:t>
            </w:r>
            <w:r w:rsidRPr="00DE11BA">
              <w:rPr>
                <w:sz w:val="24"/>
                <w:lang w:val="ru-RU"/>
              </w:rPr>
              <w:t>текста.</w:t>
            </w:r>
          </w:p>
          <w:p w:rsidR="00DE11BA" w:rsidRPr="00DE11BA" w:rsidRDefault="00DE11BA" w:rsidP="00EF0B46">
            <w:pPr>
              <w:ind w:right="14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нескольких</w:t>
            </w:r>
            <w:r w:rsidRPr="00DE11BA">
              <w:rPr>
                <w:spacing w:val="1"/>
                <w:sz w:val="24"/>
                <w:lang w:val="ru-RU"/>
              </w:rPr>
              <w:t xml:space="preserve"> </w:t>
            </w:r>
            <w:r w:rsidRPr="00DE11BA">
              <w:rPr>
                <w:sz w:val="24"/>
                <w:lang w:val="ru-RU"/>
              </w:rPr>
              <w:t>вариантов</w:t>
            </w:r>
            <w:r w:rsidRPr="00DE11BA">
              <w:rPr>
                <w:spacing w:val="1"/>
                <w:sz w:val="24"/>
                <w:lang w:val="ru-RU"/>
              </w:rPr>
              <w:t xml:space="preserve"> </w:t>
            </w:r>
            <w:r w:rsidRPr="00DE11BA">
              <w:rPr>
                <w:sz w:val="24"/>
                <w:lang w:val="ru-RU"/>
              </w:rPr>
              <w:t>плана</w:t>
            </w:r>
            <w:r w:rsidRPr="00DE11BA">
              <w:rPr>
                <w:spacing w:val="1"/>
                <w:sz w:val="24"/>
                <w:lang w:val="ru-RU"/>
              </w:rPr>
              <w:t xml:space="preserve"> </w:t>
            </w:r>
            <w:r w:rsidRPr="00DE11BA">
              <w:rPr>
                <w:sz w:val="24"/>
                <w:lang w:val="ru-RU"/>
              </w:rPr>
              <w:t>этого</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обоснование</w:t>
            </w:r>
            <w:r w:rsidRPr="00DE11BA">
              <w:rPr>
                <w:spacing w:val="1"/>
                <w:sz w:val="24"/>
                <w:lang w:val="ru-RU"/>
              </w:rPr>
              <w:t xml:space="preserve"> </w:t>
            </w:r>
            <w:r w:rsidRPr="00DE11BA">
              <w:rPr>
                <w:sz w:val="24"/>
                <w:lang w:val="ru-RU"/>
              </w:rPr>
              <w:t>выбора</w:t>
            </w:r>
            <w:r w:rsidRPr="00DE11BA">
              <w:rPr>
                <w:spacing w:val="1"/>
                <w:sz w:val="24"/>
                <w:lang w:val="ru-RU"/>
              </w:rPr>
              <w:t xml:space="preserve"> </w:t>
            </w:r>
            <w:r w:rsidRPr="00DE11BA">
              <w:rPr>
                <w:sz w:val="24"/>
                <w:lang w:val="ru-RU"/>
              </w:rPr>
              <w:t>наиболее</w:t>
            </w:r>
            <w:r w:rsidRPr="00DE11BA">
              <w:rPr>
                <w:spacing w:val="1"/>
                <w:sz w:val="24"/>
                <w:lang w:val="ru-RU"/>
              </w:rPr>
              <w:t xml:space="preserve"> </w:t>
            </w:r>
            <w:r w:rsidRPr="00DE11BA">
              <w:rPr>
                <w:sz w:val="24"/>
                <w:lang w:val="ru-RU"/>
              </w:rPr>
              <w:t>удачного</w:t>
            </w:r>
            <w:r w:rsidRPr="00DE11BA">
              <w:rPr>
                <w:spacing w:val="-57"/>
                <w:sz w:val="24"/>
                <w:lang w:val="ru-RU"/>
              </w:rPr>
              <w:t xml:space="preserve"> </w:t>
            </w:r>
            <w:r w:rsidRPr="00DE11BA">
              <w:rPr>
                <w:sz w:val="24"/>
                <w:lang w:val="ru-RU"/>
              </w:rPr>
              <w:t>плана.</w:t>
            </w:r>
          </w:p>
          <w:p w:rsidR="00DE11BA" w:rsidRPr="00DE11BA" w:rsidRDefault="00DE11BA" w:rsidP="00EF0B46">
            <w:pPr>
              <w:ind w:right="142"/>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воспроизведение</w:t>
            </w:r>
            <w:r w:rsidRPr="00DE11BA">
              <w:rPr>
                <w:spacing w:val="-57"/>
                <w:sz w:val="24"/>
                <w:lang w:val="ru-RU"/>
              </w:rPr>
              <w:t xml:space="preserve"> </w:t>
            </w:r>
            <w:r w:rsidRPr="00DE11BA">
              <w:rPr>
                <w:sz w:val="24"/>
                <w:lang w:val="ru-RU"/>
              </w:rPr>
              <w:t>текста в соответствии с заданием: подробно,</w:t>
            </w:r>
            <w:r w:rsidRPr="00DE11BA">
              <w:rPr>
                <w:spacing w:val="1"/>
                <w:sz w:val="24"/>
                <w:lang w:val="ru-RU"/>
              </w:rPr>
              <w:t xml:space="preserve"> </w:t>
            </w:r>
            <w:r w:rsidRPr="00DE11BA">
              <w:rPr>
                <w:sz w:val="24"/>
                <w:lang w:val="ru-RU"/>
              </w:rPr>
              <w:t>выборочно.</w:t>
            </w:r>
          </w:p>
          <w:p w:rsidR="00DE11BA" w:rsidRPr="00DE11BA" w:rsidRDefault="00DE11BA" w:rsidP="00EF0B46">
            <w:pPr>
              <w:spacing w:before="1"/>
              <w:ind w:right="144"/>
              <w:jc w:val="both"/>
              <w:rPr>
                <w:sz w:val="24"/>
                <w:lang w:val="ru-RU"/>
              </w:rPr>
            </w:pPr>
            <w:r w:rsidRPr="00DE11BA">
              <w:rPr>
                <w:sz w:val="24"/>
                <w:lang w:val="ru-RU"/>
              </w:rPr>
              <w:t>Наблюдение за тремя текстами разного типа</w:t>
            </w:r>
            <w:r w:rsidRPr="00DE11BA">
              <w:rPr>
                <w:spacing w:val="1"/>
                <w:sz w:val="24"/>
                <w:lang w:val="ru-RU"/>
              </w:rPr>
              <w:t xml:space="preserve"> </w:t>
            </w:r>
            <w:r w:rsidRPr="00DE11BA">
              <w:rPr>
                <w:sz w:val="24"/>
                <w:lang w:val="ru-RU"/>
              </w:rPr>
              <w:t>(повествование,</w:t>
            </w:r>
            <w:r w:rsidRPr="00DE11BA">
              <w:rPr>
                <w:spacing w:val="1"/>
                <w:sz w:val="24"/>
                <w:lang w:val="ru-RU"/>
              </w:rPr>
              <w:t xml:space="preserve"> </w:t>
            </w:r>
            <w:r w:rsidRPr="00DE11BA">
              <w:rPr>
                <w:sz w:val="24"/>
                <w:lang w:val="ru-RU"/>
              </w:rPr>
              <w:t>описание,</w:t>
            </w:r>
            <w:r w:rsidRPr="00DE11BA">
              <w:rPr>
                <w:spacing w:val="1"/>
                <w:sz w:val="24"/>
                <w:lang w:val="ru-RU"/>
              </w:rPr>
              <w:t xml:space="preserve"> </w:t>
            </w:r>
            <w:r w:rsidRPr="00DE11BA">
              <w:rPr>
                <w:sz w:val="24"/>
                <w:lang w:val="ru-RU"/>
              </w:rPr>
              <w:t>рассуждение)</w:t>
            </w:r>
            <w:r w:rsidRPr="00DE11BA">
              <w:rPr>
                <w:spacing w:val="1"/>
                <w:sz w:val="24"/>
                <w:lang w:val="ru-RU"/>
              </w:rPr>
              <w:t xml:space="preserve"> </w:t>
            </w:r>
            <w:r w:rsidRPr="00DE11BA">
              <w:rPr>
                <w:sz w:val="24"/>
                <w:lang w:val="ru-RU"/>
              </w:rPr>
              <w:t>на</w:t>
            </w:r>
            <w:r w:rsidRPr="00DE11BA">
              <w:rPr>
                <w:spacing w:val="-57"/>
                <w:sz w:val="24"/>
                <w:lang w:val="ru-RU"/>
              </w:rPr>
              <w:t xml:space="preserve"> </w:t>
            </w:r>
            <w:r w:rsidRPr="00DE11BA">
              <w:rPr>
                <w:sz w:val="24"/>
                <w:lang w:val="ru-RU"/>
              </w:rPr>
              <w:t>одну</w:t>
            </w:r>
            <w:r w:rsidRPr="00DE11BA">
              <w:rPr>
                <w:spacing w:val="1"/>
                <w:sz w:val="24"/>
                <w:lang w:val="ru-RU"/>
              </w:rPr>
              <w:t xml:space="preserve"> </w:t>
            </w:r>
            <w:r w:rsidRPr="00DE11BA">
              <w:rPr>
                <w:sz w:val="24"/>
                <w:lang w:val="ru-RU"/>
              </w:rPr>
              <w:t>тему,</w:t>
            </w:r>
            <w:r w:rsidRPr="00DE11BA">
              <w:rPr>
                <w:spacing w:val="1"/>
                <w:sz w:val="24"/>
                <w:lang w:val="ru-RU"/>
              </w:rPr>
              <w:t xml:space="preserve"> </w:t>
            </w:r>
            <w:r w:rsidRPr="00DE11BA">
              <w:rPr>
                <w:sz w:val="24"/>
                <w:lang w:val="ru-RU"/>
              </w:rPr>
              <w:t>формулирование</w:t>
            </w:r>
            <w:r w:rsidRPr="00DE11BA">
              <w:rPr>
                <w:spacing w:val="1"/>
                <w:sz w:val="24"/>
                <w:lang w:val="ru-RU"/>
              </w:rPr>
              <w:t xml:space="preserve"> </w:t>
            </w:r>
            <w:r w:rsidRPr="00DE11BA">
              <w:rPr>
                <w:sz w:val="24"/>
                <w:lang w:val="ru-RU"/>
              </w:rPr>
              <w:t>выводов</w:t>
            </w:r>
            <w:r w:rsidRPr="00DE11BA">
              <w:rPr>
                <w:spacing w:val="1"/>
                <w:sz w:val="24"/>
                <w:lang w:val="ru-RU"/>
              </w:rPr>
              <w:t xml:space="preserve"> </w:t>
            </w:r>
            <w:r w:rsidRPr="00DE11BA">
              <w:rPr>
                <w:sz w:val="24"/>
                <w:lang w:val="ru-RU"/>
              </w:rPr>
              <w:t>об</w:t>
            </w:r>
            <w:r w:rsidRPr="00DE11BA">
              <w:rPr>
                <w:spacing w:val="1"/>
                <w:sz w:val="24"/>
                <w:lang w:val="ru-RU"/>
              </w:rPr>
              <w:t xml:space="preserve"> </w:t>
            </w:r>
            <w:r w:rsidRPr="00DE11BA">
              <w:rPr>
                <w:sz w:val="24"/>
                <w:lang w:val="ru-RU"/>
              </w:rPr>
              <w:t>особенностях каждого из трёх типов текстов.</w:t>
            </w:r>
            <w:r w:rsidRPr="00DE11BA">
              <w:rPr>
                <w:spacing w:val="-57"/>
                <w:sz w:val="24"/>
                <w:lang w:val="ru-RU"/>
              </w:rPr>
              <w:t xml:space="preserve"> </w:t>
            </w:r>
            <w:r w:rsidRPr="00DE11BA">
              <w:rPr>
                <w:sz w:val="24"/>
                <w:lang w:val="ru-RU"/>
              </w:rPr>
              <w:t>Обобщение</w:t>
            </w:r>
            <w:r w:rsidRPr="00DE11BA">
              <w:rPr>
                <w:spacing w:val="1"/>
                <w:sz w:val="24"/>
                <w:lang w:val="ru-RU"/>
              </w:rPr>
              <w:t xml:space="preserve"> </w:t>
            </w:r>
            <w:r w:rsidRPr="00DE11BA">
              <w:rPr>
                <w:sz w:val="24"/>
                <w:lang w:val="ru-RU"/>
              </w:rPr>
              <w:t>результатов</w:t>
            </w:r>
            <w:r w:rsidRPr="00DE11BA">
              <w:rPr>
                <w:spacing w:val="1"/>
                <w:sz w:val="24"/>
                <w:lang w:val="ru-RU"/>
              </w:rPr>
              <w:t xml:space="preserve"> </w:t>
            </w:r>
            <w:r w:rsidRPr="00DE11BA">
              <w:rPr>
                <w:sz w:val="24"/>
                <w:lang w:val="ru-RU"/>
              </w:rPr>
              <w:t>проведённого</w:t>
            </w:r>
            <w:r w:rsidRPr="00DE11BA">
              <w:rPr>
                <w:spacing w:val="1"/>
                <w:sz w:val="24"/>
                <w:lang w:val="ru-RU"/>
              </w:rPr>
              <w:t xml:space="preserve"> </w:t>
            </w:r>
            <w:r w:rsidRPr="00DE11BA">
              <w:rPr>
                <w:sz w:val="24"/>
                <w:lang w:val="ru-RU"/>
              </w:rPr>
              <w:t>наблюдения при составлении таблицы «Три</w:t>
            </w:r>
            <w:r w:rsidRPr="00DE11BA">
              <w:rPr>
                <w:spacing w:val="1"/>
                <w:sz w:val="24"/>
                <w:lang w:val="ru-RU"/>
              </w:rPr>
              <w:t xml:space="preserve"> </w:t>
            </w:r>
            <w:r w:rsidRPr="00DE11BA">
              <w:rPr>
                <w:sz w:val="24"/>
                <w:lang w:val="ru-RU"/>
              </w:rPr>
              <w:t>типа текстов», в строках таблицы отражены</w:t>
            </w:r>
            <w:r w:rsidRPr="00DE11BA">
              <w:rPr>
                <w:spacing w:val="1"/>
                <w:sz w:val="24"/>
                <w:lang w:val="ru-RU"/>
              </w:rPr>
              <w:t xml:space="preserve"> </w:t>
            </w:r>
            <w:r w:rsidRPr="00DE11BA">
              <w:rPr>
                <w:sz w:val="24"/>
                <w:lang w:val="ru-RU"/>
              </w:rPr>
              <w:t>следующие</w:t>
            </w:r>
            <w:r w:rsidRPr="00DE11BA">
              <w:rPr>
                <w:spacing w:val="99"/>
                <w:sz w:val="24"/>
                <w:lang w:val="ru-RU"/>
              </w:rPr>
              <w:t xml:space="preserve"> </w:t>
            </w:r>
            <w:r w:rsidRPr="00DE11BA">
              <w:rPr>
                <w:sz w:val="24"/>
                <w:lang w:val="ru-RU"/>
              </w:rPr>
              <w:t>параметры</w:t>
            </w:r>
            <w:r w:rsidRPr="00DE11BA">
              <w:rPr>
                <w:spacing w:val="102"/>
                <w:sz w:val="24"/>
                <w:lang w:val="ru-RU"/>
              </w:rPr>
              <w:t xml:space="preserve"> </w:t>
            </w:r>
            <w:r w:rsidRPr="00DE11BA">
              <w:rPr>
                <w:sz w:val="24"/>
                <w:lang w:val="ru-RU"/>
              </w:rPr>
              <w:t>сравнения</w:t>
            </w:r>
            <w:r w:rsidRPr="00DE11BA">
              <w:rPr>
                <w:spacing w:val="100"/>
                <w:sz w:val="24"/>
                <w:lang w:val="ru-RU"/>
              </w:rPr>
              <w:t xml:space="preserve"> </w:t>
            </w:r>
            <w:r w:rsidRPr="00DE11BA">
              <w:rPr>
                <w:sz w:val="24"/>
                <w:lang w:val="ru-RU"/>
              </w:rPr>
              <w:t>текстов:</w:t>
            </w:r>
          </w:p>
          <w:p w:rsidR="00DE11BA" w:rsidRPr="00DE11BA" w:rsidRDefault="00DE11BA" w:rsidP="00EF0B46">
            <w:pPr>
              <w:spacing w:line="270" w:lineRule="atLeast"/>
              <w:ind w:right="142"/>
              <w:jc w:val="both"/>
              <w:rPr>
                <w:sz w:val="24"/>
                <w:lang w:val="ru-RU"/>
              </w:rPr>
            </w:pPr>
            <w:r w:rsidRPr="00DE11BA">
              <w:rPr>
                <w:sz w:val="24"/>
                <w:lang w:val="ru-RU"/>
              </w:rPr>
              <w:t>«Цель</w:t>
            </w:r>
            <w:r w:rsidRPr="00DE11BA">
              <w:rPr>
                <w:spacing w:val="1"/>
                <w:sz w:val="24"/>
                <w:lang w:val="ru-RU"/>
              </w:rPr>
              <w:t xml:space="preserve"> </w:t>
            </w:r>
            <w:r w:rsidRPr="00DE11BA">
              <w:rPr>
                <w:sz w:val="24"/>
                <w:lang w:val="ru-RU"/>
              </w:rPr>
              <w:t>создания</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«Особенности</w:t>
            </w:r>
            <w:r w:rsidRPr="00DE11BA">
              <w:rPr>
                <w:spacing w:val="1"/>
                <w:sz w:val="24"/>
                <w:lang w:val="ru-RU"/>
              </w:rPr>
              <w:t xml:space="preserve"> </w:t>
            </w:r>
            <w:r w:rsidRPr="00DE11BA">
              <w:rPr>
                <w:sz w:val="24"/>
                <w:lang w:val="ru-RU"/>
              </w:rPr>
              <w:t>построения</w:t>
            </w:r>
            <w:r w:rsidRPr="00DE11BA">
              <w:rPr>
                <w:spacing w:val="1"/>
                <w:sz w:val="24"/>
                <w:lang w:val="ru-RU"/>
              </w:rPr>
              <w:t xml:space="preserve"> </w:t>
            </w:r>
            <w:r w:rsidRPr="00DE11BA">
              <w:rPr>
                <w:sz w:val="24"/>
                <w:lang w:val="ru-RU"/>
              </w:rPr>
              <w:t>текста»,</w:t>
            </w:r>
            <w:r w:rsidRPr="00DE11BA">
              <w:rPr>
                <w:spacing w:val="3"/>
                <w:sz w:val="24"/>
                <w:lang w:val="ru-RU"/>
              </w:rPr>
              <w:t xml:space="preserve"> </w:t>
            </w:r>
            <w:r w:rsidRPr="00DE11BA">
              <w:rPr>
                <w:sz w:val="24"/>
                <w:lang w:val="ru-RU"/>
              </w:rPr>
              <w:t>«Особенности</w:t>
            </w:r>
            <w:r w:rsidRPr="00DE11BA">
              <w:rPr>
                <w:spacing w:val="6"/>
                <w:sz w:val="24"/>
                <w:lang w:val="ru-RU"/>
              </w:rPr>
              <w:t xml:space="preserve"> </w:t>
            </w:r>
            <w:r w:rsidRPr="00DE11BA">
              <w:rPr>
                <w:sz w:val="24"/>
                <w:lang w:val="ru-RU"/>
              </w:rPr>
              <w:t>языковых</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259" w:type="dxa"/>
            <w:tcBorders>
              <w:left w:val="single" w:sz="6" w:space="0" w:color="000000"/>
            </w:tcBorders>
          </w:tcPr>
          <w:p w:rsidR="00DE11BA" w:rsidRPr="00DE11BA" w:rsidRDefault="00DE11BA" w:rsidP="00EF0B46">
            <w:pPr>
              <w:rPr>
                <w:sz w:val="24"/>
                <w:lang w:val="ru-RU"/>
              </w:rPr>
            </w:pPr>
          </w:p>
        </w:tc>
        <w:tc>
          <w:tcPr>
            <w:tcW w:w="3687" w:type="dxa"/>
          </w:tcPr>
          <w:p w:rsidR="00DE11BA" w:rsidRPr="00DE11BA" w:rsidRDefault="00DE11BA" w:rsidP="00EF0B46">
            <w:pPr>
              <w:tabs>
                <w:tab w:val="left" w:pos="927"/>
                <w:tab w:val="left" w:pos="1517"/>
                <w:tab w:val="left" w:pos="1779"/>
                <w:tab w:val="left" w:pos="1822"/>
                <w:tab w:val="left" w:pos="2011"/>
                <w:tab w:val="left" w:pos="2373"/>
                <w:tab w:val="left" w:pos="2518"/>
                <w:tab w:val="left" w:pos="2618"/>
                <w:tab w:val="left" w:pos="2738"/>
                <w:tab w:val="left" w:pos="2825"/>
              </w:tabs>
              <w:ind w:right="141"/>
              <w:rPr>
                <w:sz w:val="24"/>
                <w:lang w:val="ru-RU"/>
              </w:rPr>
            </w:pPr>
            <w:r w:rsidRPr="00DE11BA">
              <w:rPr>
                <w:sz w:val="24"/>
                <w:lang w:val="ru-RU"/>
              </w:rPr>
              <w:t>синонимов, союзов и, а, но.</w:t>
            </w:r>
            <w:r w:rsidRPr="00DE11BA">
              <w:rPr>
                <w:spacing w:val="1"/>
                <w:sz w:val="24"/>
                <w:lang w:val="ru-RU"/>
              </w:rPr>
              <w:t xml:space="preserve"> </w:t>
            </w:r>
            <w:r w:rsidRPr="00DE11BA">
              <w:rPr>
                <w:sz w:val="24"/>
                <w:lang w:val="ru-RU"/>
              </w:rPr>
              <w:t>Ключевые</w:t>
            </w:r>
            <w:r w:rsidRPr="00DE11BA">
              <w:rPr>
                <w:sz w:val="24"/>
                <w:lang w:val="ru-RU"/>
              </w:rPr>
              <w:tab/>
              <w:t>слова</w:t>
            </w:r>
            <w:r w:rsidRPr="00DE11BA">
              <w:rPr>
                <w:sz w:val="24"/>
                <w:lang w:val="ru-RU"/>
              </w:rPr>
              <w:tab/>
              <w:t>в</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тексте.</w:t>
            </w:r>
            <w:r w:rsidRPr="00DE11BA">
              <w:rPr>
                <w:spacing w:val="-57"/>
                <w:sz w:val="24"/>
                <w:lang w:val="ru-RU"/>
              </w:rPr>
              <w:t xml:space="preserve"> </w:t>
            </w:r>
            <w:r w:rsidRPr="00DE11BA">
              <w:rPr>
                <w:sz w:val="24"/>
                <w:lang w:val="ru-RU"/>
              </w:rPr>
              <w:t>Определение</w:t>
            </w:r>
            <w:r w:rsidRPr="00DE11BA">
              <w:rPr>
                <w:sz w:val="24"/>
                <w:lang w:val="ru-RU"/>
              </w:rPr>
              <w:tab/>
            </w:r>
            <w:r w:rsidRPr="00DE11BA">
              <w:rPr>
                <w:sz w:val="24"/>
                <w:lang w:val="ru-RU"/>
              </w:rPr>
              <w:tab/>
            </w:r>
            <w:r w:rsidRPr="00DE11BA">
              <w:rPr>
                <w:sz w:val="24"/>
                <w:lang w:val="ru-RU"/>
              </w:rPr>
              <w:tab/>
              <w:t>типов</w:t>
            </w:r>
            <w:r w:rsidRPr="00DE11BA">
              <w:rPr>
                <w:sz w:val="24"/>
                <w:lang w:val="ru-RU"/>
              </w:rPr>
              <w:tab/>
            </w:r>
            <w:r w:rsidRPr="00DE11BA">
              <w:rPr>
                <w:sz w:val="24"/>
                <w:lang w:val="ru-RU"/>
              </w:rPr>
              <w:tab/>
            </w:r>
            <w:r w:rsidRPr="00DE11BA">
              <w:rPr>
                <w:sz w:val="24"/>
                <w:lang w:val="ru-RU"/>
              </w:rPr>
              <w:tab/>
              <w:t>текстов</w:t>
            </w:r>
            <w:r w:rsidRPr="00DE11BA">
              <w:rPr>
                <w:spacing w:val="-57"/>
                <w:sz w:val="24"/>
                <w:lang w:val="ru-RU"/>
              </w:rPr>
              <w:t xml:space="preserve"> </w:t>
            </w:r>
            <w:r w:rsidRPr="00DE11BA">
              <w:rPr>
                <w:sz w:val="24"/>
                <w:lang w:val="ru-RU"/>
              </w:rPr>
              <w:t>(повествование,</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описание,</w:t>
            </w:r>
            <w:r w:rsidRPr="00DE11BA">
              <w:rPr>
                <w:spacing w:val="-57"/>
                <w:sz w:val="24"/>
                <w:lang w:val="ru-RU"/>
              </w:rPr>
              <w:t xml:space="preserve"> </w:t>
            </w:r>
            <w:r w:rsidRPr="00DE11BA">
              <w:rPr>
                <w:sz w:val="24"/>
                <w:lang w:val="ru-RU"/>
              </w:rPr>
              <w:t>рассуждение)</w:t>
            </w:r>
            <w:r w:rsidRPr="00DE11BA">
              <w:rPr>
                <w:sz w:val="24"/>
                <w:lang w:val="ru-RU"/>
              </w:rPr>
              <w:tab/>
            </w:r>
            <w:r w:rsidRPr="00DE11BA">
              <w:rPr>
                <w:sz w:val="24"/>
                <w:lang w:val="ru-RU"/>
              </w:rPr>
              <w:tab/>
            </w:r>
            <w:r w:rsidRPr="00DE11BA">
              <w:rPr>
                <w:sz w:val="24"/>
                <w:lang w:val="ru-RU"/>
              </w:rPr>
              <w:tab/>
              <w:t>и</w:t>
            </w:r>
            <w:r w:rsidRPr="00DE11BA">
              <w:rPr>
                <w:sz w:val="24"/>
                <w:lang w:val="ru-RU"/>
              </w:rPr>
              <w:tab/>
            </w:r>
            <w:r w:rsidRPr="00DE11BA">
              <w:rPr>
                <w:sz w:val="24"/>
                <w:lang w:val="ru-RU"/>
              </w:rPr>
              <w:tab/>
            </w:r>
            <w:r w:rsidRPr="00DE11BA">
              <w:rPr>
                <w:sz w:val="24"/>
                <w:lang w:val="ru-RU"/>
              </w:rPr>
              <w:tab/>
            </w:r>
            <w:r w:rsidRPr="00DE11BA">
              <w:rPr>
                <w:spacing w:val="-1"/>
                <w:sz w:val="24"/>
                <w:lang w:val="ru-RU"/>
              </w:rPr>
              <w:t>создание</w:t>
            </w:r>
            <w:r w:rsidRPr="00DE11BA">
              <w:rPr>
                <w:spacing w:val="-57"/>
                <w:sz w:val="24"/>
                <w:lang w:val="ru-RU"/>
              </w:rPr>
              <w:t xml:space="preserve"> </w:t>
            </w:r>
            <w:r w:rsidRPr="00DE11BA">
              <w:rPr>
                <w:sz w:val="24"/>
                <w:lang w:val="ru-RU"/>
              </w:rPr>
              <w:t>собственных</w:t>
            </w:r>
            <w:r w:rsidRPr="00DE11BA">
              <w:rPr>
                <w:spacing w:val="16"/>
                <w:sz w:val="24"/>
                <w:lang w:val="ru-RU"/>
              </w:rPr>
              <w:t xml:space="preserve"> </w:t>
            </w:r>
            <w:r w:rsidRPr="00DE11BA">
              <w:rPr>
                <w:sz w:val="24"/>
                <w:lang w:val="ru-RU"/>
              </w:rPr>
              <w:t>текстов</w:t>
            </w:r>
            <w:r w:rsidRPr="00DE11BA">
              <w:rPr>
                <w:spacing w:val="16"/>
                <w:sz w:val="24"/>
                <w:lang w:val="ru-RU"/>
              </w:rPr>
              <w:t xml:space="preserve"> </w:t>
            </w:r>
            <w:r w:rsidRPr="00DE11BA">
              <w:rPr>
                <w:sz w:val="24"/>
                <w:lang w:val="ru-RU"/>
              </w:rPr>
              <w:t>заданного</w:t>
            </w:r>
            <w:r w:rsidRPr="00DE11BA">
              <w:rPr>
                <w:spacing w:val="-57"/>
                <w:sz w:val="24"/>
                <w:lang w:val="ru-RU"/>
              </w:rPr>
              <w:t xml:space="preserve"> </w:t>
            </w:r>
            <w:r w:rsidRPr="00DE11BA">
              <w:rPr>
                <w:sz w:val="24"/>
                <w:lang w:val="ru-RU"/>
              </w:rPr>
              <w:t>типа.</w:t>
            </w:r>
            <w:r w:rsidRPr="00DE11BA">
              <w:rPr>
                <w:sz w:val="24"/>
                <w:lang w:val="ru-RU"/>
              </w:rPr>
              <w:tab/>
              <w:t>Знакомство</w:t>
            </w:r>
            <w:r w:rsidRPr="00DE11BA">
              <w:rPr>
                <w:sz w:val="24"/>
                <w:lang w:val="ru-RU"/>
              </w:rPr>
              <w:tab/>
              <w:t>с</w:t>
            </w:r>
            <w:r w:rsidRPr="00DE11BA">
              <w:rPr>
                <w:sz w:val="24"/>
                <w:lang w:val="ru-RU"/>
              </w:rPr>
              <w:tab/>
            </w:r>
            <w:r w:rsidRPr="00DE11BA">
              <w:rPr>
                <w:sz w:val="24"/>
                <w:lang w:val="ru-RU"/>
              </w:rPr>
              <w:tab/>
            </w:r>
            <w:r w:rsidRPr="00DE11BA">
              <w:rPr>
                <w:sz w:val="24"/>
                <w:lang w:val="ru-RU"/>
              </w:rPr>
              <w:tab/>
            </w:r>
            <w:r w:rsidRPr="00DE11BA">
              <w:rPr>
                <w:spacing w:val="-1"/>
                <w:sz w:val="24"/>
                <w:lang w:val="ru-RU"/>
              </w:rPr>
              <w:t>жанром</w:t>
            </w:r>
            <w:r w:rsidRPr="00DE11BA">
              <w:rPr>
                <w:spacing w:val="-57"/>
                <w:sz w:val="24"/>
                <w:lang w:val="ru-RU"/>
              </w:rPr>
              <w:t xml:space="preserve"> </w:t>
            </w:r>
            <w:r w:rsidRPr="00DE11BA">
              <w:rPr>
                <w:spacing w:val="-1"/>
                <w:sz w:val="24"/>
                <w:lang w:val="ru-RU"/>
              </w:rPr>
              <w:t>письма,</w:t>
            </w:r>
            <w:r w:rsidRPr="00DE11BA">
              <w:rPr>
                <w:spacing w:val="-1"/>
                <w:sz w:val="24"/>
                <w:lang w:val="ru-RU"/>
              </w:rPr>
              <w:tab/>
            </w:r>
            <w:r w:rsidRPr="00DE11BA">
              <w:rPr>
                <w:spacing w:val="-1"/>
                <w:sz w:val="24"/>
                <w:lang w:val="ru-RU"/>
              </w:rPr>
              <w:tab/>
            </w:r>
            <w:r w:rsidRPr="00DE11BA">
              <w:rPr>
                <w:sz w:val="24"/>
                <w:lang w:val="ru-RU"/>
              </w:rPr>
              <w:t>поздравительной</w:t>
            </w:r>
            <w:r w:rsidRPr="00DE11BA">
              <w:rPr>
                <w:spacing w:val="1"/>
                <w:sz w:val="24"/>
                <w:lang w:val="ru-RU"/>
              </w:rPr>
              <w:t xml:space="preserve"> </w:t>
            </w:r>
            <w:r w:rsidRPr="00DE11BA">
              <w:rPr>
                <w:sz w:val="24"/>
                <w:lang w:val="ru-RU"/>
              </w:rPr>
              <w:t>открытки,</w:t>
            </w:r>
            <w:r w:rsidRPr="00DE11BA">
              <w:rPr>
                <w:spacing w:val="-1"/>
                <w:sz w:val="24"/>
                <w:lang w:val="ru-RU"/>
              </w:rPr>
              <w:t xml:space="preserve"> </w:t>
            </w:r>
            <w:r w:rsidRPr="00DE11BA">
              <w:rPr>
                <w:sz w:val="24"/>
                <w:lang w:val="ru-RU"/>
              </w:rPr>
              <w:t>объявления.</w:t>
            </w:r>
          </w:p>
          <w:p w:rsidR="00DE11BA" w:rsidRPr="00BE1740" w:rsidRDefault="00DE11BA" w:rsidP="00EF0B46">
            <w:pPr>
              <w:tabs>
                <w:tab w:val="left" w:pos="1959"/>
                <w:tab w:val="left" w:pos="1999"/>
                <w:tab w:val="left" w:pos="2282"/>
                <w:tab w:val="left" w:pos="3281"/>
              </w:tabs>
              <w:ind w:right="142"/>
              <w:jc w:val="both"/>
              <w:rPr>
                <w:sz w:val="24"/>
              </w:rPr>
            </w:pPr>
            <w:r w:rsidRPr="00DE11BA">
              <w:rPr>
                <w:sz w:val="24"/>
                <w:lang w:val="ru-RU"/>
              </w:rPr>
              <w:t>Изложение</w:t>
            </w:r>
            <w:r w:rsidRPr="00DE11BA">
              <w:rPr>
                <w:sz w:val="24"/>
                <w:lang w:val="ru-RU"/>
              </w:rPr>
              <w:tab/>
              <w:t>текста</w:t>
            </w:r>
            <w:r w:rsidRPr="00DE11BA">
              <w:rPr>
                <w:sz w:val="24"/>
                <w:lang w:val="ru-RU"/>
              </w:rPr>
              <w:tab/>
            </w:r>
            <w:r w:rsidRPr="00DE11BA">
              <w:rPr>
                <w:spacing w:val="-1"/>
                <w:sz w:val="24"/>
                <w:lang w:val="ru-RU"/>
              </w:rPr>
              <w:t>по</w:t>
            </w:r>
            <w:r w:rsidRPr="00DE11BA">
              <w:rPr>
                <w:spacing w:val="-58"/>
                <w:sz w:val="24"/>
                <w:lang w:val="ru-RU"/>
              </w:rPr>
              <w:t xml:space="preserve"> </w:t>
            </w:r>
            <w:r w:rsidRPr="00DE11BA">
              <w:rPr>
                <w:sz w:val="24"/>
                <w:lang w:val="ru-RU"/>
              </w:rPr>
              <w:t>коллективно</w:t>
            </w:r>
            <w:r w:rsidRPr="00DE11BA">
              <w:rPr>
                <w:spacing w:val="1"/>
                <w:sz w:val="24"/>
                <w:lang w:val="ru-RU"/>
              </w:rPr>
              <w:t xml:space="preserve"> </w:t>
            </w:r>
            <w:r w:rsidRPr="00DE11BA">
              <w:rPr>
                <w:sz w:val="24"/>
                <w:lang w:val="ru-RU"/>
              </w:rPr>
              <w:t>или</w:t>
            </w:r>
            <w:r w:rsidRPr="00DE11BA">
              <w:rPr>
                <w:spacing w:val="1"/>
                <w:sz w:val="24"/>
                <w:lang w:val="ru-RU"/>
              </w:rPr>
              <w:t xml:space="preserve"> </w:t>
            </w:r>
            <w:r w:rsidRPr="00DE11BA">
              <w:rPr>
                <w:sz w:val="24"/>
                <w:lang w:val="ru-RU"/>
              </w:rPr>
              <w:t>само­</w:t>
            </w:r>
            <w:r w:rsidRPr="00DE11BA">
              <w:rPr>
                <w:spacing w:val="1"/>
                <w:sz w:val="24"/>
                <w:lang w:val="ru-RU"/>
              </w:rPr>
              <w:t xml:space="preserve"> </w:t>
            </w:r>
            <w:r w:rsidRPr="00DE11BA">
              <w:rPr>
                <w:sz w:val="24"/>
                <w:lang w:val="ru-RU"/>
              </w:rPr>
              <w:t>стоятельно</w:t>
            </w:r>
            <w:r w:rsidRPr="00DE11BA">
              <w:rPr>
                <w:sz w:val="24"/>
                <w:lang w:val="ru-RU"/>
              </w:rPr>
              <w:tab/>
            </w:r>
            <w:r w:rsidRPr="00DE11BA">
              <w:rPr>
                <w:sz w:val="24"/>
                <w:lang w:val="ru-RU"/>
              </w:rPr>
              <w:tab/>
            </w:r>
            <w:r w:rsidRPr="00DE11BA">
              <w:rPr>
                <w:spacing w:val="-1"/>
                <w:sz w:val="24"/>
                <w:lang w:val="ru-RU"/>
              </w:rPr>
              <w:t>составленному</w:t>
            </w:r>
            <w:r w:rsidRPr="00DE11BA">
              <w:rPr>
                <w:spacing w:val="-58"/>
                <w:sz w:val="24"/>
                <w:lang w:val="ru-RU"/>
              </w:rPr>
              <w:t xml:space="preserve"> </w:t>
            </w:r>
            <w:r w:rsidRPr="00DE11BA">
              <w:rPr>
                <w:sz w:val="24"/>
                <w:lang w:val="ru-RU"/>
              </w:rPr>
              <w:t>плану.</w:t>
            </w:r>
            <w:r w:rsidRPr="00DE11BA">
              <w:rPr>
                <w:sz w:val="24"/>
                <w:lang w:val="ru-RU"/>
              </w:rPr>
              <w:tab/>
            </w:r>
            <w:r w:rsidRPr="00DE11BA">
              <w:rPr>
                <w:sz w:val="24"/>
                <w:lang w:val="ru-RU"/>
              </w:rPr>
              <w:tab/>
            </w:r>
            <w:r w:rsidRPr="00DE11BA">
              <w:rPr>
                <w:sz w:val="24"/>
                <w:lang w:val="ru-RU"/>
              </w:rPr>
              <w:tab/>
            </w:r>
            <w:r w:rsidRPr="00BE1740">
              <w:rPr>
                <w:spacing w:val="-1"/>
                <w:sz w:val="24"/>
              </w:rPr>
              <w:t>Изучающее,</w:t>
            </w:r>
            <w:r w:rsidRPr="00BE1740">
              <w:rPr>
                <w:spacing w:val="-58"/>
                <w:sz w:val="24"/>
              </w:rPr>
              <w:t xml:space="preserve"> </w:t>
            </w:r>
            <w:r w:rsidRPr="00BE1740">
              <w:rPr>
                <w:sz w:val="24"/>
              </w:rPr>
              <w:t>ознакомительное</w:t>
            </w:r>
            <w:r w:rsidRPr="00BE1740">
              <w:rPr>
                <w:spacing w:val="-2"/>
                <w:sz w:val="24"/>
              </w:rPr>
              <w:t xml:space="preserve"> </w:t>
            </w:r>
            <w:r w:rsidRPr="00BE1740">
              <w:rPr>
                <w:sz w:val="24"/>
              </w:rPr>
              <w:t>чтение.</w:t>
            </w:r>
          </w:p>
        </w:tc>
        <w:tc>
          <w:tcPr>
            <w:tcW w:w="4952" w:type="dxa"/>
            <w:tcBorders>
              <w:top w:val="single" w:sz="6" w:space="0" w:color="000000"/>
              <w:bottom w:val="single" w:sz="6" w:space="0" w:color="000000"/>
            </w:tcBorders>
          </w:tcPr>
          <w:p w:rsidR="00DE11BA" w:rsidRPr="00DE11BA" w:rsidRDefault="00DE11BA" w:rsidP="00EF0B46">
            <w:pPr>
              <w:spacing w:line="275" w:lineRule="exact"/>
              <w:rPr>
                <w:sz w:val="24"/>
                <w:lang w:val="ru-RU"/>
              </w:rPr>
            </w:pPr>
            <w:r w:rsidRPr="00DE11BA">
              <w:rPr>
                <w:sz w:val="24"/>
                <w:lang w:val="ru-RU"/>
              </w:rPr>
              <w:t>средств».</w:t>
            </w:r>
          </w:p>
          <w:p w:rsidR="00DE11BA" w:rsidRPr="00DE11BA" w:rsidRDefault="00DE11BA" w:rsidP="00EF0B46">
            <w:pPr>
              <w:ind w:right="142"/>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наиболее</w:t>
            </w:r>
            <w:r w:rsidRPr="00DE11BA">
              <w:rPr>
                <w:spacing w:val="1"/>
                <w:sz w:val="24"/>
                <w:lang w:val="ru-RU"/>
              </w:rPr>
              <w:t xml:space="preserve"> </w:t>
            </w:r>
            <w:r w:rsidRPr="00DE11BA">
              <w:rPr>
                <w:sz w:val="24"/>
                <w:lang w:val="ru-RU"/>
              </w:rPr>
              <w:t>подходящего для каждой из предложенных</w:t>
            </w:r>
            <w:r w:rsidRPr="00DE11BA">
              <w:rPr>
                <w:spacing w:val="1"/>
                <w:sz w:val="24"/>
                <w:lang w:val="ru-RU"/>
              </w:rPr>
              <w:t xml:space="preserve"> </w:t>
            </w:r>
            <w:r w:rsidRPr="00DE11BA">
              <w:rPr>
                <w:sz w:val="24"/>
                <w:lang w:val="ru-RU"/>
              </w:rPr>
              <w:t>ситуаций</w:t>
            </w:r>
            <w:r w:rsidRPr="00DE11BA">
              <w:rPr>
                <w:spacing w:val="38"/>
                <w:sz w:val="24"/>
                <w:lang w:val="ru-RU"/>
              </w:rPr>
              <w:t xml:space="preserve"> </w:t>
            </w:r>
            <w:r w:rsidRPr="00DE11BA">
              <w:rPr>
                <w:sz w:val="24"/>
                <w:lang w:val="ru-RU"/>
              </w:rPr>
              <w:t>типа</w:t>
            </w:r>
            <w:r w:rsidRPr="00DE11BA">
              <w:rPr>
                <w:spacing w:val="39"/>
                <w:sz w:val="24"/>
                <w:lang w:val="ru-RU"/>
              </w:rPr>
              <w:t xml:space="preserve"> </w:t>
            </w:r>
            <w:r w:rsidRPr="00DE11BA">
              <w:rPr>
                <w:sz w:val="24"/>
                <w:lang w:val="ru-RU"/>
              </w:rPr>
              <w:t>текста</w:t>
            </w:r>
            <w:r w:rsidRPr="00DE11BA">
              <w:rPr>
                <w:spacing w:val="40"/>
                <w:sz w:val="24"/>
                <w:lang w:val="ru-RU"/>
              </w:rPr>
              <w:t xml:space="preserve"> </w:t>
            </w:r>
            <w:r w:rsidRPr="00DE11BA">
              <w:rPr>
                <w:sz w:val="24"/>
                <w:lang w:val="ru-RU"/>
              </w:rPr>
              <w:t>(с</w:t>
            </w:r>
            <w:r w:rsidRPr="00DE11BA">
              <w:rPr>
                <w:spacing w:val="39"/>
                <w:sz w:val="24"/>
                <w:lang w:val="ru-RU"/>
              </w:rPr>
              <w:t xml:space="preserve"> </w:t>
            </w:r>
            <w:r w:rsidRPr="00DE11BA">
              <w:rPr>
                <w:sz w:val="24"/>
                <w:lang w:val="ru-RU"/>
              </w:rPr>
              <w:t>опорой</w:t>
            </w:r>
            <w:r w:rsidRPr="00DE11BA">
              <w:rPr>
                <w:spacing w:val="41"/>
                <w:sz w:val="24"/>
                <w:lang w:val="ru-RU"/>
              </w:rPr>
              <w:t xml:space="preserve"> </w:t>
            </w:r>
            <w:r w:rsidRPr="00DE11BA">
              <w:rPr>
                <w:sz w:val="24"/>
                <w:lang w:val="ru-RU"/>
              </w:rPr>
              <w:t>на</w:t>
            </w:r>
            <w:r w:rsidRPr="00DE11BA">
              <w:rPr>
                <w:spacing w:val="39"/>
                <w:sz w:val="24"/>
                <w:lang w:val="ru-RU"/>
              </w:rPr>
              <w:t xml:space="preserve"> </w:t>
            </w:r>
            <w:r w:rsidRPr="00DE11BA">
              <w:rPr>
                <w:sz w:val="24"/>
                <w:lang w:val="ru-RU"/>
              </w:rPr>
              <w:t>таблицу</w:t>
            </w:r>
          </w:p>
          <w:p w:rsidR="00DE11BA" w:rsidRPr="00DE11BA" w:rsidRDefault="00DE11BA" w:rsidP="00EF0B46">
            <w:pPr>
              <w:jc w:val="both"/>
              <w:rPr>
                <w:sz w:val="24"/>
                <w:lang w:val="ru-RU"/>
              </w:rPr>
            </w:pPr>
            <w:r w:rsidRPr="00DE11BA">
              <w:rPr>
                <w:sz w:val="24"/>
                <w:lang w:val="ru-RU"/>
              </w:rPr>
              <w:t>«Три</w:t>
            </w:r>
            <w:r w:rsidRPr="00DE11BA">
              <w:rPr>
                <w:spacing w:val="-1"/>
                <w:sz w:val="24"/>
                <w:lang w:val="ru-RU"/>
              </w:rPr>
              <w:t xml:space="preserve"> </w:t>
            </w:r>
            <w:r w:rsidRPr="00DE11BA">
              <w:rPr>
                <w:sz w:val="24"/>
                <w:lang w:val="ru-RU"/>
              </w:rPr>
              <w:t>типа текстов»).</w:t>
            </w:r>
          </w:p>
          <w:p w:rsidR="00DE11BA" w:rsidRPr="00DE11BA" w:rsidRDefault="00DE11BA" w:rsidP="00EF0B46">
            <w:pPr>
              <w:ind w:right="143"/>
              <w:jc w:val="both"/>
              <w:rPr>
                <w:sz w:val="24"/>
                <w:lang w:val="ru-RU"/>
              </w:rPr>
            </w:pPr>
            <w:r w:rsidRPr="00DE11BA">
              <w:rPr>
                <w:sz w:val="24"/>
                <w:lang w:val="ru-RU"/>
              </w:rPr>
              <w:t>Творческие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создавать</w:t>
            </w:r>
            <w:r w:rsidRPr="00DE11BA">
              <w:rPr>
                <w:spacing w:val="1"/>
                <w:sz w:val="24"/>
                <w:lang w:val="ru-RU"/>
              </w:rPr>
              <w:t xml:space="preserve"> </w:t>
            </w:r>
            <w:r w:rsidRPr="00DE11BA">
              <w:rPr>
                <w:sz w:val="24"/>
                <w:lang w:val="ru-RU"/>
              </w:rPr>
              <w:t>устные</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письменные тексты разных типов (описание,</w:t>
            </w:r>
            <w:r w:rsidRPr="00DE11BA">
              <w:rPr>
                <w:spacing w:val="-57"/>
                <w:sz w:val="24"/>
                <w:lang w:val="ru-RU"/>
              </w:rPr>
              <w:t xml:space="preserve"> </w:t>
            </w:r>
            <w:r w:rsidRPr="00DE11BA">
              <w:rPr>
                <w:sz w:val="24"/>
                <w:lang w:val="ru-RU"/>
              </w:rPr>
              <w:t>рассуждение,</w:t>
            </w:r>
            <w:r w:rsidRPr="00DE11BA">
              <w:rPr>
                <w:spacing w:val="-1"/>
                <w:sz w:val="24"/>
                <w:lang w:val="ru-RU"/>
              </w:rPr>
              <w:t xml:space="preserve"> </w:t>
            </w:r>
            <w:r w:rsidRPr="00DE11BA">
              <w:rPr>
                <w:sz w:val="24"/>
                <w:lang w:val="ru-RU"/>
              </w:rPr>
              <w:t>повествование).</w:t>
            </w:r>
          </w:p>
          <w:p w:rsidR="00DE11BA" w:rsidRPr="00DE11BA" w:rsidRDefault="00DE11BA" w:rsidP="00EF0B46">
            <w:pPr>
              <w:ind w:right="143"/>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построение</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высказывания</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соответствии</w:t>
            </w:r>
            <w:r w:rsidRPr="00DE11BA">
              <w:rPr>
                <w:spacing w:val="6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поставленной</w:t>
            </w:r>
            <w:r w:rsidRPr="00DE11BA">
              <w:rPr>
                <w:spacing w:val="-2"/>
                <w:sz w:val="24"/>
                <w:lang w:val="ru-RU"/>
              </w:rPr>
              <w:t xml:space="preserve"> </w:t>
            </w:r>
            <w:r w:rsidRPr="00DE11BA">
              <w:rPr>
                <w:sz w:val="24"/>
                <w:lang w:val="ru-RU"/>
              </w:rPr>
              <w:t>коммуникативной</w:t>
            </w:r>
            <w:r w:rsidRPr="00DE11BA">
              <w:rPr>
                <w:spacing w:val="-2"/>
                <w:sz w:val="24"/>
                <w:lang w:val="ru-RU"/>
              </w:rPr>
              <w:t xml:space="preserve"> </w:t>
            </w:r>
            <w:r w:rsidRPr="00DE11BA">
              <w:rPr>
                <w:sz w:val="24"/>
                <w:lang w:val="ru-RU"/>
              </w:rPr>
              <w:t>задачей.</w:t>
            </w:r>
          </w:p>
          <w:p w:rsidR="00DE11BA" w:rsidRPr="00DE11BA" w:rsidRDefault="00DE11BA" w:rsidP="00EF0B46">
            <w:pPr>
              <w:spacing w:before="1"/>
              <w:ind w:right="144"/>
              <w:jc w:val="both"/>
              <w:rPr>
                <w:sz w:val="24"/>
                <w:lang w:val="ru-RU"/>
              </w:rPr>
            </w:pPr>
            <w:r w:rsidRPr="00DE11BA">
              <w:rPr>
                <w:sz w:val="24"/>
                <w:lang w:val="ru-RU"/>
              </w:rPr>
              <w:t>Работа с текстами шуточных стихотворений</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несоблюдении</w:t>
            </w:r>
          </w:p>
          <w:p w:rsidR="00DE11BA" w:rsidRPr="00DE11BA" w:rsidRDefault="00DE11BA" w:rsidP="00EF0B46">
            <w:pPr>
              <w:rPr>
                <w:sz w:val="24"/>
                <w:lang w:val="ru-RU"/>
              </w:rPr>
            </w:pPr>
            <w:r w:rsidRPr="00DE11BA">
              <w:rPr>
                <w:sz w:val="24"/>
                <w:lang w:val="ru-RU"/>
              </w:rPr>
              <w:t>норм речевого этикета, культуры общения.</w:t>
            </w:r>
            <w:r w:rsidRPr="00DE11BA">
              <w:rPr>
                <w:spacing w:val="1"/>
                <w:sz w:val="24"/>
                <w:lang w:val="ru-RU"/>
              </w:rPr>
              <w:t xml:space="preserve"> </w:t>
            </w:r>
            <w:r w:rsidRPr="00DE11BA">
              <w:rPr>
                <w:sz w:val="24"/>
                <w:lang w:val="ru-RU"/>
              </w:rPr>
              <w:t>Работа</w:t>
            </w:r>
            <w:r w:rsidRPr="00DE11BA">
              <w:rPr>
                <w:spacing w:val="32"/>
                <w:sz w:val="24"/>
                <w:lang w:val="ru-RU"/>
              </w:rPr>
              <w:t xml:space="preserve"> </w:t>
            </w:r>
            <w:r w:rsidRPr="00DE11BA">
              <w:rPr>
                <w:sz w:val="24"/>
                <w:lang w:val="ru-RU"/>
              </w:rPr>
              <w:t>с</w:t>
            </w:r>
            <w:r w:rsidRPr="00DE11BA">
              <w:rPr>
                <w:spacing w:val="32"/>
                <w:sz w:val="24"/>
                <w:lang w:val="ru-RU"/>
              </w:rPr>
              <w:t xml:space="preserve"> </w:t>
            </w:r>
            <w:r w:rsidRPr="00DE11BA">
              <w:rPr>
                <w:sz w:val="24"/>
                <w:lang w:val="ru-RU"/>
              </w:rPr>
              <w:t>аудиозаписями</w:t>
            </w:r>
            <w:r w:rsidRPr="00DE11BA">
              <w:rPr>
                <w:spacing w:val="34"/>
                <w:sz w:val="24"/>
                <w:lang w:val="ru-RU"/>
              </w:rPr>
              <w:t xml:space="preserve"> </w:t>
            </w:r>
            <w:r w:rsidRPr="00DE11BA">
              <w:rPr>
                <w:sz w:val="24"/>
                <w:lang w:val="ru-RU"/>
              </w:rPr>
              <w:t>диалогов:</w:t>
            </w:r>
            <w:r w:rsidRPr="00DE11BA">
              <w:rPr>
                <w:spacing w:val="33"/>
                <w:sz w:val="24"/>
                <w:lang w:val="ru-RU"/>
              </w:rPr>
              <w:t xml:space="preserve"> </w:t>
            </w:r>
            <w:r w:rsidRPr="00DE11BA">
              <w:rPr>
                <w:sz w:val="24"/>
                <w:lang w:val="ru-RU"/>
              </w:rPr>
              <w:t>анализ</w:t>
            </w:r>
            <w:r w:rsidRPr="00DE11BA">
              <w:rPr>
                <w:spacing w:val="-57"/>
                <w:sz w:val="24"/>
                <w:lang w:val="ru-RU"/>
              </w:rPr>
              <w:t xml:space="preserve"> </w:t>
            </w:r>
            <w:r w:rsidRPr="00DE11BA">
              <w:rPr>
                <w:sz w:val="24"/>
                <w:lang w:val="ru-RU"/>
              </w:rPr>
              <w:t>соблюдения</w:t>
            </w:r>
            <w:r w:rsidRPr="00DE11BA">
              <w:rPr>
                <w:spacing w:val="-1"/>
                <w:sz w:val="24"/>
                <w:lang w:val="ru-RU"/>
              </w:rPr>
              <w:t xml:space="preserve"> </w:t>
            </w:r>
            <w:r w:rsidRPr="00DE11BA">
              <w:rPr>
                <w:sz w:val="24"/>
                <w:lang w:val="ru-RU"/>
              </w:rPr>
              <w:t>норм</w:t>
            </w:r>
            <w:r w:rsidRPr="00DE11BA">
              <w:rPr>
                <w:spacing w:val="-1"/>
                <w:sz w:val="24"/>
                <w:lang w:val="ru-RU"/>
              </w:rPr>
              <w:t xml:space="preserve"> </w:t>
            </w:r>
            <w:r w:rsidRPr="00DE11BA">
              <w:rPr>
                <w:sz w:val="24"/>
                <w:lang w:val="ru-RU"/>
              </w:rPr>
              <w:t>речевого</w:t>
            </w:r>
            <w:r w:rsidRPr="00DE11BA">
              <w:rPr>
                <w:spacing w:val="-2"/>
                <w:sz w:val="24"/>
                <w:lang w:val="ru-RU"/>
              </w:rPr>
              <w:t xml:space="preserve"> </w:t>
            </w:r>
            <w:r w:rsidRPr="00DE11BA">
              <w:rPr>
                <w:sz w:val="24"/>
                <w:lang w:val="ru-RU"/>
              </w:rPr>
              <w:t>этикета.</w:t>
            </w:r>
          </w:p>
          <w:p w:rsidR="00DE11BA" w:rsidRPr="00DE11BA" w:rsidRDefault="00DE11BA" w:rsidP="00EF0B46">
            <w:pPr>
              <w:ind w:right="140"/>
              <w:rPr>
                <w:sz w:val="24"/>
                <w:lang w:val="ru-RU"/>
              </w:rPr>
            </w:pPr>
            <w:r w:rsidRPr="00DE11BA">
              <w:rPr>
                <w:sz w:val="24"/>
                <w:lang w:val="ru-RU"/>
              </w:rPr>
              <w:t>Самооценка</w:t>
            </w:r>
            <w:r w:rsidRPr="00DE11BA">
              <w:rPr>
                <w:spacing w:val="47"/>
                <w:sz w:val="24"/>
                <w:lang w:val="ru-RU"/>
              </w:rPr>
              <w:t xml:space="preserve"> </w:t>
            </w:r>
            <w:r w:rsidRPr="00DE11BA">
              <w:rPr>
                <w:sz w:val="24"/>
                <w:lang w:val="ru-RU"/>
              </w:rPr>
              <w:t>собственной</w:t>
            </w:r>
            <w:r w:rsidRPr="00DE11BA">
              <w:rPr>
                <w:spacing w:val="49"/>
                <w:sz w:val="24"/>
                <w:lang w:val="ru-RU"/>
              </w:rPr>
              <w:t xml:space="preserve"> </w:t>
            </w:r>
            <w:r w:rsidRPr="00DE11BA">
              <w:rPr>
                <w:sz w:val="24"/>
                <w:lang w:val="ru-RU"/>
              </w:rPr>
              <w:t>речевой</w:t>
            </w:r>
            <w:r w:rsidRPr="00DE11BA">
              <w:rPr>
                <w:spacing w:val="50"/>
                <w:sz w:val="24"/>
                <w:lang w:val="ru-RU"/>
              </w:rPr>
              <w:t xml:space="preserve"> </w:t>
            </w:r>
            <w:r w:rsidRPr="00DE11BA">
              <w:rPr>
                <w:sz w:val="24"/>
                <w:lang w:val="ru-RU"/>
              </w:rPr>
              <w:t>культуры</w:t>
            </w:r>
            <w:r w:rsidRPr="00DE11BA">
              <w:rPr>
                <w:spacing w:val="-57"/>
                <w:sz w:val="24"/>
                <w:lang w:val="ru-RU"/>
              </w:rPr>
              <w:t xml:space="preserve"> </w:t>
            </w:r>
            <w:r w:rsidRPr="00DE11BA">
              <w:rPr>
                <w:sz w:val="24"/>
                <w:lang w:val="ru-RU"/>
              </w:rPr>
              <w:t>во</w:t>
            </w:r>
            <w:r w:rsidRPr="00DE11BA">
              <w:rPr>
                <w:spacing w:val="-2"/>
                <w:sz w:val="24"/>
                <w:lang w:val="ru-RU"/>
              </w:rPr>
              <w:t xml:space="preserve"> </w:t>
            </w:r>
            <w:r w:rsidRPr="00DE11BA">
              <w:rPr>
                <w:sz w:val="24"/>
                <w:lang w:val="ru-RU"/>
              </w:rPr>
              <w:t>время общения.</w:t>
            </w:r>
          </w:p>
          <w:p w:rsidR="00DE11BA" w:rsidRPr="00DE11BA" w:rsidRDefault="00DE11BA" w:rsidP="00EF0B46">
            <w:pPr>
              <w:ind w:right="143"/>
              <w:jc w:val="both"/>
              <w:rPr>
                <w:sz w:val="24"/>
                <w:lang w:val="ru-RU"/>
              </w:rPr>
            </w:pPr>
            <w:r w:rsidRPr="00DE11BA">
              <w:rPr>
                <w:sz w:val="24"/>
                <w:lang w:val="ru-RU"/>
              </w:rPr>
              <w:t>Творческие</w:t>
            </w:r>
            <w:r w:rsidRPr="00DE11BA">
              <w:rPr>
                <w:spacing w:val="1"/>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использованием</w:t>
            </w:r>
            <w:r w:rsidRPr="00DE11BA">
              <w:rPr>
                <w:spacing w:val="1"/>
                <w:sz w:val="24"/>
                <w:lang w:val="ru-RU"/>
              </w:rPr>
              <w:t xml:space="preserve"> </w:t>
            </w:r>
            <w:r w:rsidRPr="00DE11BA">
              <w:rPr>
                <w:sz w:val="24"/>
                <w:lang w:val="ru-RU"/>
              </w:rPr>
              <w:t>норм</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небольших</w:t>
            </w:r>
            <w:r w:rsidRPr="00DE11BA">
              <w:rPr>
                <w:spacing w:val="1"/>
                <w:sz w:val="24"/>
                <w:lang w:val="ru-RU"/>
              </w:rPr>
              <w:t xml:space="preserve"> </w:t>
            </w:r>
            <w:r w:rsidRPr="00DE11BA">
              <w:rPr>
                <w:sz w:val="24"/>
                <w:lang w:val="ru-RU"/>
              </w:rPr>
              <w:t>устных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письменных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содержащих</w:t>
            </w:r>
          </w:p>
          <w:p w:rsidR="00DE11BA" w:rsidRPr="00DE11BA" w:rsidRDefault="00DE11BA" w:rsidP="00EF0B46">
            <w:pPr>
              <w:spacing w:before="1"/>
              <w:rPr>
                <w:sz w:val="24"/>
                <w:lang w:val="ru-RU"/>
              </w:rPr>
            </w:pPr>
            <w:r w:rsidRPr="00DE11BA">
              <w:rPr>
                <w:spacing w:val="-1"/>
                <w:sz w:val="24"/>
                <w:lang w:val="ru-RU"/>
              </w:rPr>
              <w:t>приглашение/просьбу/извинение/благодарно</w:t>
            </w:r>
            <w:r w:rsidRPr="00DE11BA">
              <w:rPr>
                <w:spacing w:val="-57"/>
                <w:sz w:val="24"/>
                <w:lang w:val="ru-RU"/>
              </w:rPr>
              <w:t xml:space="preserve"> </w:t>
            </w:r>
            <w:r w:rsidRPr="00DE11BA">
              <w:rPr>
                <w:sz w:val="24"/>
                <w:lang w:val="ru-RU"/>
              </w:rPr>
              <w:t>сть/отказ.</w:t>
            </w:r>
          </w:p>
          <w:p w:rsidR="00DE11BA" w:rsidRPr="00DE11BA" w:rsidRDefault="00DE11BA" w:rsidP="00EF0B46">
            <w:pPr>
              <w:ind w:right="143"/>
              <w:jc w:val="both"/>
              <w:rPr>
                <w:sz w:val="24"/>
                <w:lang w:val="ru-RU"/>
              </w:rPr>
            </w:pPr>
            <w:r w:rsidRPr="00DE11BA">
              <w:rPr>
                <w:sz w:val="24"/>
                <w:lang w:val="ru-RU"/>
              </w:rPr>
              <w:t>Творческие</w:t>
            </w:r>
            <w:r w:rsidRPr="00DE11BA">
              <w:rPr>
                <w:spacing w:val="1"/>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создание</w:t>
            </w:r>
            <w:r w:rsidRPr="00DE11BA">
              <w:rPr>
                <w:spacing w:val="1"/>
                <w:sz w:val="24"/>
                <w:lang w:val="ru-RU"/>
              </w:rPr>
              <w:t xml:space="preserve"> </w:t>
            </w:r>
            <w:r w:rsidRPr="00DE11BA">
              <w:rPr>
                <w:sz w:val="24"/>
                <w:lang w:val="ru-RU"/>
              </w:rPr>
              <w:t>с</w:t>
            </w:r>
            <w:r w:rsidRPr="00DE11BA">
              <w:rPr>
                <w:spacing w:val="-57"/>
                <w:sz w:val="24"/>
                <w:lang w:val="ru-RU"/>
              </w:rPr>
              <w:t xml:space="preserve"> </w:t>
            </w:r>
            <w:r w:rsidRPr="00DE11BA">
              <w:rPr>
                <w:sz w:val="24"/>
                <w:lang w:val="ru-RU"/>
              </w:rPr>
              <w:t>использованием</w:t>
            </w:r>
            <w:r w:rsidRPr="00DE11BA">
              <w:rPr>
                <w:spacing w:val="1"/>
                <w:sz w:val="24"/>
                <w:lang w:val="ru-RU"/>
              </w:rPr>
              <w:t xml:space="preserve"> </w:t>
            </w:r>
            <w:r w:rsidRPr="00DE11BA">
              <w:rPr>
                <w:sz w:val="24"/>
                <w:lang w:val="ru-RU"/>
              </w:rPr>
              <w:t>норм</w:t>
            </w:r>
            <w:r w:rsidRPr="00DE11BA">
              <w:rPr>
                <w:spacing w:val="1"/>
                <w:sz w:val="24"/>
                <w:lang w:val="ru-RU"/>
              </w:rPr>
              <w:t xml:space="preserve"> </w:t>
            </w:r>
            <w:r w:rsidRPr="00DE11BA">
              <w:rPr>
                <w:sz w:val="24"/>
                <w:lang w:val="ru-RU"/>
              </w:rPr>
              <w:t>речевого</w:t>
            </w:r>
            <w:r w:rsidRPr="00DE11BA">
              <w:rPr>
                <w:spacing w:val="1"/>
                <w:sz w:val="24"/>
                <w:lang w:val="ru-RU"/>
              </w:rPr>
              <w:t xml:space="preserve"> </w:t>
            </w:r>
            <w:r w:rsidRPr="00DE11BA">
              <w:rPr>
                <w:sz w:val="24"/>
                <w:lang w:val="ru-RU"/>
              </w:rPr>
              <w:t>этикета</w:t>
            </w:r>
            <w:r w:rsidRPr="00DE11BA">
              <w:rPr>
                <w:spacing w:val="1"/>
                <w:sz w:val="24"/>
                <w:lang w:val="ru-RU"/>
              </w:rPr>
              <w:t xml:space="preserve"> </w:t>
            </w:r>
            <w:r w:rsidRPr="00DE11BA">
              <w:rPr>
                <w:sz w:val="24"/>
                <w:lang w:val="ru-RU"/>
              </w:rPr>
              <w:t>небольших</w:t>
            </w:r>
            <w:r w:rsidRPr="00DE11BA">
              <w:rPr>
                <w:spacing w:val="1"/>
                <w:sz w:val="24"/>
                <w:lang w:val="ru-RU"/>
              </w:rPr>
              <w:t xml:space="preserve"> </w:t>
            </w:r>
            <w:r w:rsidRPr="00DE11BA">
              <w:rPr>
                <w:sz w:val="24"/>
                <w:lang w:val="ru-RU"/>
              </w:rPr>
              <w:t>устных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письменных</w:t>
            </w:r>
            <w:r w:rsidRPr="00DE11BA">
              <w:rPr>
                <w:spacing w:val="1"/>
                <w:sz w:val="24"/>
                <w:lang w:val="ru-RU"/>
              </w:rPr>
              <w:t xml:space="preserve"> </w:t>
            </w:r>
            <w:r w:rsidRPr="00DE11BA">
              <w:rPr>
                <w:sz w:val="24"/>
                <w:lang w:val="ru-RU"/>
              </w:rPr>
              <w:t>текстов,</w:t>
            </w:r>
            <w:r w:rsidRPr="00DE11BA">
              <w:rPr>
                <w:spacing w:val="1"/>
                <w:sz w:val="24"/>
                <w:lang w:val="ru-RU"/>
              </w:rPr>
              <w:t xml:space="preserve"> </w:t>
            </w:r>
            <w:r w:rsidRPr="00DE11BA">
              <w:rPr>
                <w:sz w:val="24"/>
                <w:lang w:val="ru-RU"/>
              </w:rPr>
              <w:t>содержащих</w:t>
            </w:r>
          </w:p>
          <w:p w:rsidR="00DE11BA" w:rsidRPr="00DE11BA" w:rsidRDefault="00DE11BA" w:rsidP="00EF0B46">
            <w:pPr>
              <w:ind w:right="191"/>
              <w:jc w:val="both"/>
              <w:rPr>
                <w:sz w:val="24"/>
                <w:lang w:val="ru-RU"/>
              </w:rPr>
            </w:pPr>
            <w:r w:rsidRPr="00DE11BA">
              <w:rPr>
                <w:spacing w:val="-1"/>
                <w:sz w:val="24"/>
                <w:lang w:val="ru-RU"/>
              </w:rPr>
              <w:t>приглашение/просьбу/извинение/благодарно</w:t>
            </w:r>
            <w:r w:rsidRPr="00DE11BA">
              <w:rPr>
                <w:spacing w:val="-58"/>
                <w:sz w:val="24"/>
                <w:lang w:val="ru-RU"/>
              </w:rPr>
              <w:t xml:space="preserve"> </w:t>
            </w:r>
            <w:r w:rsidRPr="00DE11BA">
              <w:rPr>
                <w:sz w:val="24"/>
                <w:lang w:val="ru-RU"/>
              </w:rPr>
              <w:t>сть/</w:t>
            </w:r>
            <w:r w:rsidRPr="00DE11BA">
              <w:rPr>
                <w:spacing w:val="-1"/>
                <w:sz w:val="24"/>
                <w:lang w:val="ru-RU"/>
              </w:rPr>
              <w:t xml:space="preserve"> </w:t>
            </w:r>
            <w:r w:rsidRPr="00DE11BA">
              <w:rPr>
                <w:sz w:val="24"/>
                <w:lang w:val="ru-RU"/>
              </w:rPr>
              <w:t>отказ.</w:t>
            </w:r>
          </w:p>
          <w:p w:rsidR="00DE11BA" w:rsidRPr="00DE11BA" w:rsidRDefault="00DE11BA" w:rsidP="00EF0B46">
            <w:pPr>
              <w:ind w:right="142"/>
              <w:jc w:val="both"/>
              <w:rPr>
                <w:sz w:val="24"/>
                <w:lang w:val="ru-RU"/>
              </w:rPr>
            </w:pPr>
            <w:r w:rsidRPr="00DE11BA">
              <w:rPr>
                <w:sz w:val="24"/>
                <w:lang w:val="ru-RU"/>
              </w:rPr>
              <w:t>Речевой</w:t>
            </w:r>
            <w:r w:rsidRPr="00DE11BA">
              <w:rPr>
                <w:spacing w:val="1"/>
                <w:sz w:val="24"/>
                <w:lang w:val="ru-RU"/>
              </w:rPr>
              <w:t xml:space="preserve"> </w:t>
            </w:r>
            <w:r w:rsidRPr="00DE11BA">
              <w:rPr>
                <w:sz w:val="24"/>
                <w:lang w:val="ru-RU"/>
              </w:rPr>
              <w:t>тренинг:</w:t>
            </w:r>
            <w:r w:rsidRPr="00DE11BA">
              <w:rPr>
                <w:spacing w:val="1"/>
                <w:sz w:val="24"/>
                <w:lang w:val="ru-RU"/>
              </w:rPr>
              <w:t xml:space="preserve"> </w:t>
            </w:r>
            <w:r w:rsidRPr="00DE11BA">
              <w:rPr>
                <w:sz w:val="24"/>
                <w:lang w:val="ru-RU"/>
              </w:rPr>
              <w:t>подготовка</w:t>
            </w:r>
            <w:r w:rsidRPr="00DE11BA">
              <w:rPr>
                <w:spacing w:val="1"/>
                <w:sz w:val="24"/>
                <w:lang w:val="ru-RU"/>
              </w:rPr>
              <w:t xml:space="preserve"> </w:t>
            </w:r>
            <w:r w:rsidRPr="00DE11BA">
              <w:rPr>
                <w:sz w:val="24"/>
                <w:lang w:val="ru-RU"/>
              </w:rPr>
              <w:t>небольшого</w:t>
            </w:r>
            <w:r w:rsidRPr="00DE11BA">
              <w:rPr>
                <w:spacing w:val="-57"/>
                <w:sz w:val="24"/>
                <w:lang w:val="ru-RU"/>
              </w:rPr>
              <w:t xml:space="preserve"> </w:t>
            </w:r>
            <w:r w:rsidRPr="00DE11BA">
              <w:rPr>
                <w:sz w:val="24"/>
                <w:lang w:val="ru-RU"/>
              </w:rPr>
              <w:t>выступления</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результатах</w:t>
            </w:r>
            <w:r w:rsidRPr="00DE11BA">
              <w:rPr>
                <w:spacing w:val="1"/>
                <w:sz w:val="24"/>
                <w:lang w:val="ru-RU"/>
              </w:rPr>
              <w:t xml:space="preserve"> </w:t>
            </w:r>
            <w:r w:rsidRPr="00DE11BA">
              <w:rPr>
                <w:sz w:val="24"/>
                <w:lang w:val="ru-RU"/>
              </w:rPr>
              <w:t>групповой</w:t>
            </w:r>
            <w:r w:rsidRPr="00DE11BA">
              <w:rPr>
                <w:spacing w:val="-57"/>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наблюдения,</w:t>
            </w:r>
            <w:r w:rsidRPr="00DE11BA">
              <w:rPr>
                <w:spacing w:val="1"/>
                <w:sz w:val="24"/>
                <w:lang w:val="ru-RU"/>
              </w:rPr>
              <w:t xml:space="preserve"> </w:t>
            </w:r>
            <w:r w:rsidRPr="00DE11BA">
              <w:rPr>
                <w:sz w:val="24"/>
                <w:lang w:val="ru-RU"/>
              </w:rPr>
              <w:t>выполненного</w:t>
            </w:r>
            <w:r w:rsidRPr="00DE11BA">
              <w:rPr>
                <w:spacing w:val="1"/>
                <w:sz w:val="24"/>
                <w:lang w:val="ru-RU"/>
              </w:rPr>
              <w:t xml:space="preserve"> </w:t>
            </w:r>
            <w:r w:rsidRPr="00DE11BA">
              <w:rPr>
                <w:sz w:val="24"/>
                <w:lang w:val="ru-RU"/>
              </w:rPr>
              <w:t>мини­исследования,</w:t>
            </w:r>
            <w:r w:rsidRPr="00DE11BA">
              <w:rPr>
                <w:spacing w:val="-2"/>
                <w:sz w:val="24"/>
                <w:lang w:val="ru-RU"/>
              </w:rPr>
              <w:t xml:space="preserve"> </w:t>
            </w:r>
            <w:r w:rsidRPr="00DE11BA">
              <w:rPr>
                <w:sz w:val="24"/>
                <w:lang w:val="ru-RU"/>
              </w:rPr>
              <w:t>проектного</w:t>
            </w:r>
            <w:r w:rsidRPr="00DE11BA">
              <w:rPr>
                <w:spacing w:val="-1"/>
                <w:sz w:val="24"/>
                <w:lang w:val="ru-RU"/>
              </w:rPr>
              <w:t xml:space="preserve"> </w:t>
            </w:r>
            <w:r w:rsidRPr="00DE11BA">
              <w:rPr>
                <w:sz w:val="24"/>
                <w:lang w:val="ru-RU"/>
              </w:rPr>
              <w:t>задания.</w:t>
            </w:r>
          </w:p>
          <w:p w:rsidR="00DE11BA" w:rsidRPr="00BE1740" w:rsidRDefault="00DE11BA" w:rsidP="00EF0B46">
            <w:pPr>
              <w:spacing w:line="257" w:lineRule="exact"/>
              <w:jc w:val="both"/>
              <w:rPr>
                <w:sz w:val="24"/>
              </w:rPr>
            </w:pPr>
            <w:r w:rsidRPr="00BE1740">
              <w:rPr>
                <w:sz w:val="24"/>
              </w:rPr>
              <w:t xml:space="preserve">Запись    </w:t>
            </w:r>
            <w:r w:rsidRPr="00BE1740">
              <w:rPr>
                <w:spacing w:val="21"/>
                <w:sz w:val="24"/>
              </w:rPr>
              <w:t xml:space="preserve"> </w:t>
            </w:r>
            <w:r w:rsidRPr="00BE1740">
              <w:rPr>
                <w:sz w:val="24"/>
              </w:rPr>
              <w:t xml:space="preserve">собственного     </w:t>
            </w:r>
            <w:r w:rsidRPr="00BE1740">
              <w:rPr>
                <w:spacing w:val="19"/>
                <w:sz w:val="24"/>
              </w:rPr>
              <w:t xml:space="preserve"> </w:t>
            </w:r>
            <w:r w:rsidRPr="00BE1740">
              <w:rPr>
                <w:sz w:val="24"/>
              </w:rPr>
              <w:t xml:space="preserve">выступления     </w:t>
            </w:r>
            <w:r w:rsidRPr="00BE1740">
              <w:rPr>
                <w:spacing w:val="17"/>
                <w:sz w:val="24"/>
              </w:rPr>
              <w:t xml:space="preserve"> </w:t>
            </w:r>
            <w:r w:rsidRPr="00BE1740">
              <w:rPr>
                <w:sz w:val="24"/>
              </w:rPr>
              <w:t>с</w:t>
            </w:r>
          </w:p>
        </w:tc>
        <w:tc>
          <w:tcPr>
            <w:tcW w:w="3687" w:type="dxa"/>
            <w:tcBorders>
              <w:top w:val="single" w:sz="6" w:space="0" w:color="000000"/>
              <w:bottom w:val="single" w:sz="6" w:space="0" w:color="000000"/>
            </w:tcBorders>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259"/>
        <w:gridCol w:w="3687"/>
        <w:gridCol w:w="4952"/>
        <w:gridCol w:w="3687"/>
      </w:tblGrid>
      <w:tr w:rsidR="00DE11BA" w:rsidRPr="00BE1740" w:rsidTr="00EF0B46">
        <w:trPr>
          <w:trHeight w:val="3106"/>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259" w:type="dxa"/>
            <w:tcBorders>
              <w:left w:val="single" w:sz="6" w:space="0" w:color="000000"/>
            </w:tcBorders>
          </w:tcPr>
          <w:p w:rsidR="00DE11BA" w:rsidRPr="00BE1740" w:rsidRDefault="00DE11BA" w:rsidP="00EF0B46">
            <w:pPr>
              <w:rPr>
                <w:sz w:val="24"/>
              </w:rPr>
            </w:pPr>
          </w:p>
        </w:tc>
        <w:tc>
          <w:tcPr>
            <w:tcW w:w="3687" w:type="dxa"/>
          </w:tcPr>
          <w:p w:rsidR="00DE11BA" w:rsidRPr="00BE1740" w:rsidRDefault="00DE11BA" w:rsidP="00EF0B46">
            <w:pPr>
              <w:rPr>
                <w:sz w:val="24"/>
              </w:rPr>
            </w:pPr>
          </w:p>
        </w:tc>
        <w:tc>
          <w:tcPr>
            <w:tcW w:w="4952" w:type="dxa"/>
            <w:tcBorders>
              <w:top w:val="single" w:sz="6" w:space="0" w:color="000000"/>
              <w:bottom w:val="single" w:sz="6" w:space="0" w:color="000000"/>
            </w:tcBorders>
          </w:tcPr>
          <w:p w:rsidR="00DE11BA" w:rsidRPr="00DE11BA" w:rsidRDefault="00DE11BA" w:rsidP="00EF0B46">
            <w:pPr>
              <w:spacing w:line="275" w:lineRule="exact"/>
              <w:jc w:val="both"/>
              <w:rPr>
                <w:sz w:val="24"/>
                <w:lang w:val="ru-RU"/>
              </w:rPr>
            </w:pPr>
            <w:r w:rsidRPr="00DE11BA">
              <w:rPr>
                <w:sz w:val="24"/>
                <w:lang w:val="ru-RU"/>
              </w:rPr>
              <w:t>последующим</w:t>
            </w:r>
            <w:r w:rsidRPr="00DE11BA">
              <w:rPr>
                <w:spacing w:val="-4"/>
                <w:sz w:val="24"/>
                <w:lang w:val="ru-RU"/>
              </w:rPr>
              <w:t xml:space="preserve"> </w:t>
            </w:r>
            <w:r w:rsidRPr="00DE11BA">
              <w:rPr>
                <w:sz w:val="24"/>
                <w:lang w:val="ru-RU"/>
              </w:rPr>
              <w:t>самоанализом.</w:t>
            </w:r>
          </w:p>
          <w:p w:rsidR="00DE11BA" w:rsidRPr="00DE11BA" w:rsidRDefault="00DE11BA" w:rsidP="00EF0B46">
            <w:pPr>
              <w:ind w:right="140"/>
              <w:jc w:val="both"/>
              <w:rPr>
                <w:sz w:val="24"/>
                <w:lang w:val="ru-RU"/>
              </w:rPr>
            </w:pPr>
            <w:r w:rsidRPr="00DE11BA">
              <w:rPr>
                <w:sz w:val="24"/>
                <w:lang w:val="ru-RU"/>
              </w:rPr>
              <w:t>Ролевая игра «Наблюдатели», цель игры —</w:t>
            </w:r>
            <w:r w:rsidRPr="00DE11BA">
              <w:rPr>
                <w:spacing w:val="1"/>
                <w:sz w:val="24"/>
                <w:lang w:val="ru-RU"/>
              </w:rPr>
              <w:t xml:space="preserve"> </w:t>
            </w:r>
            <w:r w:rsidRPr="00DE11BA">
              <w:rPr>
                <w:sz w:val="24"/>
                <w:lang w:val="ru-RU"/>
              </w:rPr>
              <w:t>оценка</w:t>
            </w:r>
            <w:r w:rsidRPr="00DE11BA">
              <w:rPr>
                <w:spacing w:val="1"/>
                <w:sz w:val="24"/>
                <w:lang w:val="ru-RU"/>
              </w:rPr>
              <w:t xml:space="preserve"> </w:t>
            </w:r>
            <w:r w:rsidRPr="00DE11BA">
              <w:rPr>
                <w:sz w:val="24"/>
                <w:lang w:val="ru-RU"/>
              </w:rPr>
              <w:t>правильности</w:t>
            </w:r>
            <w:r w:rsidRPr="00DE11BA">
              <w:rPr>
                <w:spacing w:val="1"/>
                <w:sz w:val="24"/>
                <w:lang w:val="ru-RU"/>
              </w:rPr>
              <w:t xml:space="preserve"> </w:t>
            </w:r>
            <w:r w:rsidRPr="00DE11BA">
              <w:rPr>
                <w:sz w:val="24"/>
                <w:lang w:val="ru-RU"/>
              </w:rPr>
              <w:t>выбора</w:t>
            </w:r>
            <w:r w:rsidRPr="00DE11BA">
              <w:rPr>
                <w:spacing w:val="1"/>
                <w:sz w:val="24"/>
                <w:lang w:val="ru-RU"/>
              </w:rPr>
              <w:t xml:space="preserve"> </w:t>
            </w:r>
            <w:r w:rsidRPr="00DE11BA">
              <w:rPr>
                <w:sz w:val="24"/>
                <w:lang w:val="ru-RU"/>
              </w:rPr>
              <w:t>языковых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неязыковых</w:t>
            </w:r>
            <w:r w:rsidRPr="00DE11BA">
              <w:rPr>
                <w:spacing w:val="1"/>
                <w:sz w:val="24"/>
                <w:lang w:val="ru-RU"/>
              </w:rPr>
              <w:t xml:space="preserve"> </w:t>
            </w:r>
            <w:r w:rsidRPr="00DE11BA">
              <w:rPr>
                <w:sz w:val="24"/>
                <w:lang w:val="ru-RU"/>
              </w:rPr>
              <w:t>средств</w:t>
            </w:r>
            <w:r w:rsidRPr="00DE11BA">
              <w:rPr>
                <w:spacing w:val="1"/>
                <w:sz w:val="24"/>
                <w:lang w:val="ru-RU"/>
              </w:rPr>
              <w:t xml:space="preserve"> </w:t>
            </w:r>
            <w:r w:rsidRPr="00DE11BA">
              <w:rPr>
                <w:sz w:val="24"/>
                <w:lang w:val="ru-RU"/>
              </w:rPr>
              <w:t>устного</w:t>
            </w:r>
            <w:r w:rsidRPr="00DE11BA">
              <w:rPr>
                <w:spacing w:val="1"/>
                <w:sz w:val="24"/>
                <w:lang w:val="ru-RU"/>
              </w:rPr>
              <w:t xml:space="preserve"> </w:t>
            </w:r>
            <w:r w:rsidRPr="00DE11BA">
              <w:rPr>
                <w:sz w:val="24"/>
                <w:lang w:val="ru-RU"/>
              </w:rPr>
              <w:t>общения</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уроке и на переменах, в конце учебного дня</w:t>
            </w:r>
            <w:r w:rsidRPr="00DE11BA">
              <w:rPr>
                <w:spacing w:val="1"/>
                <w:sz w:val="24"/>
                <w:lang w:val="ru-RU"/>
              </w:rPr>
              <w:t xml:space="preserve"> </w:t>
            </w:r>
            <w:r w:rsidRPr="00DE11BA">
              <w:rPr>
                <w:sz w:val="24"/>
                <w:lang w:val="ru-RU"/>
              </w:rPr>
              <w:t>подведение</w:t>
            </w:r>
            <w:r w:rsidRPr="00DE11BA">
              <w:rPr>
                <w:spacing w:val="-2"/>
                <w:sz w:val="24"/>
                <w:lang w:val="ru-RU"/>
              </w:rPr>
              <w:t xml:space="preserve"> </w:t>
            </w:r>
            <w:r w:rsidRPr="00DE11BA">
              <w:rPr>
                <w:sz w:val="24"/>
                <w:lang w:val="ru-RU"/>
              </w:rPr>
              <w:t>итогов игры.</w:t>
            </w:r>
          </w:p>
        </w:tc>
        <w:tc>
          <w:tcPr>
            <w:tcW w:w="3687"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1017"/>
        </w:trPr>
        <w:tc>
          <w:tcPr>
            <w:tcW w:w="11911" w:type="dxa"/>
            <w:gridSpan w:val="4"/>
            <w:tcBorders>
              <w:top w:val="single" w:sz="6" w:space="0" w:color="000000"/>
              <w:left w:val="single" w:sz="6" w:space="0" w:color="000000"/>
              <w:right w:val="single" w:sz="6" w:space="0" w:color="000000"/>
            </w:tcBorders>
          </w:tcPr>
          <w:p w:rsidR="00DE11BA" w:rsidRPr="00BE1740" w:rsidRDefault="00DE11BA" w:rsidP="00EF0B46">
            <w:pPr>
              <w:spacing w:line="275" w:lineRule="exact"/>
              <w:rPr>
                <w:b/>
                <w:i/>
                <w:sz w:val="24"/>
              </w:rPr>
            </w:pPr>
            <w:r w:rsidRPr="00BE1740">
              <w:rPr>
                <w:b/>
                <w:i/>
                <w:sz w:val="24"/>
              </w:rPr>
              <w:t>Резерв</w:t>
            </w:r>
            <w:r w:rsidRPr="00BE1740">
              <w:rPr>
                <w:b/>
                <w:i/>
                <w:spacing w:val="-1"/>
                <w:sz w:val="24"/>
              </w:rPr>
              <w:t xml:space="preserve"> </w:t>
            </w:r>
            <w:r w:rsidRPr="00BE1740">
              <w:rPr>
                <w:b/>
                <w:i/>
                <w:sz w:val="24"/>
              </w:rPr>
              <w:t>-</w:t>
            </w:r>
            <w:r w:rsidRPr="00BE1740">
              <w:rPr>
                <w:b/>
                <w:i/>
                <w:spacing w:val="-2"/>
                <w:sz w:val="24"/>
              </w:rPr>
              <w:t xml:space="preserve"> </w:t>
            </w:r>
            <w:r w:rsidRPr="00BE1740">
              <w:rPr>
                <w:b/>
                <w:i/>
                <w:sz w:val="24"/>
              </w:rPr>
              <w:t>18</w:t>
            </w:r>
            <w:r w:rsidRPr="00BE1740">
              <w:rPr>
                <w:b/>
                <w:i/>
                <w:spacing w:val="-1"/>
                <w:sz w:val="24"/>
              </w:rPr>
              <w:t xml:space="preserve"> </w:t>
            </w:r>
            <w:r w:rsidRPr="00BE1740">
              <w:rPr>
                <w:b/>
                <w:i/>
                <w:sz w:val="24"/>
              </w:rPr>
              <w:t>ч.</w:t>
            </w:r>
          </w:p>
        </w:tc>
        <w:tc>
          <w:tcPr>
            <w:tcW w:w="3687" w:type="dxa"/>
            <w:tcBorders>
              <w:top w:val="single" w:sz="6" w:space="0" w:color="000000"/>
              <w:left w:val="single" w:sz="6" w:space="0" w:color="000000"/>
            </w:tcBorders>
          </w:tcPr>
          <w:p w:rsidR="00DE11BA" w:rsidRPr="00BE1740" w:rsidRDefault="00DE11BA" w:rsidP="00EF0B46">
            <w:pPr>
              <w:rPr>
                <w:sz w:val="24"/>
              </w:rPr>
            </w:pPr>
          </w:p>
        </w:tc>
      </w:tr>
    </w:tbl>
    <w:p w:rsidR="00DE11BA" w:rsidRPr="00BE1740" w:rsidRDefault="00DE11BA" w:rsidP="00DE11BA">
      <w:pPr>
        <w:rPr>
          <w:b/>
          <w:sz w:val="20"/>
          <w:szCs w:val="26"/>
        </w:rPr>
      </w:pPr>
    </w:p>
    <w:p w:rsidR="00DE11BA" w:rsidRPr="00BE1740" w:rsidRDefault="00DE11BA" w:rsidP="00DE11BA">
      <w:pPr>
        <w:spacing w:before="2"/>
        <w:rPr>
          <w:b/>
          <w:sz w:val="20"/>
          <w:szCs w:val="26"/>
        </w:rPr>
      </w:pPr>
    </w:p>
    <w:p w:rsidR="00DE11BA" w:rsidRPr="00BE1740" w:rsidRDefault="00DE11BA" w:rsidP="00DE11BA">
      <w:pPr>
        <w:numPr>
          <w:ilvl w:val="1"/>
          <w:numId w:val="18"/>
        </w:numPr>
        <w:tabs>
          <w:tab w:val="left" w:pos="733"/>
        </w:tabs>
        <w:spacing w:before="90"/>
        <w:ind w:hanging="181"/>
        <w:rPr>
          <w:b/>
          <w:sz w:val="24"/>
        </w:rPr>
      </w:pPr>
      <w:r w:rsidRPr="00BE1740">
        <w:rPr>
          <w:b/>
          <w:sz w:val="24"/>
          <w:u w:val="thick"/>
        </w:rPr>
        <w:t xml:space="preserve"> КЛАСС</w:t>
      </w:r>
      <w:r w:rsidRPr="00BE1740">
        <w:rPr>
          <w:b/>
          <w:spacing w:val="-3"/>
          <w:sz w:val="24"/>
          <w:u w:val="thick"/>
        </w:rPr>
        <w:t xml:space="preserve"> </w:t>
      </w:r>
      <w:r w:rsidRPr="00BE1740">
        <w:rPr>
          <w:b/>
          <w:sz w:val="24"/>
          <w:u w:val="thick"/>
        </w:rPr>
        <w:t>(136</w:t>
      </w:r>
      <w:r w:rsidRPr="00BE1740">
        <w:rPr>
          <w:b/>
          <w:spacing w:val="-1"/>
          <w:sz w:val="24"/>
          <w:u w:val="thick"/>
        </w:rPr>
        <w:t xml:space="preserve"> </w:t>
      </w:r>
      <w:r w:rsidRPr="00BE1740">
        <w:rPr>
          <w:b/>
          <w:sz w:val="24"/>
          <w:u w:val="thick"/>
        </w:rPr>
        <w:t>Ч.)</w:t>
      </w:r>
    </w:p>
    <w:p w:rsidR="00DE11BA" w:rsidRPr="00BE1740" w:rsidRDefault="00DE11BA" w:rsidP="00DE11BA">
      <w:pPr>
        <w:spacing w:after="1"/>
        <w:rPr>
          <w:b/>
          <w:sz w:val="24"/>
          <w:szCs w:val="26"/>
        </w:r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554"/>
        </w:trPr>
        <w:tc>
          <w:tcPr>
            <w:tcW w:w="1013" w:type="dxa"/>
          </w:tcPr>
          <w:p w:rsidR="00DE11BA" w:rsidRPr="00BE1740" w:rsidRDefault="00DE11BA" w:rsidP="00EF0B46">
            <w:pPr>
              <w:spacing w:before="1"/>
              <w:ind w:right="114"/>
              <w:jc w:val="center"/>
              <w:rPr>
                <w:b/>
                <w:i/>
                <w:sz w:val="24"/>
              </w:rPr>
            </w:pPr>
            <w:r w:rsidRPr="00BE1740">
              <w:rPr>
                <w:b/>
                <w:i/>
                <w:sz w:val="24"/>
              </w:rPr>
              <w:t>№ п/п</w:t>
            </w:r>
          </w:p>
        </w:tc>
        <w:tc>
          <w:tcPr>
            <w:tcW w:w="2401" w:type="dxa"/>
          </w:tcPr>
          <w:p w:rsidR="00DE11BA" w:rsidRPr="00BE1740" w:rsidRDefault="00DE11BA" w:rsidP="00EF0B46">
            <w:pPr>
              <w:spacing w:before="1"/>
              <w:ind w:right="183"/>
              <w:jc w:val="center"/>
              <w:rPr>
                <w:b/>
                <w:i/>
                <w:sz w:val="24"/>
              </w:rPr>
            </w:pPr>
            <w:r w:rsidRPr="00BE1740">
              <w:rPr>
                <w:b/>
                <w:i/>
                <w:sz w:val="24"/>
              </w:rPr>
              <w:t>Тема,</w:t>
            </w:r>
            <w:r w:rsidRPr="00BE1740">
              <w:rPr>
                <w:b/>
                <w:i/>
                <w:spacing w:val="-2"/>
                <w:sz w:val="24"/>
              </w:rPr>
              <w:t xml:space="preserve"> </w:t>
            </w:r>
            <w:r w:rsidRPr="00BE1740">
              <w:rPr>
                <w:b/>
                <w:i/>
                <w:sz w:val="24"/>
              </w:rPr>
              <w:t>раздел</w:t>
            </w:r>
            <w:r w:rsidRPr="00BE1740">
              <w:rPr>
                <w:b/>
                <w:i/>
                <w:spacing w:val="-2"/>
                <w:sz w:val="24"/>
              </w:rPr>
              <w:t xml:space="preserve"> </w:t>
            </w:r>
            <w:r w:rsidRPr="00BE1740">
              <w:rPr>
                <w:b/>
                <w:i/>
                <w:sz w:val="24"/>
              </w:rPr>
              <w:t>курса</w:t>
            </w:r>
          </w:p>
        </w:tc>
        <w:tc>
          <w:tcPr>
            <w:tcW w:w="3404" w:type="dxa"/>
          </w:tcPr>
          <w:p w:rsidR="00DE11BA" w:rsidRPr="00BE1740" w:rsidRDefault="00DE11BA" w:rsidP="00EF0B46">
            <w:pPr>
              <w:spacing w:before="1"/>
              <w:rPr>
                <w:b/>
                <w:i/>
                <w:sz w:val="24"/>
              </w:rPr>
            </w:pPr>
            <w:r w:rsidRPr="00BE1740">
              <w:rPr>
                <w:b/>
                <w:i/>
                <w:sz w:val="24"/>
              </w:rPr>
              <w:t>Программное</w:t>
            </w:r>
            <w:r w:rsidRPr="00BE1740">
              <w:rPr>
                <w:b/>
                <w:i/>
                <w:spacing w:val="-3"/>
                <w:sz w:val="24"/>
              </w:rPr>
              <w:t xml:space="preserve"> </w:t>
            </w:r>
            <w:r w:rsidRPr="00BE1740">
              <w:rPr>
                <w:b/>
                <w:i/>
                <w:sz w:val="24"/>
              </w:rPr>
              <w:t>содержание</w:t>
            </w:r>
          </w:p>
        </w:tc>
        <w:tc>
          <w:tcPr>
            <w:tcW w:w="5093" w:type="dxa"/>
          </w:tcPr>
          <w:p w:rsidR="00DE11BA" w:rsidRPr="00DE11BA" w:rsidRDefault="00DE11BA" w:rsidP="00EF0B46">
            <w:pPr>
              <w:spacing w:before="1"/>
              <w:jc w:val="center"/>
              <w:rPr>
                <w:b/>
                <w:i/>
                <w:sz w:val="24"/>
                <w:lang w:val="ru-RU"/>
              </w:rPr>
            </w:pPr>
            <w:r w:rsidRPr="00DE11BA">
              <w:rPr>
                <w:b/>
                <w:i/>
                <w:sz w:val="24"/>
                <w:lang w:val="ru-RU"/>
              </w:rPr>
              <w:t>Методы</w:t>
            </w:r>
            <w:r w:rsidRPr="00DE11BA">
              <w:rPr>
                <w:b/>
                <w:i/>
                <w:spacing w:val="-4"/>
                <w:sz w:val="24"/>
                <w:lang w:val="ru-RU"/>
              </w:rPr>
              <w:t xml:space="preserve"> </w:t>
            </w:r>
            <w:r w:rsidRPr="00DE11BA">
              <w:rPr>
                <w:b/>
                <w:i/>
                <w:sz w:val="24"/>
                <w:lang w:val="ru-RU"/>
              </w:rPr>
              <w:t>и</w:t>
            </w:r>
            <w:r w:rsidRPr="00DE11BA">
              <w:rPr>
                <w:b/>
                <w:i/>
                <w:spacing w:val="-2"/>
                <w:sz w:val="24"/>
                <w:lang w:val="ru-RU"/>
              </w:rPr>
              <w:t xml:space="preserve"> </w:t>
            </w:r>
            <w:r w:rsidRPr="00DE11BA">
              <w:rPr>
                <w:b/>
                <w:i/>
                <w:sz w:val="24"/>
                <w:lang w:val="ru-RU"/>
              </w:rPr>
              <w:t>формы</w:t>
            </w:r>
            <w:r w:rsidRPr="00DE11BA">
              <w:rPr>
                <w:b/>
                <w:i/>
                <w:spacing w:val="-3"/>
                <w:sz w:val="24"/>
                <w:lang w:val="ru-RU"/>
              </w:rPr>
              <w:t xml:space="preserve"> </w:t>
            </w:r>
            <w:r w:rsidRPr="00DE11BA">
              <w:rPr>
                <w:b/>
                <w:i/>
                <w:sz w:val="24"/>
                <w:lang w:val="ru-RU"/>
              </w:rPr>
              <w:t>организации</w:t>
            </w:r>
            <w:r w:rsidRPr="00DE11BA">
              <w:rPr>
                <w:b/>
                <w:i/>
                <w:spacing w:val="-2"/>
                <w:sz w:val="24"/>
                <w:lang w:val="ru-RU"/>
              </w:rPr>
              <w:t xml:space="preserve"> </w:t>
            </w:r>
            <w:r w:rsidRPr="00DE11BA">
              <w:rPr>
                <w:b/>
                <w:i/>
                <w:sz w:val="24"/>
                <w:lang w:val="ru-RU"/>
              </w:rPr>
              <w:t>обучения.</w:t>
            </w:r>
          </w:p>
          <w:p w:rsidR="00DE11BA" w:rsidRPr="00BE1740" w:rsidRDefault="00DE11BA" w:rsidP="00EF0B46">
            <w:pPr>
              <w:spacing w:line="257" w:lineRule="exact"/>
              <w:jc w:val="center"/>
              <w:rPr>
                <w:b/>
                <w:i/>
                <w:sz w:val="24"/>
              </w:rPr>
            </w:pPr>
            <w:r w:rsidRPr="00BE1740">
              <w:rPr>
                <w:b/>
                <w:i/>
                <w:sz w:val="24"/>
              </w:rPr>
              <w:t>Характеристика</w:t>
            </w:r>
            <w:r w:rsidRPr="00BE1740">
              <w:rPr>
                <w:b/>
                <w:i/>
                <w:spacing w:val="-6"/>
                <w:sz w:val="24"/>
              </w:rPr>
              <w:t xml:space="preserve"> </w:t>
            </w:r>
            <w:r w:rsidRPr="00BE1740">
              <w:rPr>
                <w:b/>
                <w:i/>
                <w:sz w:val="24"/>
              </w:rPr>
              <w:t>деятельности</w:t>
            </w:r>
            <w:r w:rsidRPr="00BE1740">
              <w:rPr>
                <w:b/>
                <w:i/>
                <w:spacing w:val="-2"/>
                <w:sz w:val="24"/>
              </w:rPr>
              <w:t xml:space="preserve"> </w:t>
            </w:r>
            <w:r w:rsidRPr="00BE1740">
              <w:rPr>
                <w:b/>
                <w:i/>
                <w:sz w:val="24"/>
              </w:rPr>
              <w:t>обучающихся.</w:t>
            </w:r>
          </w:p>
        </w:tc>
        <w:tc>
          <w:tcPr>
            <w:tcW w:w="3675" w:type="dxa"/>
          </w:tcPr>
          <w:p w:rsidR="00DE11BA" w:rsidRPr="00BE1740" w:rsidRDefault="00DE11BA" w:rsidP="00EF0B46">
            <w:pPr>
              <w:spacing w:before="1"/>
              <w:rPr>
                <w:b/>
                <w:i/>
                <w:sz w:val="24"/>
              </w:rPr>
            </w:pPr>
            <w:r w:rsidRPr="00BE1740">
              <w:rPr>
                <w:b/>
                <w:i/>
                <w:sz w:val="24"/>
              </w:rPr>
              <w:t>Используемые</w:t>
            </w:r>
            <w:r w:rsidRPr="00BE1740">
              <w:rPr>
                <w:b/>
                <w:i/>
                <w:spacing w:val="-3"/>
                <w:sz w:val="24"/>
              </w:rPr>
              <w:t xml:space="preserve"> </w:t>
            </w:r>
            <w:r w:rsidRPr="00BE1740">
              <w:rPr>
                <w:b/>
                <w:i/>
                <w:sz w:val="24"/>
              </w:rPr>
              <w:t>ЦОР/ЭОР</w:t>
            </w:r>
          </w:p>
        </w:tc>
      </w:tr>
      <w:tr w:rsidR="00DE11BA" w:rsidRPr="00BE1740" w:rsidTr="00EF0B46">
        <w:trPr>
          <w:trHeight w:val="280"/>
        </w:trPr>
        <w:tc>
          <w:tcPr>
            <w:tcW w:w="1013" w:type="dxa"/>
            <w:tcBorders>
              <w:left w:val="single" w:sz="6" w:space="0" w:color="000000"/>
              <w:bottom w:val="nil"/>
              <w:right w:val="single" w:sz="6" w:space="0" w:color="000000"/>
            </w:tcBorders>
          </w:tcPr>
          <w:p w:rsidR="00DE11BA" w:rsidRPr="00BE1740" w:rsidRDefault="00DE11BA" w:rsidP="00EF0B46">
            <w:pPr>
              <w:spacing w:line="260" w:lineRule="exact"/>
              <w:jc w:val="center"/>
              <w:rPr>
                <w:b/>
                <w:sz w:val="24"/>
              </w:rPr>
            </w:pPr>
            <w:r w:rsidRPr="00BE1740">
              <w:rPr>
                <w:b/>
                <w:sz w:val="24"/>
              </w:rPr>
              <w:t>1</w:t>
            </w:r>
          </w:p>
        </w:tc>
        <w:tc>
          <w:tcPr>
            <w:tcW w:w="2401" w:type="dxa"/>
            <w:tcBorders>
              <w:left w:val="single" w:sz="6" w:space="0" w:color="000000"/>
              <w:bottom w:val="nil"/>
            </w:tcBorders>
          </w:tcPr>
          <w:p w:rsidR="00DE11BA" w:rsidRPr="00BE1740" w:rsidRDefault="00DE11BA" w:rsidP="00EF0B46">
            <w:pPr>
              <w:spacing w:line="260" w:lineRule="exact"/>
              <w:ind w:right="131"/>
              <w:jc w:val="center"/>
              <w:rPr>
                <w:b/>
                <w:i/>
                <w:sz w:val="24"/>
              </w:rPr>
            </w:pPr>
            <w:r w:rsidRPr="00BE1740">
              <w:rPr>
                <w:b/>
                <w:i/>
                <w:sz w:val="24"/>
              </w:rPr>
              <w:t>Сведения</w:t>
            </w:r>
            <w:r w:rsidRPr="00BE1740">
              <w:rPr>
                <w:b/>
                <w:i/>
                <w:spacing w:val="-3"/>
                <w:sz w:val="24"/>
              </w:rPr>
              <w:t xml:space="preserve"> </w:t>
            </w:r>
            <w:r w:rsidRPr="00BE1740">
              <w:rPr>
                <w:b/>
                <w:i/>
                <w:sz w:val="24"/>
              </w:rPr>
              <w:t>о</w:t>
            </w:r>
            <w:r w:rsidRPr="00BE1740">
              <w:rPr>
                <w:b/>
                <w:i/>
                <w:spacing w:val="-2"/>
                <w:sz w:val="24"/>
              </w:rPr>
              <w:t xml:space="preserve"> </w:t>
            </w:r>
            <w:r w:rsidRPr="00BE1740">
              <w:rPr>
                <w:b/>
                <w:i/>
                <w:sz w:val="24"/>
              </w:rPr>
              <w:t>русском</w:t>
            </w:r>
          </w:p>
        </w:tc>
        <w:tc>
          <w:tcPr>
            <w:tcW w:w="3404" w:type="dxa"/>
            <w:tcBorders>
              <w:bottom w:val="nil"/>
            </w:tcBorders>
          </w:tcPr>
          <w:p w:rsidR="00DE11BA" w:rsidRPr="00BE1740" w:rsidRDefault="00DE11BA" w:rsidP="00EF0B46">
            <w:pPr>
              <w:tabs>
                <w:tab w:val="left" w:pos="1303"/>
                <w:tab w:val="left" w:pos="2104"/>
                <w:tab w:val="left" w:pos="2761"/>
              </w:tabs>
              <w:spacing w:line="260" w:lineRule="exact"/>
              <w:rPr>
                <w:sz w:val="24"/>
              </w:rPr>
            </w:pPr>
            <w:r w:rsidRPr="00BE1740">
              <w:rPr>
                <w:sz w:val="24"/>
              </w:rPr>
              <w:t>Русский</w:t>
            </w:r>
            <w:r w:rsidRPr="00BE1740">
              <w:rPr>
                <w:sz w:val="24"/>
              </w:rPr>
              <w:tab/>
              <w:t>язык</w:t>
            </w:r>
            <w:r w:rsidRPr="00BE1740">
              <w:rPr>
                <w:sz w:val="24"/>
              </w:rPr>
              <w:tab/>
              <w:t>как</w:t>
            </w:r>
            <w:r w:rsidRPr="00BE1740">
              <w:rPr>
                <w:sz w:val="24"/>
              </w:rPr>
              <w:tab/>
              <w:t>язык</w:t>
            </w:r>
          </w:p>
        </w:tc>
        <w:tc>
          <w:tcPr>
            <w:tcW w:w="5093" w:type="dxa"/>
            <w:tcBorders>
              <w:bottom w:val="nil"/>
            </w:tcBorders>
          </w:tcPr>
          <w:p w:rsidR="00DE11BA" w:rsidRPr="00BE1740" w:rsidRDefault="00DE11BA" w:rsidP="00EF0B46">
            <w:pPr>
              <w:spacing w:line="260" w:lineRule="exact"/>
              <w:rPr>
                <w:sz w:val="24"/>
              </w:rPr>
            </w:pPr>
            <w:r w:rsidRPr="00BE1740">
              <w:rPr>
                <w:sz w:val="24"/>
              </w:rPr>
              <w:t>Коллективное</w:t>
            </w:r>
            <w:r w:rsidRPr="00BE1740">
              <w:rPr>
                <w:spacing w:val="-3"/>
                <w:sz w:val="24"/>
              </w:rPr>
              <w:t xml:space="preserve"> </w:t>
            </w:r>
            <w:r w:rsidRPr="00BE1740">
              <w:rPr>
                <w:sz w:val="24"/>
              </w:rPr>
              <w:t>обсуждение</w:t>
            </w:r>
            <w:r w:rsidRPr="00BE1740">
              <w:rPr>
                <w:spacing w:val="-2"/>
                <w:sz w:val="24"/>
              </w:rPr>
              <w:t xml:space="preserve"> </w:t>
            </w:r>
            <w:r w:rsidRPr="00BE1740">
              <w:rPr>
                <w:sz w:val="24"/>
              </w:rPr>
              <w:t>фрагмента статьи</w:t>
            </w:r>
          </w:p>
        </w:tc>
        <w:tc>
          <w:tcPr>
            <w:tcW w:w="3675" w:type="dxa"/>
            <w:tcBorders>
              <w:bottom w:val="nil"/>
            </w:tcBorders>
          </w:tcPr>
          <w:p w:rsidR="00DE11BA" w:rsidRPr="00BE1740" w:rsidRDefault="00DE11BA" w:rsidP="00EF0B46">
            <w:pPr>
              <w:spacing w:line="260" w:lineRule="exact"/>
              <w:rPr>
                <w:b/>
                <w:sz w:val="24"/>
              </w:rPr>
            </w:pPr>
            <w:hyperlink r:id="rId86">
              <w:r w:rsidRPr="00BE1740">
                <w:rPr>
                  <w:b/>
                  <w:color w:val="0087CC"/>
                  <w:sz w:val="24"/>
                  <w:u w:val="thick" w:color="0087CC"/>
                </w:rPr>
                <w:t>http://elementy.ru/email</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spacing w:line="256" w:lineRule="exact"/>
              <w:ind w:right="129"/>
              <w:jc w:val="center"/>
              <w:rPr>
                <w:b/>
                <w:i/>
                <w:sz w:val="24"/>
              </w:rPr>
            </w:pPr>
            <w:r w:rsidRPr="00BE1740">
              <w:rPr>
                <w:b/>
                <w:i/>
                <w:sz w:val="24"/>
              </w:rPr>
              <w:t>языке</w:t>
            </w:r>
          </w:p>
        </w:tc>
        <w:tc>
          <w:tcPr>
            <w:tcW w:w="3404" w:type="dxa"/>
            <w:tcBorders>
              <w:top w:val="nil"/>
              <w:bottom w:val="nil"/>
            </w:tcBorders>
          </w:tcPr>
          <w:p w:rsidR="00DE11BA" w:rsidRPr="00BE1740" w:rsidRDefault="00DE11BA" w:rsidP="00EF0B46">
            <w:pPr>
              <w:spacing w:line="256" w:lineRule="exact"/>
              <w:rPr>
                <w:sz w:val="24"/>
              </w:rPr>
            </w:pPr>
            <w:r w:rsidRPr="00BE1740">
              <w:rPr>
                <w:sz w:val="24"/>
              </w:rPr>
              <w:t>межнационального</w:t>
            </w:r>
            <w:r w:rsidRPr="00BE1740">
              <w:rPr>
                <w:spacing w:val="50"/>
                <w:sz w:val="24"/>
              </w:rPr>
              <w:t xml:space="preserve"> </w:t>
            </w:r>
            <w:r w:rsidRPr="00BE1740">
              <w:rPr>
                <w:sz w:val="24"/>
              </w:rPr>
              <w:t>общения.</w:t>
            </w:r>
          </w:p>
        </w:tc>
        <w:tc>
          <w:tcPr>
            <w:tcW w:w="5093" w:type="dxa"/>
            <w:tcBorders>
              <w:top w:val="nil"/>
              <w:bottom w:val="nil"/>
            </w:tcBorders>
          </w:tcPr>
          <w:p w:rsidR="00DE11BA" w:rsidRPr="00BE1740" w:rsidRDefault="00DE11BA" w:rsidP="00EF0B46">
            <w:pPr>
              <w:spacing w:line="256" w:lineRule="exact"/>
              <w:rPr>
                <w:sz w:val="24"/>
              </w:rPr>
            </w:pPr>
            <w:r w:rsidRPr="00BE1740">
              <w:rPr>
                <w:sz w:val="24"/>
              </w:rPr>
              <w:t>69</w:t>
            </w:r>
            <w:r w:rsidRPr="00BE1740">
              <w:rPr>
                <w:spacing w:val="-3"/>
                <w:sz w:val="24"/>
              </w:rPr>
              <w:t xml:space="preserve"> </w:t>
            </w:r>
            <w:r w:rsidRPr="00BE1740">
              <w:rPr>
                <w:sz w:val="24"/>
              </w:rPr>
              <w:t>Конституции</w:t>
            </w:r>
            <w:r w:rsidRPr="00BE1740">
              <w:rPr>
                <w:spacing w:val="-3"/>
                <w:sz w:val="24"/>
              </w:rPr>
              <w:t xml:space="preserve"> </w:t>
            </w:r>
            <w:r w:rsidRPr="00BE1740">
              <w:rPr>
                <w:sz w:val="24"/>
              </w:rPr>
              <w:t>Российской</w:t>
            </w:r>
            <w:r w:rsidRPr="00BE1740">
              <w:rPr>
                <w:spacing w:val="-3"/>
                <w:sz w:val="24"/>
              </w:rPr>
              <w:t xml:space="preserve"> </w:t>
            </w:r>
            <w:r w:rsidRPr="00BE1740">
              <w:rPr>
                <w:sz w:val="24"/>
              </w:rPr>
              <w:t>Федерации:</w:t>
            </w:r>
          </w:p>
        </w:tc>
        <w:tc>
          <w:tcPr>
            <w:tcW w:w="3675" w:type="dxa"/>
            <w:tcBorders>
              <w:top w:val="nil"/>
              <w:bottom w:val="nil"/>
            </w:tcBorders>
          </w:tcPr>
          <w:p w:rsidR="00DE11BA" w:rsidRPr="00BE1740" w:rsidRDefault="00DE11BA" w:rsidP="00EF0B46">
            <w:pPr>
              <w:spacing w:line="256" w:lineRule="exact"/>
              <w:rPr>
                <w:b/>
                <w:sz w:val="24"/>
              </w:rPr>
            </w:pPr>
            <w:hyperlink r:id="rId87">
              <w:r w:rsidRPr="00BE1740">
                <w:rPr>
                  <w:b/>
                  <w:color w:val="0087CC"/>
                  <w:sz w:val="24"/>
                  <w:u w:val="thick" w:color="0087CC"/>
                </w:rPr>
                <w:t>http://clow.ru</w:t>
              </w:r>
            </w:hyperlink>
          </w:p>
        </w:tc>
      </w:tr>
      <w:tr w:rsidR="00DE11BA" w:rsidRPr="00DE11BA"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spacing w:line="256" w:lineRule="exact"/>
              <w:ind w:right="131"/>
              <w:jc w:val="center"/>
              <w:rPr>
                <w:b/>
                <w:i/>
                <w:sz w:val="24"/>
              </w:rPr>
            </w:pPr>
            <w:r w:rsidRPr="00BE1740">
              <w:rPr>
                <w:b/>
                <w:i/>
                <w:sz w:val="24"/>
              </w:rPr>
              <w:t>(1</w:t>
            </w:r>
            <w:r w:rsidRPr="00BE1740">
              <w:rPr>
                <w:b/>
                <w:i/>
                <w:spacing w:val="-1"/>
                <w:sz w:val="24"/>
              </w:rPr>
              <w:t xml:space="preserve"> </w:t>
            </w:r>
            <w:r w:rsidRPr="00BE1740">
              <w:rPr>
                <w:b/>
                <w:i/>
                <w:sz w:val="24"/>
              </w:rPr>
              <w:t>ч, далее</w:t>
            </w:r>
          </w:p>
        </w:tc>
        <w:tc>
          <w:tcPr>
            <w:tcW w:w="3404" w:type="dxa"/>
            <w:tcBorders>
              <w:top w:val="nil"/>
              <w:bottom w:val="nil"/>
            </w:tcBorders>
          </w:tcPr>
          <w:p w:rsidR="00DE11BA" w:rsidRPr="00BE1740" w:rsidRDefault="00DE11BA" w:rsidP="00EF0B46">
            <w:pPr>
              <w:tabs>
                <w:tab w:val="left" w:pos="1606"/>
                <w:tab w:val="left" w:pos="1987"/>
              </w:tabs>
              <w:spacing w:line="256" w:lineRule="exact"/>
              <w:rPr>
                <w:sz w:val="24"/>
              </w:rPr>
            </w:pPr>
            <w:r w:rsidRPr="00BE1740">
              <w:rPr>
                <w:sz w:val="24"/>
              </w:rPr>
              <w:t>Знакомство</w:t>
            </w:r>
            <w:r w:rsidRPr="00BE1740">
              <w:rPr>
                <w:sz w:val="24"/>
              </w:rPr>
              <w:tab/>
              <w:t>с</w:t>
            </w:r>
            <w:r w:rsidRPr="00BE1740">
              <w:rPr>
                <w:sz w:val="24"/>
              </w:rPr>
              <w:tab/>
              <w:t>различными</w:t>
            </w:r>
          </w:p>
        </w:tc>
        <w:tc>
          <w:tcPr>
            <w:tcW w:w="5093" w:type="dxa"/>
            <w:tcBorders>
              <w:top w:val="nil"/>
              <w:bottom w:val="nil"/>
            </w:tcBorders>
          </w:tcPr>
          <w:p w:rsidR="00DE11BA" w:rsidRPr="00BE1740" w:rsidRDefault="00DE11BA" w:rsidP="00EF0B46">
            <w:pPr>
              <w:spacing w:line="256" w:lineRule="exact"/>
              <w:rPr>
                <w:sz w:val="24"/>
              </w:rPr>
            </w:pPr>
            <w:r w:rsidRPr="00BE1740">
              <w:rPr>
                <w:sz w:val="24"/>
              </w:rPr>
              <w:t>«Государство</w:t>
            </w:r>
            <w:r w:rsidRPr="00BE1740">
              <w:rPr>
                <w:spacing w:val="-2"/>
                <w:sz w:val="24"/>
              </w:rPr>
              <w:t xml:space="preserve"> </w:t>
            </w:r>
            <w:r w:rsidRPr="00BE1740">
              <w:rPr>
                <w:sz w:val="24"/>
              </w:rPr>
              <w:t>защищает</w:t>
            </w:r>
            <w:r w:rsidRPr="00BE1740">
              <w:rPr>
                <w:spacing w:val="-1"/>
                <w:sz w:val="24"/>
              </w:rPr>
              <w:t xml:space="preserve"> </w:t>
            </w:r>
            <w:r w:rsidRPr="00BE1740">
              <w:rPr>
                <w:sz w:val="24"/>
              </w:rPr>
              <w:t>культурную</w:t>
            </w:r>
          </w:p>
        </w:tc>
        <w:tc>
          <w:tcPr>
            <w:tcW w:w="3675" w:type="dxa"/>
            <w:tcBorders>
              <w:top w:val="nil"/>
              <w:bottom w:val="nil"/>
            </w:tcBorders>
          </w:tcPr>
          <w:p w:rsidR="00DE11BA" w:rsidRPr="00BE1740" w:rsidRDefault="00DE11BA" w:rsidP="00EF0B46">
            <w:pPr>
              <w:spacing w:line="256" w:lineRule="exact"/>
              <w:rPr>
                <w:b/>
                <w:sz w:val="24"/>
              </w:rPr>
            </w:pPr>
            <w:hyperlink r:id="rId88">
              <w:r w:rsidRPr="00BE1740">
                <w:rPr>
                  <w:b/>
                  <w:color w:val="0087CC"/>
                  <w:sz w:val="24"/>
                  <w:u w:val="thick" w:color="0087CC"/>
                </w:rPr>
                <w:t>http://school-collection.edu.ru</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spacing w:line="256" w:lineRule="exact"/>
              <w:ind w:right="131"/>
              <w:jc w:val="center"/>
              <w:rPr>
                <w:b/>
                <w:i/>
                <w:sz w:val="24"/>
              </w:rPr>
            </w:pPr>
            <w:r w:rsidRPr="00BE1740">
              <w:rPr>
                <w:b/>
                <w:i/>
                <w:sz w:val="24"/>
              </w:rPr>
              <w:t>продолжается</w:t>
            </w:r>
          </w:p>
        </w:tc>
        <w:tc>
          <w:tcPr>
            <w:tcW w:w="3404" w:type="dxa"/>
            <w:tcBorders>
              <w:top w:val="nil"/>
              <w:bottom w:val="nil"/>
            </w:tcBorders>
          </w:tcPr>
          <w:p w:rsidR="00DE11BA" w:rsidRPr="00BE1740" w:rsidRDefault="00DE11BA" w:rsidP="00EF0B46">
            <w:pPr>
              <w:tabs>
                <w:tab w:val="left" w:pos="1387"/>
                <w:tab w:val="left" w:pos="2588"/>
              </w:tabs>
              <w:spacing w:line="256" w:lineRule="exact"/>
              <w:rPr>
                <w:sz w:val="24"/>
              </w:rPr>
            </w:pPr>
            <w:r w:rsidRPr="00BE1740">
              <w:rPr>
                <w:sz w:val="24"/>
              </w:rPr>
              <w:t>методами</w:t>
            </w:r>
            <w:r w:rsidRPr="00BE1740">
              <w:rPr>
                <w:sz w:val="24"/>
              </w:rPr>
              <w:tab/>
              <w:t>познания</w:t>
            </w:r>
            <w:r w:rsidRPr="00BE1740">
              <w:rPr>
                <w:sz w:val="24"/>
              </w:rPr>
              <w:tab/>
              <w:t>языка:</w:t>
            </w: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самобытность</w:t>
            </w:r>
            <w:r w:rsidRPr="00DE11BA">
              <w:rPr>
                <w:spacing w:val="-2"/>
                <w:sz w:val="24"/>
                <w:lang w:val="ru-RU"/>
              </w:rPr>
              <w:t xml:space="preserve"> </w:t>
            </w:r>
            <w:r w:rsidRPr="00DE11BA">
              <w:rPr>
                <w:sz w:val="24"/>
                <w:lang w:val="ru-RU"/>
              </w:rPr>
              <w:t>всех</w:t>
            </w:r>
            <w:r w:rsidRPr="00DE11BA">
              <w:rPr>
                <w:spacing w:val="-2"/>
                <w:sz w:val="24"/>
                <w:lang w:val="ru-RU"/>
              </w:rPr>
              <w:t xml:space="preserve"> </w:t>
            </w:r>
            <w:r w:rsidRPr="00DE11BA">
              <w:rPr>
                <w:sz w:val="24"/>
                <w:lang w:val="ru-RU"/>
              </w:rPr>
              <w:t>народов</w:t>
            </w:r>
            <w:r w:rsidRPr="00DE11BA">
              <w:rPr>
                <w:spacing w:val="-2"/>
                <w:sz w:val="24"/>
                <w:lang w:val="ru-RU"/>
              </w:rPr>
              <w:t xml:space="preserve"> </w:t>
            </w:r>
            <w:r w:rsidRPr="00DE11BA">
              <w:rPr>
                <w:sz w:val="24"/>
                <w:lang w:val="ru-RU"/>
              </w:rPr>
              <w:t>и</w:t>
            </w:r>
            <w:r w:rsidRPr="00DE11BA">
              <w:rPr>
                <w:spacing w:val="-2"/>
                <w:sz w:val="24"/>
                <w:lang w:val="ru-RU"/>
              </w:rPr>
              <w:t xml:space="preserve"> </w:t>
            </w:r>
            <w:r w:rsidRPr="00DE11BA">
              <w:rPr>
                <w:sz w:val="24"/>
                <w:lang w:val="ru-RU"/>
              </w:rPr>
              <w:t>этнических</w:t>
            </w:r>
          </w:p>
        </w:tc>
        <w:tc>
          <w:tcPr>
            <w:tcW w:w="3675" w:type="dxa"/>
            <w:tcBorders>
              <w:top w:val="nil"/>
              <w:bottom w:val="nil"/>
            </w:tcBorders>
          </w:tcPr>
          <w:p w:rsidR="00DE11BA" w:rsidRPr="00BE1740" w:rsidRDefault="00DE11BA" w:rsidP="00EF0B46">
            <w:pPr>
              <w:spacing w:line="256" w:lineRule="exact"/>
              <w:rPr>
                <w:b/>
                <w:sz w:val="24"/>
              </w:rPr>
            </w:pPr>
            <w:hyperlink r:id="rId89">
              <w:r w:rsidRPr="00BE1740">
                <w:rPr>
                  <w:b/>
                  <w:color w:val="0087CC"/>
                  <w:sz w:val="24"/>
                  <w:u w:val="thick" w:color="0087CC"/>
                </w:rPr>
                <w:t>http://www.uchportal.ru</w:t>
              </w:r>
            </w:hyperlink>
          </w:p>
        </w:tc>
      </w:tr>
      <w:tr w:rsidR="00DE11BA" w:rsidRPr="00DE11BA"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spacing w:line="256" w:lineRule="exact"/>
              <w:ind w:right="131"/>
              <w:jc w:val="center"/>
              <w:rPr>
                <w:b/>
                <w:i/>
                <w:sz w:val="24"/>
              </w:rPr>
            </w:pPr>
            <w:r w:rsidRPr="00BE1740">
              <w:rPr>
                <w:b/>
                <w:i/>
                <w:sz w:val="24"/>
              </w:rPr>
              <w:t>изучение</w:t>
            </w:r>
            <w:r w:rsidRPr="00BE1740">
              <w:rPr>
                <w:b/>
                <w:i/>
                <w:spacing w:val="-3"/>
                <w:sz w:val="24"/>
              </w:rPr>
              <w:t xml:space="preserve"> </w:t>
            </w:r>
            <w:r w:rsidRPr="00BE1740">
              <w:rPr>
                <w:b/>
                <w:i/>
                <w:sz w:val="24"/>
              </w:rPr>
              <w:t>во</w:t>
            </w:r>
            <w:r w:rsidRPr="00BE1740">
              <w:rPr>
                <w:b/>
                <w:i/>
                <w:spacing w:val="-1"/>
                <w:sz w:val="24"/>
              </w:rPr>
              <w:t xml:space="preserve"> </w:t>
            </w:r>
            <w:r w:rsidRPr="00BE1740">
              <w:rPr>
                <w:b/>
                <w:i/>
                <w:sz w:val="24"/>
              </w:rPr>
              <w:t>всех</w:t>
            </w:r>
          </w:p>
        </w:tc>
        <w:tc>
          <w:tcPr>
            <w:tcW w:w="3404" w:type="dxa"/>
            <w:tcBorders>
              <w:top w:val="nil"/>
              <w:bottom w:val="nil"/>
            </w:tcBorders>
          </w:tcPr>
          <w:p w:rsidR="00DE11BA" w:rsidRPr="00BE1740" w:rsidRDefault="00DE11BA" w:rsidP="00EF0B46">
            <w:pPr>
              <w:tabs>
                <w:tab w:val="left" w:pos="2503"/>
              </w:tabs>
              <w:spacing w:line="256" w:lineRule="exact"/>
              <w:rPr>
                <w:sz w:val="24"/>
              </w:rPr>
            </w:pPr>
            <w:r w:rsidRPr="00BE1740">
              <w:rPr>
                <w:sz w:val="24"/>
              </w:rPr>
              <w:t>наблюдение,</w:t>
            </w:r>
            <w:r w:rsidRPr="00BE1740">
              <w:rPr>
                <w:sz w:val="24"/>
              </w:rPr>
              <w:tab/>
              <w:t>анализ,</w:t>
            </w:r>
          </w:p>
        </w:tc>
        <w:tc>
          <w:tcPr>
            <w:tcW w:w="5093" w:type="dxa"/>
            <w:tcBorders>
              <w:top w:val="nil"/>
              <w:bottom w:val="nil"/>
            </w:tcBorders>
          </w:tcPr>
          <w:p w:rsidR="00DE11BA" w:rsidRPr="00BE1740" w:rsidRDefault="00DE11BA" w:rsidP="00EF0B46">
            <w:pPr>
              <w:spacing w:line="256" w:lineRule="exact"/>
              <w:rPr>
                <w:sz w:val="24"/>
              </w:rPr>
            </w:pPr>
            <w:r w:rsidRPr="00BE1740">
              <w:rPr>
                <w:sz w:val="24"/>
              </w:rPr>
              <w:t>общностей</w:t>
            </w:r>
            <w:r w:rsidRPr="00BE1740">
              <w:rPr>
                <w:spacing w:val="-3"/>
                <w:sz w:val="24"/>
              </w:rPr>
              <w:t xml:space="preserve"> </w:t>
            </w:r>
            <w:r w:rsidRPr="00BE1740">
              <w:rPr>
                <w:sz w:val="24"/>
              </w:rPr>
              <w:t>Российской</w:t>
            </w:r>
            <w:r w:rsidRPr="00BE1740">
              <w:rPr>
                <w:spacing w:val="-5"/>
                <w:sz w:val="24"/>
              </w:rPr>
              <w:t xml:space="preserve"> </w:t>
            </w:r>
            <w:r w:rsidRPr="00BE1740">
              <w:rPr>
                <w:sz w:val="24"/>
              </w:rPr>
              <w:t>Федерации,</w:t>
            </w:r>
          </w:p>
        </w:tc>
        <w:tc>
          <w:tcPr>
            <w:tcW w:w="3675" w:type="dxa"/>
            <w:tcBorders>
              <w:top w:val="nil"/>
              <w:bottom w:val="nil"/>
            </w:tcBorders>
          </w:tcPr>
          <w:p w:rsidR="00DE11BA" w:rsidRPr="00BE1740" w:rsidRDefault="00DE11BA" w:rsidP="00EF0B46">
            <w:pPr>
              <w:spacing w:line="256" w:lineRule="exact"/>
              <w:rPr>
                <w:b/>
                <w:sz w:val="24"/>
              </w:rPr>
            </w:pPr>
            <w:hyperlink r:id="rId90">
              <w:r w:rsidRPr="00BE1740">
                <w:rPr>
                  <w:b/>
                  <w:color w:val="0087CC"/>
                  <w:sz w:val="24"/>
                  <w:u w:val="thick" w:color="0087CC"/>
                </w:rPr>
                <w:t>http://school-collection.edu.ru</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spacing w:line="256" w:lineRule="exact"/>
              <w:ind w:right="131"/>
              <w:jc w:val="center"/>
              <w:rPr>
                <w:b/>
                <w:i/>
                <w:sz w:val="24"/>
              </w:rPr>
            </w:pPr>
            <w:r w:rsidRPr="00BE1740">
              <w:rPr>
                <w:b/>
                <w:i/>
                <w:sz w:val="24"/>
              </w:rPr>
              <w:t>разделах</w:t>
            </w:r>
            <w:r w:rsidRPr="00BE1740">
              <w:rPr>
                <w:b/>
                <w:i/>
                <w:spacing w:val="-2"/>
                <w:sz w:val="24"/>
              </w:rPr>
              <w:t xml:space="preserve"> </w:t>
            </w:r>
            <w:r w:rsidRPr="00BE1740">
              <w:rPr>
                <w:b/>
                <w:i/>
                <w:sz w:val="24"/>
              </w:rPr>
              <w:t>курса).</w:t>
            </w:r>
          </w:p>
        </w:tc>
        <w:tc>
          <w:tcPr>
            <w:tcW w:w="3404" w:type="dxa"/>
            <w:tcBorders>
              <w:top w:val="nil"/>
              <w:bottom w:val="nil"/>
            </w:tcBorders>
          </w:tcPr>
          <w:p w:rsidR="00DE11BA" w:rsidRPr="00BE1740" w:rsidRDefault="00DE11BA" w:rsidP="00EF0B46">
            <w:pPr>
              <w:spacing w:line="256" w:lineRule="exact"/>
              <w:rPr>
                <w:sz w:val="24"/>
              </w:rPr>
            </w:pPr>
            <w:r w:rsidRPr="00BE1740">
              <w:rPr>
                <w:sz w:val="24"/>
              </w:rPr>
              <w:t>лингвистический</w:t>
            </w:r>
          </w:p>
        </w:tc>
        <w:tc>
          <w:tcPr>
            <w:tcW w:w="5093" w:type="dxa"/>
            <w:tcBorders>
              <w:top w:val="nil"/>
              <w:bottom w:val="nil"/>
            </w:tcBorders>
          </w:tcPr>
          <w:p w:rsidR="00DE11BA" w:rsidRPr="00BE1740" w:rsidRDefault="00DE11BA" w:rsidP="00EF0B46">
            <w:pPr>
              <w:spacing w:line="256" w:lineRule="exact"/>
              <w:rPr>
                <w:sz w:val="24"/>
              </w:rPr>
            </w:pPr>
            <w:r w:rsidRPr="00BE1740">
              <w:rPr>
                <w:sz w:val="24"/>
              </w:rPr>
              <w:t>гарантирует</w:t>
            </w:r>
            <w:r w:rsidRPr="00BE1740">
              <w:rPr>
                <w:spacing w:val="-4"/>
                <w:sz w:val="24"/>
              </w:rPr>
              <w:t xml:space="preserve"> </w:t>
            </w:r>
            <w:r w:rsidRPr="00BE1740">
              <w:rPr>
                <w:sz w:val="24"/>
              </w:rPr>
              <w:t>сохранение</w:t>
            </w:r>
            <w:r w:rsidRPr="00BE1740">
              <w:rPr>
                <w:spacing w:val="-3"/>
                <w:sz w:val="24"/>
              </w:rPr>
              <w:t xml:space="preserve"> </w:t>
            </w:r>
            <w:r w:rsidRPr="00BE1740">
              <w:rPr>
                <w:sz w:val="24"/>
              </w:rPr>
              <w:t>этнокультурного</w:t>
            </w:r>
          </w:p>
        </w:tc>
        <w:tc>
          <w:tcPr>
            <w:tcW w:w="3675" w:type="dxa"/>
            <w:tcBorders>
              <w:top w:val="nil"/>
              <w:bottom w:val="nil"/>
            </w:tcBorders>
          </w:tcPr>
          <w:p w:rsidR="00DE11BA" w:rsidRPr="00BE1740" w:rsidRDefault="00DE11BA" w:rsidP="00EF0B46">
            <w:pPr>
              <w:spacing w:line="256" w:lineRule="exact"/>
              <w:rPr>
                <w:b/>
                <w:sz w:val="24"/>
              </w:rPr>
            </w:pPr>
            <w:hyperlink r:id="rId91">
              <w:r w:rsidRPr="00BE1740">
                <w:rPr>
                  <w:b/>
                  <w:color w:val="0087CC"/>
                  <w:sz w:val="24"/>
                  <w:u w:val="thick" w:color="0087CC"/>
                </w:rPr>
                <w:t>http://nachalka.info</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tabs>
                <w:tab w:val="left" w:pos="2068"/>
                <w:tab w:val="left" w:pos="3169"/>
              </w:tabs>
              <w:spacing w:line="256" w:lineRule="exact"/>
              <w:rPr>
                <w:sz w:val="24"/>
              </w:rPr>
            </w:pPr>
            <w:r w:rsidRPr="00BE1740">
              <w:rPr>
                <w:sz w:val="24"/>
              </w:rPr>
              <w:t>эксперимент,</w:t>
            </w:r>
            <w:r w:rsidRPr="00BE1740">
              <w:rPr>
                <w:sz w:val="24"/>
              </w:rPr>
              <w:tab/>
              <w:t>мини</w:t>
            </w:r>
            <w:r w:rsidRPr="00BE1740">
              <w:rPr>
                <w:sz w:val="24"/>
              </w:rPr>
              <w:tab/>
              <w:t>­</w:t>
            </w: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и</w:t>
            </w:r>
            <w:r w:rsidRPr="00DE11BA">
              <w:rPr>
                <w:spacing w:val="-3"/>
                <w:sz w:val="24"/>
                <w:lang w:val="ru-RU"/>
              </w:rPr>
              <w:t xml:space="preserve"> </w:t>
            </w:r>
            <w:r w:rsidRPr="00DE11BA">
              <w:rPr>
                <w:sz w:val="24"/>
                <w:lang w:val="ru-RU"/>
              </w:rPr>
              <w:t>языкового</w:t>
            </w:r>
            <w:r w:rsidRPr="00DE11BA">
              <w:rPr>
                <w:spacing w:val="-2"/>
                <w:sz w:val="24"/>
                <w:lang w:val="ru-RU"/>
              </w:rPr>
              <w:t xml:space="preserve"> </w:t>
            </w:r>
            <w:r w:rsidRPr="00DE11BA">
              <w:rPr>
                <w:sz w:val="24"/>
                <w:lang w:val="ru-RU"/>
              </w:rPr>
              <w:t>многообразия».</w:t>
            </w:r>
            <w:r w:rsidRPr="00DE11BA">
              <w:rPr>
                <w:spacing w:val="-3"/>
                <w:sz w:val="24"/>
                <w:lang w:val="ru-RU"/>
              </w:rPr>
              <w:t xml:space="preserve"> </w:t>
            </w:r>
            <w:r w:rsidRPr="00DE11BA">
              <w:rPr>
                <w:sz w:val="24"/>
                <w:lang w:val="ru-RU"/>
              </w:rPr>
              <w:t>Учебный</w:t>
            </w:r>
            <w:r w:rsidRPr="00DE11BA">
              <w:rPr>
                <w:spacing w:val="-2"/>
                <w:sz w:val="24"/>
                <w:lang w:val="ru-RU"/>
              </w:rPr>
              <w:t xml:space="preserve"> </w:t>
            </w:r>
            <w:r w:rsidRPr="00DE11BA">
              <w:rPr>
                <w:sz w:val="24"/>
                <w:lang w:val="ru-RU"/>
              </w:rPr>
              <w:t>диалог</w:t>
            </w:r>
          </w:p>
        </w:tc>
        <w:tc>
          <w:tcPr>
            <w:tcW w:w="3675" w:type="dxa"/>
            <w:tcBorders>
              <w:top w:val="nil"/>
              <w:bottom w:val="nil"/>
            </w:tcBorders>
          </w:tcPr>
          <w:p w:rsidR="00DE11BA" w:rsidRPr="00BE1740" w:rsidRDefault="00DE11BA" w:rsidP="00EF0B46">
            <w:pPr>
              <w:spacing w:line="256" w:lineRule="exact"/>
              <w:rPr>
                <w:b/>
                <w:sz w:val="24"/>
              </w:rPr>
            </w:pPr>
            <w:hyperlink r:id="rId92">
              <w:r w:rsidRPr="00BE1740">
                <w:rPr>
                  <w:b/>
                  <w:color w:val="0087CC"/>
                  <w:sz w:val="24"/>
                  <w:u w:val="thick" w:color="0087CC"/>
                </w:rPr>
                <w:t>http://www.openclass.ru</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spacing w:line="256" w:lineRule="exact"/>
              <w:rPr>
                <w:sz w:val="24"/>
              </w:rPr>
            </w:pPr>
            <w:r w:rsidRPr="00BE1740">
              <w:rPr>
                <w:sz w:val="24"/>
              </w:rPr>
              <w:t>исследование,</w:t>
            </w:r>
            <w:r w:rsidRPr="00BE1740">
              <w:rPr>
                <w:spacing w:val="-3"/>
                <w:sz w:val="24"/>
              </w:rPr>
              <w:t xml:space="preserve"> </w:t>
            </w:r>
            <w:r w:rsidRPr="00BE1740">
              <w:rPr>
                <w:sz w:val="24"/>
              </w:rPr>
              <w:t>проект.</w:t>
            </w: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«Почему</w:t>
            </w:r>
            <w:r w:rsidRPr="00DE11BA">
              <w:rPr>
                <w:spacing w:val="-2"/>
                <w:sz w:val="24"/>
                <w:lang w:val="ru-RU"/>
              </w:rPr>
              <w:t xml:space="preserve"> </w:t>
            </w:r>
            <w:r w:rsidRPr="00DE11BA">
              <w:rPr>
                <w:sz w:val="24"/>
                <w:lang w:val="ru-RU"/>
              </w:rPr>
              <w:t>каждому</w:t>
            </w:r>
            <w:r w:rsidRPr="00DE11BA">
              <w:rPr>
                <w:spacing w:val="-2"/>
                <w:sz w:val="24"/>
                <w:lang w:val="ru-RU"/>
              </w:rPr>
              <w:t xml:space="preserve"> </w:t>
            </w:r>
            <w:r w:rsidRPr="00DE11BA">
              <w:rPr>
                <w:sz w:val="24"/>
                <w:lang w:val="ru-RU"/>
              </w:rPr>
              <w:t>народу</w:t>
            </w:r>
            <w:r w:rsidRPr="00DE11BA">
              <w:rPr>
                <w:spacing w:val="-2"/>
                <w:sz w:val="24"/>
                <w:lang w:val="ru-RU"/>
              </w:rPr>
              <w:t xml:space="preserve"> </w:t>
            </w:r>
            <w:r w:rsidRPr="00DE11BA">
              <w:rPr>
                <w:sz w:val="24"/>
                <w:lang w:val="ru-RU"/>
              </w:rPr>
              <w:t>важно</w:t>
            </w:r>
            <w:r w:rsidRPr="00DE11BA">
              <w:rPr>
                <w:spacing w:val="-1"/>
                <w:sz w:val="24"/>
                <w:lang w:val="ru-RU"/>
              </w:rPr>
              <w:t xml:space="preserve"> </w:t>
            </w:r>
            <w:r w:rsidRPr="00DE11BA">
              <w:rPr>
                <w:sz w:val="24"/>
                <w:lang w:val="ru-RU"/>
              </w:rPr>
              <w:t>сохранять</w:t>
            </w:r>
          </w:p>
        </w:tc>
        <w:tc>
          <w:tcPr>
            <w:tcW w:w="3675" w:type="dxa"/>
            <w:tcBorders>
              <w:top w:val="nil"/>
              <w:bottom w:val="nil"/>
            </w:tcBorders>
          </w:tcPr>
          <w:p w:rsidR="00DE11BA" w:rsidRPr="00BE1740" w:rsidRDefault="00DE11BA" w:rsidP="00EF0B46">
            <w:pPr>
              <w:spacing w:line="256" w:lineRule="exact"/>
              <w:rPr>
                <w:b/>
                <w:sz w:val="24"/>
              </w:rPr>
            </w:pPr>
            <w:hyperlink r:id="rId93">
              <w:r w:rsidRPr="00BE1740">
                <w:rPr>
                  <w:b/>
                  <w:color w:val="0087CC"/>
                  <w:sz w:val="24"/>
                  <w:u w:val="thick" w:color="0087CC"/>
                </w:rPr>
                <w:t>http://www.classmag.ru</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rPr>
                <w:sz w:val="20"/>
              </w:rPr>
            </w:pP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свой</w:t>
            </w:r>
            <w:r w:rsidRPr="00DE11BA">
              <w:rPr>
                <w:spacing w:val="-2"/>
                <w:sz w:val="24"/>
                <w:lang w:val="ru-RU"/>
              </w:rPr>
              <w:t xml:space="preserve"> </w:t>
            </w:r>
            <w:r w:rsidRPr="00DE11BA">
              <w:rPr>
                <w:sz w:val="24"/>
                <w:lang w:val="ru-RU"/>
              </w:rPr>
              <w:t>язык?</w:t>
            </w:r>
            <w:r w:rsidRPr="00DE11BA">
              <w:rPr>
                <w:spacing w:val="-2"/>
                <w:sz w:val="24"/>
                <w:lang w:val="ru-RU"/>
              </w:rPr>
              <w:t xml:space="preserve"> </w:t>
            </w:r>
            <w:r w:rsidRPr="00DE11BA">
              <w:rPr>
                <w:sz w:val="24"/>
                <w:lang w:val="ru-RU"/>
              </w:rPr>
              <w:t>Как</w:t>
            </w:r>
            <w:r w:rsidRPr="00DE11BA">
              <w:rPr>
                <w:spacing w:val="-2"/>
                <w:sz w:val="24"/>
                <w:lang w:val="ru-RU"/>
              </w:rPr>
              <w:t xml:space="preserve"> </w:t>
            </w:r>
            <w:r w:rsidRPr="00DE11BA">
              <w:rPr>
                <w:sz w:val="24"/>
                <w:lang w:val="ru-RU"/>
              </w:rPr>
              <w:t>общаться</w:t>
            </w:r>
            <w:r w:rsidRPr="00DE11BA">
              <w:rPr>
                <w:spacing w:val="-1"/>
                <w:sz w:val="24"/>
                <w:lang w:val="ru-RU"/>
              </w:rPr>
              <w:t xml:space="preserve"> </w:t>
            </w:r>
            <w:r w:rsidRPr="00DE11BA">
              <w:rPr>
                <w:sz w:val="24"/>
                <w:lang w:val="ru-RU"/>
              </w:rPr>
              <w:t>разным</w:t>
            </w:r>
            <w:r w:rsidRPr="00DE11BA">
              <w:rPr>
                <w:spacing w:val="-4"/>
                <w:sz w:val="24"/>
                <w:lang w:val="ru-RU"/>
              </w:rPr>
              <w:t xml:space="preserve"> </w:t>
            </w:r>
            <w:r w:rsidRPr="00DE11BA">
              <w:rPr>
                <w:sz w:val="24"/>
                <w:lang w:val="ru-RU"/>
              </w:rPr>
              <w:t>народам,</w:t>
            </w:r>
          </w:p>
        </w:tc>
        <w:tc>
          <w:tcPr>
            <w:tcW w:w="3675" w:type="dxa"/>
            <w:tcBorders>
              <w:top w:val="nil"/>
              <w:bottom w:val="nil"/>
            </w:tcBorders>
          </w:tcPr>
          <w:p w:rsidR="00DE11BA" w:rsidRPr="00DE11BA" w:rsidRDefault="00DE11BA" w:rsidP="00EF0B46">
            <w:pPr>
              <w:spacing w:line="256" w:lineRule="exact"/>
              <w:rPr>
                <w:b/>
                <w:sz w:val="24"/>
                <w:lang w:val="ru-RU"/>
              </w:rPr>
            </w:pPr>
            <w:hyperlink r:id="rId94">
              <w:r w:rsidRPr="00BE1740">
                <w:rPr>
                  <w:b/>
                  <w:color w:val="0000FF"/>
                  <w:sz w:val="24"/>
                  <w:u w:val="thick" w:color="0000FF"/>
                </w:rPr>
                <w:t>http</w:t>
              </w:r>
              <w:r w:rsidRPr="00DE11BA">
                <w:rPr>
                  <w:b/>
                  <w:color w:val="0000FF"/>
                  <w:sz w:val="24"/>
                  <w:u w:val="thick" w:color="0000FF"/>
                  <w:lang w:val="ru-RU"/>
                </w:rPr>
                <w:t>://</w:t>
              </w:r>
              <w:r w:rsidRPr="00BE1740">
                <w:rPr>
                  <w:b/>
                  <w:color w:val="0000FF"/>
                  <w:sz w:val="24"/>
                  <w:u w:val="thick" w:color="0000FF"/>
                </w:rPr>
                <w:t>www</w:t>
              </w:r>
              <w:r w:rsidRPr="00DE11BA">
                <w:rPr>
                  <w:b/>
                  <w:color w:val="0000FF"/>
                  <w:sz w:val="24"/>
                  <w:u w:val="thick" w:color="0000FF"/>
                  <w:lang w:val="ru-RU"/>
                </w:rPr>
                <w:t>.</w:t>
              </w:r>
              <w:r w:rsidRPr="00BE1740">
                <w:rPr>
                  <w:b/>
                  <w:color w:val="0000FF"/>
                  <w:sz w:val="24"/>
                  <w:u w:val="thick" w:color="0000FF"/>
                </w:rPr>
                <w:t>mat</w:t>
              </w:r>
              <w:r w:rsidRPr="00DE11BA">
                <w:rPr>
                  <w:b/>
                  <w:color w:val="0000FF"/>
                  <w:sz w:val="24"/>
                  <w:u w:val="thick" w:color="0000FF"/>
                  <w:lang w:val="ru-RU"/>
                </w:rPr>
                <w:t>-</w:t>
              </w:r>
              <w:r w:rsidRPr="00BE1740">
                <w:rPr>
                  <w:b/>
                  <w:color w:val="0000FF"/>
                  <w:sz w:val="24"/>
                  <w:u w:val="thick" w:color="0000FF"/>
                </w:rPr>
                <w:t>eshka</w:t>
              </w:r>
              <w:r w:rsidRPr="00DE11BA">
                <w:rPr>
                  <w:b/>
                  <w:color w:val="0000FF"/>
                  <w:sz w:val="24"/>
                  <w:u w:val="thick" w:color="0000FF"/>
                  <w:lang w:val="ru-RU"/>
                </w:rPr>
                <w:t>.</w:t>
              </w:r>
              <w:r w:rsidRPr="00BE1740">
                <w:rPr>
                  <w:b/>
                  <w:color w:val="0000FF"/>
                  <w:sz w:val="24"/>
                  <w:u w:val="thick" w:color="0000FF"/>
                </w:rPr>
                <w:t>com</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DE11BA" w:rsidRDefault="00DE11BA" w:rsidP="00EF0B46">
            <w:pPr>
              <w:rPr>
                <w:sz w:val="20"/>
                <w:lang w:val="ru-RU"/>
              </w:rPr>
            </w:pPr>
          </w:p>
        </w:tc>
        <w:tc>
          <w:tcPr>
            <w:tcW w:w="2401" w:type="dxa"/>
            <w:tcBorders>
              <w:top w:val="nil"/>
              <w:left w:val="single" w:sz="6" w:space="0" w:color="000000"/>
              <w:bottom w:val="nil"/>
            </w:tcBorders>
          </w:tcPr>
          <w:p w:rsidR="00DE11BA" w:rsidRPr="00DE11BA" w:rsidRDefault="00DE11BA" w:rsidP="00EF0B46">
            <w:pPr>
              <w:rPr>
                <w:sz w:val="20"/>
                <w:lang w:val="ru-RU"/>
              </w:rPr>
            </w:pPr>
          </w:p>
        </w:tc>
        <w:tc>
          <w:tcPr>
            <w:tcW w:w="3404" w:type="dxa"/>
            <w:tcBorders>
              <w:top w:val="nil"/>
              <w:bottom w:val="nil"/>
            </w:tcBorders>
          </w:tcPr>
          <w:p w:rsidR="00DE11BA" w:rsidRPr="00DE11BA" w:rsidRDefault="00DE11BA" w:rsidP="00EF0B46">
            <w:pPr>
              <w:rPr>
                <w:sz w:val="20"/>
                <w:lang w:val="ru-RU"/>
              </w:rPr>
            </w:pP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проживающим</w:t>
            </w:r>
            <w:r w:rsidRPr="00DE11BA">
              <w:rPr>
                <w:spacing w:val="-3"/>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одной</w:t>
            </w:r>
            <w:r w:rsidRPr="00DE11BA">
              <w:rPr>
                <w:spacing w:val="-4"/>
                <w:sz w:val="24"/>
                <w:lang w:val="ru-RU"/>
              </w:rPr>
              <w:t xml:space="preserve"> </w:t>
            </w:r>
            <w:r w:rsidRPr="00DE11BA">
              <w:rPr>
                <w:sz w:val="24"/>
                <w:lang w:val="ru-RU"/>
              </w:rPr>
              <w:t>стране?»,</w:t>
            </w:r>
            <w:r w:rsidRPr="00DE11BA">
              <w:rPr>
                <w:spacing w:val="-1"/>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ходе</w:t>
            </w:r>
          </w:p>
        </w:tc>
        <w:tc>
          <w:tcPr>
            <w:tcW w:w="3675" w:type="dxa"/>
            <w:tcBorders>
              <w:top w:val="nil"/>
              <w:bottom w:val="nil"/>
            </w:tcBorders>
          </w:tcPr>
          <w:p w:rsidR="00DE11BA" w:rsidRPr="00BE1740" w:rsidRDefault="00DE11BA" w:rsidP="00EF0B46">
            <w:pPr>
              <w:spacing w:line="256" w:lineRule="exact"/>
              <w:rPr>
                <w:b/>
                <w:sz w:val="24"/>
              </w:rPr>
            </w:pPr>
            <w:hyperlink r:id="rId95">
              <w:r w:rsidRPr="00BE1740">
                <w:rPr>
                  <w:b/>
                  <w:color w:val="0087CC"/>
                  <w:sz w:val="24"/>
                  <w:u w:val="thick" w:color="0087CC"/>
                </w:rPr>
                <w:t>http://www.solnet.ee</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rPr>
                <w:sz w:val="20"/>
              </w:rPr>
            </w:pPr>
          </w:p>
        </w:tc>
        <w:tc>
          <w:tcPr>
            <w:tcW w:w="5093" w:type="dxa"/>
            <w:tcBorders>
              <w:top w:val="nil"/>
              <w:bottom w:val="nil"/>
            </w:tcBorders>
          </w:tcPr>
          <w:p w:rsidR="00DE11BA" w:rsidRPr="00BE1740" w:rsidRDefault="00DE11BA" w:rsidP="00EF0B46">
            <w:pPr>
              <w:spacing w:line="256" w:lineRule="exact"/>
              <w:rPr>
                <w:sz w:val="24"/>
              </w:rPr>
            </w:pPr>
            <w:r w:rsidRPr="00BE1740">
              <w:rPr>
                <w:sz w:val="24"/>
              </w:rPr>
              <w:t>диалога</w:t>
            </w:r>
            <w:r w:rsidRPr="00BE1740">
              <w:rPr>
                <w:spacing w:val="-3"/>
                <w:sz w:val="24"/>
              </w:rPr>
              <w:t xml:space="preserve"> </w:t>
            </w:r>
            <w:r w:rsidRPr="00BE1740">
              <w:rPr>
                <w:sz w:val="24"/>
              </w:rPr>
              <w:t>формулируются</w:t>
            </w:r>
            <w:r w:rsidRPr="00BE1740">
              <w:rPr>
                <w:spacing w:val="-1"/>
                <w:sz w:val="24"/>
              </w:rPr>
              <w:t xml:space="preserve"> </w:t>
            </w:r>
            <w:r w:rsidRPr="00BE1740">
              <w:rPr>
                <w:sz w:val="24"/>
              </w:rPr>
              <w:t>суждения</w:t>
            </w:r>
            <w:r w:rsidRPr="00BE1740">
              <w:rPr>
                <w:spacing w:val="-1"/>
                <w:sz w:val="24"/>
              </w:rPr>
              <w:t xml:space="preserve"> </w:t>
            </w:r>
            <w:r w:rsidRPr="00BE1740">
              <w:rPr>
                <w:sz w:val="24"/>
              </w:rPr>
              <w:t>о</w:t>
            </w:r>
          </w:p>
        </w:tc>
        <w:tc>
          <w:tcPr>
            <w:tcW w:w="3675" w:type="dxa"/>
            <w:tcBorders>
              <w:top w:val="nil"/>
              <w:bottom w:val="nil"/>
            </w:tcBorders>
          </w:tcPr>
          <w:p w:rsidR="00DE11BA" w:rsidRPr="00BE1740" w:rsidRDefault="00DE11BA" w:rsidP="00EF0B46">
            <w:pPr>
              <w:spacing w:line="256" w:lineRule="exact"/>
              <w:rPr>
                <w:b/>
                <w:sz w:val="24"/>
              </w:rPr>
            </w:pPr>
            <w:hyperlink r:id="rId96">
              <w:r w:rsidRPr="00BE1740">
                <w:rPr>
                  <w:b/>
                  <w:color w:val="0087CC"/>
                  <w:sz w:val="24"/>
                  <w:u w:val="thick" w:color="0087CC"/>
                </w:rPr>
                <w:t>http://nsc.1september.ru</w:t>
              </w:r>
            </w:hyperlink>
          </w:p>
        </w:tc>
      </w:tr>
      <w:tr w:rsidR="00DE11BA" w:rsidRPr="00BE1740" w:rsidTr="00EF0B46">
        <w:trPr>
          <w:trHeight w:val="275"/>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rPr>
                <w:sz w:val="20"/>
              </w:rPr>
            </w:pPr>
          </w:p>
        </w:tc>
        <w:tc>
          <w:tcPr>
            <w:tcW w:w="5093" w:type="dxa"/>
            <w:tcBorders>
              <w:top w:val="nil"/>
              <w:bottom w:val="nil"/>
            </w:tcBorders>
          </w:tcPr>
          <w:p w:rsidR="00DE11BA" w:rsidRPr="00BE1740" w:rsidRDefault="00DE11BA" w:rsidP="00EF0B46">
            <w:pPr>
              <w:spacing w:line="256" w:lineRule="exact"/>
              <w:rPr>
                <w:sz w:val="24"/>
              </w:rPr>
            </w:pPr>
            <w:r w:rsidRPr="00BE1740">
              <w:rPr>
                <w:sz w:val="24"/>
              </w:rPr>
              <w:t>многообразии</w:t>
            </w:r>
            <w:r w:rsidRPr="00BE1740">
              <w:rPr>
                <w:spacing w:val="-3"/>
                <w:sz w:val="24"/>
              </w:rPr>
              <w:t xml:space="preserve"> </w:t>
            </w:r>
            <w:r w:rsidRPr="00BE1740">
              <w:rPr>
                <w:sz w:val="24"/>
              </w:rPr>
              <w:t>языкового</w:t>
            </w:r>
            <w:r w:rsidRPr="00BE1740">
              <w:rPr>
                <w:spacing w:val="-2"/>
                <w:sz w:val="24"/>
              </w:rPr>
              <w:t xml:space="preserve"> </w:t>
            </w:r>
            <w:r w:rsidRPr="00BE1740">
              <w:rPr>
                <w:sz w:val="24"/>
              </w:rPr>
              <w:t>пространства</w:t>
            </w:r>
            <w:r w:rsidRPr="00BE1740">
              <w:rPr>
                <w:spacing w:val="-3"/>
                <w:sz w:val="24"/>
              </w:rPr>
              <w:t xml:space="preserve"> </w:t>
            </w:r>
            <w:r w:rsidRPr="00BE1740">
              <w:rPr>
                <w:sz w:val="24"/>
              </w:rPr>
              <w:t>России</w:t>
            </w:r>
          </w:p>
        </w:tc>
        <w:tc>
          <w:tcPr>
            <w:tcW w:w="3675" w:type="dxa"/>
            <w:tcBorders>
              <w:top w:val="nil"/>
              <w:bottom w:val="nil"/>
            </w:tcBorders>
          </w:tcPr>
          <w:p w:rsidR="00DE11BA" w:rsidRPr="00BE1740" w:rsidRDefault="00DE11BA" w:rsidP="00EF0B46">
            <w:pPr>
              <w:spacing w:line="256" w:lineRule="exact"/>
              <w:rPr>
                <w:b/>
                <w:sz w:val="24"/>
              </w:rPr>
            </w:pPr>
            <w:hyperlink r:id="rId97">
              <w:r w:rsidRPr="00BE1740">
                <w:rPr>
                  <w:b/>
                  <w:color w:val="0087CC"/>
                  <w:sz w:val="24"/>
                  <w:u w:val="thick" w:color="0087CC"/>
                </w:rPr>
                <w:t>http://viki.rdf.ru</w:t>
              </w:r>
            </w:hyperlink>
          </w:p>
        </w:tc>
      </w:tr>
      <w:tr w:rsidR="00DE11BA" w:rsidRPr="00BE1740" w:rsidTr="00EF0B46">
        <w:trPr>
          <w:trHeight w:val="276"/>
        </w:trPr>
        <w:tc>
          <w:tcPr>
            <w:tcW w:w="1013" w:type="dxa"/>
            <w:tcBorders>
              <w:top w:val="nil"/>
              <w:left w:val="single" w:sz="6" w:space="0" w:color="000000"/>
              <w:bottom w:val="nil"/>
              <w:right w:val="single" w:sz="6" w:space="0" w:color="000000"/>
            </w:tcBorders>
          </w:tcPr>
          <w:p w:rsidR="00DE11BA" w:rsidRPr="00BE1740" w:rsidRDefault="00DE11BA" w:rsidP="00EF0B46">
            <w:pPr>
              <w:rPr>
                <w:sz w:val="20"/>
              </w:rPr>
            </w:pPr>
          </w:p>
        </w:tc>
        <w:tc>
          <w:tcPr>
            <w:tcW w:w="2401" w:type="dxa"/>
            <w:tcBorders>
              <w:top w:val="nil"/>
              <w:left w:val="single" w:sz="6" w:space="0" w:color="000000"/>
              <w:bottom w:val="nil"/>
            </w:tcBorders>
          </w:tcPr>
          <w:p w:rsidR="00DE11BA" w:rsidRPr="00BE1740" w:rsidRDefault="00DE11BA" w:rsidP="00EF0B46">
            <w:pPr>
              <w:rPr>
                <w:sz w:val="20"/>
              </w:rPr>
            </w:pPr>
          </w:p>
        </w:tc>
        <w:tc>
          <w:tcPr>
            <w:tcW w:w="3404" w:type="dxa"/>
            <w:tcBorders>
              <w:top w:val="nil"/>
              <w:bottom w:val="nil"/>
            </w:tcBorders>
          </w:tcPr>
          <w:p w:rsidR="00DE11BA" w:rsidRPr="00BE1740" w:rsidRDefault="00DE11BA" w:rsidP="00EF0B46">
            <w:pPr>
              <w:rPr>
                <w:sz w:val="20"/>
              </w:rPr>
            </w:pPr>
          </w:p>
        </w:tc>
        <w:tc>
          <w:tcPr>
            <w:tcW w:w="5093" w:type="dxa"/>
            <w:tcBorders>
              <w:top w:val="nil"/>
              <w:bottom w:val="nil"/>
            </w:tcBorders>
          </w:tcPr>
          <w:p w:rsidR="00DE11BA" w:rsidRPr="00DE11BA" w:rsidRDefault="00DE11BA" w:rsidP="00EF0B46">
            <w:pPr>
              <w:spacing w:line="256" w:lineRule="exact"/>
              <w:rPr>
                <w:sz w:val="24"/>
                <w:lang w:val="ru-RU"/>
              </w:rPr>
            </w:pPr>
            <w:r w:rsidRPr="00DE11BA">
              <w:rPr>
                <w:sz w:val="24"/>
                <w:lang w:val="ru-RU"/>
              </w:rPr>
              <w:t>и</w:t>
            </w:r>
            <w:r w:rsidRPr="00DE11BA">
              <w:rPr>
                <w:spacing w:val="-1"/>
                <w:sz w:val="24"/>
                <w:lang w:val="ru-RU"/>
              </w:rPr>
              <w:t xml:space="preserve"> </w:t>
            </w:r>
            <w:r w:rsidRPr="00DE11BA">
              <w:rPr>
                <w:sz w:val="24"/>
                <w:lang w:val="ru-RU"/>
              </w:rPr>
              <w:t>о</w:t>
            </w:r>
            <w:r w:rsidRPr="00DE11BA">
              <w:rPr>
                <w:spacing w:val="-1"/>
                <w:sz w:val="24"/>
                <w:lang w:val="ru-RU"/>
              </w:rPr>
              <w:t xml:space="preserve"> </w:t>
            </w:r>
            <w:r w:rsidRPr="00DE11BA">
              <w:rPr>
                <w:sz w:val="24"/>
                <w:lang w:val="ru-RU"/>
              </w:rPr>
              <w:t>значении</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w:t>
            </w:r>
            <w:r w:rsidRPr="00DE11BA">
              <w:rPr>
                <w:spacing w:val="-1"/>
                <w:sz w:val="24"/>
                <w:lang w:val="ru-RU"/>
              </w:rPr>
              <w:t xml:space="preserve"> </w:t>
            </w:r>
            <w:r w:rsidRPr="00DE11BA">
              <w:rPr>
                <w:sz w:val="24"/>
                <w:lang w:val="ru-RU"/>
              </w:rPr>
              <w:t>как языка</w:t>
            </w:r>
          </w:p>
        </w:tc>
        <w:tc>
          <w:tcPr>
            <w:tcW w:w="3675" w:type="dxa"/>
            <w:tcBorders>
              <w:top w:val="nil"/>
              <w:bottom w:val="nil"/>
            </w:tcBorders>
          </w:tcPr>
          <w:p w:rsidR="00DE11BA" w:rsidRPr="00DE11BA" w:rsidRDefault="00DE11BA" w:rsidP="00EF0B46">
            <w:pPr>
              <w:spacing w:line="256" w:lineRule="exact"/>
              <w:rPr>
                <w:b/>
                <w:sz w:val="24"/>
                <w:lang w:val="ru-RU"/>
              </w:rPr>
            </w:pPr>
            <w:hyperlink r:id="rId98">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nachalka</w:t>
              </w:r>
              <w:r w:rsidRPr="00DE11BA">
                <w:rPr>
                  <w:b/>
                  <w:color w:val="0087CC"/>
                  <w:sz w:val="24"/>
                  <w:u w:val="thick" w:color="0087CC"/>
                  <w:lang w:val="ru-RU"/>
                </w:rPr>
                <w:t>.</w:t>
              </w:r>
              <w:r w:rsidRPr="00BE1740">
                <w:rPr>
                  <w:b/>
                  <w:color w:val="0087CC"/>
                  <w:sz w:val="24"/>
                  <w:u w:val="thick" w:color="0087CC"/>
                </w:rPr>
                <w:t>com</w:t>
              </w:r>
              <w:r w:rsidRPr="00DE11BA">
                <w:rPr>
                  <w:b/>
                  <w:color w:val="0087CC"/>
                  <w:sz w:val="24"/>
                  <w:u w:val="thick" w:color="0087CC"/>
                  <w:lang w:val="ru-RU"/>
                </w:rPr>
                <w:t>/</w:t>
              </w:r>
              <w:r w:rsidRPr="00BE1740">
                <w:rPr>
                  <w:b/>
                  <w:color w:val="0087CC"/>
                  <w:sz w:val="24"/>
                  <w:u w:val="thick" w:color="0087CC"/>
                </w:rPr>
                <w:t>photo</w:t>
              </w:r>
            </w:hyperlink>
          </w:p>
        </w:tc>
      </w:tr>
      <w:tr w:rsidR="00DE11BA" w:rsidRPr="00BE1740" w:rsidTr="00EF0B46">
        <w:trPr>
          <w:trHeight w:val="271"/>
        </w:trPr>
        <w:tc>
          <w:tcPr>
            <w:tcW w:w="1013" w:type="dxa"/>
            <w:tcBorders>
              <w:top w:val="nil"/>
              <w:left w:val="single" w:sz="6" w:space="0" w:color="000000"/>
              <w:right w:val="single" w:sz="6" w:space="0" w:color="000000"/>
            </w:tcBorders>
          </w:tcPr>
          <w:p w:rsidR="00DE11BA" w:rsidRPr="00DE11BA" w:rsidRDefault="00DE11BA" w:rsidP="00EF0B46">
            <w:pPr>
              <w:rPr>
                <w:sz w:val="20"/>
                <w:lang w:val="ru-RU"/>
              </w:rPr>
            </w:pPr>
          </w:p>
        </w:tc>
        <w:tc>
          <w:tcPr>
            <w:tcW w:w="2401" w:type="dxa"/>
            <w:tcBorders>
              <w:top w:val="nil"/>
              <w:left w:val="single" w:sz="6" w:space="0" w:color="000000"/>
            </w:tcBorders>
          </w:tcPr>
          <w:p w:rsidR="00DE11BA" w:rsidRPr="00DE11BA" w:rsidRDefault="00DE11BA" w:rsidP="00EF0B46">
            <w:pPr>
              <w:rPr>
                <w:sz w:val="20"/>
                <w:lang w:val="ru-RU"/>
              </w:rPr>
            </w:pPr>
          </w:p>
        </w:tc>
        <w:tc>
          <w:tcPr>
            <w:tcW w:w="3404" w:type="dxa"/>
            <w:tcBorders>
              <w:top w:val="nil"/>
            </w:tcBorders>
          </w:tcPr>
          <w:p w:rsidR="00DE11BA" w:rsidRPr="00DE11BA" w:rsidRDefault="00DE11BA" w:rsidP="00EF0B46">
            <w:pPr>
              <w:rPr>
                <w:sz w:val="20"/>
                <w:lang w:val="ru-RU"/>
              </w:rPr>
            </w:pPr>
          </w:p>
        </w:tc>
        <w:tc>
          <w:tcPr>
            <w:tcW w:w="5093" w:type="dxa"/>
            <w:tcBorders>
              <w:top w:val="nil"/>
            </w:tcBorders>
          </w:tcPr>
          <w:p w:rsidR="00DE11BA" w:rsidRPr="00BE1740" w:rsidRDefault="00DE11BA" w:rsidP="00EF0B46">
            <w:pPr>
              <w:spacing w:line="252" w:lineRule="exact"/>
              <w:rPr>
                <w:sz w:val="24"/>
              </w:rPr>
            </w:pPr>
            <w:r w:rsidRPr="00BE1740">
              <w:rPr>
                <w:sz w:val="24"/>
              </w:rPr>
              <w:t>межнационального</w:t>
            </w:r>
            <w:r w:rsidRPr="00BE1740">
              <w:rPr>
                <w:spacing w:val="-4"/>
                <w:sz w:val="24"/>
              </w:rPr>
              <w:t xml:space="preserve"> </w:t>
            </w:r>
            <w:r w:rsidRPr="00BE1740">
              <w:rPr>
                <w:sz w:val="24"/>
              </w:rPr>
              <w:t>общения.</w:t>
            </w:r>
          </w:p>
        </w:tc>
        <w:tc>
          <w:tcPr>
            <w:tcW w:w="3675" w:type="dxa"/>
            <w:tcBorders>
              <w:top w:val="nil"/>
            </w:tcBorders>
          </w:tcPr>
          <w:p w:rsidR="00DE11BA" w:rsidRPr="00BE1740" w:rsidRDefault="00DE11BA" w:rsidP="00EF0B46">
            <w:pPr>
              <w:spacing w:line="252" w:lineRule="exact"/>
              <w:rPr>
                <w:b/>
                <w:sz w:val="24"/>
              </w:rPr>
            </w:pPr>
            <w:hyperlink r:id="rId99">
              <w:r w:rsidRPr="00BE1740">
                <w:rPr>
                  <w:b/>
                  <w:color w:val="0087CC"/>
                  <w:sz w:val="24"/>
                  <w:u w:val="thick" w:color="0087CC"/>
                </w:rPr>
                <w:t>http://bomoonlight.ru/azbuka</w:t>
              </w:r>
            </w:hyperlink>
          </w:p>
        </w:tc>
      </w:tr>
    </w:tbl>
    <w:p w:rsidR="00DE11BA" w:rsidRPr="00BE1740" w:rsidRDefault="00DE11BA" w:rsidP="00DE11BA">
      <w:pPr>
        <w:spacing w:line="252" w:lineRule="exact"/>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656ACC" w:rsidTr="00EF0B46">
        <w:trPr>
          <w:trHeight w:val="5244"/>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401" w:type="dxa"/>
            <w:tcBorders>
              <w:left w:val="single" w:sz="6" w:space="0" w:color="000000"/>
            </w:tcBorders>
          </w:tcPr>
          <w:p w:rsidR="00DE11BA" w:rsidRPr="00BE1740" w:rsidRDefault="00DE11BA" w:rsidP="00EF0B46">
            <w:pPr>
              <w:rPr>
                <w:sz w:val="24"/>
              </w:rPr>
            </w:pPr>
          </w:p>
        </w:tc>
        <w:tc>
          <w:tcPr>
            <w:tcW w:w="3404" w:type="dxa"/>
          </w:tcPr>
          <w:p w:rsidR="00DE11BA" w:rsidRPr="00BE1740" w:rsidRDefault="00DE11BA" w:rsidP="00EF0B46">
            <w:pPr>
              <w:rPr>
                <w:sz w:val="24"/>
              </w:rPr>
            </w:pPr>
          </w:p>
        </w:tc>
        <w:tc>
          <w:tcPr>
            <w:tcW w:w="5093" w:type="dxa"/>
          </w:tcPr>
          <w:p w:rsidR="00DE11BA" w:rsidRPr="00DE11BA" w:rsidRDefault="00DE11BA" w:rsidP="00EF0B46">
            <w:pPr>
              <w:ind w:right="743"/>
              <w:rPr>
                <w:sz w:val="24"/>
                <w:lang w:val="ru-RU"/>
              </w:rPr>
            </w:pPr>
            <w:r w:rsidRPr="00DE11BA">
              <w:rPr>
                <w:sz w:val="24"/>
                <w:lang w:val="ru-RU"/>
              </w:rPr>
              <w:t>Работа в парах: придумать ситуацию</w:t>
            </w:r>
            <w:r w:rsidRPr="00DE11BA">
              <w:rPr>
                <w:spacing w:val="1"/>
                <w:sz w:val="24"/>
                <w:lang w:val="ru-RU"/>
              </w:rPr>
              <w:t xml:space="preserve"> </w:t>
            </w:r>
            <w:r w:rsidRPr="00DE11BA">
              <w:rPr>
                <w:sz w:val="24"/>
                <w:lang w:val="ru-RU"/>
              </w:rPr>
              <w:t>использования русского языка как языка</w:t>
            </w:r>
            <w:r w:rsidRPr="00DE11BA">
              <w:rPr>
                <w:spacing w:val="-57"/>
                <w:sz w:val="24"/>
                <w:lang w:val="ru-RU"/>
              </w:rPr>
              <w:t xml:space="preserve"> </w:t>
            </w:r>
            <w:r w:rsidRPr="00DE11BA">
              <w:rPr>
                <w:sz w:val="24"/>
                <w:lang w:val="ru-RU"/>
              </w:rPr>
              <w:t>межнационального</w:t>
            </w:r>
            <w:r w:rsidRPr="00DE11BA">
              <w:rPr>
                <w:spacing w:val="-1"/>
                <w:sz w:val="24"/>
                <w:lang w:val="ru-RU"/>
              </w:rPr>
              <w:t xml:space="preserve"> </w:t>
            </w:r>
            <w:r w:rsidRPr="00DE11BA">
              <w:rPr>
                <w:sz w:val="24"/>
                <w:lang w:val="ru-RU"/>
              </w:rPr>
              <w:t>общения.</w:t>
            </w:r>
          </w:p>
          <w:p w:rsidR="00DE11BA" w:rsidRPr="00DE11BA" w:rsidRDefault="00DE11BA" w:rsidP="00EF0B46">
            <w:pPr>
              <w:ind w:right="608"/>
              <w:rPr>
                <w:sz w:val="24"/>
                <w:lang w:val="ru-RU"/>
              </w:rPr>
            </w:pPr>
            <w:r w:rsidRPr="00DE11BA">
              <w:rPr>
                <w:sz w:val="24"/>
                <w:lang w:val="ru-RU"/>
              </w:rPr>
              <w:t>Обсуждение возможности использования</w:t>
            </w:r>
            <w:r w:rsidRPr="00DE11BA">
              <w:rPr>
                <w:spacing w:val="-57"/>
                <w:sz w:val="24"/>
                <w:lang w:val="ru-RU"/>
              </w:rPr>
              <w:t xml:space="preserve"> </w:t>
            </w:r>
            <w:r w:rsidRPr="00DE11BA">
              <w:rPr>
                <w:sz w:val="24"/>
                <w:lang w:val="ru-RU"/>
              </w:rPr>
              <w:t>лингвистического мини ­ исследования,</w:t>
            </w:r>
            <w:r w:rsidRPr="00DE11BA">
              <w:rPr>
                <w:spacing w:val="1"/>
                <w:sz w:val="24"/>
                <w:lang w:val="ru-RU"/>
              </w:rPr>
              <w:t xml:space="preserve"> </w:t>
            </w:r>
            <w:r w:rsidRPr="00DE11BA">
              <w:rPr>
                <w:sz w:val="24"/>
                <w:lang w:val="ru-RU"/>
              </w:rPr>
              <w:t>проектного задания как методов изучения</w:t>
            </w:r>
            <w:r w:rsidRPr="00DE11BA">
              <w:rPr>
                <w:spacing w:val="-57"/>
                <w:sz w:val="24"/>
                <w:lang w:val="ru-RU"/>
              </w:rPr>
              <w:t xml:space="preserve"> </w:t>
            </w:r>
            <w:r w:rsidRPr="00DE11BA">
              <w:rPr>
                <w:sz w:val="24"/>
                <w:lang w:val="ru-RU"/>
              </w:rPr>
              <w:t>языка.</w:t>
            </w:r>
          </w:p>
          <w:p w:rsidR="00DE11BA" w:rsidRPr="00DE11BA" w:rsidRDefault="00DE11BA" w:rsidP="00EF0B46">
            <w:pPr>
              <w:ind w:right="629"/>
              <w:rPr>
                <w:sz w:val="24"/>
                <w:lang w:val="ru-RU"/>
              </w:rPr>
            </w:pPr>
            <w:r w:rsidRPr="00DE11BA">
              <w:rPr>
                <w:sz w:val="24"/>
                <w:lang w:val="ru-RU"/>
              </w:rPr>
              <w:t>Учебный диалог «Как выбирать источник</w:t>
            </w:r>
            <w:r w:rsidRPr="00DE11BA">
              <w:rPr>
                <w:spacing w:val="-58"/>
                <w:sz w:val="24"/>
                <w:lang w:val="ru-RU"/>
              </w:rPr>
              <w:t xml:space="preserve"> </w:t>
            </w:r>
            <w:r w:rsidRPr="00DE11BA">
              <w:rPr>
                <w:sz w:val="24"/>
                <w:lang w:val="ru-RU"/>
              </w:rPr>
              <w:t>информации при выполнении мини ­</w:t>
            </w:r>
            <w:r w:rsidRPr="00DE11BA">
              <w:rPr>
                <w:spacing w:val="1"/>
                <w:sz w:val="24"/>
                <w:lang w:val="ru-RU"/>
              </w:rPr>
              <w:t xml:space="preserve"> </w:t>
            </w:r>
            <w:r w:rsidRPr="00DE11BA">
              <w:rPr>
                <w:sz w:val="24"/>
                <w:lang w:val="ru-RU"/>
              </w:rPr>
              <w:t>исследования,</w:t>
            </w:r>
            <w:r w:rsidRPr="00DE11BA">
              <w:rPr>
                <w:spacing w:val="-1"/>
                <w:sz w:val="24"/>
                <w:lang w:val="ru-RU"/>
              </w:rPr>
              <w:t xml:space="preserve"> </w:t>
            </w:r>
            <w:r w:rsidRPr="00DE11BA">
              <w:rPr>
                <w:sz w:val="24"/>
                <w:lang w:val="ru-RU"/>
              </w:rPr>
              <w:t>проектного</w:t>
            </w:r>
            <w:r w:rsidRPr="00DE11BA">
              <w:rPr>
                <w:spacing w:val="-1"/>
                <w:sz w:val="24"/>
                <w:lang w:val="ru-RU"/>
              </w:rPr>
              <w:t xml:space="preserve"> </w:t>
            </w:r>
            <w:r w:rsidRPr="00DE11BA">
              <w:rPr>
                <w:sz w:val="24"/>
                <w:lang w:val="ru-RU"/>
              </w:rPr>
              <w:t>задания?».</w:t>
            </w:r>
          </w:p>
          <w:p w:rsidR="00DE11BA" w:rsidRPr="00DE11BA" w:rsidRDefault="00DE11BA" w:rsidP="00EF0B46">
            <w:pPr>
              <w:ind w:right="265"/>
              <w:rPr>
                <w:sz w:val="24"/>
                <w:lang w:val="ru-RU"/>
              </w:rPr>
            </w:pPr>
            <w:r w:rsidRPr="00DE11BA">
              <w:rPr>
                <w:sz w:val="24"/>
                <w:lang w:val="ru-RU"/>
              </w:rPr>
              <w:t>Практические</w:t>
            </w:r>
            <w:r w:rsidRPr="00DE11BA">
              <w:rPr>
                <w:spacing w:val="-4"/>
                <w:sz w:val="24"/>
                <w:lang w:val="ru-RU"/>
              </w:rPr>
              <w:t xml:space="preserve"> </w:t>
            </w:r>
            <w:r w:rsidRPr="00DE11BA">
              <w:rPr>
                <w:sz w:val="24"/>
                <w:lang w:val="ru-RU"/>
              </w:rPr>
              <w:t>работы</w:t>
            </w:r>
            <w:r w:rsidRPr="00DE11BA">
              <w:rPr>
                <w:spacing w:val="-3"/>
                <w:sz w:val="24"/>
                <w:lang w:val="ru-RU"/>
              </w:rPr>
              <w:t xml:space="preserve"> </w:t>
            </w:r>
            <w:r w:rsidRPr="00DE11BA">
              <w:rPr>
                <w:sz w:val="24"/>
                <w:lang w:val="ru-RU"/>
              </w:rPr>
              <w:t>во</w:t>
            </w:r>
            <w:r w:rsidRPr="00DE11BA">
              <w:rPr>
                <w:spacing w:val="-3"/>
                <w:sz w:val="24"/>
                <w:lang w:val="ru-RU"/>
              </w:rPr>
              <w:t xml:space="preserve"> </w:t>
            </w:r>
            <w:r w:rsidRPr="00DE11BA">
              <w:rPr>
                <w:sz w:val="24"/>
                <w:lang w:val="ru-RU"/>
              </w:rPr>
              <w:t>всех</w:t>
            </w:r>
            <w:r w:rsidRPr="00DE11BA">
              <w:rPr>
                <w:spacing w:val="-3"/>
                <w:sz w:val="24"/>
                <w:lang w:val="ru-RU"/>
              </w:rPr>
              <w:t xml:space="preserve"> </w:t>
            </w:r>
            <w:r w:rsidRPr="00DE11BA">
              <w:rPr>
                <w:sz w:val="24"/>
                <w:lang w:val="ru-RU"/>
              </w:rPr>
              <w:t>разделах</w:t>
            </w:r>
            <w:r w:rsidRPr="00DE11BA">
              <w:rPr>
                <w:spacing w:val="-3"/>
                <w:sz w:val="24"/>
                <w:lang w:val="ru-RU"/>
              </w:rPr>
              <w:t xml:space="preserve"> </w:t>
            </w:r>
            <w:r w:rsidRPr="00DE11BA">
              <w:rPr>
                <w:sz w:val="24"/>
                <w:lang w:val="ru-RU"/>
              </w:rPr>
              <w:t>курса,</w:t>
            </w:r>
            <w:r w:rsidRPr="00DE11BA">
              <w:rPr>
                <w:spacing w:val="-57"/>
                <w:sz w:val="24"/>
                <w:lang w:val="ru-RU"/>
              </w:rPr>
              <w:t xml:space="preserve"> </w:t>
            </w:r>
            <w:r w:rsidRPr="00DE11BA">
              <w:rPr>
                <w:sz w:val="24"/>
                <w:lang w:val="ru-RU"/>
              </w:rPr>
              <w:t>в ходе которых развивается умение</w:t>
            </w:r>
            <w:r w:rsidRPr="00DE11BA">
              <w:rPr>
                <w:spacing w:val="1"/>
                <w:sz w:val="24"/>
                <w:lang w:val="ru-RU"/>
              </w:rPr>
              <w:t xml:space="preserve"> </w:t>
            </w:r>
            <w:r w:rsidRPr="00DE11BA">
              <w:rPr>
                <w:sz w:val="24"/>
                <w:lang w:val="ru-RU"/>
              </w:rPr>
              <w:t>анализировать текстовую, графическую,</w:t>
            </w:r>
            <w:r w:rsidRPr="00DE11BA">
              <w:rPr>
                <w:spacing w:val="1"/>
                <w:sz w:val="24"/>
                <w:lang w:val="ru-RU"/>
              </w:rPr>
              <w:t xml:space="preserve"> </w:t>
            </w:r>
            <w:r w:rsidRPr="00DE11BA">
              <w:rPr>
                <w:sz w:val="24"/>
                <w:lang w:val="ru-RU"/>
              </w:rPr>
              <w:t>звуковую</w:t>
            </w:r>
            <w:r w:rsidRPr="00DE11BA">
              <w:rPr>
                <w:spacing w:val="-1"/>
                <w:sz w:val="24"/>
                <w:lang w:val="ru-RU"/>
              </w:rPr>
              <w:t xml:space="preserve"> </w:t>
            </w:r>
            <w:r w:rsidRPr="00DE11BA">
              <w:rPr>
                <w:sz w:val="24"/>
                <w:lang w:val="ru-RU"/>
              </w:rPr>
              <w:t>информацию</w:t>
            </w:r>
            <w:r w:rsidRPr="00DE11BA">
              <w:rPr>
                <w:spacing w:val="-3"/>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соответствии</w:t>
            </w:r>
            <w:r w:rsidRPr="00DE11BA">
              <w:rPr>
                <w:spacing w:val="-1"/>
                <w:sz w:val="24"/>
                <w:lang w:val="ru-RU"/>
              </w:rPr>
              <w:t xml:space="preserve"> </w:t>
            </w:r>
            <w:r w:rsidRPr="00DE11BA">
              <w:rPr>
                <w:sz w:val="24"/>
                <w:lang w:val="ru-RU"/>
              </w:rPr>
              <w:t>с</w:t>
            </w:r>
          </w:p>
          <w:p w:rsidR="00DE11BA" w:rsidRPr="00DE11BA" w:rsidRDefault="00DE11BA" w:rsidP="00EF0B46">
            <w:pPr>
              <w:rPr>
                <w:sz w:val="24"/>
                <w:lang w:val="ru-RU"/>
              </w:rPr>
            </w:pPr>
            <w:r w:rsidRPr="00DE11BA">
              <w:rPr>
                <w:sz w:val="24"/>
                <w:lang w:val="ru-RU"/>
              </w:rPr>
              <w:t>учебной</w:t>
            </w:r>
            <w:r w:rsidRPr="00DE11BA">
              <w:rPr>
                <w:spacing w:val="-3"/>
                <w:sz w:val="24"/>
                <w:lang w:val="ru-RU"/>
              </w:rPr>
              <w:t xml:space="preserve"> </w:t>
            </w:r>
            <w:r w:rsidRPr="00DE11BA">
              <w:rPr>
                <w:sz w:val="24"/>
                <w:lang w:val="ru-RU"/>
              </w:rPr>
              <w:t>задачей.</w:t>
            </w:r>
          </w:p>
          <w:p w:rsidR="00DE11BA" w:rsidRPr="00DE11BA" w:rsidRDefault="00DE11BA" w:rsidP="00EF0B46">
            <w:pPr>
              <w:ind w:right="372"/>
              <w:rPr>
                <w:sz w:val="24"/>
                <w:lang w:val="ru-RU"/>
              </w:rPr>
            </w:pPr>
            <w:r w:rsidRPr="00DE11BA">
              <w:rPr>
                <w:sz w:val="24"/>
                <w:lang w:val="ru-RU"/>
              </w:rPr>
              <w:t>Выполнение совместных и индивидуальных</w:t>
            </w:r>
            <w:r w:rsidRPr="00DE11BA">
              <w:rPr>
                <w:spacing w:val="-57"/>
                <w:sz w:val="24"/>
                <w:lang w:val="ru-RU"/>
              </w:rPr>
              <w:t xml:space="preserve"> </w:t>
            </w:r>
            <w:r w:rsidRPr="00DE11BA">
              <w:rPr>
                <w:sz w:val="24"/>
                <w:lang w:val="ru-RU"/>
              </w:rPr>
              <w:t>проектных</w:t>
            </w:r>
            <w:r w:rsidRPr="00DE11BA">
              <w:rPr>
                <w:spacing w:val="-4"/>
                <w:sz w:val="24"/>
                <w:lang w:val="ru-RU"/>
              </w:rPr>
              <w:t xml:space="preserve"> </w:t>
            </w:r>
            <w:r w:rsidRPr="00DE11BA">
              <w:rPr>
                <w:sz w:val="24"/>
                <w:lang w:val="ru-RU"/>
              </w:rPr>
              <w:t>заданий с</w:t>
            </w:r>
            <w:r w:rsidRPr="00DE11BA">
              <w:rPr>
                <w:spacing w:val="-1"/>
                <w:sz w:val="24"/>
                <w:lang w:val="ru-RU"/>
              </w:rPr>
              <w:t xml:space="preserve"> </w:t>
            </w:r>
            <w:r w:rsidRPr="00DE11BA">
              <w:rPr>
                <w:sz w:val="24"/>
                <w:lang w:val="ru-RU"/>
              </w:rPr>
              <w:t>опорой на</w:t>
            </w:r>
          </w:p>
          <w:p w:rsidR="00DE11BA" w:rsidRPr="00DE11BA" w:rsidRDefault="00DE11BA" w:rsidP="00EF0B46">
            <w:pPr>
              <w:spacing w:line="270" w:lineRule="atLeast"/>
              <w:ind w:right="754"/>
              <w:rPr>
                <w:sz w:val="24"/>
                <w:lang w:val="ru-RU"/>
              </w:rPr>
            </w:pPr>
            <w:r w:rsidRPr="00DE11BA">
              <w:rPr>
                <w:sz w:val="24"/>
                <w:lang w:val="ru-RU"/>
              </w:rPr>
              <w:t>предложенные</w:t>
            </w:r>
            <w:r w:rsidRPr="00DE11BA">
              <w:rPr>
                <w:spacing w:val="-4"/>
                <w:sz w:val="24"/>
                <w:lang w:val="ru-RU"/>
              </w:rPr>
              <w:t xml:space="preserve"> </w:t>
            </w:r>
            <w:r w:rsidRPr="00DE11BA">
              <w:rPr>
                <w:sz w:val="24"/>
                <w:lang w:val="ru-RU"/>
              </w:rPr>
              <w:t>образцы</w:t>
            </w:r>
            <w:r w:rsidRPr="00DE11BA">
              <w:rPr>
                <w:spacing w:val="-4"/>
                <w:sz w:val="24"/>
                <w:lang w:val="ru-RU"/>
              </w:rPr>
              <w:t xml:space="preserve"> </w:t>
            </w:r>
            <w:r w:rsidRPr="00DE11BA">
              <w:rPr>
                <w:sz w:val="24"/>
                <w:lang w:val="ru-RU"/>
              </w:rPr>
              <w:t>во</w:t>
            </w:r>
            <w:r w:rsidRPr="00DE11BA">
              <w:rPr>
                <w:spacing w:val="-3"/>
                <w:sz w:val="24"/>
                <w:lang w:val="ru-RU"/>
              </w:rPr>
              <w:t xml:space="preserve"> </w:t>
            </w:r>
            <w:r w:rsidRPr="00DE11BA">
              <w:rPr>
                <w:sz w:val="24"/>
                <w:lang w:val="ru-RU"/>
              </w:rPr>
              <w:t>всех</w:t>
            </w:r>
            <w:r w:rsidRPr="00DE11BA">
              <w:rPr>
                <w:spacing w:val="-1"/>
                <w:sz w:val="24"/>
                <w:lang w:val="ru-RU"/>
              </w:rPr>
              <w:t xml:space="preserve"> </w:t>
            </w:r>
            <w:r w:rsidRPr="00DE11BA">
              <w:rPr>
                <w:sz w:val="24"/>
                <w:lang w:val="ru-RU"/>
              </w:rPr>
              <w:t>разделах</w:t>
            </w:r>
            <w:r w:rsidRPr="00DE11BA">
              <w:rPr>
                <w:spacing w:val="-57"/>
                <w:sz w:val="24"/>
                <w:lang w:val="ru-RU"/>
              </w:rPr>
              <w:t xml:space="preserve"> </w:t>
            </w:r>
            <w:r w:rsidRPr="00DE11BA">
              <w:rPr>
                <w:sz w:val="24"/>
                <w:lang w:val="ru-RU"/>
              </w:rPr>
              <w:t>курса.</w:t>
            </w:r>
          </w:p>
        </w:tc>
        <w:tc>
          <w:tcPr>
            <w:tcW w:w="3675" w:type="dxa"/>
          </w:tcPr>
          <w:p w:rsidR="00DE11BA" w:rsidRPr="00DE11BA" w:rsidRDefault="00DE11BA" w:rsidP="00EF0B46">
            <w:pPr>
              <w:ind w:right="401"/>
              <w:rPr>
                <w:b/>
                <w:sz w:val="24"/>
                <w:lang w:val="ru-RU"/>
              </w:rPr>
            </w:pPr>
            <w:hyperlink r:id="rId100">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stranamasterov</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01">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it</w:t>
              </w:r>
              <w:r w:rsidRPr="00DE11BA">
                <w:rPr>
                  <w:b/>
                  <w:color w:val="0087CC"/>
                  <w:sz w:val="24"/>
                  <w:u w:val="thick" w:color="0087CC"/>
                  <w:lang w:val="ru-RU"/>
                </w:rPr>
                <w:t>-</w:t>
              </w:r>
              <w:r w:rsidRPr="00BE1740">
                <w:rPr>
                  <w:b/>
                  <w:color w:val="0087CC"/>
                  <w:sz w:val="24"/>
                  <w:u w:val="thick" w:color="0087CC"/>
                </w:rPr>
                <w:t>n</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02">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interneturok</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03">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eor</w:t>
              </w:r>
              <w:r w:rsidRPr="00DE11BA">
                <w:rPr>
                  <w:b/>
                  <w:color w:val="0087CC"/>
                  <w:sz w:val="24"/>
                  <w:u w:val="thick" w:color="0087CC"/>
                  <w:lang w:val="ru-RU"/>
                </w:rPr>
                <w:t>-</w:t>
              </w:r>
              <w:r w:rsidRPr="00BE1740">
                <w:rPr>
                  <w:b/>
                  <w:color w:val="0087CC"/>
                  <w:sz w:val="24"/>
                  <w:u w:val="thick" w:color="0087CC"/>
                </w:rPr>
                <w:t>np</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04">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window</w:t>
              </w:r>
              <w:r w:rsidRPr="00DE11BA">
                <w:rPr>
                  <w:b/>
                  <w:color w:val="0087CC"/>
                  <w:sz w:val="24"/>
                  <w:u w:val="thick" w:color="0087CC"/>
                  <w:lang w:val="ru-RU"/>
                </w:rPr>
                <w:t>.</w:t>
              </w:r>
              <w:r w:rsidRPr="00BE1740">
                <w:rPr>
                  <w:b/>
                  <w:color w:val="0087CC"/>
                  <w:sz w:val="24"/>
                  <w:u w:val="thick" w:color="0087CC"/>
                </w:rPr>
                <w:t>edu</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05">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numi</w:t>
              </w:r>
              <w:r w:rsidRPr="00DE11BA">
                <w:rPr>
                  <w:b/>
                  <w:color w:val="0087CC"/>
                  <w:sz w:val="24"/>
                  <w:u w:val="thick" w:color="0087CC"/>
                  <w:lang w:val="ru-RU"/>
                </w:rPr>
                <w:t>.</w:t>
              </w:r>
              <w:r w:rsidRPr="00BE1740">
                <w:rPr>
                  <w:b/>
                  <w:color w:val="0087CC"/>
                  <w:sz w:val="24"/>
                  <w:u w:val="thick" w:color="0087CC"/>
                </w:rPr>
                <w:t>ru</w:t>
              </w:r>
              <w:r w:rsidRPr="00DE11BA">
                <w:rPr>
                  <w:b/>
                  <w:color w:val="0087CC"/>
                  <w:sz w:val="24"/>
                  <w:u w:val="thick" w:color="0087CC"/>
                  <w:lang w:val="ru-RU"/>
                </w:rPr>
                <w:t>/3130</w:t>
              </w:r>
            </w:hyperlink>
            <w:r w:rsidRPr="00DE11BA">
              <w:rPr>
                <w:b/>
                <w:color w:val="0087CC"/>
                <w:spacing w:val="1"/>
                <w:sz w:val="24"/>
                <w:lang w:val="ru-RU"/>
              </w:rPr>
              <w:t xml:space="preserve"> </w:t>
            </w:r>
            <w:hyperlink r:id="rId106">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metodkabinet</w:t>
              </w:r>
              <w:r w:rsidRPr="00DE11BA">
                <w:rPr>
                  <w:b/>
                  <w:color w:val="0087CC"/>
                  <w:sz w:val="24"/>
                  <w:u w:val="thick" w:color="0087CC"/>
                  <w:lang w:val="ru-RU"/>
                </w:rPr>
                <w:t>.</w:t>
              </w:r>
              <w:r w:rsidRPr="00BE1740">
                <w:rPr>
                  <w:b/>
                  <w:color w:val="0087CC"/>
                  <w:sz w:val="24"/>
                  <w:u w:val="thick" w:color="0087CC"/>
                </w:rPr>
                <w:t>eu</w:t>
              </w:r>
              <w:r w:rsidRPr="00DE11BA">
                <w:rPr>
                  <w:b/>
                  <w:color w:val="0087CC"/>
                  <w:sz w:val="24"/>
                  <w:lang w:val="ru-RU"/>
                </w:rPr>
                <w:t xml:space="preserve"> </w:t>
              </w:r>
            </w:hyperlink>
            <w:r w:rsidRPr="00DE11BA">
              <w:rPr>
                <w:b/>
                <w:color w:val="333333"/>
                <w:sz w:val="24"/>
                <w:lang w:val="ru-RU"/>
              </w:rPr>
              <w:t>–</w:t>
            </w:r>
            <w:r w:rsidRPr="00DE11BA">
              <w:rPr>
                <w:b/>
                <w:color w:val="333333"/>
                <w:spacing w:val="-57"/>
                <w:sz w:val="24"/>
                <w:lang w:val="ru-RU"/>
              </w:rPr>
              <w:t xml:space="preserve"> </w:t>
            </w:r>
            <w:hyperlink r:id="rId107">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pedsovet</w:t>
              </w:r>
              <w:r w:rsidRPr="00DE11BA">
                <w:rPr>
                  <w:b/>
                  <w:color w:val="0087CC"/>
                  <w:sz w:val="24"/>
                  <w:u w:val="thick" w:color="0087CC"/>
                  <w:lang w:val="ru-RU"/>
                </w:rPr>
                <w:t>.</w:t>
              </w:r>
              <w:r w:rsidRPr="00BE1740">
                <w:rPr>
                  <w:b/>
                  <w:color w:val="0087CC"/>
                  <w:sz w:val="24"/>
                  <w:u w:val="thick" w:color="0087CC"/>
                </w:rPr>
                <w:t>su</w:t>
              </w:r>
            </w:hyperlink>
            <w:r w:rsidRPr="00DE11BA">
              <w:rPr>
                <w:b/>
                <w:color w:val="0087CC"/>
                <w:spacing w:val="1"/>
                <w:sz w:val="24"/>
                <w:lang w:val="ru-RU"/>
              </w:rPr>
              <w:t xml:space="preserve"> </w:t>
            </w:r>
            <w:hyperlink r:id="rId108">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musabiqe</w:t>
              </w:r>
              <w:r w:rsidRPr="00DE11BA">
                <w:rPr>
                  <w:b/>
                  <w:color w:val="0087CC"/>
                  <w:sz w:val="24"/>
                  <w:u w:val="thick" w:color="0087CC"/>
                  <w:lang w:val="ru-RU"/>
                </w:rPr>
                <w:t>.</w:t>
              </w:r>
              <w:r w:rsidRPr="00BE1740">
                <w:rPr>
                  <w:b/>
                  <w:color w:val="0087CC"/>
                  <w:sz w:val="24"/>
                  <w:u w:val="thick" w:color="0087CC"/>
                </w:rPr>
                <w:t>edu</w:t>
              </w:r>
              <w:r w:rsidRPr="00DE11BA">
                <w:rPr>
                  <w:b/>
                  <w:color w:val="0087CC"/>
                  <w:sz w:val="24"/>
                  <w:u w:val="thick" w:color="0087CC"/>
                  <w:lang w:val="ru-RU"/>
                </w:rPr>
                <w:t>.</w:t>
              </w:r>
              <w:r w:rsidRPr="00BE1740">
                <w:rPr>
                  <w:b/>
                  <w:color w:val="0087CC"/>
                  <w:sz w:val="24"/>
                  <w:u w:val="thick" w:color="0087CC"/>
                </w:rPr>
                <w:t>az</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109">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.4</w:t>
              </w:r>
              <w:r w:rsidRPr="00BE1740">
                <w:rPr>
                  <w:b/>
                  <w:color w:val="0087CC"/>
                  <w:sz w:val="24"/>
                  <w:u w:val="thick" w:color="0087CC"/>
                </w:rPr>
                <w:t>stupeni</w:t>
              </w:r>
              <w:r w:rsidRPr="00DE11BA">
                <w:rPr>
                  <w:b/>
                  <w:color w:val="0087CC"/>
                  <w:sz w:val="24"/>
                  <w:u w:val="thick" w:color="0087CC"/>
                  <w:lang w:val="ru-RU"/>
                </w:rPr>
                <w:t>.</w:t>
              </w:r>
              <w:r w:rsidRPr="00BE1740">
                <w:rPr>
                  <w:b/>
                  <w:color w:val="0087CC"/>
                  <w:sz w:val="24"/>
                  <w:u w:val="thick" w:color="0087CC"/>
                </w:rPr>
                <w:t>ru</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110">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trudovik</w:t>
              </w:r>
              <w:r w:rsidRPr="00DE11BA">
                <w:rPr>
                  <w:b/>
                  <w:color w:val="0087CC"/>
                  <w:sz w:val="24"/>
                  <w:u w:val="thick" w:color="0087CC"/>
                  <w:lang w:val="ru-RU"/>
                </w:rPr>
                <w:t>.</w:t>
              </w:r>
              <w:r w:rsidRPr="00BE1740">
                <w:rPr>
                  <w:b/>
                  <w:color w:val="0087CC"/>
                  <w:sz w:val="24"/>
                  <w:u w:val="thick" w:color="0087CC"/>
                </w:rPr>
                <w:t>ucoz</w:t>
              </w:r>
              <w:r w:rsidRPr="00DE11BA">
                <w:rPr>
                  <w:b/>
                  <w:color w:val="0087CC"/>
                  <w:sz w:val="24"/>
                  <w:u w:val="thick" w:color="0087CC"/>
                  <w:lang w:val="ru-RU"/>
                </w:rPr>
                <w:t>.</w:t>
              </w:r>
              <w:r w:rsidRPr="00BE1740">
                <w:rPr>
                  <w:b/>
                  <w:color w:val="0087CC"/>
                  <w:sz w:val="24"/>
                  <w:u w:val="thick" w:color="0087CC"/>
                </w:rPr>
                <w:t>ua</w:t>
              </w:r>
              <w:r w:rsidRPr="00DE11BA">
                <w:rPr>
                  <w:b/>
                  <w:color w:val="0087CC"/>
                  <w:sz w:val="24"/>
                  <w:lang w:val="ru-RU"/>
                </w:rPr>
                <w:t xml:space="preserve"> </w:t>
              </w:r>
            </w:hyperlink>
            <w:r w:rsidRPr="00DE11BA">
              <w:rPr>
                <w:b/>
                <w:color w:val="333333"/>
                <w:sz w:val="24"/>
                <w:lang w:val="ru-RU"/>
              </w:rPr>
              <w:t>–</w:t>
            </w:r>
            <w:r w:rsidRPr="00DE11BA">
              <w:rPr>
                <w:b/>
                <w:color w:val="333333"/>
                <w:spacing w:val="1"/>
                <w:sz w:val="24"/>
                <w:lang w:val="ru-RU"/>
              </w:rPr>
              <w:t xml:space="preserve"> </w:t>
            </w:r>
            <w:hyperlink r:id="rId111">
              <w:r w:rsidRPr="00BE1740">
                <w:rPr>
                  <w:b/>
                  <w:color w:val="0087CC"/>
                  <w:sz w:val="24"/>
                  <w:u w:val="thick" w:color="0087CC"/>
                </w:rPr>
                <w:t>http</w:t>
              </w:r>
              <w:r w:rsidRPr="00DE11BA">
                <w:rPr>
                  <w:b/>
                  <w:color w:val="0087CC"/>
                  <w:sz w:val="24"/>
                  <w:u w:val="thick" w:color="0087CC"/>
                  <w:lang w:val="ru-RU"/>
                </w:rPr>
                <w:t>://</w:t>
              </w:r>
              <w:r w:rsidRPr="00BE1740">
                <w:rPr>
                  <w:b/>
                  <w:color w:val="0087CC"/>
                  <w:sz w:val="24"/>
                  <w:u w:val="thick" w:color="0087CC"/>
                </w:rPr>
                <w:t>www</w:t>
              </w:r>
              <w:r w:rsidRPr="00DE11BA">
                <w:rPr>
                  <w:b/>
                  <w:color w:val="0087CC"/>
                  <w:sz w:val="24"/>
                  <w:u w:val="thick" w:color="0087CC"/>
                  <w:lang w:val="ru-RU"/>
                </w:rPr>
                <w:t>.</w:t>
              </w:r>
              <w:r w:rsidRPr="00BE1740">
                <w:rPr>
                  <w:b/>
                  <w:color w:val="0087CC"/>
                  <w:sz w:val="24"/>
                  <w:u w:val="thick" w:color="0087CC"/>
                </w:rPr>
                <w:t>proshkolu</w:t>
              </w:r>
              <w:r w:rsidRPr="00DE11BA">
                <w:rPr>
                  <w:b/>
                  <w:color w:val="0087CC"/>
                  <w:sz w:val="24"/>
                  <w:u w:val="thick" w:color="0087CC"/>
                  <w:lang w:val="ru-RU"/>
                </w:rPr>
                <w:t>.</w:t>
              </w:r>
              <w:r w:rsidRPr="00BE1740">
                <w:rPr>
                  <w:b/>
                  <w:color w:val="0087CC"/>
                  <w:sz w:val="24"/>
                  <w:u w:val="thick" w:color="0087CC"/>
                </w:rPr>
                <w:t>ru</w:t>
              </w:r>
            </w:hyperlink>
            <w:r w:rsidRPr="00DE11BA">
              <w:rPr>
                <w:b/>
                <w:color w:val="0087CC"/>
                <w:spacing w:val="1"/>
                <w:sz w:val="24"/>
                <w:lang w:val="ru-RU"/>
              </w:rPr>
              <w:t xml:space="preserve"> </w:t>
            </w:r>
            <w:hyperlink r:id="rId112">
              <w:r w:rsidRPr="00BE1740">
                <w:rPr>
                  <w:b/>
                  <w:color w:val="0000FF"/>
                  <w:sz w:val="24"/>
                  <w:u w:val="thick" w:color="0000FF"/>
                </w:rPr>
                <w:t>http</w:t>
              </w:r>
              <w:r w:rsidRPr="00DE11BA">
                <w:rPr>
                  <w:b/>
                  <w:color w:val="0000FF"/>
                  <w:sz w:val="24"/>
                  <w:u w:val="thick" w:color="0000FF"/>
                  <w:lang w:val="ru-RU"/>
                </w:rPr>
                <w:t>://</w:t>
              </w:r>
              <w:r w:rsidRPr="00BE1740">
                <w:rPr>
                  <w:b/>
                  <w:color w:val="0000FF"/>
                  <w:sz w:val="24"/>
                  <w:u w:val="thick" w:color="0000FF"/>
                </w:rPr>
                <w:t>www</w:t>
              </w:r>
              <w:r w:rsidRPr="00DE11BA">
                <w:rPr>
                  <w:b/>
                  <w:color w:val="0000FF"/>
                  <w:sz w:val="24"/>
                  <w:u w:val="thick" w:color="0000FF"/>
                  <w:lang w:val="ru-RU"/>
                </w:rPr>
                <w:t>.</w:t>
              </w:r>
              <w:r w:rsidRPr="00BE1740">
                <w:rPr>
                  <w:b/>
                  <w:color w:val="0000FF"/>
                  <w:sz w:val="24"/>
                  <w:u w:val="thick" w:color="0000FF"/>
                </w:rPr>
                <w:t>umk</w:t>
              </w:r>
              <w:r w:rsidRPr="00DE11BA">
                <w:rPr>
                  <w:b/>
                  <w:color w:val="0000FF"/>
                  <w:sz w:val="24"/>
                  <w:u w:val="thick" w:color="0000FF"/>
                  <w:lang w:val="ru-RU"/>
                </w:rPr>
                <w:t>-</w:t>
              </w:r>
            </w:hyperlink>
          </w:p>
          <w:p w:rsidR="00DE11BA" w:rsidRPr="00BE1740" w:rsidRDefault="00DE11BA" w:rsidP="00EF0B46">
            <w:pPr>
              <w:ind w:right="38"/>
              <w:rPr>
                <w:b/>
                <w:sz w:val="24"/>
              </w:rPr>
            </w:pPr>
            <w:hyperlink r:id="rId113">
              <w:r w:rsidRPr="00BE1740">
                <w:rPr>
                  <w:b/>
                  <w:color w:val="0000FF"/>
                  <w:sz w:val="24"/>
                  <w:u w:val="thick" w:color="0000FF"/>
                </w:rPr>
                <w:t>garmoniya.ru/electronic_support/</w:t>
              </w:r>
            </w:hyperlink>
            <w:r w:rsidRPr="00BE1740">
              <w:rPr>
                <w:b/>
                <w:color w:val="0000FF"/>
                <w:spacing w:val="-57"/>
                <w:sz w:val="24"/>
              </w:rPr>
              <w:t xml:space="preserve"> </w:t>
            </w:r>
            <w:hyperlink r:id="rId114">
              <w:r w:rsidRPr="00BE1740">
                <w:rPr>
                  <w:b/>
                  <w:color w:val="0000FF"/>
                  <w:sz w:val="24"/>
                  <w:u w:val="thick" w:color="0000FF"/>
                </w:rPr>
                <w:t>russ_electron.php</w:t>
              </w:r>
            </w:hyperlink>
          </w:p>
        </w:tc>
      </w:tr>
      <w:tr w:rsidR="00DE11BA" w:rsidRPr="00BE1740" w:rsidTr="00EF0B46">
        <w:trPr>
          <w:trHeight w:val="2484"/>
        </w:trPr>
        <w:tc>
          <w:tcPr>
            <w:tcW w:w="1013" w:type="dxa"/>
            <w:tcBorders>
              <w:left w:val="single" w:sz="6" w:space="0" w:color="000000"/>
            </w:tcBorders>
          </w:tcPr>
          <w:p w:rsidR="00DE11BA" w:rsidRPr="00BE1740" w:rsidRDefault="00DE11BA" w:rsidP="00EF0B46">
            <w:pPr>
              <w:spacing w:line="275" w:lineRule="exact"/>
              <w:jc w:val="center"/>
              <w:rPr>
                <w:b/>
                <w:sz w:val="24"/>
              </w:rPr>
            </w:pPr>
            <w:r w:rsidRPr="00BE1740">
              <w:rPr>
                <w:b/>
                <w:sz w:val="24"/>
              </w:rPr>
              <w:t>2</w:t>
            </w:r>
          </w:p>
        </w:tc>
        <w:tc>
          <w:tcPr>
            <w:tcW w:w="2401" w:type="dxa"/>
          </w:tcPr>
          <w:p w:rsidR="00DE11BA" w:rsidRPr="00BE1740" w:rsidRDefault="00DE11BA" w:rsidP="00EF0B46">
            <w:pPr>
              <w:ind w:right="621"/>
              <w:jc w:val="center"/>
              <w:rPr>
                <w:b/>
                <w:i/>
                <w:sz w:val="24"/>
              </w:rPr>
            </w:pPr>
            <w:r w:rsidRPr="00BE1740">
              <w:rPr>
                <w:b/>
                <w:i/>
                <w:sz w:val="24"/>
              </w:rPr>
              <w:t>Фонетика</w:t>
            </w:r>
            <w:r w:rsidRPr="00BE1740">
              <w:rPr>
                <w:b/>
                <w:i/>
                <w:spacing w:val="-57"/>
                <w:sz w:val="24"/>
              </w:rPr>
              <w:t xml:space="preserve"> </w:t>
            </w:r>
            <w:r w:rsidRPr="00BE1740">
              <w:rPr>
                <w:b/>
                <w:i/>
                <w:sz w:val="24"/>
              </w:rPr>
              <w:t>и графика</w:t>
            </w:r>
            <w:r w:rsidRPr="00BE1740">
              <w:rPr>
                <w:b/>
                <w:i/>
                <w:spacing w:val="1"/>
                <w:sz w:val="24"/>
              </w:rPr>
              <w:t xml:space="preserve"> </w:t>
            </w:r>
            <w:r w:rsidRPr="00BE1740">
              <w:rPr>
                <w:b/>
                <w:i/>
                <w:sz w:val="24"/>
              </w:rPr>
              <w:t>(2 ч.)</w:t>
            </w:r>
          </w:p>
        </w:tc>
        <w:tc>
          <w:tcPr>
            <w:tcW w:w="3404" w:type="dxa"/>
          </w:tcPr>
          <w:p w:rsidR="00DE11BA" w:rsidRPr="00BE1740" w:rsidRDefault="00DE11BA" w:rsidP="00EF0B46">
            <w:pPr>
              <w:ind w:right="50"/>
              <w:rPr>
                <w:sz w:val="24"/>
              </w:rPr>
            </w:pPr>
            <w:r w:rsidRPr="00DE11BA">
              <w:rPr>
                <w:sz w:val="24"/>
                <w:lang w:val="ru-RU"/>
              </w:rPr>
              <w:t>Характеристика, сравнение,</w:t>
            </w:r>
            <w:r w:rsidRPr="00DE11BA">
              <w:rPr>
                <w:spacing w:val="1"/>
                <w:sz w:val="24"/>
                <w:lang w:val="ru-RU"/>
              </w:rPr>
              <w:t xml:space="preserve"> </w:t>
            </w:r>
            <w:r w:rsidRPr="00DE11BA">
              <w:rPr>
                <w:sz w:val="24"/>
                <w:lang w:val="ru-RU"/>
              </w:rPr>
              <w:t>классификация</w:t>
            </w:r>
            <w:r w:rsidRPr="00DE11BA">
              <w:rPr>
                <w:spacing w:val="-6"/>
                <w:sz w:val="24"/>
                <w:lang w:val="ru-RU"/>
              </w:rPr>
              <w:t xml:space="preserve"> </w:t>
            </w:r>
            <w:r w:rsidRPr="00DE11BA">
              <w:rPr>
                <w:sz w:val="24"/>
                <w:lang w:val="ru-RU"/>
              </w:rPr>
              <w:t>звуков</w:t>
            </w:r>
            <w:r w:rsidRPr="00DE11BA">
              <w:rPr>
                <w:spacing w:val="-6"/>
                <w:sz w:val="24"/>
                <w:lang w:val="ru-RU"/>
              </w:rPr>
              <w:t xml:space="preserve"> </w:t>
            </w:r>
            <w:r w:rsidRPr="00DE11BA">
              <w:rPr>
                <w:sz w:val="24"/>
                <w:lang w:val="ru-RU"/>
              </w:rPr>
              <w:t>вне</w:t>
            </w:r>
            <w:r w:rsidRPr="00DE11BA">
              <w:rPr>
                <w:spacing w:val="-4"/>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и в слове по заданным</w:t>
            </w:r>
            <w:r w:rsidRPr="00DE11BA">
              <w:rPr>
                <w:spacing w:val="1"/>
                <w:sz w:val="24"/>
                <w:lang w:val="ru-RU"/>
              </w:rPr>
              <w:t xml:space="preserve"> </w:t>
            </w:r>
            <w:r w:rsidRPr="00DE11BA">
              <w:rPr>
                <w:sz w:val="24"/>
                <w:lang w:val="ru-RU"/>
              </w:rPr>
              <w:t xml:space="preserve">параметрам. </w:t>
            </w:r>
            <w:r w:rsidRPr="00BE1740">
              <w:rPr>
                <w:sz w:val="24"/>
              </w:rPr>
              <w:t>Звуко­буквенный</w:t>
            </w:r>
            <w:r w:rsidRPr="00BE1740">
              <w:rPr>
                <w:spacing w:val="1"/>
                <w:sz w:val="24"/>
              </w:rPr>
              <w:t xml:space="preserve"> </w:t>
            </w:r>
            <w:r w:rsidRPr="00BE1740">
              <w:rPr>
                <w:sz w:val="24"/>
              </w:rPr>
              <w:t>разбор</w:t>
            </w:r>
            <w:r w:rsidRPr="00BE1740">
              <w:rPr>
                <w:spacing w:val="-1"/>
                <w:sz w:val="24"/>
              </w:rPr>
              <w:t xml:space="preserve"> </w:t>
            </w:r>
            <w:r w:rsidRPr="00BE1740">
              <w:rPr>
                <w:sz w:val="24"/>
              </w:rPr>
              <w:t>слова.</w:t>
            </w:r>
          </w:p>
        </w:tc>
        <w:tc>
          <w:tcPr>
            <w:tcW w:w="5093" w:type="dxa"/>
          </w:tcPr>
          <w:p w:rsidR="00DE11BA" w:rsidRPr="00DE11BA" w:rsidRDefault="00DE11BA" w:rsidP="00EF0B46">
            <w:pPr>
              <w:ind w:right="577"/>
              <w:rPr>
                <w:sz w:val="24"/>
                <w:lang w:val="ru-RU"/>
              </w:rPr>
            </w:pPr>
            <w:r w:rsidRPr="00DE11BA">
              <w:rPr>
                <w:sz w:val="24"/>
                <w:lang w:val="ru-RU"/>
              </w:rPr>
              <w:t>Учебный</w:t>
            </w:r>
            <w:r w:rsidRPr="00DE11BA">
              <w:rPr>
                <w:spacing w:val="-2"/>
                <w:sz w:val="24"/>
                <w:lang w:val="ru-RU"/>
              </w:rPr>
              <w:t xml:space="preserve"> </w:t>
            </w:r>
            <w:r w:rsidRPr="00DE11BA">
              <w:rPr>
                <w:sz w:val="24"/>
                <w:lang w:val="ru-RU"/>
              </w:rPr>
              <w:t>диалог</w:t>
            </w:r>
            <w:r w:rsidRPr="00DE11BA">
              <w:rPr>
                <w:spacing w:val="-3"/>
                <w:sz w:val="24"/>
                <w:lang w:val="ru-RU"/>
              </w:rPr>
              <w:t xml:space="preserve"> </w:t>
            </w:r>
            <w:r w:rsidRPr="00DE11BA">
              <w:rPr>
                <w:sz w:val="24"/>
                <w:lang w:val="ru-RU"/>
              </w:rPr>
              <w:t>«По</w:t>
            </w:r>
            <w:r w:rsidRPr="00DE11BA">
              <w:rPr>
                <w:spacing w:val="-2"/>
                <w:sz w:val="24"/>
                <w:lang w:val="ru-RU"/>
              </w:rPr>
              <w:t xml:space="preserve"> </w:t>
            </w:r>
            <w:r w:rsidRPr="00DE11BA">
              <w:rPr>
                <w:sz w:val="24"/>
                <w:lang w:val="ru-RU"/>
              </w:rPr>
              <w:t>каким</w:t>
            </w:r>
            <w:r w:rsidRPr="00DE11BA">
              <w:rPr>
                <w:spacing w:val="-3"/>
                <w:sz w:val="24"/>
                <w:lang w:val="ru-RU"/>
              </w:rPr>
              <w:t xml:space="preserve"> </w:t>
            </w:r>
            <w:r w:rsidRPr="00DE11BA">
              <w:rPr>
                <w:sz w:val="24"/>
                <w:lang w:val="ru-RU"/>
              </w:rPr>
              <w:t>признакам</w:t>
            </w:r>
            <w:r w:rsidRPr="00DE11BA">
              <w:rPr>
                <w:spacing w:val="-3"/>
                <w:sz w:val="24"/>
                <w:lang w:val="ru-RU"/>
              </w:rPr>
              <w:t xml:space="preserve"> </w:t>
            </w:r>
            <w:r w:rsidRPr="00DE11BA">
              <w:rPr>
                <w:sz w:val="24"/>
                <w:lang w:val="ru-RU"/>
              </w:rPr>
              <w:t>мы</w:t>
            </w:r>
            <w:r w:rsidRPr="00DE11BA">
              <w:rPr>
                <w:spacing w:val="-57"/>
                <w:sz w:val="24"/>
                <w:lang w:val="ru-RU"/>
              </w:rPr>
              <w:t xml:space="preserve"> </w:t>
            </w:r>
            <w:r w:rsidRPr="00DE11BA">
              <w:rPr>
                <w:sz w:val="24"/>
                <w:lang w:val="ru-RU"/>
              </w:rPr>
              <w:t>умеем</w:t>
            </w:r>
            <w:r w:rsidRPr="00DE11BA">
              <w:rPr>
                <w:spacing w:val="-2"/>
                <w:sz w:val="24"/>
                <w:lang w:val="ru-RU"/>
              </w:rPr>
              <w:t xml:space="preserve"> </w:t>
            </w:r>
            <w:r w:rsidRPr="00DE11BA">
              <w:rPr>
                <w:sz w:val="24"/>
                <w:lang w:val="ru-RU"/>
              </w:rPr>
              <w:t>характеризовать</w:t>
            </w:r>
            <w:r w:rsidRPr="00DE11BA">
              <w:rPr>
                <w:spacing w:val="1"/>
                <w:sz w:val="24"/>
                <w:lang w:val="ru-RU"/>
              </w:rPr>
              <w:t xml:space="preserve"> </w:t>
            </w:r>
            <w:r w:rsidRPr="00DE11BA">
              <w:rPr>
                <w:sz w:val="24"/>
                <w:lang w:val="ru-RU"/>
              </w:rPr>
              <w:t>звуки?».</w:t>
            </w:r>
          </w:p>
          <w:p w:rsidR="00DE11BA" w:rsidRPr="00DE11BA" w:rsidRDefault="00DE11BA" w:rsidP="00EF0B46">
            <w:pPr>
              <w:ind w:right="235"/>
              <w:rPr>
                <w:sz w:val="24"/>
                <w:lang w:val="ru-RU"/>
              </w:rPr>
            </w:pPr>
            <w:r w:rsidRPr="00DE11BA">
              <w:rPr>
                <w:sz w:val="24"/>
                <w:lang w:val="ru-RU"/>
              </w:rPr>
              <w:t>Работа</w:t>
            </w:r>
            <w:r w:rsidRPr="00DE11BA">
              <w:rPr>
                <w:spacing w:val="-3"/>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парах:</w:t>
            </w:r>
            <w:r w:rsidRPr="00DE11BA">
              <w:rPr>
                <w:spacing w:val="-2"/>
                <w:sz w:val="24"/>
                <w:lang w:val="ru-RU"/>
              </w:rPr>
              <w:t xml:space="preserve"> </w:t>
            </w:r>
            <w:r w:rsidRPr="00DE11BA">
              <w:rPr>
                <w:sz w:val="24"/>
                <w:lang w:val="ru-RU"/>
              </w:rPr>
              <w:t>устная</w:t>
            </w:r>
            <w:r w:rsidRPr="00DE11BA">
              <w:rPr>
                <w:spacing w:val="-2"/>
                <w:sz w:val="24"/>
                <w:lang w:val="ru-RU"/>
              </w:rPr>
              <w:t xml:space="preserve"> </w:t>
            </w:r>
            <w:r w:rsidRPr="00DE11BA">
              <w:rPr>
                <w:sz w:val="24"/>
                <w:lang w:val="ru-RU"/>
              </w:rPr>
              <w:t>характеристика</w:t>
            </w:r>
            <w:r w:rsidRPr="00DE11BA">
              <w:rPr>
                <w:spacing w:val="-3"/>
                <w:sz w:val="24"/>
                <w:lang w:val="ru-RU"/>
              </w:rPr>
              <w:t xml:space="preserve"> </w:t>
            </w:r>
            <w:r w:rsidRPr="00DE11BA">
              <w:rPr>
                <w:sz w:val="24"/>
                <w:lang w:val="ru-RU"/>
              </w:rPr>
              <w:t>звуков</w:t>
            </w:r>
            <w:r w:rsidRPr="00DE11BA">
              <w:rPr>
                <w:spacing w:val="-57"/>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заданным</w:t>
            </w:r>
            <w:r w:rsidRPr="00DE11BA">
              <w:rPr>
                <w:spacing w:val="-2"/>
                <w:sz w:val="24"/>
                <w:lang w:val="ru-RU"/>
              </w:rPr>
              <w:t xml:space="preserve"> </w:t>
            </w:r>
            <w:r w:rsidRPr="00DE11BA">
              <w:rPr>
                <w:sz w:val="24"/>
                <w:lang w:val="ru-RU"/>
              </w:rPr>
              <w:t>признакам.</w:t>
            </w:r>
          </w:p>
          <w:p w:rsidR="00DE11BA" w:rsidRPr="00DE11BA" w:rsidRDefault="00DE11BA" w:rsidP="00EF0B46">
            <w:pPr>
              <w:ind w:right="138"/>
              <w:rPr>
                <w:sz w:val="24"/>
                <w:lang w:val="ru-RU"/>
              </w:rPr>
            </w:pPr>
            <w:r w:rsidRPr="00DE11BA">
              <w:rPr>
                <w:sz w:val="24"/>
                <w:lang w:val="ru-RU"/>
              </w:rPr>
              <w:t>Совместный анализ предложенного алгоритма</w:t>
            </w:r>
            <w:r w:rsidRPr="00DE11BA">
              <w:rPr>
                <w:spacing w:val="-57"/>
                <w:sz w:val="24"/>
                <w:lang w:val="ru-RU"/>
              </w:rPr>
              <w:t xml:space="preserve"> </w:t>
            </w:r>
            <w:r w:rsidRPr="00DE11BA">
              <w:rPr>
                <w:sz w:val="24"/>
                <w:lang w:val="ru-RU"/>
              </w:rPr>
              <w:t>звуко</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буквенного разбора.</w:t>
            </w:r>
          </w:p>
          <w:p w:rsidR="00DE11BA" w:rsidRPr="00DE11BA" w:rsidRDefault="00DE11BA" w:rsidP="00EF0B46">
            <w:pPr>
              <w:rPr>
                <w:sz w:val="24"/>
                <w:lang w:val="ru-RU"/>
              </w:rPr>
            </w:pPr>
            <w:r w:rsidRPr="00DE11BA">
              <w:rPr>
                <w:sz w:val="24"/>
                <w:lang w:val="ru-RU"/>
              </w:rPr>
              <w:t>Практическая</w:t>
            </w:r>
            <w:r w:rsidRPr="00DE11BA">
              <w:rPr>
                <w:spacing w:val="-4"/>
                <w:sz w:val="24"/>
                <w:lang w:val="ru-RU"/>
              </w:rPr>
              <w:t xml:space="preserve"> </w:t>
            </w:r>
            <w:r w:rsidRPr="00DE11BA">
              <w:rPr>
                <w:sz w:val="24"/>
                <w:lang w:val="ru-RU"/>
              </w:rPr>
              <w:t>работа:</w:t>
            </w:r>
            <w:r w:rsidRPr="00DE11BA">
              <w:rPr>
                <w:spacing w:val="-3"/>
                <w:sz w:val="24"/>
                <w:lang w:val="ru-RU"/>
              </w:rPr>
              <w:t xml:space="preserve"> </w:t>
            </w:r>
            <w:r w:rsidRPr="00DE11BA">
              <w:rPr>
                <w:sz w:val="24"/>
                <w:lang w:val="ru-RU"/>
              </w:rPr>
              <w:t>проведение</w:t>
            </w:r>
          </w:p>
          <w:p w:rsidR="00DE11BA" w:rsidRPr="00DE11BA" w:rsidRDefault="00DE11BA" w:rsidP="00EF0B46">
            <w:pPr>
              <w:spacing w:line="270" w:lineRule="atLeast"/>
              <w:ind w:right="669"/>
              <w:rPr>
                <w:sz w:val="24"/>
                <w:lang w:val="ru-RU"/>
              </w:rPr>
            </w:pPr>
            <w:r w:rsidRPr="00DE11BA">
              <w:rPr>
                <w:sz w:val="24"/>
                <w:lang w:val="ru-RU"/>
              </w:rPr>
              <w:t>звуко­буквенного разбора предложенных</w:t>
            </w:r>
            <w:r w:rsidRPr="00DE11BA">
              <w:rPr>
                <w:spacing w:val="-57"/>
                <w:sz w:val="24"/>
                <w:lang w:val="ru-RU"/>
              </w:rPr>
              <w:t xml:space="preserve"> </w:t>
            </w:r>
            <w:r w:rsidRPr="00DE11BA">
              <w:rPr>
                <w:sz w:val="24"/>
                <w:lang w:val="ru-RU"/>
              </w:rPr>
              <w:t>слов.</w:t>
            </w:r>
          </w:p>
        </w:tc>
        <w:tc>
          <w:tcPr>
            <w:tcW w:w="3675"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8281"/>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sz w:val="24"/>
              </w:rPr>
            </w:pPr>
            <w:r w:rsidRPr="00BE1740">
              <w:rPr>
                <w:b/>
                <w:sz w:val="24"/>
              </w:rPr>
              <w:lastRenderedPageBreak/>
              <w:t>3</w:t>
            </w:r>
          </w:p>
        </w:tc>
        <w:tc>
          <w:tcPr>
            <w:tcW w:w="2401" w:type="dxa"/>
            <w:tcBorders>
              <w:left w:val="single" w:sz="6" w:space="0" w:color="000000"/>
            </w:tcBorders>
          </w:tcPr>
          <w:p w:rsidR="00DE11BA" w:rsidRPr="00DE11BA" w:rsidRDefault="00DE11BA" w:rsidP="00EF0B46">
            <w:pPr>
              <w:ind w:right="129"/>
              <w:jc w:val="center"/>
              <w:rPr>
                <w:b/>
                <w:i/>
                <w:sz w:val="24"/>
                <w:lang w:val="ru-RU"/>
              </w:rPr>
            </w:pPr>
            <w:r w:rsidRPr="00DE11BA">
              <w:rPr>
                <w:b/>
                <w:i/>
                <w:sz w:val="24"/>
                <w:lang w:val="ru-RU"/>
              </w:rPr>
              <w:t>Орфоэпия</w:t>
            </w:r>
            <w:r w:rsidRPr="00DE11BA">
              <w:rPr>
                <w:b/>
                <w:i/>
                <w:spacing w:val="1"/>
                <w:sz w:val="24"/>
                <w:lang w:val="ru-RU"/>
              </w:rPr>
              <w:t xml:space="preserve"> </w:t>
            </w:r>
            <w:r w:rsidRPr="00DE11BA">
              <w:rPr>
                <w:b/>
                <w:i/>
                <w:sz w:val="24"/>
                <w:lang w:val="ru-RU"/>
              </w:rPr>
              <w:t>(изучается</w:t>
            </w:r>
            <w:r w:rsidRPr="00DE11BA">
              <w:rPr>
                <w:b/>
                <w:i/>
                <w:spacing w:val="1"/>
                <w:sz w:val="24"/>
                <w:lang w:val="ru-RU"/>
              </w:rPr>
              <w:t xml:space="preserve"> </w:t>
            </w:r>
            <w:r w:rsidRPr="00DE11BA">
              <w:rPr>
                <w:b/>
                <w:i/>
                <w:sz w:val="24"/>
                <w:lang w:val="ru-RU"/>
              </w:rPr>
              <w:t>во всех</w:t>
            </w:r>
            <w:r w:rsidRPr="00DE11BA">
              <w:rPr>
                <w:b/>
                <w:i/>
                <w:spacing w:val="-58"/>
                <w:sz w:val="24"/>
                <w:lang w:val="ru-RU"/>
              </w:rPr>
              <w:t xml:space="preserve"> </w:t>
            </w:r>
            <w:r w:rsidRPr="00DE11BA">
              <w:rPr>
                <w:b/>
                <w:i/>
                <w:sz w:val="24"/>
                <w:lang w:val="ru-RU"/>
              </w:rPr>
              <w:t>разделах</w:t>
            </w:r>
            <w:r w:rsidRPr="00DE11BA">
              <w:rPr>
                <w:b/>
                <w:i/>
                <w:spacing w:val="-1"/>
                <w:sz w:val="24"/>
                <w:lang w:val="ru-RU"/>
              </w:rPr>
              <w:t xml:space="preserve"> </w:t>
            </w:r>
            <w:r w:rsidRPr="00DE11BA">
              <w:rPr>
                <w:b/>
                <w:i/>
                <w:sz w:val="24"/>
                <w:lang w:val="ru-RU"/>
              </w:rPr>
              <w:t>курса)</w:t>
            </w:r>
          </w:p>
        </w:tc>
        <w:tc>
          <w:tcPr>
            <w:tcW w:w="3404" w:type="dxa"/>
          </w:tcPr>
          <w:p w:rsidR="00DE11BA" w:rsidRPr="00DE11BA" w:rsidRDefault="00DE11BA" w:rsidP="00EF0B46">
            <w:pPr>
              <w:ind w:right="188"/>
              <w:rPr>
                <w:sz w:val="24"/>
                <w:lang w:val="ru-RU"/>
              </w:rPr>
            </w:pPr>
            <w:r w:rsidRPr="00DE11BA">
              <w:rPr>
                <w:sz w:val="24"/>
                <w:lang w:val="ru-RU"/>
              </w:rPr>
              <w:t>Правильная интонация в</w:t>
            </w:r>
            <w:r w:rsidRPr="00DE11BA">
              <w:rPr>
                <w:spacing w:val="1"/>
                <w:sz w:val="24"/>
                <w:lang w:val="ru-RU"/>
              </w:rPr>
              <w:t xml:space="preserve"> </w:t>
            </w:r>
            <w:r w:rsidRPr="00DE11BA">
              <w:rPr>
                <w:sz w:val="24"/>
                <w:lang w:val="ru-RU"/>
              </w:rPr>
              <w:t>процессе говорения и чтения.</w:t>
            </w:r>
            <w:r w:rsidRPr="00DE11BA">
              <w:rPr>
                <w:spacing w:val="-57"/>
                <w:sz w:val="24"/>
                <w:lang w:val="ru-RU"/>
              </w:rPr>
              <w:t xml:space="preserve"> </w:t>
            </w:r>
            <w:r w:rsidRPr="00DE11BA">
              <w:rPr>
                <w:sz w:val="24"/>
                <w:lang w:val="ru-RU"/>
              </w:rPr>
              <w:t>Нормы произношения звуков</w:t>
            </w:r>
            <w:r w:rsidRPr="00DE11BA">
              <w:rPr>
                <w:spacing w:val="-57"/>
                <w:sz w:val="24"/>
                <w:lang w:val="ru-RU"/>
              </w:rPr>
              <w:t xml:space="preserve"> </w:t>
            </w:r>
            <w:r w:rsidRPr="00DE11BA">
              <w:rPr>
                <w:sz w:val="24"/>
                <w:lang w:val="ru-RU"/>
              </w:rPr>
              <w:t>и сочетаний звуков; ударение</w:t>
            </w:r>
            <w:r w:rsidRPr="00DE11BA">
              <w:rPr>
                <w:spacing w:val="-57"/>
                <w:sz w:val="24"/>
                <w:lang w:val="ru-RU"/>
              </w:rPr>
              <w:t xml:space="preserve"> </w:t>
            </w:r>
            <w:r w:rsidRPr="00DE11BA">
              <w:rPr>
                <w:sz w:val="24"/>
                <w:lang w:val="ru-RU"/>
              </w:rPr>
              <w:t>в словах в соответствии с</w:t>
            </w:r>
            <w:r w:rsidRPr="00DE11BA">
              <w:rPr>
                <w:spacing w:val="1"/>
                <w:sz w:val="24"/>
                <w:lang w:val="ru-RU"/>
              </w:rPr>
              <w:t xml:space="preserve"> </w:t>
            </w:r>
            <w:r w:rsidRPr="00DE11BA">
              <w:rPr>
                <w:sz w:val="24"/>
                <w:lang w:val="ru-RU"/>
              </w:rPr>
              <w:t>нормами современного</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литературного</w:t>
            </w:r>
          </w:p>
          <w:p w:rsidR="00DE11BA" w:rsidRPr="00DE11BA" w:rsidRDefault="00DE11BA" w:rsidP="00EF0B46">
            <w:pPr>
              <w:ind w:right="212"/>
              <w:rPr>
                <w:sz w:val="24"/>
                <w:lang w:val="ru-RU"/>
              </w:rPr>
            </w:pPr>
            <w:r w:rsidRPr="00DE11BA">
              <w:rPr>
                <w:sz w:val="24"/>
                <w:lang w:val="ru-RU"/>
              </w:rPr>
              <w:t>языка (на ограниченном</w:t>
            </w:r>
            <w:r w:rsidRPr="00DE11BA">
              <w:rPr>
                <w:spacing w:val="1"/>
                <w:sz w:val="24"/>
                <w:lang w:val="ru-RU"/>
              </w:rPr>
              <w:t xml:space="preserve"> </w:t>
            </w:r>
            <w:r w:rsidRPr="00DE11BA">
              <w:rPr>
                <w:sz w:val="24"/>
                <w:lang w:val="ru-RU"/>
              </w:rPr>
              <w:t>перечне слов,</w:t>
            </w:r>
            <w:r w:rsidRPr="00DE11BA">
              <w:rPr>
                <w:spacing w:val="1"/>
                <w:sz w:val="24"/>
                <w:lang w:val="ru-RU"/>
              </w:rPr>
              <w:t xml:space="preserve"> </w:t>
            </w:r>
            <w:r w:rsidRPr="00DE11BA">
              <w:rPr>
                <w:sz w:val="24"/>
                <w:lang w:val="ru-RU"/>
              </w:rPr>
              <w:t>отрабатываемом в учебнике).</w:t>
            </w:r>
            <w:r w:rsidRPr="00DE11BA">
              <w:rPr>
                <w:spacing w:val="-57"/>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орфоэпических словарей</w:t>
            </w:r>
            <w:r w:rsidRPr="00DE11BA">
              <w:rPr>
                <w:spacing w:val="1"/>
                <w:sz w:val="24"/>
                <w:lang w:val="ru-RU"/>
              </w:rPr>
              <w:t xml:space="preserve"> </w:t>
            </w:r>
            <w:r w:rsidRPr="00DE11BA">
              <w:rPr>
                <w:sz w:val="24"/>
                <w:lang w:val="ru-RU"/>
              </w:rPr>
              <w:t>русского</w:t>
            </w:r>
            <w:r w:rsidRPr="00DE11BA">
              <w:rPr>
                <w:spacing w:val="-1"/>
                <w:sz w:val="24"/>
                <w:lang w:val="ru-RU"/>
              </w:rPr>
              <w:t xml:space="preserve"> </w:t>
            </w:r>
            <w:r w:rsidRPr="00DE11BA">
              <w:rPr>
                <w:sz w:val="24"/>
                <w:lang w:val="ru-RU"/>
              </w:rPr>
              <w:t>языка при</w:t>
            </w:r>
          </w:p>
          <w:p w:rsidR="00DE11BA" w:rsidRPr="00DE11BA" w:rsidRDefault="00DE11BA" w:rsidP="00EF0B46">
            <w:pPr>
              <w:ind w:right="574"/>
              <w:rPr>
                <w:sz w:val="24"/>
                <w:lang w:val="ru-RU"/>
              </w:rPr>
            </w:pPr>
            <w:r w:rsidRPr="00DE11BA">
              <w:rPr>
                <w:sz w:val="24"/>
                <w:lang w:val="ru-RU"/>
              </w:rPr>
              <w:t>определении</w:t>
            </w:r>
            <w:r w:rsidRPr="00DE11BA">
              <w:rPr>
                <w:spacing w:val="-11"/>
                <w:sz w:val="24"/>
                <w:lang w:val="ru-RU"/>
              </w:rPr>
              <w:t xml:space="preserve"> </w:t>
            </w:r>
            <w:r w:rsidRPr="00DE11BA">
              <w:rPr>
                <w:sz w:val="24"/>
                <w:lang w:val="ru-RU"/>
              </w:rPr>
              <w:t>правильного</w:t>
            </w:r>
            <w:r w:rsidRPr="00DE11BA">
              <w:rPr>
                <w:spacing w:val="-57"/>
                <w:sz w:val="24"/>
                <w:lang w:val="ru-RU"/>
              </w:rPr>
              <w:t xml:space="preserve"> </w:t>
            </w:r>
            <w:r w:rsidRPr="00DE11BA">
              <w:rPr>
                <w:sz w:val="24"/>
                <w:lang w:val="ru-RU"/>
              </w:rPr>
              <w:t>произношения</w:t>
            </w:r>
            <w:r w:rsidRPr="00DE11BA">
              <w:rPr>
                <w:spacing w:val="-1"/>
                <w:sz w:val="24"/>
                <w:lang w:val="ru-RU"/>
              </w:rPr>
              <w:t xml:space="preserve"> </w:t>
            </w:r>
            <w:r w:rsidRPr="00DE11BA">
              <w:rPr>
                <w:sz w:val="24"/>
                <w:lang w:val="ru-RU"/>
              </w:rPr>
              <w:t>слов.</w:t>
            </w:r>
          </w:p>
        </w:tc>
        <w:tc>
          <w:tcPr>
            <w:tcW w:w="5093" w:type="dxa"/>
            <w:tcBorders>
              <w:top w:val="single" w:sz="6" w:space="0" w:color="000000"/>
              <w:bottom w:val="single" w:sz="6" w:space="0" w:color="000000"/>
            </w:tcBorders>
          </w:tcPr>
          <w:p w:rsidR="00DE11BA" w:rsidRPr="00DE11BA" w:rsidRDefault="00DE11BA" w:rsidP="00EF0B46">
            <w:pPr>
              <w:ind w:right="771"/>
              <w:rPr>
                <w:sz w:val="24"/>
                <w:lang w:val="ru-RU"/>
              </w:rPr>
            </w:pPr>
            <w:r w:rsidRPr="00DE11BA">
              <w:rPr>
                <w:sz w:val="24"/>
                <w:lang w:val="ru-RU"/>
              </w:rPr>
              <w:t>Наблюдение за местом ударения и</w:t>
            </w:r>
            <w:r w:rsidRPr="00DE11BA">
              <w:rPr>
                <w:spacing w:val="1"/>
                <w:sz w:val="24"/>
                <w:lang w:val="ru-RU"/>
              </w:rPr>
              <w:t xml:space="preserve"> </w:t>
            </w:r>
            <w:r w:rsidRPr="00DE11BA">
              <w:rPr>
                <w:sz w:val="24"/>
                <w:lang w:val="ru-RU"/>
              </w:rPr>
              <w:t>произношением</w:t>
            </w:r>
            <w:r w:rsidRPr="00DE11BA">
              <w:rPr>
                <w:spacing w:val="-5"/>
                <w:sz w:val="24"/>
                <w:lang w:val="ru-RU"/>
              </w:rPr>
              <w:t xml:space="preserve"> </w:t>
            </w:r>
            <w:r w:rsidRPr="00DE11BA">
              <w:rPr>
                <w:sz w:val="24"/>
                <w:lang w:val="ru-RU"/>
              </w:rPr>
              <w:t>слов,</w:t>
            </w:r>
            <w:r w:rsidRPr="00DE11BA">
              <w:rPr>
                <w:spacing w:val="-5"/>
                <w:sz w:val="24"/>
                <w:lang w:val="ru-RU"/>
              </w:rPr>
              <w:t xml:space="preserve"> </w:t>
            </w:r>
            <w:r w:rsidRPr="00DE11BA">
              <w:rPr>
                <w:sz w:val="24"/>
                <w:lang w:val="ru-RU"/>
              </w:rPr>
              <w:t>отрабатываемых</w:t>
            </w:r>
            <w:r w:rsidRPr="00DE11BA">
              <w:rPr>
                <w:spacing w:val="-4"/>
                <w:sz w:val="24"/>
                <w:lang w:val="ru-RU"/>
              </w:rPr>
              <w:t xml:space="preserve"> </w:t>
            </w:r>
            <w:r w:rsidRPr="00DE11BA">
              <w:rPr>
                <w:sz w:val="24"/>
                <w:lang w:val="ru-RU"/>
              </w:rPr>
              <w:t>в</w:t>
            </w:r>
            <w:r w:rsidRPr="00DE11BA">
              <w:rPr>
                <w:spacing w:val="-57"/>
                <w:sz w:val="24"/>
                <w:lang w:val="ru-RU"/>
              </w:rPr>
              <w:t xml:space="preserve"> </w:t>
            </w:r>
            <w:r w:rsidRPr="00DE11BA">
              <w:rPr>
                <w:sz w:val="24"/>
                <w:lang w:val="ru-RU"/>
              </w:rPr>
              <w:t>учебнике.</w:t>
            </w:r>
          </w:p>
          <w:p w:rsidR="00DE11BA" w:rsidRPr="00DE11BA" w:rsidRDefault="00DE11BA" w:rsidP="00EF0B46">
            <w:pPr>
              <w:ind w:right="403"/>
              <w:rPr>
                <w:sz w:val="24"/>
                <w:lang w:val="ru-RU"/>
              </w:rPr>
            </w:pPr>
            <w:r w:rsidRPr="00DE11BA">
              <w:rPr>
                <w:sz w:val="24"/>
                <w:lang w:val="ru-RU"/>
              </w:rPr>
              <w:t>Дидактическая игра «Придумай рифму»</w:t>
            </w:r>
            <w:r w:rsidRPr="00DE11BA">
              <w:rPr>
                <w:spacing w:val="1"/>
                <w:sz w:val="24"/>
                <w:lang w:val="ru-RU"/>
              </w:rPr>
              <w:t xml:space="preserve"> </w:t>
            </w:r>
            <w:r w:rsidRPr="00DE11BA">
              <w:rPr>
                <w:sz w:val="24"/>
                <w:lang w:val="ru-RU"/>
              </w:rPr>
              <w:t>(предлагаются слова из орфоэпического</w:t>
            </w:r>
            <w:r w:rsidRPr="00DE11BA">
              <w:rPr>
                <w:spacing w:val="1"/>
                <w:sz w:val="24"/>
                <w:lang w:val="ru-RU"/>
              </w:rPr>
              <w:t xml:space="preserve"> </w:t>
            </w:r>
            <w:r w:rsidRPr="00DE11BA">
              <w:rPr>
                <w:sz w:val="24"/>
                <w:lang w:val="ru-RU"/>
              </w:rPr>
              <w:t>словарика,</w:t>
            </w:r>
            <w:r w:rsidRPr="00DE11BA">
              <w:rPr>
                <w:spacing w:val="-3"/>
                <w:sz w:val="24"/>
                <w:lang w:val="ru-RU"/>
              </w:rPr>
              <w:t xml:space="preserve"> </w:t>
            </w:r>
            <w:r w:rsidRPr="00DE11BA">
              <w:rPr>
                <w:sz w:val="24"/>
                <w:lang w:val="ru-RU"/>
              </w:rPr>
              <w:t>к</w:t>
            </w:r>
            <w:r w:rsidRPr="00DE11BA">
              <w:rPr>
                <w:spacing w:val="-3"/>
                <w:sz w:val="24"/>
                <w:lang w:val="ru-RU"/>
              </w:rPr>
              <w:t xml:space="preserve"> </w:t>
            </w:r>
            <w:r w:rsidRPr="00DE11BA">
              <w:rPr>
                <w:sz w:val="24"/>
                <w:lang w:val="ru-RU"/>
              </w:rPr>
              <w:t>ним</w:t>
            </w:r>
            <w:r w:rsidRPr="00DE11BA">
              <w:rPr>
                <w:spacing w:val="-4"/>
                <w:sz w:val="24"/>
                <w:lang w:val="ru-RU"/>
              </w:rPr>
              <w:t xml:space="preserve"> </w:t>
            </w:r>
            <w:r w:rsidRPr="00DE11BA">
              <w:rPr>
                <w:sz w:val="24"/>
                <w:lang w:val="ru-RU"/>
              </w:rPr>
              <w:t>нужно</w:t>
            </w:r>
            <w:r w:rsidRPr="00DE11BA">
              <w:rPr>
                <w:spacing w:val="-3"/>
                <w:sz w:val="24"/>
                <w:lang w:val="ru-RU"/>
              </w:rPr>
              <w:t xml:space="preserve"> </w:t>
            </w:r>
            <w:r w:rsidRPr="00DE11BA">
              <w:rPr>
                <w:sz w:val="24"/>
                <w:lang w:val="ru-RU"/>
              </w:rPr>
              <w:t>придумать</w:t>
            </w:r>
            <w:r w:rsidRPr="00DE11BA">
              <w:rPr>
                <w:spacing w:val="-2"/>
                <w:sz w:val="24"/>
                <w:lang w:val="ru-RU"/>
              </w:rPr>
              <w:t xml:space="preserve"> </w:t>
            </w:r>
            <w:r w:rsidRPr="00DE11BA">
              <w:rPr>
                <w:sz w:val="24"/>
                <w:lang w:val="ru-RU"/>
              </w:rPr>
              <w:t>рифмы).</w:t>
            </w:r>
            <w:r w:rsidRPr="00DE11BA">
              <w:rPr>
                <w:spacing w:val="-57"/>
                <w:sz w:val="24"/>
                <w:lang w:val="ru-RU"/>
              </w:rPr>
              <w:t xml:space="preserve"> </w:t>
            </w:r>
            <w:r w:rsidRPr="00DE11BA">
              <w:rPr>
                <w:sz w:val="24"/>
                <w:lang w:val="ru-RU"/>
              </w:rPr>
              <w:t>Дидактическое упражнение: придумать</w:t>
            </w:r>
            <w:r w:rsidRPr="00DE11BA">
              <w:rPr>
                <w:spacing w:val="1"/>
                <w:sz w:val="24"/>
                <w:lang w:val="ru-RU"/>
              </w:rPr>
              <w:t xml:space="preserve"> </w:t>
            </w:r>
            <w:r w:rsidRPr="00DE11BA">
              <w:rPr>
                <w:sz w:val="24"/>
                <w:lang w:val="ru-RU"/>
              </w:rPr>
              <w:t>предложения</w:t>
            </w:r>
          </w:p>
          <w:p w:rsidR="00DE11BA" w:rsidRPr="00DE11BA" w:rsidRDefault="00DE11BA" w:rsidP="00EF0B46">
            <w:pPr>
              <w:ind w:right="220"/>
              <w:rPr>
                <w:sz w:val="24"/>
                <w:lang w:val="ru-RU"/>
              </w:rPr>
            </w:pPr>
            <w:r w:rsidRPr="00DE11BA">
              <w:rPr>
                <w:sz w:val="24"/>
                <w:lang w:val="ru-RU"/>
              </w:rPr>
              <w:t>с отрабатываемым словом из орфоэпического</w:t>
            </w:r>
            <w:r w:rsidRPr="00DE11BA">
              <w:rPr>
                <w:spacing w:val="-57"/>
                <w:sz w:val="24"/>
                <w:lang w:val="ru-RU"/>
              </w:rPr>
              <w:t xml:space="preserve"> </w:t>
            </w:r>
            <w:r w:rsidRPr="00DE11BA">
              <w:rPr>
                <w:sz w:val="24"/>
                <w:lang w:val="ru-RU"/>
              </w:rPr>
              <w:t>словарика. Практическая работа: поставить</w:t>
            </w:r>
            <w:r w:rsidRPr="00DE11BA">
              <w:rPr>
                <w:spacing w:val="1"/>
                <w:sz w:val="24"/>
                <w:lang w:val="ru-RU"/>
              </w:rPr>
              <w:t xml:space="preserve"> </w:t>
            </w:r>
            <w:r w:rsidRPr="00DE11BA">
              <w:rPr>
                <w:sz w:val="24"/>
                <w:lang w:val="ru-RU"/>
              </w:rPr>
              <w:t>ударение в словах из орфоэпического</w:t>
            </w:r>
            <w:r w:rsidRPr="00DE11BA">
              <w:rPr>
                <w:spacing w:val="1"/>
                <w:sz w:val="24"/>
                <w:lang w:val="ru-RU"/>
              </w:rPr>
              <w:t xml:space="preserve"> </w:t>
            </w:r>
            <w:r w:rsidRPr="00DE11BA">
              <w:rPr>
                <w:sz w:val="24"/>
                <w:lang w:val="ru-RU"/>
              </w:rPr>
              <w:t>перечня,</w:t>
            </w:r>
            <w:r w:rsidRPr="00DE11BA">
              <w:rPr>
                <w:spacing w:val="-1"/>
                <w:sz w:val="24"/>
                <w:lang w:val="ru-RU"/>
              </w:rPr>
              <w:t xml:space="preserve"> </w:t>
            </w:r>
            <w:r w:rsidRPr="00DE11BA">
              <w:rPr>
                <w:sz w:val="24"/>
                <w:lang w:val="ru-RU"/>
              </w:rPr>
              <w:t>а</w:t>
            </w:r>
            <w:r w:rsidRPr="00DE11BA">
              <w:rPr>
                <w:spacing w:val="-2"/>
                <w:sz w:val="24"/>
                <w:lang w:val="ru-RU"/>
              </w:rPr>
              <w:t xml:space="preserve"> </w:t>
            </w:r>
            <w:r w:rsidRPr="00DE11BA">
              <w:rPr>
                <w:sz w:val="24"/>
                <w:lang w:val="ru-RU"/>
              </w:rPr>
              <w:t>потом</w:t>
            </w:r>
            <w:r w:rsidRPr="00DE11BA">
              <w:rPr>
                <w:spacing w:val="-1"/>
                <w:sz w:val="24"/>
                <w:lang w:val="ru-RU"/>
              </w:rPr>
              <w:t xml:space="preserve"> </w:t>
            </w:r>
            <w:r w:rsidRPr="00DE11BA">
              <w:rPr>
                <w:sz w:val="24"/>
                <w:lang w:val="ru-RU"/>
              </w:rPr>
              <w:t>правильно</w:t>
            </w:r>
            <w:r w:rsidRPr="00DE11BA">
              <w:rPr>
                <w:spacing w:val="-1"/>
                <w:sz w:val="24"/>
                <w:lang w:val="ru-RU"/>
              </w:rPr>
              <w:t xml:space="preserve"> </w:t>
            </w:r>
            <w:r w:rsidRPr="00DE11BA">
              <w:rPr>
                <w:sz w:val="24"/>
                <w:lang w:val="ru-RU"/>
              </w:rPr>
              <w:t>их</w:t>
            </w:r>
            <w:r w:rsidRPr="00DE11BA">
              <w:rPr>
                <w:spacing w:val="-4"/>
                <w:sz w:val="24"/>
                <w:lang w:val="ru-RU"/>
              </w:rPr>
              <w:t xml:space="preserve"> </w:t>
            </w:r>
            <w:r w:rsidRPr="00DE11BA">
              <w:rPr>
                <w:sz w:val="24"/>
                <w:lang w:val="ru-RU"/>
              </w:rPr>
              <w:t>произнести.</w:t>
            </w:r>
          </w:p>
          <w:p w:rsidR="00DE11BA" w:rsidRPr="00DE11BA" w:rsidRDefault="00DE11BA" w:rsidP="00EF0B46">
            <w:pPr>
              <w:ind w:right="245"/>
              <w:rPr>
                <w:sz w:val="24"/>
                <w:lang w:val="ru-RU"/>
              </w:rPr>
            </w:pPr>
            <w:r w:rsidRPr="00DE11BA">
              <w:rPr>
                <w:sz w:val="24"/>
                <w:lang w:val="ru-RU"/>
              </w:rPr>
              <w:t>Творческая работа: сочинить рассказ,</w:t>
            </w:r>
            <w:r w:rsidRPr="00DE11BA">
              <w:rPr>
                <w:spacing w:val="1"/>
                <w:sz w:val="24"/>
                <w:lang w:val="ru-RU"/>
              </w:rPr>
              <w:t xml:space="preserve"> </w:t>
            </w:r>
            <w:r w:rsidRPr="00DE11BA">
              <w:rPr>
                <w:sz w:val="24"/>
                <w:lang w:val="ru-RU"/>
              </w:rPr>
              <w:t>включив</w:t>
            </w:r>
            <w:r w:rsidRPr="00DE11BA">
              <w:rPr>
                <w:spacing w:val="-4"/>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него</w:t>
            </w:r>
            <w:r w:rsidRPr="00DE11BA">
              <w:rPr>
                <w:spacing w:val="-3"/>
                <w:sz w:val="24"/>
                <w:lang w:val="ru-RU"/>
              </w:rPr>
              <w:t xml:space="preserve"> </w:t>
            </w:r>
            <w:r w:rsidRPr="00DE11BA">
              <w:rPr>
                <w:sz w:val="24"/>
                <w:lang w:val="ru-RU"/>
              </w:rPr>
              <w:t>все</w:t>
            </w:r>
            <w:r w:rsidRPr="00DE11BA">
              <w:rPr>
                <w:spacing w:val="-3"/>
                <w:sz w:val="24"/>
                <w:lang w:val="ru-RU"/>
              </w:rPr>
              <w:t xml:space="preserve"> </w:t>
            </w:r>
            <w:r w:rsidRPr="00DE11BA">
              <w:rPr>
                <w:sz w:val="24"/>
                <w:lang w:val="ru-RU"/>
              </w:rPr>
              <w:t>слова</w:t>
            </w:r>
            <w:r w:rsidRPr="00DE11BA">
              <w:rPr>
                <w:spacing w:val="-4"/>
                <w:sz w:val="24"/>
                <w:lang w:val="ru-RU"/>
              </w:rPr>
              <w:t xml:space="preserve"> </w:t>
            </w:r>
            <w:r w:rsidRPr="00DE11BA">
              <w:rPr>
                <w:sz w:val="24"/>
                <w:lang w:val="ru-RU"/>
              </w:rPr>
              <w:t>из</w:t>
            </w:r>
            <w:r w:rsidRPr="00DE11BA">
              <w:rPr>
                <w:spacing w:val="-2"/>
                <w:sz w:val="24"/>
                <w:lang w:val="ru-RU"/>
              </w:rPr>
              <w:t xml:space="preserve"> </w:t>
            </w:r>
            <w:r w:rsidRPr="00DE11BA">
              <w:rPr>
                <w:sz w:val="24"/>
                <w:lang w:val="ru-RU"/>
              </w:rPr>
              <w:t>отрабатываемого</w:t>
            </w:r>
            <w:r w:rsidRPr="00DE11BA">
              <w:rPr>
                <w:spacing w:val="-57"/>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данном</w:t>
            </w:r>
            <w:r w:rsidRPr="00DE11BA">
              <w:rPr>
                <w:spacing w:val="-2"/>
                <w:sz w:val="24"/>
                <w:lang w:val="ru-RU"/>
              </w:rPr>
              <w:t xml:space="preserve"> </w:t>
            </w:r>
            <w:r w:rsidRPr="00DE11BA">
              <w:rPr>
                <w:sz w:val="24"/>
                <w:lang w:val="ru-RU"/>
              </w:rPr>
              <w:t>учебном</w:t>
            </w:r>
            <w:r w:rsidRPr="00DE11BA">
              <w:rPr>
                <w:spacing w:val="-1"/>
                <w:sz w:val="24"/>
                <w:lang w:val="ru-RU"/>
              </w:rPr>
              <w:t xml:space="preserve"> </w:t>
            </w:r>
            <w:r w:rsidRPr="00DE11BA">
              <w:rPr>
                <w:sz w:val="24"/>
                <w:lang w:val="ru-RU"/>
              </w:rPr>
              <w:t>году</w:t>
            </w:r>
            <w:r w:rsidRPr="00DE11BA">
              <w:rPr>
                <w:spacing w:val="-2"/>
                <w:sz w:val="24"/>
                <w:lang w:val="ru-RU"/>
              </w:rPr>
              <w:t xml:space="preserve"> </w:t>
            </w:r>
            <w:r w:rsidRPr="00DE11BA">
              <w:rPr>
                <w:sz w:val="24"/>
                <w:lang w:val="ru-RU"/>
              </w:rPr>
              <w:t>орфоэпического</w:t>
            </w:r>
          </w:p>
          <w:p w:rsidR="00DE11BA" w:rsidRPr="00DE11BA" w:rsidRDefault="00DE11BA" w:rsidP="00EF0B46">
            <w:pPr>
              <w:ind w:right="261"/>
              <w:rPr>
                <w:sz w:val="24"/>
                <w:lang w:val="ru-RU"/>
              </w:rPr>
            </w:pPr>
            <w:r w:rsidRPr="00DE11BA">
              <w:rPr>
                <w:sz w:val="24"/>
                <w:lang w:val="ru-RU"/>
              </w:rPr>
              <w:t>перечня,</w:t>
            </w:r>
            <w:r w:rsidRPr="00DE11BA">
              <w:rPr>
                <w:spacing w:val="-3"/>
                <w:sz w:val="24"/>
                <w:lang w:val="ru-RU"/>
              </w:rPr>
              <w:t xml:space="preserve"> </w:t>
            </w:r>
            <w:r w:rsidRPr="00DE11BA">
              <w:rPr>
                <w:sz w:val="24"/>
                <w:lang w:val="ru-RU"/>
              </w:rPr>
              <w:t>а</w:t>
            </w:r>
            <w:r w:rsidRPr="00DE11BA">
              <w:rPr>
                <w:spacing w:val="-3"/>
                <w:sz w:val="24"/>
                <w:lang w:val="ru-RU"/>
              </w:rPr>
              <w:t xml:space="preserve"> </w:t>
            </w:r>
            <w:r w:rsidRPr="00DE11BA">
              <w:rPr>
                <w:sz w:val="24"/>
                <w:lang w:val="ru-RU"/>
              </w:rPr>
              <w:t>потом</w:t>
            </w:r>
            <w:r w:rsidRPr="00DE11BA">
              <w:rPr>
                <w:spacing w:val="-2"/>
                <w:sz w:val="24"/>
                <w:lang w:val="ru-RU"/>
              </w:rPr>
              <w:t xml:space="preserve"> </w:t>
            </w:r>
            <w:r w:rsidRPr="00DE11BA">
              <w:rPr>
                <w:sz w:val="24"/>
                <w:lang w:val="ru-RU"/>
              </w:rPr>
              <w:t>прочитать</w:t>
            </w:r>
            <w:r w:rsidRPr="00DE11BA">
              <w:rPr>
                <w:spacing w:val="-1"/>
                <w:sz w:val="24"/>
                <w:lang w:val="ru-RU"/>
              </w:rPr>
              <w:t xml:space="preserve"> </w:t>
            </w:r>
            <w:r w:rsidRPr="00DE11BA">
              <w:rPr>
                <w:sz w:val="24"/>
                <w:lang w:val="ru-RU"/>
              </w:rPr>
              <w:t>его</w:t>
            </w:r>
            <w:r w:rsidRPr="00DE11BA">
              <w:rPr>
                <w:spacing w:val="-3"/>
                <w:sz w:val="24"/>
                <w:lang w:val="ru-RU"/>
              </w:rPr>
              <w:t xml:space="preserve"> </w:t>
            </w:r>
            <w:r w:rsidRPr="00DE11BA">
              <w:rPr>
                <w:sz w:val="24"/>
                <w:lang w:val="ru-RU"/>
              </w:rPr>
              <w:t>всему</w:t>
            </w:r>
            <w:r w:rsidRPr="00DE11BA">
              <w:rPr>
                <w:spacing w:val="-2"/>
                <w:sz w:val="24"/>
                <w:lang w:val="ru-RU"/>
              </w:rPr>
              <w:t xml:space="preserve"> </w:t>
            </w:r>
            <w:r w:rsidRPr="00DE11BA">
              <w:rPr>
                <w:sz w:val="24"/>
                <w:lang w:val="ru-RU"/>
              </w:rPr>
              <w:t>классу.</w:t>
            </w:r>
            <w:r w:rsidRPr="00DE11BA">
              <w:rPr>
                <w:spacing w:val="-57"/>
                <w:sz w:val="24"/>
                <w:lang w:val="ru-RU"/>
              </w:rPr>
              <w:t xml:space="preserve"> </w:t>
            </w:r>
            <w:r w:rsidRPr="00DE11BA">
              <w:rPr>
                <w:sz w:val="24"/>
                <w:lang w:val="ru-RU"/>
              </w:rPr>
              <w:t>Работа в группах: найти в учебном</w:t>
            </w:r>
            <w:r w:rsidRPr="00DE11BA">
              <w:rPr>
                <w:spacing w:val="1"/>
                <w:sz w:val="24"/>
                <w:lang w:val="ru-RU"/>
              </w:rPr>
              <w:t xml:space="preserve"> </w:t>
            </w:r>
            <w:r w:rsidRPr="00DE11BA">
              <w:rPr>
                <w:sz w:val="24"/>
                <w:lang w:val="ru-RU"/>
              </w:rPr>
              <w:t>орфоэпическом</w:t>
            </w:r>
            <w:r w:rsidRPr="00DE11BA">
              <w:rPr>
                <w:spacing w:val="-2"/>
                <w:sz w:val="24"/>
                <w:lang w:val="ru-RU"/>
              </w:rPr>
              <w:t xml:space="preserve"> </w:t>
            </w:r>
            <w:r w:rsidRPr="00DE11BA">
              <w:rPr>
                <w:sz w:val="24"/>
                <w:lang w:val="ru-RU"/>
              </w:rPr>
              <w:t>словаре</w:t>
            </w:r>
            <w:r w:rsidRPr="00DE11BA">
              <w:rPr>
                <w:spacing w:val="1"/>
                <w:sz w:val="24"/>
                <w:lang w:val="ru-RU"/>
              </w:rPr>
              <w:t xml:space="preserve"> </w:t>
            </w:r>
            <w:r w:rsidRPr="00DE11BA">
              <w:rPr>
                <w:sz w:val="24"/>
                <w:lang w:val="ru-RU"/>
              </w:rPr>
              <w:t>слова</w:t>
            </w:r>
            <w:r w:rsidRPr="00DE11BA">
              <w:rPr>
                <w:spacing w:val="-2"/>
                <w:sz w:val="24"/>
                <w:lang w:val="ru-RU"/>
              </w:rPr>
              <w:t xml:space="preserve"> </w:t>
            </w:r>
            <w:r w:rsidRPr="00DE11BA">
              <w:rPr>
                <w:sz w:val="24"/>
                <w:lang w:val="ru-RU"/>
              </w:rPr>
              <w:t>из</w:t>
            </w:r>
          </w:p>
          <w:p w:rsidR="00DE11BA" w:rsidRPr="00DE11BA" w:rsidRDefault="00DE11BA" w:rsidP="00EF0B46">
            <w:pPr>
              <w:ind w:right="296"/>
              <w:rPr>
                <w:sz w:val="24"/>
                <w:lang w:val="ru-RU"/>
              </w:rPr>
            </w:pPr>
            <w:r w:rsidRPr="00DE11BA">
              <w:rPr>
                <w:sz w:val="24"/>
                <w:lang w:val="ru-RU"/>
              </w:rPr>
              <w:t>предложенного списка (не совпадает с</w:t>
            </w:r>
            <w:r w:rsidRPr="00DE11BA">
              <w:rPr>
                <w:spacing w:val="1"/>
                <w:sz w:val="24"/>
                <w:lang w:val="ru-RU"/>
              </w:rPr>
              <w:t xml:space="preserve"> </w:t>
            </w:r>
            <w:r w:rsidRPr="00DE11BA">
              <w:rPr>
                <w:sz w:val="24"/>
                <w:lang w:val="ru-RU"/>
              </w:rPr>
              <w:t>отрабатываемым</w:t>
            </w:r>
            <w:r w:rsidRPr="00DE11BA">
              <w:rPr>
                <w:spacing w:val="-4"/>
                <w:sz w:val="24"/>
                <w:lang w:val="ru-RU"/>
              </w:rPr>
              <w:t xml:space="preserve"> </w:t>
            </w:r>
            <w:r w:rsidRPr="00DE11BA">
              <w:rPr>
                <w:sz w:val="24"/>
                <w:lang w:val="ru-RU"/>
              </w:rPr>
              <w:t>перечнем</w:t>
            </w:r>
            <w:r w:rsidRPr="00DE11BA">
              <w:rPr>
                <w:spacing w:val="-2"/>
                <w:sz w:val="24"/>
                <w:lang w:val="ru-RU"/>
              </w:rPr>
              <w:t xml:space="preserve"> </w:t>
            </w:r>
            <w:r w:rsidRPr="00DE11BA">
              <w:rPr>
                <w:sz w:val="24"/>
                <w:lang w:val="ru-RU"/>
              </w:rPr>
              <w:t>слов)</w:t>
            </w:r>
            <w:r w:rsidRPr="00DE11BA">
              <w:rPr>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поставить</w:t>
            </w:r>
            <w:r w:rsidRPr="00DE11BA">
              <w:rPr>
                <w:spacing w:val="-57"/>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них ударение.</w:t>
            </w:r>
          </w:p>
          <w:p w:rsidR="00DE11BA" w:rsidRPr="00DE11BA" w:rsidRDefault="00DE11BA" w:rsidP="00EF0B46">
            <w:pPr>
              <w:ind w:right="346"/>
              <w:rPr>
                <w:sz w:val="24"/>
                <w:lang w:val="ru-RU"/>
              </w:rPr>
            </w:pPr>
            <w:r w:rsidRPr="00DE11BA">
              <w:rPr>
                <w:sz w:val="24"/>
                <w:lang w:val="ru-RU"/>
              </w:rPr>
              <w:t>Игра ­ соревнование «Где поставить</w:t>
            </w:r>
            <w:r w:rsidRPr="00DE11BA">
              <w:rPr>
                <w:spacing w:val="1"/>
                <w:sz w:val="24"/>
                <w:lang w:val="ru-RU"/>
              </w:rPr>
              <w:t xml:space="preserve"> </w:t>
            </w:r>
            <w:r w:rsidRPr="00DE11BA">
              <w:rPr>
                <w:sz w:val="24"/>
                <w:lang w:val="ru-RU"/>
              </w:rPr>
              <w:t>ударение?». Проектное задание «Ударение в</w:t>
            </w:r>
            <w:r w:rsidRPr="00DE11BA">
              <w:rPr>
                <w:spacing w:val="-58"/>
                <w:sz w:val="24"/>
                <w:lang w:val="ru-RU"/>
              </w:rPr>
              <w:t xml:space="preserve"> </w:t>
            </w:r>
            <w:r w:rsidRPr="00DE11BA">
              <w:rPr>
                <w:sz w:val="24"/>
                <w:lang w:val="ru-RU"/>
              </w:rPr>
              <w:t>словах, которые пришли в русский язык из</w:t>
            </w:r>
            <w:r w:rsidRPr="00DE11BA">
              <w:rPr>
                <w:spacing w:val="1"/>
                <w:sz w:val="24"/>
                <w:lang w:val="ru-RU"/>
              </w:rPr>
              <w:t xml:space="preserve"> </w:t>
            </w:r>
            <w:r w:rsidRPr="00DE11BA">
              <w:rPr>
                <w:sz w:val="24"/>
                <w:lang w:val="ru-RU"/>
              </w:rPr>
              <w:t>французского</w:t>
            </w:r>
            <w:r w:rsidRPr="00DE11BA">
              <w:rPr>
                <w:spacing w:val="-1"/>
                <w:sz w:val="24"/>
                <w:lang w:val="ru-RU"/>
              </w:rPr>
              <w:t xml:space="preserve"> </w:t>
            </w:r>
            <w:r w:rsidRPr="00DE11BA">
              <w:rPr>
                <w:sz w:val="24"/>
                <w:lang w:val="ru-RU"/>
              </w:rPr>
              <w:t>языка».</w:t>
            </w:r>
          </w:p>
          <w:p w:rsidR="00DE11BA" w:rsidRPr="00DE11BA" w:rsidRDefault="00DE11BA" w:rsidP="00EF0B46">
            <w:pPr>
              <w:spacing w:before="1"/>
              <w:ind w:right="517"/>
              <w:rPr>
                <w:sz w:val="24"/>
                <w:lang w:val="ru-RU"/>
              </w:rPr>
            </w:pPr>
            <w:r w:rsidRPr="00DE11BA">
              <w:rPr>
                <w:sz w:val="24"/>
                <w:lang w:val="ru-RU"/>
              </w:rPr>
              <w:t>Работа в группах: подготовка аудиозаписи</w:t>
            </w:r>
            <w:r w:rsidRPr="00DE11BA">
              <w:rPr>
                <w:spacing w:val="-57"/>
                <w:sz w:val="24"/>
                <w:lang w:val="ru-RU"/>
              </w:rPr>
              <w:t xml:space="preserve"> </w:t>
            </w:r>
            <w:r w:rsidRPr="00DE11BA">
              <w:rPr>
                <w:sz w:val="24"/>
                <w:lang w:val="ru-RU"/>
              </w:rPr>
              <w:t>предложенного текста, при подготовке</w:t>
            </w:r>
            <w:r w:rsidRPr="00DE11BA">
              <w:rPr>
                <w:spacing w:val="1"/>
                <w:sz w:val="24"/>
                <w:lang w:val="ru-RU"/>
              </w:rPr>
              <w:t xml:space="preserve"> </w:t>
            </w:r>
            <w:r w:rsidRPr="00DE11BA">
              <w:rPr>
                <w:sz w:val="24"/>
                <w:lang w:val="ru-RU"/>
              </w:rPr>
              <w:t>необходимо обращение к учебному</w:t>
            </w:r>
            <w:r w:rsidRPr="00DE11BA">
              <w:rPr>
                <w:spacing w:val="1"/>
                <w:sz w:val="24"/>
                <w:lang w:val="ru-RU"/>
              </w:rPr>
              <w:t xml:space="preserve"> </w:t>
            </w:r>
            <w:r w:rsidRPr="00DE11BA">
              <w:rPr>
                <w:sz w:val="24"/>
                <w:lang w:val="ru-RU"/>
              </w:rPr>
              <w:t>орфоэпическому</w:t>
            </w:r>
            <w:r w:rsidRPr="00DE11BA">
              <w:rPr>
                <w:spacing w:val="-3"/>
                <w:sz w:val="24"/>
                <w:lang w:val="ru-RU"/>
              </w:rPr>
              <w:t xml:space="preserve"> </w:t>
            </w:r>
            <w:r w:rsidRPr="00DE11BA">
              <w:rPr>
                <w:sz w:val="24"/>
                <w:lang w:val="ru-RU"/>
              </w:rPr>
              <w:t>словарю</w:t>
            </w:r>
            <w:r w:rsidRPr="00DE11BA">
              <w:rPr>
                <w:spacing w:val="-2"/>
                <w:sz w:val="24"/>
                <w:lang w:val="ru-RU"/>
              </w:rPr>
              <w:t xml:space="preserve"> </w:t>
            </w:r>
            <w:r w:rsidRPr="00DE11BA">
              <w:rPr>
                <w:sz w:val="24"/>
                <w:lang w:val="ru-RU"/>
              </w:rPr>
              <w:t>для</w:t>
            </w:r>
            <w:r w:rsidRPr="00DE11BA">
              <w:rPr>
                <w:spacing w:val="-2"/>
                <w:sz w:val="24"/>
                <w:lang w:val="ru-RU"/>
              </w:rPr>
              <w:t xml:space="preserve"> </w:t>
            </w:r>
            <w:r w:rsidRPr="00DE11BA">
              <w:rPr>
                <w:sz w:val="24"/>
                <w:lang w:val="ru-RU"/>
              </w:rPr>
              <w:t>определения</w:t>
            </w:r>
          </w:p>
          <w:p w:rsidR="00DE11BA" w:rsidRPr="00BE1740" w:rsidRDefault="00DE11BA" w:rsidP="00EF0B46">
            <w:pPr>
              <w:spacing w:line="257" w:lineRule="exact"/>
              <w:rPr>
                <w:sz w:val="24"/>
              </w:rPr>
            </w:pPr>
            <w:r w:rsidRPr="00BE1740">
              <w:rPr>
                <w:sz w:val="24"/>
              </w:rPr>
              <w:t>ударения</w:t>
            </w:r>
            <w:r w:rsidRPr="00BE1740">
              <w:rPr>
                <w:spacing w:val="-2"/>
                <w:sz w:val="24"/>
              </w:rPr>
              <w:t xml:space="preserve"> </w:t>
            </w:r>
            <w:r w:rsidRPr="00BE1740">
              <w:rPr>
                <w:sz w:val="24"/>
              </w:rPr>
              <w:t>в</w:t>
            </w:r>
            <w:r w:rsidRPr="00BE1740">
              <w:rPr>
                <w:spacing w:val="-3"/>
                <w:sz w:val="24"/>
              </w:rPr>
              <w:t xml:space="preserve"> </w:t>
            </w:r>
            <w:r w:rsidRPr="00BE1740">
              <w:rPr>
                <w:sz w:val="24"/>
              </w:rPr>
              <w:t>незнакомых</w:t>
            </w:r>
            <w:r w:rsidRPr="00BE1740">
              <w:rPr>
                <w:spacing w:val="-3"/>
                <w:sz w:val="24"/>
              </w:rPr>
              <w:t xml:space="preserve"> </w:t>
            </w:r>
            <w:r w:rsidRPr="00BE1740">
              <w:rPr>
                <w:sz w:val="24"/>
              </w:rPr>
              <w:t>словах.</w:t>
            </w:r>
          </w:p>
        </w:tc>
        <w:tc>
          <w:tcPr>
            <w:tcW w:w="3675" w:type="dxa"/>
            <w:tcBorders>
              <w:top w:val="single" w:sz="6" w:space="0" w:color="000000"/>
              <w:bottom w:val="single" w:sz="6" w:space="0" w:color="000000"/>
            </w:tcBorders>
          </w:tcPr>
          <w:p w:rsidR="00DE11BA" w:rsidRPr="00BE1740" w:rsidRDefault="00DE11BA" w:rsidP="00EF0B46">
            <w:pPr>
              <w:rPr>
                <w:sz w:val="24"/>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6348"/>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sz w:val="24"/>
              </w:rPr>
            </w:pPr>
            <w:r w:rsidRPr="00BE1740">
              <w:rPr>
                <w:b/>
                <w:sz w:val="24"/>
              </w:rPr>
              <w:lastRenderedPageBreak/>
              <w:t>4</w:t>
            </w:r>
          </w:p>
        </w:tc>
        <w:tc>
          <w:tcPr>
            <w:tcW w:w="2401" w:type="dxa"/>
            <w:tcBorders>
              <w:left w:val="single" w:sz="6" w:space="0" w:color="000000"/>
            </w:tcBorders>
          </w:tcPr>
          <w:p w:rsidR="00DE11BA" w:rsidRPr="00BE1740" w:rsidRDefault="00DE11BA" w:rsidP="00EF0B46">
            <w:pPr>
              <w:spacing w:line="275" w:lineRule="exact"/>
              <w:rPr>
                <w:b/>
                <w:i/>
                <w:sz w:val="24"/>
              </w:rPr>
            </w:pPr>
            <w:r w:rsidRPr="00BE1740">
              <w:rPr>
                <w:b/>
                <w:i/>
                <w:sz w:val="24"/>
              </w:rPr>
              <w:t>Лексика (5 ч.)</w:t>
            </w:r>
          </w:p>
        </w:tc>
        <w:tc>
          <w:tcPr>
            <w:tcW w:w="3404" w:type="dxa"/>
          </w:tcPr>
          <w:p w:rsidR="00DE11BA" w:rsidRPr="00DE11BA" w:rsidRDefault="00DE11BA" w:rsidP="00EF0B46">
            <w:pPr>
              <w:ind w:right="395"/>
              <w:rPr>
                <w:sz w:val="24"/>
                <w:lang w:val="ru-RU"/>
              </w:rPr>
            </w:pPr>
            <w:r w:rsidRPr="00DE11BA">
              <w:rPr>
                <w:sz w:val="24"/>
                <w:lang w:val="ru-RU"/>
              </w:rPr>
              <w:t>Повторение и продолжение</w:t>
            </w:r>
            <w:r w:rsidRPr="00DE11BA">
              <w:rPr>
                <w:spacing w:val="-57"/>
                <w:sz w:val="24"/>
                <w:lang w:val="ru-RU"/>
              </w:rPr>
              <w:t xml:space="preserve"> </w:t>
            </w:r>
            <w:r w:rsidRPr="00DE11BA">
              <w:rPr>
                <w:sz w:val="24"/>
                <w:lang w:val="ru-RU"/>
              </w:rPr>
              <w:t>работы: наблюдение за</w:t>
            </w:r>
            <w:r w:rsidRPr="00DE11BA">
              <w:rPr>
                <w:spacing w:val="1"/>
                <w:sz w:val="24"/>
                <w:lang w:val="ru-RU"/>
              </w:rPr>
              <w:t xml:space="preserve"> </w:t>
            </w:r>
            <w:r w:rsidRPr="00DE11BA">
              <w:rPr>
                <w:sz w:val="24"/>
                <w:lang w:val="ru-RU"/>
              </w:rPr>
              <w:t>использованием в речи</w:t>
            </w:r>
            <w:r w:rsidRPr="00DE11BA">
              <w:rPr>
                <w:spacing w:val="1"/>
                <w:sz w:val="24"/>
                <w:lang w:val="ru-RU"/>
              </w:rPr>
              <w:t xml:space="preserve"> </w:t>
            </w:r>
            <w:r w:rsidRPr="00DE11BA">
              <w:rPr>
                <w:sz w:val="24"/>
                <w:lang w:val="ru-RU"/>
              </w:rPr>
              <w:t>синонимов, антонимов,</w:t>
            </w:r>
            <w:r w:rsidRPr="00DE11BA">
              <w:rPr>
                <w:spacing w:val="1"/>
                <w:sz w:val="24"/>
                <w:lang w:val="ru-RU"/>
              </w:rPr>
              <w:t xml:space="preserve"> </w:t>
            </w:r>
            <w:r w:rsidRPr="00DE11BA">
              <w:rPr>
                <w:sz w:val="24"/>
                <w:lang w:val="ru-RU"/>
              </w:rPr>
              <w:t>устаревших слов (простые</w:t>
            </w:r>
            <w:r w:rsidRPr="00DE11BA">
              <w:rPr>
                <w:spacing w:val="1"/>
                <w:sz w:val="24"/>
                <w:lang w:val="ru-RU"/>
              </w:rPr>
              <w:t xml:space="preserve"> </w:t>
            </w:r>
            <w:r w:rsidRPr="00DE11BA">
              <w:rPr>
                <w:sz w:val="24"/>
                <w:lang w:val="ru-RU"/>
              </w:rPr>
              <w:t>случаи).</w:t>
            </w:r>
          </w:p>
          <w:p w:rsidR="00DE11BA" w:rsidRPr="00DE11BA" w:rsidRDefault="00DE11BA" w:rsidP="00EF0B46">
            <w:pPr>
              <w:ind w:right="870"/>
              <w:rPr>
                <w:sz w:val="24"/>
                <w:lang w:val="ru-RU"/>
              </w:rPr>
            </w:pPr>
            <w:r w:rsidRPr="00DE11BA">
              <w:rPr>
                <w:sz w:val="24"/>
                <w:lang w:val="ru-RU"/>
              </w:rPr>
              <w:t>Наблюдение за</w:t>
            </w:r>
            <w:r w:rsidRPr="00DE11BA">
              <w:rPr>
                <w:spacing w:val="1"/>
                <w:sz w:val="24"/>
                <w:lang w:val="ru-RU"/>
              </w:rPr>
              <w:t xml:space="preserve"> </w:t>
            </w:r>
            <w:r w:rsidRPr="00DE11BA">
              <w:rPr>
                <w:sz w:val="24"/>
                <w:lang w:val="ru-RU"/>
              </w:rPr>
              <w:t>использованием</w:t>
            </w:r>
            <w:r w:rsidRPr="00DE11BA">
              <w:rPr>
                <w:spacing w:val="-6"/>
                <w:sz w:val="24"/>
                <w:lang w:val="ru-RU"/>
              </w:rPr>
              <w:t xml:space="preserve"> </w:t>
            </w:r>
            <w:r w:rsidRPr="00DE11BA">
              <w:rPr>
                <w:sz w:val="24"/>
                <w:lang w:val="ru-RU"/>
              </w:rPr>
              <w:t>в</w:t>
            </w:r>
            <w:r w:rsidRPr="00DE11BA">
              <w:rPr>
                <w:spacing w:val="-5"/>
                <w:sz w:val="24"/>
                <w:lang w:val="ru-RU"/>
              </w:rPr>
              <w:t xml:space="preserve"> </w:t>
            </w:r>
            <w:r w:rsidRPr="00DE11BA">
              <w:rPr>
                <w:sz w:val="24"/>
                <w:lang w:val="ru-RU"/>
              </w:rPr>
              <w:t>речи</w:t>
            </w:r>
          </w:p>
          <w:p w:rsidR="00DE11BA" w:rsidRPr="00DE11BA" w:rsidRDefault="00DE11BA" w:rsidP="00EF0B46">
            <w:pPr>
              <w:ind w:right="608"/>
              <w:rPr>
                <w:sz w:val="24"/>
                <w:lang w:val="ru-RU"/>
              </w:rPr>
            </w:pPr>
            <w:r w:rsidRPr="00DE11BA">
              <w:rPr>
                <w:sz w:val="24"/>
                <w:lang w:val="ru-RU"/>
              </w:rPr>
              <w:t>фразеологизмов</w:t>
            </w:r>
            <w:r w:rsidRPr="00DE11BA">
              <w:rPr>
                <w:spacing w:val="-15"/>
                <w:sz w:val="24"/>
                <w:lang w:val="ru-RU"/>
              </w:rPr>
              <w:t xml:space="preserve"> </w:t>
            </w:r>
            <w:r w:rsidRPr="00DE11BA">
              <w:rPr>
                <w:sz w:val="24"/>
                <w:lang w:val="ru-RU"/>
              </w:rPr>
              <w:t>(простые</w:t>
            </w:r>
            <w:r w:rsidRPr="00DE11BA">
              <w:rPr>
                <w:spacing w:val="-57"/>
                <w:sz w:val="24"/>
                <w:lang w:val="ru-RU"/>
              </w:rPr>
              <w:t xml:space="preserve"> </w:t>
            </w:r>
            <w:r w:rsidRPr="00DE11BA">
              <w:rPr>
                <w:sz w:val="24"/>
                <w:lang w:val="ru-RU"/>
              </w:rPr>
              <w:t>случаи).</w:t>
            </w:r>
          </w:p>
        </w:tc>
        <w:tc>
          <w:tcPr>
            <w:tcW w:w="5093" w:type="dxa"/>
            <w:tcBorders>
              <w:bottom w:val="single" w:sz="6" w:space="0" w:color="000000"/>
            </w:tcBorders>
          </w:tcPr>
          <w:p w:rsidR="00DE11BA" w:rsidRPr="00DE11BA" w:rsidRDefault="00DE11BA" w:rsidP="00EF0B46">
            <w:pPr>
              <w:ind w:right="702"/>
              <w:rPr>
                <w:sz w:val="24"/>
                <w:lang w:val="ru-RU"/>
              </w:rPr>
            </w:pPr>
            <w:r w:rsidRPr="00DE11BA">
              <w:rPr>
                <w:sz w:val="24"/>
                <w:lang w:val="ru-RU"/>
              </w:rPr>
              <w:t>Комментированное выполнение задания:</w:t>
            </w:r>
            <w:r w:rsidRPr="00DE11BA">
              <w:rPr>
                <w:spacing w:val="-57"/>
                <w:sz w:val="24"/>
                <w:lang w:val="ru-RU"/>
              </w:rPr>
              <w:t xml:space="preserve"> </w:t>
            </w:r>
            <w:r w:rsidRPr="00DE11BA">
              <w:rPr>
                <w:sz w:val="24"/>
                <w:lang w:val="ru-RU"/>
              </w:rPr>
              <w:t>выбор из ряда синонимов слова, которое</w:t>
            </w:r>
            <w:r w:rsidRPr="00DE11BA">
              <w:rPr>
                <w:spacing w:val="-57"/>
                <w:sz w:val="24"/>
                <w:lang w:val="ru-RU"/>
              </w:rPr>
              <w:t xml:space="preserve"> </w:t>
            </w:r>
            <w:r w:rsidRPr="00DE11BA">
              <w:rPr>
                <w:sz w:val="24"/>
                <w:lang w:val="ru-RU"/>
              </w:rPr>
              <w:t>подходит для заполнения пропуска в</w:t>
            </w:r>
            <w:r w:rsidRPr="00DE11BA">
              <w:rPr>
                <w:spacing w:val="1"/>
                <w:sz w:val="24"/>
                <w:lang w:val="ru-RU"/>
              </w:rPr>
              <w:t xml:space="preserve"> </w:t>
            </w:r>
            <w:r w:rsidRPr="00DE11BA">
              <w:rPr>
                <w:sz w:val="24"/>
                <w:lang w:val="ru-RU"/>
              </w:rPr>
              <w:t>предложении текста, объяснение своего</w:t>
            </w:r>
            <w:r w:rsidRPr="00DE11BA">
              <w:rPr>
                <w:spacing w:val="1"/>
                <w:sz w:val="24"/>
                <w:lang w:val="ru-RU"/>
              </w:rPr>
              <w:t xml:space="preserve"> </w:t>
            </w:r>
            <w:r w:rsidRPr="00DE11BA">
              <w:rPr>
                <w:sz w:val="24"/>
                <w:lang w:val="ru-RU"/>
              </w:rPr>
              <w:t>выбора.</w:t>
            </w:r>
          </w:p>
          <w:p w:rsidR="00DE11BA" w:rsidRPr="00DE11BA" w:rsidRDefault="00DE11BA" w:rsidP="00EF0B46">
            <w:pPr>
              <w:ind w:right="494"/>
              <w:rPr>
                <w:sz w:val="24"/>
                <w:lang w:val="ru-RU"/>
              </w:rPr>
            </w:pPr>
            <w:r w:rsidRPr="00DE11BA">
              <w:rPr>
                <w:sz w:val="24"/>
                <w:lang w:val="ru-RU"/>
              </w:rPr>
              <w:t>Работа в группах: работа с дидактическим</w:t>
            </w:r>
            <w:r w:rsidRPr="00DE11BA">
              <w:rPr>
                <w:spacing w:val="1"/>
                <w:sz w:val="24"/>
                <w:lang w:val="ru-RU"/>
              </w:rPr>
              <w:t xml:space="preserve"> </w:t>
            </w:r>
            <w:r w:rsidRPr="00DE11BA">
              <w:rPr>
                <w:sz w:val="24"/>
                <w:lang w:val="ru-RU"/>
              </w:rPr>
              <w:t>текстом, анализ уместности использования</w:t>
            </w:r>
            <w:r w:rsidRPr="00DE11BA">
              <w:rPr>
                <w:spacing w:val="-57"/>
                <w:sz w:val="24"/>
                <w:lang w:val="ru-RU"/>
              </w:rPr>
              <w:t xml:space="preserve"> </w:t>
            </w:r>
            <w:r w:rsidRPr="00DE11BA">
              <w:rPr>
                <w:sz w:val="24"/>
                <w:lang w:val="ru-RU"/>
              </w:rPr>
              <w:t>слов в предложениях, нахождение случаев</w:t>
            </w:r>
            <w:r w:rsidRPr="00DE11BA">
              <w:rPr>
                <w:spacing w:val="-57"/>
                <w:sz w:val="24"/>
                <w:lang w:val="ru-RU"/>
              </w:rPr>
              <w:t xml:space="preserve"> </w:t>
            </w:r>
            <w:r w:rsidRPr="00DE11BA">
              <w:rPr>
                <w:sz w:val="24"/>
                <w:lang w:val="ru-RU"/>
              </w:rPr>
              <w:t>неудачного выбора слова, корректировка</w:t>
            </w:r>
            <w:r w:rsidRPr="00DE11BA">
              <w:rPr>
                <w:spacing w:val="1"/>
                <w:sz w:val="24"/>
                <w:lang w:val="ru-RU"/>
              </w:rPr>
              <w:t xml:space="preserve"> </w:t>
            </w:r>
            <w:r w:rsidRPr="00DE11BA">
              <w:rPr>
                <w:sz w:val="24"/>
                <w:lang w:val="ru-RU"/>
              </w:rPr>
              <w:t>обнаруженных ошибок (выбор наиболее</w:t>
            </w:r>
            <w:r w:rsidRPr="00DE11BA">
              <w:rPr>
                <w:spacing w:val="1"/>
                <w:sz w:val="24"/>
                <w:lang w:val="ru-RU"/>
              </w:rPr>
              <w:t xml:space="preserve"> </w:t>
            </w:r>
            <w:r w:rsidRPr="00DE11BA">
              <w:rPr>
                <w:sz w:val="24"/>
                <w:lang w:val="ru-RU"/>
              </w:rPr>
              <w:t>точного</w:t>
            </w:r>
            <w:r w:rsidRPr="00DE11BA">
              <w:rPr>
                <w:spacing w:val="-1"/>
                <w:sz w:val="24"/>
                <w:lang w:val="ru-RU"/>
              </w:rPr>
              <w:t xml:space="preserve"> </w:t>
            </w:r>
            <w:r w:rsidRPr="00DE11BA">
              <w:rPr>
                <w:sz w:val="24"/>
                <w:lang w:val="ru-RU"/>
              </w:rPr>
              <w:t>синонима).</w:t>
            </w:r>
          </w:p>
          <w:p w:rsidR="00DE11BA" w:rsidRPr="00DE11BA" w:rsidRDefault="00DE11BA" w:rsidP="00EF0B46">
            <w:pPr>
              <w:ind w:right="326"/>
              <w:rPr>
                <w:sz w:val="24"/>
                <w:lang w:val="ru-RU"/>
              </w:rPr>
            </w:pPr>
            <w:r w:rsidRPr="00DE11BA">
              <w:rPr>
                <w:sz w:val="24"/>
                <w:lang w:val="ru-RU"/>
              </w:rPr>
              <w:t>Работа с рисунками: соотнесение рисунков с</w:t>
            </w:r>
            <w:r w:rsidRPr="00DE11BA">
              <w:rPr>
                <w:spacing w:val="-57"/>
                <w:sz w:val="24"/>
                <w:lang w:val="ru-RU"/>
              </w:rPr>
              <w:t xml:space="preserve"> </w:t>
            </w:r>
            <w:r w:rsidRPr="00DE11BA">
              <w:rPr>
                <w:sz w:val="24"/>
                <w:lang w:val="ru-RU"/>
              </w:rPr>
              <w:t>соответствующими</w:t>
            </w:r>
            <w:r w:rsidRPr="00DE11BA">
              <w:rPr>
                <w:spacing w:val="-1"/>
                <w:sz w:val="24"/>
                <w:lang w:val="ru-RU"/>
              </w:rPr>
              <w:t xml:space="preserve"> </w:t>
            </w:r>
            <w:r w:rsidRPr="00DE11BA">
              <w:rPr>
                <w:sz w:val="24"/>
                <w:lang w:val="ru-RU"/>
              </w:rPr>
              <w:t>им</w:t>
            </w:r>
            <w:r w:rsidRPr="00DE11BA">
              <w:rPr>
                <w:spacing w:val="-2"/>
                <w:sz w:val="24"/>
                <w:lang w:val="ru-RU"/>
              </w:rPr>
              <w:t xml:space="preserve"> </w:t>
            </w:r>
            <w:r w:rsidRPr="00DE11BA">
              <w:rPr>
                <w:sz w:val="24"/>
                <w:lang w:val="ru-RU"/>
              </w:rPr>
              <w:t>фразеологизмами.</w:t>
            </w:r>
          </w:p>
          <w:p w:rsidR="00DE11BA" w:rsidRPr="00DE11BA" w:rsidRDefault="00DE11BA" w:rsidP="00EF0B46">
            <w:pPr>
              <w:ind w:right="315"/>
              <w:rPr>
                <w:sz w:val="24"/>
                <w:lang w:val="ru-RU"/>
              </w:rPr>
            </w:pPr>
            <w:r w:rsidRPr="00DE11BA">
              <w:rPr>
                <w:sz w:val="24"/>
                <w:lang w:val="ru-RU"/>
              </w:rPr>
              <w:t>Работа в парах: соотнесение фразеологизмов</w:t>
            </w:r>
            <w:r w:rsidRPr="00DE11BA">
              <w:rPr>
                <w:spacing w:val="-57"/>
                <w:sz w:val="24"/>
                <w:lang w:val="ru-RU"/>
              </w:rPr>
              <w:t xml:space="preserve"> </w:t>
            </w:r>
            <w:r w:rsidRPr="00DE11BA">
              <w:rPr>
                <w:sz w:val="24"/>
                <w:lang w:val="ru-RU"/>
              </w:rPr>
              <w:t>и их значений. Работа в группах: поиск в</w:t>
            </w:r>
            <w:r w:rsidRPr="00DE11BA">
              <w:rPr>
                <w:spacing w:val="1"/>
                <w:sz w:val="24"/>
                <w:lang w:val="ru-RU"/>
              </w:rPr>
              <w:t xml:space="preserve"> </w:t>
            </w:r>
            <w:r w:rsidRPr="00DE11BA">
              <w:rPr>
                <w:sz w:val="24"/>
                <w:lang w:val="ru-RU"/>
              </w:rPr>
              <w:t>текстах</w:t>
            </w:r>
            <w:r w:rsidRPr="00DE11BA">
              <w:rPr>
                <w:spacing w:val="-1"/>
                <w:sz w:val="24"/>
                <w:lang w:val="ru-RU"/>
              </w:rPr>
              <w:t xml:space="preserve"> </w:t>
            </w:r>
            <w:r w:rsidRPr="00DE11BA">
              <w:rPr>
                <w:sz w:val="24"/>
                <w:lang w:val="ru-RU"/>
              </w:rPr>
              <w:t>фразеологизмов.</w:t>
            </w:r>
          </w:p>
          <w:p w:rsidR="00DE11BA" w:rsidRPr="00DE11BA" w:rsidRDefault="00DE11BA" w:rsidP="00EF0B46">
            <w:pPr>
              <w:ind w:right="733"/>
              <w:jc w:val="both"/>
              <w:rPr>
                <w:sz w:val="24"/>
                <w:lang w:val="ru-RU"/>
              </w:rPr>
            </w:pPr>
            <w:r w:rsidRPr="00DE11BA">
              <w:rPr>
                <w:sz w:val="24"/>
                <w:lang w:val="ru-RU"/>
              </w:rPr>
              <w:t>Дифференцированное</w:t>
            </w:r>
            <w:r w:rsidRPr="00DE11BA">
              <w:rPr>
                <w:spacing w:val="-6"/>
                <w:sz w:val="24"/>
                <w:lang w:val="ru-RU"/>
              </w:rPr>
              <w:t xml:space="preserve"> </w:t>
            </w:r>
            <w:r w:rsidRPr="00DE11BA">
              <w:rPr>
                <w:sz w:val="24"/>
                <w:lang w:val="ru-RU"/>
              </w:rPr>
              <w:t>задание:</w:t>
            </w:r>
            <w:r w:rsidRPr="00DE11BA">
              <w:rPr>
                <w:spacing w:val="-4"/>
                <w:sz w:val="24"/>
                <w:lang w:val="ru-RU"/>
              </w:rPr>
              <w:t xml:space="preserve"> </w:t>
            </w:r>
            <w:r w:rsidRPr="00DE11BA">
              <w:rPr>
                <w:sz w:val="24"/>
                <w:lang w:val="ru-RU"/>
              </w:rPr>
              <w:t>работа</w:t>
            </w:r>
            <w:r w:rsidRPr="00DE11BA">
              <w:rPr>
                <w:spacing w:val="-4"/>
                <w:sz w:val="24"/>
                <w:lang w:val="ru-RU"/>
              </w:rPr>
              <w:t xml:space="preserve"> </w:t>
            </w:r>
            <w:r w:rsidRPr="00DE11BA">
              <w:rPr>
                <w:sz w:val="24"/>
                <w:lang w:val="ru-RU"/>
              </w:rPr>
              <w:t>со</w:t>
            </w:r>
            <w:r w:rsidRPr="00DE11BA">
              <w:rPr>
                <w:spacing w:val="-58"/>
                <w:sz w:val="24"/>
                <w:lang w:val="ru-RU"/>
              </w:rPr>
              <w:t xml:space="preserve"> </w:t>
            </w:r>
            <w:r w:rsidRPr="00DE11BA">
              <w:rPr>
                <w:sz w:val="24"/>
                <w:lang w:val="ru-RU"/>
              </w:rPr>
              <w:t>словарём фразеологизмов, выписывание</w:t>
            </w:r>
            <w:r w:rsidRPr="00DE11BA">
              <w:rPr>
                <w:spacing w:val="-57"/>
                <w:sz w:val="24"/>
                <w:lang w:val="ru-RU"/>
              </w:rPr>
              <w:t xml:space="preserve"> </w:t>
            </w:r>
            <w:r w:rsidRPr="00DE11BA">
              <w:rPr>
                <w:sz w:val="24"/>
                <w:lang w:val="ru-RU"/>
              </w:rPr>
              <w:t>значений</w:t>
            </w:r>
            <w:r w:rsidRPr="00DE11BA">
              <w:rPr>
                <w:spacing w:val="-1"/>
                <w:sz w:val="24"/>
                <w:lang w:val="ru-RU"/>
              </w:rPr>
              <w:t xml:space="preserve"> </w:t>
            </w:r>
            <w:r w:rsidRPr="00DE11BA">
              <w:rPr>
                <w:sz w:val="24"/>
                <w:lang w:val="ru-RU"/>
              </w:rPr>
              <w:t>2-3 фразеологизмов.</w:t>
            </w:r>
          </w:p>
          <w:p w:rsidR="00DE11BA" w:rsidRPr="00DE11BA" w:rsidRDefault="00DE11BA" w:rsidP="00EF0B46">
            <w:pPr>
              <w:ind w:right="474"/>
              <w:rPr>
                <w:sz w:val="24"/>
                <w:lang w:val="ru-RU"/>
              </w:rPr>
            </w:pPr>
            <w:r w:rsidRPr="00DE11BA">
              <w:rPr>
                <w:sz w:val="24"/>
                <w:lang w:val="ru-RU"/>
              </w:rPr>
              <w:t>Творческое задание: создание собственных</w:t>
            </w:r>
            <w:r w:rsidRPr="00DE11BA">
              <w:rPr>
                <w:spacing w:val="-58"/>
                <w:sz w:val="24"/>
                <w:lang w:val="ru-RU"/>
              </w:rPr>
              <w:t xml:space="preserve"> </w:t>
            </w:r>
            <w:r w:rsidRPr="00DE11BA">
              <w:rPr>
                <w:sz w:val="24"/>
                <w:lang w:val="ru-RU"/>
              </w:rPr>
              <w:t>шуточных</w:t>
            </w:r>
            <w:r w:rsidRPr="00DE11BA">
              <w:rPr>
                <w:spacing w:val="-1"/>
                <w:sz w:val="24"/>
                <w:lang w:val="ru-RU"/>
              </w:rPr>
              <w:t xml:space="preserve"> </w:t>
            </w:r>
            <w:r w:rsidRPr="00DE11BA">
              <w:rPr>
                <w:sz w:val="24"/>
                <w:lang w:val="ru-RU"/>
              </w:rPr>
              <w:t>рисунков,</w:t>
            </w:r>
            <w:r w:rsidRPr="00DE11BA">
              <w:rPr>
                <w:spacing w:val="-1"/>
                <w:sz w:val="24"/>
                <w:lang w:val="ru-RU"/>
              </w:rPr>
              <w:t xml:space="preserve"> </w:t>
            </w:r>
            <w:r w:rsidRPr="00DE11BA">
              <w:rPr>
                <w:sz w:val="24"/>
                <w:lang w:val="ru-RU"/>
              </w:rPr>
              <w:t>основанных на</w:t>
            </w:r>
          </w:p>
          <w:p w:rsidR="00DE11BA" w:rsidRPr="00DE11BA" w:rsidRDefault="00DE11BA" w:rsidP="00EF0B46">
            <w:pPr>
              <w:spacing w:line="270" w:lineRule="atLeast"/>
              <w:rPr>
                <w:sz w:val="24"/>
                <w:lang w:val="ru-RU"/>
              </w:rPr>
            </w:pPr>
            <w:r w:rsidRPr="00DE11BA">
              <w:rPr>
                <w:sz w:val="24"/>
                <w:lang w:val="ru-RU"/>
              </w:rPr>
              <w:t>буквальном</w:t>
            </w:r>
            <w:r w:rsidRPr="00DE11BA">
              <w:rPr>
                <w:spacing w:val="-7"/>
                <w:sz w:val="24"/>
                <w:lang w:val="ru-RU"/>
              </w:rPr>
              <w:t xml:space="preserve"> </w:t>
            </w:r>
            <w:r w:rsidRPr="00DE11BA">
              <w:rPr>
                <w:sz w:val="24"/>
                <w:lang w:val="ru-RU"/>
              </w:rPr>
              <w:t>понимании</w:t>
            </w:r>
            <w:r w:rsidRPr="00DE11BA">
              <w:rPr>
                <w:spacing w:val="-7"/>
                <w:sz w:val="24"/>
                <w:lang w:val="ru-RU"/>
              </w:rPr>
              <w:t xml:space="preserve"> </w:t>
            </w:r>
            <w:r w:rsidRPr="00DE11BA">
              <w:rPr>
                <w:sz w:val="24"/>
                <w:lang w:val="ru-RU"/>
              </w:rPr>
              <w:t>значения</w:t>
            </w:r>
            <w:r w:rsidRPr="00DE11BA">
              <w:rPr>
                <w:spacing w:val="-5"/>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входящих</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состав</w:t>
            </w:r>
            <w:r w:rsidRPr="00DE11BA">
              <w:rPr>
                <w:spacing w:val="-1"/>
                <w:sz w:val="24"/>
                <w:lang w:val="ru-RU"/>
              </w:rPr>
              <w:t xml:space="preserve"> </w:t>
            </w:r>
            <w:r w:rsidRPr="00DE11BA">
              <w:rPr>
                <w:sz w:val="24"/>
                <w:lang w:val="ru-RU"/>
              </w:rPr>
              <w:t>фразеологизма.</w:t>
            </w:r>
          </w:p>
        </w:tc>
        <w:tc>
          <w:tcPr>
            <w:tcW w:w="3675"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3311"/>
        </w:trPr>
        <w:tc>
          <w:tcPr>
            <w:tcW w:w="1013" w:type="dxa"/>
            <w:tcBorders>
              <w:left w:val="single" w:sz="6" w:space="0" w:color="000000"/>
            </w:tcBorders>
          </w:tcPr>
          <w:p w:rsidR="00DE11BA" w:rsidRPr="00BE1740" w:rsidRDefault="00DE11BA" w:rsidP="00EF0B46">
            <w:pPr>
              <w:spacing w:line="275" w:lineRule="exact"/>
              <w:jc w:val="center"/>
              <w:rPr>
                <w:b/>
                <w:sz w:val="24"/>
              </w:rPr>
            </w:pPr>
            <w:r w:rsidRPr="00BE1740">
              <w:rPr>
                <w:b/>
                <w:sz w:val="24"/>
              </w:rPr>
              <w:t>5</w:t>
            </w:r>
          </w:p>
        </w:tc>
        <w:tc>
          <w:tcPr>
            <w:tcW w:w="2401" w:type="dxa"/>
          </w:tcPr>
          <w:p w:rsidR="00DE11BA" w:rsidRPr="00BE1740" w:rsidRDefault="00DE11BA" w:rsidP="00EF0B46">
            <w:pPr>
              <w:ind w:right="466"/>
              <w:jc w:val="center"/>
              <w:rPr>
                <w:b/>
                <w:i/>
                <w:sz w:val="24"/>
              </w:rPr>
            </w:pPr>
            <w:r w:rsidRPr="00BE1740">
              <w:rPr>
                <w:b/>
                <w:i/>
                <w:sz w:val="24"/>
              </w:rPr>
              <w:t>Состав слова</w:t>
            </w:r>
            <w:r w:rsidRPr="00BE1740">
              <w:rPr>
                <w:b/>
                <w:i/>
                <w:spacing w:val="-57"/>
                <w:sz w:val="24"/>
              </w:rPr>
              <w:t xml:space="preserve"> </w:t>
            </w:r>
            <w:r w:rsidRPr="00BE1740">
              <w:rPr>
                <w:b/>
                <w:i/>
                <w:sz w:val="24"/>
              </w:rPr>
              <w:t>(морфемика)</w:t>
            </w:r>
            <w:r w:rsidRPr="00BE1740">
              <w:rPr>
                <w:b/>
                <w:i/>
                <w:spacing w:val="-57"/>
                <w:sz w:val="24"/>
              </w:rPr>
              <w:t xml:space="preserve"> </w:t>
            </w:r>
            <w:r w:rsidRPr="00BE1740">
              <w:rPr>
                <w:b/>
                <w:i/>
                <w:sz w:val="24"/>
              </w:rPr>
              <w:t>(5 ч.)</w:t>
            </w:r>
          </w:p>
        </w:tc>
        <w:tc>
          <w:tcPr>
            <w:tcW w:w="3404" w:type="dxa"/>
          </w:tcPr>
          <w:p w:rsidR="00DE11BA" w:rsidRPr="00DE11BA" w:rsidRDefault="00DE11BA" w:rsidP="00EF0B46">
            <w:pPr>
              <w:spacing w:line="275" w:lineRule="exact"/>
              <w:rPr>
                <w:sz w:val="24"/>
                <w:lang w:val="ru-RU"/>
              </w:rPr>
            </w:pPr>
            <w:r w:rsidRPr="00DE11BA">
              <w:rPr>
                <w:sz w:val="24"/>
                <w:lang w:val="ru-RU"/>
              </w:rPr>
              <w:t>Повторение:</w:t>
            </w:r>
            <w:r w:rsidRPr="00DE11BA">
              <w:rPr>
                <w:spacing w:val="-3"/>
                <w:sz w:val="24"/>
                <w:lang w:val="ru-RU"/>
              </w:rPr>
              <w:t xml:space="preserve"> </w:t>
            </w:r>
            <w:r w:rsidRPr="00DE11BA">
              <w:rPr>
                <w:sz w:val="24"/>
                <w:lang w:val="ru-RU"/>
              </w:rPr>
              <w:t>состав</w:t>
            </w:r>
          </w:p>
          <w:p w:rsidR="00DE11BA" w:rsidRPr="00DE11BA" w:rsidRDefault="00DE11BA" w:rsidP="00EF0B46">
            <w:pPr>
              <w:ind w:right="238"/>
              <w:rPr>
                <w:sz w:val="24"/>
                <w:lang w:val="ru-RU"/>
              </w:rPr>
            </w:pPr>
            <w:r w:rsidRPr="00DE11BA">
              <w:rPr>
                <w:sz w:val="24"/>
                <w:lang w:val="ru-RU"/>
              </w:rPr>
              <w:t>изменяемых слов, выделение</w:t>
            </w:r>
            <w:r w:rsidRPr="00DE11BA">
              <w:rPr>
                <w:spacing w:val="-58"/>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словах</w:t>
            </w:r>
          </w:p>
          <w:p w:rsidR="00DE11BA" w:rsidRPr="00DE11BA" w:rsidRDefault="00DE11BA" w:rsidP="00EF0B46">
            <w:pPr>
              <w:ind w:right="261"/>
              <w:rPr>
                <w:sz w:val="24"/>
                <w:lang w:val="ru-RU"/>
              </w:rPr>
            </w:pPr>
            <w:r w:rsidRPr="00DE11BA">
              <w:rPr>
                <w:sz w:val="24"/>
                <w:lang w:val="ru-RU"/>
              </w:rPr>
              <w:t>с</w:t>
            </w:r>
            <w:r w:rsidRPr="00DE11BA">
              <w:rPr>
                <w:spacing w:val="-7"/>
                <w:sz w:val="24"/>
                <w:lang w:val="ru-RU"/>
              </w:rPr>
              <w:t xml:space="preserve"> </w:t>
            </w:r>
            <w:r w:rsidRPr="00DE11BA">
              <w:rPr>
                <w:sz w:val="24"/>
                <w:lang w:val="ru-RU"/>
              </w:rPr>
              <w:t>однозначно</w:t>
            </w:r>
            <w:r w:rsidRPr="00DE11BA">
              <w:rPr>
                <w:spacing w:val="-5"/>
                <w:sz w:val="24"/>
                <w:lang w:val="ru-RU"/>
              </w:rPr>
              <w:t xml:space="preserve"> </w:t>
            </w:r>
            <w:r w:rsidRPr="00DE11BA">
              <w:rPr>
                <w:sz w:val="24"/>
                <w:lang w:val="ru-RU"/>
              </w:rPr>
              <w:t>выделяемы­</w:t>
            </w:r>
            <w:r w:rsidRPr="00DE11BA">
              <w:rPr>
                <w:spacing w:val="-8"/>
                <w:sz w:val="24"/>
                <w:lang w:val="ru-RU"/>
              </w:rPr>
              <w:t xml:space="preserve"> </w:t>
            </w:r>
            <w:r w:rsidRPr="00DE11BA">
              <w:rPr>
                <w:sz w:val="24"/>
                <w:lang w:val="ru-RU"/>
              </w:rPr>
              <w:t>ми</w:t>
            </w:r>
            <w:r w:rsidRPr="00DE11BA">
              <w:rPr>
                <w:spacing w:val="-57"/>
                <w:sz w:val="24"/>
                <w:lang w:val="ru-RU"/>
              </w:rPr>
              <w:t xml:space="preserve"> </w:t>
            </w:r>
            <w:r w:rsidRPr="00DE11BA">
              <w:rPr>
                <w:sz w:val="24"/>
                <w:lang w:val="ru-RU"/>
              </w:rPr>
              <w:t>морфемами окончания,</w:t>
            </w:r>
            <w:r w:rsidRPr="00DE11BA">
              <w:rPr>
                <w:spacing w:val="1"/>
                <w:sz w:val="24"/>
                <w:lang w:val="ru-RU"/>
              </w:rPr>
              <w:t xml:space="preserve"> </w:t>
            </w:r>
            <w:r w:rsidRPr="00DE11BA">
              <w:rPr>
                <w:sz w:val="24"/>
                <w:lang w:val="ru-RU"/>
              </w:rPr>
              <w:t>корня, приставки, суффикса.</w:t>
            </w:r>
            <w:r w:rsidRPr="00DE11BA">
              <w:rPr>
                <w:spacing w:val="-57"/>
                <w:sz w:val="24"/>
                <w:lang w:val="ru-RU"/>
              </w:rPr>
              <w:t xml:space="preserve"> </w:t>
            </w:r>
            <w:r w:rsidRPr="00DE11BA">
              <w:rPr>
                <w:sz w:val="24"/>
                <w:lang w:val="ru-RU"/>
              </w:rPr>
              <w:t>Основа</w:t>
            </w:r>
            <w:r w:rsidRPr="00DE11BA">
              <w:rPr>
                <w:spacing w:val="-3"/>
                <w:sz w:val="24"/>
                <w:lang w:val="ru-RU"/>
              </w:rPr>
              <w:t xml:space="preserve"> </w:t>
            </w:r>
            <w:r w:rsidRPr="00DE11BA">
              <w:rPr>
                <w:sz w:val="24"/>
                <w:lang w:val="ru-RU"/>
              </w:rPr>
              <w:t>слова.</w:t>
            </w:r>
          </w:p>
          <w:p w:rsidR="00DE11BA" w:rsidRPr="00DE11BA" w:rsidRDefault="00DE11BA" w:rsidP="00EF0B46">
            <w:pPr>
              <w:ind w:right="454"/>
              <w:rPr>
                <w:sz w:val="24"/>
                <w:lang w:val="ru-RU"/>
              </w:rPr>
            </w:pPr>
            <w:r w:rsidRPr="00DE11BA">
              <w:rPr>
                <w:sz w:val="24"/>
                <w:lang w:val="ru-RU"/>
              </w:rPr>
              <w:t>Состав</w:t>
            </w:r>
            <w:r w:rsidRPr="00DE11BA">
              <w:rPr>
                <w:spacing w:val="-6"/>
                <w:sz w:val="24"/>
                <w:lang w:val="ru-RU"/>
              </w:rPr>
              <w:t xml:space="preserve"> </w:t>
            </w:r>
            <w:r w:rsidRPr="00DE11BA">
              <w:rPr>
                <w:sz w:val="24"/>
                <w:lang w:val="ru-RU"/>
              </w:rPr>
              <w:t>неизменяемых</w:t>
            </w:r>
            <w:r w:rsidRPr="00DE11BA">
              <w:rPr>
                <w:spacing w:val="-4"/>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(ознакомление).</w:t>
            </w:r>
          </w:p>
          <w:p w:rsidR="00DE11BA" w:rsidRPr="00DE11BA" w:rsidRDefault="00DE11BA" w:rsidP="00EF0B46">
            <w:pPr>
              <w:spacing w:line="270" w:lineRule="atLeast"/>
              <w:ind w:right="470"/>
              <w:rPr>
                <w:sz w:val="24"/>
                <w:lang w:val="ru-RU"/>
              </w:rPr>
            </w:pPr>
            <w:r w:rsidRPr="00DE11BA">
              <w:rPr>
                <w:sz w:val="24"/>
                <w:lang w:val="ru-RU"/>
              </w:rPr>
              <w:t>Значение наиболее</w:t>
            </w:r>
            <w:r w:rsidRPr="00DE11BA">
              <w:rPr>
                <w:spacing w:val="1"/>
                <w:sz w:val="24"/>
                <w:lang w:val="ru-RU"/>
              </w:rPr>
              <w:t xml:space="preserve"> </w:t>
            </w:r>
            <w:r w:rsidRPr="00DE11BA">
              <w:rPr>
                <w:spacing w:val="-1"/>
                <w:sz w:val="24"/>
                <w:lang w:val="ru-RU"/>
              </w:rPr>
              <w:t xml:space="preserve">употребляемых </w:t>
            </w:r>
            <w:r w:rsidRPr="00DE11BA">
              <w:rPr>
                <w:sz w:val="24"/>
                <w:lang w:val="ru-RU"/>
              </w:rPr>
              <w:t>суффиксов</w:t>
            </w:r>
            <w:r w:rsidRPr="00DE11BA">
              <w:rPr>
                <w:spacing w:val="-57"/>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частей</w:t>
            </w:r>
            <w:r w:rsidRPr="00DE11BA">
              <w:rPr>
                <w:spacing w:val="-1"/>
                <w:sz w:val="24"/>
                <w:lang w:val="ru-RU"/>
              </w:rPr>
              <w:t xml:space="preserve"> </w:t>
            </w:r>
            <w:r w:rsidRPr="00DE11BA">
              <w:rPr>
                <w:sz w:val="24"/>
                <w:lang w:val="ru-RU"/>
              </w:rPr>
              <w:t>речи</w:t>
            </w:r>
          </w:p>
        </w:tc>
        <w:tc>
          <w:tcPr>
            <w:tcW w:w="5093" w:type="dxa"/>
            <w:tcBorders>
              <w:top w:val="single" w:sz="6" w:space="0" w:color="000000"/>
              <w:bottom w:val="single" w:sz="6" w:space="0" w:color="000000"/>
            </w:tcBorders>
          </w:tcPr>
          <w:p w:rsidR="00DE11BA" w:rsidRPr="00DE11BA" w:rsidRDefault="00DE11BA" w:rsidP="00EF0B46">
            <w:pPr>
              <w:ind w:right="531"/>
              <w:rPr>
                <w:sz w:val="24"/>
                <w:lang w:val="ru-RU"/>
              </w:rPr>
            </w:pPr>
            <w:r w:rsidRPr="00DE11BA">
              <w:rPr>
                <w:sz w:val="24"/>
                <w:lang w:val="ru-RU"/>
              </w:rPr>
              <w:t>Учебный</w:t>
            </w:r>
            <w:r w:rsidRPr="00DE11BA">
              <w:rPr>
                <w:spacing w:val="-2"/>
                <w:sz w:val="24"/>
                <w:lang w:val="ru-RU"/>
              </w:rPr>
              <w:t xml:space="preserve"> </w:t>
            </w:r>
            <w:r w:rsidRPr="00DE11BA">
              <w:rPr>
                <w:sz w:val="24"/>
                <w:lang w:val="ru-RU"/>
              </w:rPr>
              <w:t>диалог</w:t>
            </w:r>
            <w:r w:rsidRPr="00DE11BA">
              <w:rPr>
                <w:spacing w:val="-2"/>
                <w:sz w:val="24"/>
                <w:lang w:val="ru-RU"/>
              </w:rPr>
              <w:t xml:space="preserve"> </w:t>
            </w:r>
            <w:r w:rsidRPr="00DE11BA">
              <w:rPr>
                <w:sz w:val="24"/>
                <w:lang w:val="ru-RU"/>
              </w:rPr>
              <w:t>«Что</w:t>
            </w:r>
            <w:r w:rsidRPr="00DE11BA">
              <w:rPr>
                <w:spacing w:val="-4"/>
                <w:sz w:val="24"/>
                <w:lang w:val="ru-RU"/>
              </w:rPr>
              <w:t xml:space="preserve"> </w:t>
            </w:r>
            <w:r w:rsidRPr="00DE11BA">
              <w:rPr>
                <w:sz w:val="24"/>
                <w:lang w:val="ru-RU"/>
              </w:rPr>
              <w:t>мы</w:t>
            </w:r>
            <w:r w:rsidRPr="00DE11BA">
              <w:rPr>
                <w:spacing w:val="-2"/>
                <w:sz w:val="24"/>
                <w:lang w:val="ru-RU"/>
              </w:rPr>
              <w:t xml:space="preserve"> </w:t>
            </w:r>
            <w:r w:rsidRPr="00DE11BA">
              <w:rPr>
                <w:sz w:val="24"/>
                <w:lang w:val="ru-RU"/>
              </w:rPr>
              <w:t>помним</w:t>
            </w:r>
            <w:r w:rsidRPr="00DE11BA">
              <w:rPr>
                <w:spacing w:val="-2"/>
                <w:sz w:val="24"/>
                <w:lang w:val="ru-RU"/>
              </w:rPr>
              <w:t xml:space="preserve"> </w:t>
            </w:r>
            <w:r w:rsidRPr="00DE11BA">
              <w:rPr>
                <w:sz w:val="24"/>
                <w:lang w:val="ru-RU"/>
              </w:rPr>
              <w:t>о</w:t>
            </w:r>
            <w:r w:rsidRPr="00DE11BA">
              <w:rPr>
                <w:spacing w:val="-1"/>
                <w:sz w:val="24"/>
                <w:lang w:val="ru-RU"/>
              </w:rPr>
              <w:t xml:space="preserve"> </w:t>
            </w:r>
            <w:r w:rsidRPr="00DE11BA">
              <w:rPr>
                <w:sz w:val="24"/>
                <w:lang w:val="ru-RU"/>
              </w:rPr>
              <w:t>частях</w:t>
            </w:r>
            <w:r w:rsidRPr="00DE11BA">
              <w:rPr>
                <w:spacing w:val="-57"/>
                <w:sz w:val="24"/>
                <w:lang w:val="ru-RU"/>
              </w:rPr>
              <w:t xml:space="preserve"> </w:t>
            </w:r>
            <w:r w:rsidRPr="00DE11BA">
              <w:rPr>
                <w:sz w:val="24"/>
                <w:lang w:val="ru-RU"/>
              </w:rPr>
              <w:t>слова?», в ходе диалога даётся устная</w:t>
            </w:r>
            <w:r w:rsidRPr="00DE11BA">
              <w:rPr>
                <w:spacing w:val="1"/>
                <w:sz w:val="24"/>
                <w:lang w:val="ru-RU"/>
              </w:rPr>
              <w:t xml:space="preserve"> </w:t>
            </w:r>
            <w:r w:rsidRPr="00DE11BA">
              <w:rPr>
                <w:sz w:val="24"/>
                <w:lang w:val="ru-RU"/>
              </w:rPr>
              <w:t>характеристика частей слова по заданным</w:t>
            </w:r>
            <w:r w:rsidRPr="00DE11BA">
              <w:rPr>
                <w:spacing w:val="1"/>
                <w:sz w:val="24"/>
                <w:lang w:val="ru-RU"/>
              </w:rPr>
              <w:t xml:space="preserve"> </w:t>
            </w:r>
            <w:r w:rsidRPr="00DE11BA">
              <w:rPr>
                <w:sz w:val="24"/>
                <w:lang w:val="ru-RU"/>
              </w:rPr>
              <w:t>признакам (значение, способ выделения,</w:t>
            </w:r>
            <w:r w:rsidRPr="00DE11BA">
              <w:rPr>
                <w:spacing w:val="1"/>
                <w:sz w:val="24"/>
                <w:lang w:val="ru-RU"/>
              </w:rPr>
              <w:t xml:space="preserve"> </w:t>
            </w:r>
            <w:r w:rsidRPr="00DE11BA">
              <w:rPr>
                <w:sz w:val="24"/>
                <w:lang w:val="ru-RU"/>
              </w:rPr>
              <w:t>способ</w:t>
            </w:r>
            <w:r w:rsidRPr="00DE11BA">
              <w:rPr>
                <w:spacing w:val="-1"/>
                <w:sz w:val="24"/>
                <w:lang w:val="ru-RU"/>
              </w:rPr>
              <w:t xml:space="preserve"> </w:t>
            </w:r>
            <w:r w:rsidRPr="00DE11BA">
              <w:rPr>
                <w:sz w:val="24"/>
                <w:lang w:val="ru-RU"/>
              </w:rPr>
              <w:t>обозначения).</w:t>
            </w:r>
          </w:p>
          <w:p w:rsidR="00DE11BA" w:rsidRPr="00DE11BA" w:rsidRDefault="00DE11BA" w:rsidP="00EF0B46">
            <w:pPr>
              <w:ind w:right="320"/>
              <w:rPr>
                <w:sz w:val="24"/>
                <w:lang w:val="ru-RU"/>
              </w:rPr>
            </w:pPr>
            <w:r w:rsidRPr="00DE11BA">
              <w:rPr>
                <w:sz w:val="24"/>
                <w:lang w:val="ru-RU"/>
              </w:rPr>
              <w:t>Упражнение: проведение по предложенному</w:t>
            </w:r>
            <w:r w:rsidRPr="00DE11BA">
              <w:rPr>
                <w:spacing w:val="-57"/>
                <w:sz w:val="24"/>
                <w:lang w:val="ru-RU"/>
              </w:rPr>
              <w:t xml:space="preserve"> </w:t>
            </w:r>
            <w:r w:rsidRPr="00DE11BA">
              <w:rPr>
                <w:sz w:val="24"/>
                <w:lang w:val="ru-RU"/>
              </w:rPr>
              <w:t>алгоритму</w:t>
            </w:r>
            <w:r w:rsidRPr="00DE11BA">
              <w:rPr>
                <w:spacing w:val="-1"/>
                <w:sz w:val="24"/>
                <w:lang w:val="ru-RU"/>
              </w:rPr>
              <w:t xml:space="preserve"> </w:t>
            </w:r>
            <w:r w:rsidRPr="00DE11BA">
              <w:rPr>
                <w:sz w:val="24"/>
                <w:lang w:val="ru-RU"/>
              </w:rPr>
              <w:t>разбора</w:t>
            </w:r>
            <w:r w:rsidRPr="00DE11BA">
              <w:rPr>
                <w:spacing w:val="-1"/>
                <w:sz w:val="24"/>
                <w:lang w:val="ru-RU"/>
              </w:rPr>
              <w:t xml:space="preserve"> </w:t>
            </w:r>
            <w:r w:rsidRPr="00DE11BA">
              <w:rPr>
                <w:sz w:val="24"/>
                <w:lang w:val="ru-RU"/>
              </w:rPr>
              <w:t>слова</w:t>
            </w:r>
            <w:r w:rsidRPr="00DE11BA">
              <w:rPr>
                <w:spacing w:val="-1"/>
                <w:sz w:val="24"/>
                <w:lang w:val="ru-RU"/>
              </w:rPr>
              <w:t xml:space="preserve"> </w:t>
            </w:r>
            <w:r w:rsidRPr="00DE11BA">
              <w:rPr>
                <w:sz w:val="24"/>
                <w:lang w:val="ru-RU"/>
              </w:rPr>
              <w:t>по составу.</w:t>
            </w:r>
          </w:p>
          <w:p w:rsidR="00DE11BA" w:rsidRPr="00DE11BA" w:rsidRDefault="00DE11BA" w:rsidP="00EF0B46">
            <w:pPr>
              <w:ind w:right="198"/>
              <w:rPr>
                <w:sz w:val="24"/>
                <w:lang w:val="ru-RU"/>
              </w:rPr>
            </w:pPr>
            <w:r w:rsidRPr="00DE11BA">
              <w:rPr>
                <w:sz w:val="24"/>
                <w:lang w:val="ru-RU"/>
              </w:rPr>
              <w:t>Работа</w:t>
            </w:r>
            <w:r w:rsidRPr="00DE11BA">
              <w:rPr>
                <w:spacing w:val="-3"/>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поиск</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разборе</w:t>
            </w:r>
            <w:r w:rsidRPr="00DE11BA">
              <w:rPr>
                <w:spacing w:val="-2"/>
                <w:sz w:val="24"/>
                <w:lang w:val="ru-RU"/>
              </w:rPr>
              <w:t xml:space="preserve"> </w:t>
            </w:r>
            <w:r w:rsidRPr="00DE11BA">
              <w:rPr>
                <w:sz w:val="24"/>
                <w:lang w:val="ru-RU"/>
              </w:rPr>
              <w:t>слова</w:t>
            </w:r>
            <w:r w:rsidRPr="00DE11BA">
              <w:rPr>
                <w:spacing w:val="-57"/>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составу. Проверочная работа</w:t>
            </w:r>
            <w:r w:rsidRPr="00DE11BA">
              <w:rPr>
                <w:spacing w:val="-2"/>
                <w:sz w:val="24"/>
                <w:lang w:val="ru-RU"/>
              </w:rPr>
              <w:t xml:space="preserve"> </w:t>
            </w:r>
            <w:r w:rsidRPr="00DE11BA">
              <w:rPr>
                <w:sz w:val="24"/>
                <w:lang w:val="ru-RU"/>
              </w:rPr>
              <w:t>с</w:t>
            </w:r>
          </w:p>
          <w:p w:rsidR="00DE11BA" w:rsidRPr="00DE11BA" w:rsidRDefault="00DE11BA" w:rsidP="00EF0B46">
            <w:pPr>
              <w:spacing w:line="270" w:lineRule="atLeast"/>
              <w:ind w:right="582"/>
              <w:rPr>
                <w:sz w:val="24"/>
                <w:lang w:val="ru-RU"/>
              </w:rPr>
            </w:pPr>
            <w:r w:rsidRPr="00DE11BA">
              <w:rPr>
                <w:sz w:val="24"/>
                <w:lang w:val="ru-RU"/>
              </w:rPr>
              <w:t>последующим самоанализом, отработка</w:t>
            </w:r>
            <w:r w:rsidRPr="00DE11BA">
              <w:rPr>
                <w:spacing w:val="1"/>
                <w:sz w:val="24"/>
                <w:lang w:val="ru-RU"/>
              </w:rPr>
              <w:t xml:space="preserve"> </w:t>
            </w:r>
            <w:r w:rsidRPr="00DE11BA">
              <w:rPr>
                <w:sz w:val="24"/>
                <w:lang w:val="ru-RU"/>
              </w:rPr>
              <w:t>умений</w:t>
            </w:r>
            <w:r w:rsidRPr="00DE11BA">
              <w:rPr>
                <w:spacing w:val="-3"/>
                <w:sz w:val="24"/>
                <w:lang w:val="ru-RU"/>
              </w:rPr>
              <w:t xml:space="preserve"> </w:t>
            </w:r>
            <w:r w:rsidRPr="00DE11BA">
              <w:rPr>
                <w:sz w:val="24"/>
                <w:lang w:val="ru-RU"/>
              </w:rPr>
              <w:t>корректировать</w:t>
            </w:r>
            <w:r w:rsidRPr="00DE11BA">
              <w:rPr>
                <w:spacing w:val="-4"/>
                <w:sz w:val="24"/>
                <w:lang w:val="ru-RU"/>
              </w:rPr>
              <w:t xml:space="preserve"> </w:t>
            </w:r>
            <w:r w:rsidRPr="00DE11BA">
              <w:rPr>
                <w:sz w:val="24"/>
                <w:lang w:val="ru-RU"/>
              </w:rPr>
              <w:t>свои</w:t>
            </w:r>
            <w:r w:rsidRPr="00DE11BA">
              <w:rPr>
                <w:spacing w:val="-2"/>
                <w:sz w:val="24"/>
                <w:lang w:val="ru-RU"/>
              </w:rPr>
              <w:t xml:space="preserve"> </w:t>
            </w:r>
            <w:r w:rsidRPr="00DE11BA">
              <w:rPr>
                <w:sz w:val="24"/>
                <w:lang w:val="ru-RU"/>
              </w:rPr>
              <w:t>действия</w:t>
            </w:r>
            <w:r w:rsidRPr="00DE11BA">
              <w:rPr>
                <w:spacing w:val="-3"/>
                <w:sz w:val="24"/>
                <w:lang w:val="ru-RU"/>
              </w:rPr>
              <w:t xml:space="preserve"> </w:t>
            </w:r>
            <w:r w:rsidRPr="00DE11BA">
              <w:rPr>
                <w:sz w:val="24"/>
                <w:lang w:val="ru-RU"/>
              </w:rPr>
              <w:t>для</w:t>
            </w:r>
            <w:r w:rsidRPr="00DE11BA">
              <w:rPr>
                <w:spacing w:val="-57"/>
                <w:sz w:val="24"/>
                <w:lang w:val="ru-RU"/>
              </w:rPr>
              <w:t xml:space="preserve"> </w:t>
            </w:r>
            <w:r w:rsidRPr="00DE11BA">
              <w:rPr>
                <w:sz w:val="24"/>
                <w:lang w:val="ru-RU"/>
              </w:rPr>
              <w:t>преодоления</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разборе</w:t>
            </w:r>
            <w:r w:rsidRPr="00DE11BA">
              <w:rPr>
                <w:spacing w:val="-2"/>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p>
        </w:tc>
        <w:tc>
          <w:tcPr>
            <w:tcW w:w="3675"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695"/>
        </w:trPr>
        <w:tc>
          <w:tcPr>
            <w:tcW w:w="1013" w:type="dxa"/>
            <w:tcBorders>
              <w:left w:val="single" w:sz="6" w:space="0" w:color="000000"/>
            </w:tcBorders>
          </w:tcPr>
          <w:p w:rsidR="00DE11BA" w:rsidRPr="00DE11BA" w:rsidRDefault="00DE11BA" w:rsidP="00EF0B46">
            <w:pPr>
              <w:rPr>
                <w:sz w:val="24"/>
                <w:lang w:val="ru-RU"/>
              </w:rPr>
            </w:pPr>
          </w:p>
        </w:tc>
        <w:tc>
          <w:tcPr>
            <w:tcW w:w="2401" w:type="dxa"/>
          </w:tcPr>
          <w:p w:rsidR="00DE11BA" w:rsidRPr="00DE11BA" w:rsidRDefault="00DE11BA" w:rsidP="00EF0B46">
            <w:pPr>
              <w:rPr>
                <w:sz w:val="24"/>
                <w:lang w:val="ru-RU"/>
              </w:rPr>
            </w:pPr>
          </w:p>
        </w:tc>
        <w:tc>
          <w:tcPr>
            <w:tcW w:w="3404" w:type="dxa"/>
          </w:tcPr>
          <w:p w:rsidR="00DE11BA" w:rsidRPr="00BE1740" w:rsidRDefault="00DE11BA" w:rsidP="00EF0B46">
            <w:pPr>
              <w:spacing w:line="275" w:lineRule="exact"/>
              <w:rPr>
                <w:sz w:val="24"/>
              </w:rPr>
            </w:pPr>
            <w:r w:rsidRPr="00BE1740">
              <w:rPr>
                <w:sz w:val="24"/>
              </w:rPr>
              <w:t>(ознакомление)</w:t>
            </w:r>
          </w:p>
        </w:tc>
        <w:tc>
          <w:tcPr>
            <w:tcW w:w="5093" w:type="dxa"/>
            <w:tcBorders>
              <w:top w:val="single" w:sz="6" w:space="0" w:color="000000"/>
              <w:bottom w:val="single" w:sz="6" w:space="0" w:color="000000"/>
            </w:tcBorders>
          </w:tcPr>
          <w:p w:rsidR="00DE11BA" w:rsidRPr="00BE1740" w:rsidRDefault="00DE11BA" w:rsidP="00EF0B46">
            <w:pPr>
              <w:spacing w:line="275" w:lineRule="exact"/>
              <w:rPr>
                <w:sz w:val="24"/>
              </w:rPr>
            </w:pPr>
            <w:r w:rsidRPr="00BE1740">
              <w:rPr>
                <w:sz w:val="24"/>
              </w:rPr>
              <w:t>составу.</w:t>
            </w:r>
          </w:p>
        </w:tc>
        <w:tc>
          <w:tcPr>
            <w:tcW w:w="3675" w:type="dxa"/>
            <w:tcBorders>
              <w:top w:val="single" w:sz="6" w:space="0" w:color="000000"/>
              <w:bottom w:val="single" w:sz="6" w:space="0" w:color="000000"/>
            </w:tcBorders>
          </w:tcPr>
          <w:p w:rsidR="00DE11BA" w:rsidRPr="00BE1740" w:rsidRDefault="00DE11BA" w:rsidP="00EF0B46">
            <w:pPr>
              <w:rPr>
                <w:sz w:val="24"/>
              </w:rPr>
            </w:pPr>
          </w:p>
        </w:tc>
      </w:tr>
      <w:tr w:rsidR="00DE11BA" w:rsidRPr="00BE1740" w:rsidTr="00EF0B46">
        <w:trPr>
          <w:trHeight w:val="8833"/>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6</w:t>
            </w:r>
          </w:p>
        </w:tc>
        <w:tc>
          <w:tcPr>
            <w:tcW w:w="2401" w:type="dxa"/>
            <w:tcBorders>
              <w:left w:val="single" w:sz="6" w:space="0" w:color="000000"/>
            </w:tcBorders>
          </w:tcPr>
          <w:p w:rsidR="00DE11BA" w:rsidRPr="00BE1740" w:rsidRDefault="00DE11BA" w:rsidP="00EF0B46">
            <w:pPr>
              <w:spacing w:line="275" w:lineRule="exact"/>
              <w:rPr>
                <w:b/>
                <w:i/>
                <w:sz w:val="24"/>
              </w:rPr>
            </w:pPr>
            <w:r w:rsidRPr="00BE1740">
              <w:rPr>
                <w:b/>
                <w:i/>
                <w:sz w:val="24"/>
              </w:rPr>
              <w:t>Морфология</w:t>
            </w:r>
            <w:r w:rsidRPr="00BE1740">
              <w:rPr>
                <w:b/>
                <w:i/>
                <w:spacing w:val="59"/>
                <w:sz w:val="24"/>
              </w:rPr>
              <w:t xml:space="preserve"> </w:t>
            </w:r>
            <w:r w:rsidRPr="00BE1740">
              <w:rPr>
                <w:b/>
                <w:i/>
                <w:sz w:val="24"/>
              </w:rPr>
              <w:t>(30</w:t>
            </w:r>
            <w:r w:rsidRPr="00BE1740">
              <w:rPr>
                <w:b/>
                <w:i/>
                <w:spacing w:val="-1"/>
                <w:sz w:val="24"/>
              </w:rPr>
              <w:t xml:space="preserve"> </w:t>
            </w:r>
            <w:r w:rsidRPr="00BE1740">
              <w:rPr>
                <w:b/>
                <w:i/>
                <w:sz w:val="24"/>
              </w:rPr>
              <w:t>ч.)</w:t>
            </w:r>
          </w:p>
        </w:tc>
        <w:tc>
          <w:tcPr>
            <w:tcW w:w="3404" w:type="dxa"/>
          </w:tcPr>
          <w:p w:rsidR="00DE11BA" w:rsidRPr="00DE11BA" w:rsidRDefault="00DE11BA" w:rsidP="00EF0B46">
            <w:pPr>
              <w:ind w:right="269"/>
              <w:rPr>
                <w:sz w:val="24"/>
                <w:lang w:val="ru-RU"/>
              </w:rPr>
            </w:pPr>
            <w:r w:rsidRPr="00DE11BA">
              <w:rPr>
                <w:sz w:val="24"/>
                <w:lang w:val="ru-RU"/>
              </w:rPr>
              <w:t>Части речи самостоятельные</w:t>
            </w:r>
            <w:r w:rsidRPr="00DE11BA">
              <w:rPr>
                <w:spacing w:val="-58"/>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служебные.</w:t>
            </w:r>
          </w:p>
          <w:p w:rsidR="00DE11BA" w:rsidRPr="00DE11BA" w:rsidRDefault="00DE11BA" w:rsidP="00EF0B46">
            <w:pPr>
              <w:ind w:right="257"/>
              <w:rPr>
                <w:sz w:val="24"/>
                <w:lang w:val="ru-RU"/>
              </w:rPr>
            </w:pPr>
            <w:r w:rsidRPr="00DE11BA">
              <w:rPr>
                <w:sz w:val="24"/>
                <w:lang w:val="ru-RU"/>
              </w:rPr>
              <w:t>Имя существительное.</w:t>
            </w:r>
            <w:r w:rsidRPr="00DE11BA">
              <w:rPr>
                <w:spacing w:val="1"/>
                <w:sz w:val="24"/>
                <w:lang w:val="ru-RU"/>
              </w:rPr>
              <w:t xml:space="preserve"> </w:t>
            </w:r>
            <w:r w:rsidRPr="00DE11BA">
              <w:rPr>
                <w:sz w:val="24"/>
                <w:lang w:val="ru-RU"/>
              </w:rPr>
              <w:t>Повторение:</w:t>
            </w:r>
            <w:r w:rsidRPr="00DE11BA">
              <w:rPr>
                <w:spacing w:val="-4"/>
                <w:sz w:val="24"/>
                <w:lang w:val="ru-RU"/>
              </w:rPr>
              <w:t xml:space="preserve"> </w:t>
            </w:r>
            <w:r w:rsidRPr="00DE11BA">
              <w:rPr>
                <w:sz w:val="24"/>
                <w:lang w:val="ru-RU"/>
              </w:rPr>
              <w:t>склонение</w:t>
            </w:r>
            <w:r w:rsidRPr="00DE11BA">
              <w:rPr>
                <w:spacing w:val="-7"/>
                <w:sz w:val="24"/>
                <w:lang w:val="ru-RU"/>
              </w:rPr>
              <w:t xml:space="preserve"> </w:t>
            </w:r>
            <w:r w:rsidRPr="00DE11BA">
              <w:rPr>
                <w:sz w:val="24"/>
                <w:lang w:val="ru-RU"/>
              </w:rPr>
              <w:t>имён</w:t>
            </w:r>
            <w:r w:rsidRPr="00DE11BA">
              <w:rPr>
                <w:spacing w:val="-57"/>
                <w:sz w:val="24"/>
                <w:lang w:val="ru-RU"/>
              </w:rPr>
              <w:t xml:space="preserve"> </w:t>
            </w:r>
            <w:r w:rsidRPr="00DE11BA">
              <w:rPr>
                <w:sz w:val="24"/>
                <w:lang w:val="ru-RU"/>
              </w:rPr>
              <w:t>существительных; имена</w:t>
            </w:r>
            <w:r w:rsidRPr="00DE11BA">
              <w:rPr>
                <w:spacing w:val="1"/>
                <w:sz w:val="24"/>
                <w:lang w:val="ru-RU"/>
              </w:rPr>
              <w:t xml:space="preserve"> </w:t>
            </w:r>
            <w:r w:rsidRPr="00DE11BA">
              <w:rPr>
                <w:sz w:val="24"/>
                <w:lang w:val="ru-RU"/>
              </w:rPr>
              <w:t>существительные 1, 2, 3­го</w:t>
            </w:r>
            <w:r w:rsidRPr="00DE11BA">
              <w:rPr>
                <w:spacing w:val="1"/>
                <w:sz w:val="24"/>
                <w:lang w:val="ru-RU"/>
              </w:rPr>
              <w:t xml:space="preserve"> </w:t>
            </w:r>
            <w:r w:rsidRPr="00DE11BA">
              <w:rPr>
                <w:sz w:val="24"/>
                <w:lang w:val="ru-RU"/>
              </w:rPr>
              <w:t>склонения.</w:t>
            </w:r>
          </w:p>
          <w:p w:rsidR="00DE11BA" w:rsidRPr="00DE11BA" w:rsidRDefault="00DE11BA" w:rsidP="00EF0B46">
            <w:pPr>
              <w:ind w:right="1054"/>
              <w:rPr>
                <w:sz w:val="24"/>
                <w:lang w:val="ru-RU"/>
              </w:rPr>
            </w:pPr>
            <w:r w:rsidRPr="00DE11BA">
              <w:rPr>
                <w:spacing w:val="-1"/>
                <w:sz w:val="24"/>
                <w:lang w:val="ru-RU"/>
              </w:rPr>
              <w:t xml:space="preserve">Несклоняемые </w:t>
            </w:r>
            <w:r w:rsidRPr="00DE11BA">
              <w:rPr>
                <w:sz w:val="24"/>
                <w:lang w:val="ru-RU"/>
              </w:rPr>
              <w:t>имена</w:t>
            </w:r>
            <w:r w:rsidRPr="00DE11BA">
              <w:rPr>
                <w:spacing w:val="-57"/>
                <w:sz w:val="24"/>
                <w:lang w:val="ru-RU"/>
              </w:rPr>
              <w:t xml:space="preserve"> </w:t>
            </w:r>
            <w:r w:rsidRPr="00DE11BA">
              <w:rPr>
                <w:sz w:val="24"/>
                <w:lang w:val="ru-RU"/>
              </w:rPr>
              <w:t>существительные</w:t>
            </w:r>
            <w:r w:rsidRPr="00DE11BA">
              <w:rPr>
                <w:spacing w:val="1"/>
                <w:sz w:val="24"/>
                <w:lang w:val="ru-RU"/>
              </w:rPr>
              <w:t xml:space="preserve"> </w:t>
            </w:r>
            <w:r w:rsidRPr="00DE11BA">
              <w:rPr>
                <w:sz w:val="24"/>
                <w:lang w:val="ru-RU"/>
              </w:rPr>
              <w:t>(ознакомление).</w:t>
            </w:r>
          </w:p>
          <w:p w:rsidR="00DE11BA" w:rsidRPr="00DE11BA" w:rsidRDefault="00DE11BA" w:rsidP="00EF0B46">
            <w:pPr>
              <w:ind w:right="479"/>
              <w:rPr>
                <w:sz w:val="24"/>
                <w:lang w:val="ru-RU"/>
              </w:rPr>
            </w:pPr>
            <w:r w:rsidRPr="00DE11BA">
              <w:rPr>
                <w:sz w:val="24"/>
                <w:lang w:val="ru-RU"/>
              </w:rPr>
              <w:t>Имя прилагательное.</w:t>
            </w:r>
            <w:r w:rsidRPr="00DE11BA">
              <w:rPr>
                <w:spacing w:val="1"/>
                <w:sz w:val="24"/>
                <w:lang w:val="ru-RU"/>
              </w:rPr>
              <w:t xml:space="preserve"> </w:t>
            </w:r>
            <w:r w:rsidRPr="00DE11BA">
              <w:rPr>
                <w:sz w:val="24"/>
                <w:lang w:val="ru-RU"/>
              </w:rPr>
              <w:t>Повторение: зависимость</w:t>
            </w:r>
            <w:r w:rsidRPr="00DE11BA">
              <w:rPr>
                <w:spacing w:val="1"/>
                <w:sz w:val="24"/>
                <w:lang w:val="ru-RU"/>
              </w:rPr>
              <w:t xml:space="preserve"> </w:t>
            </w:r>
            <w:r w:rsidRPr="00DE11BA">
              <w:rPr>
                <w:sz w:val="24"/>
                <w:lang w:val="ru-RU"/>
              </w:rPr>
              <w:t>формы имени</w:t>
            </w:r>
            <w:r w:rsidRPr="00DE11BA">
              <w:rPr>
                <w:spacing w:val="1"/>
                <w:sz w:val="24"/>
                <w:lang w:val="ru-RU"/>
              </w:rPr>
              <w:t xml:space="preserve"> </w:t>
            </w:r>
            <w:r w:rsidRPr="00DE11BA">
              <w:rPr>
                <w:sz w:val="24"/>
                <w:lang w:val="ru-RU"/>
              </w:rPr>
              <w:t>прилагательного</w:t>
            </w:r>
            <w:r w:rsidRPr="00DE11BA">
              <w:rPr>
                <w:spacing w:val="-8"/>
                <w:sz w:val="24"/>
                <w:lang w:val="ru-RU"/>
              </w:rPr>
              <w:t xml:space="preserve"> </w:t>
            </w:r>
            <w:r w:rsidRPr="00DE11BA">
              <w:rPr>
                <w:sz w:val="24"/>
                <w:lang w:val="ru-RU"/>
              </w:rPr>
              <w:t>от</w:t>
            </w:r>
            <w:r w:rsidRPr="00DE11BA">
              <w:rPr>
                <w:spacing w:val="-10"/>
                <w:sz w:val="24"/>
                <w:lang w:val="ru-RU"/>
              </w:rPr>
              <w:t xml:space="preserve"> </w:t>
            </w:r>
            <w:r w:rsidRPr="00DE11BA">
              <w:rPr>
                <w:sz w:val="24"/>
                <w:lang w:val="ru-RU"/>
              </w:rPr>
              <w:t>формы</w:t>
            </w:r>
            <w:r w:rsidRPr="00DE11BA">
              <w:rPr>
                <w:spacing w:val="-57"/>
                <w:sz w:val="24"/>
                <w:lang w:val="ru-RU"/>
              </w:rPr>
              <w:t xml:space="preserve"> </w:t>
            </w:r>
            <w:r w:rsidRPr="00DE11BA">
              <w:rPr>
                <w:sz w:val="24"/>
                <w:lang w:val="ru-RU"/>
              </w:rPr>
              <w:t>имени существительного.</w:t>
            </w:r>
            <w:r w:rsidRPr="00DE11BA">
              <w:rPr>
                <w:spacing w:val="1"/>
                <w:sz w:val="24"/>
                <w:lang w:val="ru-RU"/>
              </w:rPr>
              <w:t xml:space="preserve"> </w:t>
            </w:r>
            <w:r w:rsidRPr="00DE11BA">
              <w:rPr>
                <w:sz w:val="24"/>
                <w:lang w:val="ru-RU"/>
              </w:rPr>
              <w:t>Склонение имён</w:t>
            </w:r>
            <w:r w:rsidRPr="00DE11BA">
              <w:rPr>
                <w:spacing w:val="1"/>
                <w:sz w:val="24"/>
                <w:lang w:val="ru-RU"/>
              </w:rPr>
              <w:t xml:space="preserve"> </w:t>
            </w:r>
            <w:r w:rsidRPr="00DE11BA">
              <w:rPr>
                <w:sz w:val="24"/>
                <w:lang w:val="ru-RU"/>
              </w:rPr>
              <w:t>прилагательных во</w:t>
            </w:r>
            <w:r w:rsidRPr="00DE11BA">
              <w:rPr>
                <w:spacing w:val="1"/>
                <w:sz w:val="24"/>
                <w:lang w:val="ru-RU"/>
              </w:rPr>
              <w:t xml:space="preserve"> </w:t>
            </w:r>
            <w:r w:rsidRPr="00DE11BA">
              <w:rPr>
                <w:sz w:val="24"/>
                <w:lang w:val="ru-RU"/>
              </w:rPr>
              <w:t>множествен­</w:t>
            </w:r>
            <w:r w:rsidRPr="00DE11BA">
              <w:rPr>
                <w:spacing w:val="-2"/>
                <w:sz w:val="24"/>
                <w:lang w:val="ru-RU"/>
              </w:rPr>
              <w:t xml:space="preserve"> </w:t>
            </w:r>
            <w:r w:rsidRPr="00DE11BA">
              <w:rPr>
                <w:sz w:val="24"/>
                <w:lang w:val="ru-RU"/>
              </w:rPr>
              <w:t>ном</w:t>
            </w:r>
            <w:r w:rsidRPr="00DE11BA">
              <w:rPr>
                <w:spacing w:val="-2"/>
                <w:sz w:val="24"/>
                <w:lang w:val="ru-RU"/>
              </w:rPr>
              <w:t xml:space="preserve"> </w:t>
            </w:r>
            <w:r w:rsidRPr="00DE11BA">
              <w:rPr>
                <w:sz w:val="24"/>
                <w:lang w:val="ru-RU"/>
              </w:rPr>
              <w:t>числе.</w:t>
            </w:r>
          </w:p>
          <w:p w:rsidR="00DE11BA" w:rsidRPr="00DE11BA" w:rsidRDefault="00DE11BA" w:rsidP="00EF0B46">
            <w:pPr>
              <w:ind w:right="395"/>
              <w:rPr>
                <w:sz w:val="24"/>
                <w:lang w:val="ru-RU"/>
              </w:rPr>
            </w:pPr>
            <w:r w:rsidRPr="00DE11BA">
              <w:rPr>
                <w:sz w:val="24"/>
                <w:lang w:val="ru-RU"/>
              </w:rPr>
              <w:t>Местоимение. Личные</w:t>
            </w:r>
            <w:r w:rsidRPr="00DE11BA">
              <w:rPr>
                <w:spacing w:val="1"/>
                <w:sz w:val="24"/>
                <w:lang w:val="ru-RU"/>
              </w:rPr>
              <w:t xml:space="preserve"> </w:t>
            </w:r>
            <w:r w:rsidRPr="00DE11BA">
              <w:rPr>
                <w:sz w:val="24"/>
                <w:lang w:val="ru-RU"/>
              </w:rPr>
              <w:t>местоимения. Повторение:</w:t>
            </w:r>
            <w:r w:rsidRPr="00DE11BA">
              <w:rPr>
                <w:spacing w:val="1"/>
                <w:sz w:val="24"/>
                <w:lang w:val="ru-RU"/>
              </w:rPr>
              <w:t xml:space="preserve"> </w:t>
            </w:r>
            <w:r w:rsidRPr="00DE11BA">
              <w:rPr>
                <w:sz w:val="24"/>
                <w:lang w:val="ru-RU"/>
              </w:rPr>
              <w:t>личные местоимения 1­го и</w:t>
            </w:r>
            <w:r w:rsidRPr="00DE11BA">
              <w:rPr>
                <w:spacing w:val="-57"/>
                <w:sz w:val="24"/>
                <w:lang w:val="ru-RU"/>
              </w:rPr>
              <w:t xml:space="preserve"> </w:t>
            </w:r>
            <w:r w:rsidRPr="00DE11BA">
              <w:rPr>
                <w:sz w:val="24"/>
                <w:lang w:val="ru-RU"/>
              </w:rPr>
              <w:t>3­го лица единственного и</w:t>
            </w:r>
            <w:r w:rsidRPr="00DE11BA">
              <w:rPr>
                <w:spacing w:val="1"/>
                <w:sz w:val="24"/>
                <w:lang w:val="ru-RU"/>
              </w:rPr>
              <w:t xml:space="preserve"> </w:t>
            </w:r>
            <w:r w:rsidRPr="00DE11BA">
              <w:rPr>
                <w:sz w:val="24"/>
                <w:lang w:val="ru-RU"/>
              </w:rPr>
              <w:t>множественного числа;</w:t>
            </w:r>
            <w:r w:rsidRPr="00DE11BA">
              <w:rPr>
                <w:spacing w:val="1"/>
                <w:sz w:val="24"/>
                <w:lang w:val="ru-RU"/>
              </w:rPr>
              <w:t xml:space="preserve"> </w:t>
            </w:r>
            <w:r w:rsidRPr="00DE11BA">
              <w:rPr>
                <w:sz w:val="24"/>
                <w:lang w:val="ru-RU"/>
              </w:rPr>
              <w:t>склонение личных</w:t>
            </w:r>
            <w:r w:rsidRPr="00DE11BA">
              <w:rPr>
                <w:spacing w:val="1"/>
                <w:sz w:val="24"/>
                <w:lang w:val="ru-RU"/>
              </w:rPr>
              <w:t xml:space="preserve"> </w:t>
            </w:r>
            <w:r w:rsidRPr="00DE11BA">
              <w:rPr>
                <w:sz w:val="24"/>
                <w:lang w:val="ru-RU"/>
              </w:rPr>
              <w:t>местоимений.</w:t>
            </w:r>
            <w:r w:rsidRPr="00DE11BA">
              <w:rPr>
                <w:spacing w:val="-1"/>
                <w:sz w:val="24"/>
                <w:lang w:val="ru-RU"/>
              </w:rPr>
              <w:t xml:space="preserve"> </w:t>
            </w:r>
            <w:r w:rsidRPr="00DE11BA">
              <w:rPr>
                <w:sz w:val="24"/>
                <w:lang w:val="ru-RU"/>
              </w:rPr>
              <w:t>Глагол.</w:t>
            </w:r>
          </w:p>
          <w:p w:rsidR="00DE11BA" w:rsidRPr="00DE11BA" w:rsidRDefault="00DE11BA" w:rsidP="00EF0B46">
            <w:pPr>
              <w:ind w:right="146"/>
              <w:rPr>
                <w:sz w:val="24"/>
                <w:lang w:val="ru-RU"/>
              </w:rPr>
            </w:pPr>
            <w:r w:rsidRPr="00DE11BA">
              <w:rPr>
                <w:sz w:val="24"/>
                <w:lang w:val="ru-RU"/>
              </w:rPr>
              <w:t>Изменение глаголов по лицам</w:t>
            </w:r>
            <w:r w:rsidRPr="00DE11BA">
              <w:rPr>
                <w:spacing w:val="-58"/>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числам</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настоящем</w:t>
            </w:r>
            <w:r w:rsidRPr="00DE11BA">
              <w:rPr>
                <w:spacing w:val="1"/>
                <w:sz w:val="24"/>
                <w:lang w:val="ru-RU"/>
              </w:rPr>
              <w:t xml:space="preserve"> </w:t>
            </w:r>
            <w:r w:rsidRPr="00DE11BA">
              <w:rPr>
                <w:sz w:val="24"/>
                <w:lang w:val="ru-RU"/>
              </w:rPr>
              <w:t>и</w:t>
            </w:r>
          </w:p>
          <w:p w:rsidR="00DE11BA" w:rsidRPr="00DE11BA" w:rsidRDefault="00DE11BA" w:rsidP="00EF0B46">
            <w:pPr>
              <w:spacing w:before="1"/>
              <w:ind w:right="210"/>
              <w:rPr>
                <w:sz w:val="24"/>
                <w:lang w:val="ru-RU"/>
              </w:rPr>
            </w:pPr>
            <w:r w:rsidRPr="00DE11BA">
              <w:rPr>
                <w:sz w:val="24"/>
                <w:lang w:val="ru-RU"/>
              </w:rPr>
              <w:t>будущем времени</w:t>
            </w:r>
            <w:r w:rsidRPr="00DE11BA">
              <w:rPr>
                <w:spacing w:val="1"/>
                <w:sz w:val="24"/>
                <w:lang w:val="ru-RU"/>
              </w:rPr>
              <w:t xml:space="preserve"> </w:t>
            </w:r>
            <w:r w:rsidRPr="00DE11BA">
              <w:rPr>
                <w:sz w:val="24"/>
                <w:lang w:val="ru-RU"/>
              </w:rPr>
              <w:t>(спряжение).</w:t>
            </w:r>
            <w:r w:rsidRPr="00DE11BA">
              <w:rPr>
                <w:spacing w:val="-1"/>
                <w:sz w:val="24"/>
                <w:lang w:val="ru-RU"/>
              </w:rPr>
              <w:t xml:space="preserve"> </w:t>
            </w:r>
            <w:r w:rsidRPr="00DE11BA">
              <w:rPr>
                <w:sz w:val="24"/>
                <w:lang w:val="ru-RU"/>
              </w:rPr>
              <w:t>І</w:t>
            </w:r>
            <w:r w:rsidRPr="00DE11BA">
              <w:rPr>
                <w:spacing w:val="-5"/>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ІІ</w:t>
            </w:r>
            <w:r w:rsidRPr="00DE11BA">
              <w:rPr>
                <w:spacing w:val="-5"/>
                <w:sz w:val="24"/>
                <w:lang w:val="ru-RU"/>
              </w:rPr>
              <w:t xml:space="preserve"> </w:t>
            </w:r>
            <w:r w:rsidRPr="00DE11BA">
              <w:rPr>
                <w:sz w:val="24"/>
                <w:lang w:val="ru-RU"/>
              </w:rPr>
              <w:t>спряжение</w:t>
            </w:r>
            <w:r w:rsidRPr="00DE11BA">
              <w:rPr>
                <w:spacing w:val="-57"/>
                <w:sz w:val="24"/>
                <w:lang w:val="ru-RU"/>
              </w:rPr>
              <w:t xml:space="preserve"> </w:t>
            </w:r>
            <w:r w:rsidRPr="00DE11BA">
              <w:rPr>
                <w:sz w:val="24"/>
                <w:lang w:val="ru-RU"/>
              </w:rPr>
              <w:t>глаголов.</w:t>
            </w:r>
            <w:r w:rsidRPr="00DE11BA">
              <w:rPr>
                <w:spacing w:val="-2"/>
                <w:sz w:val="24"/>
                <w:lang w:val="ru-RU"/>
              </w:rPr>
              <w:t xml:space="preserve"> </w:t>
            </w:r>
            <w:r w:rsidRPr="00DE11BA">
              <w:rPr>
                <w:sz w:val="24"/>
                <w:lang w:val="ru-RU"/>
              </w:rPr>
              <w:t>Способы</w:t>
            </w:r>
          </w:p>
          <w:p w:rsidR="00DE11BA" w:rsidRPr="00DE11BA" w:rsidRDefault="00DE11BA" w:rsidP="00EF0B46">
            <w:pPr>
              <w:spacing w:line="270" w:lineRule="atLeast"/>
              <w:ind w:right="220"/>
              <w:rPr>
                <w:sz w:val="24"/>
                <w:lang w:val="ru-RU"/>
              </w:rPr>
            </w:pPr>
            <w:r w:rsidRPr="00DE11BA">
              <w:rPr>
                <w:sz w:val="24"/>
                <w:lang w:val="ru-RU"/>
              </w:rPr>
              <w:t xml:space="preserve">определения </w:t>
            </w:r>
            <w:r w:rsidRPr="00BE1740">
              <w:rPr>
                <w:sz w:val="24"/>
              </w:rPr>
              <w:t>I</w:t>
            </w:r>
            <w:r w:rsidRPr="00DE11BA">
              <w:rPr>
                <w:sz w:val="24"/>
                <w:lang w:val="ru-RU"/>
              </w:rPr>
              <w:t xml:space="preserve"> и </w:t>
            </w:r>
            <w:r w:rsidRPr="00BE1740">
              <w:rPr>
                <w:sz w:val="24"/>
              </w:rPr>
              <w:t>II</w:t>
            </w:r>
            <w:r w:rsidRPr="00DE11BA">
              <w:rPr>
                <w:sz w:val="24"/>
                <w:lang w:val="ru-RU"/>
              </w:rPr>
              <w:t xml:space="preserve"> спряжения</w:t>
            </w:r>
            <w:r w:rsidRPr="00DE11BA">
              <w:rPr>
                <w:spacing w:val="-57"/>
                <w:sz w:val="24"/>
                <w:lang w:val="ru-RU"/>
              </w:rPr>
              <w:t xml:space="preserve"> </w:t>
            </w:r>
            <w:r w:rsidRPr="00DE11BA">
              <w:rPr>
                <w:sz w:val="24"/>
                <w:lang w:val="ru-RU"/>
              </w:rPr>
              <w:t>глаголов.</w:t>
            </w:r>
          </w:p>
        </w:tc>
        <w:tc>
          <w:tcPr>
            <w:tcW w:w="5093" w:type="dxa"/>
            <w:tcBorders>
              <w:top w:val="single" w:sz="6" w:space="0" w:color="000000"/>
            </w:tcBorders>
          </w:tcPr>
          <w:p w:rsidR="00DE11BA" w:rsidRPr="00DE11BA" w:rsidRDefault="00DE11BA" w:rsidP="00EF0B46">
            <w:pPr>
              <w:ind w:right="144"/>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таблицей</w:t>
            </w:r>
            <w:r w:rsidRPr="00DE11BA">
              <w:rPr>
                <w:spacing w:val="1"/>
                <w:sz w:val="24"/>
                <w:lang w:val="ru-RU"/>
              </w:rPr>
              <w:t xml:space="preserve"> </w:t>
            </w:r>
            <w:r w:rsidRPr="00DE11BA">
              <w:rPr>
                <w:sz w:val="24"/>
                <w:lang w:val="ru-RU"/>
              </w:rPr>
              <w:t>«Части</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содержания таблицы, установление основания</w:t>
            </w:r>
            <w:r w:rsidRPr="00DE11BA">
              <w:rPr>
                <w:spacing w:val="-57"/>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сравнения</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относящихся</w:t>
            </w:r>
            <w:r w:rsidRPr="00DE11BA">
              <w:rPr>
                <w:spacing w:val="1"/>
                <w:sz w:val="24"/>
                <w:lang w:val="ru-RU"/>
              </w:rPr>
              <w:t xml:space="preserve"> </w:t>
            </w:r>
            <w:r w:rsidRPr="00DE11BA">
              <w:rPr>
                <w:sz w:val="24"/>
                <w:lang w:val="ru-RU"/>
              </w:rPr>
              <w:t>к</w:t>
            </w:r>
            <w:r w:rsidRPr="00DE11BA">
              <w:rPr>
                <w:spacing w:val="1"/>
                <w:sz w:val="24"/>
                <w:lang w:val="ru-RU"/>
              </w:rPr>
              <w:t xml:space="preserve"> </w:t>
            </w:r>
            <w:r w:rsidRPr="00DE11BA">
              <w:rPr>
                <w:sz w:val="24"/>
                <w:lang w:val="ru-RU"/>
              </w:rPr>
              <w:t>разным</w:t>
            </w:r>
            <w:r w:rsidRPr="00DE11BA">
              <w:rPr>
                <w:spacing w:val="-57"/>
                <w:sz w:val="24"/>
                <w:lang w:val="ru-RU"/>
              </w:rPr>
              <w:t xml:space="preserve"> </w:t>
            </w:r>
            <w:r w:rsidRPr="00DE11BA">
              <w:rPr>
                <w:sz w:val="24"/>
                <w:lang w:val="ru-RU"/>
              </w:rPr>
              <w:t>частям</w:t>
            </w:r>
            <w:r w:rsidRPr="00DE11BA">
              <w:rPr>
                <w:spacing w:val="-1"/>
                <w:sz w:val="24"/>
                <w:lang w:val="ru-RU"/>
              </w:rPr>
              <w:t xml:space="preserve"> </w:t>
            </w:r>
            <w:r w:rsidRPr="00DE11BA">
              <w:rPr>
                <w:sz w:val="24"/>
                <w:lang w:val="ru-RU"/>
              </w:rPr>
              <w:t>речи.</w:t>
            </w:r>
          </w:p>
          <w:p w:rsidR="00DE11BA" w:rsidRPr="00DE11BA" w:rsidRDefault="00DE11BA" w:rsidP="00EF0B46">
            <w:pPr>
              <w:ind w:right="147"/>
              <w:jc w:val="both"/>
              <w:rPr>
                <w:sz w:val="24"/>
                <w:lang w:val="ru-RU"/>
              </w:rPr>
            </w:pPr>
            <w:r w:rsidRPr="00DE11BA">
              <w:rPr>
                <w:sz w:val="24"/>
                <w:lang w:val="ru-RU"/>
              </w:rPr>
              <w:t>Упражнение: группировка слов на основании</w:t>
            </w:r>
            <w:r w:rsidRPr="00DE11BA">
              <w:rPr>
                <w:spacing w:val="1"/>
                <w:sz w:val="24"/>
                <w:lang w:val="ru-RU"/>
              </w:rPr>
              <w:t xml:space="preserve"> </w:t>
            </w:r>
            <w:r w:rsidRPr="00DE11BA">
              <w:rPr>
                <w:sz w:val="24"/>
                <w:lang w:val="ru-RU"/>
              </w:rPr>
              <w:t>того,</w:t>
            </w:r>
            <w:r w:rsidRPr="00DE11BA">
              <w:rPr>
                <w:spacing w:val="-1"/>
                <w:sz w:val="24"/>
                <w:lang w:val="ru-RU"/>
              </w:rPr>
              <w:t xml:space="preserve"> </w:t>
            </w:r>
            <w:r w:rsidRPr="00DE11BA">
              <w:rPr>
                <w:sz w:val="24"/>
                <w:lang w:val="ru-RU"/>
              </w:rPr>
              <w:t>какой частью</w:t>
            </w:r>
            <w:r w:rsidRPr="00DE11BA">
              <w:rPr>
                <w:spacing w:val="-1"/>
                <w:sz w:val="24"/>
                <w:lang w:val="ru-RU"/>
              </w:rPr>
              <w:t xml:space="preserve"> </w:t>
            </w:r>
            <w:r w:rsidRPr="00DE11BA">
              <w:rPr>
                <w:sz w:val="24"/>
                <w:lang w:val="ru-RU"/>
              </w:rPr>
              <w:t>речи они являются.</w:t>
            </w:r>
          </w:p>
          <w:p w:rsidR="00DE11BA" w:rsidRPr="00DE11BA" w:rsidRDefault="00DE11BA" w:rsidP="00EF0B46">
            <w:pPr>
              <w:tabs>
                <w:tab w:val="left" w:pos="4074"/>
              </w:tabs>
              <w:ind w:right="145"/>
              <w:jc w:val="both"/>
              <w:rPr>
                <w:sz w:val="24"/>
                <w:lang w:val="ru-RU"/>
              </w:rPr>
            </w:pPr>
            <w:r w:rsidRPr="00DE11BA">
              <w:rPr>
                <w:sz w:val="24"/>
                <w:lang w:val="ru-RU"/>
              </w:rPr>
              <w:t>Дифференцированное</w:t>
            </w:r>
            <w:r w:rsidRPr="00DE11BA">
              <w:rPr>
                <w:sz w:val="24"/>
                <w:lang w:val="ru-RU"/>
              </w:rPr>
              <w:tab/>
            </w:r>
            <w:r w:rsidRPr="00DE11BA">
              <w:rPr>
                <w:spacing w:val="-1"/>
                <w:sz w:val="24"/>
                <w:lang w:val="ru-RU"/>
              </w:rPr>
              <w:t>задание:</w:t>
            </w:r>
            <w:r w:rsidRPr="00DE11BA">
              <w:rPr>
                <w:spacing w:val="-58"/>
                <w:sz w:val="24"/>
                <w:lang w:val="ru-RU"/>
              </w:rPr>
              <w:t xml:space="preserve"> </w:t>
            </w:r>
            <w:r w:rsidRPr="00DE11BA">
              <w:rPr>
                <w:sz w:val="24"/>
                <w:lang w:val="ru-RU"/>
              </w:rPr>
              <w:t>классификация</w:t>
            </w:r>
            <w:r w:rsidRPr="00DE11BA">
              <w:rPr>
                <w:spacing w:val="1"/>
                <w:sz w:val="24"/>
                <w:lang w:val="ru-RU"/>
              </w:rPr>
              <w:t xml:space="preserve"> </w:t>
            </w:r>
            <w:r w:rsidRPr="00DE11BA">
              <w:rPr>
                <w:sz w:val="24"/>
                <w:lang w:val="ru-RU"/>
              </w:rPr>
              <w:t>частей</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признаку</w:t>
            </w:r>
            <w:r w:rsidRPr="00DE11BA">
              <w:rPr>
                <w:spacing w:val="1"/>
                <w:sz w:val="24"/>
                <w:lang w:val="ru-RU"/>
              </w:rPr>
              <w:t xml:space="preserve"> </w:t>
            </w:r>
            <w:r w:rsidRPr="00DE11BA">
              <w:rPr>
                <w:sz w:val="24"/>
                <w:lang w:val="ru-RU"/>
              </w:rPr>
              <w:t>(самостоятельные</w:t>
            </w:r>
            <w:r w:rsidRPr="00DE11BA">
              <w:rPr>
                <w:spacing w:val="-3"/>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служебные</w:t>
            </w:r>
            <w:r w:rsidRPr="00DE11BA">
              <w:rPr>
                <w:spacing w:val="-3"/>
                <w:sz w:val="24"/>
                <w:lang w:val="ru-RU"/>
              </w:rPr>
              <w:t xml:space="preserve"> </w:t>
            </w:r>
            <w:r w:rsidRPr="00DE11BA">
              <w:rPr>
                <w:sz w:val="24"/>
                <w:lang w:val="ru-RU"/>
              </w:rPr>
              <w:t>части речи).</w:t>
            </w:r>
          </w:p>
          <w:p w:rsidR="00DE11BA" w:rsidRPr="00DE11BA" w:rsidRDefault="00DE11BA" w:rsidP="00EF0B46">
            <w:pPr>
              <w:ind w:right="144"/>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связанного</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выбором</w:t>
            </w:r>
            <w:r w:rsidRPr="00DE11BA">
              <w:rPr>
                <w:spacing w:val="1"/>
                <w:sz w:val="24"/>
                <w:lang w:val="ru-RU"/>
              </w:rPr>
              <w:t xml:space="preserve"> </w:t>
            </w:r>
            <w:r w:rsidRPr="00DE11BA">
              <w:rPr>
                <w:sz w:val="24"/>
                <w:lang w:val="ru-RU"/>
              </w:rPr>
              <w:t>основания</w:t>
            </w:r>
            <w:r w:rsidRPr="00DE11BA">
              <w:rPr>
                <w:spacing w:val="1"/>
                <w:sz w:val="24"/>
                <w:lang w:val="ru-RU"/>
              </w:rPr>
              <w:t xml:space="preserve"> </w:t>
            </w:r>
            <w:r w:rsidRPr="00DE11BA">
              <w:rPr>
                <w:sz w:val="24"/>
                <w:lang w:val="ru-RU"/>
              </w:rPr>
              <w:t>для</w:t>
            </w:r>
            <w:r w:rsidRPr="00DE11BA">
              <w:rPr>
                <w:spacing w:val="-57"/>
                <w:sz w:val="24"/>
                <w:lang w:val="ru-RU"/>
              </w:rPr>
              <w:t xml:space="preserve"> </w:t>
            </w:r>
            <w:r w:rsidRPr="00DE11BA">
              <w:rPr>
                <w:sz w:val="24"/>
                <w:lang w:val="ru-RU"/>
              </w:rPr>
              <w:t>сравнения слов, относящихся к одной части</w:t>
            </w:r>
            <w:r w:rsidRPr="00DE11BA">
              <w:rPr>
                <w:spacing w:val="1"/>
                <w:sz w:val="24"/>
                <w:lang w:val="ru-RU"/>
              </w:rPr>
              <w:t xml:space="preserve"> </w:t>
            </w:r>
            <w:r w:rsidRPr="00DE11BA">
              <w:rPr>
                <w:sz w:val="24"/>
                <w:lang w:val="ru-RU"/>
              </w:rPr>
              <w:t>речи,</w:t>
            </w:r>
            <w:r w:rsidRPr="00DE11BA">
              <w:rPr>
                <w:spacing w:val="1"/>
                <w:sz w:val="24"/>
                <w:lang w:val="ru-RU"/>
              </w:rPr>
              <w:t xml:space="preserve"> </w:t>
            </w:r>
            <w:r w:rsidRPr="00DE11BA">
              <w:rPr>
                <w:sz w:val="24"/>
                <w:lang w:val="ru-RU"/>
              </w:rPr>
              <w:t>но</w:t>
            </w:r>
            <w:r w:rsidRPr="00DE11BA">
              <w:rPr>
                <w:spacing w:val="1"/>
                <w:sz w:val="24"/>
                <w:lang w:val="ru-RU"/>
              </w:rPr>
              <w:t xml:space="preserve"> </w:t>
            </w:r>
            <w:r w:rsidRPr="00DE11BA">
              <w:rPr>
                <w:sz w:val="24"/>
                <w:lang w:val="ru-RU"/>
              </w:rPr>
              <w:t>различающихся</w:t>
            </w:r>
            <w:r w:rsidRPr="00DE11BA">
              <w:rPr>
                <w:spacing w:val="1"/>
                <w:sz w:val="24"/>
                <w:lang w:val="ru-RU"/>
              </w:rPr>
              <w:t xml:space="preserve"> </w:t>
            </w:r>
            <w:r w:rsidRPr="00DE11BA">
              <w:rPr>
                <w:sz w:val="24"/>
                <w:lang w:val="ru-RU"/>
              </w:rPr>
              <w:t>грамматическими</w:t>
            </w:r>
            <w:r w:rsidRPr="00DE11BA">
              <w:rPr>
                <w:spacing w:val="-57"/>
                <w:sz w:val="24"/>
                <w:lang w:val="ru-RU"/>
              </w:rPr>
              <w:t xml:space="preserve"> </w:t>
            </w:r>
            <w:r w:rsidRPr="00DE11BA">
              <w:rPr>
                <w:sz w:val="24"/>
                <w:lang w:val="ru-RU"/>
              </w:rPr>
              <w:t>признаками.</w:t>
            </w:r>
          </w:p>
          <w:p w:rsidR="00DE11BA" w:rsidRPr="00DE11BA" w:rsidRDefault="00DE11BA" w:rsidP="00EF0B46">
            <w:pPr>
              <w:ind w:right="143"/>
              <w:jc w:val="both"/>
              <w:rPr>
                <w:sz w:val="24"/>
                <w:lang w:val="ru-RU"/>
              </w:rPr>
            </w:pPr>
            <w:r w:rsidRPr="00DE11BA">
              <w:rPr>
                <w:sz w:val="24"/>
                <w:lang w:val="ru-RU"/>
              </w:rPr>
              <w:t>Работа в группах: нахождение основания для</w:t>
            </w:r>
            <w:r w:rsidRPr="00DE11BA">
              <w:rPr>
                <w:spacing w:val="1"/>
                <w:sz w:val="24"/>
                <w:lang w:val="ru-RU"/>
              </w:rPr>
              <w:t xml:space="preserve"> </w:t>
            </w:r>
            <w:r w:rsidRPr="00DE11BA">
              <w:rPr>
                <w:sz w:val="24"/>
                <w:lang w:val="ru-RU"/>
              </w:rPr>
              <w:t>группировки слов (в качестве основания для</w:t>
            </w:r>
            <w:r w:rsidRPr="00DE11BA">
              <w:rPr>
                <w:spacing w:val="1"/>
                <w:sz w:val="24"/>
                <w:lang w:val="ru-RU"/>
              </w:rPr>
              <w:t xml:space="preserve"> </w:t>
            </w:r>
            <w:r w:rsidRPr="00DE11BA">
              <w:rPr>
                <w:sz w:val="24"/>
                <w:lang w:val="ru-RU"/>
              </w:rPr>
              <w:t>группировки</w:t>
            </w:r>
            <w:r w:rsidRPr="00DE11BA">
              <w:rPr>
                <w:spacing w:val="1"/>
                <w:sz w:val="24"/>
                <w:lang w:val="ru-RU"/>
              </w:rPr>
              <w:t xml:space="preserve"> </w:t>
            </w:r>
            <w:r w:rsidRPr="00DE11BA">
              <w:rPr>
                <w:sz w:val="24"/>
                <w:lang w:val="ru-RU"/>
              </w:rPr>
              <w:t>могут</w:t>
            </w:r>
            <w:r w:rsidRPr="00DE11BA">
              <w:rPr>
                <w:spacing w:val="1"/>
                <w:sz w:val="24"/>
                <w:lang w:val="ru-RU"/>
              </w:rPr>
              <w:t xml:space="preserve"> </w:t>
            </w:r>
            <w:r w:rsidRPr="00DE11BA">
              <w:rPr>
                <w:sz w:val="24"/>
                <w:lang w:val="ru-RU"/>
              </w:rPr>
              <w:t>быть</w:t>
            </w:r>
            <w:r w:rsidRPr="00DE11BA">
              <w:rPr>
                <w:spacing w:val="1"/>
                <w:sz w:val="24"/>
                <w:lang w:val="ru-RU"/>
              </w:rPr>
              <w:t xml:space="preserve"> </w:t>
            </w:r>
            <w:r w:rsidRPr="00DE11BA">
              <w:rPr>
                <w:sz w:val="24"/>
                <w:lang w:val="ru-RU"/>
              </w:rPr>
              <w:t>использованы</w:t>
            </w:r>
            <w:r w:rsidRPr="00DE11BA">
              <w:rPr>
                <w:spacing w:val="-57"/>
                <w:sz w:val="24"/>
                <w:lang w:val="ru-RU"/>
              </w:rPr>
              <w:t xml:space="preserve"> </w:t>
            </w:r>
            <w:r w:rsidRPr="00DE11BA">
              <w:rPr>
                <w:sz w:val="24"/>
                <w:lang w:val="ru-RU"/>
              </w:rPr>
              <w:t>различные</w:t>
            </w:r>
            <w:r w:rsidRPr="00DE11BA">
              <w:rPr>
                <w:spacing w:val="1"/>
                <w:sz w:val="24"/>
                <w:lang w:val="ru-RU"/>
              </w:rPr>
              <w:t xml:space="preserve"> </w:t>
            </w:r>
            <w:r w:rsidRPr="00DE11BA">
              <w:rPr>
                <w:sz w:val="24"/>
                <w:lang w:val="ru-RU"/>
              </w:rPr>
              <w:t>признаки,</w:t>
            </w:r>
            <w:r w:rsidRPr="00DE11BA">
              <w:rPr>
                <w:spacing w:val="1"/>
                <w:sz w:val="24"/>
                <w:lang w:val="ru-RU"/>
              </w:rPr>
              <w:t xml:space="preserve"> </w:t>
            </w:r>
            <w:r w:rsidRPr="00DE11BA">
              <w:rPr>
                <w:sz w:val="24"/>
                <w:lang w:val="ru-RU"/>
              </w:rPr>
              <w:t>например,</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частям</w:t>
            </w:r>
            <w:r w:rsidRPr="00DE11BA">
              <w:rPr>
                <w:spacing w:val="1"/>
                <w:sz w:val="24"/>
                <w:lang w:val="ru-RU"/>
              </w:rPr>
              <w:t xml:space="preserve"> </w:t>
            </w:r>
            <w:r w:rsidRPr="00DE11BA">
              <w:rPr>
                <w:sz w:val="24"/>
                <w:lang w:val="ru-RU"/>
              </w:rPr>
              <w:t>речи; для имён существительных - по родам,</w:t>
            </w:r>
            <w:r w:rsidRPr="00DE11BA">
              <w:rPr>
                <w:spacing w:val="1"/>
                <w:sz w:val="24"/>
                <w:lang w:val="ru-RU"/>
              </w:rPr>
              <w:t xml:space="preserve"> </w:t>
            </w:r>
            <w:r w:rsidRPr="00DE11BA">
              <w:rPr>
                <w:sz w:val="24"/>
                <w:lang w:val="ru-RU"/>
              </w:rPr>
              <w:t>числам,</w:t>
            </w:r>
            <w:r w:rsidRPr="00DE11BA">
              <w:rPr>
                <w:spacing w:val="1"/>
                <w:sz w:val="24"/>
                <w:lang w:val="ru-RU"/>
              </w:rPr>
              <w:t xml:space="preserve"> </w:t>
            </w:r>
            <w:r w:rsidRPr="00DE11BA">
              <w:rPr>
                <w:sz w:val="24"/>
                <w:lang w:val="ru-RU"/>
              </w:rPr>
              <w:t>склонениям,</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вопросам,</w:t>
            </w:r>
            <w:r w:rsidRPr="00DE11BA">
              <w:rPr>
                <w:spacing w:val="-1"/>
                <w:sz w:val="24"/>
                <w:lang w:val="ru-RU"/>
              </w:rPr>
              <w:t xml:space="preserve"> </w:t>
            </w:r>
            <w:r w:rsidRPr="00DE11BA">
              <w:rPr>
                <w:sz w:val="24"/>
                <w:lang w:val="ru-RU"/>
              </w:rPr>
              <w:t>временам,</w:t>
            </w:r>
            <w:r w:rsidRPr="00DE11BA">
              <w:rPr>
                <w:spacing w:val="1"/>
                <w:sz w:val="24"/>
                <w:lang w:val="ru-RU"/>
              </w:rPr>
              <w:t xml:space="preserve"> </w:t>
            </w:r>
            <w:r w:rsidRPr="00DE11BA">
              <w:rPr>
                <w:sz w:val="24"/>
                <w:lang w:val="ru-RU"/>
              </w:rPr>
              <w:t>спряжениям).</w:t>
            </w:r>
          </w:p>
          <w:p w:rsidR="00DE11BA" w:rsidRPr="00DE11BA" w:rsidRDefault="00DE11BA" w:rsidP="00EF0B46">
            <w:pPr>
              <w:tabs>
                <w:tab w:val="left" w:pos="2226"/>
                <w:tab w:val="left" w:pos="2584"/>
                <w:tab w:val="left" w:pos="3644"/>
                <w:tab w:val="left" w:pos="4419"/>
              </w:tabs>
              <w:ind w:right="143"/>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определение</w:t>
            </w:r>
            <w:r w:rsidRPr="00DE11BA">
              <w:rPr>
                <w:spacing w:val="-58"/>
                <w:sz w:val="24"/>
                <w:lang w:val="ru-RU"/>
              </w:rPr>
              <w:t xml:space="preserve"> </w:t>
            </w:r>
            <w:r w:rsidRPr="00DE11BA">
              <w:rPr>
                <w:sz w:val="24"/>
                <w:lang w:val="ru-RU"/>
              </w:rPr>
              <w:t>грамматических</w:t>
            </w:r>
            <w:r w:rsidRPr="00DE11BA">
              <w:rPr>
                <w:sz w:val="24"/>
                <w:lang w:val="ru-RU"/>
              </w:rPr>
              <w:tab/>
            </w:r>
            <w:r w:rsidRPr="00DE11BA">
              <w:rPr>
                <w:sz w:val="24"/>
                <w:lang w:val="ru-RU"/>
              </w:rPr>
              <w:tab/>
            </w:r>
            <w:r w:rsidRPr="00DE11BA">
              <w:rPr>
                <w:spacing w:val="-1"/>
                <w:sz w:val="24"/>
                <w:lang w:val="ru-RU"/>
              </w:rPr>
              <w:t>признаков</w:t>
            </w:r>
            <w:r w:rsidRPr="00DE11BA">
              <w:rPr>
                <w:spacing w:val="-1"/>
                <w:sz w:val="24"/>
                <w:lang w:val="ru-RU"/>
              </w:rPr>
              <w:tab/>
            </w:r>
            <w:r w:rsidRPr="00DE11BA">
              <w:rPr>
                <w:spacing w:val="-1"/>
                <w:sz w:val="24"/>
                <w:lang w:val="ru-RU"/>
              </w:rPr>
              <w:tab/>
              <w:t>имён</w:t>
            </w:r>
            <w:r w:rsidRPr="00DE11BA">
              <w:rPr>
                <w:spacing w:val="-58"/>
                <w:sz w:val="24"/>
                <w:lang w:val="ru-RU"/>
              </w:rPr>
              <w:t xml:space="preserve"> </w:t>
            </w:r>
            <w:r w:rsidRPr="00DE11BA">
              <w:rPr>
                <w:sz w:val="24"/>
                <w:lang w:val="ru-RU"/>
              </w:rPr>
              <w:t>существительных.</w:t>
            </w:r>
          </w:p>
          <w:p w:rsidR="00DE11BA" w:rsidRPr="00DE11BA" w:rsidRDefault="00DE11BA" w:rsidP="00EF0B46">
            <w:pPr>
              <w:ind w:right="145"/>
              <w:jc w:val="both"/>
              <w:rPr>
                <w:sz w:val="24"/>
                <w:lang w:val="ru-RU"/>
              </w:rPr>
            </w:pPr>
            <w:r w:rsidRPr="00DE11BA">
              <w:rPr>
                <w:sz w:val="24"/>
                <w:lang w:val="ru-RU"/>
              </w:rPr>
              <w:t>Упражнение: соотнесение слов и наборов их</w:t>
            </w:r>
            <w:r w:rsidRPr="00DE11BA">
              <w:rPr>
                <w:spacing w:val="1"/>
                <w:sz w:val="24"/>
                <w:lang w:val="ru-RU"/>
              </w:rPr>
              <w:t xml:space="preserve"> </w:t>
            </w:r>
            <w:r w:rsidRPr="00DE11BA">
              <w:rPr>
                <w:sz w:val="24"/>
                <w:lang w:val="ru-RU"/>
              </w:rPr>
              <w:t>грамматических</w:t>
            </w:r>
            <w:r w:rsidRPr="00DE11BA">
              <w:rPr>
                <w:spacing w:val="-1"/>
                <w:sz w:val="24"/>
                <w:lang w:val="ru-RU"/>
              </w:rPr>
              <w:t xml:space="preserve"> </w:t>
            </w:r>
            <w:r w:rsidRPr="00DE11BA">
              <w:rPr>
                <w:sz w:val="24"/>
                <w:lang w:val="ru-RU"/>
              </w:rPr>
              <w:t>характеристик.</w:t>
            </w:r>
          </w:p>
          <w:p w:rsidR="00DE11BA" w:rsidRPr="00DE11BA" w:rsidRDefault="00DE11BA" w:rsidP="00EF0B46">
            <w:pPr>
              <w:spacing w:before="1"/>
              <w:ind w:right="147"/>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разным</w:t>
            </w:r>
            <w:r w:rsidRPr="00DE11BA">
              <w:rPr>
                <w:spacing w:val="-2"/>
                <w:sz w:val="24"/>
                <w:lang w:val="ru-RU"/>
              </w:rPr>
              <w:t xml:space="preserve"> </w:t>
            </w:r>
            <w:r w:rsidRPr="00DE11BA">
              <w:rPr>
                <w:sz w:val="24"/>
                <w:lang w:val="ru-RU"/>
              </w:rPr>
              <w:t>основаниям.</w:t>
            </w:r>
          </w:p>
          <w:p w:rsidR="00DE11BA" w:rsidRPr="00DE11BA" w:rsidRDefault="00DE11BA" w:rsidP="00EF0B46">
            <w:pPr>
              <w:tabs>
                <w:tab w:val="left" w:pos="3108"/>
              </w:tabs>
              <w:spacing w:line="270" w:lineRule="atLeast"/>
              <w:ind w:right="144"/>
              <w:jc w:val="both"/>
              <w:rPr>
                <w:sz w:val="24"/>
                <w:lang w:val="ru-RU"/>
              </w:rPr>
            </w:pPr>
            <w:r w:rsidRPr="00DE11BA">
              <w:rPr>
                <w:sz w:val="24"/>
                <w:lang w:val="ru-RU"/>
              </w:rPr>
              <w:t>Упражнение: нахождение в тексте (например,</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поэтическом)</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заданными</w:t>
            </w:r>
            <w:r w:rsidRPr="00DE11BA">
              <w:rPr>
                <w:sz w:val="24"/>
                <w:lang w:val="ru-RU"/>
              </w:rPr>
              <w:tab/>
            </w:r>
            <w:r w:rsidRPr="00DE11BA">
              <w:rPr>
                <w:spacing w:val="-1"/>
                <w:sz w:val="24"/>
                <w:lang w:val="ru-RU"/>
              </w:rPr>
              <w:t>грамматическими</w:t>
            </w:r>
            <w:r w:rsidRPr="00DE11BA">
              <w:rPr>
                <w:spacing w:val="-58"/>
                <w:sz w:val="24"/>
                <w:lang w:val="ru-RU"/>
              </w:rPr>
              <w:t xml:space="preserve"> </w:t>
            </w:r>
            <w:r w:rsidRPr="00DE11BA">
              <w:rPr>
                <w:sz w:val="24"/>
                <w:lang w:val="ru-RU"/>
              </w:rPr>
              <w:t>характеристиками.</w:t>
            </w:r>
          </w:p>
        </w:tc>
        <w:tc>
          <w:tcPr>
            <w:tcW w:w="3675" w:type="dxa"/>
            <w:tcBorders>
              <w:top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9661"/>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401" w:type="dxa"/>
            <w:tcBorders>
              <w:left w:val="single" w:sz="6" w:space="0" w:color="000000"/>
            </w:tcBorders>
          </w:tcPr>
          <w:p w:rsidR="00DE11BA" w:rsidRPr="00DE11BA" w:rsidRDefault="00DE11BA" w:rsidP="00EF0B46">
            <w:pPr>
              <w:rPr>
                <w:sz w:val="24"/>
                <w:lang w:val="ru-RU"/>
              </w:rPr>
            </w:pPr>
          </w:p>
        </w:tc>
        <w:tc>
          <w:tcPr>
            <w:tcW w:w="3404" w:type="dxa"/>
          </w:tcPr>
          <w:p w:rsidR="00DE11BA" w:rsidRPr="00DE11BA" w:rsidRDefault="00DE11BA" w:rsidP="00EF0B46">
            <w:pPr>
              <w:spacing w:line="275" w:lineRule="exact"/>
              <w:rPr>
                <w:sz w:val="24"/>
                <w:lang w:val="ru-RU"/>
              </w:rPr>
            </w:pPr>
            <w:r w:rsidRPr="00DE11BA">
              <w:rPr>
                <w:sz w:val="24"/>
                <w:lang w:val="ru-RU"/>
              </w:rPr>
              <w:t>Наречие</w:t>
            </w:r>
            <w:r w:rsidRPr="00DE11BA">
              <w:rPr>
                <w:spacing w:val="-3"/>
                <w:sz w:val="24"/>
                <w:lang w:val="ru-RU"/>
              </w:rPr>
              <w:t xml:space="preserve"> </w:t>
            </w:r>
            <w:r w:rsidRPr="00DE11BA">
              <w:rPr>
                <w:sz w:val="24"/>
                <w:lang w:val="ru-RU"/>
              </w:rPr>
              <w:t>(общее</w:t>
            </w:r>
          </w:p>
          <w:p w:rsidR="00DE11BA" w:rsidRPr="00DE11BA" w:rsidRDefault="00DE11BA" w:rsidP="00EF0B46">
            <w:pPr>
              <w:ind w:right="527"/>
              <w:rPr>
                <w:sz w:val="24"/>
                <w:lang w:val="ru-RU"/>
              </w:rPr>
            </w:pPr>
            <w:r w:rsidRPr="00DE11BA">
              <w:rPr>
                <w:sz w:val="24"/>
                <w:lang w:val="ru-RU"/>
              </w:rPr>
              <w:t>представление). Значение,</w:t>
            </w:r>
            <w:r w:rsidRPr="00DE11BA">
              <w:rPr>
                <w:spacing w:val="-58"/>
                <w:sz w:val="24"/>
                <w:lang w:val="ru-RU"/>
              </w:rPr>
              <w:t xml:space="preserve"> </w:t>
            </w:r>
            <w:r w:rsidRPr="00DE11BA">
              <w:rPr>
                <w:sz w:val="24"/>
                <w:lang w:val="ru-RU"/>
              </w:rPr>
              <w:t>вопросы, употребление в</w:t>
            </w:r>
            <w:r w:rsidRPr="00DE11BA">
              <w:rPr>
                <w:spacing w:val="1"/>
                <w:sz w:val="24"/>
                <w:lang w:val="ru-RU"/>
              </w:rPr>
              <w:t xml:space="preserve"> </w:t>
            </w:r>
            <w:r w:rsidRPr="00DE11BA">
              <w:rPr>
                <w:sz w:val="24"/>
                <w:lang w:val="ru-RU"/>
              </w:rPr>
              <w:t>речи.</w:t>
            </w:r>
          </w:p>
          <w:p w:rsidR="00DE11BA" w:rsidRPr="00DE11BA" w:rsidRDefault="00DE11BA" w:rsidP="00EF0B46">
            <w:pPr>
              <w:ind w:right="981"/>
              <w:jc w:val="both"/>
              <w:rPr>
                <w:sz w:val="24"/>
                <w:lang w:val="ru-RU"/>
              </w:rPr>
            </w:pPr>
            <w:r w:rsidRPr="00DE11BA">
              <w:rPr>
                <w:sz w:val="24"/>
                <w:lang w:val="ru-RU"/>
              </w:rPr>
              <w:t>Предлог. Повторение:</w:t>
            </w:r>
            <w:r w:rsidRPr="00DE11BA">
              <w:rPr>
                <w:spacing w:val="-58"/>
                <w:sz w:val="24"/>
                <w:lang w:val="ru-RU"/>
              </w:rPr>
              <w:t xml:space="preserve"> </w:t>
            </w:r>
            <w:r w:rsidRPr="00DE11BA">
              <w:rPr>
                <w:sz w:val="24"/>
                <w:lang w:val="ru-RU"/>
              </w:rPr>
              <w:t>отличие предлогов от</w:t>
            </w:r>
            <w:r w:rsidRPr="00DE11BA">
              <w:rPr>
                <w:spacing w:val="-57"/>
                <w:sz w:val="24"/>
                <w:lang w:val="ru-RU"/>
              </w:rPr>
              <w:t xml:space="preserve"> </w:t>
            </w:r>
            <w:r w:rsidRPr="00DE11BA">
              <w:rPr>
                <w:sz w:val="24"/>
                <w:lang w:val="ru-RU"/>
              </w:rPr>
              <w:t>приставок.</w:t>
            </w:r>
          </w:p>
          <w:p w:rsidR="00DE11BA" w:rsidRPr="00DE11BA" w:rsidRDefault="00DE11BA" w:rsidP="00EF0B46">
            <w:pPr>
              <w:ind w:right="931"/>
              <w:rPr>
                <w:sz w:val="24"/>
                <w:lang w:val="ru-RU"/>
              </w:rPr>
            </w:pPr>
            <w:r w:rsidRPr="00DE11BA">
              <w:rPr>
                <w:sz w:val="24"/>
                <w:lang w:val="ru-RU"/>
              </w:rPr>
              <w:t>Союз; союзы и, а, но в</w:t>
            </w:r>
            <w:r w:rsidRPr="00DE11BA">
              <w:rPr>
                <w:spacing w:val="-57"/>
                <w:sz w:val="24"/>
                <w:lang w:val="ru-RU"/>
              </w:rPr>
              <w:t xml:space="preserve"> </w:t>
            </w:r>
            <w:r w:rsidRPr="00DE11BA">
              <w:rPr>
                <w:sz w:val="24"/>
                <w:lang w:val="ru-RU"/>
              </w:rPr>
              <w:t>простых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сложных</w:t>
            </w:r>
            <w:r w:rsidRPr="00DE11BA">
              <w:rPr>
                <w:spacing w:val="1"/>
                <w:sz w:val="24"/>
                <w:lang w:val="ru-RU"/>
              </w:rPr>
              <w:t xml:space="preserve"> </w:t>
            </w:r>
            <w:r w:rsidRPr="00DE11BA">
              <w:rPr>
                <w:sz w:val="24"/>
                <w:lang w:val="ru-RU"/>
              </w:rPr>
              <w:t>предложениях.</w:t>
            </w:r>
          </w:p>
          <w:p w:rsidR="00DE11BA" w:rsidRPr="00DE11BA" w:rsidRDefault="00DE11BA" w:rsidP="00EF0B46">
            <w:pPr>
              <w:spacing w:before="1"/>
              <w:ind w:right="803"/>
              <w:rPr>
                <w:sz w:val="24"/>
                <w:lang w:val="ru-RU"/>
              </w:rPr>
            </w:pPr>
            <w:r w:rsidRPr="00DE11BA">
              <w:rPr>
                <w:sz w:val="24"/>
                <w:lang w:val="ru-RU"/>
              </w:rPr>
              <w:t>Частица</w:t>
            </w:r>
            <w:r w:rsidRPr="00DE11BA">
              <w:rPr>
                <w:spacing w:val="-6"/>
                <w:sz w:val="24"/>
                <w:lang w:val="ru-RU"/>
              </w:rPr>
              <w:t xml:space="preserve"> </w:t>
            </w:r>
            <w:r w:rsidRPr="00DE11BA">
              <w:rPr>
                <w:sz w:val="24"/>
                <w:lang w:val="ru-RU"/>
              </w:rPr>
              <w:t>не,</w:t>
            </w:r>
            <w:r w:rsidRPr="00DE11BA">
              <w:rPr>
                <w:spacing w:val="-6"/>
                <w:sz w:val="24"/>
                <w:lang w:val="ru-RU"/>
              </w:rPr>
              <w:t xml:space="preserve"> </w:t>
            </w:r>
            <w:r w:rsidRPr="00DE11BA">
              <w:rPr>
                <w:sz w:val="24"/>
                <w:lang w:val="ru-RU"/>
              </w:rPr>
              <w:t>её</w:t>
            </w:r>
            <w:r w:rsidRPr="00DE11BA">
              <w:rPr>
                <w:spacing w:val="-6"/>
                <w:sz w:val="24"/>
                <w:lang w:val="ru-RU"/>
              </w:rPr>
              <w:t xml:space="preserve"> </w:t>
            </w:r>
            <w:r w:rsidRPr="00DE11BA">
              <w:rPr>
                <w:sz w:val="24"/>
                <w:lang w:val="ru-RU"/>
              </w:rPr>
              <w:t>значение</w:t>
            </w:r>
            <w:r w:rsidRPr="00DE11BA">
              <w:rPr>
                <w:spacing w:val="-57"/>
                <w:sz w:val="24"/>
                <w:lang w:val="ru-RU"/>
              </w:rPr>
              <w:t xml:space="preserve"> </w:t>
            </w:r>
            <w:r w:rsidRPr="00DE11BA">
              <w:rPr>
                <w:sz w:val="24"/>
                <w:lang w:val="ru-RU"/>
              </w:rPr>
              <w:t>(повторение).</w:t>
            </w:r>
          </w:p>
        </w:tc>
        <w:tc>
          <w:tcPr>
            <w:tcW w:w="5093" w:type="dxa"/>
          </w:tcPr>
          <w:p w:rsidR="00DE11BA" w:rsidRPr="00DE11BA" w:rsidRDefault="00DE11BA" w:rsidP="00EF0B46">
            <w:pPr>
              <w:ind w:right="145"/>
              <w:jc w:val="both"/>
              <w:rPr>
                <w:sz w:val="24"/>
                <w:lang w:val="ru-RU"/>
              </w:rPr>
            </w:pPr>
            <w:r w:rsidRPr="00DE11BA">
              <w:rPr>
                <w:sz w:val="24"/>
                <w:lang w:val="ru-RU"/>
              </w:rPr>
              <w:t>Дифференцированное задание: нахождение в</w:t>
            </w:r>
            <w:r w:rsidRPr="00DE11BA">
              <w:rPr>
                <w:spacing w:val="1"/>
                <w:sz w:val="24"/>
                <w:lang w:val="ru-RU"/>
              </w:rPr>
              <w:t xml:space="preserve"> </w:t>
            </w:r>
            <w:r w:rsidRPr="00DE11BA">
              <w:rPr>
                <w:sz w:val="24"/>
                <w:lang w:val="ru-RU"/>
              </w:rPr>
              <w:t>ряду имён существительных лишнего имени</w:t>
            </w:r>
            <w:r w:rsidRPr="00DE11BA">
              <w:rPr>
                <w:spacing w:val="1"/>
                <w:sz w:val="24"/>
                <w:lang w:val="ru-RU"/>
              </w:rPr>
              <w:t xml:space="preserve"> </w:t>
            </w:r>
            <w:r w:rsidRPr="00DE11BA">
              <w:rPr>
                <w:sz w:val="24"/>
                <w:lang w:val="ru-RU"/>
              </w:rPr>
              <w:t>существительного</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имеющего</w:t>
            </w:r>
            <w:r w:rsidRPr="00DE11BA">
              <w:rPr>
                <w:spacing w:val="1"/>
                <w:sz w:val="24"/>
                <w:lang w:val="ru-RU"/>
              </w:rPr>
              <w:t xml:space="preserve"> </w:t>
            </w:r>
            <w:r w:rsidRPr="00DE11BA">
              <w:rPr>
                <w:sz w:val="24"/>
                <w:lang w:val="ru-RU"/>
              </w:rPr>
              <w:t>какого-то</w:t>
            </w:r>
            <w:r w:rsidRPr="00DE11BA">
              <w:rPr>
                <w:spacing w:val="-57"/>
                <w:sz w:val="24"/>
                <w:lang w:val="ru-RU"/>
              </w:rPr>
              <w:t xml:space="preserve"> </w:t>
            </w:r>
            <w:r w:rsidRPr="00DE11BA">
              <w:rPr>
                <w:sz w:val="24"/>
                <w:lang w:val="ru-RU"/>
              </w:rPr>
              <w:t>из тех грамматических признаков, которыми</w:t>
            </w:r>
            <w:r w:rsidRPr="00DE11BA">
              <w:rPr>
                <w:spacing w:val="1"/>
                <w:sz w:val="24"/>
                <w:lang w:val="ru-RU"/>
              </w:rPr>
              <w:t xml:space="preserve"> </w:t>
            </w:r>
            <w:r w:rsidRPr="00DE11BA">
              <w:rPr>
                <w:sz w:val="24"/>
                <w:lang w:val="ru-RU"/>
              </w:rPr>
              <w:t>обладают</w:t>
            </w:r>
            <w:r w:rsidRPr="00DE11BA">
              <w:rPr>
                <w:spacing w:val="-1"/>
                <w:sz w:val="24"/>
                <w:lang w:val="ru-RU"/>
              </w:rPr>
              <w:t xml:space="preserve"> </w:t>
            </w:r>
            <w:r w:rsidRPr="00DE11BA">
              <w:rPr>
                <w:sz w:val="24"/>
                <w:lang w:val="ru-RU"/>
              </w:rPr>
              <w:t>остальные</w:t>
            </w:r>
            <w:r w:rsidRPr="00DE11BA">
              <w:rPr>
                <w:spacing w:val="-2"/>
                <w:sz w:val="24"/>
                <w:lang w:val="ru-RU"/>
              </w:rPr>
              <w:t xml:space="preserve"> </w:t>
            </w:r>
            <w:r w:rsidRPr="00DE11BA">
              <w:rPr>
                <w:sz w:val="24"/>
                <w:lang w:val="ru-RU"/>
              </w:rPr>
              <w:t>слова</w:t>
            </w:r>
            <w:r w:rsidRPr="00DE11BA">
              <w:rPr>
                <w:spacing w:val="-2"/>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группе.</w:t>
            </w:r>
          </w:p>
          <w:p w:rsidR="00DE11BA" w:rsidRPr="00DE11BA" w:rsidRDefault="00DE11BA" w:rsidP="00EF0B46">
            <w:pPr>
              <w:tabs>
                <w:tab w:val="left" w:pos="2224"/>
                <w:tab w:val="left" w:pos="2584"/>
                <w:tab w:val="left" w:pos="3642"/>
                <w:tab w:val="left" w:pos="4419"/>
              </w:tabs>
              <w:ind w:right="144"/>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определение</w:t>
            </w:r>
            <w:r w:rsidRPr="00DE11BA">
              <w:rPr>
                <w:spacing w:val="-58"/>
                <w:sz w:val="24"/>
                <w:lang w:val="ru-RU"/>
              </w:rPr>
              <w:t xml:space="preserve"> </w:t>
            </w:r>
            <w:r w:rsidRPr="00DE11BA">
              <w:rPr>
                <w:sz w:val="24"/>
                <w:lang w:val="ru-RU"/>
              </w:rPr>
              <w:t>грамматических</w:t>
            </w:r>
            <w:r w:rsidRPr="00DE11BA">
              <w:rPr>
                <w:sz w:val="24"/>
                <w:lang w:val="ru-RU"/>
              </w:rPr>
              <w:tab/>
            </w:r>
            <w:r w:rsidRPr="00DE11BA">
              <w:rPr>
                <w:sz w:val="24"/>
                <w:lang w:val="ru-RU"/>
              </w:rPr>
              <w:tab/>
            </w:r>
            <w:r w:rsidRPr="00DE11BA">
              <w:rPr>
                <w:spacing w:val="-1"/>
                <w:sz w:val="24"/>
                <w:lang w:val="ru-RU"/>
              </w:rPr>
              <w:t>признаков</w:t>
            </w:r>
            <w:r w:rsidRPr="00DE11BA">
              <w:rPr>
                <w:spacing w:val="-1"/>
                <w:sz w:val="24"/>
                <w:lang w:val="ru-RU"/>
              </w:rPr>
              <w:tab/>
            </w:r>
            <w:r w:rsidRPr="00DE11BA">
              <w:rPr>
                <w:sz w:val="24"/>
                <w:lang w:val="ru-RU"/>
              </w:rPr>
              <w:t>имён</w:t>
            </w:r>
            <w:r w:rsidRPr="00DE11BA">
              <w:rPr>
                <w:spacing w:val="1"/>
                <w:sz w:val="24"/>
                <w:lang w:val="ru-RU"/>
              </w:rPr>
              <w:t xml:space="preserve"> </w:t>
            </w:r>
            <w:r w:rsidRPr="00DE11BA">
              <w:rPr>
                <w:sz w:val="24"/>
                <w:lang w:val="ru-RU"/>
              </w:rPr>
              <w:t>прилагательных.</w:t>
            </w:r>
          </w:p>
          <w:p w:rsidR="00DE11BA" w:rsidRPr="00DE11BA" w:rsidRDefault="00DE11BA" w:rsidP="00EF0B46">
            <w:pPr>
              <w:ind w:right="146"/>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соотнесению формы имени прилагательного с</w:t>
            </w:r>
            <w:r w:rsidRPr="00DE11BA">
              <w:rPr>
                <w:spacing w:val="-57"/>
                <w:sz w:val="24"/>
                <w:lang w:val="ru-RU"/>
              </w:rPr>
              <w:t xml:space="preserve"> </w:t>
            </w:r>
            <w:r w:rsidRPr="00DE11BA">
              <w:rPr>
                <w:sz w:val="24"/>
                <w:lang w:val="ru-RU"/>
              </w:rPr>
              <w:t>формой</w:t>
            </w:r>
            <w:r w:rsidRPr="00DE11BA">
              <w:rPr>
                <w:spacing w:val="-1"/>
                <w:sz w:val="24"/>
                <w:lang w:val="ru-RU"/>
              </w:rPr>
              <w:t xml:space="preserve"> </w:t>
            </w:r>
            <w:r w:rsidRPr="00DE11BA">
              <w:rPr>
                <w:sz w:val="24"/>
                <w:lang w:val="ru-RU"/>
              </w:rPr>
              <w:t>имени существительного.</w:t>
            </w:r>
          </w:p>
          <w:p w:rsidR="00DE11BA" w:rsidRPr="00DE11BA" w:rsidRDefault="00DE11BA" w:rsidP="00EF0B46">
            <w:pPr>
              <w:ind w:right="143"/>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дидактического</w:t>
            </w:r>
            <w:r w:rsidRPr="00DE11BA">
              <w:rPr>
                <w:spacing w:val="1"/>
                <w:sz w:val="24"/>
                <w:lang w:val="ru-RU"/>
              </w:rPr>
              <w:t xml:space="preserve"> </w:t>
            </w:r>
            <w:r w:rsidRPr="00DE11BA">
              <w:rPr>
                <w:sz w:val="24"/>
                <w:lang w:val="ru-RU"/>
              </w:rPr>
              <w:t>текста, поиск</w:t>
            </w:r>
            <w:r w:rsidRPr="00DE11BA">
              <w:rPr>
                <w:spacing w:val="1"/>
                <w:sz w:val="24"/>
                <w:lang w:val="ru-RU"/>
              </w:rPr>
              <w:t xml:space="preserve"> </w:t>
            </w:r>
            <w:r w:rsidRPr="00DE11BA">
              <w:rPr>
                <w:sz w:val="24"/>
                <w:lang w:val="ru-RU"/>
              </w:rPr>
              <w:t>ошибок на согласование имён</w:t>
            </w:r>
            <w:r w:rsidRPr="00DE11BA">
              <w:rPr>
                <w:spacing w:val="1"/>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прилагательных,</w:t>
            </w:r>
            <w:r w:rsidRPr="00DE11BA">
              <w:rPr>
                <w:spacing w:val="1"/>
                <w:sz w:val="24"/>
                <w:lang w:val="ru-RU"/>
              </w:rPr>
              <w:t xml:space="preserve"> </w:t>
            </w:r>
            <w:r w:rsidRPr="00DE11BA">
              <w:rPr>
                <w:sz w:val="24"/>
                <w:lang w:val="ru-RU"/>
              </w:rPr>
              <w:t>исправление</w:t>
            </w:r>
            <w:r w:rsidRPr="00DE11BA">
              <w:rPr>
                <w:spacing w:val="-2"/>
                <w:sz w:val="24"/>
                <w:lang w:val="ru-RU"/>
              </w:rPr>
              <w:t xml:space="preserve"> </w:t>
            </w:r>
            <w:r w:rsidRPr="00DE11BA">
              <w:rPr>
                <w:sz w:val="24"/>
                <w:lang w:val="ru-RU"/>
              </w:rPr>
              <w:t>найденных ошибок.</w:t>
            </w:r>
          </w:p>
          <w:p w:rsidR="00DE11BA" w:rsidRPr="00DE11BA" w:rsidRDefault="00DE11BA" w:rsidP="00EF0B46">
            <w:pPr>
              <w:tabs>
                <w:tab w:val="left" w:pos="2224"/>
                <w:tab w:val="left" w:pos="3642"/>
              </w:tabs>
              <w:ind w:right="144"/>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определение</w:t>
            </w:r>
            <w:r w:rsidRPr="00DE11BA">
              <w:rPr>
                <w:spacing w:val="-58"/>
                <w:sz w:val="24"/>
                <w:lang w:val="ru-RU"/>
              </w:rPr>
              <w:t xml:space="preserve"> </w:t>
            </w:r>
            <w:r w:rsidRPr="00DE11BA">
              <w:rPr>
                <w:sz w:val="24"/>
                <w:lang w:val="ru-RU"/>
              </w:rPr>
              <w:t>грамматических</w:t>
            </w:r>
            <w:r w:rsidRPr="00DE11BA">
              <w:rPr>
                <w:spacing w:val="-2"/>
                <w:sz w:val="24"/>
                <w:lang w:val="ru-RU"/>
              </w:rPr>
              <w:t xml:space="preserve"> </w:t>
            </w:r>
            <w:r w:rsidRPr="00DE11BA">
              <w:rPr>
                <w:sz w:val="24"/>
                <w:lang w:val="ru-RU"/>
              </w:rPr>
              <w:t>признаков</w:t>
            </w:r>
            <w:r w:rsidRPr="00DE11BA">
              <w:rPr>
                <w:spacing w:val="-1"/>
                <w:sz w:val="24"/>
                <w:lang w:val="ru-RU"/>
              </w:rPr>
              <w:t xml:space="preserve"> </w:t>
            </w:r>
            <w:r w:rsidRPr="00DE11BA">
              <w:rPr>
                <w:sz w:val="24"/>
                <w:lang w:val="ru-RU"/>
              </w:rPr>
              <w:t>глаголов.</w:t>
            </w:r>
          </w:p>
          <w:p w:rsidR="00DE11BA" w:rsidRPr="00DE11BA" w:rsidRDefault="00DE11BA" w:rsidP="00EF0B46">
            <w:pPr>
              <w:ind w:right="143"/>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грамматических</w:t>
            </w:r>
            <w:r w:rsidRPr="00DE11BA">
              <w:rPr>
                <w:spacing w:val="1"/>
                <w:sz w:val="24"/>
                <w:lang w:val="ru-RU"/>
              </w:rPr>
              <w:t xml:space="preserve"> </w:t>
            </w:r>
            <w:r w:rsidRPr="00DE11BA">
              <w:rPr>
                <w:sz w:val="24"/>
                <w:lang w:val="ru-RU"/>
              </w:rPr>
              <w:t>характеристик.</w:t>
            </w:r>
          </w:p>
          <w:p w:rsidR="00DE11BA" w:rsidRPr="00DE11BA" w:rsidRDefault="00DE11BA" w:rsidP="00EF0B46">
            <w:pPr>
              <w:spacing w:before="1"/>
              <w:ind w:right="146"/>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объединение</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группы</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определённому</w:t>
            </w:r>
            <w:r w:rsidRPr="00DE11BA">
              <w:rPr>
                <w:spacing w:val="1"/>
                <w:sz w:val="24"/>
                <w:lang w:val="ru-RU"/>
              </w:rPr>
              <w:t xml:space="preserve"> </w:t>
            </w:r>
            <w:r w:rsidRPr="00DE11BA">
              <w:rPr>
                <w:sz w:val="24"/>
                <w:lang w:val="ru-RU"/>
              </w:rPr>
              <w:t>признаку</w:t>
            </w:r>
            <w:r w:rsidRPr="00DE11BA">
              <w:rPr>
                <w:spacing w:val="-57"/>
                <w:sz w:val="24"/>
                <w:lang w:val="ru-RU"/>
              </w:rPr>
              <w:t xml:space="preserve"> </w:t>
            </w:r>
            <w:r w:rsidRPr="00DE11BA">
              <w:rPr>
                <w:sz w:val="24"/>
                <w:lang w:val="ru-RU"/>
              </w:rPr>
              <w:t>(например,</w:t>
            </w:r>
            <w:r w:rsidRPr="00DE11BA">
              <w:rPr>
                <w:spacing w:val="-1"/>
                <w:sz w:val="24"/>
                <w:lang w:val="ru-RU"/>
              </w:rPr>
              <w:t xml:space="preserve"> </w:t>
            </w:r>
            <w:r w:rsidRPr="00DE11BA">
              <w:rPr>
                <w:sz w:val="24"/>
                <w:lang w:val="ru-RU"/>
              </w:rPr>
              <w:t>время, спряжение).</w:t>
            </w:r>
          </w:p>
          <w:p w:rsidR="00DE11BA" w:rsidRPr="00DE11BA" w:rsidRDefault="00DE11BA" w:rsidP="00EF0B46">
            <w:pPr>
              <w:ind w:right="144"/>
              <w:jc w:val="both"/>
              <w:rPr>
                <w:sz w:val="24"/>
                <w:lang w:val="ru-RU"/>
              </w:rPr>
            </w:pPr>
            <w:r w:rsidRPr="00DE11BA">
              <w:rPr>
                <w:sz w:val="24"/>
                <w:lang w:val="ru-RU"/>
              </w:rPr>
              <w:t>Моделирование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процессе</w:t>
            </w:r>
            <w:r w:rsidRPr="00DE11BA">
              <w:rPr>
                <w:spacing w:val="1"/>
                <w:sz w:val="24"/>
                <w:lang w:val="ru-RU"/>
              </w:rPr>
              <w:t xml:space="preserve"> </w:t>
            </w:r>
            <w:r w:rsidRPr="00DE11BA">
              <w:rPr>
                <w:sz w:val="24"/>
                <w:lang w:val="ru-RU"/>
              </w:rPr>
              <w:t>коллективной</w:t>
            </w:r>
            <w:r w:rsidRPr="00DE11BA">
              <w:rPr>
                <w:spacing w:val="1"/>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алгоритма</w:t>
            </w:r>
            <w:r w:rsidRPr="00DE11BA">
              <w:rPr>
                <w:spacing w:val="1"/>
                <w:sz w:val="24"/>
                <w:lang w:val="ru-RU"/>
              </w:rPr>
              <w:t xml:space="preserve"> </w:t>
            </w:r>
            <w:r w:rsidRPr="00DE11BA">
              <w:rPr>
                <w:sz w:val="24"/>
                <w:lang w:val="ru-RU"/>
              </w:rPr>
              <w:t>определения</w:t>
            </w:r>
            <w:r w:rsidRPr="00DE11BA">
              <w:rPr>
                <w:spacing w:val="1"/>
                <w:sz w:val="24"/>
                <w:lang w:val="ru-RU"/>
              </w:rPr>
              <w:t xml:space="preserve"> </w:t>
            </w:r>
            <w:r w:rsidRPr="00DE11BA">
              <w:rPr>
                <w:sz w:val="24"/>
                <w:lang w:val="ru-RU"/>
              </w:rPr>
              <w:t>спряжения</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безударными</w:t>
            </w:r>
            <w:r w:rsidRPr="00DE11BA">
              <w:rPr>
                <w:spacing w:val="1"/>
                <w:sz w:val="24"/>
                <w:lang w:val="ru-RU"/>
              </w:rPr>
              <w:t xml:space="preserve"> </w:t>
            </w:r>
            <w:r w:rsidRPr="00DE11BA">
              <w:rPr>
                <w:sz w:val="24"/>
                <w:lang w:val="ru-RU"/>
              </w:rPr>
              <w:t>личными</w:t>
            </w:r>
            <w:r w:rsidRPr="00DE11BA">
              <w:rPr>
                <w:spacing w:val="-57"/>
                <w:sz w:val="24"/>
                <w:lang w:val="ru-RU"/>
              </w:rPr>
              <w:t xml:space="preserve"> </w:t>
            </w:r>
            <w:r w:rsidRPr="00DE11BA">
              <w:rPr>
                <w:sz w:val="24"/>
                <w:lang w:val="ru-RU"/>
              </w:rPr>
              <w:t>окончаниями, следование данному алгоритму</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определении</w:t>
            </w:r>
            <w:r w:rsidRPr="00DE11BA">
              <w:rPr>
                <w:spacing w:val="-1"/>
                <w:sz w:val="24"/>
                <w:lang w:val="ru-RU"/>
              </w:rPr>
              <w:t xml:space="preserve"> </w:t>
            </w:r>
            <w:r w:rsidRPr="00DE11BA">
              <w:rPr>
                <w:sz w:val="24"/>
                <w:lang w:val="ru-RU"/>
              </w:rPr>
              <w:t>спряжения</w:t>
            </w:r>
            <w:r w:rsidRPr="00DE11BA">
              <w:rPr>
                <w:spacing w:val="-1"/>
                <w:sz w:val="24"/>
                <w:lang w:val="ru-RU"/>
              </w:rPr>
              <w:t xml:space="preserve"> </w:t>
            </w:r>
            <w:r w:rsidRPr="00DE11BA">
              <w:rPr>
                <w:sz w:val="24"/>
                <w:lang w:val="ru-RU"/>
              </w:rPr>
              <w:t>глагола.</w:t>
            </w:r>
          </w:p>
          <w:p w:rsidR="00DE11BA" w:rsidRPr="00DE11BA" w:rsidRDefault="00DE11BA" w:rsidP="00EF0B46">
            <w:pPr>
              <w:ind w:right="145"/>
              <w:jc w:val="both"/>
              <w:rPr>
                <w:sz w:val="24"/>
                <w:lang w:val="ru-RU"/>
              </w:rPr>
            </w:pPr>
            <w:r w:rsidRPr="00DE11BA">
              <w:rPr>
                <w:sz w:val="24"/>
                <w:lang w:val="ru-RU"/>
              </w:rPr>
              <w:t>Совместное</w:t>
            </w:r>
            <w:r w:rsidRPr="00DE11BA">
              <w:rPr>
                <w:spacing w:val="1"/>
                <w:sz w:val="24"/>
                <w:lang w:val="ru-RU"/>
              </w:rPr>
              <w:t xml:space="preserve"> </w:t>
            </w:r>
            <w:r w:rsidRPr="00DE11BA">
              <w:rPr>
                <w:sz w:val="24"/>
                <w:lang w:val="ru-RU"/>
              </w:rPr>
              <w:t>выполнение</w:t>
            </w:r>
            <w:r w:rsidRPr="00DE11BA">
              <w:rPr>
                <w:spacing w:val="1"/>
                <w:sz w:val="24"/>
                <w:lang w:val="ru-RU"/>
              </w:rPr>
              <w:t xml:space="preserve"> </w:t>
            </w:r>
            <w:r w:rsidRPr="00DE11BA">
              <w:rPr>
                <w:sz w:val="24"/>
                <w:lang w:val="ru-RU"/>
              </w:rPr>
              <w:t>задания:</w:t>
            </w:r>
            <w:r w:rsidRPr="00DE11BA">
              <w:rPr>
                <w:spacing w:val="1"/>
                <w:sz w:val="24"/>
                <w:lang w:val="ru-RU"/>
              </w:rPr>
              <w:t xml:space="preserve"> </w:t>
            </w:r>
            <w:r w:rsidRPr="00DE11BA">
              <w:rPr>
                <w:sz w:val="24"/>
                <w:lang w:val="ru-RU"/>
              </w:rPr>
              <w:t>анализ</w:t>
            </w:r>
            <w:r w:rsidRPr="00DE11BA">
              <w:rPr>
                <w:spacing w:val="1"/>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наличие</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нём</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грамматические</w:t>
            </w:r>
            <w:r w:rsidRPr="00DE11BA">
              <w:rPr>
                <w:spacing w:val="1"/>
                <w:sz w:val="24"/>
                <w:lang w:val="ru-RU"/>
              </w:rPr>
              <w:t xml:space="preserve"> </w:t>
            </w:r>
            <w:r w:rsidRPr="00DE11BA">
              <w:rPr>
                <w:sz w:val="24"/>
                <w:lang w:val="ru-RU"/>
              </w:rPr>
              <w:t>характеристики</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даны.</w:t>
            </w:r>
          </w:p>
          <w:p w:rsidR="00DE11BA" w:rsidRPr="00DE11BA" w:rsidRDefault="00DE11BA" w:rsidP="00EF0B46">
            <w:pPr>
              <w:spacing w:line="270" w:lineRule="atLeast"/>
              <w:ind w:right="144"/>
              <w:jc w:val="both"/>
              <w:rPr>
                <w:sz w:val="24"/>
                <w:lang w:val="ru-RU"/>
              </w:rPr>
            </w:pPr>
            <w:r w:rsidRPr="00DE11BA">
              <w:rPr>
                <w:sz w:val="24"/>
                <w:lang w:val="ru-RU"/>
              </w:rPr>
              <w:t>Работа с таблицей, обобщающей результаты</w:t>
            </w:r>
            <w:r w:rsidRPr="00DE11BA">
              <w:rPr>
                <w:spacing w:val="1"/>
                <w:sz w:val="24"/>
                <w:lang w:val="ru-RU"/>
              </w:rPr>
              <w:t xml:space="preserve"> </w:t>
            </w:r>
            <w:r w:rsidRPr="00DE11BA">
              <w:rPr>
                <w:sz w:val="24"/>
                <w:lang w:val="ru-RU"/>
              </w:rPr>
              <w:t>работы с грамматическими характеристиками</w:t>
            </w:r>
            <w:r w:rsidRPr="00DE11BA">
              <w:rPr>
                <w:spacing w:val="1"/>
                <w:sz w:val="24"/>
                <w:lang w:val="ru-RU"/>
              </w:rPr>
              <w:t xml:space="preserve"> </w:t>
            </w:r>
            <w:r w:rsidRPr="00DE11BA">
              <w:rPr>
                <w:sz w:val="24"/>
                <w:lang w:val="ru-RU"/>
              </w:rPr>
              <w:t>глаголов:</w:t>
            </w:r>
            <w:r w:rsidRPr="00DE11BA">
              <w:rPr>
                <w:spacing w:val="28"/>
                <w:sz w:val="24"/>
                <w:lang w:val="ru-RU"/>
              </w:rPr>
              <w:t xml:space="preserve"> </w:t>
            </w:r>
            <w:r w:rsidRPr="00DE11BA">
              <w:rPr>
                <w:sz w:val="24"/>
                <w:lang w:val="ru-RU"/>
              </w:rPr>
              <w:t>чтение</w:t>
            </w:r>
            <w:r w:rsidRPr="00DE11BA">
              <w:rPr>
                <w:spacing w:val="27"/>
                <w:sz w:val="24"/>
                <w:lang w:val="ru-RU"/>
              </w:rPr>
              <w:t xml:space="preserve"> </w:t>
            </w:r>
            <w:r w:rsidRPr="00DE11BA">
              <w:rPr>
                <w:sz w:val="24"/>
                <w:lang w:val="ru-RU"/>
              </w:rPr>
              <w:t>таблицы,</w:t>
            </w:r>
            <w:r w:rsidRPr="00DE11BA">
              <w:rPr>
                <w:spacing w:val="27"/>
                <w:sz w:val="24"/>
                <w:lang w:val="ru-RU"/>
              </w:rPr>
              <w:t xml:space="preserve"> </w:t>
            </w:r>
            <w:r w:rsidRPr="00DE11BA">
              <w:rPr>
                <w:sz w:val="24"/>
                <w:lang w:val="ru-RU"/>
              </w:rPr>
              <w:t>дополнение</w:t>
            </w:r>
          </w:p>
        </w:tc>
        <w:tc>
          <w:tcPr>
            <w:tcW w:w="3675"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386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401" w:type="dxa"/>
            <w:tcBorders>
              <w:left w:val="single" w:sz="6" w:space="0" w:color="000000"/>
            </w:tcBorders>
          </w:tcPr>
          <w:p w:rsidR="00DE11BA" w:rsidRPr="00DE11BA" w:rsidRDefault="00DE11BA" w:rsidP="00EF0B46">
            <w:pPr>
              <w:rPr>
                <w:sz w:val="24"/>
                <w:lang w:val="ru-RU"/>
              </w:rPr>
            </w:pPr>
          </w:p>
        </w:tc>
        <w:tc>
          <w:tcPr>
            <w:tcW w:w="3404" w:type="dxa"/>
          </w:tcPr>
          <w:p w:rsidR="00DE11BA" w:rsidRPr="00DE11BA" w:rsidRDefault="00DE11BA" w:rsidP="00EF0B46">
            <w:pPr>
              <w:rPr>
                <w:sz w:val="24"/>
                <w:lang w:val="ru-RU"/>
              </w:rPr>
            </w:pPr>
          </w:p>
        </w:tc>
        <w:tc>
          <w:tcPr>
            <w:tcW w:w="5093" w:type="dxa"/>
          </w:tcPr>
          <w:p w:rsidR="00DE11BA" w:rsidRPr="00DE11BA" w:rsidRDefault="00DE11BA" w:rsidP="00EF0B46">
            <w:pPr>
              <w:spacing w:line="275" w:lineRule="exact"/>
              <w:rPr>
                <w:sz w:val="24"/>
                <w:lang w:val="ru-RU"/>
              </w:rPr>
            </w:pPr>
            <w:r w:rsidRPr="00DE11BA">
              <w:rPr>
                <w:sz w:val="24"/>
                <w:lang w:val="ru-RU"/>
              </w:rPr>
              <w:t>примерами.</w:t>
            </w:r>
          </w:p>
          <w:p w:rsidR="00DE11BA" w:rsidRPr="00DE11BA" w:rsidRDefault="00DE11BA" w:rsidP="00EF0B46">
            <w:pPr>
              <w:ind w:right="145"/>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наречиями:</w:t>
            </w:r>
            <w:r w:rsidRPr="00DE11BA">
              <w:rPr>
                <w:spacing w:val="1"/>
                <w:sz w:val="24"/>
                <w:lang w:val="ru-RU"/>
              </w:rPr>
              <w:t xml:space="preserve"> </w:t>
            </w:r>
            <w:r w:rsidRPr="00DE11BA">
              <w:rPr>
                <w:sz w:val="24"/>
                <w:lang w:val="ru-RU"/>
              </w:rPr>
              <w:t>установление</w:t>
            </w:r>
            <w:r w:rsidRPr="00DE11BA">
              <w:rPr>
                <w:spacing w:val="-57"/>
                <w:sz w:val="24"/>
                <w:lang w:val="ru-RU"/>
              </w:rPr>
              <w:t xml:space="preserve"> </w:t>
            </w:r>
            <w:r w:rsidRPr="00DE11BA">
              <w:rPr>
                <w:sz w:val="24"/>
                <w:lang w:val="ru-RU"/>
              </w:rPr>
              <w:t>значения</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особенностей</w:t>
            </w:r>
            <w:r w:rsidRPr="00DE11BA">
              <w:rPr>
                <w:spacing w:val="1"/>
                <w:sz w:val="24"/>
                <w:lang w:val="ru-RU"/>
              </w:rPr>
              <w:t xml:space="preserve"> </w:t>
            </w:r>
            <w:r w:rsidRPr="00DE11BA">
              <w:rPr>
                <w:sz w:val="24"/>
                <w:lang w:val="ru-RU"/>
              </w:rPr>
              <w:t>употребления</w:t>
            </w:r>
            <w:r w:rsidRPr="00DE11BA">
              <w:rPr>
                <w:spacing w:val="-57"/>
                <w:sz w:val="24"/>
                <w:lang w:val="ru-RU"/>
              </w:rPr>
              <w:t xml:space="preserve"> </w:t>
            </w:r>
            <w:r w:rsidRPr="00DE11BA">
              <w:rPr>
                <w:sz w:val="24"/>
                <w:lang w:val="ru-RU"/>
              </w:rPr>
              <w:t>наречий</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речи.</w:t>
            </w:r>
          </w:p>
          <w:p w:rsidR="00DE11BA" w:rsidRPr="00DE11BA" w:rsidRDefault="00DE11BA" w:rsidP="00EF0B46">
            <w:pPr>
              <w:tabs>
                <w:tab w:val="left" w:pos="2282"/>
                <w:tab w:val="left" w:pos="2844"/>
                <w:tab w:val="left" w:pos="3755"/>
                <w:tab w:val="left" w:pos="4420"/>
              </w:tabs>
              <w:ind w:right="144"/>
              <w:jc w:val="both"/>
              <w:rPr>
                <w:sz w:val="24"/>
                <w:lang w:val="ru-RU"/>
              </w:rPr>
            </w:pPr>
            <w:r w:rsidRPr="00DE11BA">
              <w:rPr>
                <w:sz w:val="24"/>
                <w:lang w:val="ru-RU"/>
              </w:rPr>
              <w:t>Практическая</w:t>
            </w:r>
            <w:r w:rsidRPr="00DE11BA">
              <w:rPr>
                <w:sz w:val="24"/>
                <w:lang w:val="ru-RU"/>
              </w:rPr>
              <w:tab/>
              <w:t>работа:</w:t>
            </w:r>
            <w:r w:rsidRPr="00DE11BA">
              <w:rPr>
                <w:sz w:val="24"/>
                <w:lang w:val="ru-RU"/>
              </w:rPr>
              <w:tab/>
            </w:r>
            <w:r w:rsidRPr="00DE11BA">
              <w:rPr>
                <w:spacing w:val="-1"/>
                <w:sz w:val="24"/>
                <w:lang w:val="ru-RU"/>
              </w:rPr>
              <w:t>проведение</w:t>
            </w:r>
            <w:r w:rsidRPr="00DE11BA">
              <w:rPr>
                <w:spacing w:val="-58"/>
                <w:sz w:val="24"/>
                <w:lang w:val="ru-RU"/>
              </w:rPr>
              <w:t xml:space="preserve"> </w:t>
            </w:r>
            <w:r w:rsidRPr="00DE11BA">
              <w:rPr>
                <w:sz w:val="24"/>
                <w:lang w:val="ru-RU"/>
              </w:rPr>
              <w:t>морфологического</w:t>
            </w:r>
            <w:r w:rsidRPr="00DE11BA">
              <w:rPr>
                <w:sz w:val="24"/>
                <w:lang w:val="ru-RU"/>
              </w:rPr>
              <w:tab/>
            </w:r>
            <w:r w:rsidRPr="00DE11BA">
              <w:rPr>
                <w:sz w:val="24"/>
                <w:lang w:val="ru-RU"/>
              </w:rPr>
              <w:tab/>
              <w:t>анализа</w:t>
            </w:r>
            <w:r w:rsidRPr="00DE11BA">
              <w:rPr>
                <w:sz w:val="24"/>
                <w:lang w:val="ru-RU"/>
              </w:rPr>
              <w:tab/>
            </w:r>
            <w:r w:rsidRPr="00DE11BA">
              <w:rPr>
                <w:sz w:val="24"/>
                <w:lang w:val="ru-RU"/>
              </w:rPr>
              <w:tab/>
            </w:r>
            <w:r w:rsidRPr="00DE11BA">
              <w:rPr>
                <w:spacing w:val="-1"/>
                <w:sz w:val="24"/>
                <w:lang w:val="ru-RU"/>
              </w:rPr>
              <w:t>имён</w:t>
            </w:r>
            <w:r w:rsidRPr="00DE11BA">
              <w:rPr>
                <w:spacing w:val="-58"/>
                <w:sz w:val="24"/>
                <w:lang w:val="ru-RU"/>
              </w:rPr>
              <w:t xml:space="preserve"> </w:t>
            </w:r>
            <w:r w:rsidRPr="00DE11BA">
              <w:rPr>
                <w:sz w:val="24"/>
                <w:lang w:val="ru-RU"/>
              </w:rPr>
              <w:t>существительных,</w:t>
            </w:r>
            <w:r w:rsidRPr="00DE11BA">
              <w:rPr>
                <w:spacing w:val="1"/>
                <w:sz w:val="24"/>
                <w:lang w:val="ru-RU"/>
              </w:rPr>
              <w:t xml:space="preserve"> </w:t>
            </w:r>
            <w:r w:rsidRPr="00DE11BA">
              <w:rPr>
                <w:sz w:val="24"/>
                <w:lang w:val="ru-RU"/>
              </w:rPr>
              <w:t>имён</w:t>
            </w:r>
            <w:r w:rsidRPr="00DE11BA">
              <w:rPr>
                <w:spacing w:val="1"/>
                <w:sz w:val="24"/>
                <w:lang w:val="ru-RU"/>
              </w:rPr>
              <w:t xml:space="preserve"> </w:t>
            </w:r>
            <w:r w:rsidRPr="00DE11BA">
              <w:rPr>
                <w:sz w:val="24"/>
                <w:lang w:val="ru-RU"/>
              </w:rPr>
              <w:t>прилагательных,</w:t>
            </w:r>
            <w:r w:rsidRPr="00DE11BA">
              <w:rPr>
                <w:spacing w:val="1"/>
                <w:sz w:val="24"/>
                <w:lang w:val="ru-RU"/>
              </w:rPr>
              <w:t xml:space="preserve"> </w:t>
            </w:r>
            <w:r w:rsidRPr="00DE11BA">
              <w:rPr>
                <w:sz w:val="24"/>
                <w:lang w:val="ru-RU"/>
              </w:rPr>
              <w:t>глаголов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предложенным</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учебнике</w:t>
            </w:r>
            <w:r w:rsidRPr="00DE11BA">
              <w:rPr>
                <w:spacing w:val="1"/>
                <w:sz w:val="24"/>
                <w:lang w:val="ru-RU"/>
              </w:rPr>
              <w:t xml:space="preserve"> </w:t>
            </w:r>
            <w:r w:rsidRPr="00DE11BA">
              <w:rPr>
                <w:sz w:val="24"/>
                <w:lang w:val="ru-RU"/>
              </w:rPr>
              <w:t>алгоритмам.</w:t>
            </w:r>
          </w:p>
          <w:p w:rsidR="00DE11BA" w:rsidRPr="00DE11BA" w:rsidRDefault="00DE11BA" w:rsidP="00EF0B46">
            <w:pPr>
              <w:ind w:right="147"/>
              <w:jc w:val="both"/>
              <w:rPr>
                <w:sz w:val="24"/>
                <w:lang w:val="ru-RU"/>
              </w:rPr>
            </w:pPr>
            <w:r w:rsidRPr="00DE11BA">
              <w:rPr>
                <w:sz w:val="24"/>
                <w:lang w:val="ru-RU"/>
              </w:rPr>
              <w:t>Дифференцированное задание: поиск ошибок</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проведении</w:t>
            </w:r>
            <w:r w:rsidRPr="00DE11BA">
              <w:rPr>
                <w:spacing w:val="-1"/>
                <w:sz w:val="24"/>
                <w:lang w:val="ru-RU"/>
              </w:rPr>
              <w:t xml:space="preserve"> </w:t>
            </w:r>
            <w:r w:rsidRPr="00DE11BA">
              <w:rPr>
                <w:sz w:val="24"/>
                <w:lang w:val="ru-RU"/>
              </w:rPr>
              <w:t>разбора</w:t>
            </w:r>
            <w:r w:rsidRPr="00DE11BA">
              <w:rPr>
                <w:spacing w:val="-2"/>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части речи.</w:t>
            </w:r>
          </w:p>
          <w:p w:rsidR="00DE11BA" w:rsidRPr="00DE11BA" w:rsidRDefault="00DE11BA" w:rsidP="00EF0B46">
            <w:pPr>
              <w:spacing w:line="270" w:lineRule="atLeast"/>
              <w:ind w:right="146"/>
              <w:jc w:val="both"/>
              <w:rPr>
                <w:sz w:val="24"/>
                <w:lang w:val="ru-RU"/>
              </w:rPr>
            </w:pPr>
            <w:r w:rsidRPr="00DE11BA">
              <w:rPr>
                <w:sz w:val="24"/>
                <w:lang w:val="ru-RU"/>
              </w:rPr>
              <w:t>Практическая</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соотнесение</w:t>
            </w:r>
            <w:r w:rsidRPr="00DE11BA">
              <w:rPr>
                <w:spacing w:val="1"/>
                <w:sz w:val="24"/>
                <w:lang w:val="ru-RU"/>
              </w:rPr>
              <w:t xml:space="preserve"> </w:t>
            </w:r>
            <w:r w:rsidRPr="00DE11BA">
              <w:rPr>
                <w:sz w:val="24"/>
                <w:lang w:val="ru-RU"/>
              </w:rPr>
              <w:t>понятия</w:t>
            </w:r>
            <w:r w:rsidRPr="00DE11BA">
              <w:rPr>
                <w:spacing w:val="1"/>
                <w:sz w:val="24"/>
                <w:lang w:val="ru-RU"/>
              </w:rPr>
              <w:t xml:space="preserve"> </w:t>
            </w:r>
            <w:r w:rsidRPr="00DE11BA">
              <w:rPr>
                <w:sz w:val="24"/>
                <w:lang w:val="ru-RU"/>
              </w:rPr>
              <w:t>(склонение,</w:t>
            </w:r>
            <w:r w:rsidRPr="00DE11BA">
              <w:rPr>
                <w:spacing w:val="1"/>
                <w:sz w:val="24"/>
                <w:lang w:val="ru-RU"/>
              </w:rPr>
              <w:t xml:space="preserve"> </w:t>
            </w:r>
            <w:r w:rsidRPr="00DE11BA">
              <w:rPr>
                <w:sz w:val="24"/>
                <w:lang w:val="ru-RU"/>
              </w:rPr>
              <w:t>спряжение,</w:t>
            </w:r>
            <w:r w:rsidRPr="00DE11BA">
              <w:rPr>
                <w:spacing w:val="61"/>
                <w:sz w:val="24"/>
                <w:lang w:val="ru-RU"/>
              </w:rPr>
              <w:t xml:space="preserve"> </w:t>
            </w:r>
            <w:r w:rsidRPr="00DE11BA">
              <w:rPr>
                <w:sz w:val="24"/>
                <w:lang w:val="ru-RU"/>
              </w:rPr>
              <w:t>неопределённая</w:t>
            </w:r>
            <w:r w:rsidRPr="00DE11BA">
              <w:rPr>
                <w:spacing w:val="1"/>
                <w:sz w:val="24"/>
                <w:lang w:val="ru-RU"/>
              </w:rPr>
              <w:t xml:space="preserve"> </w:t>
            </w:r>
            <w:r w:rsidRPr="00DE11BA">
              <w:rPr>
                <w:sz w:val="24"/>
                <w:lang w:val="ru-RU"/>
              </w:rPr>
              <w:t>форма</w:t>
            </w:r>
            <w:r w:rsidRPr="00DE11BA">
              <w:rPr>
                <w:spacing w:val="-3"/>
                <w:sz w:val="24"/>
                <w:lang w:val="ru-RU"/>
              </w:rPr>
              <w:t xml:space="preserve"> </w:t>
            </w:r>
            <w:r w:rsidRPr="00DE11BA">
              <w:rPr>
                <w:sz w:val="24"/>
                <w:lang w:val="ru-RU"/>
              </w:rPr>
              <w:t>и т.</w:t>
            </w:r>
            <w:r w:rsidRPr="00DE11BA">
              <w:rPr>
                <w:spacing w:val="-1"/>
                <w:sz w:val="24"/>
                <w:lang w:val="ru-RU"/>
              </w:rPr>
              <w:t xml:space="preserve"> </w:t>
            </w:r>
            <w:r w:rsidRPr="00DE11BA">
              <w:rPr>
                <w:sz w:val="24"/>
                <w:lang w:val="ru-RU"/>
              </w:rPr>
              <w:t>д.) с</w:t>
            </w:r>
            <w:r w:rsidRPr="00DE11BA">
              <w:rPr>
                <w:spacing w:val="-3"/>
                <w:sz w:val="24"/>
                <w:lang w:val="ru-RU"/>
              </w:rPr>
              <w:t xml:space="preserve"> </w:t>
            </w:r>
            <w:r w:rsidRPr="00DE11BA">
              <w:rPr>
                <w:sz w:val="24"/>
                <w:lang w:val="ru-RU"/>
              </w:rPr>
              <w:t>его</w:t>
            </w:r>
            <w:r w:rsidRPr="00DE11BA">
              <w:rPr>
                <w:spacing w:val="-1"/>
                <w:sz w:val="24"/>
                <w:lang w:val="ru-RU"/>
              </w:rPr>
              <w:t xml:space="preserve"> </w:t>
            </w:r>
            <w:r w:rsidRPr="00DE11BA">
              <w:rPr>
                <w:sz w:val="24"/>
                <w:lang w:val="ru-RU"/>
              </w:rPr>
              <w:t>краткой характеристикой.</w:t>
            </w:r>
          </w:p>
        </w:tc>
        <w:tc>
          <w:tcPr>
            <w:tcW w:w="3675" w:type="dxa"/>
          </w:tcPr>
          <w:p w:rsidR="00DE11BA" w:rsidRPr="00DE11BA" w:rsidRDefault="00DE11BA" w:rsidP="00EF0B46">
            <w:pPr>
              <w:rPr>
                <w:sz w:val="24"/>
                <w:lang w:val="ru-RU"/>
              </w:rPr>
            </w:pPr>
          </w:p>
        </w:tc>
      </w:tr>
      <w:tr w:rsidR="00DE11BA" w:rsidRPr="00BE1740" w:rsidTr="00EF0B46">
        <w:trPr>
          <w:trHeight w:val="5796"/>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7</w:t>
            </w:r>
          </w:p>
        </w:tc>
        <w:tc>
          <w:tcPr>
            <w:tcW w:w="2401" w:type="dxa"/>
            <w:tcBorders>
              <w:left w:val="single" w:sz="6" w:space="0" w:color="000000"/>
            </w:tcBorders>
          </w:tcPr>
          <w:p w:rsidR="00DE11BA" w:rsidRPr="00BE1740" w:rsidRDefault="00DE11BA" w:rsidP="00EF0B46">
            <w:pPr>
              <w:ind w:right="565"/>
              <w:rPr>
                <w:b/>
                <w:i/>
                <w:sz w:val="24"/>
              </w:rPr>
            </w:pPr>
            <w:r w:rsidRPr="00BE1740">
              <w:rPr>
                <w:b/>
                <w:i/>
                <w:sz w:val="24"/>
              </w:rPr>
              <w:t>Синтаксис</w:t>
            </w:r>
            <w:r w:rsidRPr="00BE1740">
              <w:rPr>
                <w:b/>
                <w:i/>
                <w:spacing w:val="-57"/>
                <w:sz w:val="24"/>
              </w:rPr>
              <w:t xml:space="preserve"> </w:t>
            </w:r>
            <w:r w:rsidRPr="00BE1740">
              <w:rPr>
                <w:b/>
                <w:i/>
                <w:sz w:val="24"/>
              </w:rPr>
              <w:t>(10 ч.)</w:t>
            </w:r>
          </w:p>
        </w:tc>
        <w:tc>
          <w:tcPr>
            <w:tcW w:w="3404" w:type="dxa"/>
          </w:tcPr>
          <w:p w:rsidR="00DE11BA" w:rsidRPr="00DE11BA" w:rsidRDefault="00DE11BA" w:rsidP="00EF0B46">
            <w:pPr>
              <w:ind w:right="1258"/>
              <w:rPr>
                <w:sz w:val="24"/>
                <w:lang w:val="ru-RU"/>
              </w:rPr>
            </w:pPr>
            <w:r w:rsidRPr="00DE11BA">
              <w:rPr>
                <w:sz w:val="24"/>
                <w:lang w:val="ru-RU"/>
              </w:rPr>
              <w:t>Повторение:</w:t>
            </w:r>
            <w:r w:rsidRPr="00DE11BA">
              <w:rPr>
                <w:spacing w:val="-15"/>
                <w:sz w:val="24"/>
                <w:lang w:val="ru-RU"/>
              </w:rPr>
              <w:t xml:space="preserve"> </w:t>
            </w:r>
            <w:r w:rsidRPr="00DE11BA">
              <w:rPr>
                <w:sz w:val="24"/>
                <w:lang w:val="ru-RU"/>
              </w:rPr>
              <w:t>слово,</w:t>
            </w:r>
            <w:r w:rsidRPr="00DE11BA">
              <w:rPr>
                <w:spacing w:val="-57"/>
                <w:sz w:val="24"/>
                <w:lang w:val="ru-RU"/>
              </w:rPr>
              <w:t xml:space="preserve"> </w:t>
            </w:r>
            <w:r w:rsidRPr="00DE11BA">
              <w:rPr>
                <w:sz w:val="24"/>
                <w:lang w:val="ru-RU"/>
              </w:rPr>
              <w:t>сочетание слов</w:t>
            </w:r>
            <w:r w:rsidRPr="00DE11BA">
              <w:rPr>
                <w:spacing w:val="1"/>
                <w:sz w:val="24"/>
                <w:lang w:val="ru-RU"/>
              </w:rPr>
              <w:t xml:space="preserve"> </w:t>
            </w:r>
            <w:r w:rsidRPr="00DE11BA">
              <w:rPr>
                <w:sz w:val="24"/>
                <w:lang w:val="ru-RU"/>
              </w:rPr>
              <w:t>(словосочетание) и</w:t>
            </w:r>
            <w:r w:rsidRPr="00DE11BA">
              <w:rPr>
                <w:spacing w:val="-57"/>
                <w:sz w:val="24"/>
                <w:lang w:val="ru-RU"/>
              </w:rPr>
              <w:t xml:space="preserve"> </w:t>
            </w:r>
            <w:r w:rsidRPr="00DE11BA">
              <w:rPr>
                <w:sz w:val="24"/>
                <w:lang w:val="ru-RU"/>
              </w:rPr>
              <w:t>предложение,</w:t>
            </w:r>
          </w:p>
          <w:p w:rsidR="00DE11BA" w:rsidRPr="00DE11BA" w:rsidRDefault="00DE11BA" w:rsidP="00EF0B46">
            <w:pPr>
              <w:ind w:right="197"/>
              <w:rPr>
                <w:sz w:val="24"/>
                <w:lang w:val="ru-RU"/>
              </w:rPr>
            </w:pPr>
            <w:r w:rsidRPr="00DE11BA">
              <w:rPr>
                <w:sz w:val="24"/>
                <w:lang w:val="ru-RU"/>
              </w:rPr>
              <w:t>осознание их сходства и</w:t>
            </w:r>
            <w:r w:rsidRPr="00DE11BA">
              <w:rPr>
                <w:spacing w:val="1"/>
                <w:sz w:val="24"/>
                <w:lang w:val="ru-RU"/>
              </w:rPr>
              <w:t xml:space="preserve"> </w:t>
            </w:r>
            <w:r w:rsidRPr="00DE11BA">
              <w:rPr>
                <w:sz w:val="24"/>
                <w:lang w:val="ru-RU"/>
              </w:rPr>
              <w:t>различий; виды предложений</w:t>
            </w:r>
            <w:r w:rsidRPr="00DE11BA">
              <w:rPr>
                <w:spacing w:val="-58"/>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цели</w:t>
            </w:r>
            <w:r w:rsidRPr="00DE11BA">
              <w:rPr>
                <w:spacing w:val="1"/>
                <w:sz w:val="24"/>
                <w:lang w:val="ru-RU"/>
              </w:rPr>
              <w:t xml:space="preserve"> </w:t>
            </w:r>
            <w:r w:rsidRPr="00DE11BA">
              <w:rPr>
                <w:sz w:val="24"/>
                <w:lang w:val="ru-RU"/>
              </w:rPr>
              <w:t>высказывания</w:t>
            </w:r>
            <w:r w:rsidRPr="00DE11BA">
              <w:rPr>
                <w:spacing w:val="1"/>
                <w:sz w:val="24"/>
                <w:lang w:val="ru-RU"/>
              </w:rPr>
              <w:t xml:space="preserve"> </w:t>
            </w:r>
            <w:r w:rsidRPr="00DE11BA">
              <w:rPr>
                <w:sz w:val="24"/>
                <w:lang w:val="ru-RU"/>
              </w:rPr>
              <w:t>(повествовательные,</w:t>
            </w:r>
            <w:r w:rsidRPr="00DE11BA">
              <w:rPr>
                <w:spacing w:val="1"/>
                <w:sz w:val="24"/>
                <w:lang w:val="ru-RU"/>
              </w:rPr>
              <w:t xml:space="preserve"> </w:t>
            </w:r>
            <w:r w:rsidRPr="00DE11BA">
              <w:rPr>
                <w:sz w:val="24"/>
                <w:lang w:val="ru-RU"/>
              </w:rPr>
              <w:t>вопросительные и</w:t>
            </w:r>
            <w:r w:rsidRPr="00DE11BA">
              <w:rPr>
                <w:spacing w:val="1"/>
                <w:sz w:val="24"/>
                <w:lang w:val="ru-RU"/>
              </w:rPr>
              <w:t xml:space="preserve"> </w:t>
            </w:r>
            <w:r w:rsidRPr="00DE11BA">
              <w:rPr>
                <w:sz w:val="24"/>
                <w:lang w:val="ru-RU"/>
              </w:rPr>
              <w:t>побудительные);</w:t>
            </w:r>
            <w:r w:rsidRPr="00DE11BA">
              <w:rPr>
                <w:spacing w:val="-1"/>
                <w:sz w:val="24"/>
                <w:lang w:val="ru-RU"/>
              </w:rPr>
              <w:t xml:space="preserve"> </w:t>
            </w:r>
            <w:r w:rsidRPr="00DE11BA">
              <w:rPr>
                <w:sz w:val="24"/>
                <w:lang w:val="ru-RU"/>
              </w:rPr>
              <w:t>виды</w:t>
            </w:r>
          </w:p>
          <w:p w:rsidR="00DE11BA" w:rsidRPr="00DE11BA" w:rsidRDefault="00DE11BA" w:rsidP="00EF0B46">
            <w:pPr>
              <w:ind w:right="478"/>
              <w:rPr>
                <w:sz w:val="24"/>
                <w:lang w:val="ru-RU"/>
              </w:rPr>
            </w:pPr>
            <w:r w:rsidRPr="00DE11BA">
              <w:rPr>
                <w:sz w:val="24"/>
                <w:lang w:val="ru-RU"/>
              </w:rPr>
              <w:t>предложений по</w:t>
            </w:r>
            <w:r w:rsidRPr="00DE11BA">
              <w:rPr>
                <w:spacing w:val="1"/>
                <w:sz w:val="24"/>
                <w:lang w:val="ru-RU"/>
              </w:rPr>
              <w:t xml:space="preserve"> </w:t>
            </w:r>
            <w:r w:rsidRPr="00DE11BA">
              <w:rPr>
                <w:sz w:val="24"/>
                <w:lang w:val="ru-RU"/>
              </w:rPr>
              <w:t>эмоциональной окраске</w:t>
            </w:r>
            <w:r w:rsidRPr="00DE11BA">
              <w:rPr>
                <w:spacing w:val="1"/>
                <w:sz w:val="24"/>
                <w:lang w:val="ru-RU"/>
              </w:rPr>
              <w:t xml:space="preserve"> </w:t>
            </w:r>
            <w:r w:rsidRPr="00DE11BA">
              <w:rPr>
                <w:sz w:val="24"/>
                <w:lang w:val="ru-RU"/>
              </w:rPr>
              <w:t>(восклицательные и</w:t>
            </w:r>
            <w:r w:rsidRPr="00DE11BA">
              <w:rPr>
                <w:spacing w:val="1"/>
                <w:sz w:val="24"/>
                <w:lang w:val="ru-RU"/>
              </w:rPr>
              <w:t xml:space="preserve"> </w:t>
            </w:r>
            <w:r w:rsidRPr="00DE11BA">
              <w:rPr>
                <w:sz w:val="24"/>
                <w:lang w:val="ru-RU"/>
              </w:rPr>
              <w:t>невосклицательные); связь</w:t>
            </w:r>
            <w:r w:rsidRPr="00DE11BA">
              <w:rPr>
                <w:spacing w:val="-58"/>
                <w:sz w:val="24"/>
                <w:lang w:val="ru-RU"/>
              </w:rPr>
              <w:t xml:space="preserve"> </w:t>
            </w:r>
            <w:r w:rsidRPr="00DE11BA">
              <w:rPr>
                <w:sz w:val="24"/>
                <w:lang w:val="ru-RU"/>
              </w:rPr>
              <w:t>между</w:t>
            </w:r>
          </w:p>
          <w:p w:rsidR="00DE11BA" w:rsidRPr="00DE11BA" w:rsidRDefault="00DE11BA" w:rsidP="00EF0B46">
            <w:pPr>
              <w:ind w:right="332"/>
              <w:rPr>
                <w:sz w:val="24"/>
                <w:lang w:val="ru-RU"/>
              </w:rPr>
            </w:pPr>
            <w:r w:rsidRPr="00DE11BA">
              <w:rPr>
                <w:sz w:val="24"/>
                <w:lang w:val="ru-RU"/>
              </w:rPr>
              <w:t>словами в словосочетании и</w:t>
            </w:r>
            <w:r w:rsidRPr="00DE11BA">
              <w:rPr>
                <w:spacing w:val="-58"/>
                <w:sz w:val="24"/>
                <w:lang w:val="ru-RU"/>
              </w:rPr>
              <w:t xml:space="preserve"> </w:t>
            </w:r>
            <w:r w:rsidRPr="00DE11BA">
              <w:rPr>
                <w:sz w:val="24"/>
                <w:lang w:val="ru-RU"/>
              </w:rPr>
              <w:t>предложении</w:t>
            </w:r>
          </w:p>
          <w:p w:rsidR="00DE11BA" w:rsidRPr="00DE11BA" w:rsidRDefault="00DE11BA" w:rsidP="00EF0B46">
            <w:pPr>
              <w:ind w:right="-5"/>
              <w:rPr>
                <w:sz w:val="24"/>
                <w:lang w:val="ru-RU"/>
              </w:rPr>
            </w:pPr>
            <w:r w:rsidRPr="00DE11BA">
              <w:rPr>
                <w:sz w:val="24"/>
                <w:lang w:val="ru-RU"/>
              </w:rPr>
              <w:t>(при помощи смысловых</w:t>
            </w:r>
            <w:r w:rsidRPr="00DE11BA">
              <w:rPr>
                <w:spacing w:val="1"/>
                <w:sz w:val="24"/>
                <w:lang w:val="ru-RU"/>
              </w:rPr>
              <w:t xml:space="preserve"> </w:t>
            </w:r>
            <w:r w:rsidRPr="00DE11BA">
              <w:rPr>
                <w:sz w:val="24"/>
                <w:lang w:val="ru-RU"/>
              </w:rPr>
              <w:t>вопросов); распространённые и</w:t>
            </w:r>
            <w:r w:rsidRPr="00DE11BA">
              <w:rPr>
                <w:spacing w:val="-58"/>
                <w:sz w:val="24"/>
                <w:lang w:val="ru-RU"/>
              </w:rPr>
              <w:t xml:space="preserve"> </w:t>
            </w:r>
            <w:r w:rsidRPr="00DE11BA">
              <w:rPr>
                <w:sz w:val="24"/>
                <w:lang w:val="ru-RU"/>
              </w:rPr>
              <w:t>нераспространённые</w:t>
            </w:r>
          </w:p>
          <w:p w:rsidR="00DE11BA" w:rsidRPr="00BE1740" w:rsidRDefault="00DE11BA" w:rsidP="00EF0B46">
            <w:pPr>
              <w:spacing w:line="257" w:lineRule="exact"/>
              <w:rPr>
                <w:sz w:val="24"/>
              </w:rPr>
            </w:pPr>
            <w:r w:rsidRPr="00BE1740">
              <w:rPr>
                <w:sz w:val="24"/>
              </w:rPr>
              <w:t>предложения.</w:t>
            </w:r>
          </w:p>
        </w:tc>
        <w:tc>
          <w:tcPr>
            <w:tcW w:w="5093" w:type="dxa"/>
          </w:tcPr>
          <w:p w:rsidR="00DE11BA" w:rsidRPr="00DE11BA" w:rsidRDefault="00DE11BA" w:rsidP="00EF0B46">
            <w:pPr>
              <w:ind w:right="137"/>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ходе</w:t>
            </w:r>
            <w:r w:rsidRPr="00DE11BA">
              <w:rPr>
                <w:spacing w:val="1"/>
                <w:sz w:val="24"/>
                <w:lang w:val="ru-RU"/>
              </w:rPr>
              <w:t xml:space="preserve"> </w:t>
            </w:r>
            <w:r w:rsidRPr="00DE11BA">
              <w:rPr>
                <w:sz w:val="24"/>
                <w:lang w:val="ru-RU"/>
              </w:rPr>
              <w:t>которого</w:t>
            </w:r>
            <w:r w:rsidRPr="00DE11BA">
              <w:rPr>
                <w:spacing w:val="1"/>
                <w:sz w:val="24"/>
                <w:lang w:val="ru-RU"/>
              </w:rPr>
              <w:t xml:space="preserve"> </w:t>
            </w:r>
            <w:r w:rsidRPr="00DE11BA">
              <w:rPr>
                <w:sz w:val="24"/>
                <w:lang w:val="ru-RU"/>
              </w:rPr>
              <w:t>сравниваются</w:t>
            </w:r>
            <w:r w:rsidRPr="00DE11BA">
              <w:rPr>
                <w:spacing w:val="-1"/>
                <w:sz w:val="24"/>
                <w:lang w:val="ru-RU"/>
              </w:rPr>
              <w:t xml:space="preserve"> </w:t>
            </w:r>
            <w:r w:rsidRPr="00DE11BA">
              <w:rPr>
                <w:sz w:val="24"/>
                <w:lang w:val="ru-RU"/>
              </w:rPr>
              <w:t>предложение,</w:t>
            </w:r>
          </w:p>
          <w:p w:rsidR="00DE11BA" w:rsidRPr="00DE11BA" w:rsidRDefault="00DE11BA" w:rsidP="00EF0B46">
            <w:pPr>
              <w:ind w:right="135"/>
              <w:jc w:val="both"/>
              <w:rPr>
                <w:sz w:val="24"/>
                <w:lang w:val="ru-RU"/>
              </w:rPr>
            </w:pPr>
            <w:r w:rsidRPr="00DE11BA">
              <w:rPr>
                <w:sz w:val="24"/>
                <w:lang w:val="ru-RU"/>
              </w:rPr>
              <w:t>словосочетание,</w:t>
            </w:r>
            <w:r w:rsidRPr="00DE11BA">
              <w:rPr>
                <w:spacing w:val="1"/>
                <w:sz w:val="24"/>
                <w:lang w:val="ru-RU"/>
              </w:rPr>
              <w:t xml:space="preserve"> </w:t>
            </w:r>
            <w:r w:rsidRPr="00DE11BA">
              <w:rPr>
                <w:sz w:val="24"/>
                <w:lang w:val="ru-RU"/>
              </w:rPr>
              <w:t>слово,</w:t>
            </w:r>
            <w:r w:rsidRPr="00DE11BA">
              <w:rPr>
                <w:spacing w:val="1"/>
                <w:sz w:val="24"/>
                <w:lang w:val="ru-RU"/>
              </w:rPr>
              <w:t xml:space="preserve"> </w:t>
            </w:r>
            <w:r w:rsidRPr="00DE11BA">
              <w:rPr>
                <w:sz w:val="24"/>
                <w:lang w:val="ru-RU"/>
              </w:rPr>
              <w:t>обосновываются</w:t>
            </w:r>
            <w:r w:rsidRPr="00DE11BA">
              <w:rPr>
                <w:spacing w:val="1"/>
                <w:sz w:val="24"/>
                <w:lang w:val="ru-RU"/>
              </w:rPr>
              <w:t xml:space="preserve"> </w:t>
            </w:r>
            <w:r w:rsidRPr="00DE11BA">
              <w:rPr>
                <w:sz w:val="24"/>
                <w:lang w:val="ru-RU"/>
              </w:rPr>
              <w:t>их</w:t>
            </w:r>
            <w:r w:rsidRPr="00DE11BA">
              <w:rPr>
                <w:spacing w:val="1"/>
                <w:sz w:val="24"/>
                <w:lang w:val="ru-RU"/>
              </w:rPr>
              <w:t xml:space="preserve"> </w:t>
            </w:r>
            <w:r w:rsidRPr="00DE11BA">
              <w:rPr>
                <w:sz w:val="24"/>
                <w:lang w:val="ru-RU"/>
              </w:rPr>
              <w:t>сходство</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различия.</w:t>
            </w:r>
          </w:p>
          <w:p w:rsidR="00DE11BA" w:rsidRPr="00DE11BA" w:rsidRDefault="00DE11BA" w:rsidP="00EF0B46">
            <w:pPr>
              <w:ind w:right="138"/>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классификация</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цели</w:t>
            </w:r>
            <w:r w:rsidRPr="00DE11BA">
              <w:rPr>
                <w:spacing w:val="1"/>
                <w:sz w:val="24"/>
                <w:lang w:val="ru-RU"/>
              </w:rPr>
              <w:t xml:space="preserve"> </w:t>
            </w:r>
            <w:r w:rsidRPr="00DE11BA">
              <w:rPr>
                <w:sz w:val="24"/>
                <w:lang w:val="ru-RU"/>
              </w:rPr>
              <w:t>высказывания</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эмоциональной</w:t>
            </w:r>
            <w:r w:rsidRPr="00DE11BA">
              <w:rPr>
                <w:spacing w:val="-1"/>
                <w:sz w:val="24"/>
                <w:lang w:val="ru-RU"/>
              </w:rPr>
              <w:t xml:space="preserve"> </w:t>
            </w:r>
            <w:r w:rsidRPr="00DE11BA">
              <w:rPr>
                <w:sz w:val="24"/>
                <w:lang w:val="ru-RU"/>
              </w:rPr>
              <w:t>окраске.</w:t>
            </w:r>
          </w:p>
          <w:p w:rsidR="00DE11BA" w:rsidRPr="00DE11BA" w:rsidRDefault="00DE11BA" w:rsidP="00EF0B46">
            <w:pPr>
              <w:ind w:right="137"/>
              <w:jc w:val="both"/>
              <w:rPr>
                <w:sz w:val="24"/>
                <w:lang w:val="ru-RU"/>
              </w:rPr>
            </w:pPr>
            <w:r w:rsidRPr="00DE11BA">
              <w:rPr>
                <w:sz w:val="24"/>
                <w:lang w:val="ru-RU"/>
              </w:rPr>
              <w:t>Наблюдение</w:t>
            </w:r>
            <w:r w:rsidRPr="00DE11BA">
              <w:rPr>
                <w:spacing w:val="1"/>
                <w:sz w:val="24"/>
                <w:lang w:val="ru-RU"/>
              </w:rPr>
              <w:t xml:space="preserve"> </w:t>
            </w:r>
            <w:r w:rsidRPr="00DE11BA">
              <w:rPr>
                <w:sz w:val="24"/>
                <w:lang w:val="ru-RU"/>
              </w:rPr>
              <w:t>за</w:t>
            </w:r>
            <w:r w:rsidRPr="00DE11BA">
              <w:rPr>
                <w:spacing w:val="1"/>
                <w:sz w:val="24"/>
                <w:lang w:val="ru-RU"/>
              </w:rPr>
              <w:t xml:space="preserve"> </w:t>
            </w:r>
            <w:r w:rsidRPr="00DE11BA">
              <w:rPr>
                <w:sz w:val="24"/>
                <w:lang w:val="ru-RU"/>
              </w:rPr>
              <w:t>различиями</w:t>
            </w:r>
            <w:r w:rsidRPr="00DE11BA">
              <w:rPr>
                <w:spacing w:val="1"/>
                <w:sz w:val="24"/>
                <w:lang w:val="ru-RU"/>
              </w:rPr>
              <w:t xml:space="preserve"> </w:t>
            </w:r>
            <w:r w:rsidRPr="00DE11BA">
              <w:rPr>
                <w:sz w:val="24"/>
                <w:lang w:val="ru-RU"/>
              </w:rPr>
              <w:t>простых</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сложных</w:t>
            </w:r>
            <w:r w:rsidRPr="00DE11BA">
              <w:rPr>
                <w:spacing w:val="-1"/>
                <w:sz w:val="24"/>
                <w:lang w:val="ru-RU"/>
              </w:rPr>
              <w:t xml:space="preserve"> </w:t>
            </w:r>
            <w:r w:rsidRPr="00DE11BA">
              <w:rPr>
                <w:sz w:val="24"/>
                <w:lang w:val="ru-RU"/>
              </w:rPr>
              <w:t>предложений.</w:t>
            </w:r>
          </w:p>
          <w:p w:rsidR="00DE11BA" w:rsidRPr="00DE11BA" w:rsidRDefault="00DE11BA" w:rsidP="00EF0B46">
            <w:pPr>
              <w:ind w:right="136"/>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определённому</w:t>
            </w:r>
          </w:p>
          <w:p w:rsidR="00DE11BA" w:rsidRPr="00DE11BA" w:rsidRDefault="00DE11BA" w:rsidP="00EF0B46">
            <w:pPr>
              <w:rPr>
                <w:sz w:val="24"/>
                <w:lang w:val="ru-RU"/>
              </w:rPr>
            </w:pPr>
            <w:r w:rsidRPr="00DE11BA">
              <w:rPr>
                <w:sz w:val="24"/>
                <w:lang w:val="ru-RU"/>
              </w:rPr>
              <w:t>признаку.</w:t>
            </w:r>
          </w:p>
          <w:p w:rsidR="00DE11BA" w:rsidRPr="00DE11BA" w:rsidRDefault="00DE11BA" w:rsidP="00EF0B46">
            <w:pPr>
              <w:tabs>
                <w:tab w:val="left" w:pos="1980"/>
                <w:tab w:val="left" w:pos="3702"/>
                <w:tab w:val="left" w:pos="4301"/>
              </w:tabs>
              <w:ind w:right="135"/>
              <w:rPr>
                <w:sz w:val="24"/>
                <w:lang w:val="ru-RU"/>
              </w:rPr>
            </w:pPr>
            <w:r w:rsidRPr="00DE11BA">
              <w:rPr>
                <w:sz w:val="24"/>
                <w:lang w:val="ru-RU"/>
              </w:rPr>
              <w:t>Упражнение:</w:t>
            </w:r>
            <w:r w:rsidRPr="00DE11BA">
              <w:rPr>
                <w:sz w:val="24"/>
                <w:lang w:val="ru-RU"/>
              </w:rPr>
              <w:tab/>
              <w:t>нахождение</w:t>
            </w:r>
            <w:r w:rsidRPr="00DE11BA">
              <w:rPr>
                <w:sz w:val="24"/>
                <w:lang w:val="ru-RU"/>
              </w:rPr>
              <w:tab/>
              <w:t>в</w:t>
            </w:r>
            <w:r w:rsidRPr="00DE11BA">
              <w:rPr>
                <w:sz w:val="24"/>
                <w:lang w:val="ru-RU"/>
              </w:rPr>
              <w:tab/>
            </w:r>
            <w:r w:rsidRPr="00DE11BA">
              <w:rPr>
                <w:spacing w:val="-1"/>
                <w:sz w:val="24"/>
                <w:lang w:val="ru-RU"/>
              </w:rPr>
              <w:t>тексте</w:t>
            </w:r>
            <w:r w:rsidRPr="00DE11BA">
              <w:rPr>
                <w:spacing w:val="-57"/>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заданными</w:t>
            </w:r>
          </w:p>
          <w:p w:rsidR="00DE11BA" w:rsidRPr="00DE11BA" w:rsidRDefault="00DE11BA" w:rsidP="00EF0B46">
            <w:pPr>
              <w:rPr>
                <w:sz w:val="24"/>
                <w:lang w:val="ru-RU"/>
              </w:rPr>
            </w:pPr>
            <w:r w:rsidRPr="00DE11BA">
              <w:rPr>
                <w:sz w:val="24"/>
                <w:lang w:val="ru-RU"/>
              </w:rPr>
              <w:t>характеристиками.</w:t>
            </w:r>
          </w:p>
          <w:p w:rsidR="00DE11BA" w:rsidRPr="00DE11BA" w:rsidRDefault="00DE11BA" w:rsidP="00EF0B46">
            <w:pPr>
              <w:ind w:right="138"/>
              <w:jc w:val="both"/>
              <w:rPr>
                <w:sz w:val="24"/>
                <w:lang w:val="ru-RU"/>
              </w:rPr>
            </w:pPr>
            <w:r w:rsidRPr="00DE11BA">
              <w:rPr>
                <w:sz w:val="24"/>
                <w:lang w:val="ru-RU"/>
              </w:rPr>
              <w:t>Работа с таблицей: по горизонтали в строках</w:t>
            </w:r>
            <w:r w:rsidRPr="00DE11BA">
              <w:rPr>
                <w:spacing w:val="1"/>
                <w:sz w:val="24"/>
                <w:lang w:val="ru-RU"/>
              </w:rPr>
              <w:t xml:space="preserve"> </w:t>
            </w:r>
            <w:r w:rsidRPr="00DE11BA">
              <w:rPr>
                <w:sz w:val="24"/>
                <w:lang w:val="ru-RU"/>
              </w:rPr>
              <w:t>вид</w:t>
            </w:r>
            <w:r w:rsidRPr="00DE11BA">
              <w:rPr>
                <w:spacing w:val="28"/>
                <w:sz w:val="24"/>
                <w:lang w:val="ru-RU"/>
              </w:rPr>
              <w:t xml:space="preserve"> </w:t>
            </w:r>
            <w:r w:rsidRPr="00DE11BA">
              <w:rPr>
                <w:sz w:val="24"/>
                <w:lang w:val="ru-RU"/>
              </w:rPr>
              <w:t>по</w:t>
            </w:r>
            <w:r w:rsidRPr="00DE11BA">
              <w:rPr>
                <w:spacing w:val="27"/>
                <w:sz w:val="24"/>
                <w:lang w:val="ru-RU"/>
              </w:rPr>
              <w:t xml:space="preserve"> </w:t>
            </w:r>
            <w:r w:rsidRPr="00DE11BA">
              <w:rPr>
                <w:sz w:val="24"/>
                <w:lang w:val="ru-RU"/>
              </w:rPr>
              <w:t>эмоциональной</w:t>
            </w:r>
            <w:r w:rsidRPr="00DE11BA">
              <w:rPr>
                <w:spacing w:val="26"/>
                <w:sz w:val="24"/>
                <w:lang w:val="ru-RU"/>
              </w:rPr>
              <w:t xml:space="preserve"> </w:t>
            </w:r>
            <w:r w:rsidRPr="00DE11BA">
              <w:rPr>
                <w:sz w:val="24"/>
                <w:lang w:val="ru-RU"/>
              </w:rPr>
              <w:t>окраске,</w:t>
            </w:r>
            <w:r w:rsidRPr="00DE11BA">
              <w:rPr>
                <w:spacing w:val="27"/>
                <w:sz w:val="24"/>
                <w:lang w:val="ru-RU"/>
              </w:rPr>
              <w:t xml:space="preserve"> </w:t>
            </w:r>
            <w:r w:rsidRPr="00DE11BA">
              <w:rPr>
                <w:sz w:val="24"/>
                <w:lang w:val="ru-RU"/>
              </w:rPr>
              <w:t>по</w:t>
            </w:r>
            <w:r w:rsidRPr="00DE11BA">
              <w:rPr>
                <w:spacing w:val="27"/>
                <w:sz w:val="24"/>
                <w:lang w:val="ru-RU"/>
              </w:rPr>
              <w:t xml:space="preserve"> </w:t>
            </w:r>
            <w:r w:rsidRPr="00DE11BA">
              <w:rPr>
                <w:sz w:val="24"/>
                <w:lang w:val="ru-RU"/>
              </w:rPr>
              <w:t>вертикали</w:t>
            </w:r>
            <w:r w:rsidRPr="00DE11BA">
              <w:rPr>
                <w:spacing w:val="-57"/>
                <w:sz w:val="24"/>
                <w:lang w:val="ru-RU"/>
              </w:rPr>
              <w:t xml:space="preserve"> </w:t>
            </w:r>
            <w:r w:rsidRPr="00DE11BA">
              <w:rPr>
                <w:sz w:val="24"/>
                <w:lang w:val="ru-RU"/>
              </w:rPr>
              <w:t>в столбцах вид по цели высказывания, подбор</w:t>
            </w:r>
            <w:r w:rsidRPr="00DE11BA">
              <w:rPr>
                <w:spacing w:val="1"/>
                <w:sz w:val="24"/>
                <w:lang w:val="ru-RU"/>
              </w:rPr>
              <w:t xml:space="preserve"> </w:t>
            </w:r>
            <w:r w:rsidRPr="00DE11BA">
              <w:rPr>
                <w:sz w:val="24"/>
                <w:lang w:val="ru-RU"/>
              </w:rPr>
              <w:t>примеров</w:t>
            </w:r>
            <w:r w:rsidRPr="00DE11BA">
              <w:rPr>
                <w:spacing w:val="-1"/>
                <w:sz w:val="24"/>
                <w:lang w:val="ru-RU"/>
              </w:rPr>
              <w:t xml:space="preserve"> </w:t>
            </w:r>
            <w:r w:rsidRPr="00DE11BA">
              <w:rPr>
                <w:sz w:val="24"/>
                <w:lang w:val="ru-RU"/>
              </w:rPr>
              <w:t>для ячеек таблицы.</w:t>
            </w:r>
          </w:p>
          <w:p w:rsidR="00DE11BA" w:rsidRPr="00DE11BA" w:rsidRDefault="00DE11BA" w:rsidP="00EF0B46">
            <w:pPr>
              <w:tabs>
                <w:tab w:val="left" w:pos="2311"/>
                <w:tab w:val="left" w:pos="3889"/>
              </w:tabs>
              <w:spacing w:line="270" w:lineRule="atLeast"/>
              <w:ind w:right="134"/>
              <w:jc w:val="both"/>
              <w:rPr>
                <w:sz w:val="24"/>
                <w:lang w:val="ru-RU"/>
              </w:rPr>
            </w:pPr>
            <w:r w:rsidRPr="00DE11BA">
              <w:rPr>
                <w:sz w:val="24"/>
                <w:lang w:val="ru-RU"/>
              </w:rPr>
              <w:t>Совместный</w:t>
            </w:r>
            <w:r w:rsidRPr="00DE11BA">
              <w:rPr>
                <w:sz w:val="24"/>
                <w:lang w:val="ru-RU"/>
              </w:rPr>
              <w:tab/>
              <w:t>анализ</w:t>
            </w:r>
            <w:r w:rsidRPr="00DE11BA">
              <w:rPr>
                <w:sz w:val="24"/>
                <w:lang w:val="ru-RU"/>
              </w:rPr>
              <w:tab/>
            </w:r>
            <w:r w:rsidRPr="00DE11BA">
              <w:rPr>
                <w:spacing w:val="-1"/>
                <w:sz w:val="24"/>
                <w:lang w:val="ru-RU"/>
              </w:rPr>
              <w:t>алгоритма</w:t>
            </w:r>
            <w:r w:rsidRPr="00DE11BA">
              <w:rPr>
                <w:spacing w:val="-58"/>
                <w:sz w:val="24"/>
                <w:lang w:val="ru-RU"/>
              </w:rPr>
              <w:t xml:space="preserve"> </w:t>
            </w:r>
            <w:r w:rsidRPr="00DE11BA">
              <w:rPr>
                <w:sz w:val="24"/>
                <w:lang w:val="ru-RU"/>
              </w:rPr>
              <w:t>синтаксического разбора</w:t>
            </w:r>
          </w:p>
        </w:tc>
        <w:tc>
          <w:tcPr>
            <w:tcW w:w="3675" w:type="dxa"/>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415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401" w:type="dxa"/>
            <w:tcBorders>
              <w:left w:val="single" w:sz="6" w:space="0" w:color="000000"/>
            </w:tcBorders>
          </w:tcPr>
          <w:p w:rsidR="00DE11BA" w:rsidRPr="00DE11BA" w:rsidRDefault="00DE11BA" w:rsidP="00EF0B46">
            <w:pPr>
              <w:rPr>
                <w:sz w:val="24"/>
                <w:lang w:val="ru-RU"/>
              </w:rPr>
            </w:pPr>
          </w:p>
        </w:tc>
        <w:tc>
          <w:tcPr>
            <w:tcW w:w="3404" w:type="dxa"/>
          </w:tcPr>
          <w:p w:rsidR="00DE11BA" w:rsidRPr="00DE11BA" w:rsidRDefault="00DE11BA" w:rsidP="00EF0B46">
            <w:pPr>
              <w:spacing w:line="276" w:lineRule="auto"/>
              <w:ind w:right="180"/>
              <w:rPr>
                <w:sz w:val="24"/>
                <w:lang w:val="ru-RU"/>
              </w:rPr>
            </w:pPr>
            <w:r w:rsidRPr="00DE11BA">
              <w:rPr>
                <w:sz w:val="24"/>
                <w:lang w:val="ru-RU"/>
              </w:rPr>
              <w:t>Предложения с однородными</w:t>
            </w:r>
            <w:r w:rsidRPr="00DE11BA">
              <w:rPr>
                <w:spacing w:val="-57"/>
                <w:sz w:val="24"/>
                <w:lang w:val="ru-RU"/>
              </w:rPr>
              <w:t xml:space="preserve"> </w:t>
            </w:r>
            <w:r w:rsidRPr="00DE11BA">
              <w:rPr>
                <w:sz w:val="24"/>
                <w:lang w:val="ru-RU"/>
              </w:rPr>
              <w:t>членами: без союзов, с</w:t>
            </w:r>
            <w:r w:rsidRPr="00DE11BA">
              <w:rPr>
                <w:spacing w:val="1"/>
                <w:sz w:val="24"/>
                <w:lang w:val="ru-RU"/>
              </w:rPr>
              <w:t xml:space="preserve"> </w:t>
            </w:r>
            <w:proofErr w:type="gramStart"/>
            <w:r w:rsidRPr="00DE11BA">
              <w:rPr>
                <w:sz w:val="24"/>
                <w:lang w:val="ru-RU"/>
              </w:rPr>
              <w:t>союзами</w:t>
            </w:r>
            <w:proofErr w:type="gramEnd"/>
            <w:r w:rsidRPr="00DE11BA">
              <w:rPr>
                <w:sz w:val="24"/>
                <w:lang w:val="ru-RU"/>
              </w:rPr>
              <w:t xml:space="preserve"> </w:t>
            </w:r>
            <w:r w:rsidRPr="00DE11BA">
              <w:rPr>
                <w:i/>
                <w:sz w:val="24"/>
                <w:lang w:val="ru-RU"/>
              </w:rPr>
              <w:t>а</w:t>
            </w:r>
            <w:r w:rsidRPr="00DE11BA">
              <w:rPr>
                <w:sz w:val="24"/>
                <w:lang w:val="ru-RU"/>
              </w:rPr>
              <w:t xml:space="preserve">, </w:t>
            </w:r>
            <w:r w:rsidRPr="00DE11BA">
              <w:rPr>
                <w:i/>
                <w:sz w:val="24"/>
                <w:lang w:val="ru-RU"/>
              </w:rPr>
              <w:t>но</w:t>
            </w:r>
            <w:r w:rsidRPr="00DE11BA">
              <w:rPr>
                <w:sz w:val="24"/>
                <w:lang w:val="ru-RU"/>
              </w:rPr>
              <w:t>, с одиночным</w:t>
            </w:r>
            <w:r w:rsidRPr="00DE11BA">
              <w:rPr>
                <w:spacing w:val="1"/>
                <w:sz w:val="24"/>
                <w:lang w:val="ru-RU"/>
              </w:rPr>
              <w:t xml:space="preserve"> </w:t>
            </w:r>
            <w:r w:rsidRPr="00DE11BA">
              <w:rPr>
                <w:sz w:val="24"/>
                <w:lang w:val="ru-RU"/>
              </w:rPr>
              <w:t>союзом</w:t>
            </w:r>
            <w:r w:rsidRPr="00DE11BA">
              <w:rPr>
                <w:spacing w:val="-2"/>
                <w:sz w:val="24"/>
                <w:lang w:val="ru-RU"/>
              </w:rPr>
              <w:t xml:space="preserve"> </w:t>
            </w:r>
            <w:r w:rsidRPr="00DE11BA">
              <w:rPr>
                <w:i/>
                <w:sz w:val="24"/>
                <w:lang w:val="ru-RU"/>
              </w:rPr>
              <w:t>и</w:t>
            </w:r>
            <w:r w:rsidRPr="00DE11BA">
              <w:rPr>
                <w:sz w:val="24"/>
                <w:lang w:val="ru-RU"/>
              </w:rPr>
              <w:t>.</w:t>
            </w:r>
          </w:p>
          <w:p w:rsidR="00DE11BA" w:rsidRPr="00DE11BA" w:rsidRDefault="00DE11BA" w:rsidP="00EF0B46">
            <w:pPr>
              <w:spacing w:line="276" w:lineRule="auto"/>
              <w:ind w:right="458"/>
              <w:rPr>
                <w:sz w:val="24"/>
                <w:lang w:val="ru-RU"/>
              </w:rPr>
            </w:pPr>
            <w:r w:rsidRPr="00DE11BA">
              <w:rPr>
                <w:sz w:val="24"/>
                <w:lang w:val="ru-RU"/>
              </w:rPr>
              <w:t>Интонация перечисления в</w:t>
            </w:r>
            <w:r w:rsidRPr="00DE11BA">
              <w:rPr>
                <w:spacing w:val="-57"/>
                <w:sz w:val="24"/>
                <w:lang w:val="ru-RU"/>
              </w:rPr>
              <w:t xml:space="preserve"> </w:t>
            </w:r>
            <w:r w:rsidRPr="00DE11BA">
              <w:rPr>
                <w:sz w:val="24"/>
                <w:lang w:val="ru-RU"/>
              </w:rPr>
              <w:t>предложениях с одно­</w:t>
            </w:r>
            <w:r w:rsidRPr="00DE11BA">
              <w:rPr>
                <w:spacing w:val="1"/>
                <w:sz w:val="24"/>
                <w:lang w:val="ru-RU"/>
              </w:rPr>
              <w:t xml:space="preserve"> </w:t>
            </w:r>
            <w:r w:rsidRPr="00DE11BA">
              <w:rPr>
                <w:sz w:val="24"/>
                <w:lang w:val="ru-RU"/>
              </w:rPr>
              <w:t>родными</w:t>
            </w:r>
            <w:r w:rsidRPr="00DE11BA">
              <w:rPr>
                <w:spacing w:val="-1"/>
                <w:sz w:val="24"/>
                <w:lang w:val="ru-RU"/>
              </w:rPr>
              <w:t xml:space="preserve"> </w:t>
            </w:r>
            <w:r w:rsidRPr="00DE11BA">
              <w:rPr>
                <w:sz w:val="24"/>
                <w:lang w:val="ru-RU"/>
              </w:rPr>
              <w:t>членами.</w:t>
            </w:r>
          </w:p>
          <w:p w:rsidR="00DE11BA" w:rsidRPr="00DE11BA" w:rsidRDefault="00DE11BA" w:rsidP="00EF0B46">
            <w:pPr>
              <w:rPr>
                <w:sz w:val="24"/>
                <w:lang w:val="ru-RU"/>
              </w:rPr>
            </w:pPr>
            <w:r w:rsidRPr="00DE11BA">
              <w:rPr>
                <w:sz w:val="24"/>
                <w:lang w:val="ru-RU"/>
              </w:rPr>
              <w:t>Простое</w:t>
            </w:r>
            <w:r w:rsidRPr="00DE11BA">
              <w:rPr>
                <w:spacing w:val="-2"/>
                <w:sz w:val="24"/>
                <w:lang w:val="ru-RU"/>
              </w:rPr>
              <w:t xml:space="preserve"> </w:t>
            </w:r>
            <w:r w:rsidRPr="00DE11BA">
              <w:rPr>
                <w:sz w:val="24"/>
                <w:lang w:val="ru-RU"/>
              </w:rPr>
              <w:t>и</w:t>
            </w:r>
            <w:r w:rsidRPr="00DE11BA">
              <w:rPr>
                <w:spacing w:val="-2"/>
                <w:sz w:val="24"/>
                <w:lang w:val="ru-RU"/>
              </w:rPr>
              <w:t xml:space="preserve"> </w:t>
            </w:r>
            <w:r w:rsidRPr="00DE11BA">
              <w:rPr>
                <w:sz w:val="24"/>
                <w:lang w:val="ru-RU"/>
              </w:rPr>
              <w:t>сложное</w:t>
            </w:r>
          </w:p>
          <w:p w:rsidR="00DE11BA" w:rsidRPr="00DE11BA" w:rsidRDefault="00DE11BA" w:rsidP="00EF0B46">
            <w:pPr>
              <w:ind w:right="131"/>
              <w:rPr>
                <w:sz w:val="24"/>
                <w:lang w:val="ru-RU"/>
              </w:rPr>
            </w:pPr>
            <w:r w:rsidRPr="00DE11BA">
              <w:rPr>
                <w:sz w:val="24"/>
                <w:lang w:val="ru-RU"/>
              </w:rPr>
              <w:t>предложение (ознакомление).</w:t>
            </w:r>
            <w:r w:rsidRPr="00DE11BA">
              <w:rPr>
                <w:spacing w:val="-57"/>
                <w:sz w:val="24"/>
                <w:lang w:val="ru-RU"/>
              </w:rPr>
              <w:t xml:space="preserve"> </w:t>
            </w:r>
            <w:r w:rsidRPr="00DE11BA">
              <w:rPr>
                <w:sz w:val="24"/>
                <w:lang w:val="ru-RU"/>
              </w:rPr>
              <w:t>Сложные предложения:</w:t>
            </w:r>
            <w:r w:rsidRPr="00DE11BA">
              <w:rPr>
                <w:spacing w:val="1"/>
                <w:sz w:val="24"/>
                <w:lang w:val="ru-RU"/>
              </w:rPr>
              <w:t xml:space="preserve"> </w:t>
            </w:r>
            <w:r w:rsidRPr="00DE11BA">
              <w:rPr>
                <w:sz w:val="24"/>
                <w:lang w:val="ru-RU"/>
              </w:rPr>
              <w:t>сложносочинённые</w:t>
            </w:r>
            <w:r w:rsidRPr="00DE11BA">
              <w:rPr>
                <w:spacing w:val="-6"/>
                <w:sz w:val="24"/>
                <w:lang w:val="ru-RU"/>
              </w:rPr>
              <w:t xml:space="preserve"> </w:t>
            </w:r>
            <w:r w:rsidRPr="00DE11BA">
              <w:rPr>
                <w:sz w:val="24"/>
                <w:lang w:val="ru-RU"/>
              </w:rPr>
              <w:t>с</w:t>
            </w:r>
            <w:r w:rsidRPr="00DE11BA">
              <w:rPr>
                <w:spacing w:val="-4"/>
                <w:sz w:val="24"/>
                <w:lang w:val="ru-RU"/>
              </w:rPr>
              <w:t xml:space="preserve"> </w:t>
            </w:r>
            <w:r w:rsidRPr="00DE11BA">
              <w:rPr>
                <w:sz w:val="24"/>
                <w:lang w:val="ru-RU"/>
              </w:rPr>
              <w:t>союзами</w:t>
            </w:r>
            <w:r w:rsidRPr="00DE11BA">
              <w:rPr>
                <w:spacing w:val="-57"/>
                <w:sz w:val="24"/>
                <w:lang w:val="ru-RU"/>
              </w:rPr>
              <w:t xml:space="preserve"> </w:t>
            </w:r>
            <w:r w:rsidRPr="00DE11BA">
              <w:rPr>
                <w:i/>
                <w:sz w:val="24"/>
                <w:lang w:val="ru-RU"/>
              </w:rPr>
              <w:t>и</w:t>
            </w:r>
            <w:r w:rsidRPr="00DE11BA">
              <w:rPr>
                <w:sz w:val="24"/>
                <w:lang w:val="ru-RU"/>
              </w:rPr>
              <w:t>,</w:t>
            </w:r>
            <w:r w:rsidRPr="00DE11BA">
              <w:rPr>
                <w:spacing w:val="-1"/>
                <w:sz w:val="24"/>
                <w:lang w:val="ru-RU"/>
              </w:rPr>
              <w:t xml:space="preserve"> </w:t>
            </w:r>
            <w:r w:rsidRPr="00DE11BA">
              <w:rPr>
                <w:i/>
                <w:sz w:val="24"/>
                <w:lang w:val="ru-RU"/>
              </w:rPr>
              <w:t>а</w:t>
            </w:r>
            <w:r w:rsidRPr="00DE11BA">
              <w:rPr>
                <w:sz w:val="24"/>
                <w:lang w:val="ru-RU"/>
              </w:rPr>
              <w:t>,</w:t>
            </w:r>
            <w:r w:rsidRPr="00DE11BA">
              <w:rPr>
                <w:spacing w:val="-1"/>
                <w:sz w:val="24"/>
                <w:lang w:val="ru-RU"/>
              </w:rPr>
              <w:t xml:space="preserve"> </w:t>
            </w:r>
            <w:r w:rsidRPr="00DE11BA">
              <w:rPr>
                <w:i/>
                <w:sz w:val="24"/>
                <w:lang w:val="ru-RU"/>
              </w:rPr>
              <w:t>но</w:t>
            </w:r>
            <w:r w:rsidRPr="00DE11BA">
              <w:rPr>
                <w:sz w:val="24"/>
                <w:lang w:val="ru-RU"/>
              </w:rPr>
              <w:t>;</w:t>
            </w:r>
            <w:r w:rsidRPr="00DE11BA">
              <w:rPr>
                <w:spacing w:val="-1"/>
                <w:sz w:val="24"/>
                <w:lang w:val="ru-RU"/>
              </w:rPr>
              <w:t xml:space="preserve"> </w:t>
            </w:r>
            <w:r w:rsidRPr="00DE11BA">
              <w:rPr>
                <w:sz w:val="24"/>
                <w:lang w:val="ru-RU"/>
              </w:rPr>
              <w:t>бессоюзные</w:t>
            </w:r>
            <w:r w:rsidRPr="00DE11BA">
              <w:rPr>
                <w:spacing w:val="-3"/>
                <w:sz w:val="24"/>
                <w:lang w:val="ru-RU"/>
              </w:rPr>
              <w:t xml:space="preserve"> </w:t>
            </w:r>
            <w:r w:rsidRPr="00DE11BA">
              <w:rPr>
                <w:sz w:val="24"/>
                <w:lang w:val="ru-RU"/>
              </w:rPr>
              <w:t>сложные</w:t>
            </w:r>
          </w:p>
          <w:p w:rsidR="00DE11BA" w:rsidRPr="00BE1740" w:rsidRDefault="00DE11BA" w:rsidP="00EF0B46">
            <w:pPr>
              <w:spacing w:line="270" w:lineRule="atLeast"/>
              <w:ind w:right="273"/>
              <w:rPr>
                <w:sz w:val="24"/>
              </w:rPr>
            </w:pPr>
            <w:r w:rsidRPr="00BE1740">
              <w:rPr>
                <w:sz w:val="24"/>
              </w:rPr>
              <w:t>предложения (без называния</w:t>
            </w:r>
            <w:r w:rsidRPr="00BE1740">
              <w:rPr>
                <w:spacing w:val="-58"/>
                <w:sz w:val="24"/>
              </w:rPr>
              <w:t xml:space="preserve"> </w:t>
            </w:r>
            <w:r w:rsidRPr="00BE1740">
              <w:rPr>
                <w:sz w:val="24"/>
              </w:rPr>
              <w:t>терминов)</w:t>
            </w:r>
          </w:p>
        </w:tc>
        <w:tc>
          <w:tcPr>
            <w:tcW w:w="5093" w:type="dxa"/>
            <w:tcBorders>
              <w:bottom w:val="single" w:sz="6" w:space="0" w:color="000000"/>
            </w:tcBorders>
          </w:tcPr>
          <w:p w:rsidR="00DE11BA" w:rsidRPr="00DE11BA" w:rsidRDefault="00DE11BA" w:rsidP="00EF0B46">
            <w:pPr>
              <w:ind w:right="265"/>
              <w:rPr>
                <w:sz w:val="24"/>
                <w:lang w:val="ru-RU"/>
              </w:rPr>
            </w:pPr>
            <w:r w:rsidRPr="00DE11BA">
              <w:rPr>
                <w:sz w:val="24"/>
                <w:lang w:val="ru-RU"/>
              </w:rPr>
              <w:t>предложений,</w:t>
            </w:r>
            <w:r w:rsidRPr="00DE11BA">
              <w:rPr>
                <w:spacing w:val="3"/>
                <w:sz w:val="24"/>
                <w:lang w:val="ru-RU"/>
              </w:rPr>
              <w:t xml:space="preserve"> </w:t>
            </w:r>
            <w:r w:rsidRPr="00DE11BA">
              <w:rPr>
                <w:sz w:val="24"/>
                <w:lang w:val="ru-RU"/>
              </w:rPr>
              <w:t>отработка</w:t>
            </w:r>
            <w:r w:rsidRPr="00DE11BA">
              <w:rPr>
                <w:spacing w:val="2"/>
                <w:sz w:val="24"/>
                <w:lang w:val="ru-RU"/>
              </w:rPr>
              <w:t xml:space="preserve"> </w:t>
            </w:r>
            <w:r w:rsidRPr="00DE11BA">
              <w:rPr>
                <w:sz w:val="24"/>
                <w:lang w:val="ru-RU"/>
              </w:rPr>
              <w:t>проведения</w:t>
            </w:r>
            <w:r w:rsidRPr="00DE11BA">
              <w:rPr>
                <w:spacing w:val="3"/>
                <w:sz w:val="24"/>
                <w:lang w:val="ru-RU"/>
              </w:rPr>
              <w:t xml:space="preserve"> </w:t>
            </w:r>
            <w:r w:rsidRPr="00DE11BA">
              <w:rPr>
                <w:sz w:val="24"/>
                <w:lang w:val="ru-RU"/>
              </w:rPr>
              <w:t>разбора</w:t>
            </w:r>
            <w:r w:rsidRPr="00DE11BA">
              <w:rPr>
                <w:spacing w:val="-57"/>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предложен­</w:t>
            </w:r>
          </w:p>
          <w:p w:rsidR="00DE11BA" w:rsidRPr="00DE11BA" w:rsidRDefault="00DE11BA" w:rsidP="00EF0B46">
            <w:pPr>
              <w:rPr>
                <w:sz w:val="24"/>
                <w:lang w:val="ru-RU"/>
              </w:rPr>
            </w:pPr>
            <w:r w:rsidRPr="00DE11BA">
              <w:rPr>
                <w:sz w:val="24"/>
                <w:lang w:val="ru-RU"/>
              </w:rPr>
              <w:t>ному</w:t>
            </w:r>
            <w:r w:rsidRPr="00DE11BA">
              <w:rPr>
                <w:spacing w:val="-1"/>
                <w:sz w:val="24"/>
                <w:lang w:val="ru-RU"/>
              </w:rPr>
              <w:t xml:space="preserve"> </w:t>
            </w:r>
            <w:r w:rsidRPr="00DE11BA">
              <w:rPr>
                <w:sz w:val="24"/>
                <w:lang w:val="ru-RU"/>
              </w:rPr>
              <w:t>алгоритму.</w:t>
            </w:r>
          </w:p>
          <w:p w:rsidR="00DE11BA" w:rsidRPr="00DE11BA" w:rsidRDefault="00DE11BA" w:rsidP="00EF0B46">
            <w:pPr>
              <w:ind w:right="134"/>
              <w:rPr>
                <w:sz w:val="24"/>
                <w:lang w:val="ru-RU"/>
              </w:rPr>
            </w:pPr>
            <w:r w:rsidRPr="00DE11BA">
              <w:rPr>
                <w:sz w:val="24"/>
                <w:lang w:val="ru-RU"/>
              </w:rPr>
              <w:t>Практическая</w:t>
            </w:r>
            <w:r w:rsidRPr="00DE11BA">
              <w:rPr>
                <w:spacing w:val="24"/>
                <w:sz w:val="24"/>
                <w:lang w:val="ru-RU"/>
              </w:rPr>
              <w:t xml:space="preserve"> </w:t>
            </w:r>
            <w:r w:rsidRPr="00DE11BA">
              <w:rPr>
                <w:sz w:val="24"/>
                <w:lang w:val="ru-RU"/>
              </w:rPr>
              <w:t>работа:</w:t>
            </w:r>
            <w:r w:rsidRPr="00DE11BA">
              <w:rPr>
                <w:spacing w:val="26"/>
                <w:sz w:val="24"/>
                <w:lang w:val="ru-RU"/>
              </w:rPr>
              <w:t xml:space="preserve"> </w:t>
            </w:r>
            <w:r w:rsidRPr="00DE11BA">
              <w:rPr>
                <w:sz w:val="24"/>
                <w:lang w:val="ru-RU"/>
              </w:rPr>
              <w:t>соотнесение</w:t>
            </w:r>
            <w:r w:rsidRPr="00DE11BA">
              <w:rPr>
                <w:spacing w:val="25"/>
                <w:sz w:val="24"/>
                <w:lang w:val="ru-RU"/>
              </w:rPr>
              <w:t xml:space="preserve"> </w:t>
            </w:r>
            <w:r w:rsidRPr="00DE11BA">
              <w:rPr>
                <w:sz w:val="24"/>
                <w:lang w:val="ru-RU"/>
              </w:rPr>
              <w:t>изученных</w:t>
            </w:r>
            <w:r w:rsidRPr="00DE11BA">
              <w:rPr>
                <w:spacing w:val="-57"/>
                <w:sz w:val="24"/>
                <w:lang w:val="ru-RU"/>
              </w:rPr>
              <w:t xml:space="preserve"> </w:t>
            </w:r>
            <w:r w:rsidRPr="00DE11BA">
              <w:rPr>
                <w:sz w:val="24"/>
                <w:lang w:val="ru-RU"/>
              </w:rPr>
              <w:t>понятий</w:t>
            </w:r>
          </w:p>
          <w:p w:rsidR="00DE11BA" w:rsidRPr="00DE11BA" w:rsidRDefault="00DE11BA" w:rsidP="00EF0B46">
            <w:pPr>
              <w:rPr>
                <w:sz w:val="24"/>
                <w:lang w:val="ru-RU"/>
              </w:rPr>
            </w:pPr>
            <w:r w:rsidRPr="00DE11BA">
              <w:rPr>
                <w:sz w:val="24"/>
                <w:lang w:val="ru-RU"/>
              </w:rPr>
              <w:t>(однородные</w:t>
            </w:r>
            <w:r w:rsidRPr="00DE11BA">
              <w:rPr>
                <w:spacing w:val="4"/>
                <w:sz w:val="24"/>
                <w:lang w:val="ru-RU"/>
              </w:rPr>
              <w:t xml:space="preserve"> </w:t>
            </w:r>
            <w:r w:rsidRPr="00DE11BA">
              <w:rPr>
                <w:sz w:val="24"/>
                <w:lang w:val="ru-RU"/>
              </w:rPr>
              <w:t>члены</w:t>
            </w:r>
            <w:r w:rsidRPr="00DE11BA">
              <w:rPr>
                <w:spacing w:val="3"/>
                <w:sz w:val="24"/>
                <w:lang w:val="ru-RU"/>
              </w:rPr>
              <w:t xml:space="preserve"> </w:t>
            </w:r>
            <w:r w:rsidRPr="00DE11BA">
              <w:rPr>
                <w:sz w:val="24"/>
                <w:lang w:val="ru-RU"/>
              </w:rPr>
              <w:t>предложения,</w:t>
            </w:r>
            <w:r w:rsidRPr="00DE11BA">
              <w:rPr>
                <w:spacing w:val="5"/>
                <w:sz w:val="24"/>
                <w:lang w:val="ru-RU"/>
              </w:rPr>
              <w:t xml:space="preserve"> </w:t>
            </w:r>
            <w:r w:rsidRPr="00DE11BA">
              <w:rPr>
                <w:sz w:val="24"/>
                <w:lang w:val="ru-RU"/>
              </w:rPr>
              <w:t>сложное</w:t>
            </w:r>
            <w:r w:rsidRPr="00DE11BA">
              <w:rPr>
                <w:spacing w:val="-57"/>
                <w:sz w:val="24"/>
                <w:lang w:val="ru-RU"/>
              </w:rPr>
              <w:t xml:space="preserve"> </w:t>
            </w:r>
            <w:r w:rsidRPr="00DE11BA">
              <w:rPr>
                <w:sz w:val="24"/>
                <w:lang w:val="ru-RU"/>
              </w:rPr>
              <w:t>предложение)</w:t>
            </w:r>
            <w:r w:rsidRPr="00DE11BA">
              <w:rPr>
                <w:spacing w:val="-2"/>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примерами.</w:t>
            </w:r>
          </w:p>
        </w:tc>
        <w:tc>
          <w:tcPr>
            <w:tcW w:w="3675" w:type="dxa"/>
            <w:tcBorders>
              <w:bottom w:val="single" w:sz="6" w:space="0" w:color="000000"/>
            </w:tcBorders>
          </w:tcPr>
          <w:p w:rsidR="00DE11BA" w:rsidRPr="00DE11BA" w:rsidRDefault="00DE11BA" w:rsidP="00EF0B46">
            <w:pPr>
              <w:rPr>
                <w:sz w:val="24"/>
                <w:lang w:val="ru-RU"/>
              </w:rPr>
            </w:pPr>
          </w:p>
        </w:tc>
      </w:tr>
      <w:tr w:rsidR="00DE11BA" w:rsidRPr="00BE1740" w:rsidTr="00EF0B46">
        <w:trPr>
          <w:trHeight w:val="5520"/>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sz w:val="24"/>
              </w:rPr>
            </w:pPr>
            <w:r w:rsidRPr="00BE1740">
              <w:rPr>
                <w:b/>
                <w:sz w:val="24"/>
              </w:rPr>
              <w:t>8</w:t>
            </w:r>
          </w:p>
        </w:tc>
        <w:tc>
          <w:tcPr>
            <w:tcW w:w="2401" w:type="dxa"/>
            <w:tcBorders>
              <w:left w:val="single" w:sz="6" w:space="0" w:color="000000"/>
            </w:tcBorders>
          </w:tcPr>
          <w:p w:rsidR="00DE11BA" w:rsidRPr="00BE1740" w:rsidRDefault="00DE11BA" w:rsidP="00EF0B46">
            <w:pPr>
              <w:ind w:right="415"/>
              <w:jc w:val="center"/>
              <w:rPr>
                <w:b/>
                <w:i/>
                <w:sz w:val="24"/>
              </w:rPr>
            </w:pPr>
            <w:r w:rsidRPr="00BE1740">
              <w:rPr>
                <w:b/>
                <w:i/>
                <w:sz w:val="24"/>
              </w:rPr>
              <w:t>Орфография и</w:t>
            </w:r>
            <w:r w:rsidRPr="00BE1740">
              <w:rPr>
                <w:b/>
                <w:i/>
                <w:spacing w:val="-57"/>
                <w:sz w:val="24"/>
              </w:rPr>
              <w:t xml:space="preserve"> </w:t>
            </w:r>
            <w:r w:rsidRPr="00BE1740">
              <w:rPr>
                <w:b/>
                <w:i/>
                <w:sz w:val="24"/>
              </w:rPr>
              <w:t>пунктуация</w:t>
            </w:r>
            <w:r w:rsidRPr="00BE1740">
              <w:rPr>
                <w:b/>
                <w:i/>
                <w:spacing w:val="1"/>
                <w:sz w:val="24"/>
              </w:rPr>
              <w:t xml:space="preserve"> </w:t>
            </w:r>
            <w:r w:rsidRPr="00BE1740">
              <w:rPr>
                <w:b/>
                <w:i/>
                <w:sz w:val="24"/>
              </w:rPr>
              <w:t>(40 ч.)</w:t>
            </w:r>
          </w:p>
        </w:tc>
        <w:tc>
          <w:tcPr>
            <w:tcW w:w="3404" w:type="dxa"/>
          </w:tcPr>
          <w:p w:rsidR="00DE11BA" w:rsidRPr="00DE11BA" w:rsidRDefault="00DE11BA" w:rsidP="00EF0B46">
            <w:pPr>
              <w:tabs>
                <w:tab w:val="left" w:pos="2530"/>
              </w:tabs>
              <w:ind w:right="144"/>
              <w:jc w:val="both"/>
              <w:rPr>
                <w:sz w:val="24"/>
                <w:lang w:val="ru-RU"/>
              </w:rPr>
            </w:pPr>
            <w:r w:rsidRPr="00DE11BA">
              <w:rPr>
                <w:sz w:val="24"/>
                <w:lang w:val="ru-RU"/>
              </w:rPr>
              <w:t>Повторение</w:t>
            </w:r>
            <w:r w:rsidRPr="00DE11BA">
              <w:rPr>
                <w:sz w:val="24"/>
                <w:lang w:val="ru-RU"/>
              </w:rPr>
              <w:tab/>
            </w:r>
            <w:r w:rsidRPr="00DE11BA">
              <w:rPr>
                <w:spacing w:val="-1"/>
                <w:sz w:val="24"/>
                <w:lang w:val="ru-RU"/>
              </w:rPr>
              <w:t>правил</w:t>
            </w:r>
            <w:r w:rsidRPr="00DE11BA">
              <w:rPr>
                <w:spacing w:val="-58"/>
                <w:sz w:val="24"/>
                <w:lang w:val="ru-RU"/>
              </w:rPr>
              <w:t xml:space="preserve"> </w:t>
            </w:r>
            <w:r w:rsidRPr="00DE11BA">
              <w:rPr>
                <w:sz w:val="24"/>
                <w:lang w:val="ru-RU"/>
              </w:rPr>
              <w:t>правописания, изученных в 1-</w:t>
            </w:r>
            <w:r w:rsidRPr="00DE11BA">
              <w:rPr>
                <w:spacing w:val="-57"/>
                <w:sz w:val="24"/>
                <w:lang w:val="ru-RU"/>
              </w:rPr>
              <w:t xml:space="preserve"> </w:t>
            </w:r>
            <w:r w:rsidRPr="00DE11BA">
              <w:rPr>
                <w:sz w:val="24"/>
                <w:lang w:val="ru-RU"/>
              </w:rPr>
              <w:t>3</w:t>
            </w:r>
            <w:r w:rsidRPr="00DE11BA">
              <w:rPr>
                <w:spacing w:val="-1"/>
                <w:sz w:val="24"/>
                <w:lang w:val="ru-RU"/>
              </w:rPr>
              <w:t xml:space="preserve"> </w:t>
            </w:r>
            <w:r w:rsidRPr="00DE11BA">
              <w:rPr>
                <w:sz w:val="24"/>
                <w:lang w:val="ru-RU"/>
              </w:rPr>
              <w:t>классах.</w:t>
            </w:r>
          </w:p>
          <w:p w:rsidR="00DE11BA" w:rsidRPr="00DE11BA" w:rsidRDefault="00DE11BA" w:rsidP="00EF0B46">
            <w:pPr>
              <w:tabs>
                <w:tab w:val="left" w:pos="1939"/>
                <w:tab w:val="left" w:pos="2147"/>
                <w:tab w:val="left" w:pos="2210"/>
                <w:tab w:val="left" w:pos="2270"/>
                <w:tab w:val="left" w:pos="2362"/>
                <w:tab w:val="left" w:pos="2668"/>
                <w:tab w:val="left" w:pos="3131"/>
              </w:tabs>
              <w:ind w:right="142"/>
              <w:rPr>
                <w:sz w:val="24"/>
                <w:lang w:val="ru-RU"/>
              </w:rPr>
            </w:pPr>
            <w:r w:rsidRPr="00DE11BA">
              <w:rPr>
                <w:sz w:val="24"/>
                <w:lang w:val="ru-RU"/>
              </w:rPr>
              <w:t>Формирование</w:t>
            </w:r>
            <w:r w:rsidRPr="00DE11BA">
              <w:rPr>
                <w:spacing w:val="1"/>
                <w:sz w:val="24"/>
                <w:lang w:val="ru-RU"/>
              </w:rPr>
              <w:t xml:space="preserve"> </w:t>
            </w:r>
            <w:r w:rsidRPr="00DE11BA">
              <w:rPr>
                <w:sz w:val="24"/>
                <w:lang w:val="ru-RU"/>
              </w:rPr>
              <w:t>орфографической</w:t>
            </w:r>
            <w:r w:rsidRPr="00DE11BA">
              <w:rPr>
                <w:sz w:val="24"/>
                <w:lang w:val="ru-RU"/>
              </w:rPr>
              <w:tab/>
            </w:r>
            <w:r w:rsidRPr="00DE11BA">
              <w:rPr>
                <w:sz w:val="24"/>
                <w:lang w:val="ru-RU"/>
              </w:rPr>
              <w:tab/>
            </w:r>
            <w:r w:rsidRPr="00DE11BA">
              <w:rPr>
                <w:sz w:val="24"/>
                <w:lang w:val="ru-RU"/>
              </w:rPr>
              <w:tab/>
            </w:r>
            <w:r w:rsidRPr="00DE11BA">
              <w:rPr>
                <w:spacing w:val="-1"/>
                <w:sz w:val="24"/>
                <w:lang w:val="ru-RU"/>
              </w:rPr>
              <w:t>зоркости:</w:t>
            </w:r>
            <w:r w:rsidRPr="00DE11BA">
              <w:rPr>
                <w:spacing w:val="-57"/>
                <w:sz w:val="24"/>
                <w:lang w:val="ru-RU"/>
              </w:rPr>
              <w:t xml:space="preserve"> </w:t>
            </w:r>
            <w:r w:rsidRPr="00DE11BA">
              <w:rPr>
                <w:sz w:val="24"/>
                <w:lang w:val="ru-RU"/>
              </w:rPr>
              <w:t>осознание</w:t>
            </w:r>
            <w:r w:rsidRPr="00DE11BA">
              <w:rPr>
                <w:spacing w:val="4"/>
                <w:sz w:val="24"/>
                <w:lang w:val="ru-RU"/>
              </w:rPr>
              <w:t xml:space="preserve"> </w:t>
            </w:r>
            <w:r w:rsidRPr="00DE11BA">
              <w:rPr>
                <w:sz w:val="24"/>
                <w:lang w:val="ru-RU"/>
              </w:rPr>
              <w:t>места</w:t>
            </w:r>
            <w:r w:rsidRPr="00DE11BA">
              <w:rPr>
                <w:spacing w:val="4"/>
                <w:sz w:val="24"/>
                <w:lang w:val="ru-RU"/>
              </w:rPr>
              <w:t xml:space="preserve"> </w:t>
            </w:r>
            <w:r w:rsidRPr="00DE11BA">
              <w:rPr>
                <w:sz w:val="24"/>
                <w:lang w:val="ru-RU"/>
              </w:rPr>
              <w:t>возможного</w:t>
            </w:r>
            <w:r w:rsidRPr="00DE11BA">
              <w:rPr>
                <w:spacing w:val="-57"/>
                <w:sz w:val="24"/>
                <w:lang w:val="ru-RU"/>
              </w:rPr>
              <w:t xml:space="preserve"> </w:t>
            </w:r>
            <w:r w:rsidRPr="00DE11BA">
              <w:rPr>
                <w:sz w:val="24"/>
                <w:lang w:val="ru-RU"/>
              </w:rPr>
              <w:t>возникновения</w:t>
            </w:r>
            <w:r w:rsidRPr="00DE11BA">
              <w:rPr>
                <w:spacing w:val="1"/>
                <w:sz w:val="24"/>
                <w:lang w:val="ru-RU"/>
              </w:rPr>
              <w:t xml:space="preserve"> </w:t>
            </w:r>
            <w:r w:rsidRPr="00DE11BA">
              <w:rPr>
                <w:sz w:val="24"/>
                <w:lang w:val="ru-RU"/>
              </w:rPr>
              <w:t>орфографической</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ошибки,</w:t>
            </w:r>
            <w:r w:rsidRPr="00DE11BA">
              <w:rPr>
                <w:spacing w:val="-57"/>
                <w:sz w:val="24"/>
                <w:lang w:val="ru-RU"/>
              </w:rPr>
              <w:t xml:space="preserve"> </w:t>
            </w:r>
            <w:r w:rsidRPr="00DE11BA">
              <w:rPr>
                <w:sz w:val="24"/>
                <w:lang w:val="ru-RU"/>
              </w:rPr>
              <w:t>использование</w:t>
            </w:r>
            <w:r w:rsidRPr="00DE11BA">
              <w:rPr>
                <w:sz w:val="24"/>
                <w:lang w:val="ru-RU"/>
              </w:rPr>
              <w:tab/>
            </w:r>
            <w:r w:rsidRPr="00DE11BA">
              <w:rPr>
                <w:sz w:val="24"/>
                <w:lang w:val="ru-RU"/>
              </w:rPr>
              <w:tab/>
              <w:t>различных</w:t>
            </w:r>
            <w:r w:rsidRPr="00DE11BA">
              <w:rPr>
                <w:spacing w:val="-57"/>
                <w:sz w:val="24"/>
                <w:lang w:val="ru-RU"/>
              </w:rPr>
              <w:t xml:space="preserve"> </w:t>
            </w:r>
            <w:r w:rsidRPr="00DE11BA">
              <w:rPr>
                <w:sz w:val="24"/>
                <w:lang w:val="ru-RU"/>
              </w:rPr>
              <w:t>способов</w:t>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z w:val="24"/>
                <w:lang w:val="ru-RU"/>
              </w:rPr>
              <w:tab/>
            </w:r>
            <w:r w:rsidRPr="00DE11BA">
              <w:rPr>
                <w:spacing w:val="-1"/>
                <w:sz w:val="24"/>
                <w:lang w:val="ru-RU"/>
              </w:rPr>
              <w:t>решения</w:t>
            </w:r>
            <w:r w:rsidRPr="00DE11BA">
              <w:rPr>
                <w:spacing w:val="-57"/>
                <w:sz w:val="24"/>
                <w:lang w:val="ru-RU"/>
              </w:rPr>
              <w:t xml:space="preserve"> </w:t>
            </w:r>
            <w:r w:rsidRPr="00DE11BA">
              <w:rPr>
                <w:sz w:val="24"/>
                <w:lang w:val="ru-RU"/>
              </w:rPr>
              <w:t>орфографической</w:t>
            </w:r>
            <w:r w:rsidRPr="00DE11BA">
              <w:rPr>
                <w:sz w:val="24"/>
                <w:lang w:val="ru-RU"/>
              </w:rPr>
              <w:tab/>
            </w:r>
            <w:r w:rsidRPr="00DE11BA">
              <w:rPr>
                <w:sz w:val="24"/>
                <w:lang w:val="ru-RU"/>
              </w:rPr>
              <w:tab/>
              <w:t>задачи</w:t>
            </w:r>
            <w:r w:rsidRPr="00DE11BA">
              <w:rPr>
                <w:sz w:val="24"/>
                <w:lang w:val="ru-RU"/>
              </w:rPr>
              <w:tab/>
              <w:t>в</w:t>
            </w:r>
            <w:r w:rsidRPr="00DE11BA">
              <w:rPr>
                <w:spacing w:val="-57"/>
                <w:sz w:val="24"/>
                <w:lang w:val="ru-RU"/>
              </w:rPr>
              <w:t xml:space="preserve"> </w:t>
            </w:r>
            <w:r w:rsidRPr="00DE11BA">
              <w:rPr>
                <w:sz w:val="24"/>
                <w:lang w:val="ru-RU"/>
              </w:rPr>
              <w:t>зависимости</w:t>
            </w:r>
            <w:r w:rsidRPr="00DE11BA">
              <w:rPr>
                <w:sz w:val="24"/>
                <w:lang w:val="ru-RU"/>
              </w:rPr>
              <w:tab/>
              <w:t>от</w:t>
            </w:r>
            <w:r w:rsidRPr="00DE11BA">
              <w:rPr>
                <w:sz w:val="24"/>
                <w:lang w:val="ru-RU"/>
              </w:rPr>
              <w:tab/>
            </w:r>
            <w:r w:rsidRPr="00DE11BA">
              <w:rPr>
                <w:sz w:val="24"/>
                <w:lang w:val="ru-RU"/>
              </w:rPr>
              <w:tab/>
            </w:r>
            <w:r w:rsidRPr="00DE11BA">
              <w:rPr>
                <w:sz w:val="24"/>
                <w:lang w:val="ru-RU"/>
              </w:rPr>
              <w:tab/>
            </w:r>
            <w:r w:rsidRPr="00DE11BA">
              <w:rPr>
                <w:sz w:val="24"/>
                <w:lang w:val="ru-RU"/>
              </w:rPr>
              <w:tab/>
              <w:t>места</w:t>
            </w:r>
            <w:r w:rsidRPr="00DE11BA">
              <w:rPr>
                <w:spacing w:val="-57"/>
                <w:sz w:val="24"/>
                <w:lang w:val="ru-RU"/>
              </w:rPr>
              <w:t xml:space="preserve"> </w:t>
            </w:r>
            <w:r w:rsidRPr="00DE11BA">
              <w:rPr>
                <w:sz w:val="24"/>
                <w:lang w:val="ru-RU"/>
              </w:rPr>
              <w:t>орфограммы</w:t>
            </w:r>
          </w:p>
          <w:p w:rsidR="00DE11BA" w:rsidRPr="00BE1740" w:rsidRDefault="00DE11BA" w:rsidP="00EF0B46">
            <w:pPr>
              <w:tabs>
                <w:tab w:val="left" w:pos="2326"/>
                <w:tab w:val="left" w:pos="2620"/>
              </w:tabs>
              <w:spacing w:line="270" w:lineRule="atLeast"/>
              <w:ind w:right="142"/>
              <w:jc w:val="both"/>
              <w:rPr>
                <w:sz w:val="24"/>
              </w:rPr>
            </w:pPr>
            <w:r w:rsidRPr="00DE11BA">
              <w:rPr>
                <w:sz w:val="24"/>
                <w:lang w:val="ru-RU"/>
              </w:rPr>
              <w:t>в</w:t>
            </w:r>
            <w:r w:rsidRPr="00DE11BA">
              <w:rPr>
                <w:spacing w:val="1"/>
                <w:sz w:val="24"/>
                <w:lang w:val="ru-RU"/>
              </w:rPr>
              <w:t xml:space="preserve"> </w:t>
            </w:r>
            <w:r w:rsidRPr="00DE11BA">
              <w:rPr>
                <w:sz w:val="24"/>
                <w:lang w:val="ru-RU"/>
              </w:rPr>
              <w:t>слове.</w:t>
            </w:r>
            <w:r w:rsidRPr="00DE11BA">
              <w:rPr>
                <w:spacing w:val="1"/>
                <w:sz w:val="24"/>
                <w:lang w:val="ru-RU"/>
              </w:rPr>
              <w:t xml:space="preserve"> </w:t>
            </w:r>
            <w:r w:rsidRPr="00DE11BA">
              <w:rPr>
                <w:sz w:val="24"/>
                <w:lang w:val="ru-RU"/>
              </w:rPr>
              <w:t>Использование</w:t>
            </w:r>
            <w:r w:rsidRPr="00DE11BA">
              <w:rPr>
                <w:spacing w:val="1"/>
                <w:sz w:val="24"/>
                <w:lang w:val="ru-RU"/>
              </w:rPr>
              <w:t xml:space="preserve"> </w:t>
            </w:r>
            <w:r w:rsidRPr="00DE11BA">
              <w:rPr>
                <w:sz w:val="24"/>
                <w:lang w:val="ru-RU"/>
              </w:rPr>
              <w:t>орфографического</w:t>
            </w:r>
            <w:r w:rsidRPr="00DE11BA">
              <w:rPr>
                <w:spacing w:val="1"/>
                <w:sz w:val="24"/>
                <w:lang w:val="ru-RU"/>
              </w:rPr>
              <w:t xml:space="preserve"> </w:t>
            </w:r>
            <w:r w:rsidRPr="00DE11BA">
              <w:rPr>
                <w:sz w:val="24"/>
                <w:lang w:val="ru-RU"/>
              </w:rPr>
              <w:t>словаря</w:t>
            </w:r>
            <w:r w:rsidRPr="00DE11BA">
              <w:rPr>
                <w:spacing w:val="-57"/>
                <w:sz w:val="24"/>
                <w:lang w:val="ru-RU"/>
              </w:rPr>
              <w:t xml:space="preserve"> </w:t>
            </w:r>
            <w:r w:rsidRPr="00DE11BA">
              <w:rPr>
                <w:sz w:val="24"/>
                <w:lang w:val="ru-RU"/>
              </w:rPr>
              <w:t>для определения (уточнения)</w:t>
            </w:r>
            <w:r w:rsidRPr="00DE11BA">
              <w:rPr>
                <w:spacing w:val="1"/>
                <w:sz w:val="24"/>
                <w:lang w:val="ru-RU"/>
              </w:rPr>
              <w:t xml:space="preserve"> </w:t>
            </w:r>
            <w:r w:rsidRPr="00DE11BA">
              <w:rPr>
                <w:sz w:val="24"/>
                <w:lang w:val="ru-RU"/>
              </w:rPr>
              <w:t>написания</w:t>
            </w:r>
            <w:r w:rsidRPr="00DE11BA">
              <w:rPr>
                <w:sz w:val="24"/>
                <w:lang w:val="ru-RU"/>
              </w:rPr>
              <w:tab/>
            </w:r>
            <w:r w:rsidRPr="00DE11BA">
              <w:rPr>
                <w:sz w:val="24"/>
                <w:lang w:val="ru-RU"/>
              </w:rPr>
              <w:tab/>
            </w:r>
            <w:r w:rsidRPr="00DE11BA">
              <w:rPr>
                <w:spacing w:val="-1"/>
                <w:sz w:val="24"/>
                <w:lang w:val="ru-RU"/>
              </w:rPr>
              <w:t>слова.</w:t>
            </w:r>
            <w:r w:rsidRPr="00DE11BA">
              <w:rPr>
                <w:spacing w:val="-58"/>
                <w:sz w:val="24"/>
                <w:lang w:val="ru-RU"/>
              </w:rPr>
              <w:t xml:space="preserve"> </w:t>
            </w:r>
            <w:r w:rsidRPr="00BE1740">
              <w:rPr>
                <w:sz w:val="24"/>
              </w:rPr>
              <w:t>Формирование</w:t>
            </w:r>
            <w:r w:rsidRPr="00BE1740">
              <w:rPr>
                <w:sz w:val="24"/>
              </w:rPr>
              <w:tab/>
            </w:r>
            <w:r w:rsidRPr="00BE1740">
              <w:rPr>
                <w:spacing w:val="-1"/>
                <w:sz w:val="24"/>
              </w:rPr>
              <w:t>действия</w:t>
            </w:r>
            <w:r w:rsidRPr="00BE1740">
              <w:rPr>
                <w:spacing w:val="-58"/>
                <w:sz w:val="24"/>
              </w:rPr>
              <w:t xml:space="preserve"> </w:t>
            </w:r>
            <w:r w:rsidRPr="00BE1740">
              <w:rPr>
                <w:sz w:val="24"/>
              </w:rPr>
              <w:t>контроля</w:t>
            </w:r>
            <w:r w:rsidRPr="00BE1740">
              <w:rPr>
                <w:spacing w:val="1"/>
                <w:sz w:val="24"/>
              </w:rPr>
              <w:t xml:space="preserve"> </w:t>
            </w:r>
            <w:r w:rsidRPr="00BE1740">
              <w:rPr>
                <w:sz w:val="24"/>
              </w:rPr>
              <w:t>при</w:t>
            </w:r>
            <w:r w:rsidRPr="00BE1740">
              <w:rPr>
                <w:spacing w:val="1"/>
                <w:sz w:val="24"/>
              </w:rPr>
              <w:t xml:space="preserve"> </w:t>
            </w:r>
            <w:r w:rsidRPr="00BE1740">
              <w:rPr>
                <w:sz w:val="24"/>
              </w:rPr>
              <w:t>проверке</w:t>
            </w:r>
            <w:r w:rsidRPr="00BE1740">
              <w:rPr>
                <w:spacing w:val="-57"/>
                <w:sz w:val="24"/>
              </w:rPr>
              <w:t xml:space="preserve"> </w:t>
            </w:r>
            <w:r w:rsidRPr="00BE1740">
              <w:rPr>
                <w:sz w:val="24"/>
              </w:rPr>
              <w:t>собственных</w:t>
            </w:r>
            <w:r w:rsidRPr="00BE1740">
              <w:rPr>
                <w:spacing w:val="-2"/>
                <w:sz w:val="24"/>
              </w:rPr>
              <w:t xml:space="preserve"> </w:t>
            </w:r>
            <w:r w:rsidRPr="00BE1740">
              <w:rPr>
                <w:sz w:val="24"/>
              </w:rPr>
              <w:t>и</w:t>
            </w:r>
            <w:r w:rsidRPr="00BE1740">
              <w:rPr>
                <w:spacing w:val="-1"/>
                <w:sz w:val="24"/>
              </w:rPr>
              <w:t xml:space="preserve"> </w:t>
            </w:r>
            <w:r w:rsidRPr="00BE1740">
              <w:rPr>
                <w:sz w:val="24"/>
              </w:rPr>
              <w:t>предложенных</w:t>
            </w:r>
          </w:p>
        </w:tc>
        <w:tc>
          <w:tcPr>
            <w:tcW w:w="5093" w:type="dxa"/>
            <w:tcBorders>
              <w:top w:val="single" w:sz="6" w:space="0" w:color="000000"/>
              <w:bottom w:val="single" w:sz="6" w:space="0" w:color="000000"/>
            </w:tcBorders>
          </w:tcPr>
          <w:p w:rsidR="00DE11BA" w:rsidRPr="00DE11BA" w:rsidRDefault="00DE11BA" w:rsidP="00EF0B46">
            <w:pPr>
              <w:ind w:right="136"/>
              <w:jc w:val="both"/>
              <w:rPr>
                <w:sz w:val="24"/>
                <w:lang w:val="ru-RU"/>
              </w:rPr>
            </w:pPr>
            <w:r w:rsidRPr="00DE11BA">
              <w:rPr>
                <w:sz w:val="24"/>
                <w:lang w:val="ru-RU"/>
              </w:rPr>
              <w:t>Учебный</w:t>
            </w:r>
            <w:r w:rsidRPr="00DE11BA">
              <w:rPr>
                <w:spacing w:val="1"/>
                <w:sz w:val="24"/>
                <w:lang w:val="ru-RU"/>
              </w:rPr>
              <w:t xml:space="preserve"> </w:t>
            </w:r>
            <w:r w:rsidRPr="00DE11BA">
              <w:rPr>
                <w:sz w:val="24"/>
                <w:lang w:val="ru-RU"/>
              </w:rPr>
              <w:t>диалог</w:t>
            </w:r>
            <w:r w:rsidRPr="00DE11BA">
              <w:rPr>
                <w:spacing w:val="1"/>
                <w:sz w:val="24"/>
                <w:lang w:val="ru-RU"/>
              </w:rPr>
              <w:t xml:space="preserve"> </w:t>
            </w:r>
            <w:r w:rsidRPr="00DE11BA">
              <w:rPr>
                <w:sz w:val="24"/>
                <w:lang w:val="ru-RU"/>
              </w:rPr>
              <w:t>«Как</w:t>
            </w:r>
            <w:r w:rsidRPr="00DE11BA">
              <w:rPr>
                <w:spacing w:val="1"/>
                <w:sz w:val="24"/>
                <w:lang w:val="ru-RU"/>
              </w:rPr>
              <w:t xml:space="preserve"> </w:t>
            </w:r>
            <w:r w:rsidRPr="00DE11BA">
              <w:rPr>
                <w:sz w:val="24"/>
                <w:lang w:val="ru-RU"/>
              </w:rPr>
              <w:t>планировать</w:t>
            </w:r>
            <w:r w:rsidRPr="00DE11BA">
              <w:rPr>
                <w:spacing w:val="1"/>
                <w:sz w:val="24"/>
                <w:lang w:val="ru-RU"/>
              </w:rPr>
              <w:t xml:space="preserve"> </w:t>
            </w:r>
            <w:r w:rsidRPr="00DE11BA">
              <w:rPr>
                <w:sz w:val="24"/>
                <w:lang w:val="ru-RU"/>
              </w:rPr>
              <w:t>свои</w:t>
            </w:r>
            <w:r w:rsidRPr="00DE11BA">
              <w:rPr>
                <w:spacing w:val="1"/>
                <w:sz w:val="24"/>
                <w:lang w:val="ru-RU"/>
              </w:rPr>
              <w:t xml:space="preserve"> </w:t>
            </w:r>
            <w:r w:rsidRPr="00DE11BA">
              <w:rPr>
                <w:sz w:val="24"/>
                <w:lang w:val="ru-RU"/>
              </w:rPr>
              <w:t>действия</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решению</w:t>
            </w:r>
            <w:r w:rsidRPr="00DE11BA">
              <w:rPr>
                <w:spacing w:val="1"/>
                <w:sz w:val="24"/>
                <w:lang w:val="ru-RU"/>
              </w:rPr>
              <w:t xml:space="preserve"> </w:t>
            </w:r>
            <w:r w:rsidRPr="00DE11BA">
              <w:rPr>
                <w:sz w:val="24"/>
                <w:lang w:val="ru-RU"/>
              </w:rPr>
              <w:t>орфографической</w:t>
            </w:r>
            <w:r w:rsidRPr="00DE11BA">
              <w:rPr>
                <w:spacing w:val="1"/>
                <w:sz w:val="24"/>
                <w:lang w:val="ru-RU"/>
              </w:rPr>
              <w:t xml:space="preserve"> </w:t>
            </w:r>
            <w:r w:rsidRPr="00DE11BA">
              <w:rPr>
                <w:sz w:val="24"/>
                <w:lang w:val="ru-RU"/>
              </w:rPr>
              <w:t>задачи?»,</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результатам</w:t>
            </w:r>
            <w:r w:rsidRPr="00DE11BA">
              <w:rPr>
                <w:spacing w:val="1"/>
                <w:sz w:val="24"/>
                <w:lang w:val="ru-RU"/>
              </w:rPr>
              <w:t xml:space="preserve"> </w:t>
            </w:r>
            <w:r w:rsidRPr="00DE11BA">
              <w:rPr>
                <w:sz w:val="24"/>
                <w:lang w:val="ru-RU"/>
              </w:rPr>
              <w:t>диалога</w:t>
            </w:r>
            <w:r w:rsidRPr="00DE11BA">
              <w:rPr>
                <w:spacing w:val="1"/>
                <w:sz w:val="24"/>
                <w:lang w:val="ru-RU"/>
              </w:rPr>
              <w:t xml:space="preserve"> </w:t>
            </w:r>
            <w:r w:rsidRPr="00DE11BA">
              <w:rPr>
                <w:sz w:val="24"/>
                <w:lang w:val="ru-RU"/>
              </w:rPr>
              <w:t>актуализация</w:t>
            </w:r>
            <w:r w:rsidRPr="00DE11BA">
              <w:rPr>
                <w:spacing w:val="1"/>
                <w:sz w:val="24"/>
                <w:lang w:val="ru-RU"/>
              </w:rPr>
              <w:t xml:space="preserve"> </w:t>
            </w:r>
            <w:r w:rsidRPr="00DE11BA">
              <w:rPr>
                <w:sz w:val="24"/>
                <w:lang w:val="ru-RU"/>
              </w:rPr>
              <w:t>последовательности</w:t>
            </w:r>
            <w:r w:rsidRPr="00DE11BA">
              <w:rPr>
                <w:spacing w:val="61"/>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проверке</w:t>
            </w:r>
            <w:r w:rsidRPr="00DE11BA">
              <w:rPr>
                <w:spacing w:val="-1"/>
                <w:sz w:val="24"/>
                <w:lang w:val="ru-RU"/>
              </w:rPr>
              <w:t xml:space="preserve"> </w:t>
            </w:r>
            <w:r w:rsidRPr="00DE11BA">
              <w:rPr>
                <w:sz w:val="24"/>
                <w:lang w:val="ru-RU"/>
              </w:rPr>
              <w:t>изученных</w:t>
            </w:r>
            <w:r w:rsidRPr="00DE11BA">
              <w:rPr>
                <w:spacing w:val="-1"/>
                <w:sz w:val="24"/>
                <w:lang w:val="ru-RU"/>
              </w:rPr>
              <w:t xml:space="preserve"> </w:t>
            </w:r>
            <w:r w:rsidRPr="00DE11BA">
              <w:rPr>
                <w:sz w:val="24"/>
                <w:lang w:val="ru-RU"/>
              </w:rPr>
              <w:t>орфограмм.</w:t>
            </w:r>
          </w:p>
          <w:p w:rsidR="00DE11BA" w:rsidRPr="00DE11BA" w:rsidRDefault="00DE11BA" w:rsidP="00EF0B46">
            <w:pPr>
              <w:tabs>
                <w:tab w:val="left" w:pos="1622"/>
                <w:tab w:val="left" w:pos="3489"/>
              </w:tabs>
              <w:ind w:right="136"/>
              <w:jc w:val="both"/>
              <w:rPr>
                <w:sz w:val="24"/>
                <w:lang w:val="ru-RU"/>
              </w:rPr>
            </w:pPr>
            <w:r w:rsidRPr="00DE11BA">
              <w:rPr>
                <w:sz w:val="24"/>
                <w:lang w:val="ru-RU"/>
              </w:rPr>
              <w:t>Моделирование</w:t>
            </w:r>
            <w:r w:rsidRPr="00DE11BA">
              <w:rPr>
                <w:spacing w:val="1"/>
                <w:sz w:val="24"/>
                <w:lang w:val="ru-RU"/>
              </w:rPr>
              <w:t xml:space="preserve"> </w:t>
            </w:r>
            <w:r w:rsidRPr="00DE11BA">
              <w:rPr>
                <w:sz w:val="24"/>
                <w:lang w:val="ru-RU"/>
              </w:rPr>
              <w:t>алгоритмов</w:t>
            </w:r>
            <w:r w:rsidRPr="00DE11BA">
              <w:rPr>
                <w:spacing w:val="1"/>
                <w:sz w:val="24"/>
                <w:lang w:val="ru-RU"/>
              </w:rPr>
              <w:t xml:space="preserve"> </w:t>
            </w:r>
            <w:r w:rsidRPr="00DE11BA">
              <w:rPr>
                <w:sz w:val="24"/>
                <w:lang w:val="ru-RU"/>
              </w:rPr>
              <w:t>применения</w:t>
            </w:r>
            <w:r w:rsidRPr="00DE11BA">
              <w:rPr>
                <w:spacing w:val="-57"/>
                <w:sz w:val="24"/>
                <w:lang w:val="ru-RU"/>
              </w:rPr>
              <w:t xml:space="preserve"> </w:t>
            </w:r>
            <w:r w:rsidRPr="00DE11BA">
              <w:rPr>
                <w:sz w:val="24"/>
                <w:lang w:val="ru-RU"/>
              </w:rPr>
              <w:t>изучаемых в данном классе орфографических</w:t>
            </w:r>
            <w:r w:rsidRPr="00DE11BA">
              <w:rPr>
                <w:spacing w:val="1"/>
                <w:sz w:val="24"/>
                <w:lang w:val="ru-RU"/>
              </w:rPr>
              <w:t xml:space="preserve"> </w:t>
            </w:r>
            <w:r w:rsidRPr="00DE11BA">
              <w:rPr>
                <w:sz w:val="24"/>
                <w:lang w:val="ru-RU"/>
              </w:rPr>
              <w:t>правил,</w:t>
            </w:r>
            <w:r w:rsidRPr="00DE11BA">
              <w:rPr>
                <w:sz w:val="24"/>
                <w:lang w:val="ru-RU"/>
              </w:rPr>
              <w:tab/>
              <w:t>следование</w:t>
            </w:r>
            <w:r w:rsidRPr="00DE11BA">
              <w:rPr>
                <w:sz w:val="24"/>
                <w:lang w:val="ru-RU"/>
              </w:rPr>
              <w:tab/>
            </w:r>
            <w:r w:rsidRPr="00DE11BA">
              <w:rPr>
                <w:spacing w:val="-1"/>
                <w:sz w:val="24"/>
                <w:lang w:val="ru-RU"/>
              </w:rPr>
              <w:t>составленным</w:t>
            </w:r>
            <w:r w:rsidRPr="00DE11BA">
              <w:rPr>
                <w:spacing w:val="-58"/>
                <w:sz w:val="24"/>
                <w:lang w:val="ru-RU"/>
              </w:rPr>
              <w:t xml:space="preserve"> </w:t>
            </w:r>
            <w:r w:rsidRPr="00DE11BA">
              <w:rPr>
                <w:sz w:val="24"/>
                <w:lang w:val="ru-RU"/>
              </w:rPr>
              <w:t>алгоритмам.</w:t>
            </w:r>
          </w:p>
          <w:p w:rsidR="00DE11BA" w:rsidRPr="00DE11BA" w:rsidRDefault="00DE11BA" w:rsidP="00EF0B46">
            <w:pPr>
              <w:ind w:right="135"/>
              <w:jc w:val="both"/>
              <w:rPr>
                <w:sz w:val="24"/>
                <w:lang w:val="ru-RU"/>
              </w:rPr>
            </w:pPr>
            <w:r w:rsidRPr="00DE11BA">
              <w:rPr>
                <w:sz w:val="24"/>
                <w:lang w:val="ru-RU"/>
              </w:rPr>
              <w:t>Комментированное</w:t>
            </w:r>
            <w:r w:rsidRPr="00DE11BA">
              <w:rPr>
                <w:spacing w:val="1"/>
                <w:sz w:val="24"/>
                <w:lang w:val="ru-RU"/>
              </w:rPr>
              <w:t xml:space="preserve"> </w:t>
            </w:r>
            <w:r w:rsidRPr="00DE11BA">
              <w:rPr>
                <w:sz w:val="24"/>
                <w:lang w:val="ru-RU"/>
              </w:rPr>
              <w:t>выполнение</w:t>
            </w:r>
            <w:r w:rsidRPr="00DE11BA">
              <w:rPr>
                <w:spacing w:val="61"/>
                <w:sz w:val="24"/>
                <w:lang w:val="ru-RU"/>
              </w:rPr>
              <w:t xml:space="preserve"> </w:t>
            </w:r>
            <w:r w:rsidRPr="00DE11BA">
              <w:rPr>
                <w:sz w:val="24"/>
                <w:lang w:val="ru-RU"/>
              </w:rPr>
              <w:t>анализа</w:t>
            </w:r>
            <w:r w:rsidRPr="00DE11BA">
              <w:rPr>
                <w:spacing w:val="1"/>
                <w:sz w:val="24"/>
                <w:lang w:val="ru-RU"/>
              </w:rPr>
              <w:t xml:space="preserve"> </w:t>
            </w:r>
            <w:r w:rsidRPr="00DE11BA">
              <w:rPr>
                <w:sz w:val="24"/>
                <w:lang w:val="ru-RU"/>
              </w:rPr>
              <w:t>текста на наличие в нём слов с определённой</w:t>
            </w:r>
            <w:r w:rsidRPr="00DE11BA">
              <w:rPr>
                <w:spacing w:val="1"/>
                <w:sz w:val="24"/>
                <w:lang w:val="ru-RU"/>
              </w:rPr>
              <w:t xml:space="preserve"> </w:t>
            </w:r>
            <w:r w:rsidRPr="00DE11BA">
              <w:rPr>
                <w:sz w:val="24"/>
                <w:lang w:val="ru-RU"/>
              </w:rPr>
              <w:t>орфограммой.</w:t>
            </w:r>
          </w:p>
          <w:p w:rsidR="00DE11BA" w:rsidRPr="00DE11BA" w:rsidRDefault="00DE11BA" w:rsidP="00EF0B46">
            <w:pPr>
              <w:ind w:right="137"/>
              <w:jc w:val="both"/>
              <w:rPr>
                <w:sz w:val="24"/>
                <w:lang w:val="ru-RU"/>
              </w:rPr>
            </w:pPr>
            <w:r w:rsidRPr="00DE11BA">
              <w:rPr>
                <w:sz w:val="24"/>
                <w:lang w:val="ru-RU"/>
              </w:rPr>
              <w:t>Упражнение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развитие</w:t>
            </w:r>
            <w:r w:rsidRPr="00DE11BA">
              <w:rPr>
                <w:spacing w:val="1"/>
                <w:sz w:val="24"/>
                <w:lang w:val="ru-RU"/>
              </w:rPr>
              <w:t xml:space="preserve"> </w:t>
            </w:r>
            <w:r w:rsidRPr="00DE11BA">
              <w:rPr>
                <w:sz w:val="24"/>
                <w:lang w:val="ru-RU"/>
              </w:rPr>
              <w:t>контроля:</w:t>
            </w:r>
            <w:r w:rsidRPr="00DE11BA">
              <w:rPr>
                <w:spacing w:val="1"/>
                <w:sz w:val="24"/>
                <w:lang w:val="ru-RU"/>
              </w:rPr>
              <w:t xml:space="preserve"> </w:t>
            </w:r>
            <w:r w:rsidRPr="00DE11BA">
              <w:rPr>
                <w:sz w:val="24"/>
                <w:lang w:val="ru-RU"/>
              </w:rPr>
              <w:t>установление</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работе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дидактическим</w:t>
            </w:r>
            <w:r w:rsidRPr="00DE11BA">
              <w:rPr>
                <w:spacing w:val="1"/>
                <w:sz w:val="24"/>
                <w:lang w:val="ru-RU"/>
              </w:rPr>
              <w:t xml:space="preserve"> </w:t>
            </w:r>
            <w:r w:rsidRPr="00DE11BA">
              <w:rPr>
                <w:sz w:val="24"/>
                <w:lang w:val="ru-RU"/>
              </w:rPr>
              <w:t>текстом</w:t>
            </w:r>
            <w:r w:rsidRPr="00DE11BA">
              <w:rPr>
                <w:spacing w:val="1"/>
                <w:sz w:val="24"/>
                <w:lang w:val="ru-RU"/>
              </w:rPr>
              <w:t xml:space="preserve"> </w:t>
            </w:r>
            <w:r w:rsidRPr="00DE11BA">
              <w:rPr>
                <w:sz w:val="24"/>
                <w:lang w:val="ru-RU"/>
              </w:rPr>
              <w:t>соответствия</w:t>
            </w:r>
            <w:r w:rsidRPr="00DE11BA">
              <w:rPr>
                <w:spacing w:val="1"/>
                <w:sz w:val="24"/>
                <w:lang w:val="ru-RU"/>
              </w:rPr>
              <w:t xml:space="preserve"> </w:t>
            </w:r>
            <w:r w:rsidRPr="00DE11BA">
              <w:rPr>
                <w:sz w:val="24"/>
                <w:lang w:val="ru-RU"/>
              </w:rPr>
              <w:t>написания</w:t>
            </w:r>
            <w:r w:rsidRPr="00DE11BA">
              <w:rPr>
                <w:spacing w:val="1"/>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орфографическим</w:t>
            </w:r>
            <w:r w:rsidRPr="00DE11BA">
              <w:rPr>
                <w:spacing w:val="1"/>
                <w:sz w:val="24"/>
                <w:lang w:val="ru-RU"/>
              </w:rPr>
              <w:t xml:space="preserve"> </w:t>
            </w:r>
            <w:r w:rsidRPr="00DE11BA">
              <w:rPr>
                <w:sz w:val="24"/>
                <w:lang w:val="ru-RU"/>
              </w:rPr>
              <w:t>нормам,</w:t>
            </w:r>
            <w:r w:rsidRPr="00DE11BA">
              <w:rPr>
                <w:spacing w:val="1"/>
                <w:sz w:val="24"/>
                <w:lang w:val="ru-RU"/>
              </w:rPr>
              <w:t xml:space="preserve"> </w:t>
            </w:r>
            <w:r w:rsidRPr="00DE11BA">
              <w:rPr>
                <w:sz w:val="24"/>
                <w:lang w:val="ru-RU"/>
              </w:rPr>
              <w:t>нахождение</w:t>
            </w:r>
            <w:r w:rsidRPr="00DE11BA">
              <w:rPr>
                <w:spacing w:val="-57"/>
                <w:sz w:val="24"/>
                <w:lang w:val="ru-RU"/>
              </w:rPr>
              <w:t xml:space="preserve"> </w:t>
            </w:r>
            <w:r w:rsidRPr="00DE11BA">
              <w:rPr>
                <w:sz w:val="24"/>
                <w:lang w:val="ru-RU"/>
              </w:rPr>
              <w:t>орфографических</w:t>
            </w:r>
            <w:r w:rsidRPr="00DE11BA">
              <w:rPr>
                <w:spacing w:val="-1"/>
                <w:sz w:val="24"/>
                <w:lang w:val="ru-RU"/>
              </w:rPr>
              <w:t xml:space="preserve"> </w:t>
            </w:r>
            <w:r w:rsidRPr="00DE11BA">
              <w:rPr>
                <w:sz w:val="24"/>
                <w:lang w:val="ru-RU"/>
              </w:rPr>
              <w:t>ошибок.</w:t>
            </w:r>
          </w:p>
          <w:p w:rsidR="00DE11BA" w:rsidRPr="00DE11BA" w:rsidRDefault="00DE11BA" w:rsidP="00EF0B46">
            <w:pPr>
              <w:spacing w:line="276" w:lineRule="auto"/>
              <w:ind w:right="136"/>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нахождение</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применение</w:t>
            </w:r>
            <w:r w:rsidRPr="00DE11BA">
              <w:rPr>
                <w:spacing w:val="23"/>
                <w:sz w:val="24"/>
                <w:lang w:val="ru-RU"/>
              </w:rPr>
              <w:t xml:space="preserve"> </w:t>
            </w:r>
            <w:r w:rsidRPr="00DE11BA">
              <w:rPr>
                <w:sz w:val="24"/>
                <w:lang w:val="ru-RU"/>
              </w:rPr>
              <w:t>способа</w:t>
            </w:r>
            <w:r w:rsidRPr="00DE11BA">
              <w:rPr>
                <w:spacing w:val="21"/>
                <w:sz w:val="24"/>
                <w:lang w:val="ru-RU"/>
              </w:rPr>
              <w:t xml:space="preserve"> </w:t>
            </w:r>
            <w:r w:rsidRPr="00DE11BA">
              <w:rPr>
                <w:sz w:val="24"/>
                <w:lang w:val="ru-RU"/>
              </w:rPr>
              <w:t>проверки</w:t>
            </w:r>
            <w:r w:rsidRPr="00DE11BA">
              <w:rPr>
                <w:spacing w:val="25"/>
                <w:sz w:val="24"/>
                <w:lang w:val="ru-RU"/>
              </w:rPr>
              <w:t xml:space="preserve"> </w:t>
            </w:r>
            <w:r w:rsidRPr="00DE11BA">
              <w:rPr>
                <w:sz w:val="24"/>
                <w:lang w:val="ru-RU"/>
              </w:rPr>
              <w:t>орфограммы;</w:t>
            </w:r>
          </w:p>
        </w:tc>
        <w:tc>
          <w:tcPr>
            <w:tcW w:w="3675"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9690"/>
        </w:trPr>
        <w:tc>
          <w:tcPr>
            <w:tcW w:w="1013" w:type="dxa"/>
            <w:tcBorders>
              <w:left w:val="single" w:sz="6" w:space="0" w:color="000000"/>
              <w:right w:val="single" w:sz="6" w:space="0" w:color="000000"/>
            </w:tcBorders>
          </w:tcPr>
          <w:p w:rsidR="00DE11BA" w:rsidRPr="00DE11BA" w:rsidRDefault="00DE11BA" w:rsidP="00EF0B46">
            <w:pPr>
              <w:rPr>
                <w:lang w:val="ru-RU"/>
              </w:rPr>
            </w:pPr>
          </w:p>
        </w:tc>
        <w:tc>
          <w:tcPr>
            <w:tcW w:w="2401" w:type="dxa"/>
            <w:tcBorders>
              <w:left w:val="single" w:sz="6" w:space="0" w:color="000000"/>
            </w:tcBorders>
          </w:tcPr>
          <w:p w:rsidR="00DE11BA" w:rsidRPr="00DE11BA" w:rsidRDefault="00DE11BA" w:rsidP="00EF0B46">
            <w:pPr>
              <w:rPr>
                <w:lang w:val="ru-RU"/>
              </w:rPr>
            </w:pPr>
          </w:p>
        </w:tc>
        <w:tc>
          <w:tcPr>
            <w:tcW w:w="3404" w:type="dxa"/>
          </w:tcPr>
          <w:p w:rsidR="00DE11BA" w:rsidRPr="00DE11BA" w:rsidRDefault="00DE11BA" w:rsidP="00EF0B46">
            <w:pPr>
              <w:ind w:right="143"/>
              <w:jc w:val="both"/>
              <w:rPr>
                <w:sz w:val="24"/>
                <w:lang w:val="ru-RU"/>
              </w:rPr>
            </w:pPr>
            <w:r w:rsidRPr="00DE11BA">
              <w:rPr>
                <w:sz w:val="24"/>
                <w:lang w:val="ru-RU"/>
              </w:rPr>
              <w:t>текстов.</w:t>
            </w:r>
            <w:r w:rsidRPr="00DE11BA">
              <w:rPr>
                <w:spacing w:val="1"/>
                <w:sz w:val="24"/>
                <w:lang w:val="ru-RU"/>
              </w:rPr>
              <w:t xml:space="preserve"> </w:t>
            </w:r>
            <w:r w:rsidRPr="00DE11BA">
              <w:rPr>
                <w:sz w:val="24"/>
                <w:lang w:val="ru-RU"/>
              </w:rPr>
              <w:t>Ознакомление</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правилами правописания и их</w:t>
            </w:r>
            <w:r w:rsidRPr="00DE11BA">
              <w:rPr>
                <w:spacing w:val="-57"/>
                <w:sz w:val="24"/>
                <w:lang w:val="ru-RU"/>
              </w:rPr>
              <w:t xml:space="preserve"> </w:t>
            </w:r>
            <w:r w:rsidRPr="00DE11BA">
              <w:rPr>
                <w:sz w:val="24"/>
                <w:lang w:val="ru-RU"/>
              </w:rPr>
              <w:t>применение:</w:t>
            </w:r>
          </w:p>
          <w:p w:rsidR="00DE11BA" w:rsidRPr="00DE11BA" w:rsidRDefault="00DE11BA" w:rsidP="00DE11BA">
            <w:pPr>
              <w:numPr>
                <w:ilvl w:val="0"/>
                <w:numId w:val="15"/>
              </w:numPr>
              <w:tabs>
                <w:tab w:val="left" w:pos="355"/>
                <w:tab w:val="left" w:pos="2551"/>
                <w:tab w:val="left" w:pos="2731"/>
              </w:tabs>
              <w:ind w:right="140" w:firstLine="0"/>
              <w:rPr>
                <w:sz w:val="24"/>
                <w:lang w:val="ru-RU"/>
              </w:rPr>
            </w:pPr>
            <w:r w:rsidRPr="00DE11BA">
              <w:rPr>
                <w:sz w:val="24"/>
                <w:lang w:val="ru-RU"/>
              </w:rPr>
              <w:t>безударные падежные</w:t>
            </w:r>
            <w:r w:rsidRPr="00DE11BA">
              <w:rPr>
                <w:spacing w:val="1"/>
                <w:sz w:val="24"/>
                <w:lang w:val="ru-RU"/>
              </w:rPr>
              <w:t xml:space="preserve"> </w:t>
            </w:r>
            <w:r w:rsidRPr="00DE11BA">
              <w:rPr>
                <w:sz w:val="24"/>
                <w:lang w:val="ru-RU"/>
              </w:rPr>
              <w:t>окончания</w:t>
            </w:r>
            <w:r w:rsidRPr="00DE11BA">
              <w:rPr>
                <w:sz w:val="24"/>
                <w:lang w:val="ru-RU"/>
              </w:rPr>
              <w:tab/>
            </w:r>
            <w:r w:rsidRPr="00DE11BA">
              <w:rPr>
                <w:sz w:val="24"/>
                <w:lang w:val="ru-RU"/>
              </w:rPr>
              <w:tab/>
              <w:t>имён</w:t>
            </w:r>
            <w:r w:rsidRPr="00DE11BA">
              <w:rPr>
                <w:spacing w:val="-57"/>
                <w:sz w:val="24"/>
                <w:lang w:val="ru-RU"/>
              </w:rPr>
              <w:t xml:space="preserve"> </w:t>
            </w:r>
            <w:r w:rsidRPr="00DE11BA">
              <w:rPr>
                <w:sz w:val="24"/>
                <w:lang w:val="ru-RU"/>
              </w:rPr>
              <w:t>существительных</w:t>
            </w:r>
            <w:r w:rsidRPr="00DE11BA">
              <w:rPr>
                <w:sz w:val="24"/>
                <w:lang w:val="ru-RU"/>
              </w:rPr>
              <w:tab/>
              <w:t>(кроме</w:t>
            </w:r>
            <w:r w:rsidRPr="00DE11BA">
              <w:rPr>
                <w:spacing w:val="-57"/>
                <w:sz w:val="24"/>
                <w:lang w:val="ru-RU"/>
              </w:rPr>
              <w:t xml:space="preserve"> </w:t>
            </w:r>
            <w:r w:rsidRPr="00DE11BA">
              <w:rPr>
                <w:sz w:val="24"/>
                <w:lang w:val="ru-RU"/>
              </w:rPr>
              <w:t>существительных</w:t>
            </w:r>
            <w:r w:rsidRPr="00DE11BA">
              <w:rPr>
                <w:spacing w:val="17"/>
                <w:sz w:val="24"/>
                <w:lang w:val="ru-RU"/>
              </w:rPr>
              <w:t xml:space="preserve"> </w:t>
            </w:r>
            <w:r w:rsidRPr="00DE11BA">
              <w:rPr>
                <w:sz w:val="24"/>
                <w:lang w:val="ru-RU"/>
              </w:rPr>
              <w:t>на</w:t>
            </w:r>
            <w:r w:rsidRPr="00DE11BA">
              <w:rPr>
                <w:spacing w:val="19"/>
                <w:sz w:val="24"/>
                <w:lang w:val="ru-RU"/>
              </w:rPr>
              <w:t xml:space="preserve"> </w:t>
            </w:r>
            <w:r w:rsidRPr="00DE11BA">
              <w:rPr>
                <w:sz w:val="24"/>
                <w:lang w:val="ru-RU"/>
              </w:rPr>
              <w:t>-мя,</w:t>
            </w:r>
            <w:r w:rsidRPr="00DE11BA">
              <w:rPr>
                <w:spacing w:val="19"/>
                <w:sz w:val="24"/>
                <w:lang w:val="ru-RU"/>
              </w:rPr>
              <w:t xml:space="preserve"> </w:t>
            </w:r>
            <w:r w:rsidRPr="00DE11BA">
              <w:rPr>
                <w:sz w:val="24"/>
                <w:lang w:val="ru-RU"/>
              </w:rPr>
              <w:t>-ий,</w:t>
            </w:r>
          </w:p>
          <w:p w:rsidR="00DE11BA" w:rsidRPr="00DE11BA" w:rsidRDefault="00DE11BA" w:rsidP="00EF0B46">
            <w:pPr>
              <w:tabs>
                <w:tab w:val="left" w:pos="2731"/>
              </w:tabs>
              <w:ind w:right="140"/>
              <w:jc w:val="both"/>
              <w:rPr>
                <w:sz w:val="24"/>
                <w:lang w:val="ru-RU"/>
              </w:rPr>
            </w:pPr>
            <w:r w:rsidRPr="00DE11BA">
              <w:rPr>
                <w:sz w:val="24"/>
                <w:lang w:val="ru-RU"/>
              </w:rPr>
              <w:t>-ие,</w:t>
            </w:r>
            <w:r w:rsidRPr="00DE11BA">
              <w:rPr>
                <w:spacing w:val="1"/>
                <w:sz w:val="24"/>
                <w:lang w:val="ru-RU"/>
              </w:rPr>
              <w:t xml:space="preserve"> </w:t>
            </w:r>
            <w:r w:rsidRPr="00DE11BA">
              <w:rPr>
                <w:sz w:val="24"/>
                <w:lang w:val="ru-RU"/>
              </w:rPr>
              <w:t>-ия,</w:t>
            </w:r>
            <w:r w:rsidRPr="00DE11BA">
              <w:rPr>
                <w:spacing w:val="1"/>
                <w:sz w:val="24"/>
                <w:lang w:val="ru-RU"/>
              </w:rPr>
              <w:t xml:space="preserve"> </w:t>
            </w:r>
            <w:r w:rsidRPr="00DE11BA">
              <w:rPr>
                <w:sz w:val="24"/>
                <w:lang w:val="ru-RU"/>
              </w:rPr>
              <w:t>а</w:t>
            </w:r>
            <w:r w:rsidRPr="00DE11BA">
              <w:rPr>
                <w:spacing w:val="1"/>
                <w:sz w:val="24"/>
                <w:lang w:val="ru-RU"/>
              </w:rPr>
              <w:t xml:space="preserve"> </w:t>
            </w:r>
            <w:r w:rsidRPr="00DE11BA">
              <w:rPr>
                <w:sz w:val="24"/>
                <w:lang w:val="ru-RU"/>
              </w:rPr>
              <w:t>также</w:t>
            </w:r>
            <w:r w:rsidRPr="00DE11BA">
              <w:rPr>
                <w:spacing w:val="1"/>
                <w:sz w:val="24"/>
                <w:lang w:val="ru-RU"/>
              </w:rPr>
              <w:t xml:space="preserve"> </w:t>
            </w:r>
            <w:r w:rsidRPr="00DE11BA">
              <w:rPr>
                <w:sz w:val="24"/>
                <w:lang w:val="ru-RU"/>
              </w:rPr>
              <w:t>кроме</w:t>
            </w:r>
            <w:r w:rsidRPr="00DE11BA">
              <w:rPr>
                <w:spacing w:val="1"/>
                <w:sz w:val="24"/>
                <w:lang w:val="ru-RU"/>
              </w:rPr>
              <w:t xml:space="preserve"> </w:t>
            </w:r>
            <w:r w:rsidRPr="00DE11BA">
              <w:rPr>
                <w:sz w:val="24"/>
                <w:lang w:val="ru-RU"/>
              </w:rPr>
              <w:t>собственных</w:t>
            </w:r>
            <w:r w:rsidRPr="00DE11BA">
              <w:rPr>
                <w:sz w:val="24"/>
                <w:lang w:val="ru-RU"/>
              </w:rPr>
              <w:tab/>
              <w:t>имён</w:t>
            </w:r>
            <w:r w:rsidRPr="00DE11BA">
              <w:rPr>
                <w:spacing w:val="-58"/>
                <w:sz w:val="24"/>
                <w:lang w:val="ru-RU"/>
              </w:rPr>
              <w:t xml:space="preserve"> </w:t>
            </w:r>
            <w:r w:rsidRPr="00DE11BA">
              <w:rPr>
                <w:sz w:val="24"/>
                <w:lang w:val="ru-RU"/>
              </w:rPr>
              <w:t>существительных</w:t>
            </w:r>
            <w:r w:rsidRPr="00DE11BA">
              <w:rPr>
                <w:spacing w:val="27"/>
                <w:sz w:val="24"/>
                <w:lang w:val="ru-RU"/>
              </w:rPr>
              <w:t xml:space="preserve"> </w:t>
            </w:r>
            <w:r w:rsidRPr="00DE11BA">
              <w:rPr>
                <w:sz w:val="24"/>
                <w:lang w:val="ru-RU"/>
              </w:rPr>
              <w:t>на</w:t>
            </w:r>
            <w:r w:rsidRPr="00DE11BA">
              <w:rPr>
                <w:spacing w:val="29"/>
                <w:sz w:val="24"/>
                <w:lang w:val="ru-RU"/>
              </w:rPr>
              <w:t xml:space="preserve"> </w:t>
            </w:r>
            <w:r w:rsidRPr="00DE11BA">
              <w:rPr>
                <w:sz w:val="24"/>
                <w:lang w:val="ru-RU"/>
              </w:rPr>
              <w:t>-ов,</w:t>
            </w:r>
            <w:r w:rsidRPr="00DE11BA">
              <w:rPr>
                <w:spacing w:val="28"/>
                <w:sz w:val="24"/>
                <w:lang w:val="ru-RU"/>
              </w:rPr>
              <w:t xml:space="preserve"> </w:t>
            </w:r>
            <w:r w:rsidRPr="00DE11BA">
              <w:rPr>
                <w:sz w:val="24"/>
                <w:lang w:val="ru-RU"/>
              </w:rPr>
              <w:t>-ин,</w:t>
            </w:r>
          </w:p>
          <w:p w:rsidR="00DE11BA" w:rsidRPr="00BE1740" w:rsidRDefault="00DE11BA" w:rsidP="00EF0B46">
            <w:pPr>
              <w:rPr>
                <w:sz w:val="24"/>
              </w:rPr>
            </w:pPr>
            <w:r w:rsidRPr="00BE1740">
              <w:rPr>
                <w:sz w:val="24"/>
              </w:rPr>
              <w:t>-ий);</w:t>
            </w:r>
          </w:p>
          <w:p w:rsidR="00DE11BA" w:rsidRPr="00DE11BA" w:rsidRDefault="00DE11BA" w:rsidP="00DE11BA">
            <w:pPr>
              <w:numPr>
                <w:ilvl w:val="0"/>
                <w:numId w:val="15"/>
              </w:numPr>
              <w:tabs>
                <w:tab w:val="left" w:pos="287"/>
              </w:tabs>
              <w:ind w:right="831" w:firstLine="0"/>
              <w:rPr>
                <w:sz w:val="24"/>
                <w:lang w:val="ru-RU"/>
              </w:rPr>
            </w:pPr>
            <w:r w:rsidRPr="00DE11BA">
              <w:rPr>
                <w:sz w:val="24"/>
                <w:lang w:val="ru-RU"/>
              </w:rPr>
              <w:t>безударные падежные</w:t>
            </w:r>
            <w:r w:rsidRPr="00DE11BA">
              <w:rPr>
                <w:spacing w:val="-57"/>
                <w:sz w:val="24"/>
                <w:lang w:val="ru-RU"/>
              </w:rPr>
              <w:t xml:space="preserve"> </w:t>
            </w:r>
            <w:r w:rsidRPr="00DE11BA">
              <w:rPr>
                <w:sz w:val="24"/>
                <w:lang w:val="ru-RU"/>
              </w:rPr>
              <w:t>окончания имён</w:t>
            </w:r>
            <w:r w:rsidRPr="00DE11BA">
              <w:rPr>
                <w:spacing w:val="1"/>
                <w:sz w:val="24"/>
                <w:lang w:val="ru-RU"/>
              </w:rPr>
              <w:t xml:space="preserve"> </w:t>
            </w:r>
            <w:r w:rsidRPr="00DE11BA">
              <w:rPr>
                <w:sz w:val="24"/>
                <w:lang w:val="ru-RU"/>
              </w:rPr>
              <w:t>прилагательных;</w:t>
            </w:r>
          </w:p>
          <w:p w:rsidR="00DE11BA" w:rsidRPr="00DE11BA" w:rsidRDefault="00DE11BA" w:rsidP="00DE11BA">
            <w:pPr>
              <w:numPr>
                <w:ilvl w:val="0"/>
                <w:numId w:val="15"/>
              </w:numPr>
              <w:tabs>
                <w:tab w:val="left" w:pos="287"/>
              </w:tabs>
              <w:ind w:right="37" w:firstLine="0"/>
              <w:rPr>
                <w:sz w:val="24"/>
                <w:lang w:val="ru-RU"/>
              </w:rPr>
            </w:pPr>
            <w:r w:rsidRPr="00DE11BA">
              <w:rPr>
                <w:sz w:val="24"/>
                <w:lang w:val="ru-RU"/>
              </w:rPr>
              <w:t>мягкий знак после шипящих</w:t>
            </w:r>
            <w:r w:rsidRPr="00DE11BA">
              <w:rPr>
                <w:spacing w:val="1"/>
                <w:sz w:val="24"/>
                <w:lang w:val="ru-RU"/>
              </w:rPr>
              <w:t xml:space="preserve"> </w:t>
            </w:r>
            <w:r w:rsidRPr="00DE11BA">
              <w:rPr>
                <w:sz w:val="24"/>
                <w:lang w:val="ru-RU"/>
              </w:rPr>
              <w:t>на</w:t>
            </w:r>
            <w:r w:rsidRPr="00DE11BA">
              <w:rPr>
                <w:spacing w:val="-3"/>
                <w:sz w:val="24"/>
                <w:lang w:val="ru-RU"/>
              </w:rPr>
              <w:t xml:space="preserve"> </w:t>
            </w:r>
            <w:r w:rsidRPr="00DE11BA">
              <w:rPr>
                <w:sz w:val="24"/>
                <w:lang w:val="ru-RU"/>
              </w:rPr>
              <w:t>конце</w:t>
            </w:r>
            <w:r w:rsidRPr="00DE11BA">
              <w:rPr>
                <w:spacing w:val="-3"/>
                <w:sz w:val="24"/>
                <w:lang w:val="ru-RU"/>
              </w:rPr>
              <w:t xml:space="preserve"> </w:t>
            </w:r>
            <w:r w:rsidRPr="00DE11BA">
              <w:rPr>
                <w:sz w:val="24"/>
                <w:lang w:val="ru-RU"/>
              </w:rPr>
              <w:t>глаголов</w:t>
            </w:r>
            <w:r w:rsidRPr="00DE11BA">
              <w:rPr>
                <w:spacing w:val="-3"/>
                <w:sz w:val="24"/>
                <w:lang w:val="ru-RU"/>
              </w:rPr>
              <w:t xml:space="preserve"> </w:t>
            </w:r>
            <w:r w:rsidRPr="00DE11BA">
              <w:rPr>
                <w:sz w:val="24"/>
                <w:lang w:val="ru-RU"/>
              </w:rPr>
              <w:t>в</w:t>
            </w:r>
            <w:r w:rsidRPr="00DE11BA">
              <w:rPr>
                <w:spacing w:val="-3"/>
                <w:sz w:val="24"/>
                <w:lang w:val="ru-RU"/>
              </w:rPr>
              <w:t xml:space="preserve"> </w:t>
            </w:r>
            <w:r w:rsidRPr="00DE11BA">
              <w:rPr>
                <w:sz w:val="24"/>
                <w:lang w:val="ru-RU"/>
              </w:rPr>
              <w:t>форме</w:t>
            </w:r>
            <w:r w:rsidRPr="00DE11BA">
              <w:rPr>
                <w:spacing w:val="-3"/>
                <w:sz w:val="24"/>
                <w:lang w:val="ru-RU"/>
              </w:rPr>
              <w:t xml:space="preserve"> </w:t>
            </w:r>
            <w:r w:rsidRPr="00DE11BA">
              <w:rPr>
                <w:sz w:val="24"/>
                <w:lang w:val="ru-RU"/>
              </w:rPr>
              <w:t>2­го</w:t>
            </w:r>
            <w:r w:rsidRPr="00DE11BA">
              <w:rPr>
                <w:spacing w:val="-57"/>
                <w:sz w:val="24"/>
                <w:lang w:val="ru-RU"/>
              </w:rPr>
              <w:t xml:space="preserve"> </w:t>
            </w:r>
            <w:r w:rsidRPr="00DE11BA">
              <w:rPr>
                <w:sz w:val="24"/>
                <w:lang w:val="ru-RU"/>
              </w:rPr>
              <w:t>лица</w:t>
            </w:r>
            <w:r w:rsidRPr="00DE11BA">
              <w:rPr>
                <w:spacing w:val="-2"/>
                <w:sz w:val="24"/>
                <w:lang w:val="ru-RU"/>
              </w:rPr>
              <w:t xml:space="preserve"> </w:t>
            </w:r>
            <w:r w:rsidRPr="00DE11BA">
              <w:rPr>
                <w:sz w:val="24"/>
                <w:lang w:val="ru-RU"/>
              </w:rPr>
              <w:t>единственного</w:t>
            </w:r>
            <w:r w:rsidRPr="00DE11BA">
              <w:rPr>
                <w:spacing w:val="-1"/>
                <w:sz w:val="24"/>
                <w:lang w:val="ru-RU"/>
              </w:rPr>
              <w:t xml:space="preserve"> </w:t>
            </w:r>
            <w:r w:rsidRPr="00DE11BA">
              <w:rPr>
                <w:sz w:val="24"/>
                <w:lang w:val="ru-RU"/>
              </w:rPr>
              <w:t>числа;</w:t>
            </w:r>
          </w:p>
          <w:p w:rsidR="00DE11BA" w:rsidRPr="00BE1740" w:rsidRDefault="00DE11BA" w:rsidP="00DE11BA">
            <w:pPr>
              <w:numPr>
                <w:ilvl w:val="0"/>
                <w:numId w:val="14"/>
              </w:numPr>
              <w:tabs>
                <w:tab w:val="left" w:pos="285"/>
              </w:tabs>
              <w:ind w:left="284"/>
              <w:rPr>
                <w:sz w:val="24"/>
              </w:rPr>
            </w:pPr>
            <w:r w:rsidRPr="00BE1740">
              <w:rPr>
                <w:sz w:val="24"/>
              </w:rPr>
              <w:t>наличие</w:t>
            </w:r>
            <w:r w:rsidRPr="00BE1740">
              <w:rPr>
                <w:spacing w:val="-3"/>
                <w:sz w:val="24"/>
              </w:rPr>
              <w:t xml:space="preserve"> </w:t>
            </w:r>
            <w:r w:rsidRPr="00BE1740">
              <w:rPr>
                <w:sz w:val="24"/>
              </w:rPr>
              <w:t>или</w:t>
            </w:r>
            <w:r w:rsidRPr="00BE1740">
              <w:rPr>
                <w:spacing w:val="-2"/>
                <w:sz w:val="24"/>
              </w:rPr>
              <w:t xml:space="preserve"> </w:t>
            </w:r>
            <w:r w:rsidRPr="00BE1740">
              <w:rPr>
                <w:sz w:val="24"/>
              </w:rPr>
              <w:t>отсутствие</w:t>
            </w:r>
          </w:p>
          <w:p w:rsidR="00DE11BA" w:rsidRPr="00DE11BA" w:rsidRDefault="00DE11BA" w:rsidP="00EF0B46">
            <w:pPr>
              <w:spacing w:before="41" w:line="278" w:lineRule="auto"/>
              <w:ind w:right="244"/>
              <w:rPr>
                <w:sz w:val="24"/>
                <w:lang w:val="ru-RU"/>
              </w:rPr>
            </w:pPr>
            <w:r w:rsidRPr="00DE11BA">
              <w:rPr>
                <w:sz w:val="24"/>
                <w:lang w:val="ru-RU"/>
              </w:rPr>
              <w:t xml:space="preserve">мягкого знака в глаголах на </w:t>
            </w:r>
            <w:r w:rsidRPr="00DE11BA">
              <w:rPr>
                <w:i/>
                <w:sz w:val="24"/>
                <w:lang w:val="ru-RU"/>
              </w:rPr>
              <w:t>-</w:t>
            </w:r>
            <w:r w:rsidRPr="00DE11BA">
              <w:rPr>
                <w:i/>
                <w:spacing w:val="-58"/>
                <w:sz w:val="24"/>
                <w:lang w:val="ru-RU"/>
              </w:rPr>
              <w:t xml:space="preserve"> </w:t>
            </w:r>
            <w:r w:rsidRPr="00DE11BA">
              <w:rPr>
                <w:i/>
                <w:sz w:val="24"/>
                <w:lang w:val="ru-RU"/>
              </w:rPr>
              <w:t xml:space="preserve">ться </w:t>
            </w:r>
            <w:r w:rsidRPr="00DE11BA">
              <w:rPr>
                <w:sz w:val="24"/>
                <w:lang w:val="ru-RU"/>
              </w:rPr>
              <w:t>и</w:t>
            </w:r>
            <w:r w:rsidRPr="00DE11BA">
              <w:rPr>
                <w:spacing w:val="1"/>
                <w:sz w:val="24"/>
                <w:lang w:val="ru-RU"/>
              </w:rPr>
              <w:t xml:space="preserve"> </w:t>
            </w:r>
            <w:r w:rsidRPr="00DE11BA">
              <w:rPr>
                <w:i/>
                <w:sz w:val="24"/>
                <w:lang w:val="ru-RU"/>
              </w:rPr>
              <w:t>-тся</w:t>
            </w:r>
            <w:r w:rsidRPr="00DE11BA">
              <w:rPr>
                <w:sz w:val="24"/>
                <w:lang w:val="ru-RU"/>
              </w:rPr>
              <w:t>;</w:t>
            </w:r>
          </w:p>
          <w:p w:rsidR="00DE11BA" w:rsidRPr="00DE11BA" w:rsidRDefault="00DE11BA" w:rsidP="00DE11BA">
            <w:pPr>
              <w:numPr>
                <w:ilvl w:val="0"/>
                <w:numId w:val="14"/>
              </w:numPr>
              <w:tabs>
                <w:tab w:val="left" w:pos="285"/>
              </w:tabs>
              <w:spacing w:line="276" w:lineRule="auto"/>
              <w:ind w:right="513" w:firstLine="0"/>
              <w:rPr>
                <w:sz w:val="24"/>
                <w:lang w:val="ru-RU"/>
              </w:rPr>
            </w:pPr>
            <w:r w:rsidRPr="00DE11BA">
              <w:rPr>
                <w:sz w:val="24"/>
                <w:lang w:val="ru-RU"/>
              </w:rPr>
              <w:t>безударные личные</w:t>
            </w:r>
            <w:r w:rsidRPr="00DE11BA">
              <w:rPr>
                <w:spacing w:val="1"/>
                <w:sz w:val="24"/>
                <w:lang w:val="ru-RU"/>
              </w:rPr>
              <w:t xml:space="preserve"> </w:t>
            </w:r>
            <w:r w:rsidRPr="00DE11BA">
              <w:rPr>
                <w:sz w:val="24"/>
                <w:lang w:val="ru-RU"/>
              </w:rPr>
              <w:t>окончания</w:t>
            </w:r>
            <w:r w:rsidRPr="00DE11BA">
              <w:rPr>
                <w:spacing w:val="-7"/>
                <w:sz w:val="24"/>
                <w:lang w:val="ru-RU"/>
              </w:rPr>
              <w:t xml:space="preserve"> </w:t>
            </w:r>
            <w:r w:rsidRPr="00DE11BA">
              <w:rPr>
                <w:sz w:val="24"/>
                <w:lang w:val="ru-RU"/>
              </w:rPr>
              <w:t>глаголов;</w:t>
            </w:r>
            <w:r w:rsidRPr="00DE11BA">
              <w:rPr>
                <w:spacing w:val="-7"/>
                <w:sz w:val="24"/>
                <w:lang w:val="ru-RU"/>
              </w:rPr>
              <w:t xml:space="preserve"> </w:t>
            </w:r>
            <w:r w:rsidRPr="00DE11BA">
              <w:rPr>
                <w:sz w:val="24"/>
                <w:lang w:val="ru-RU"/>
              </w:rPr>
              <w:t>знаки</w:t>
            </w:r>
            <w:r w:rsidRPr="00DE11BA">
              <w:rPr>
                <w:spacing w:val="-57"/>
                <w:sz w:val="24"/>
                <w:lang w:val="ru-RU"/>
              </w:rPr>
              <w:t xml:space="preserve"> </w:t>
            </w:r>
            <w:r w:rsidRPr="00DE11BA">
              <w:rPr>
                <w:sz w:val="24"/>
                <w:lang w:val="ru-RU"/>
              </w:rPr>
              <w:t>препинания</w:t>
            </w:r>
          </w:p>
          <w:p w:rsidR="00DE11BA" w:rsidRPr="00DE11BA" w:rsidRDefault="00DE11BA" w:rsidP="00EF0B46">
            <w:pPr>
              <w:spacing w:line="276" w:lineRule="auto"/>
              <w:ind w:right="784"/>
              <w:rPr>
                <w:sz w:val="24"/>
                <w:lang w:val="ru-RU"/>
              </w:rPr>
            </w:pPr>
            <w:r w:rsidRPr="00DE11BA">
              <w:rPr>
                <w:sz w:val="24"/>
                <w:lang w:val="ru-RU"/>
              </w:rPr>
              <w:t>в предложениях с одно­</w:t>
            </w:r>
            <w:r w:rsidRPr="00DE11BA">
              <w:rPr>
                <w:spacing w:val="-57"/>
                <w:sz w:val="24"/>
                <w:lang w:val="ru-RU"/>
              </w:rPr>
              <w:t xml:space="preserve"> </w:t>
            </w:r>
            <w:r w:rsidRPr="00DE11BA">
              <w:rPr>
                <w:sz w:val="24"/>
                <w:lang w:val="ru-RU"/>
              </w:rPr>
              <w:t>родными</w:t>
            </w:r>
            <w:r w:rsidRPr="00DE11BA">
              <w:rPr>
                <w:spacing w:val="-1"/>
                <w:sz w:val="24"/>
                <w:lang w:val="ru-RU"/>
              </w:rPr>
              <w:t xml:space="preserve"> </w:t>
            </w:r>
            <w:r w:rsidRPr="00DE11BA">
              <w:rPr>
                <w:sz w:val="24"/>
                <w:lang w:val="ru-RU"/>
              </w:rPr>
              <w:t>членами,</w:t>
            </w:r>
          </w:p>
          <w:p w:rsidR="00DE11BA" w:rsidRPr="00DE11BA" w:rsidRDefault="00DE11BA" w:rsidP="00EF0B46">
            <w:pPr>
              <w:spacing w:line="276" w:lineRule="auto"/>
              <w:ind w:right="286"/>
              <w:rPr>
                <w:sz w:val="24"/>
                <w:lang w:val="ru-RU"/>
              </w:rPr>
            </w:pPr>
            <w:r w:rsidRPr="00DE11BA">
              <w:rPr>
                <w:sz w:val="24"/>
                <w:lang w:val="ru-RU"/>
              </w:rPr>
              <w:t xml:space="preserve">соединёнными союзами </w:t>
            </w:r>
            <w:r w:rsidRPr="00DE11BA">
              <w:rPr>
                <w:i/>
                <w:sz w:val="24"/>
                <w:lang w:val="ru-RU"/>
              </w:rPr>
              <w:t>и</w:t>
            </w:r>
            <w:r w:rsidRPr="00DE11BA">
              <w:rPr>
                <w:sz w:val="24"/>
                <w:lang w:val="ru-RU"/>
              </w:rPr>
              <w:t xml:space="preserve">, </w:t>
            </w:r>
            <w:r w:rsidRPr="00DE11BA">
              <w:rPr>
                <w:i/>
                <w:sz w:val="24"/>
                <w:lang w:val="ru-RU"/>
              </w:rPr>
              <w:t>а</w:t>
            </w:r>
            <w:r w:rsidRPr="00DE11BA">
              <w:rPr>
                <w:sz w:val="24"/>
                <w:lang w:val="ru-RU"/>
              </w:rPr>
              <w:t>,</w:t>
            </w:r>
            <w:r w:rsidRPr="00DE11BA">
              <w:rPr>
                <w:spacing w:val="-57"/>
                <w:sz w:val="24"/>
                <w:lang w:val="ru-RU"/>
              </w:rPr>
              <w:t xml:space="preserve"> </w:t>
            </w:r>
            <w:r w:rsidRPr="00DE11BA">
              <w:rPr>
                <w:i/>
                <w:sz w:val="24"/>
                <w:lang w:val="ru-RU"/>
              </w:rPr>
              <w:t>но</w:t>
            </w:r>
            <w:r w:rsidRPr="00DE11BA">
              <w:rPr>
                <w:sz w:val="24"/>
                <w:lang w:val="ru-RU"/>
              </w:rPr>
              <w:t>,</w:t>
            </w:r>
            <w:r w:rsidRPr="00DE11BA">
              <w:rPr>
                <w:spacing w:val="-1"/>
                <w:sz w:val="24"/>
                <w:lang w:val="ru-RU"/>
              </w:rPr>
              <w:t xml:space="preserve"> </w:t>
            </w:r>
            <w:r w:rsidRPr="00DE11BA">
              <w:rPr>
                <w:sz w:val="24"/>
                <w:lang w:val="ru-RU"/>
              </w:rPr>
              <w:t>и без союзов.</w:t>
            </w:r>
          </w:p>
          <w:p w:rsidR="00DE11BA" w:rsidRPr="00DE11BA" w:rsidRDefault="00DE11BA" w:rsidP="00EF0B46">
            <w:pPr>
              <w:spacing w:line="276" w:lineRule="auto"/>
              <w:ind w:right="341"/>
              <w:rPr>
                <w:sz w:val="24"/>
                <w:lang w:val="ru-RU"/>
              </w:rPr>
            </w:pPr>
            <w:r w:rsidRPr="00DE11BA">
              <w:rPr>
                <w:sz w:val="24"/>
                <w:lang w:val="ru-RU"/>
              </w:rPr>
              <w:t>Наблюдение за знаками</w:t>
            </w:r>
            <w:r w:rsidRPr="00DE11BA">
              <w:rPr>
                <w:spacing w:val="1"/>
                <w:sz w:val="24"/>
                <w:lang w:val="ru-RU"/>
              </w:rPr>
              <w:t xml:space="preserve"> </w:t>
            </w:r>
            <w:r w:rsidRPr="00DE11BA">
              <w:rPr>
                <w:sz w:val="24"/>
                <w:lang w:val="ru-RU"/>
              </w:rPr>
              <w:t>препинания в сложном</w:t>
            </w:r>
            <w:r w:rsidRPr="00DE11BA">
              <w:rPr>
                <w:spacing w:val="1"/>
                <w:sz w:val="24"/>
                <w:lang w:val="ru-RU"/>
              </w:rPr>
              <w:t xml:space="preserve"> </w:t>
            </w:r>
            <w:r w:rsidRPr="00DE11BA">
              <w:rPr>
                <w:sz w:val="24"/>
                <w:lang w:val="ru-RU"/>
              </w:rPr>
              <w:t>предложении, состоящем из</w:t>
            </w:r>
            <w:r w:rsidRPr="00DE11BA">
              <w:rPr>
                <w:spacing w:val="-58"/>
                <w:sz w:val="24"/>
                <w:lang w:val="ru-RU"/>
              </w:rPr>
              <w:t xml:space="preserve"> </w:t>
            </w:r>
            <w:r w:rsidRPr="00DE11BA">
              <w:rPr>
                <w:sz w:val="24"/>
                <w:lang w:val="ru-RU"/>
              </w:rPr>
              <w:t>двух</w:t>
            </w:r>
            <w:r w:rsidRPr="00DE11BA">
              <w:rPr>
                <w:spacing w:val="-1"/>
                <w:sz w:val="24"/>
                <w:lang w:val="ru-RU"/>
              </w:rPr>
              <w:t xml:space="preserve"> </w:t>
            </w:r>
            <w:r w:rsidRPr="00DE11BA">
              <w:rPr>
                <w:sz w:val="24"/>
                <w:lang w:val="ru-RU"/>
              </w:rPr>
              <w:t>простых.</w:t>
            </w:r>
          </w:p>
          <w:p w:rsidR="00DE11BA" w:rsidRPr="00DE11BA" w:rsidRDefault="00DE11BA" w:rsidP="00EF0B46">
            <w:pPr>
              <w:spacing w:line="270" w:lineRule="atLeast"/>
              <w:ind w:right="252"/>
              <w:rPr>
                <w:sz w:val="24"/>
                <w:lang w:val="ru-RU"/>
              </w:rPr>
            </w:pPr>
            <w:r w:rsidRPr="00DE11BA">
              <w:rPr>
                <w:sz w:val="24"/>
                <w:lang w:val="ru-RU"/>
              </w:rPr>
              <w:t>Наблюдение за знаками</w:t>
            </w:r>
            <w:r w:rsidRPr="00DE11BA">
              <w:rPr>
                <w:spacing w:val="1"/>
                <w:sz w:val="24"/>
                <w:lang w:val="ru-RU"/>
              </w:rPr>
              <w:t xml:space="preserve"> </w:t>
            </w:r>
            <w:r w:rsidRPr="00DE11BA">
              <w:rPr>
                <w:sz w:val="24"/>
                <w:lang w:val="ru-RU"/>
              </w:rPr>
              <w:t>препинания</w:t>
            </w:r>
            <w:r w:rsidRPr="00DE11BA">
              <w:rPr>
                <w:spacing w:val="-3"/>
                <w:sz w:val="24"/>
                <w:lang w:val="ru-RU"/>
              </w:rPr>
              <w:t xml:space="preserve"> </w:t>
            </w:r>
            <w:r w:rsidRPr="00DE11BA">
              <w:rPr>
                <w:sz w:val="24"/>
                <w:lang w:val="ru-RU"/>
              </w:rPr>
              <w:t>в</w:t>
            </w:r>
            <w:r w:rsidRPr="00DE11BA">
              <w:rPr>
                <w:spacing w:val="-4"/>
                <w:sz w:val="24"/>
                <w:lang w:val="ru-RU"/>
              </w:rPr>
              <w:t xml:space="preserve"> </w:t>
            </w:r>
            <w:r w:rsidRPr="00DE11BA">
              <w:rPr>
                <w:sz w:val="24"/>
                <w:lang w:val="ru-RU"/>
              </w:rPr>
              <w:t>предложении</w:t>
            </w:r>
            <w:r w:rsidRPr="00DE11BA">
              <w:rPr>
                <w:spacing w:val="-3"/>
                <w:sz w:val="24"/>
                <w:lang w:val="ru-RU"/>
              </w:rPr>
              <w:t xml:space="preserve"> </w:t>
            </w:r>
            <w:r w:rsidRPr="00DE11BA">
              <w:rPr>
                <w:sz w:val="24"/>
                <w:lang w:val="ru-RU"/>
              </w:rPr>
              <w:t>с</w:t>
            </w:r>
          </w:p>
        </w:tc>
        <w:tc>
          <w:tcPr>
            <w:tcW w:w="5093" w:type="dxa"/>
            <w:tcBorders>
              <w:top w:val="single" w:sz="6" w:space="0" w:color="000000"/>
              <w:bottom w:val="single" w:sz="6" w:space="0" w:color="000000"/>
            </w:tcBorders>
          </w:tcPr>
          <w:p w:rsidR="00DE11BA" w:rsidRPr="00DE11BA" w:rsidRDefault="00DE11BA" w:rsidP="00EF0B46">
            <w:pPr>
              <w:spacing w:line="278" w:lineRule="auto"/>
              <w:ind w:right="142"/>
              <w:jc w:val="both"/>
              <w:rPr>
                <w:sz w:val="24"/>
                <w:lang w:val="ru-RU"/>
              </w:rPr>
            </w:pPr>
            <w:r w:rsidRPr="00DE11BA">
              <w:rPr>
                <w:sz w:val="24"/>
                <w:lang w:val="ru-RU"/>
              </w:rPr>
              <w:t>ошибок в объяснении выбора буквы на месте</w:t>
            </w:r>
            <w:r w:rsidRPr="00DE11BA">
              <w:rPr>
                <w:spacing w:val="1"/>
                <w:sz w:val="24"/>
                <w:lang w:val="ru-RU"/>
              </w:rPr>
              <w:t xml:space="preserve"> </w:t>
            </w:r>
            <w:r w:rsidRPr="00DE11BA">
              <w:rPr>
                <w:sz w:val="24"/>
                <w:lang w:val="ru-RU"/>
              </w:rPr>
              <w:t>орфограммы.</w:t>
            </w:r>
          </w:p>
          <w:p w:rsidR="00DE11BA" w:rsidRPr="00DE11BA" w:rsidRDefault="00DE11BA" w:rsidP="00EF0B46">
            <w:pPr>
              <w:spacing w:line="276" w:lineRule="auto"/>
              <w:ind w:right="135"/>
              <w:jc w:val="both"/>
              <w:rPr>
                <w:sz w:val="24"/>
                <w:lang w:val="ru-RU"/>
              </w:rPr>
            </w:pP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по</w:t>
            </w:r>
            <w:r w:rsidRPr="00DE11BA">
              <w:rPr>
                <w:spacing w:val="1"/>
                <w:sz w:val="24"/>
                <w:lang w:val="ru-RU"/>
              </w:rPr>
              <w:t xml:space="preserve"> </w:t>
            </w:r>
            <w:r w:rsidRPr="00DE11BA">
              <w:rPr>
                <w:sz w:val="24"/>
                <w:lang w:val="ru-RU"/>
              </w:rPr>
              <w:t>месту</w:t>
            </w:r>
            <w:r w:rsidRPr="00DE11BA">
              <w:rPr>
                <w:spacing w:val="-57"/>
                <w:sz w:val="24"/>
                <w:lang w:val="ru-RU"/>
              </w:rPr>
              <w:t xml:space="preserve"> </w:t>
            </w:r>
            <w:r w:rsidRPr="00DE11BA">
              <w:rPr>
                <w:sz w:val="24"/>
                <w:lang w:val="ru-RU"/>
              </w:rPr>
              <w:t>орфограммы.</w:t>
            </w:r>
            <w:r w:rsidRPr="00DE11BA">
              <w:rPr>
                <w:spacing w:val="1"/>
                <w:sz w:val="24"/>
                <w:lang w:val="ru-RU"/>
              </w:rPr>
              <w:t xml:space="preserve"> </w:t>
            </w:r>
            <w:r w:rsidRPr="00DE11BA">
              <w:rPr>
                <w:sz w:val="24"/>
                <w:lang w:val="ru-RU"/>
              </w:rPr>
              <w:t>Работа</w:t>
            </w:r>
            <w:r w:rsidRPr="00DE11BA">
              <w:rPr>
                <w:spacing w:val="1"/>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группировка</w:t>
            </w:r>
            <w:r w:rsidRPr="00DE11BA">
              <w:rPr>
                <w:spacing w:val="1"/>
                <w:sz w:val="24"/>
                <w:lang w:val="ru-RU"/>
              </w:rPr>
              <w:t xml:space="preserve"> </w:t>
            </w:r>
            <w:r w:rsidRPr="00DE11BA">
              <w:rPr>
                <w:sz w:val="24"/>
                <w:lang w:val="ru-RU"/>
              </w:rPr>
              <w:t>слов по типу орфограммы. Работа в группах:</w:t>
            </w:r>
            <w:r w:rsidRPr="00DE11BA">
              <w:rPr>
                <w:spacing w:val="1"/>
                <w:sz w:val="24"/>
                <w:lang w:val="ru-RU"/>
              </w:rPr>
              <w:t xml:space="preserve"> </w:t>
            </w:r>
            <w:r w:rsidRPr="00DE11BA">
              <w:rPr>
                <w:sz w:val="24"/>
                <w:lang w:val="ru-RU"/>
              </w:rPr>
              <w:t>группировка слов, написание которых можно</w:t>
            </w:r>
            <w:r w:rsidRPr="00DE11BA">
              <w:rPr>
                <w:spacing w:val="1"/>
                <w:sz w:val="24"/>
                <w:lang w:val="ru-RU"/>
              </w:rPr>
              <w:t xml:space="preserve"> </w:t>
            </w:r>
            <w:r w:rsidRPr="00DE11BA">
              <w:rPr>
                <w:sz w:val="24"/>
                <w:lang w:val="ru-RU"/>
              </w:rPr>
              <w:t>объяснить</w:t>
            </w:r>
            <w:r w:rsidRPr="00DE11BA">
              <w:rPr>
                <w:spacing w:val="1"/>
                <w:sz w:val="24"/>
                <w:lang w:val="ru-RU"/>
              </w:rPr>
              <w:t xml:space="preserve"> </w:t>
            </w:r>
            <w:r w:rsidRPr="00DE11BA">
              <w:rPr>
                <w:sz w:val="24"/>
                <w:lang w:val="ru-RU"/>
              </w:rPr>
              <w:t>изученными</w:t>
            </w:r>
            <w:r w:rsidRPr="00DE11BA">
              <w:rPr>
                <w:spacing w:val="1"/>
                <w:sz w:val="24"/>
                <w:lang w:val="ru-RU"/>
              </w:rPr>
              <w:t xml:space="preserve"> </w:t>
            </w:r>
            <w:r w:rsidRPr="00DE11BA">
              <w:rPr>
                <w:sz w:val="24"/>
                <w:lang w:val="ru-RU"/>
              </w:rPr>
              <w:t>правилами,</w:t>
            </w:r>
            <w:r w:rsidRPr="00DE11BA">
              <w:rPr>
                <w:spacing w:val="1"/>
                <w:sz w:val="24"/>
                <w:lang w:val="ru-RU"/>
              </w:rPr>
              <w:t xml:space="preserve"> </w:t>
            </w:r>
            <w:r w:rsidRPr="00DE11BA">
              <w:rPr>
                <w:sz w:val="24"/>
                <w:lang w:val="ru-RU"/>
              </w:rPr>
              <w:t>и</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изученными</w:t>
            </w:r>
            <w:r w:rsidRPr="00DE11BA">
              <w:rPr>
                <w:spacing w:val="1"/>
                <w:sz w:val="24"/>
                <w:lang w:val="ru-RU"/>
              </w:rPr>
              <w:t xml:space="preserve"> </w:t>
            </w:r>
            <w:r w:rsidRPr="00DE11BA">
              <w:rPr>
                <w:sz w:val="24"/>
                <w:lang w:val="ru-RU"/>
              </w:rPr>
              <w:t>правилами</w:t>
            </w:r>
            <w:r w:rsidRPr="00DE11BA">
              <w:rPr>
                <w:spacing w:val="1"/>
                <w:sz w:val="24"/>
                <w:lang w:val="ru-RU"/>
              </w:rPr>
              <w:t xml:space="preserve"> </w:t>
            </w:r>
            <w:r w:rsidRPr="00DE11BA">
              <w:rPr>
                <w:sz w:val="24"/>
                <w:lang w:val="ru-RU"/>
              </w:rPr>
              <w:t>объяснить</w:t>
            </w:r>
            <w:r w:rsidRPr="00DE11BA">
              <w:rPr>
                <w:spacing w:val="-1"/>
                <w:sz w:val="24"/>
                <w:lang w:val="ru-RU"/>
              </w:rPr>
              <w:t xml:space="preserve"> </w:t>
            </w:r>
            <w:r w:rsidRPr="00DE11BA">
              <w:rPr>
                <w:sz w:val="24"/>
                <w:lang w:val="ru-RU"/>
              </w:rPr>
              <w:t>нельзя.</w:t>
            </w:r>
          </w:p>
          <w:p w:rsidR="00DE11BA" w:rsidRPr="00DE11BA" w:rsidRDefault="00DE11BA" w:rsidP="00EF0B46">
            <w:pPr>
              <w:spacing w:line="276" w:lineRule="auto"/>
              <w:ind w:right="138"/>
              <w:jc w:val="both"/>
              <w:rPr>
                <w:sz w:val="24"/>
                <w:lang w:val="ru-RU"/>
              </w:rPr>
            </w:pPr>
            <w:r w:rsidRPr="00DE11BA">
              <w:rPr>
                <w:sz w:val="24"/>
                <w:lang w:val="ru-RU"/>
              </w:rPr>
              <w:t>Моделирование</w:t>
            </w:r>
            <w:r w:rsidRPr="00DE11BA">
              <w:rPr>
                <w:spacing w:val="1"/>
                <w:sz w:val="24"/>
                <w:lang w:val="ru-RU"/>
              </w:rPr>
              <w:t xml:space="preserve"> </w:t>
            </w:r>
            <w:r w:rsidRPr="00DE11BA">
              <w:rPr>
                <w:sz w:val="24"/>
                <w:lang w:val="ru-RU"/>
              </w:rPr>
              <w:t>предложений,</w:t>
            </w:r>
            <w:r w:rsidRPr="00DE11BA">
              <w:rPr>
                <w:spacing w:val="1"/>
                <w:sz w:val="24"/>
                <w:lang w:val="ru-RU"/>
              </w:rPr>
              <w:t xml:space="preserve"> </w:t>
            </w:r>
            <w:r w:rsidRPr="00DE11BA">
              <w:rPr>
                <w:sz w:val="24"/>
                <w:lang w:val="ru-RU"/>
              </w:rPr>
              <w:t>включающих</w:t>
            </w:r>
            <w:r w:rsidRPr="00DE11BA">
              <w:rPr>
                <w:spacing w:val="1"/>
                <w:sz w:val="24"/>
                <w:lang w:val="ru-RU"/>
              </w:rPr>
              <w:t xml:space="preserve"> </w:t>
            </w:r>
            <w:r w:rsidRPr="00DE11BA">
              <w:rPr>
                <w:sz w:val="24"/>
                <w:lang w:val="ru-RU"/>
              </w:rPr>
              <w:t>слова</w:t>
            </w:r>
            <w:r w:rsidRPr="00DE11BA">
              <w:rPr>
                <w:spacing w:val="-3"/>
                <w:sz w:val="24"/>
                <w:lang w:val="ru-RU"/>
              </w:rPr>
              <w:t xml:space="preserve"> </w:t>
            </w:r>
            <w:r w:rsidRPr="00DE11BA">
              <w:rPr>
                <w:sz w:val="24"/>
                <w:lang w:val="ru-RU"/>
              </w:rPr>
              <w:t>с</w:t>
            </w:r>
            <w:r w:rsidRPr="00DE11BA">
              <w:rPr>
                <w:spacing w:val="-2"/>
                <w:sz w:val="24"/>
                <w:lang w:val="ru-RU"/>
              </w:rPr>
              <w:t xml:space="preserve"> </w:t>
            </w:r>
            <w:r w:rsidRPr="00DE11BA">
              <w:rPr>
                <w:sz w:val="24"/>
                <w:lang w:val="ru-RU"/>
              </w:rPr>
              <w:t>непроверяемыми орфограммами.</w:t>
            </w:r>
          </w:p>
          <w:p w:rsidR="00DE11BA" w:rsidRPr="00DE11BA" w:rsidRDefault="00DE11BA" w:rsidP="00EF0B46">
            <w:pPr>
              <w:spacing w:line="276" w:lineRule="auto"/>
              <w:ind w:right="135"/>
              <w:jc w:val="both"/>
              <w:rPr>
                <w:sz w:val="24"/>
                <w:lang w:val="ru-RU"/>
              </w:rPr>
            </w:pPr>
            <w:r w:rsidRPr="00DE11BA">
              <w:rPr>
                <w:sz w:val="24"/>
                <w:lang w:val="ru-RU"/>
              </w:rPr>
              <w:t>Оценивание</w:t>
            </w:r>
            <w:r w:rsidRPr="00DE11BA">
              <w:rPr>
                <w:spacing w:val="1"/>
                <w:sz w:val="24"/>
                <w:lang w:val="ru-RU"/>
              </w:rPr>
              <w:t xml:space="preserve"> </w:t>
            </w:r>
            <w:r w:rsidRPr="00DE11BA">
              <w:rPr>
                <w:sz w:val="24"/>
                <w:lang w:val="ru-RU"/>
              </w:rPr>
              <w:t>собственного</w:t>
            </w:r>
            <w:r w:rsidRPr="00DE11BA">
              <w:rPr>
                <w:spacing w:val="1"/>
                <w:sz w:val="24"/>
                <w:lang w:val="ru-RU"/>
              </w:rPr>
              <w:t xml:space="preserve"> </w:t>
            </w:r>
            <w:r w:rsidRPr="00DE11BA">
              <w:rPr>
                <w:sz w:val="24"/>
                <w:lang w:val="ru-RU"/>
              </w:rPr>
              <w:t>результата</w:t>
            </w:r>
            <w:r w:rsidRPr="00DE11BA">
              <w:rPr>
                <w:spacing w:val="-57"/>
                <w:sz w:val="24"/>
                <w:lang w:val="ru-RU"/>
              </w:rPr>
              <w:t xml:space="preserve"> </w:t>
            </w:r>
            <w:r w:rsidRPr="00DE11BA">
              <w:rPr>
                <w:sz w:val="24"/>
                <w:lang w:val="ru-RU"/>
              </w:rPr>
              <w:t>выполнения</w:t>
            </w:r>
            <w:r w:rsidRPr="00DE11BA">
              <w:rPr>
                <w:spacing w:val="1"/>
                <w:sz w:val="24"/>
                <w:lang w:val="ru-RU"/>
              </w:rPr>
              <w:t xml:space="preserve"> </w:t>
            </w:r>
            <w:r w:rsidRPr="00DE11BA">
              <w:rPr>
                <w:sz w:val="24"/>
                <w:lang w:val="ru-RU"/>
              </w:rPr>
              <w:t>орфографической</w:t>
            </w:r>
            <w:r w:rsidRPr="00DE11BA">
              <w:rPr>
                <w:spacing w:val="1"/>
                <w:sz w:val="24"/>
                <w:lang w:val="ru-RU"/>
              </w:rPr>
              <w:t xml:space="preserve"> </w:t>
            </w:r>
            <w:r w:rsidRPr="00DE11BA">
              <w:rPr>
                <w:sz w:val="24"/>
                <w:lang w:val="ru-RU"/>
              </w:rPr>
              <w:t>задачи,</w:t>
            </w:r>
            <w:r w:rsidRPr="00DE11BA">
              <w:rPr>
                <w:spacing w:val="-57"/>
                <w:sz w:val="24"/>
                <w:lang w:val="ru-RU"/>
              </w:rPr>
              <w:t xml:space="preserve"> </w:t>
            </w:r>
            <w:r w:rsidRPr="00DE11BA">
              <w:rPr>
                <w:sz w:val="24"/>
                <w:lang w:val="ru-RU"/>
              </w:rPr>
              <w:t>корректировка</w:t>
            </w:r>
            <w:r w:rsidRPr="00DE11BA">
              <w:rPr>
                <w:spacing w:val="1"/>
                <w:sz w:val="24"/>
                <w:lang w:val="ru-RU"/>
              </w:rPr>
              <w:t xml:space="preserve"> </w:t>
            </w:r>
            <w:r w:rsidRPr="00DE11BA">
              <w:rPr>
                <w:sz w:val="24"/>
                <w:lang w:val="ru-RU"/>
              </w:rPr>
              <w:t>с</w:t>
            </w:r>
            <w:r w:rsidRPr="00DE11BA">
              <w:rPr>
                <w:spacing w:val="1"/>
                <w:sz w:val="24"/>
                <w:lang w:val="ru-RU"/>
              </w:rPr>
              <w:t xml:space="preserve"> </w:t>
            </w:r>
            <w:r w:rsidRPr="00DE11BA">
              <w:rPr>
                <w:sz w:val="24"/>
                <w:lang w:val="ru-RU"/>
              </w:rPr>
              <w:t>помощью</w:t>
            </w:r>
            <w:r w:rsidRPr="00DE11BA">
              <w:rPr>
                <w:spacing w:val="1"/>
                <w:sz w:val="24"/>
                <w:lang w:val="ru-RU"/>
              </w:rPr>
              <w:t xml:space="preserve"> </w:t>
            </w:r>
            <w:r w:rsidRPr="00DE11BA">
              <w:rPr>
                <w:sz w:val="24"/>
                <w:lang w:val="ru-RU"/>
              </w:rPr>
              <w:t>учителя</w:t>
            </w:r>
            <w:r w:rsidRPr="00DE11BA">
              <w:rPr>
                <w:spacing w:val="1"/>
                <w:sz w:val="24"/>
                <w:lang w:val="ru-RU"/>
              </w:rPr>
              <w:t xml:space="preserve"> </w:t>
            </w:r>
            <w:r w:rsidRPr="00DE11BA">
              <w:rPr>
                <w:sz w:val="24"/>
                <w:lang w:val="ru-RU"/>
              </w:rPr>
              <w:t>своих</w:t>
            </w:r>
            <w:r w:rsidRPr="00DE11BA">
              <w:rPr>
                <w:spacing w:val="1"/>
                <w:sz w:val="24"/>
                <w:lang w:val="ru-RU"/>
              </w:rPr>
              <w:t xml:space="preserve"> </w:t>
            </w:r>
            <w:r w:rsidRPr="00DE11BA">
              <w:rPr>
                <w:sz w:val="24"/>
                <w:lang w:val="ru-RU"/>
              </w:rPr>
              <w:t>действий</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преодоления</w:t>
            </w:r>
            <w:r w:rsidRPr="00DE11BA">
              <w:rPr>
                <w:spacing w:val="1"/>
                <w:sz w:val="24"/>
                <w:lang w:val="ru-RU"/>
              </w:rPr>
              <w:t xml:space="preserve"> </w:t>
            </w:r>
            <w:r w:rsidRPr="00DE11BA">
              <w:rPr>
                <w:sz w:val="24"/>
                <w:lang w:val="ru-RU"/>
              </w:rPr>
              <w:t>ошибок</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списывании</w:t>
            </w:r>
            <w:r w:rsidRPr="00DE11BA">
              <w:rPr>
                <w:spacing w:val="-1"/>
                <w:sz w:val="24"/>
                <w:lang w:val="ru-RU"/>
              </w:rPr>
              <w:t xml:space="preserve"> </w:t>
            </w:r>
            <w:r w:rsidRPr="00DE11BA">
              <w:rPr>
                <w:sz w:val="24"/>
                <w:lang w:val="ru-RU"/>
              </w:rPr>
              <w:t>текстов</w:t>
            </w:r>
          </w:p>
          <w:p w:rsidR="00DE11BA" w:rsidRPr="00DE11BA" w:rsidRDefault="00DE11BA" w:rsidP="00EF0B46">
            <w:pPr>
              <w:spacing w:line="276" w:lineRule="exact"/>
              <w:jc w:val="both"/>
              <w:rPr>
                <w:sz w:val="24"/>
                <w:lang w:val="ru-RU"/>
              </w:rPr>
            </w:pPr>
            <w:r w:rsidRPr="00DE11BA">
              <w:rPr>
                <w:sz w:val="24"/>
                <w:lang w:val="ru-RU"/>
              </w:rPr>
              <w:t>и</w:t>
            </w:r>
            <w:r w:rsidRPr="00DE11BA">
              <w:rPr>
                <w:spacing w:val="-2"/>
                <w:sz w:val="24"/>
                <w:lang w:val="ru-RU"/>
              </w:rPr>
              <w:t xml:space="preserve"> </w:t>
            </w:r>
            <w:r w:rsidRPr="00DE11BA">
              <w:rPr>
                <w:sz w:val="24"/>
                <w:lang w:val="ru-RU"/>
              </w:rPr>
              <w:t>записи</w:t>
            </w:r>
            <w:r w:rsidRPr="00DE11BA">
              <w:rPr>
                <w:spacing w:val="-2"/>
                <w:sz w:val="24"/>
                <w:lang w:val="ru-RU"/>
              </w:rPr>
              <w:t xml:space="preserve"> </w:t>
            </w:r>
            <w:r w:rsidRPr="00DE11BA">
              <w:rPr>
                <w:sz w:val="24"/>
                <w:lang w:val="ru-RU"/>
              </w:rPr>
              <w:t>под</w:t>
            </w:r>
            <w:r w:rsidRPr="00DE11BA">
              <w:rPr>
                <w:spacing w:val="-2"/>
                <w:sz w:val="24"/>
                <w:lang w:val="ru-RU"/>
              </w:rPr>
              <w:t xml:space="preserve"> </w:t>
            </w:r>
            <w:r w:rsidRPr="00DE11BA">
              <w:rPr>
                <w:sz w:val="24"/>
                <w:lang w:val="ru-RU"/>
              </w:rPr>
              <w:t>диктовку.</w:t>
            </w:r>
          </w:p>
          <w:p w:rsidR="00DE11BA" w:rsidRPr="00DE11BA" w:rsidRDefault="00DE11BA" w:rsidP="00EF0B46">
            <w:pPr>
              <w:spacing w:before="36" w:line="276" w:lineRule="auto"/>
              <w:ind w:right="137"/>
              <w:jc w:val="both"/>
              <w:rPr>
                <w:sz w:val="24"/>
                <w:lang w:val="ru-RU"/>
              </w:rPr>
            </w:pPr>
            <w:r w:rsidRPr="00DE11BA">
              <w:rPr>
                <w:sz w:val="24"/>
                <w:lang w:val="ru-RU"/>
              </w:rPr>
              <w:t>Проектное задание: составление собственного</w:t>
            </w:r>
            <w:r w:rsidRPr="00DE11BA">
              <w:rPr>
                <w:spacing w:val="-57"/>
                <w:sz w:val="24"/>
                <w:lang w:val="ru-RU"/>
              </w:rPr>
              <w:t xml:space="preserve"> </w:t>
            </w:r>
            <w:r w:rsidRPr="00DE11BA">
              <w:rPr>
                <w:sz w:val="24"/>
                <w:lang w:val="ru-RU"/>
              </w:rPr>
              <w:t>словарика</w:t>
            </w:r>
            <w:r w:rsidRPr="00DE11BA">
              <w:rPr>
                <w:spacing w:val="1"/>
                <w:sz w:val="24"/>
                <w:lang w:val="ru-RU"/>
              </w:rPr>
              <w:t xml:space="preserve"> </w:t>
            </w:r>
            <w:r w:rsidRPr="00DE11BA">
              <w:rPr>
                <w:sz w:val="24"/>
                <w:lang w:val="ru-RU"/>
              </w:rPr>
              <w:t>трудных</w:t>
            </w:r>
            <w:r w:rsidRPr="00DE11BA">
              <w:rPr>
                <w:spacing w:val="1"/>
                <w:sz w:val="24"/>
                <w:lang w:val="ru-RU"/>
              </w:rPr>
              <w:t xml:space="preserve"> </w:t>
            </w:r>
            <w:r w:rsidRPr="00DE11BA">
              <w:rPr>
                <w:sz w:val="24"/>
                <w:lang w:val="ru-RU"/>
              </w:rPr>
              <w:t>слов</w:t>
            </w:r>
            <w:r w:rsidRPr="00DE11BA">
              <w:rPr>
                <w:spacing w:val="1"/>
                <w:sz w:val="24"/>
                <w:lang w:val="ru-RU"/>
              </w:rPr>
              <w:t xml:space="preserve"> </w:t>
            </w:r>
            <w:r w:rsidRPr="00DE11BA">
              <w:rPr>
                <w:sz w:val="24"/>
                <w:lang w:val="ru-RU"/>
              </w:rPr>
              <w:t>(тех,</w:t>
            </w:r>
            <w:r w:rsidRPr="00DE11BA">
              <w:rPr>
                <w:spacing w:val="1"/>
                <w:sz w:val="24"/>
                <w:lang w:val="ru-RU"/>
              </w:rPr>
              <w:t xml:space="preserve"> </w:t>
            </w:r>
            <w:r w:rsidRPr="00DE11BA">
              <w:rPr>
                <w:sz w:val="24"/>
                <w:lang w:val="ru-RU"/>
              </w:rPr>
              <w:t>написание</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не</w:t>
            </w:r>
            <w:r w:rsidRPr="00DE11BA">
              <w:rPr>
                <w:spacing w:val="1"/>
                <w:sz w:val="24"/>
                <w:lang w:val="ru-RU"/>
              </w:rPr>
              <w:t xml:space="preserve"> </w:t>
            </w:r>
            <w:r w:rsidRPr="00DE11BA">
              <w:rPr>
                <w:sz w:val="24"/>
                <w:lang w:val="ru-RU"/>
              </w:rPr>
              <w:t>удаётся</w:t>
            </w:r>
            <w:r w:rsidRPr="00DE11BA">
              <w:rPr>
                <w:spacing w:val="1"/>
                <w:sz w:val="24"/>
                <w:lang w:val="ru-RU"/>
              </w:rPr>
              <w:t xml:space="preserve"> </w:t>
            </w:r>
            <w:r w:rsidRPr="00DE11BA">
              <w:rPr>
                <w:sz w:val="24"/>
                <w:lang w:val="ru-RU"/>
              </w:rPr>
              <w:t>сразу</w:t>
            </w:r>
            <w:r w:rsidRPr="00DE11BA">
              <w:rPr>
                <w:spacing w:val="1"/>
                <w:sz w:val="24"/>
                <w:lang w:val="ru-RU"/>
              </w:rPr>
              <w:t xml:space="preserve"> </w:t>
            </w:r>
            <w:r w:rsidRPr="00DE11BA">
              <w:rPr>
                <w:sz w:val="24"/>
                <w:lang w:val="ru-RU"/>
              </w:rPr>
              <w:t>запомнить,</w:t>
            </w:r>
            <w:r w:rsidRPr="00DE11BA">
              <w:rPr>
                <w:spacing w:val="1"/>
                <w:sz w:val="24"/>
                <w:lang w:val="ru-RU"/>
              </w:rPr>
              <w:t xml:space="preserve"> </w:t>
            </w:r>
            <w:r w:rsidRPr="00DE11BA">
              <w:rPr>
                <w:sz w:val="24"/>
                <w:lang w:val="ru-RU"/>
              </w:rPr>
              <w:t>при</w:t>
            </w:r>
            <w:r w:rsidRPr="00DE11BA">
              <w:rPr>
                <w:spacing w:val="1"/>
                <w:sz w:val="24"/>
                <w:lang w:val="ru-RU"/>
              </w:rPr>
              <w:t xml:space="preserve"> </w:t>
            </w:r>
            <w:r w:rsidRPr="00DE11BA">
              <w:rPr>
                <w:sz w:val="24"/>
                <w:lang w:val="ru-RU"/>
              </w:rPr>
              <w:t>написании</w:t>
            </w:r>
            <w:r w:rsidRPr="00DE11BA">
              <w:rPr>
                <w:spacing w:val="1"/>
                <w:sz w:val="24"/>
                <w:lang w:val="ru-RU"/>
              </w:rPr>
              <w:t xml:space="preserve"> </w:t>
            </w:r>
            <w:r w:rsidRPr="00DE11BA">
              <w:rPr>
                <w:sz w:val="24"/>
                <w:lang w:val="ru-RU"/>
              </w:rPr>
              <w:t>которых</w:t>
            </w:r>
            <w:r w:rsidRPr="00DE11BA">
              <w:rPr>
                <w:spacing w:val="1"/>
                <w:sz w:val="24"/>
                <w:lang w:val="ru-RU"/>
              </w:rPr>
              <w:t xml:space="preserve"> </w:t>
            </w:r>
            <w:r w:rsidRPr="00DE11BA">
              <w:rPr>
                <w:sz w:val="24"/>
                <w:lang w:val="ru-RU"/>
              </w:rPr>
              <w:t>регулярно</w:t>
            </w:r>
            <w:r w:rsidRPr="00DE11BA">
              <w:rPr>
                <w:spacing w:val="1"/>
                <w:sz w:val="24"/>
                <w:lang w:val="ru-RU"/>
              </w:rPr>
              <w:t xml:space="preserve"> </w:t>
            </w:r>
            <w:r w:rsidRPr="00DE11BA">
              <w:rPr>
                <w:sz w:val="24"/>
                <w:lang w:val="ru-RU"/>
              </w:rPr>
              <w:t>возникают</w:t>
            </w:r>
            <w:r w:rsidRPr="00DE11BA">
              <w:rPr>
                <w:spacing w:val="1"/>
                <w:sz w:val="24"/>
                <w:lang w:val="ru-RU"/>
              </w:rPr>
              <w:t xml:space="preserve"> </w:t>
            </w:r>
            <w:r w:rsidRPr="00DE11BA">
              <w:rPr>
                <w:sz w:val="24"/>
                <w:lang w:val="ru-RU"/>
              </w:rPr>
              <w:t>сомнения</w:t>
            </w:r>
            <w:r w:rsidRPr="00DE11BA">
              <w:rPr>
                <w:spacing w:val="-1"/>
                <w:sz w:val="24"/>
                <w:lang w:val="ru-RU"/>
              </w:rPr>
              <w:t xml:space="preserve"> </w:t>
            </w:r>
            <w:r w:rsidRPr="00DE11BA">
              <w:rPr>
                <w:sz w:val="24"/>
                <w:lang w:val="ru-RU"/>
              </w:rPr>
              <w:t>и т. д.).</w:t>
            </w:r>
          </w:p>
          <w:p w:rsidR="00DE11BA" w:rsidRPr="00DE11BA" w:rsidRDefault="00DE11BA" w:rsidP="00EF0B46">
            <w:pPr>
              <w:spacing w:before="2" w:line="276" w:lineRule="auto"/>
              <w:ind w:right="137"/>
              <w:jc w:val="both"/>
              <w:rPr>
                <w:sz w:val="24"/>
                <w:lang w:val="ru-RU"/>
              </w:rPr>
            </w:pPr>
            <w:r w:rsidRPr="00DE11BA">
              <w:rPr>
                <w:sz w:val="24"/>
                <w:lang w:val="ru-RU"/>
              </w:rPr>
              <w:t>Создание</w:t>
            </w:r>
            <w:r w:rsidRPr="00DE11BA">
              <w:rPr>
                <w:spacing w:val="1"/>
                <w:sz w:val="24"/>
                <w:lang w:val="ru-RU"/>
              </w:rPr>
              <w:t xml:space="preserve"> </w:t>
            </w:r>
            <w:r w:rsidRPr="00DE11BA">
              <w:rPr>
                <w:sz w:val="24"/>
                <w:lang w:val="ru-RU"/>
              </w:rPr>
              <w:t>ситуации</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оценки</w:t>
            </w:r>
            <w:r w:rsidRPr="00DE11BA">
              <w:rPr>
                <w:spacing w:val="1"/>
                <w:sz w:val="24"/>
                <w:lang w:val="ru-RU"/>
              </w:rPr>
              <w:t xml:space="preserve"> </w:t>
            </w:r>
            <w:r w:rsidRPr="00DE11BA">
              <w:rPr>
                <w:sz w:val="24"/>
                <w:lang w:val="ru-RU"/>
              </w:rPr>
              <w:t>своих</w:t>
            </w:r>
            <w:r w:rsidRPr="00DE11BA">
              <w:rPr>
                <w:spacing w:val="-57"/>
                <w:sz w:val="24"/>
                <w:lang w:val="ru-RU"/>
              </w:rPr>
              <w:t xml:space="preserve"> </w:t>
            </w:r>
            <w:r w:rsidRPr="00DE11BA">
              <w:rPr>
                <w:sz w:val="24"/>
                <w:lang w:val="ru-RU"/>
              </w:rPr>
              <w:t>возможностей:</w:t>
            </w:r>
            <w:r w:rsidRPr="00DE11BA">
              <w:rPr>
                <w:spacing w:val="1"/>
                <w:sz w:val="24"/>
                <w:lang w:val="ru-RU"/>
              </w:rPr>
              <w:t xml:space="preserve"> </w:t>
            </w:r>
            <w:r w:rsidRPr="00DE11BA">
              <w:rPr>
                <w:sz w:val="24"/>
                <w:lang w:val="ru-RU"/>
              </w:rPr>
              <w:t>выбор</w:t>
            </w:r>
            <w:r w:rsidRPr="00DE11BA">
              <w:rPr>
                <w:spacing w:val="1"/>
                <w:sz w:val="24"/>
                <w:lang w:val="ru-RU"/>
              </w:rPr>
              <w:t xml:space="preserve"> </w:t>
            </w:r>
            <w:r w:rsidRPr="00DE11BA">
              <w:rPr>
                <w:sz w:val="24"/>
                <w:lang w:val="ru-RU"/>
              </w:rPr>
              <w:t>упражнений</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закрепление</w:t>
            </w:r>
            <w:r w:rsidRPr="00DE11BA">
              <w:rPr>
                <w:spacing w:val="-3"/>
                <w:sz w:val="24"/>
                <w:lang w:val="ru-RU"/>
              </w:rPr>
              <w:t xml:space="preserve"> </w:t>
            </w:r>
            <w:r w:rsidRPr="00DE11BA">
              <w:rPr>
                <w:sz w:val="24"/>
                <w:lang w:val="ru-RU"/>
              </w:rPr>
              <w:t>орфографического</w:t>
            </w:r>
            <w:r w:rsidRPr="00DE11BA">
              <w:rPr>
                <w:spacing w:val="-1"/>
                <w:sz w:val="24"/>
                <w:lang w:val="ru-RU"/>
              </w:rPr>
              <w:t xml:space="preserve"> </w:t>
            </w:r>
            <w:r w:rsidRPr="00DE11BA">
              <w:rPr>
                <w:sz w:val="24"/>
                <w:lang w:val="ru-RU"/>
              </w:rPr>
              <w:t>материала.</w:t>
            </w:r>
          </w:p>
          <w:p w:rsidR="00DE11BA" w:rsidRPr="00BE1740" w:rsidRDefault="00DE11BA" w:rsidP="00EF0B46">
            <w:pPr>
              <w:spacing w:line="276" w:lineRule="auto"/>
              <w:rPr>
                <w:sz w:val="24"/>
              </w:rPr>
            </w:pPr>
            <w:r w:rsidRPr="00DE11BA">
              <w:rPr>
                <w:sz w:val="24"/>
                <w:lang w:val="ru-RU"/>
              </w:rPr>
              <w:t>Проблемная ситуация, требующая</w:t>
            </w:r>
            <w:r w:rsidRPr="00DE11BA">
              <w:rPr>
                <w:spacing w:val="1"/>
                <w:sz w:val="24"/>
                <w:lang w:val="ru-RU"/>
              </w:rPr>
              <w:t xml:space="preserve"> </w:t>
            </w:r>
            <w:r w:rsidRPr="00DE11BA">
              <w:rPr>
                <w:sz w:val="24"/>
                <w:lang w:val="ru-RU"/>
              </w:rPr>
              <w:t>использования дополнительных источников</w:t>
            </w:r>
            <w:r w:rsidRPr="00DE11BA">
              <w:rPr>
                <w:spacing w:val="-57"/>
                <w:sz w:val="24"/>
                <w:lang w:val="ru-RU"/>
              </w:rPr>
              <w:t xml:space="preserve"> </w:t>
            </w:r>
            <w:r w:rsidRPr="00DE11BA">
              <w:rPr>
                <w:sz w:val="24"/>
                <w:lang w:val="ru-RU"/>
              </w:rPr>
              <w:t>информации:</w:t>
            </w:r>
            <w:r w:rsidRPr="00DE11BA">
              <w:rPr>
                <w:spacing w:val="1"/>
                <w:sz w:val="24"/>
                <w:lang w:val="ru-RU"/>
              </w:rPr>
              <w:t xml:space="preserve"> </w:t>
            </w:r>
            <w:r w:rsidRPr="00DE11BA">
              <w:rPr>
                <w:sz w:val="24"/>
                <w:lang w:val="ru-RU"/>
              </w:rPr>
              <w:t>уточнение</w:t>
            </w:r>
            <w:r w:rsidRPr="00DE11BA">
              <w:rPr>
                <w:spacing w:val="1"/>
                <w:sz w:val="24"/>
                <w:lang w:val="ru-RU"/>
              </w:rPr>
              <w:t xml:space="preserve"> </w:t>
            </w:r>
            <w:r w:rsidRPr="00DE11BA">
              <w:rPr>
                <w:sz w:val="24"/>
                <w:lang w:val="ru-RU"/>
              </w:rPr>
              <w:t>написания слов по</w:t>
            </w:r>
            <w:r w:rsidRPr="00DE11BA">
              <w:rPr>
                <w:spacing w:val="-58"/>
                <w:sz w:val="24"/>
                <w:lang w:val="ru-RU"/>
              </w:rPr>
              <w:t xml:space="preserve"> </w:t>
            </w:r>
            <w:r w:rsidRPr="00DE11BA">
              <w:rPr>
                <w:sz w:val="24"/>
                <w:lang w:val="ru-RU"/>
              </w:rPr>
              <w:t xml:space="preserve">орфографическому словарю </w:t>
            </w:r>
            <w:r w:rsidRPr="00BE1740">
              <w:rPr>
                <w:sz w:val="24"/>
              </w:rPr>
              <w:t>(в том числе на</w:t>
            </w:r>
            <w:r w:rsidRPr="00BE1740">
              <w:rPr>
                <w:spacing w:val="-57"/>
                <w:sz w:val="24"/>
              </w:rPr>
              <w:t xml:space="preserve"> </w:t>
            </w:r>
            <w:r w:rsidRPr="00BE1740">
              <w:rPr>
                <w:sz w:val="24"/>
              </w:rPr>
              <w:t>электронном</w:t>
            </w:r>
            <w:r w:rsidRPr="00BE1740">
              <w:rPr>
                <w:spacing w:val="-5"/>
                <w:sz w:val="24"/>
              </w:rPr>
              <w:t xml:space="preserve"> </w:t>
            </w:r>
            <w:r w:rsidRPr="00BE1740">
              <w:rPr>
                <w:sz w:val="24"/>
              </w:rPr>
              <w:t>носителе).</w:t>
            </w:r>
          </w:p>
        </w:tc>
        <w:tc>
          <w:tcPr>
            <w:tcW w:w="3675" w:type="dxa"/>
            <w:tcBorders>
              <w:top w:val="single" w:sz="6" w:space="0" w:color="000000"/>
              <w:bottom w:val="single" w:sz="6" w:space="0" w:color="000000"/>
            </w:tcBorders>
          </w:tcPr>
          <w:p w:rsidR="00DE11BA" w:rsidRPr="00BE1740" w:rsidRDefault="00DE11BA" w:rsidP="00EF0B46"/>
        </w:tc>
      </w:tr>
    </w:tbl>
    <w:p w:rsidR="00DE11BA" w:rsidRPr="00BE1740" w:rsidRDefault="00DE11BA" w:rsidP="00DE11BA">
      <w:p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3837"/>
        </w:trPr>
        <w:tc>
          <w:tcPr>
            <w:tcW w:w="1013" w:type="dxa"/>
            <w:tcBorders>
              <w:left w:val="single" w:sz="6" w:space="0" w:color="000000"/>
              <w:right w:val="single" w:sz="6" w:space="0" w:color="000000"/>
            </w:tcBorders>
          </w:tcPr>
          <w:p w:rsidR="00DE11BA" w:rsidRPr="00BE1740" w:rsidRDefault="00DE11BA" w:rsidP="00EF0B46">
            <w:pPr>
              <w:rPr>
                <w:sz w:val="24"/>
              </w:rPr>
            </w:pPr>
          </w:p>
        </w:tc>
        <w:tc>
          <w:tcPr>
            <w:tcW w:w="2401" w:type="dxa"/>
            <w:tcBorders>
              <w:left w:val="single" w:sz="6" w:space="0" w:color="000000"/>
            </w:tcBorders>
          </w:tcPr>
          <w:p w:rsidR="00DE11BA" w:rsidRPr="00BE1740" w:rsidRDefault="00DE11BA" w:rsidP="00EF0B46">
            <w:pPr>
              <w:rPr>
                <w:sz w:val="24"/>
              </w:rPr>
            </w:pPr>
          </w:p>
        </w:tc>
        <w:tc>
          <w:tcPr>
            <w:tcW w:w="3404" w:type="dxa"/>
          </w:tcPr>
          <w:p w:rsidR="00DE11BA" w:rsidRPr="00DE11BA" w:rsidRDefault="00DE11BA" w:rsidP="00EF0B46">
            <w:pPr>
              <w:ind w:right="624"/>
              <w:rPr>
                <w:sz w:val="24"/>
                <w:lang w:val="ru-RU"/>
              </w:rPr>
            </w:pPr>
            <w:r w:rsidRPr="00DE11BA">
              <w:rPr>
                <w:sz w:val="24"/>
                <w:lang w:val="ru-RU"/>
              </w:rPr>
              <w:t>прямой</w:t>
            </w:r>
            <w:r w:rsidRPr="00DE11BA">
              <w:rPr>
                <w:spacing w:val="-3"/>
                <w:sz w:val="24"/>
                <w:lang w:val="ru-RU"/>
              </w:rPr>
              <w:t xml:space="preserve"> </w:t>
            </w:r>
            <w:r w:rsidRPr="00DE11BA">
              <w:rPr>
                <w:sz w:val="24"/>
                <w:lang w:val="ru-RU"/>
              </w:rPr>
              <w:t>речью</w:t>
            </w:r>
            <w:r w:rsidRPr="00DE11BA">
              <w:rPr>
                <w:spacing w:val="-3"/>
                <w:sz w:val="24"/>
                <w:lang w:val="ru-RU"/>
              </w:rPr>
              <w:t xml:space="preserve"> </w:t>
            </w:r>
            <w:r w:rsidRPr="00DE11BA">
              <w:rPr>
                <w:sz w:val="24"/>
                <w:lang w:val="ru-RU"/>
              </w:rPr>
              <w:t>после</w:t>
            </w:r>
            <w:r w:rsidRPr="00DE11BA">
              <w:rPr>
                <w:spacing w:val="-3"/>
                <w:sz w:val="24"/>
                <w:lang w:val="ru-RU"/>
              </w:rPr>
              <w:t xml:space="preserve"> </w:t>
            </w:r>
            <w:r w:rsidRPr="00DE11BA">
              <w:rPr>
                <w:sz w:val="24"/>
                <w:lang w:val="ru-RU"/>
              </w:rPr>
              <w:t>слов</w:t>
            </w:r>
            <w:r w:rsidRPr="00DE11BA">
              <w:rPr>
                <w:spacing w:val="-57"/>
                <w:sz w:val="24"/>
                <w:lang w:val="ru-RU"/>
              </w:rPr>
              <w:t xml:space="preserve"> </w:t>
            </w:r>
            <w:r w:rsidRPr="00DE11BA">
              <w:rPr>
                <w:sz w:val="24"/>
                <w:lang w:val="ru-RU"/>
              </w:rPr>
              <w:t>автора</w:t>
            </w:r>
          </w:p>
        </w:tc>
        <w:tc>
          <w:tcPr>
            <w:tcW w:w="5093" w:type="dxa"/>
            <w:tcBorders>
              <w:top w:val="single" w:sz="6" w:space="0" w:color="000000"/>
              <w:bottom w:val="single" w:sz="6" w:space="0" w:color="000000"/>
            </w:tcBorders>
          </w:tcPr>
          <w:p w:rsidR="00DE11BA" w:rsidRPr="00DE11BA" w:rsidRDefault="00DE11BA" w:rsidP="00EF0B46">
            <w:pPr>
              <w:ind w:right="571"/>
              <w:rPr>
                <w:sz w:val="24"/>
                <w:lang w:val="ru-RU"/>
              </w:rPr>
            </w:pPr>
            <w:r w:rsidRPr="00DE11BA">
              <w:rPr>
                <w:sz w:val="24"/>
                <w:lang w:val="ru-RU"/>
              </w:rPr>
              <w:t>Проектное</w:t>
            </w:r>
            <w:r w:rsidRPr="00DE11BA">
              <w:rPr>
                <w:spacing w:val="-5"/>
                <w:sz w:val="24"/>
                <w:lang w:val="ru-RU"/>
              </w:rPr>
              <w:t xml:space="preserve"> </w:t>
            </w:r>
            <w:r w:rsidRPr="00DE11BA">
              <w:rPr>
                <w:sz w:val="24"/>
                <w:lang w:val="ru-RU"/>
              </w:rPr>
              <w:t>задание:</w:t>
            </w:r>
            <w:r w:rsidRPr="00DE11BA">
              <w:rPr>
                <w:spacing w:val="-4"/>
                <w:sz w:val="24"/>
                <w:lang w:val="ru-RU"/>
              </w:rPr>
              <w:t xml:space="preserve"> </w:t>
            </w:r>
            <w:r w:rsidRPr="00DE11BA">
              <w:rPr>
                <w:sz w:val="24"/>
                <w:lang w:val="ru-RU"/>
              </w:rPr>
              <w:t>создание</w:t>
            </w:r>
            <w:r w:rsidRPr="00DE11BA">
              <w:rPr>
                <w:spacing w:val="-5"/>
                <w:sz w:val="24"/>
                <w:lang w:val="ru-RU"/>
              </w:rPr>
              <w:t xml:space="preserve"> </w:t>
            </w:r>
            <w:r w:rsidRPr="00DE11BA">
              <w:rPr>
                <w:sz w:val="24"/>
                <w:lang w:val="ru-RU"/>
              </w:rPr>
              <w:t>собственных</w:t>
            </w:r>
            <w:r w:rsidRPr="00DE11BA">
              <w:rPr>
                <w:spacing w:val="-57"/>
                <w:sz w:val="24"/>
                <w:lang w:val="ru-RU"/>
              </w:rPr>
              <w:t xml:space="preserve"> </w:t>
            </w:r>
            <w:r w:rsidRPr="00DE11BA">
              <w:rPr>
                <w:sz w:val="24"/>
                <w:lang w:val="ru-RU"/>
              </w:rPr>
              <w:t>текстов с максимальным количеством</w:t>
            </w:r>
            <w:r w:rsidRPr="00DE11BA">
              <w:rPr>
                <w:spacing w:val="1"/>
                <w:sz w:val="24"/>
                <w:lang w:val="ru-RU"/>
              </w:rPr>
              <w:t xml:space="preserve"> </w:t>
            </w:r>
            <w:r w:rsidRPr="00DE11BA">
              <w:rPr>
                <w:sz w:val="24"/>
                <w:lang w:val="ru-RU"/>
              </w:rPr>
              <w:t>включённых</w:t>
            </w:r>
            <w:r w:rsidRPr="00DE11BA">
              <w:rPr>
                <w:spacing w:val="-1"/>
                <w:sz w:val="24"/>
                <w:lang w:val="ru-RU"/>
              </w:rPr>
              <w:t xml:space="preserve"> </w:t>
            </w:r>
            <w:r w:rsidRPr="00DE11BA">
              <w:rPr>
                <w:sz w:val="24"/>
                <w:lang w:val="ru-RU"/>
              </w:rPr>
              <w:t>в</w:t>
            </w:r>
            <w:r w:rsidRPr="00DE11BA">
              <w:rPr>
                <w:spacing w:val="-2"/>
                <w:sz w:val="24"/>
                <w:lang w:val="ru-RU"/>
              </w:rPr>
              <w:t xml:space="preserve"> </w:t>
            </w:r>
            <w:r w:rsidRPr="00DE11BA">
              <w:rPr>
                <w:sz w:val="24"/>
                <w:lang w:val="ru-RU"/>
              </w:rPr>
              <w:t>них словарных</w:t>
            </w:r>
            <w:r w:rsidRPr="00DE11BA">
              <w:rPr>
                <w:spacing w:val="-1"/>
                <w:sz w:val="24"/>
                <w:lang w:val="ru-RU"/>
              </w:rPr>
              <w:t xml:space="preserve"> </w:t>
            </w:r>
            <w:r w:rsidRPr="00DE11BA">
              <w:rPr>
                <w:sz w:val="24"/>
                <w:lang w:val="ru-RU"/>
              </w:rPr>
              <w:t>слов.</w:t>
            </w:r>
          </w:p>
          <w:p w:rsidR="00DE11BA" w:rsidRPr="00DE11BA" w:rsidRDefault="00DE11BA" w:rsidP="00EF0B46">
            <w:pPr>
              <w:spacing w:line="276" w:lineRule="auto"/>
              <w:ind w:right="238"/>
              <w:rPr>
                <w:sz w:val="24"/>
                <w:lang w:val="ru-RU"/>
              </w:rPr>
            </w:pPr>
            <w:r w:rsidRPr="00DE11BA">
              <w:rPr>
                <w:sz w:val="24"/>
                <w:lang w:val="ru-RU"/>
              </w:rPr>
              <w:t>Проектное</w:t>
            </w:r>
            <w:r w:rsidRPr="00DE11BA">
              <w:rPr>
                <w:spacing w:val="-6"/>
                <w:sz w:val="24"/>
                <w:lang w:val="ru-RU"/>
              </w:rPr>
              <w:t xml:space="preserve"> </w:t>
            </w:r>
            <w:r w:rsidRPr="00DE11BA">
              <w:rPr>
                <w:sz w:val="24"/>
                <w:lang w:val="ru-RU"/>
              </w:rPr>
              <w:t>задание:</w:t>
            </w:r>
            <w:r w:rsidRPr="00DE11BA">
              <w:rPr>
                <w:spacing w:val="-4"/>
                <w:sz w:val="24"/>
                <w:lang w:val="ru-RU"/>
              </w:rPr>
              <w:t xml:space="preserve"> </w:t>
            </w:r>
            <w:r w:rsidRPr="00DE11BA">
              <w:rPr>
                <w:sz w:val="24"/>
                <w:lang w:val="ru-RU"/>
              </w:rPr>
              <w:t>составление</w:t>
            </w:r>
            <w:r w:rsidRPr="00DE11BA">
              <w:rPr>
                <w:spacing w:val="-5"/>
                <w:sz w:val="24"/>
                <w:lang w:val="ru-RU"/>
              </w:rPr>
              <w:t xml:space="preserve"> </w:t>
            </w:r>
            <w:r w:rsidRPr="00DE11BA">
              <w:rPr>
                <w:sz w:val="24"/>
                <w:lang w:val="ru-RU"/>
              </w:rPr>
              <w:t>собственных</w:t>
            </w:r>
            <w:r w:rsidRPr="00DE11BA">
              <w:rPr>
                <w:spacing w:val="-57"/>
                <w:sz w:val="24"/>
                <w:lang w:val="ru-RU"/>
              </w:rPr>
              <w:t xml:space="preserve"> </w:t>
            </w:r>
            <w:r w:rsidRPr="00DE11BA">
              <w:rPr>
                <w:sz w:val="24"/>
                <w:lang w:val="ru-RU"/>
              </w:rPr>
              <w:t>текстов диктантов на заданную орфограмму</w:t>
            </w:r>
            <w:r w:rsidRPr="00DE11BA">
              <w:rPr>
                <w:spacing w:val="1"/>
                <w:sz w:val="24"/>
                <w:lang w:val="ru-RU"/>
              </w:rPr>
              <w:t xml:space="preserve"> </w:t>
            </w:r>
            <w:r w:rsidRPr="00DE11BA">
              <w:rPr>
                <w:sz w:val="24"/>
                <w:lang w:val="ru-RU"/>
              </w:rPr>
              <w:t>или набор орфограмм. Самоконтроль</w:t>
            </w:r>
            <w:r w:rsidRPr="00DE11BA">
              <w:rPr>
                <w:spacing w:val="1"/>
                <w:sz w:val="24"/>
                <w:lang w:val="ru-RU"/>
              </w:rPr>
              <w:t xml:space="preserve"> </w:t>
            </w:r>
            <w:r w:rsidRPr="00DE11BA">
              <w:rPr>
                <w:sz w:val="24"/>
                <w:lang w:val="ru-RU"/>
              </w:rPr>
              <w:t>правильности записи текста, нахождение</w:t>
            </w:r>
            <w:r w:rsidRPr="00DE11BA">
              <w:rPr>
                <w:spacing w:val="1"/>
                <w:sz w:val="24"/>
                <w:lang w:val="ru-RU"/>
              </w:rPr>
              <w:t xml:space="preserve"> </w:t>
            </w:r>
            <w:r w:rsidRPr="00DE11BA">
              <w:rPr>
                <w:sz w:val="24"/>
                <w:lang w:val="ru-RU"/>
              </w:rPr>
              <w:t>неправильно записанных слов и исправление</w:t>
            </w:r>
            <w:r w:rsidRPr="00DE11BA">
              <w:rPr>
                <w:spacing w:val="1"/>
                <w:sz w:val="24"/>
                <w:lang w:val="ru-RU"/>
              </w:rPr>
              <w:t xml:space="preserve"> </w:t>
            </w:r>
            <w:r w:rsidRPr="00DE11BA">
              <w:rPr>
                <w:sz w:val="24"/>
                <w:lang w:val="ru-RU"/>
              </w:rPr>
              <w:t>собственных</w:t>
            </w:r>
            <w:r w:rsidRPr="00DE11BA">
              <w:rPr>
                <w:spacing w:val="-1"/>
                <w:sz w:val="24"/>
                <w:lang w:val="ru-RU"/>
              </w:rPr>
              <w:t xml:space="preserve"> </w:t>
            </w:r>
            <w:r w:rsidRPr="00DE11BA">
              <w:rPr>
                <w:sz w:val="24"/>
                <w:lang w:val="ru-RU"/>
              </w:rPr>
              <w:t>ошибок.</w:t>
            </w:r>
          </w:p>
          <w:p w:rsidR="00DE11BA" w:rsidRPr="00DE11BA" w:rsidRDefault="00DE11BA" w:rsidP="00EF0B46">
            <w:pPr>
              <w:spacing w:line="270" w:lineRule="atLeast"/>
              <w:ind w:right="226"/>
              <w:rPr>
                <w:sz w:val="24"/>
                <w:lang w:val="ru-RU"/>
              </w:rPr>
            </w:pPr>
            <w:r w:rsidRPr="00DE11BA">
              <w:rPr>
                <w:sz w:val="24"/>
                <w:lang w:val="ru-RU"/>
              </w:rPr>
              <w:t>Устное высказывание при обосновании</w:t>
            </w:r>
            <w:r w:rsidRPr="00DE11BA">
              <w:rPr>
                <w:spacing w:val="1"/>
                <w:sz w:val="24"/>
                <w:lang w:val="ru-RU"/>
              </w:rPr>
              <w:t xml:space="preserve"> </w:t>
            </w:r>
            <w:r w:rsidRPr="00DE11BA">
              <w:rPr>
                <w:sz w:val="24"/>
                <w:lang w:val="ru-RU"/>
              </w:rPr>
              <w:t>правильности написания, при обобщении</w:t>
            </w:r>
            <w:r w:rsidRPr="00DE11BA">
              <w:rPr>
                <w:spacing w:val="1"/>
                <w:sz w:val="24"/>
                <w:lang w:val="ru-RU"/>
              </w:rPr>
              <w:t xml:space="preserve"> </w:t>
            </w:r>
            <w:r w:rsidRPr="00DE11BA">
              <w:rPr>
                <w:sz w:val="24"/>
                <w:lang w:val="ru-RU"/>
              </w:rPr>
              <w:t>результатов</w:t>
            </w:r>
            <w:r w:rsidRPr="00DE11BA">
              <w:rPr>
                <w:spacing w:val="-3"/>
                <w:sz w:val="24"/>
                <w:lang w:val="ru-RU"/>
              </w:rPr>
              <w:t xml:space="preserve"> </w:t>
            </w:r>
            <w:r w:rsidRPr="00DE11BA">
              <w:rPr>
                <w:sz w:val="24"/>
                <w:lang w:val="ru-RU"/>
              </w:rPr>
              <w:t>наблюдения</w:t>
            </w:r>
            <w:r w:rsidRPr="00DE11BA">
              <w:rPr>
                <w:spacing w:val="-3"/>
                <w:sz w:val="24"/>
                <w:lang w:val="ru-RU"/>
              </w:rPr>
              <w:t xml:space="preserve"> </w:t>
            </w:r>
            <w:r w:rsidRPr="00DE11BA">
              <w:rPr>
                <w:sz w:val="24"/>
                <w:lang w:val="ru-RU"/>
              </w:rPr>
              <w:t>за</w:t>
            </w:r>
            <w:r w:rsidRPr="00DE11BA">
              <w:rPr>
                <w:spacing w:val="-4"/>
                <w:sz w:val="24"/>
                <w:lang w:val="ru-RU"/>
              </w:rPr>
              <w:t xml:space="preserve"> </w:t>
            </w:r>
            <w:r w:rsidRPr="00DE11BA">
              <w:rPr>
                <w:sz w:val="24"/>
                <w:lang w:val="ru-RU"/>
              </w:rPr>
              <w:t>орфографическим</w:t>
            </w:r>
            <w:r w:rsidRPr="00DE11BA">
              <w:rPr>
                <w:spacing w:val="-57"/>
                <w:sz w:val="24"/>
                <w:lang w:val="ru-RU"/>
              </w:rPr>
              <w:t xml:space="preserve"> </w:t>
            </w:r>
            <w:r w:rsidRPr="00DE11BA">
              <w:rPr>
                <w:sz w:val="24"/>
                <w:lang w:val="ru-RU"/>
              </w:rPr>
              <w:t>материалом.</w:t>
            </w:r>
          </w:p>
        </w:tc>
        <w:tc>
          <w:tcPr>
            <w:tcW w:w="3675"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5726"/>
        </w:trPr>
        <w:tc>
          <w:tcPr>
            <w:tcW w:w="1013" w:type="dxa"/>
            <w:tcBorders>
              <w:left w:val="single" w:sz="6" w:space="0" w:color="000000"/>
              <w:right w:val="single" w:sz="6" w:space="0" w:color="000000"/>
            </w:tcBorders>
          </w:tcPr>
          <w:p w:rsidR="00DE11BA" w:rsidRPr="00BE1740" w:rsidRDefault="00DE11BA" w:rsidP="00EF0B46">
            <w:pPr>
              <w:spacing w:line="275" w:lineRule="exact"/>
              <w:jc w:val="center"/>
              <w:rPr>
                <w:b/>
                <w:i/>
                <w:sz w:val="24"/>
              </w:rPr>
            </w:pPr>
            <w:r w:rsidRPr="00BE1740">
              <w:rPr>
                <w:b/>
                <w:i/>
                <w:sz w:val="24"/>
              </w:rPr>
              <w:t>9</w:t>
            </w:r>
          </w:p>
        </w:tc>
        <w:tc>
          <w:tcPr>
            <w:tcW w:w="2401" w:type="dxa"/>
            <w:tcBorders>
              <w:left w:val="single" w:sz="6" w:space="0" w:color="000000"/>
            </w:tcBorders>
          </w:tcPr>
          <w:p w:rsidR="00DE11BA" w:rsidRPr="00BE1740" w:rsidRDefault="00DE11BA" w:rsidP="00EF0B46">
            <w:pPr>
              <w:ind w:right="380"/>
              <w:rPr>
                <w:b/>
                <w:i/>
                <w:sz w:val="24"/>
              </w:rPr>
            </w:pPr>
            <w:r w:rsidRPr="00BE1740">
              <w:rPr>
                <w:b/>
                <w:i/>
                <w:sz w:val="24"/>
              </w:rPr>
              <w:t>Развитие речи</w:t>
            </w:r>
            <w:r w:rsidRPr="00BE1740">
              <w:rPr>
                <w:b/>
                <w:i/>
                <w:spacing w:val="-57"/>
                <w:sz w:val="24"/>
              </w:rPr>
              <w:t xml:space="preserve"> </w:t>
            </w:r>
            <w:r w:rsidRPr="00BE1740">
              <w:rPr>
                <w:b/>
                <w:i/>
                <w:sz w:val="24"/>
              </w:rPr>
              <w:t>(25 ч.)</w:t>
            </w:r>
          </w:p>
        </w:tc>
        <w:tc>
          <w:tcPr>
            <w:tcW w:w="3404" w:type="dxa"/>
          </w:tcPr>
          <w:p w:rsidR="00DE11BA" w:rsidRPr="00DE11BA" w:rsidRDefault="00DE11BA" w:rsidP="00EF0B46">
            <w:pPr>
              <w:ind w:right="395"/>
              <w:rPr>
                <w:sz w:val="24"/>
                <w:lang w:val="ru-RU"/>
              </w:rPr>
            </w:pPr>
            <w:r w:rsidRPr="00DE11BA">
              <w:rPr>
                <w:sz w:val="24"/>
                <w:lang w:val="ru-RU"/>
              </w:rPr>
              <w:t>Повторение и продолжение</w:t>
            </w:r>
            <w:r w:rsidRPr="00DE11BA">
              <w:rPr>
                <w:spacing w:val="-57"/>
                <w:sz w:val="24"/>
                <w:lang w:val="ru-RU"/>
              </w:rPr>
              <w:t xml:space="preserve"> </w:t>
            </w:r>
            <w:r w:rsidRPr="00DE11BA">
              <w:rPr>
                <w:sz w:val="24"/>
                <w:lang w:val="ru-RU"/>
              </w:rPr>
              <w:t>работы,</w:t>
            </w:r>
            <w:r w:rsidRPr="00DE11BA">
              <w:rPr>
                <w:spacing w:val="-1"/>
                <w:sz w:val="24"/>
                <w:lang w:val="ru-RU"/>
              </w:rPr>
              <w:t xml:space="preserve"> </w:t>
            </w:r>
            <w:r w:rsidRPr="00DE11BA">
              <w:rPr>
                <w:sz w:val="24"/>
                <w:lang w:val="ru-RU"/>
              </w:rPr>
              <w:t>начатой</w:t>
            </w:r>
          </w:p>
          <w:p w:rsidR="00DE11BA" w:rsidRPr="00DE11BA" w:rsidRDefault="00DE11BA" w:rsidP="00EF0B46">
            <w:pPr>
              <w:ind w:right="10"/>
              <w:rPr>
                <w:sz w:val="24"/>
                <w:lang w:val="ru-RU"/>
              </w:rPr>
            </w:pPr>
            <w:r w:rsidRPr="00DE11BA">
              <w:rPr>
                <w:sz w:val="24"/>
                <w:lang w:val="ru-RU"/>
              </w:rPr>
              <w:t>в предыдущих классах:</w:t>
            </w:r>
            <w:r w:rsidRPr="00DE11BA">
              <w:rPr>
                <w:spacing w:val="1"/>
                <w:sz w:val="24"/>
                <w:lang w:val="ru-RU"/>
              </w:rPr>
              <w:t xml:space="preserve"> </w:t>
            </w:r>
            <w:r w:rsidRPr="00DE11BA">
              <w:rPr>
                <w:sz w:val="24"/>
                <w:lang w:val="ru-RU"/>
              </w:rPr>
              <w:t>ситуации устного и</w:t>
            </w:r>
            <w:r w:rsidRPr="00DE11BA">
              <w:rPr>
                <w:spacing w:val="1"/>
                <w:sz w:val="24"/>
                <w:lang w:val="ru-RU"/>
              </w:rPr>
              <w:t xml:space="preserve"> </w:t>
            </w:r>
            <w:r w:rsidRPr="00DE11BA">
              <w:rPr>
                <w:sz w:val="24"/>
                <w:lang w:val="ru-RU"/>
              </w:rPr>
              <w:t>письменного</w:t>
            </w:r>
            <w:r w:rsidRPr="00DE11BA">
              <w:rPr>
                <w:spacing w:val="-6"/>
                <w:sz w:val="24"/>
                <w:lang w:val="ru-RU"/>
              </w:rPr>
              <w:t xml:space="preserve"> </w:t>
            </w:r>
            <w:r w:rsidRPr="00DE11BA">
              <w:rPr>
                <w:sz w:val="24"/>
                <w:lang w:val="ru-RU"/>
              </w:rPr>
              <w:t>общения</w:t>
            </w:r>
            <w:r w:rsidRPr="00DE11BA">
              <w:rPr>
                <w:spacing w:val="-5"/>
                <w:sz w:val="24"/>
                <w:lang w:val="ru-RU"/>
              </w:rPr>
              <w:t xml:space="preserve"> </w:t>
            </w:r>
            <w:r w:rsidRPr="00DE11BA">
              <w:rPr>
                <w:sz w:val="24"/>
                <w:lang w:val="ru-RU"/>
              </w:rPr>
              <w:t>(письмо,</w:t>
            </w:r>
            <w:r w:rsidRPr="00DE11BA">
              <w:rPr>
                <w:spacing w:val="-57"/>
                <w:sz w:val="24"/>
                <w:lang w:val="ru-RU"/>
              </w:rPr>
              <w:t xml:space="preserve"> </w:t>
            </w:r>
            <w:r w:rsidRPr="00DE11BA">
              <w:rPr>
                <w:sz w:val="24"/>
                <w:lang w:val="ru-RU"/>
              </w:rPr>
              <w:t>поздравительная открытка,</w:t>
            </w:r>
            <w:r w:rsidRPr="00DE11BA">
              <w:rPr>
                <w:spacing w:val="1"/>
                <w:sz w:val="24"/>
                <w:lang w:val="ru-RU"/>
              </w:rPr>
              <w:t xml:space="preserve"> </w:t>
            </w:r>
            <w:r w:rsidRPr="00DE11BA">
              <w:rPr>
                <w:sz w:val="24"/>
                <w:lang w:val="ru-RU"/>
              </w:rPr>
              <w:t>объявление и др.); диалог;</w:t>
            </w:r>
            <w:r w:rsidRPr="00DE11BA">
              <w:rPr>
                <w:spacing w:val="1"/>
                <w:sz w:val="24"/>
                <w:lang w:val="ru-RU"/>
              </w:rPr>
              <w:t xml:space="preserve"> </w:t>
            </w:r>
            <w:r w:rsidRPr="00DE11BA">
              <w:rPr>
                <w:sz w:val="24"/>
                <w:lang w:val="ru-RU"/>
              </w:rPr>
              <w:t>монолог; отражение темы</w:t>
            </w:r>
            <w:r w:rsidRPr="00DE11BA">
              <w:rPr>
                <w:spacing w:val="1"/>
                <w:sz w:val="24"/>
                <w:lang w:val="ru-RU"/>
              </w:rPr>
              <w:t xml:space="preserve"> </w:t>
            </w:r>
            <w:r w:rsidRPr="00DE11BA">
              <w:rPr>
                <w:sz w:val="24"/>
                <w:lang w:val="ru-RU"/>
              </w:rPr>
              <w:t>текста или основной мысли в</w:t>
            </w:r>
            <w:r w:rsidRPr="00DE11BA">
              <w:rPr>
                <w:spacing w:val="1"/>
                <w:sz w:val="24"/>
                <w:lang w:val="ru-RU"/>
              </w:rPr>
              <w:t xml:space="preserve"> </w:t>
            </w:r>
            <w:r w:rsidRPr="00DE11BA">
              <w:rPr>
                <w:sz w:val="24"/>
                <w:lang w:val="ru-RU"/>
              </w:rPr>
              <w:t>заголовке.</w:t>
            </w:r>
          </w:p>
          <w:p w:rsidR="00DE11BA" w:rsidRPr="00DE11BA" w:rsidRDefault="00DE11BA" w:rsidP="00EF0B46">
            <w:pPr>
              <w:ind w:right="181"/>
              <w:rPr>
                <w:sz w:val="24"/>
                <w:lang w:val="ru-RU"/>
              </w:rPr>
            </w:pPr>
            <w:r w:rsidRPr="00DE11BA">
              <w:rPr>
                <w:sz w:val="24"/>
                <w:lang w:val="ru-RU"/>
              </w:rPr>
              <w:t>Корректирование текстов</w:t>
            </w:r>
            <w:r w:rsidRPr="00DE11BA">
              <w:rPr>
                <w:spacing w:val="1"/>
                <w:sz w:val="24"/>
                <w:lang w:val="ru-RU"/>
              </w:rPr>
              <w:t xml:space="preserve"> </w:t>
            </w:r>
            <w:r w:rsidRPr="00DE11BA">
              <w:rPr>
                <w:sz w:val="24"/>
                <w:lang w:val="ru-RU"/>
              </w:rPr>
              <w:t>(заданных и собственных) с</w:t>
            </w:r>
            <w:r w:rsidRPr="00DE11BA">
              <w:rPr>
                <w:spacing w:val="1"/>
                <w:sz w:val="24"/>
                <w:lang w:val="ru-RU"/>
              </w:rPr>
              <w:t xml:space="preserve"> </w:t>
            </w:r>
            <w:r w:rsidRPr="00DE11BA">
              <w:rPr>
                <w:sz w:val="24"/>
                <w:lang w:val="ru-RU"/>
              </w:rPr>
              <w:t>учётом точности,</w:t>
            </w:r>
            <w:r w:rsidRPr="00DE11BA">
              <w:rPr>
                <w:spacing w:val="1"/>
                <w:sz w:val="24"/>
                <w:lang w:val="ru-RU"/>
              </w:rPr>
              <w:t xml:space="preserve"> </w:t>
            </w:r>
            <w:r w:rsidRPr="00DE11BA">
              <w:rPr>
                <w:sz w:val="24"/>
                <w:lang w:val="ru-RU"/>
              </w:rPr>
              <w:t>правильности, богатства и</w:t>
            </w:r>
            <w:r w:rsidRPr="00DE11BA">
              <w:rPr>
                <w:spacing w:val="1"/>
                <w:sz w:val="24"/>
                <w:lang w:val="ru-RU"/>
              </w:rPr>
              <w:t xml:space="preserve"> </w:t>
            </w:r>
            <w:r w:rsidRPr="00DE11BA">
              <w:rPr>
                <w:sz w:val="24"/>
                <w:lang w:val="ru-RU"/>
              </w:rPr>
              <w:t>выразительности письменной</w:t>
            </w:r>
            <w:r w:rsidRPr="00DE11BA">
              <w:rPr>
                <w:spacing w:val="-58"/>
                <w:sz w:val="24"/>
                <w:lang w:val="ru-RU"/>
              </w:rPr>
              <w:t xml:space="preserve"> </w:t>
            </w:r>
            <w:r w:rsidRPr="00DE11BA">
              <w:rPr>
                <w:sz w:val="24"/>
                <w:lang w:val="ru-RU"/>
              </w:rPr>
              <w:t>речи.</w:t>
            </w:r>
          </w:p>
          <w:p w:rsidR="00DE11BA" w:rsidRPr="00DE11BA" w:rsidRDefault="00DE11BA" w:rsidP="00EF0B46">
            <w:pPr>
              <w:spacing w:line="276" w:lineRule="auto"/>
              <w:ind w:right="4"/>
              <w:rPr>
                <w:sz w:val="24"/>
                <w:lang w:val="ru-RU"/>
              </w:rPr>
            </w:pPr>
            <w:r w:rsidRPr="00DE11BA">
              <w:rPr>
                <w:sz w:val="24"/>
                <w:lang w:val="ru-RU"/>
              </w:rPr>
              <w:t>Изложение</w:t>
            </w:r>
            <w:r w:rsidRPr="00DE11BA">
              <w:rPr>
                <w:spacing w:val="-8"/>
                <w:sz w:val="24"/>
                <w:lang w:val="ru-RU"/>
              </w:rPr>
              <w:t xml:space="preserve"> </w:t>
            </w:r>
            <w:r w:rsidRPr="00DE11BA">
              <w:rPr>
                <w:sz w:val="24"/>
                <w:lang w:val="ru-RU"/>
              </w:rPr>
              <w:t>(подробный</w:t>
            </w:r>
            <w:r w:rsidRPr="00DE11BA">
              <w:rPr>
                <w:spacing w:val="-9"/>
                <w:sz w:val="24"/>
                <w:lang w:val="ru-RU"/>
              </w:rPr>
              <w:t xml:space="preserve"> </w:t>
            </w:r>
            <w:r w:rsidRPr="00DE11BA">
              <w:rPr>
                <w:sz w:val="24"/>
                <w:lang w:val="ru-RU"/>
              </w:rPr>
              <w:t>устный</w:t>
            </w:r>
            <w:r w:rsidRPr="00DE11BA">
              <w:rPr>
                <w:spacing w:val="-57"/>
                <w:sz w:val="24"/>
                <w:lang w:val="ru-RU"/>
              </w:rPr>
              <w:t xml:space="preserve"> </w:t>
            </w:r>
            <w:r w:rsidRPr="00DE11BA">
              <w:rPr>
                <w:sz w:val="24"/>
                <w:lang w:val="ru-RU"/>
              </w:rPr>
              <w:t>и письменный пересказ текста;</w:t>
            </w:r>
            <w:r w:rsidRPr="00DE11BA">
              <w:rPr>
                <w:spacing w:val="1"/>
                <w:sz w:val="24"/>
                <w:lang w:val="ru-RU"/>
              </w:rPr>
              <w:t xml:space="preserve"> </w:t>
            </w:r>
            <w:r w:rsidRPr="00DE11BA">
              <w:rPr>
                <w:sz w:val="24"/>
                <w:lang w:val="ru-RU"/>
              </w:rPr>
              <w:t>выборочный устный пересказ</w:t>
            </w:r>
            <w:r w:rsidRPr="00DE11BA">
              <w:rPr>
                <w:spacing w:val="1"/>
                <w:sz w:val="24"/>
                <w:lang w:val="ru-RU"/>
              </w:rPr>
              <w:t xml:space="preserve"> </w:t>
            </w:r>
            <w:r w:rsidRPr="00DE11BA">
              <w:rPr>
                <w:sz w:val="24"/>
                <w:lang w:val="ru-RU"/>
              </w:rPr>
              <w:t>текста).</w:t>
            </w:r>
          </w:p>
        </w:tc>
        <w:tc>
          <w:tcPr>
            <w:tcW w:w="5093" w:type="dxa"/>
            <w:tcBorders>
              <w:top w:val="single" w:sz="6" w:space="0" w:color="000000"/>
              <w:bottom w:val="single" w:sz="6" w:space="0" w:color="000000"/>
            </w:tcBorders>
          </w:tcPr>
          <w:p w:rsidR="00DE11BA" w:rsidRPr="00DE11BA" w:rsidRDefault="00DE11BA" w:rsidP="00EF0B46">
            <w:pPr>
              <w:ind w:right="236"/>
              <w:rPr>
                <w:sz w:val="24"/>
                <w:lang w:val="ru-RU"/>
              </w:rPr>
            </w:pPr>
            <w:r w:rsidRPr="00DE11BA">
              <w:rPr>
                <w:sz w:val="24"/>
                <w:lang w:val="ru-RU"/>
              </w:rPr>
              <w:t>Работа в группах: анализ текста, обоснование</w:t>
            </w:r>
            <w:r w:rsidRPr="00DE11BA">
              <w:rPr>
                <w:spacing w:val="-57"/>
                <w:sz w:val="24"/>
                <w:lang w:val="ru-RU"/>
              </w:rPr>
              <w:t xml:space="preserve"> </w:t>
            </w:r>
            <w:r w:rsidRPr="00DE11BA">
              <w:rPr>
                <w:sz w:val="24"/>
                <w:lang w:val="ru-RU"/>
              </w:rPr>
              <w:t>целесообразности выбора языковых средств,</w:t>
            </w:r>
            <w:r w:rsidRPr="00DE11BA">
              <w:rPr>
                <w:spacing w:val="1"/>
                <w:sz w:val="24"/>
                <w:lang w:val="ru-RU"/>
              </w:rPr>
              <w:t xml:space="preserve"> </w:t>
            </w:r>
            <w:r w:rsidRPr="00DE11BA">
              <w:rPr>
                <w:sz w:val="24"/>
                <w:lang w:val="ru-RU"/>
              </w:rPr>
              <w:t>соответствующих</w:t>
            </w:r>
            <w:r w:rsidRPr="00DE11BA">
              <w:rPr>
                <w:spacing w:val="-1"/>
                <w:sz w:val="24"/>
                <w:lang w:val="ru-RU"/>
              </w:rPr>
              <w:t xml:space="preserve"> </w:t>
            </w:r>
            <w:r w:rsidRPr="00DE11BA">
              <w:rPr>
                <w:sz w:val="24"/>
                <w:lang w:val="ru-RU"/>
              </w:rPr>
              <w:t>цели</w:t>
            </w:r>
          </w:p>
          <w:p w:rsidR="00DE11BA" w:rsidRPr="00DE11BA" w:rsidRDefault="00DE11BA" w:rsidP="00EF0B46">
            <w:pPr>
              <w:rPr>
                <w:sz w:val="24"/>
                <w:lang w:val="ru-RU"/>
              </w:rPr>
            </w:pPr>
            <w:r w:rsidRPr="00DE11BA">
              <w:rPr>
                <w:sz w:val="24"/>
                <w:lang w:val="ru-RU"/>
              </w:rPr>
              <w:t>и</w:t>
            </w:r>
            <w:r w:rsidRPr="00DE11BA">
              <w:rPr>
                <w:spacing w:val="-1"/>
                <w:sz w:val="24"/>
                <w:lang w:val="ru-RU"/>
              </w:rPr>
              <w:t xml:space="preserve"> </w:t>
            </w:r>
            <w:r w:rsidRPr="00DE11BA">
              <w:rPr>
                <w:sz w:val="24"/>
                <w:lang w:val="ru-RU"/>
              </w:rPr>
              <w:t>условиям</w:t>
            </w:r>
            <w:r w:rsidRPr="00DE11BA">
              <w:rPr>
                <w:spacing w:val="-2"/>
                <w:sz w:val="24"/>
                <w:lang w:val="ru-RU"/>
              </w:rPr>
              <w:t xml:space="preserve"> </w:t>
            </w:r>
            <w:r w:rsidRPr="00DE11BA">
              <w:rPr>
                <w:sz w:val="24"/>
                <w:lang w:val="ru-RU"/>
              </w:rPr>
              <w:t>общения.</w:t>
            </w:r>
          </w:p>
          <w:p w:rsidR="00DE11BA" w:rsidRPr="00DE11BA" w:rsidRDefault="00DE11BA" w:rsidP="00EF0B46">
            <w:pPr>
              <w:ind w:right="43"/>
              <w:rPr>
                <w:sz w:val="24"/>
                <w:lang w:val="ru-RU"/>
              </w:rPr>
            </w:pPr>
            <w:r w:rsidRPr="00DE11BA">
              <w:rPr>
                <w:sz w:val="24"/>
                <w:lang w:val="ru-RU"/>
              </w:rPr>
              <w:t>Работа</w:t>
            </w:r>
            <w:r w:rsidRPr="00DE11BA">
              <w:rPr>
                <w:spacing w:val="-3"/>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парах:</w:t>
            </w:r>
            <w:r w:rsidRPr="00DE11BA">
              <w:rPr>
                <w:spacing w:val="-1"/>
                <w:sz w:val="24"/>
                <w:lang w:val="ru-RU"/>
              </w:rPr>
              <w:t xml:space="preserve"> </w:t>
            </w:r>
            <w:r w:rsidRPr="00DE11BA">
              <w:rPr>
                <w:sz w:val="24"/>
                <w:lang w:val="ru-RU"/>
              </w:rPr>
              <w:t>анализ</w:t>
            </w:r>
            <w:r w:rsidRPr="00DE11BA">
              <w:rPr>
                <w:spacing w:val="-2"/>
                <w:sz w:val="24"/>
                <w:lang w:val="ru-RU"/>
              </w:rPr>
              <w:t xml:space="preserve"> </w:t>
            </w:r>
            <w:r w:rsidRPr="00DE11BA">
              <w:rPr>
                <w:sz w:val="24"/>
                <w:lang w:val="ru-RU"/>
              </w:rPr>
              <w:t>дидактического</w:t>
            </w:r>
            <w:r w:rsidRPr="00DE11BA">
              <w:rPr>
                <w:spacing w:val="-2"/>
                <w:sz w:val="24"/>
                <w:lang w:val="ru-RU"/>
              </w:rPr>
              <w:t xml:space="preserve"> </w:t>
            </w:r>
            <w:r w:rsidRPr="00DE11BA">
              <w:rPr>
                <w:sz w:val="24"/>
                <w:lang w:val="ru-RU"/>
              </w:rPr>
              <w:t>текста</w:t>
            </w:r>
            <w:r w:rsidRPr="00DE11BA">
              <w:rPr>
                <w:spacing w:val="-1"/>
                <w:sz w:val="24"/>
                <w:lang w:val="ru-RU"/>
              </w:rPr>
              <w:t xml:space="preserve"> </w:t>
            </w:r>
            <w:r w:rsidRPr="00DE11BA">
              <w:rPr>
                <w:sz w:val="24"/>
                <w:lang w:val="ru-RU"/>
              </w:rPr>
              <w:t>и</w:t>
            </w:r>
            <w:r w:rsidRPr="00DE11BA">
              <w:rPr>
                <w:spacing w:val="-57"/>
                <w:sz w:val="24"/>
                <w:lang w:val="ru-RU"/>
              </w:rPr>
              <w:t xml:space="preserve"> </w:t>
            </w:r>
            <w:r w:rsidRPr="00DE11BA">
              <w:rPr>
                <w:sz w:val="24"/>
                <w:lang w:val="ru-RU"/>
              </w:rPr>
              <w:t>нахождение</w:t>
            </w:r>
            <w:r w:rsidRPr="00DE11BA">
              <w:rPr>
                <w:spacing w:val="-2"/>
                <w:sz w:val="24"/>
                <w:lang w:val="ru-RU"/>
              </w:rPr>
              <w:t xml:space="preserve"> </w:t>
            </w:r>
            <w:r w:rsidRPr="00DE11BA">
              <w:rPr>
                <w:sz w:val="24"/>
                <w:lang w:val="ru-RU"/>
              </w:rPr>
              <w:t>в</w:t>
            </w:r>
            <w:r w:rsidRPr="00DE11BA">
              <w:rPr>
                <w:spacing w:val="-1"/>
                <w:sz w:val="24"/>
                <w:lang w:val="ru-RU"/>
              </w:rPr>
              <w:t xml:space="preserve"> </w:t>
            </w:r>
            <w:r w:rsidRPr="00DE11BA">
              <w:rPr>
                <w:sz w:val="24"/>
                <w:lang w:val="ru-RU"/>
              </w:rPr>
              <w:t>нём</w:t>
            </w:r>
            <w:r w:rsidRPr="00DE11BA">
              <w:rPr>
                <w:spacing w:val="-2"/>
                <w:sz w:val="24"/>
                <w:lang w:val="ru-RU"/>
              </w:rPr>
              <w:t xml:space="preserve"> </w:t>
            </w:r>
            <w:r w:rsidRPr="00DE11BA">
              <w:rPr>
                <w:sz w:val="24"/>
                <w:lang w:val="ru-RU"/>
              </w:rPr>
              <w:t>смысловых</w:t>
            </w:r>
            <w:r w:rsidRPr="00DE11BA">
              <w:rPr>
                <w:spacing w:val="-1"/>
                <w:sz w:val="24"/>
                <w:lang w:val="ru-RU"/>
              </w:rPr>
              <w:t xml:space="preserve"> </w:t>
            </w:r>
            <w:r w:rsidRPr="00DE11BA">
              <w:rPr>
                <w:sz w:val="24"/>
                <w:lang w:val="ru-RU"/>
              </w:rPr>
              <w:t>ошибок.</w:t>
            </w:r>
          </w:p>
          <w:p w:rsidR="00DE11BA" w:rsidRPr="00DE11BA" w:rsidRDefault="00DE11BA" w:rsidP="00EF0B46">
            <w:pPr>
              <w:ind w:right="307"/>
              <w:rPr>
                <w:sz w:val="24"/>
                <w:lang w:val="ru-RU"/>
              </w:rPr>
            </w:pPr>
            <w:r w:rsidRPr="00DE11BA">
              <w:rPr>
                <w:sz w:val="24"/>
                <w:lang w:val="ru-RU"/>
              </w:rPr>
              <w:t>Творческие задания: создавать устные и</w:t>
            </w:r>
            <w:r w:rsidRPr="00DE11BA">
              <w:rPr>
                <w:spacing w:val="1"/>
                <w:sz w:val="24"/>
                <w:lang w:val="ru-RU"/>
              </w:rPr>
              <w:t xml:space="preserve"> </w:t>
            </w:r>
            <w:r w:rsidRPr="00DE11BA">
              <w:rPr>
                <w:sz w:val="24"/>
                <w:lang w:val="ru-RU"/>
              </w:rPr>
              <w:t>письменные тексты разных типов (описание,</w:t>
            </w:r>
            <w:r w:rsidRPr="00DE11BA">
              <w:rPr>
                <w:spacing w:val="-57"/>
                <w:sz w:val="24"/>
                <w:lang w:val="ru-RU"/>
              </w:rPr>
              <w:t xml:space="preserve"> </w:t>
            </w:r>
            <w:r w:rsidRPr="00DE11BA">
              <w:rPr>
                <w:sz w:val="24"/>
                <w:lang w:val="ru-RU"/>
              </w:rPr>
              <w:t>рассуждение,</w:t>
            </w:r>
            <w:r w:rsidRPr="00DE11BA">
              <w:rPr>
                <w:spacing w:val="-1"/>
                <w:sz w:val="24"/>
                <w:lang w:val="ru-RU"/>
              </w:rPr>
              <w:t xml:space="preserve"> </w:t>
            </w:r>
            <w:r w:rsidRPr="00DE11BA">
              <w:rPr>
                <w:sz w:val="24"/>
                <w:lang w:val="ru-RU"/>
              </w:rPr>
              <w:t>повествование).</w:t>
            </w:r>
          </w:p>
          <w:p w:rsidR="00DE11BA" w:rsidRPr="00DE11BA" w:rsidRDefault="00DE11BA" w:rsidP="00EF0B46">
            <w:pPr>
              <w:ind w:right="32"/>
              <w:rPr>
                <w:sz w:val="24"/>
                <w:lang w:val="ru-RU"/>
              </w:rPr>
            </w:pPr>
            <w:r w:rsidRPr="00DE11BA">
              <w:rPr>
                <w:sz w:val="24"/>
                <w:lang w:val="ru-RU"/>
              </w:rPr>
              <w:t>Практическая работа: выбор соответствующего</w:t>
            </w:r>
            <w:r w:rsidRPr="00DE11BA">
              <w:rPr>
                <w:spacing w:val="-58"/>
                <w:sz w:val="24"/>
                <w:lang w:val="ru-RU"/>
              </w:rPr>
              <w:t xml:space="preserve"> </w:t>
            </w:r>
            <w:r w:rsidRPr="00DE11BA">
              <w:rPr>
                <w:sz w:val="24"/>
                <w:lang w:val="ru-RU"/>
              </w:rPr>
              <w:t>заданной ситуации жанра и написание письма,</w:t>
            </w:r>
            <w:r w:rsidRPr="00DE11BA">
              <w:rPr>
                <w:spacing w:val="1"/>
                <w:sz w:val="24"/>
                <w:lang w:val="ru-RU"/>
              </w:rPr>
              <w:t xml:space="preserve"> </w:t>
            </w:r>
            <w:r w:rsidRPr="00DE11BA">
              <w:rPr>
                <w:sz w:val="24"/>
                <w:lang w:val="ru-RU"/>
              </w:rPr>
              <w:t>поздравительной</w:t>
            </w:r>
            <w:r w:rsidRPr="00DE11BA">
              <w:rPr>
                <w:spacing w:val="-1"/>
                <w:sz w:val="24"/>
                <w:lang w:val="ru-RU"/>
              </w:rPr>
              <w:t xml:space="preserve"> </w:t>
            </w:r>
            <w:r w:rsidRPr="00DE11BA">
              <w:rPr>
                <w:sz w:val="24"/>
                <w:lang w:val="ru-RU"/>
              </w:rPr>
              <w:t>открытки,</w:t>
            </w:r>
            <w:r w:rsidRPr="00DE11BA">
              <w:rPr>
                <w:spacing w:val="-4"/>
                <w:sz w:val="24"/>
                <w:lang w:val="ru-RU"/>
              </w:rPr>
              <w:t xml:space="preserve"> </w:t>
            </w:r>
            <w:r w:rsidRPr="00DE11BA">
              <w:rPr>
                <w:sz w:val="24"/>
                <w:lang w:val="ru-RU"/>
              </w:rPr>
              <w:t>записки.</w:t>
            </w:r>
          </w:p>
          <w:p w:rsidR="00DE11BA" w:rsidRPr="00DE11BA" w:rsidRDefault="00DE11BA" w:rsidP="00EF0B46">
            <w:pPr>
              <w:ind w:right="696"/>
              <w:rPr>
                <w:sz w:val="24"/>
                <w:lang w:val="ru-RU"/>
              </w:rPr>
            </w:pPr>
            <w:r w:rsidRPr="00DE11BA">
              <w:rPr>
                <w:sz w:val="24"/>
                <w:lang w:val="ru-RU"/>
              </w:rPr>
              <w:t>Творческое</w:t>
            </w:r>
            <w:r w:rsidRPr="00DE11BA">
              <w:rPr>
                <w:spacing w:val="-4"/>
                <w:sz w:val="24"/>
                <w:lang w:val="ru-RU"/>
              </w:rPr>
              <w:t xml:space="preserve"> </w:t>
            </w:r>
            <w:r w:rsidRPr="00DE11BA">
              <w:rPr>
                <w:sz w:val="24"/>
                <w:lang w:val="ru-RU"/>
              </w:rPr>
              <w:t>задание:</w:t>
            </w:r>
            <w:r w:rsidRPr="00DE11BA">
              <w:rPr>
                <w:spacing w:val="-3"/>
                <w:sz w:val="24"/>
                <w:lang w:val="ru-RU"/>
              </w:rPr>
              <w:t xml:space="preserve"> </w:t>
            </w:r>
            <w:r w:rsidRPr="00DE11BA">
              <w:rPr>
                <w:sz w:val="24"/>
                <w:lang w:val="ru-RU"/>
              </w:rPr>
              <w:t>составление</w:t>
            </w:r>
            <w:r w:rsidRPr="00DE11BA">
              <w:rPr>
                <w:spacing w:val="-4"/>
                <w:sz w:val="24"/>
                <w:lang w:val="ru-RU"/>
              </w:rPr>
              <w:t xml:space="preserve"> </w:t>
            </w:r>
            <w:r w:rsidRPr="00DE11BA">
              <w:rPr>
                <w:sz w:val="24"/>
                <w:lang w:val="ru-RU"/>
              </w:rPr>
              <w:t>текстов</w:t>
            </w:r>
            <w:r w:rsidRPr="00DE11BA">
              <w:rPr>
                <w:spacing w:val="-57"/>
                <w:sz w:val="24"/>
                <w:lang w:val="ru-RU"/>
              </w:rPr>
              <w:t xml:space="preserve"> </w:t>
            </w:r>
            <w:r w:rsidRPr="00DE11BA">
              <w:rPr>
                <w:sz w:val="24"/>
                <w:lang w:val="ru-RU"/>
              </w:rPr>
              <w:t>разных типов (описание, повествование,</w:t>
            </w:r>
            <w:r w:rsidRPr="00DE11BA">
              <w:rPr>
                <w:spacing w:val="1"/>
                <w:sz w:val="24"/>
                <w:lang w:val="ru-RU"/>
              </w:rPr>
              <w:t xml:space="preserve"> </w:t>
            </w:r>
            <w:r w:rsidRPr="00DE11BA">
              <w:rPr>
                <w:sz w:val="24"/>
                <w:lang w:val="ru-RU"/>
              </w:rPr>
              <w:t>рассуждение)</w:t>
            </w:r>
            <w:r w:rsidRPr="00DE11BA">
              <w:rPr>
                <w:spacing w:val="-1"/>
                <w:sz w:val="24"/>
                <w:lang w:val="ru-RU"/>
              </w:rPr>
              <w:t xml:space="preserve"> </w:t>
            </w:r>
            <w:r w:rsidRPr="00DE11BA">
              <w:rPr>
                <w:sz w:val="24"/>
                <w:lang w:val="ru-RU"/>
              </w:rPr>
              <w:t>на</w:t>
            </w:r>
            <w:r w:rsidRPr="00DE11BA">
              <w:rPr>
                <w:spacing w:val="-1"/>
                <w:sz w:val="24"/>
                <w:lang w:val="ru-RU"/>
              </w:rPr>
              <w:t xml:space="preserve"> </w:t>
            </w:r>
            <w:r w:rsidRPr="00DE11BA">
              <w:rPr>
                <w:sz w:val="24"/>
                <w:lang w:val="ru-RU"/>
              </w:rPr>
              <w:t>одну и</w:t>
            </w:r>
            <w:r w:rsidRPr="00DE11BA">
              <w:rPr>
                <w:spacing w:val="-2"/>
                <w:sz w:val="24"/>
                <w:lang w:val="ru-RU"/>
              </w:rPr>
              <w:t xml:space="preserve"> </w:t>
            </w:r>
            <w:r w:rsidRPr="00DE11BA">
              <w:rPr>
                <w:sz w:val="24"/>
                <w:lang w:val="ru-RU"/>
              </w:rPr>
              <w:t>ту</w:t>
            </w:r>
            <w:r w:rsidRPr="00DE11BA">
              <w:rPr>
                <w:spacing w:val="-1"/>
                <w:sz w:val="24"/>
                <w:lang w:val="ru-RU"/>
              </w:rPr>
              <w:t xml:space="preserve"> </w:t>
            </w:r>
            <w:r w:rsidRPr="00DE11BA">
              <w:rPr>
                <w:sz w:val="24"/>
                <w:lang w:val="ru-RU"/>
              </w:rPr>
              <w:t>же тему.</w:t>
            </w:r>
          </w:p>
          <w:p w:rsidR="00DE11BA" w:rsidRPr="00DE11BA" w:rsidRDefault="00DE11BA" w:rsidP="00EF0B46">
            <w:pPr>
              <w:spacing w:line="276" w:lineRule="auto"/>
              <w:ind w:right="515"/>
              <w:rPr>
                <w:sz w:val="24"/>
                <w:lang w:val="ru-RU"/>
              </w:rPr>
            </w:pPr>
            <w:r w:rsidRPr="00DE11BA">
              <w:rPr>
                <w:sz w:val="24"/>
                <w:lang w:val="ru-RU"/>
              </w:rPr>
              <w:t>Практическая работа: написание отзыва на</w:t>
            </w:r>
            <w:r w:rsidRPr="00DE11BA">
              <w:rPr>
                <w:spacing w:val="-58"/>
                <w:sz w:val="24"/>
                <w:lang w:val="ru-RU"/>
              </w:rPr>
              <w:t xml:space="preserve"> </w:t>
            </w:r>
            <w:r w:rsidRPr="00DE11BA">
              <w:rPr>
                <w:sz w:val="24"/>
                <w:lang w:val="ru-RU"/>
              </w:rPr>
              <w:t>прочитанную</w:t>
            </w:r>
            <w:r w:rsidRPr="00DE11BA">
              <w:rPr>
                <w:spacing w:val="-1"/>
                <w:sz w:val="24"/>
                <w:lang w:val="ru-RU"/>
              </w:rPr>
              <w:t xml:space="preserve"> </w:t>
            </w:r>
            <w:r w:rsidRPr="00DE11BA">
              <w:rPr>
                <w:sz w:val="24"/>
                <w:lang w:val="ru-RU"/>
              </w:rPr>
              <w:t>книгу.</w:t>
            </w:r>
          </w:p>
          <w:p w:rsidR="00DE11BA" w:rsidRPr="00DE11BA" w:rsidRDefault="00DE11BA" w:rsidP="00EF0B46">
            <w:pPr>
              <w:spacing w:line="275" w:lineRule="exact"/>
              <w:rPr>
                <w:sz w:val="24"/>
                <w:lang w:val="ru-RU"/>
              </w:rPr>
            </w:pPr>
            <w:r w:rsidRPr="00DE11BA">
              <w:rPr>
                <w:sz w:val="24"/>
                <w:lang w:val="ru-RU"/>
              </w:rPr>
              <w:t>Работа</w:t>
            </w:r>
            <w:r w:rsidRPr="00DE11BA">
              <w:rPr>
                <w:spacing w:val="-3"/>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группах:</w:t>
            </w:r>
            <w:r w:rsidRPr="00DE11BA">
              <w:rPr>
                <w:spacing w:val="-1"/>
                <w:sz w:val="24"/>
                <w:lang w:val="ru-RU"/>
              </w:rPr>
              <w:t xml:space="preserve"> </w:t>
            </w:r>
            <w:r w:rsidRPr="00DE11BA">
              <w:rPr>
                <w:sz w:val="24"/>
                <w:lang w:val="ru-RU"/>
              </w:rPr>
              <w:t>корректировка</w:t>
            </w:r>
          </w:p>
          <w:p w:rsidR="00DE11BA" w:rsidRPr="00DE11BA" w:rsidRDefault="00DE11BA" w:rsidP="00EF0B46">
            <w:pPr>
              <w:spacing w:before="9" w:line="310" w:lineRule="atLeast"/>
              <w:ind w:right="329"/>
              <w:rPr>
                <w:sz w:val="24"/>
                <w:lang w:val="ru-RU"/>
              </w:rPr>
            </w:pPr>
            <w:r w:rsidRPr="00DE11BA">
              <w:rPr>
                <w:sz w:val="24"/>
                <w:lang w:val="ru-RU"/>
              </w:rPr>
              <w:t>дидактического</w:t>
            </w:r>
            <w:r w:rsidRPr="00DE11BA">
              <w:rPr>
                <w:spacing w:val="-2"/>
                <w:sz w:val="24"/>
                <w:lang w:val="ru-RU"/>
              </w:rPr>
              <w:t xml:space="preserve"> </w:t>
            </w:r>
            <w:r w:rsidRPr="00DE11BA">
              <w:rPr>
                <w:sz w:val="24"/>
                <w:lang w:val="ru-RU"/>
              </w:rPr>
              <w:t>текста,</w:t>
            </w:r>
            <w:r w:rsidRPr="00DE11BA">
              <w:rPr>
                <w:spacing w:val="-2"/>
                <w:sz w:val="24"/>
                <w:lang w:val="ru-RU"/>
              </w:rPr>
              <w:t xml:space="preserve"> </w:t>
            </w:r>
            <w:r w:rsidRPr="00DE11BA">
              <w:rPr>
                <w:sz w:val="24"/>
                <w:lang w:val="ru-RU"/>
              </w:rPr>
              <w:t>в</w:t>
            </w:r>
            <w:r w:rsidRPr="00DE11BA">
              <w:rPr>
                <w:spacing w:val="-3"/>
                <w:sz w:val="24"/>
                <w:lang w:val="ru-RU"/>
              </w:rPr>
              <w:t xml:space="preserve"> </w:t>
            </w:r>
            <w:r w:rsidRPr="00DE11BA">
              <w:rPr>
                <w:sz w:val="24"/>
                <w:lang w:val="ru-RU"/>
              </w:rPr>
              <w:t>котором</w:t>
            </w:r>
            <w:r w:rsidRPr="00DE11BA">
              <w:rPr>
                <w:spacing w:val="-2"/>
                <w:sz w:val="24"/>
                <w:lang w:val="ru-RU"/>
              </w:rPr>
              <w:t xml:space="preserve"> </w:t>
            </w:r>
            <w:r w:rsidRPr="00DE11BA">
              <w:rPr>
                <w:sz w:val="24"/>
                <w:lang w:val="ru-RU"/>
              </w:rPr>
              <w:t>допущены</w:t>
            </w:r>
            <w:r w:rsidRPr="00DE11BA">
              <w:rPr>
                <w:spacing w:val="-57"/>
                <w:sz w:val="24"/>
                <w:lang w:val="ru-RU"/>
              </w:rPr>
              <w:t xml:space="preserve"> </w:t>
            </w:r>
            <w:r w:rsidRPr="00DE11BA">
              <w:rPr>
                <w:sz w:val="24"/>
                <w:lang w:val="ru-RU"/>
              </w:rPr>
              <w:t>смысловые</w:t>
            </w:r>
            <w:r w:rsidRPr="00DE11BA">
              <w:rPr>
                <w:spacing w:val="-3"/>
                <w:sz w:val="24"/>
                <w:lang w:val="ru-RU"/>
              </w:rPr>
              <w:t xml:space="preserve"> </w:t>
            </w:r>
            <w:r w:rsidRPr="00DE11BA">
              <w:rPr>
                <w:sz w:val="24"/>
                <w:lang w:val="ru-RU"/>
              </w:rPr>
              <w:t>ошибки.</w:t>
            </w:r>
          </w:p>
        </w:tc>
        <w:tc>
          <w:tcPr>
            <w:tcW w:w="3675" w:type="dxa"/>
            <w:tcBorders>
              <w:top w:val="single" w:sz="6" w:space="0" w:color="000000"/>
              <w:bottom w:val="single" w:sz="6" w:space="0" w:color="000000"/>
            </w:tcBorders>
          </w:tcPr>
          <w:p w:rsidR="00DE11BA" w:rsidRPr="00DE11BA" w:rsidRDefault="00DE11BA" w:rsidP="00EF0B46">
            <w:pPr>
              <w:rPr>
                <w:sz w:val="24"/>
                <w:lang w:val="ru-RU"/>
              </w:rPr>
            </w:pPr>
          </w:p>
        </w:tc>
      </w:tr>
    </w:tbl>
    <w:p w:rsidR="00DE11BA" w:rsidRPr="00BE1740" w:rsidRDefault="00DE11BA" w:rsidP="00DE11BA">
      <w:pPr>
        <w:rPr>
          <w:sz w:val="24"/>
        </w:rPr>
        <w:sectPr w:rsidR="00DE11BA" w:rsidRPr="00BE1740">
          <w:pgSz w:w="16840" w:h="11910" w:orient="landscape"/>
          <w:pgMar w:top="840" w:right="280" w:bottom="1120" w:left="580" w:header="0" w:footer="920" w:gutter="0"/>
          <w:cols w:space="720"/>
        </w:sectPr>
      </w:pPr>
    </w:p>
    <w:tbl>
      <w:tblPr>
        <w:tblStyle w:val="TableNormal4"/>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3"/>
        <w:gridCol w:w="2401"/>
        <w:gridCol w:w="3404"/>
        <w:gridCol w:w="5093"/>
        <w:gridCol w:w="3675"/>
      </w:tblGrid>
      <w:tr w:rsidR="00DE11BA" w:rsidRPr="00BE1740" w:rsidTr="00EF0B46">
        <w:trPr>
          <w:trHeight w:val="5314"/>
        </w:trPr>
        <w:tc>
          <w:tcPr>
            <w:tcW w:w="1013" w:type="dxa"/>
            <w:tcBorders>
              <w:left w:val="single" w:sz="6" w:space="0" w:color="000000"/>
              <w:right w:val="single" w:sz="6" w:space="0" w:color="000000"/>
            </w:tcBorders>
          </w:tcPr>
          <w:p w:rsidR="00DE11BA" w:rsidRPr="00DE11BA" w:rsidRDefault="00DE11BA" w:rsidP="00EF0B46">
            <w:pPr>
              <w:rPr>
                <w:sz w:val="24"/>
                <w:lang w:val="ru-RU"/>
              </w:rPr>
            </w:pPr>
          </w:p>
        </w:tc>
        <w:tc>
          <w:tcPr>
            <w:tcW w:w="2401" w:type="dxa"/>
            <w:tcBorders>
              <w:left w:val="single" w:sz="6" w:space="0" w:color="000000"/>
            </w:tcBorders>
          </w:tcPr>
          <w:p w:rsidR="00DE11BA" w:rsidRPr="00DE11BA" w:rsidRDefault="00DE11BA" w:rsidP="00EF0B46">
            <w:pPr>
              <w:rPr>
                <w:sz w:val="24"/>
                <w:lang w:val="ru-RU"/>
              </w:rPr>
            </w:pPr>
          </w:p>
        </w:tc>
        <w:tc>
          <w:tcPr>
            <w:tcW w:w="3404" w:type="dxa"/>
          </w:tcPr>
          <w:p w:rsidR="00DE11BA" w:rsidRPr="00DE11BA" w:rsidRDefault="00DE11BA" w:rsidP="00EF0B46">
            <w:pPr>
              <w:ind w:right="157"/>
              <w:rPr>
                <w:sz w:val="24"/>
                <w:lang w:val="ru-RU"/>
              </w:rPr>
            </w:pPr>
            <w:r w:rsidRPr="00DE11BA">
              <w:rPr>
                <w:sz w:val="24"/>
                <w:lang w:val="ru-RU"/>
              </w:rPr>
              <w:t>Сочинение как вид</w:t>
            </w:r>
            <w:r w:rsidRPr="00DE11BA">
              <w:rPr>
                <w:spacing w:val="1"/>
                <w:sz w:val="24"/>
                <w:lang w:val="ru-RU"/>
              </w:rPr>
              <w:t xml:space="preserve"> </w:t>
            </w:r>
            <w:r w:rsidRPr="00DE11BA">
              <w:rPr>
                <w:sz w:val="24"/>
                <w:lang w:val="ru-RU"/>
              </w:rPr>
              <w:t>письменной работы.</w:t>
            </w:r>
            <w:r w:rsidRPr="00DE11BA">
              <w:rPr>
                <w:spacing w:val="1"/>
                <w:sz w:val="24"/>
                <w:lang w:val="ru-RU"/>
              </w:rPr>
              <w:t xml:space="preserve"> </w:t>
            </w:r>
            <w:r w:rsidRPr="00DE11BA">
              <w:rPr>
                <w:sz w:val="24"/>
                <w:lang w:val="ru-RU"/>
              </w:rPr>
              <w:t>Изучающее,</w:t>
            </w:r>
            <w:r w:rsidRPr="00DE11BA">
              <w:rPr>
                <w:spacing w:val="-9"/>
                <w:sz w:val="24"/>
                <w:lang w:val="ru-RU"/>
              </w:rPr>
              <w:t xml:space="preserve"> </w:t>
            </w:r>
            <w:r w:rsidRPr="00DE11BA">
              <w:rPr>
                <w:sz w:val="24"/>
                <w:lang w:val="ru-RU"/>
              </w:rPr>
              <w:t>ознакомительное</w:t>
            </w:r>
            <w:r w:rsidRPr="00DE11BA">
              <w:rPr>
                <w:spacing w:val="-57"/>
                <w:sz w:val="24"/>
                <w:lang w:val="ru-RU"/>
              </w:rPr>
              <w:t xml:space="preserve"> </w:t>
            </w:r>
            <w:r w:rsidRPr="00DE11BA">
              <w:rPr>
                <w:sz w:val="24"/>
                <w:lang w:val="ru-RU"/>
              </w:rPr>
              <w:t>чтение. Поиск информации,</w:t>
            </w:r>
            <w:r w:rsidRPr="00DE11BA">
              <w:rPr>
                <w:spacing w:val="1"/>
                <w:sz w:val="24"/>
                <w:lang w:val="ru-RU"/>
              </w:rPr>
              <w:t xml:space="preserve"> </w:t>
            </w:r>
            <w:r w:rsidRPr="00DE11BA">
              <w:rPr>
                <w:sz w:val="24"/>
                <w:lang w:val="ru-RU"/>
              </w:rPr>
              <w:t>заданной в тексте в явном</w:t>
            </w:r>
            <w:r w:rsidRPr="00DE11BA">
              <w:rPr>
                <w:spacing w:val="1"/>
                <w:sz w:val="24"/>
                <w:lang w:val="ru-RU"/>
              </w:rPr>
              <w:t xml:space="preserve"> </w:t>
            </w:r>
            <w:r w:rsidRPr="00DE11BA">
              <w:rPr>
                <w:sz w:val="24"/>
                <w:lang w:val="ru-RU"/>
              </w:rPr>
              <w:t>виде. Формулирование</w:t>
            </w:r>
            <w:r w:rsidRPr="00DE11BA">
              <w:rPr>
                <w:spacing w:val="1"/>
                <w:sz w:val="24"/>
                <w:lang w:val="ru-RU"/>
              </w:rPr>
              <w:t xml:space="preserve"> </w:t>
            </w:r>
            <w:r w:rsidRPr="00DE11BA">
              <w:rPr>
                <w:sz w:val="24"/>
                <w:lang w:val="ru-RU"/>
              </w:rPr>
              <w:t>простых выводов на основе</w:t>
            </w:r>
            <w:r w:rsidRPr="00DE11BA">
              <w:rPr>
                <w:spacing w:val="1"/>
                <w:sz w:val="24"/>
                <w:lang w:val="ru-RU"/>
              </w:rPr>
              <w:t xml:space="preserve"> </w:t>
            </w:r>
            <w:r w:rsidRPr="00DE11BA">
              <w:rPr>
                <w:sz w:val="24"/>
                <w:lang w:val="ru-RU"/>
              </w:rPr>
              <w:t>информации, содержащейся в</w:t>
            </w:r>
            <w:r w:rsidRPr="00DE11BA">
              <w:rPr>
                <w:spacing w:val="-58"/>
                <w:sz w:val="24"/>
                <w:lang w:val="ru-RU"/>
              </w:rPr>
              <w:t xml:space="preserve"> </w:t>
            </w:r>
            <w:r w:rsidRPr="00DE11BA">
              <w:rPr>
                <w:sz w:val="24"/>
                <w:lang w:val="ru-RU"/>
              </w:rPr>
              <w:t>тексте. Интерпретация и</w:t>
            </w:r>
            <w:r w:rsidRPr="00DE11BA">
              <w:rPr>
                <w:spacing w:val="1"/>
                <w:sz w:val="24"/>
                <w:lang w:val="ru-RU"/>
              </w:rPr>
              <w:t xml:space="preserve"> </w:t>
            </w:r>
            <w:r w:rsidRPr="00DE11BA">
              <w:rPr>
                <w:sz w:val="24"/>
                <w:lang w:val="ru-RU"/>
              </w:rPr>
              <w:t>обобщение содержащейся в</w:t>
            </w:r>
            <w:r w:rsidRPr="00DE11BA">
              <w:rPr>
                <w:spacing w:val="1"/>
                <w:sz w:val="24"/>
                <w:lang w:val="ru-RU"/>
              </w:rPr>
              <w:t xml:space="preserve"> </w:t>
            </w:r>
            <w:r w:rsidRPr="00DE11BA">
              <w:rPr>
                <w:sz w:val="24"/>
                <w:lang w:val="ru-RU"/>
              </w:rPr>
              <w:t>тексте</w:t>
            </w:r>
            <w:r w:rsidRPr="00DE11BA">
              <w:rPr>
                <w:spacing w:val="-1"/>
                <w:sz w:val="24"/>
                <w:lang w:val="ru-RU"/>
              </w:rPr>
              <w:t xml:space="preserve"> </w:t>
            </w:r>
            <w:r w:rsidRPr="00DE11BA">
              <w:rPr>
                <w:sz w:val="24"/>
                <w:lang w:val="ru-RU"/>
              </w:rPr>
              <w:t>информации</w:t>
            </w:r>
          </w:p>
        </w:tc>
        <w:tc>
          <w:tcPr>
            <w:tcW w:w="5093" w:type="dxa"/>
            <w:tcBorders>
              <w:top w:val="single" w:sz="6" w:space="0" w:color="000000"/>
              <w:bottom w:val="single" w:sz="6" w:space="0" w:color="000000"/>
            </w:tcBorders>
          </w:tcPr>
          <w:p w:rsidR="00DE11BA" w:rsidRPr="00DE11BA" w:rsidRDefault="00DE11BA" w:rsidP="00EF0B46">
            <w:pPr>
              <w:spacing w:line="276" w:lineRule="auto"/>
              <w:ind w:right="-4"/>
              <w:rPr>
                <w:sz w:val="24"/>
                <w:lang w:val="ru-RU"/>
              </w:rPr>
            </w:pPr>
            <w:r w:rsidRPr="00DE11BA">
              <w:rPr>
                <w:sz w:val="24"/>
                <w:lang w:val="ru-RU"/>
              </w:rPr>
              <w:t>Совместное выполнение задания: анализ</w:t>
            </w:r>
            <w:r w:rsidRPr="00DE11BA">
              <w:rPr>
                <w:spacing w:val="1"/>
                <w:sz w:val="24"/>
                <w:lang w:val="ru-RU"/>
              </w:rPr>
              <w:t xml:space="preserve"> </w:t>
            </w:r>
            <w:r w:rsidRPr="00DE11BA">
              <w:rPr>
                <w:sz w:val="24"/>
                <w:lang w:val="ru-RU"/>
              </w:rPr>
              <w:t>текстов по критериям: правильность, богатство,</w:t>
            </w:r>
            <w:r w:rsidRPr="00DE11BA">
              <w:rPr>
                <w:spacing w:val="-58"/>
                <w:sz w:val="24"/>
                <w:lang w:val="ru-RU"/>
              </w:rPr>
              <w:t xml:space="preserve"> </w:t>
            </w:r>
            <w:r w:rsidRPr="00DE11BA">
              <w:rPr>
                <w:sz w:val="24"/>
                <w:lang w:val="ru-RU"/>
              </w:rPr>
              <w:t>выразительность.</w:t>
            </w:r>
          </w:p>
          <w:p w:rsidR="00DE11BA" w:rsidRPr="00DE11BA" w:rsidRDefault="00DE11BA" w:rsidP="00EF0B46">
            <w:pPr>
              <w:spacing w:line="276" w:lineRule="auto"/>
              <w:ind w:right="201"/>
              <w:rPr>
                <w:sz w:val="24"/>
                <w:lang w:val="ru-RU"/>
              </w:rPr>
            </w:pPr>
            <w:r w:rsidRPr="00DE11BA">
              <w:rPr>
                <w:sz w:val="24"/>
                <w:lang w:val="ru-RU"/>
              </w:rPr>
              <w:t>Анализ собственных действий при работе над</w:t>
            </w:r>
            <w:r w:rsidRPr="00DE11BA">
              <w:rPr>
                <w:spacing w:val="-57"/>
                <w:sz w:val="24"/>
                <w:lang w:val="ru-RU"/>
              </w:rPr>
              <w:t xml:space="preserve"> </w:t>
            </w:r>
            <w:r w:rsidRPr="00DE11BA">
              <w:rPr>
                <w:sz w:val="24"/>
                <w:lang w:val="ru-RU"/>
              </w:rPr>
              <w:t>изложениями и сочинениями, соотнесение</w:t>
            </w:r>
            <w:r w:rsidRPr="00DE11BA">
              <w:rPr>
                <w:spacing w:val="1"/>
                <w:sz w:val="24"/>
                <w:lang w:val="ru-RU"/>
              </w:rPr>
              <w:t xml:space="preserve"> </w:t>
            </w:r>
            <w:r w:rsidRPr="00DE11BA">
              <w:rPr>
                <w:sz w:val="24"/>
                <w:lang w:val="ru-RU"/>
              </w:rPr>
              <w:t>своих действий с предложенными</w:t>
            </w:r>
            <w:r w:rsidRPr="00DE11BA">
              <w:rPr>
                <w:spacing w:val="1"/>
                <w:sz w:val="24"/>
                <w:lang w:val="ru-RU"/>
              </w:rPr>
              <w:t xml:space="preserve"> </w:t>
            </w:r>
            <w:r w:rsidRPr="00DE11BA">
              <w:rPr>
                <w:sz w:val="24"/>
                <w:lang w:val="ru-RU"/>
              </w:rPr>
              <w:t>алгоритмами.</w:t>
            </w:r>
          </w:p>
          <w:p w:rsidR="00DE11BA" w:rsidRPr="00DE11BA" w:rsidRDefault="00DE11BA" w:rsidP="00EF0B46">
            <w:pPr>
              <w:spacing w:line="276" w:lineRule="auto"/>
              <w:ind w:right="7"/>
              <w:rPr>
                <w:sz w:val="24"/>
                <w:lang w:val="ru-RU"/>
              </w:rPr>
            </w:pPr>
            <w:r w:rsidRPr="00DE11BA">
              <w:rPr>
                <w:sz w:val="24"/>
                <w:lang w:val="ru-RU"/>
              </w:rPr>
              <w:t>Самооценка</w:t>
            </w:r>
            <w:r w:rsidRPr="00DE11BA">
              <w:rPr>
                <w:spacing w:val="-6"/>
                <w:sz w:val="24"/>
                <w:lang w:val="ru-RU"/>
              </w:rPr>
              <w:t xml:space="preserve"> </w:t>
            </w:r>
            <w:r w:rsidRPr="00DE11BA">
              <w:rPr>
                <w:sz w:val="24"/>
                <w:lang w:val="ru-RU"/>
              </w:rPr>
              <w:t>правильности</w:t>
            </w:r>
            <w:r w:rsidRPr="00DE11BA">
              <w:rPr>
                <w:spacing w:val="-4"/>
                <w:sz w:val="24"/>
                <w:lang w:val="ru-RU"/>
              </w:rPr>
              <w:t xml:space="preserve"> </w:t>
            </w:r>
            <w:r w:rsidRPr="00DE11BA">
              <w:rPr>
                <w:sz w:val="24"/>
                <w:lang w:val="ru-RU"/>
              </w:rPr>
              <w:t>выполнения</w:t>
            </w:r>
            <w:r w:rsidRPr="00DE11BA">
              <w:rPr>
                <w:spacing w:val="-5"/>
                <w:sz w:val="24"/>
                <w:lang w:val="ru-RU"/>
              </w:rPr>
              <w:t xml:space="preserve"> </w:t>
            </w:r>
            <w:r w:rsidRPr="00DE11BA">
              <w:rPr>
                <w:sz w:val="24"/>
                <w:lang w:val="ru-RU"/>
              </w:rPr>
              <w:t>учебной</w:t>
            </w:r>
            <w:r w:rsidRPr="00DE11BA">
              <w:rPr>
                <w:spacing w:val="-57"/>
                <w:sz w:val="24"/>
                <w:lang w:val="ru-RU"/>
              </w:rPr>
              <w:t xml:space="preserve"> </w:t>
            </w:r>
            <w:r w:rsidRPr="00DE11BA">
              <w:rPr>
                <w:sz w:val="24"/>
                <w:lang w:val="ru-RU"/>
              </w:rPr>
              <w:t>задачи: соотнесение собственного текста с</w:t>
            </w:r>
            <w:r w:rsidRPr="00DE11BA">
              <w:rPr>
                <w:spacing w:val="1"/>
                <w:sz w:val="24"/>
                <w:lang w:val="ru-RU"/>
              </w:rPr>
              <w:t xml:space="preserve"> </w:t>
            </w:r>
            <w:r w:rsidRPr="00DE11BA">
              <w:rPr>
                <w:sz w:val="24"/>
                <w:lang w:val="ru-RU"/>
              </w:rPr>
              <w:t>исходным (для изложений) и с заданной темой</w:t>
            </w:r>
            <w:r w:rsidRPr="00DE11BA">
              <w:rPr>
                <w:spacing w:val="1"/>
                <w:sz w:val="24"/>
                <w:lang w:val="ru-RU"/>
              </w:rPr>
              <w:t xml:space="preserve"> </w:t>
            </w:r>
            <w:r w:rsidRPr="00DE11BA">
              <w:rPr>
                <w:sz w:val="24"/>
                <w:lang w:val="ru-RU"/>
              </w:rPr>
              <w:t>(для</w:t>
            </w:r>
            <w:r w:rsidRPr="00DE11BA">
              <w:rPr>
                <w:spacing w:val="-1"/>
                <w:sz w:val="24"/>
                <w:lang w:val="ru-RU"/>
              </w:rPr>
              <w:t xml:space="preserve"> </w:t>
            </w:r>
            <w:r w:rsidRPr="00DE11BA">
              <w:rPr>
                <w:sz w:val="24"/>
                <w:lang w:val="ru-RU"/>
              </w:rPr>
              <w:t>сочинений).</w:t>
            </w:r>
          </w:p>
          <w:p w:rsidR="00DE11BA" w:rsidRPr="00DE11BA" w:rsidRDefault="00DE11BA" w:rsidP="00EF0B46">
            <w:pPr>
              <w:spacing w:line="276" w:lineRule="auto"/>
              <w:ind w:right="446"/>
              <w:rPr>
                <w:sz w:val="24"/>
                <w:lang w:val="ru-RU"/>
              </w:rPr>
            </w:pPr>
            <w:r w:rsidRPr="00DE11BA">
              <w:rPr>
                <w:sz w:val="24"/>
                <w:lang w:val="ru-RU"/>
              </w:rPr>
              <w:t>Практическое задание: выбор источника</w:t>
            </w:r>
            <w:r w:rsidRPr="00DE11BA">
              <w:rPr>
                <w:spacing w:val="1"/>
                <w:sz w:val="24"/>
                <w:lang w:val="ru-RU"/>
              </w:rPr>
              <w:t xml:space="preserve"> </w:t>
            </w:r>
            <w:r w:rsidRPr="00DE11BA">
              <w:rPr>
                <w:sz w:val="24"/>
                <w:lang w:val="ru-RU"/>
              </w:rPr>
              <w:t>получения информации (определённый тип</w:t>
            </w:r>
            <w:r w:rsidRPr="00DE11BA">
              <w:rPr>
                <w:spacing w:val="-58"/>
                <w:sz w:val="24"/>
                <w:lang w:val="ru-RU"/>
              </w:rPr>
              <w:t xml:space="preserve"> </w:t>
            </w:r>
            <w:r w:rsidRPr="00DE11BA">
              <w:rPr>
                <w:sz w:val="24"/>
                <w:lang w:val="ru-RU"/>
              </w:rPr>
              <w:t>словаря,</w:t>
            </w:r>
            <w:r w:rsidRPr="00DE11BA">
              <w:rPr>
                <w:spacing w:val="-1"/>
                <w:sz w:val="24"/>
                <w:lang w:val="ru-RU"/>
              </w:rPr>
              <w:t xml:space="preserve"> </w:t>
            </w:r>
            <w:r w:rsidRPr="00DE11BA">
              <w:rPr>
                <w:sz w:val="24"/>
                <w:lang w:val="ru-RU"/>
              </w:rPr>
              <w:t>справочников)</w:t>
            </w:r>
            <w:r w:rsidRPr="00DE11BA">
              <w:rPr>
                <w:spacing w:val="-3"/>
                <w:sz w:val="24"/>
                <w:lang w:val="ru-RU"/>
              </w:rPr>
              <w:t xml:space="preserve"> </w:t>
            </w:r>
            <w:r w:rsidRPr="00DE11BA">
              <w:rPr>
                <w:sz w:val="24"/>
                <w:lang w:val="ru-RU"/>
              </w:rPr>
              <w:t>для решения</w:t>
            </w:r>
          </w:p>
          <w:p w:rsidR="00DE11BA" w:rsidRPr="00DE11BA" w:rsidRDefault="00DE11BA" w:rsidP="00EF0B46">
            <w:pPr>
              <w:spacing w:before="1"/>
              <w:rPr>
                <w:sz w:val="24"/>
                <w:lang w:val="ru-RU"/>
              </w:rPr>
            </w:pPr>
            <w:r w:rsidRPr="00DE11BA">
              <w:rPr>
                <w:sz w:val="24"/>
                <w:lang w:val="ru-RU"/>
              </w:rPr>
              <w:t>учебно­практической</w:t>
            </w:r>
            <w:r w:rsidRPr="00DE11BA">
              <w:rPr>
                <w:spacing w:val="-4"/>
                <w:sz w:val="24"/>
                <w:lang w:val="ru-RU"/>
              </w:rPr>
              <w:t xml:space="preserve"> </w:t>
            </w:r>
            <w:r w:rsidRPr="00DE11BA">
              <w:rPr>
                <w:sz w:val="24"/>
                <w:lang w:val="ru-RU"/>
              </w:rPr>
              <w:t>задачи.</w:t>
            </w:r>
          </w:p>
          <w:p w:rsidR="00DE11BA" w:rsidRPr="00DE11BA" w:rsidRDefault="00DE11BA" w:rsidP="00EF0B46">
            <w:pPr>
              <w:spacing w:before="22" w:line="270" w:lineRule="atLeast"/>
              <w:ind w:right="326"/>
              <w:rPr>
                <w:sz w:val="24"/>
                <w:lang w:val="ru-RU"/>
              </w:rPr>
            </w:pPr>
            <w:r w:rsidRPr="00DE11BA">
              <w:rPr>
                <w:sz w:val="24"/>
                <w:lang w:val="ru-RU"/>
              </w:rPr>
              <w:t>Творческое задание: подготовка небольшого</w:t>
            </w:r>
            <w:r w:rsidRPr="00DE11BA">
              <w:rPr>
                <w:spacing w:val="-57"/>
                <w:sz w:val="24"/>
                <w:lang w:val="ru-RU"/>
              </w:rPr>
              <w:t xml:space="preserve"> </w:t>
            </w:r>
            <w:r w:rsidRPr="00DE11BA">
              <w:rPr>
                <w:sz w:val="24"/>
                <w:lang w:val="ru-RU"/>
              </w:rPr>
              <w:t>публичного</w:t>
            </w:r>
            <w:r w:rsidRPr="00DE11BA">
              <w:rPr>
                <w:spacing w:val="-1"/>
                <w:sz w:val="24"/>
                <w:lang w:val="ru-RU"/>
              </w:rPr>
              <w:t xml:space="preserve"> </w:t>
            </w:r>
            <w:r w:rsidRPr="00DE11BA">
              <w:rPr>
                <w:sz w:val="24"/>
                <w:lang w:val="ru-RU"/>
              </w:rPr>
              <w:t>выступления.</w:t>
            </w:r>
          </w:p>
        </w:tc>
        <w:tc>
          <w:tcPr>
            <w:tcW w:w="3675" w:type="dxa"/>
            <w:tcBorders>
              <w:top w:val="single" w:sz="6" w:space="0" w:color="000000"/>
              <w:bottom w:val="single" w:sz="6" w:space="0" w:color="000000"/>
            </w:tcBorders>
          </w:tcPr>
          <w:p w:rsidR="00DE11BA" w:rsidRPr="00DE11BA" w:rsidRDefault="00DE11BA" w:rsidP="00EF0B46">
            <w:pPr>
              <w:rPr>
                <w:sz w:val="24"/>
                <w:lang w:val="ru-RU"/>
              </w:rPr>
            </w:pPr>
          </w:p>
        </w:tc>
      </w:tr>
      <w:tr w:rsidR="00DE11BA" w:rsidRPr="00BE1740" w:rsidTr="00EF0B46">
        <w:trPr>
          <w:trHeight w:val="1175"/>
        </w:trPr>
        <w:tc>
          <w:tcPr>
            <w:tcW w:w="11911" w:type="dxa"/>
            <w:gridSpan w:val="4"/>
            <w:tcBorders>
              <w:top w:val="single" w:sz="6" w:space="0" w:color="000000"/>
              <w:left w:val="single" w:sz="6" w:space="0" w:color="000000"/>
              <w:right w:val="single" w:sz="6" w:space="0" w:color="000000"/>
            </w:tcBorders>
          </w:tcPr>
          <w:p w:rsidR="00DE11BA" w:rsidRPr="00BE1740" w:rsidRDefault="00DE11BA" w:rsidP="00EF0B46">
            <w:pPr>
              <w:spacing w:line="275" w:lineRule="exact"/>
              <w:rPr>
                <w:b/>
                <w:i/>
                <w:sz w:val="24"/>
              </w:rPr>
            </w:pPr>
            <w:r w:rsidRPr="00BE1740">
              <w:rPr>
                <w:b/>
                <w:i/>
                <w:sz w:val="24"/>
              </w:rPr>
              <w:t>Резерв</w:t>
            </w:r>
            <w:r w:rsidRPr="00BE1740">
              <w:rPr>
                <w:b/>
                <w:i/>
                <w:spacing w:val="-1"/>
                <w:sz w:val="24"/>
              </w:rPr>
              <w:t xml:space="preserve"> </w:t>
            </w:r>
            <w:r w:rsidRPr="00BE1740">
              <w:rPr>
                <w:b/>
                <w:i/>
                <w:sz w:val="24"/>
              </w:rPr>
              <w:t>-</w:t>
            </w:r>
            <w:r w:rsidRPr="00BE1740">
              <w:rPr>
                <w:b/>
                <w:i/>
                <w:spacing w:val="-2"/>
                <w:sz w:val="24"/>
              </w:rPr>
              <w:t xml:space="preserve"> </w:t>
            </w:r>
            <w:r w:rsidRPr="00BE1740">
              <w:rPr>
                <w:b/>
                <w:i/>
                <w:sz w:val="24"/>
              </w:rPr>
              <w:t>18</w:t>
            </w:r>
            <w:r w:rsidRPr="00BE1740">
              <w:rPr>
                <w:b/>
                <w:i/>
                <w:spacing w:val="-1"/>
                <w:sz w:val="24"/>
              </w:rPr>
              <w:t xml:space="preserve"> </w:t>
            </w:r>
            <w:r w:rsidRPr="00BE1740">
              <w:rPr>
                <w:b/>
                <w:i/>
                <w:sz w:val="24"/>
              </w:rPr>
              <w:t>ч.</w:t>
            </w:r>
          </w:p>
        </w:tc>
        <w:tc>
          <w:tcPr>
            <w:tcW w:w="3675" w:type="dxa"/>
            <w:tcBorders>
              <w:top w:val="single" w:sz="6" w:space="0" w:color="000000"/>
              <w:left w:val="single" w:sz="6" w:space="0" w:color="000000"/>
            </w:tcBorders>
          </w:tcPr>
          <w:p w:rsidR="00DE11BA" w:rsidRPr="00BE1740" w:rsidRDefault="00DE11BA" w:rsidP="00EF0B46">
            <w:pPr>
              <w:rPr>
                <w:sz w:val="24"/>
              </w:rPr>
            </w:pPr>
          </w:p>
        </w:tc>
      </w:tr>
    </w:tbl>
    <w:p w:rsidR="00DE11BA" w:rsidRDefault="00DE11BA" w:rsidP="00DE11BA">
      <w:pPr>
        <w:spacing w:before="90"/>
        <w:rPr>
          <w:sz w:val="24"/>
        </w:rPr>
      </w:pPr>
    </w:p>
    <w:p w:rsidR="00DE11BA" w:rsidRPr="007C5780" w:rsidRDefault="00DE11BA" w:rsidP="00DE11BA">
      <w:pPr>
        <w:spacing w:line="14" w:lineRule="exact"/>
        <w:rPr>
          <w:color w:val="000000" w:themeColor="text1"/>
          <w:sz w:val="28"/>
          <w:szCs w:val="28"/>
        </w:rPr>
      </w:pPr>
    </w:p>
    <w:p w:rsidR="00D14ADE" w:rsidRDefault="00D14ADE"/>
    <w:sectPr w:rsidR="00D14ADE" w:rsidSect="00DE11BA">
      <w:footerReference w:type="default" r:id="rId115"/>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NewtonCSanPin-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E11BA">
    <w:pPr>
      <w:pStyle w:val="a5"/>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E11BA">
    <w:pPr>
      <w:pStyle w:val="a5"/>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30CACE06" wp14:editId="6F4E96EA">
              <wp:simplePos x="0" y="0"/>
              <wp:positionH relativeFrom="page">
                <wp:posOffset>6842760</wp:posOffset>
              </wp:positionH>
              <wp:positionV relativeFrom="page">
                <wp:posOffset>9917430</wp:posOffset>
              </wp:positionV>
              <wp:extent cx="219710" cy="16573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DE11BA">
                          <w:pPr>
                            <w:spacing w:line="245" w:lineRule="exact"/>
                            <w:rPr>
                              <w:rFonts w:ascii="Calibri"/>
                            </w:rPr>
                          </w:pPr>
                          <w:r>
                            <w:fldChar w:fldCharType="begin"/>
                          </w:r>
                          <w:r>
                            <w:rPr>
                              <w:rFonts w:ascii="Calibri"/>
                            </w:rPr>
                            <w:instrText xml:space="preserve"> PAGE </w:instrText>
                          </w:r>
                          <w:r>
                            <w:fldChar w:fldCharType="separate"/>
                          </w:r>
                          <w:r>
                            <w:rPr>
                              <w:rFonts w:ascii="Calibri"/>
                              <w:noProof/>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CACE06" id="_x0000_t202" coordsize="21600,21600" o:spt="202" path="m,l,21600r21600,l21600,xe">
              <v:stroke joinstyle="miter"/>
              <v:path gradientshapeok="t" o:connecttype="rect"/>
            </v:shapetype>
            <v:shape id="Надпись 2" o:spid="_x0000_s1026" type="#_x0000_t202" style="position:absolute;margin-left:538.8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KoxAIAAK4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" filled="f" stroked="f">
              <v:textbox inset="0,0,0,0">
                <w:txbxContent>
                  <w:p w:rsidR="00987341" w:rsidRDefault="00DE11BA">
                    <w:pPr>
                      <w:spacing w:line="245" w:lineRule="exact"/>
                      <w:rPr>
                        <w:rFonts w:ascii="Calibri"/>
                      </w:rPr>
                    </w:pPr>
                    <w:r>
                      <w:fldChar w:fldCharType="begin"/>
                    </w:r>
                    <w:r>
                      <w:rPr>
                        <w:rFonts w:ascii="Calibri"/>
                      </w:rPr>
                      <w:instrText xml:space="preserve"> PAGE </w:instrText>
                    </w:r>
                    <w:r>
                      <w:fldChar w:fldCharType="separate"/>
                    </w:r>
                    <w:r>
                      <w:rPr>
                        <w:rFonts w:ascii="Calibri"/>
                        <w:noProof/>
                      </w:rPr>
                      <w:t>29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E11BA">
    <w:pPr>
      <w:pStyle w:val="a5"/>
      <w:spacing w:line="14" w:lineRule="auto"/>
      <w:rPr>
        <w:sz w:val="20"/>
      </w:rPr>
    </w:pPr>
    <w:r>
      <w:rPr>
        <w:noProof/>
        <w:sz w:val="26"/>
        <w:lang w:eastAsia="ru-RU"/>
      </w:rPr>
      <mc:AlternateContent>
        <mc:Choice Requires="wps">
          <w:drawing>
            <wp:anchor distT="0" distB="0" distL="114300" distR="114300" simplePos="0" relativeHeight="251661312" behindDoc="1" locked="0" layoutInCell="1" allowOverlap="1">
              <wp:simplePos x="0" y="0"/>
              <wp:positionH relativeFrom="page">
                <wp:posOffset>9792970</wp:posOffset>
              </wp:positionH>
              <wp:positionV relativeFrom="page">
                <wp:posOffset>6785610</wp:posOffset>
              </wp:positionV>
              <wp:extent cx="219710" cy="165735"/>
              <wp:effectExtent l="1270" t="3810" r="0" b="190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DE11B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86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7" type="#_x0000_t202" style="position:absolute;margin-left:771.1pt;margin-top:534.3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" filled="f" stroked="f">
              <v:textbox inset="0,0,0,0">
                <w:txbxContent>
                  <w:p w:rsidR="00987341" w:rsidRDefault="00DE11BA">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86</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DE11BA">
    <w:pPr>
      <w:pStyle w:val="a5"/>
      <w:spacing w:line="14" w:lineRule="auto"/>
      <w:rPr>
        <w:sz w:val="20"/>
      </w:rPr>
    </w:pPr>
    <w:r>
      <w:rPr>
        <w:noProof/>
        <w:sz w:val="26"/>
        <w:lang w:eastAsia="ru-RU"/>
      </w:rPr>
      <mc:AlternateContent>
        <mc:Choice Requires="wps">
          <w:drawing>
            <wp:anchor distT="0" distB="0" distL="114300" distR="114300" simplePos="0" relativeHeight="251660288" behindDoc="1" locked="0" layoutInCell="1" allowOverlap="1" wp14:anchorId="35008DF0" wp14:editId="7151FEA2">
              <wp:simplePos x="0" y="0"/>
              <wp:positionH relativeFrom="page">
                <wp:posOffset>9792970</wp:posOffset>
              </wp:positionH>
              <wp:positionV relativeFrom="page">
                <wp:posOffset>6785610</wp:posOffset>
              </wp:positionV>
              <wp:extent cx="21971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DE11BA">
                          <w:pPr>
                            <w:spacing w:line="245" w:lineRule="exact"/>
                            <w:rPr>
                              <w:rFonts w:ascii="Calibri"/>
                            </w:rPr>
                          </w:pPr>
                          <w:r>
                            <w:fldChar w:fldCharType="begin"/>
                          </w:r>
                          <w:r>
                            <w:rPr>
                              <w:rFonts w:ascii="Calibri"/>
                            </w:rPr>
                            <w:instrText xml:space="preserve"> PAGE </w:instrText>
                          </w:r>
                          <w:r>
                            <w:fldChar w:fldCharType="separate"/>
                          </w:r>
                          <w:r>
                            <w:rPr>
                              <w:rFonts w:ascii="Calibri"/>
                              <w:noProof/>
                            </w:rPr>
                            <w:t>87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008DF0" id="_x0000_t202" coordsize="21600,21600" o:spt="202" path="m,l,21600r21600,l21600,xe">
              <v:stroke joinstyle="miter"/>
              <v:path gradientshapeok="t" o:connecttype="rect"/>
            </v:shapetype>
            <v:shape id="Надпись 1" o:spid="_x0000_s1028" type="#_x0000_t202" style="position:absolute;margin-left:771.1pt;margin-top:534.3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" filled="f" stroked="f">
              <v:textbox inset="0,0,0,0">
                <w:txbxContent>
                  <w:p w:rsidR="00987341" w:rsidRDefault="00DE11BA">
                    <w:pPr>
                      <w:spacing w:line="245" w:lineRule="exact"/>
                      <w:rPr>
                        <w:rFonts w:ascii="Calibri"/>
                      </w:rPr>
                    </w:pPr>
                    <w:r>
                      <w:fldChar w:fldCharType="begin"/>
                    </w:r>
                    <w:r>
                      <w:rPr>
                        <w:rFonts w:ascii="Calibri"/>
                      </w:rPr>
                      <w:instrText xml:space="preserve"> PAGE </w:instrText>
                    </w:r>
                    <w:r>
                      <w:fldChar w:fldCharType="separate"/>
                    </w:r>
                    <w:r>
                      <w:rPr>
                        <w:rFonts w:ascii="Calibri"/>
                        <w:noProof/>
                      </w:rPr>
                      <w:t>87</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DF40689"/>
    <w:multiLevelType w:val="hybridMultilevel"/>
    <w:tmpl w:val="CD967E0A"/>
    <w:lvl w:ilvl="0" w:tplc="D13A533A">
      <w:start w:val="1"/>
      <w:numFmt w:val="decimal"/>
      <w:lvlText w:val="%1"/>
      <w:lvlJc w:val="left"/>
      <w:pPr>
        <w:ind w:left="411" w:hanging="195"/>
      </w:pPr>
      <w:rPr>
        <w:rFonts w:ascii="Times New Roman" w:eastAsia="Times New Roman" w:hAnsi="Times New Roman" w:cs="Times New Roman" w:hint="default"/>
        <w:b/>
        <w:bCs/>
        <w:w w:val="99"/>
        <w:sz w:val="26"/>
        <w:szCs w:val="26"/>
        <w:u w:val="thick" w:color="000000"/>
        <w:lang w:val="ru-RU" w:eastAsia="en-US" w:bidi="ar-SA"/>
      </w:rPr>
    </w:lvl>
    <w:lvl w:ilvl="1" w:tplc="5FB6458C">
      <w:start w:val="3"/>
      <w:numFmt w:val="decimal"/>
      <w:lvlText w:val="%2"/>
      <w:lvlJc w:val="left"/>
      <w:pPr>
        <w:ind w:left="2307" w:hanging="180"/>
      </w:pPr>
      <w:rPr>
        <w:rFonts w:ascii="Times New Roman" w:eastAsia="Times New Roman" w:hAnsi="Times New Roman" w:cs="Times New Roman" w:hint="default"/>
        <w:b/>
        <w:bCs/>
        <w:w w:val="100"/>
        <w:sz w:val="24"/>
        <w:szCs w:val="24"/>
        <w:u w:val="thick" w:color="000000"/>
        <w:lang w:val="ru-RU" w:eastAsia="en-US" w:bidi="ar-SA"/>
      </w:rPr>
    </w:lvl>
    <w:lvl w:ilvl="2" w:tplc="63EA9956">
      <w:numFmt w:val="bullet"/>
      <w:lvlText w:val="•"/>
      <w:lvlJc w:val="left"/>
      <w:pPr>
        <w:ind w:left="880" w:hanging="180"/>
      </w:pPr>
      <w:rPr>
        <w:rFonts w:hint="default"/>
        <w:lang w:val="ru-RU" w:eastAsia="en-US" w:bidi="ar-SA"/>
      </w:rPr>
    </w:lvl>
    <w:lvl w:ilvl="3" w:tplc="E8A4798E">
      <w:numFmt w:val="bullet"/>
      <w:lvlText w:val="•"/>
      <w:lvlJc w:val="left"/>
      <w:pPr>
        <w:ind w:left="2033" w:hanging="180"/>
      </w:pPr>
      <w:rPr>
        <w:rFonts w:hint="default"/>
        <w:lang w:val="ru-RU" w:eastAsia="en-US" w:bidi="ar-SA"/>
      </w:rPr>
    </w:lvl>
    <w:lvl w:ilvl="4" w:tplc="C13EFE74">
      <w:numFmt w:val="bullet"/>
      <w:lvlText w:val="•"/>
      <w:lvlJc w:val="left"/>
      <w:pPr>
        <w:ind w:left="3186" w:hanging="180"/>
      </w:pPr>
      <w:rPr>
        <w:rFonts w:hint="default"/>
        <w:lang w:val="ru-RU" w:eastAsia="en-US" w:bidi="ar-SA"/>
      </w:rPr>
    </w:lvl>
    <w:lvl w:ilvl="5" w:tplc="421A4F80">
      <w:numFmt w:val="bullet"/>
      <w:lvlText w:val="•"/>
      <w:lvlJc w:val="left"/>
      <w:pPr>
        <w:ind w:left="4339" w:hanging="180"/>
      </w:pPr>
      <w:rPr>
        <w:rFonts w:hint="default"/>
        <w:lang w:val="ru-RU" w:eastAsia="en-US" w:bidi="ar-SA"/>
      </w:rPr>
    </w:lvl>
    <w:lvl w:ilvl="6" w:tplc="6ED8E7EE">
      <w:numFmt w:val="bullet"/>
      <w:lvlText w:val="•"/>
      <w:lvlJc w:val="left"/>
      <w:pPr>
        <w:ind w:left="5493" w:hanging="180"/>
      </w:pPr>
      <w:rPr>
        <w:rFonts w:hint="default"/>
        <w:lang w:val="ru-RU" w:eastAsia="en-US" w:bidi="ar-SA"/>
      </w:rPr>
    </w:lvl>
    <w:lvl w:ilvl="7" w:tplc="144A9754">
      <w:numFmt w:val="bullet"/>
      <w:lvlText w:val="•"/>
      <w:lvlJc w:val="left"/>
      <w:pPr>
        <w:ind w:left="6646" w:hanging="180"/>
      </w:pPr>
      <w:rPr>
        <w:rFonts w:hint="default"/>
        <w:lang w:val="ru-RU" w:eastAsia="en-US" w:bidi="ar-SA"/>
      </w:rPr>
    </w:lvl>
    <w:lvl w:ilvl="8" w:tplc="1EE240E8">
      <w:numFmt w:val="bullet"/>
      <w:lvlText w:val="•"/>
      <w:lvlJc w:val="left"/>
      <w:pPr>
        <w:ind w:left="7799" w:hanging="180"/>
      </w:pPr>
      <w:rPr>
        <w:rFonts w:hint="default"/>
        <w:lang w:val="ru-RU" w:eastAsia="en-US" w:bidi="ar-SA"/>
      </w:rPr>
    </w:lvl>
  </w:abstractNum>
  <w:abstractNum w:abstractNumId="11" w15:restartNumberingAfterBreak="0">
    <w:nsid w:val="18DB36D1"/>
    <w:multiLevelType w:val="hybridMultilevel"/>
    <w:tmpl w:val="5C6284AA"/>
    <w:lvl w:ilvl="0" w:tplc="DCE82C5A">
      <w:numFmt w:val="bullet"/>
      <w:lvlText w:val=""/>
      <w:lvlJc w:val="left"/>
      <w:pPr>
        <w:ind w:left="217" w:hanging="428"/>
      </w:pPr>
      <w:rPr>
        <w:rFonts w:ascii="Wingdings" w:eastAsia="Wingdings" w:hAnsi="Wingdings" w:cs="Wingdings" w:hint="default"/>
        <w:w w:val="99"/>
        <w:sz w:val="26"/>
        <w:szCs w:val="26"/>
        <w:lang w:val="ru-RU" w:eastAsia="en-US" w:bidi="ar-SA"/>
      </w:rPr>
    </w:lvl>
    <w:lvl w:ilvl="1" w:tplc="E430A6C8">
      <w:numFmt w:val="bullet"/>
      <w:lvlText w:val="•"/>
      <w:lvlJc w:val="left"/>
      <w:pPr>
        <w:ind w:left="1208" w:hanging="428"/>
      </w:pPr>
      <w:rPr>
        <w:rFonts w:hint="default"/>
        <w:lang w:val="ru-RU" w:eastAsia="en-US" w:bidi="ar-SA"/>
      </w:rPr>
    </w:lvl>
    <w:lvl w:ilvl="2" w:tplc="DC8477B6">
      <w:numFmt w:val="bullet"/>
      <w:lvlText w:val="•"/>
      <w:lvlJc w:val="left"/>
      <w:pPr>
        <w:ind w:left="2197" w:hanging="428"/>
      </w:pPr>
      <w:rPr>
        <w:rFonts w:hint="default"/>
        <w:lang w:val="ru-RU" w:eastAsia="en-US" w:bidi="ar-SA"/>
      </w:rPr>
    </w:lvl>
    <w:lvl w:ilvl="3" w:tplc="FC60B976">
      <w:numFmt w:val="bullet"/>
      <w:lvlText w:val="•"/>
      <w:lvlJc w:val="left"/>
      <w:pPr>
        <w:ind w:left="3185" w:hanging="428"/>
      </w:pPr>
      <w:rPr>
        <w:rFonts w:hint="default"/>
        <w:lang w:val="ru-RU" w:eastAsia="en-US" w:bidi="ar-SA"/>
      </w:rPr>
    </w:lvl>
    <w:lvl w:ilvl="4" w:tplc="7AC8E3FC">
      <w:numFmt w:val="bullet"/>
      <w:lvlText w:val="•"/>
      <w:lvlJc w:val="left"/>
      <w:pPr>
        <w:ind w:left="4174" w:hanging="428"/>
      </w:pPr>
      <w:rPr>
        <w:rFonts w:hint="default"/>
        <w:lang w:val="ru-RU" w:eastAsia="en-US" w:bidi="ar-SA"/>
      </w:rPr>
    </w:lvl>
    <w:lvl w:ilvl="5" w:tplc="FE50D408">
      <w:numFmt w:val="bullet"/>
      <w:lvlText w:val="•"/>
      <w:lvlJc w:val="left"/>
      <w:pPr>
        <w:ind w:left="5163" w:hanging="428"/>
      </w:pPr>
      <w:rPr>
        <w:rFonts w:hint="default"/>
        <w:lang w:val="ru-RU" w:eastAsia="en-US" w:bidi="ar-SA"/>
      </w:rPr>
    </w:lvl>
    <w:lvl w:ilvl="6" w:tplc="ADE6EE5A">
      <w:numFmt w:val="bullet"/>
      <w:lvlText w:val="•"/>
      <w:lvlJc w:val="left"/>
      <w:pPr>
        <w:ind w:left="6151" w:hanging="428"/>
      </w:pPr>
      <w:rPr>
        <w:rFonts w:hint="default"/>
        <w:lang w:val="ru-RU" w:eastAsia="en-US" w:bidi="ar-SA"/>
      </w:rPr>
    </w:lvl>
    <w:lvl w:ilvl="7" w:tplc="BB8C96EC">
      <w:numFmt w:val="bullet"/>
      <w:lvlText w:val="•"/>
      <w:lvlJc w:val="left"/>
      <w:pPr>
        <w:ind w:left="7140" w:hanging="428"/>
      </w:pPr>
      <w:rPr>
        <w:rFonts w:hint="default"/>
        <w:lang w:val="ru-RU" w:eastAsia="en-US" w:bidi="ar-SA"/>
      </w:rPr>
    </w:lvl>
    <w:lvl w:ilvl="8" w:tplc="78B63FCA">
      <w:numFmt w:val="bullet"/>
      <w:lvlText w:val="•"/>
      <w:lvlJc w:val="left"/>
      <w:pPr>
        <w:ind w:left="8129" w:hanging="428"/>
      </w:pPr>
      <w:rPr>
        <w:rFonts w:hint="default"/>
        <w:lang w:val="ru-RU" w:eastAsia="en-US" w:bidi="ar-SA"/>
      </w:rPr>
    </w:lvl>
  </w:abstractNum>
  <w:abstractNum w:abstractNumId="12" w15:restartNumberingAfterBreak="0">
    <w:nsid w:val="1F293248"/>
    <w:multiLevelType w:val="hybridMultilevel"/>
    <w:tmpl w:val="4B6253E2"/>
    <w:lvl w:ilvl="0" w:tplc="5F72128C">
      <w:start w:val="1"/>
      <w:numFmt w:val="decimal"/>
      <w:lvlText w:val="%1"/>
      <w:lvlJc w:val="left"/>
      <w:pPr>
        <w:ind w:left="411" w:hanging="195"/>
      </w:pPr>
      <w:rPr>
        <w:rFonts w:ascii="Times New Roman" w:eastAsia="Times New Roman" w:hAnsi="Times New Roman" w:cs="Times New Roman" w:hint="default"/>
        <w:b/>
        <w:bCs/>
        <w:w w:val="99"/>
        <w:sz w:val="26"/>
        <w:szCs w:val="26"/>
        <w:u w:val="thick" w:color="000000"/>
        <w:lang w:val="ru-RU" w:eastAsia="en-US" w:bidi="ar-SA"/>
      </w:rPr>
    </w:lvl>
    <w:lvl w:ilvl="1" w:tplc="EFE6F9D6">
      <w:start w:val="3"/>
      <w:numFmt w:val="decimal"/>
      <w:lvlText w:val="%2"/>
      <w:lvlJc w:val="left"/>
      <w:pPr>
        <w:ind w:left="732" w:hanging="180"/>
      </w:pPr>
      <w:rPr>
        <w:rFonts w:ascii="Times New Roman" w:eastAsia="Times New Roman" w:hAnsi="Times New Roman" w:cs="Times New Roman" w:hint="default"/>
        <w:b/>
        <w:bCs/>
        <w:w w:val="100"/>
        <w:sz w:val="24"/>
        <w:szCs w:val="24"/>
        <w:u w:val="thick" w:color="000000"/>
        <w:lang w:val="ru-RU" w:eastAsia="en-US" w:bidi="ar-SA"/>
      </w:rPr>
    </w:lvl>
    <w:lvl w:ilvl="2" w:tplc="465C926C">
      <w:numFmt w:val="bullet"/>
      <w:lvlText w:val="•"/>
      <w:lvlJc w:val="left"/>
      <w:pPr>
        <w:ind w:left="880" w:hanging="180"/>
      </w:pPr>
      <w:rPr>
        <w:rFonts w:hint="default"/>
        <w:lang w:val="ru-RU" w:eastAsia="en-US" w:bidi="ar-SA"/>
      </w:rPr>
    </w:lvl>
    <w:lvl w:ilvl="3" w:tplc="ADBEC808">
      <w:numFmt w:val="bullet"/>
      <w:lvlText w:val="•"/>
      <w:lvlJc w:val="left"/>
      <w:pPr>
        <w:ind w:left="2033" w:hanging="180"/>
      </w:pPr>
      <w:rPr>
        <w:rFonts w:hint="default"/>
        <w:lang w:val="ru-RU" w:eastAsia="en-US" w:bidi="ar-SA"/>
      </w:rPr>
    </w:lvl>
    <w:lvl w:ilvl="4" w:tplc="6188F3EE">
      <w:numFmt w:val="bullet"/>
      <w:lvlText w:val="•"/>
      <w:lvlJc w:val="left"/>
      <w:pPr>
        <w:ind w:left="3186" w:hanging="180"/>
      </w:pPr>
      <w:rPr>
        <w:rFonts w:hint="default"/>
        <w:lang w:val="ru-RU" w:eastAsia="en-US" w:bidi="ar-SA"/>
      </w:rPr>
    </w:lvl>
    <w:lvl w:ilvl="5" w:tplc="BCF0DCF8">
      <w:numFmt w:val="bullet"/>
      <w:lvlText w:val="•"/>
      <w:lvlJc w:val="left"/>
      <w:pPr>
        <w:ind w:left="4339" w:hanging="180"/>
      </w:pPr>
      <w:rPr>
        <w:rFonts w:hint="default"/>
        <w:lang w:val="ru-RU" w:eastAsia="en-US" w:bidi="ar-SA"/>
      </w:rPr>
    </w:lvl>
    <w:lvl w:ilvl="6" w:tplc="964455C0">
      <w:numFmt w:val="bullet"/>
      <w:lvlText w:val="•"/>
      <w:lvlJc w:val="left"/>
      <w:pPr>
        <w:ind w:left="5493" w:hanging="180"/>
      </w:pPr>
      <w:rPr>
        <w:rFonts w:hint="default"/>
        <w:lang w:val="ru-RU" w:eastAsia="en-US" w:bidi="ar-SA"/>
      </w:rPr>
    </w:lvl>
    <w:lvl w:ilvl="7" w:tplc="2C541DD2">
      <w:numFmt w:val="bullet"/>
      <w:lvlText w:val="•"/>
      <w:lvlJc w:val="left"/>
      <w:pPr>
        <w:ind w:left="6646" w:hanging="180"/>
      </w:pPr>
      <w:rPr>
        <w:rFonts w:hint="default"/>
        <w:lang w:val="ru-RU" w:eastAsia="en-US" w:bidi="ar-SA"/>
      </w:rPr>
    </w:lvl>
    <w:lvl w:ilvl="8" w:tplc="7284CDEA">
      <w:numFmt w:val="bullet"/>
      <w:lvlText w:val="•"/>
      <w:lvlJc w:val="left"/>
      <w:pPr>
        <w:ind w:left="7799" w:hanging="180"/>
      </w:pPr>
      <w:rPr>
        <w:rFonts w:hint="default"/>
        <w:lang w:val="ru-RU" w:eastAsia="en-US" w:bidi="ar-SA"/>
      </w:rPr>
    </w:lvl>
  </w:abstractNum>
  <w:abstractNum w:abstractNumId="13" w15:restartNumberingAfterBreak="0">
    <w:nsid w:val="3CB81BAC"/>
    <w:multiLevelType w:val="multilevel"/>
    <w:tmpl w:val="74B6E64C"/>
    <w:lvl w:ilvl="0">
      <w:start w:val="2"/>
      <w:numFmt w:val="decimal"/>
      <w:lvlText w:val="%1"/>
      <w:lvlJc w:val="left"/>
      <w:pPr>
        <w:ind w:left="592" w:hanging="380"/>
      </w:pPr>
      <w:rPr>
        <w:rFonts w:hint="default"/>
        <w:lang w:val="ru-RU" w:eastAsia="en-US" w:bidi="ar-SA"/>
      </w:rPr>
    </w:lvl>
    <w:lvl w:ilvl="1">
      <w:start w:val="4"/>
      <w:numFmt w:val="decimal"/>
      <w:lvlText w:val="%1-%2"/>
      <w:lvlJc w:val="left"/>
      <w:pPr>
        <w:ind w:left="592" w:hanging="380"/>
      </w:pPr>
      <w:rPr>
        <w:rFonts w:ascii="Times New Roman" w:eastAsia="Times New Roman" w:hAnsi="Times New Roman" w:cs="Times New Roman" w:hint="default"/>
        <w:spacing w:val="-1"/>
        <w:w w:val="100"/>
        <w:sz w:val="24"/>
        <w:szCs w:val="24"/>
        <w:lang w:val="ru-RU" w:eastAsia="en-US" w:bidi="ar-SA"/>
      </w:rPr>
    </w:lvl>
    <w:lvl w:ilvl="2">
      <w:start w:val="1"/>
      <w:numFmt w:val="decimal"/>
      <w:lvlText w:val="%3."/>
      <w:lvlJc w:val="left"/>
      <w:pPr>
        <w:ind w:left="3621" w:hanging="360"/>
        <w:jc w:val="right"/>
      </w:pPr>
      <w:rPr>
        <w:rFonts w:hint="default"/>
        <w:b/>
        <w:bCs/>
        <w:w w:val="100"/>
        <w:lang w:val="ru-RU" w:eastAsia="en-US" w:bidi="ar-SA"/>
      </w:rPr>
    </w:lvl>
    <w:lvl w:ilvl="3">
      <w:numFmt w:val="bullet"/>
      <w:lvlText w:val="•"/>
      <w:lvlJc w:val="left"/>
      <w:pPr>
        <w:ind w:left="5061" w:hanging="360"/>
      </w:pPr>
      <w:rPr>
        <w:rFonts w:hint="default"/>
        <w:lang w:val="ru-RU" w:eastAsia="en-US" w:bidi="ar-SA"/>
      </w:rPr>
    </w:lvl>
    <w:lvl w:ilvl="4">
      <w:numFmt w:val="bullet"/>
      <w:lvlText w:val="•"/>
      <w:lvlJc w:val="left"/>
      <w:pPr>
        <w:ind w:left="5782" w:hanging="360"/>
      </w:pPr>
      <w:rPr>
        <w:rFonts w:hint="default"/>
        <w:lang w:val="ru-RU" w:eastAsia="en-US" w:bidi="ar-SA"/>
      </w:rPr>
    </w:lvl>
    <w:lvl w:ilvl="5">
      <w:numFmt w:val="bullet"/>
      <w:lvlText w:val="•"/>
      <w:lvlJc w:val="left"/>
      <w:pPr>
        <w:ind w:left="6502" w:hanging="360"/>
      </w:pPr>
      <w:rPr>
        <w:rFonts w:hint="default"/>
        <w:lang w:val="ru-RU" w:eastAsia="en-US" w:bidi="ar-SA"/>
      </w:rPr>
    </w:lvl>
    <w:lvl w:ilvl="6">
      <w:numFmt w:val="bullet"/>
      <w:lvlText w:val="•"/>
      <w:lvlJc w:val="left"/>
      <w:pPr>
        <w:ind w:left="7223" w:hanging="360"/>
      </w:pPr>
      <w:rPr>
        <w:rFonts w:hint="default"/>
        <w:lang w:val="ru-RU" w:eastAsia="en-US" w:bidi="ar-SA"/>
      </w:rPr>
    </w:lvl>
    <w:lvl w:ilvl="7">
      <w:numFmt w:val="bullet"/>
      <w:lvlText w:val="•"/>
      <w:lvlJc w:val="left"/>
      <w:pPr>
        <w:ind w:left="7944" w:hanging="360"/>
      </w:pPr>
      <w:rPr>
        <w:rFonts w:hint="default"/>
        <w:lang w:val="ru-RU" w:eastAsia="en-US" w:bidi="ar-SA"/>
      </w:rPr>
    </w:lvl>
    <w:lvl w:ilvl="8">
      <w:numFmt w:val="bullet"/>
      <w:lvlText w:val="•"/>
      <w:lvlJc w:val="left"/>
      <w:pPr>
        <w:ind w:left="8664" w:hanging="360"/>
      </w:pPr>
      <w:rPr>
        <w:rFonts w:hint="default"/>
        <w:lang w:val="ru-RU" w:eastAsia="en-US" w:bidi="ar-SA"/>
      </w:rPr>
    </w:lvl>
  </w:abstractNum>
  <w:abstractNum w:abstractNumId="14" w15:restartNumberingAfterBreak="0">
    <w:nsid w:val="477E62C0"/>
    <w:multiLevelType w:val="hybridMultilevel"/>
    <w:tmpl w:val="669CE0FC"/>
    <w:lvl w:ilvl="0" w:tplc="C21050D6">
      <w:start w:val="1"/>
      <w:numFmt w:val="decimal"/>
      <w:lvlText w:val="%1"/>
      <w:lvlJc w:val="left"/>
      <w:pPr>
        <w:ind w:left="411" w:hanging="195"/>
      </w:pPr>
      <w:rPr>
        <w:rFonts w:ascii="Times New Roman" w:eastAsia="Times New Roman" w:hAnsi="Times New Roman" w:cs="Times New Roman" w:hint="default"/>
        <w:b/>
        <w:bCs/>
        <w:w w:val="99"/>
        <w:sz w:val="26"/>
        <w:szCs w:val="26"/>
        <w:u w:val="thick" w:color="000000"/>
        <w:lang w:val="ru-RU" w:eastAsia="en-US" w:bidi="ar-SA"/>
      </w:rPr>
    </w:lvl>
    <w:lvl w:ilvl="1" w:tplc="903854EC">
      <w:numFmt w:val="bullet"/>
      <w:lvlText w:val="•"/>
      <w:lvlJc w:val="left"/>
      <w:pPr>
        <w:ind w:left="1388" w:hanging="195"/>
      </w:pPr>
      <w:rPr>
        <w:rFonts w:hint="default"/>
        <w:lang w:val="ru-RU" w:eastAsia="en-US" w:bidi="ar-SA"/>
      </w:rPr>
    </w:lvl>
    <w:lvl w:ilvl="2" w:tplc="42D40C8E">
      <w:numFmt w:val="bullet"/>
      <w:lvlText w:val="•"/>
      <w:lvlJc w:val="left"/>
      <w:pPr>
        <w:ind w:left="2357" w:hanging="195"/>
      </w:pPr>
      <w:rPr>
        <w:rFonts w:hint="default"/>
        <w:lang w:val="ru-RU" w:eastAsia="en-US" w:bidi="ar-SA"/>
      </w:rPr>
    </w:lvl>
    <w:lvl w:ilvl="3" w:tplc="17B49C46">
      <w:numFmt w:val="bullet"/>
      <w:lvlText w:val="•"/>
      <w:lvlJc w:val="left"/>
      <w:pPr>
        <w:ind w:left="3325" w:hanging="195"/>
      </w:pPr>
      <w:rPr>
        <w:rFonts w:hint="default"/>
        <w:lang w:val="ru-RU" w:eastAsia="en-US" w:bidi="ar-SA"/>
      </w:rPr>
    </w:lvl>
    <w:lvl w:ilvl="4" w:tplc="A392BEAC">
      <w:numFmt w:val="bullet"/>
      <w:lvlText w:val="•"/>
      <w:lvlJc w:val="left"/>
      <w:pPr>
        <w:ind w:left="4294" w:hanging="195"/>
      </w:pPr>
      <w:rPr>
        <w:rFonts w:hint="default"/>
        <w:lang w:val="ru-RU" w:eastAsia="en-US" w:bidi="ar-SA"/>
      </w:rPr>
    </w:lvl>
    <w:lvl w:ilvl="5" w:tplc="3D22A25A">
      <w:numFmt w:val="bullet"/>
      <w:lvlText w:val="•"/>
      <w:lvlJc w:val="left"/>
      <w:pPr>
        <w:ind w:left="5263" w:hanging="195"/>
      </w:pPr>
      <w:rPr>
        <w:rFonts w:hint="default"/>
        <w:lang w:val="ru-RU" w:eastAsia="en-US" w:bidi="ar-SA"/>
      </w:rPr>
    </w:lvl>
    <w:lvl w:ilvl="6" w:tplc="E6142FDA">
      <w:numFmt w:val="bullet"/>
      <w:lvlText w:val="•"/>
      <w:lvlJc w:val="left"/>
      <w:pPr>
        <w:ind w:left="6231" w:hanging="195"/>
      </w:pPr>
      <w:rPr>
        <w:rFonts w:hint="default"/>
        <w:lang w:val="ru-RU" w:eastAsia="en-US" w:bidi="ar-SA"/>
      </w:rPr>
    </w:lvl>
    <w:lvl w:ilvl="7" w:tplc="10E807A6">
      <w:numFmt w:val="bullet"/>
      <w:lvlText w:val="•"/>
      <w:lvlJc w:val="left"/>
      <w:pPr>
        <w:ind w:left="7200" w:hanging="195"/>
      </w:pPr>
      <w:rPr>
        <w:rFonts w:hint="default"/>
        <w:lang w:val="ru-RU" w:eastAsia="en-US" w:bidi="ar-SA"/>
      </w:rPr>
    </w:lvl>
    <w:lvl w:ilvl="8" w:tplc="AC20DCF4">
      <w:numFmt w:val="bullet"/>
      <w:lvlText w:val="•"/>
      <w:lvlJc w:val="left"/>
      <w:pPr>
        <w:ind w:left="8169" w:hanging="195"/>
      </w:pPr>
      <w:rPr>
        <w:rFonts w:hint="default"/>
        <w:lang w:val="ru-RU" w:eastAsia="en-US" w:bidi="ar-SA"/>
      </w:rPr>
    </w:lvl>
  </w:abstractNum>
  <w:abstractNum w:abstractNumId="15" w15:restartNumberingAfterBreak="0">
    <w:nsid w:val="66ED6E6F"/>
    <w:multiLevelType w:val="hybridMultilevel"/>
    <w:tmpl w:val="D586FD30"/>
    <w:lvl w:ilvl="0" w:tplc="9EC0AD32">
      <w:numFmt w:val="bullet"/>
      <w:lvlText w:val=""/>
      <w:lvlJc w:val="left"/>
      <w:pPr>
        <w:ind w:left="280" w:hanging="173"/>
      </w:pPr>
      <w:rPr>
        <w:rFonts w:ascii="Symbol" w:eastAsia="Symbol" w:hAnsi="Symbol" w:cs="Symbol" w:hint="default"/>
        <w:w w:val="100"/>
        <w:sz w:val="18"/>
        <w:szCs w:val="18"/>
        <w:lang w:val="ru-RU" w:eastAsia="en-US" w:bidi="ar-SA"/>
      </w:rPr>
    </w:lvl>
    <w:lvl w:ilvl="1" w:tplc="08588EEA">
      <w:numFmt w:val="bullet"/>
      <w:lvlText w:val="•"/>
      <w:lvlJc w:val="left"/>
      <w:pPr>
        <w:ind w:left="605" w:hanging="173"/>
      </w:pPr>
      <w:rPr>
        <w:rFonts w:hint="default"/>
        <w:lang w:val="ru-RU" w:eastAsia="en-US" w:bidi="ar-SA"/>
      </w:rPr>
    </w:lvl>
    <w:lvl w:ilvl="2" w:tplc="25E88EFC">
      <w:numFmt w:val="bullet"/>
      <w:lvlText w:val="•"/>
      <w:lvlJc w:val="left"/>
      <w:pPr>
        <w:ind w:left="931" w:hanging="173"/>
      </w:pPr>
      <w:rPr>
        <w:rFonts w:hint="default"/>
        <w:lang w:val="ru-RU" w:eastAsia="en-US" w:bidi="ar-SA"/>
      </w:rPr>
    </w:lvl>
    <w:lvl w:ilvl="3" w:tplc="D1D0D5F6">
      <w:numFmt w:val="bullet"/>
      <w:lvlText w:val="•"/>
      <w:lvlJc w:val="left"/>
      <w:pPr>
        <w:ind w:left="1256" w:hanging="173"/>
      </w:pPr>
      <w:rPr>
        <w:rFonts w:hint="default"/>
        <w:lang w:val="ru-RU" w:eastAsia="en-US" w:bidi="ar-SA"/>
      </w:rPr>
    </w:lvl>
    <w:lvl w:ilvl="4" w:tplc="F9F01B00">
      <w:numFmt w:val="bullet"/>
      <w:lvlText w:val="•"/>
      <w:lvlJc w:val="left"/>
      <w:pPr>
        <w:ind w:left="1582" w:hanging="173"/>
      </w:pPr>
      <w:rPr>
        <w:rFonts w:hint="default"/>
        <w:lang w:val="ru-RU" w:eastAsia="en-US" w:bidi="ar-SA"/>
      </w:rPr>
    </w:lvl>
    <w:lvl w:ilvl="5" w:tplc="215C52BC">
      <w:numFmt w:val="bullet"/>
      <w:lvlText w:val="•"/>
      <w:lvlJc w:val="left"/>
      <w:pPr>
        <w:ind w:left="1908" w:hanging="173"/>
      </w:pPr>
      <w:rPr>
        <w:rFonts w:hint="default"/>
        <w:lang w:val="ru-RU" w:eastAsia="en-US" w:bidi="ar-SA"/>
      </w:rPr>
    </w:lvl>
    <w:lvl w:ilvl="6" w:tplc="65D03FC4">
      <w:numFmt w:val="bullet"/>
      <w:lvlText w:val="•"/>
      <w:lvlJc w:val="left"/>
      <w:pPr>
        <w:ind w:left="2233" w:hanging="173"/>
      </w:pPr>
      <w:rPr>
        <w:rFonts w:hint="default"/>
        <w:lang w:val="ru-RU" w:eastAsia="en-US" w:bidi="ar-SA"/>
      </w:rPr>
    </w:lvl>
    <w:lvl w:ilvl="7" w:tplc="C5AE2CE0">
      <w:numFmt w:val="bullet"/>
      <w:lvlText w:val="•"/>
      <w:lvlJc w:val="left"/>
      <w:pPr>
        <w:ind w:left="2559" w:hanging="173"/>
      </w:pPr>
      <w:rPr>
        <w:rFonts w:hint="default"/>
        <w:lang w:val="ru-RU" w:eastAsia="en-US" w:bidi="ar-SA"/>
      </w:rPr>
    </w:lvl>
    <w:lvl w:ilvl="8" w:tplc="10086E7E">
      <w:numFmt w:val="bullet"/>
      <w:lvlText w:val="•"/>
      <w:lvlJc w:val="left"/>
      <w:pPr>
        <w:ind w:left="2884" w:hanging="173"/>
      </w:pPr>
      <w:rPr>
        <w:rFonts w:hint="default"/>
        <w:lang w:val="ru-RU" w:eastAsia="en-US" w:bidi="ar-SA"/>
      </w:rPr>
    </w:lvl>
  </w:abstractNum>
  <w:abstractNum w:abstractNumId="16" w15:restartNumberingAfterBreak="0">
    <w:nsid w:val="6E657A21"/>
    <w:multiLevelType w:val="hybridMultilevel"/>
    <w:tmpl w:val="45BCB4BE"/>
    <w:lvl w:ilvl="0" w:tplc="832A5AEA">
      <w:numFmt w:val="bullet"/>
      <w:lvlText w:val=""/>
      <w:lvlJc w:val="left"/>
      <w:pPr>
        <w:ind w:left="138" w:hanging="142"/>
      </w:pPr>
      <w:rPr>
        <w:rFonts w:ascii="Symbol" w:eastAsia="Symbol" w:hAnsi="Symbol" w:cs="Symbol" w:hint="default"/>
        <w:w w:val="100"/>
        <w:sz w:val="18"/>
        <w:szCs w:val="18"/>
        <w:lang w:val="ru-RU" w:eastAsia="en-US" w:bidi="ar-SA"/>
      </w:rPr>
    </w:lvl>
    <w:lvl w:ilvl="1" w:tplc="5860B4B2">
      <w:numFmt w:val="bullet"/>
      <w:lvlText w:val="•"/>
      <w:lvlJc w:val="left"/>
      <w:pPr>
        <w:ind w:left="493" w:hanging="142"/>
      </w:pPr>
      <w:rPr>
        <w:rFonts w:hint="default"/>
        <w:lang w:val="ru-RU" w:eastAsia="en-US" w:bidi="ar-SA"/>
      </w:rPr>
    </w:lvl>
    <w:lvl w:ilvl="2" w:tplc="B1F6CFC4">
      <w:numFmt w:val="bullet"/>
      <w:lvlText w:val="•"/>
      <w:lvlJc w:val="left"/>
      <w:pPr>
        <w:ind w:left="847" w:hanging="142"/>
      </w:pPr>
      <w:rPr>
        <w:rFonts w:hint="default"/>
        <w:lang w:val="ru-RU" w:eastAsia="en-US" w:bidi="ar-SA"/>
      </w:rPr>
    </w:lvl>
    <w:lvl w:ilvl="3" w:tplc="09B269F0">
      <w:numFmt w:val="bullet"/>
      <w:lvlText w:val="•"/>
      <w:lvlJc w:val="left"/>
      <w:pPr>
        <w:ind w:left="1201" w:hanging="142"/>
      </w:pPr>
      <w:rPr>
        <w:rFonts w:hint="default"/>
        <w:lang w:val="ru-RU" w:eastAsia="en-US" w:bidi="ar-SA"/>
      </w:rPr>
    </w:lvl>
    <w:lvl w:ilvl="4" w:tplc="7264D2EC">
      <w:numFmt w:val="bullet"/>
      <w:lvlText w:val="•"/>
      <w:lvlJc w:val="left"/>
      <w:pPr>
        <w:ind w:left="1554" w:hanging="142"/>
      </w:pPr>
      <w:rPr>
        <w:rFonts w:hint="default"/>
        <w:lang w:val="ru-RU" w:eastAsia="en-US" w:bidi="ar-SA"/>
      </w:rPr>
    </w:lvl>
    <w:lvl w:ilvl="5" w:tplc="22AA565A">
      <w:numFmt w:val="bullet"/>
      <w:lvlText w:val="•"/>
      <w:lvlJc w:val="left"/>
      <w:pPr>
        <w:ind w:left="1908" w:hanging="142"/>
      </w:pPr>
      <w:rPr>
        <w:rFonts w:hint="default"/>
        <w:lang w:val="ru-RU" w:eastAsia="en-US" w:bidi="ar-SA"/>
      </w:rPr>
    </w:lvl>
    <w:lvl w:ilvl="6" w:tplc="50901310">
      <w:numFmt w:val="bullet"/>
      <w:lvlText w:val="•"/>
      <w:lvlJc w:val="left"/>
      <w:pPr>
        <w:ind w:left="2262" w:hanging="142"/>
      </w:pPr>
      <w:rPr>
        <w:rFonts w:hint="default"/>
        <w:lang w:val="ru-RU" w:eastAsia="en-US" w:bidi="ar-SA"/>
      </w:rPr>
    </w:lvl>
    <w:lvl w:ilvl="7" w:tplc="933E4B9E">
      <w:numFmt w:val="bullet"/>
      <w:lvlText w:val="•"/>
      <w:lvlJc w:val="left"/>
      <w:pPr>
        <w:ind w:left="2615" w:hanging="142"/>
      </w:pPr>
      <w:rPr>
        <w:rFonts w:hint="default"/>
        <w:lang w:val="ru-RU" w:eastAsia="en-US" w:bidi="ar-SA"/>
      </w:rPr>
    </w:lvl>
    <w:lvl w:ilvl="8" w:tplc="682CE536">
      <w:numFmt w:val="bullet"/>
      <w:lvlText w:val="•"/>
      <w:lvlJc w:val="left"/>
      <w:pPr>
        <w:ind w:left="2969" w:hanging="142"/>
      </w:pPr>
      <w:rPr>
        <w:rFonts w:hint="default"/>
        <w:lang w:val="ru-RU" w:eastAsia="en-US" w:bidi="ar-SA"/>
      </w:rPr>
    </w:lvl>
  </w:abstractNum>
  <w:abstractNum w:abstractNumId="17" w15:restartNumberingAfterBreak="0">
    <w:nsid w:val="73E02BD3"/>
    <w:multiLevelType w:val="hybridMultilevel"/>
    <w:tmpl w:val="D72A0D06"/>
    <w:lvl w:ilvl="0" w:tplc="15F49DD4">
      <w:numFmt w:val="bullet"/>
      <w:lvlText w:val="•"/>
      <w:lvlJc w:val="left"/>
      <w:pPr>
        <w:ind w:left="143" w:hanging="212"/>
      </w:pPr>
      <w:rPr>
        <w:rFonts w:ascii="Times New Roman" w:eastAsia="Times New Roman" w:hAnsi="Times New Roman" w:cs="Times New Roman" w:hint="default"/>
        <w:w w:val="100"/>
        <w:sz w:val="24"/>
        <w:szCs w:val="24"/>
        <w:lang w:val="ru-RU" w:eastAsia="en-US" w:bidi="ar-SA"/>
      </w:rPr>
    </w:lvl>
    <w:lvl w:ilvl="1" w:tplc="7F62740C">
      <w:numFmt w:val="bullet"/>
      <w:lvlText w:val="•"/>
      <w:lvlJc w:val="left"/>
      <w:pPr>
        <w:ind w:left="465" w:hanging="212"/>
      </w:pPr>
      <w:rPr>
        <w:rFonts w:hint="default"/>
        <w:lang w:val="ru-RU" w:eastAsia="en-US" w:bidi="ar-SA"/>
      </w:rPr>
    </w:lvl>
    <w:lvl w:ilvl="2" w:tplc="820EC2DA">
      <w:numFmt w:val="bullet"/>
      <w:lvlText w:val="•"/>
      <w:lvlJc w:val="left"/>
      <w:pPr>
        <w:ind w:left="790" w:hanging="212"/>
      </w:pPr>
      <w:rPr>
        <w:rFonts w:hint="default"/>
        <w:lang w:val="ru-RU" w:eastAsia="en-US" w:bidi="ar-SA"/>
      </w:rPr>
    </w:lvl>
    <w:lvl w:ilvl="3" w:tplc="BAEC73B8">
      <w:numFmt w:val="bullet"/>
      <w:lvlText w:val="•"/>
      <w:lvlJc w:val="left"/>
      <w:pPr>
        <w:ind w:left="1116" w:hanging="212"/>
      </w:pPr>
      <w:rPr>
        <w:rFonts w:hint="default"/>
        <w:lang w:val="ru-RU" w:eastAsia="en-US" w:bidi="ar-SA"/>
      </w:rPr>
    </w:lvl>
    <w:lvl w:ilvl="4" w:tplc="D7242490">
      <w:numFmt w:val="bullet"/>
      <w:lvlText w:val="•"/>
      <w:lvlJc w:val="left"/>
      <w:pPr>
        <w:ind w:left="1441" w:hanging="212"/>
      </w:pPr>
      <w:rPr>
        <w:rFonts w:hint="default"/>
        <w:lang w:val="ru-RU" w:eastAsia="en-US" w:bidi="ar-SA"/>
      </w:rPr>
    </w:lvl>
    <w:lvl w:ilvl="5" w:tplc="357074F2">
      <w:numFmt w:val="bullet"/>
      <w:lvlText w:val="•"/>
      <w:lvlJc w:val="left"/>
      <w:pPr>
        <w:ind w:left="1767" w:hanging="212"/>
      </w:pPr>
      <w:rPr>
        <w:rFonts w:hint="default"/>
        <w:lang w:val="ru-RU" w:eastAsia="en-US" w:bidi="ar-SA"/>
      </w:rPr>
    </w:lvl>
    <w:lvl w:ilvl="6" w:tplc="EEF6E8F4">
      <w:numFmt w:val="bullet"/>
      <w:lvlText w:val="•"/>
      <w:lvlJc w:val="left"/>
      <w:pPr>
        <w:ind w:left="2092" w:hanging="212"/>
      </w:pPr>
      <w:rPr>
        <w:rFonts w:hint="default"/>
        <w:lang w:val="ru-RU" w:eastAsia="en-US" w:bidi="ar-SA"/>
      </w:rPr>
    </w:lvl>
    <w:lvl w:ilvl="7" w:tplc="8F6A7D08">
      <w:numFmt w:val="bullet"/>
      <w:lvlText w:val="•"/>
      <w:lvlJc w:val="left"/>
      <w:pPr>
        <w:ind w:left="2417" w:hanging="212"/>
      </w:pPr>
      <w:rPr>
        <w:rFonts w:hint="default"/>
        <w:lang w:val="ru-RU" w:eastAsia="en-US" w:bidi="ar-SA"/>
      </w:rPr>
    </w:lvl>
    <w:lvl w:ilvl="8" w:tplc="187EF850">
      <w:numFmt w:val="bullet"/>
      <w:lvlText w:val="•"/>
      <w:lvlJc w:val="left"/>
      <w:pPr>
        <w:ind w:left="2743" w:hanging="212"/>
      </w:pPr>
      <w:rPr>
        <w:rFonts w:hint="default"/>
        <w:lang w:val="ru-RU" w:eastAsia="en-US" w:bidi="ar-SA"/>
      </w:rPr>
    </w:lvl>
  </w:abstractNum>
  <w:abstractNum w:abstractNumId="18" w15:restartNumberingAfterBreak="0">
    <w:nsid w:val="78047D37"/>
    <w:multiLevelType w:val="hybridMultilevel"/>
    <w:tmpl w:val="1410F030"/>
    <w:lvl w:ilvl="0" w:tplc="F3B28CD6">
      <w:numFmt w:val="bullet"/>
      <w:lvlText w:val=""/>
      <w:lvlJc w:val="left"/>
      <w:pPr>
        <w:ind w:left="143" w:hanging="142"/>
      </w:pPr>
      <w:rPr>
        <w:rFonts w:ascii="Symbol" w:eastAsia="Symbol" w:hAnsi="Symbol" w:cs="Symbol" w:hint="default"/>
        <w:w w:val="100"/>
        <w:sz w:val="18"/>
        <w:szCs w:val="18"/>
        <w:lang w:val="ru-RU" w:eastAsia="en-US" w:bidi="ar-SA"/>
      </w:rPr>
    </w:lvl>
    <w:lvl w:ilvl="1" w:tplc="7D86ED3E">
      <w:numFmt w:val="bullet"/>
      <w:lvlText w:val="•"/>
      <w:lvlJc w:val="left"/>
      <w:pPr>
        <w:ind w:left="465" w:hanging="142"/>
      </w:pPr>
      <w:rPr>
        <w:rFonts w:hint="default"/>
        <w:lang w:val="ru-RU" w:eastAsia="en-US" w:bidi="ar-SA"/>
      </w:rPr>
    </w:lvl>
    <w:lvl w:ilvl="2" w:tplc="15E687F0">
      <w:numFmt w:val="bullet"/>
      <w:lvlText w:val="•"/>
      <w:lvlJc w:val="left"/>
      <w:pPr>
        <w:ind w:left="790" w:hanging="142"/>
      </w:pPr>
      <w:rPr>
        <w:rFonts w:hint="default"/>
        <w:lang w:val="ru-RU" w:eastAsia="en-US" w:bidi="ar-SA"/>
      </w:rPr>
    </w:lvl>
    <w:lvl w:ilvl="3" w:tplc="6B76FABE">
      <w:numFmt w:val="bullet"/>
      <w:lvlText w:val="•"/>
      <w:lvlJc w:val="left"/>
      <w:pPr>
        <w:ind w:left="1116" w:hanging="142"/>
      </w:pPr>
      <w:rPr>
        <w:rFonts w:hint="default"/>
        <w:lang w:val="ru-RU" w:eastAsia="en-US" w:bidi="ar-SA"/>
      </w:rPr>
    </w:lvl>
    <w:lvl w:ilvl="4" w:tplc="CCCAE0F0">
      <w:numFmt w:val="bullet"/>
      <w:lvlText w:val="•"/>
      <w:lvlJc w:val="left"/>
      <w:pPr>
        <w:ind w:left="1441" w:hanging="142"/>
      </w:pPr>
      <w:rPr>
        <w:rFonts w:hint="default"/>
        <w:lang w:val="ru-RU" w:eastAsia="en-US" w:bidi="ar-SA"/>
      </w:rPr>
    </w:lvl>
    <w:lvl w:ilvl="5" w:tplc="F2A89BBA">
      <w:numFmt w:val="bullet"/>
      <w:lvlText w:val="•"/>
      <w:lvlJc w:val="left"/>
      <w:pPr>
        <w:ind w:left="1767" w:hanging="142"/>
      </w:pPr>
      <w:rPr>
        <w:rFonts w:hint="default"/>
        <w:lang w:val="ru-RU" w:eastAsia="en-US" w:bidi="ar-SA"/>
      </w:rPr>
    </w:lvl>
    <w:lvl w:ilvl="6" w:tplc="BF48B4B8">
      <w:numFmt w:val="bullet"/>
      <w:lvlText w:val="•"/>
      <w:lvlJc w:val="left"/>
      <w:pPr>
        <w:ind w:left="2092" w:hanging="142"/>
      </w:pPr>
      <w:rPr>
        <w:rFonts w:hint="default"/>
        <w:lang w:val="ru-RU" w:eastAsia="en-US" w:bidi="ar-SA"/>
      </w:rPr>
    </w:lvl>
    <w:lvl w:ilvl="7" w:tplc="87FAF072">
      <w:numFmt w:val="bullet"/>
      <w:lvlText w:val="•"/>
      <w:lvlJc w:val="left"/>
      <w:pPr>
        <w:ind w:left="2417" w:hanging="142"/>
      </w:pPr>
      <w:rPr>
        <w:rFonts w:hint="default"/>
        <w:lang w:val="ru-RU" w:eastAsia="en-US" w:bidi="ar-SA"/>
      </w:rPr>
    </w:lvl>
    <w:lvl w:ilvl="8" w:tplc="DEC4BC1A">
      <w:numFmt w:val="bullet"/>
      <w:lvlText w:val="•"/>
      <w:lvlJc w:val="left"/>
      <w:pPr>
        <w:ind w:left="2743" w:hanging="142"/>
      </w:pPr>
      <w:rPr>
        <w:rFonts w:hint="default"/>
        <w:lang w:val="ru-RU" w:eastAsia="en-US" w:bidi="ar-SA"/>
      </w:rPr>
    </w:lvl>
  </w:abstractNum>
  <w:abstractNum w:abstractNumId="19" w15:restartNumberingAfterBreak="0">
    <w:nsid w:val="7A04343B"/>
    <w:multiLevelType w:val="hybridMultilevel"/>
    <w:tmpl w:val="04244ABA"/>
    <w:lvl w:ilvl="0" w:tplc="4D66D9D0">
      <w:numFmt w:val="bullet"/>
      <w:lvlText w:val="-"/>
      <w:lvlJc w:val="left"/>
      <w:pPr>
        <w:ind w:left="232" w:hanging="284"/>
      </w:pPr>
      <w:rPr>
        <w:rFonts w:hint="default"/>
        <w:w w:val="100"/>
        <w:lang w:val="ru-RU" w:eastAsia="en-US" w:bidi="ar-SA"/>
      </w:rPr>
    </w:lvl>
    <w:lvl w:ilvl="1" w:tplc="A2C6F4C0">
      <w:numFmt w:val="bullet"/>
      <w:lvlText w:val="-"/>
      <w:lvlJc w:val="left"/>
      <w:pPr>
        <w:ind w:left="496" w:hanging="447"/>
      </w:pPr>
      <w:rPr>
        <w:rFonts w:ascii="Times New Roman" w:eastAsia="Times New Roman" w:hAnsi="Times New Roman" w:cs="Times New Roman" w:hint="default"/>
        <w:w w:val="100"/>
        <w:sz w:val="27"/>
        <w:szCs w:val="27"/>
        <w:lang w:val="ru-RU" w:eastAsia="en-US" w:bidi="ar-SA"/>
      </w:rPr>
    </w:lvl>
    <w:lvl w:ilvl="2" w:tplc="F73ECEFC">
      <w:numFmt w:val="bullet"/>
      <w:lvlText w:val="•"/>
      <w:lvlJc w:val="left"/>
      <w:pPr>
        <w:ind w:left="1597" w:hanging="447"/>
      </w:pPr>
      <w:rPr>
        <w:rFonts w:hint="default"/>
        <w:lang w:val="ru-RU" w:eastAsia="en-US" w:bidi="ar-SA"/>
      </w:rPr>
    </w:lvl>
    <w:lvl w:ilvl="3" w:tplc="17C091BA">
      <w:numFmt w:val="bullet"/>
      <w:lvlText w:val="•"/>
      <w:lvlJc w:val="left"/>
      <w:pPr>
        <w:ind w:left="2695" w:hanging="447"/>
      </w:pPr>
      <w:rPr>
        <w:rFonts w:hint="default"/>
        <w:lang w:val="ru-RU" w:eastAsia="en-US" w:bidi="ar-SA"/>
      </w:rPr>
    </w:lvl>
    <w:lvl w:ilvl="4" w:tplc="15581C5A">
      <w:numFmt w:val="bullet"/>
      <w:lvlText w:val="•"/>
      <w:lvlJc w:val="left"/>
      <w:pPr>
        <w:ind w:left="3793" w:hanging="447"/>
      </w:pPr>
      <w:rPr>
        <w:rFonts w:hint="default"/>
        <w:lang w:val="ru-RU" w:eastAsia="en-US" w:bidi="ar-SA"/>
      </w:rPr>
    </w:lvl>
    <w:lvl w:ilvl="5" w:tplc="FD9AB432">
      <w:numFmt w:val="bullet"/>
      <w:lvlText w:val="•"/>
      <w:lvlJc w:val="left"/>
      <w:pPr>
        <w:ind w:left="4890" w:hanging="447"/>
      </w:pPr>
      <w:rPr>
        <w:rFonts w:hint="default"/>
        <w:lang w:val="ru-RU" w:eastAsia="en-US" w:bidi="ar-SA"/>
      </w:rPr>
    </w:lvl>
    <w:lvl w:ilvl="6" w:tplc="939EC040">
      <w:numFmt w:val="bullet"/>
      <w:lvlText w:val="•"/>
      <w:lvlJc w:val="left"/>
      <w:pPr>
        <w:ind w:left="5988" w:hanging="447"/>
      </w:pPr>
      <w:rPr>
        <w:rFonts w:hint="default"/>
        <w:lang w:val="ru-RU" w:eastAsia="en-US" w:bidi="ar-SA"/>
      </w:rPr>
    </w:lvl>
    <w:lvl w:ilvl="7" w:tplc="EB3E2688">
      <w:numFmt w:val="bullet"/>
      <w:lvlText w:val="•"/>
      <w:lvlJc w:val="left"/>
      <w:pPr>
        <w:ind w:left="7086" w:hanging="447"/>
      </w:pPr>
      <w:rPr>
        <w:rFonts w:hint="default"/>
        <w:lang w:val="ru-RU" w:eastAsia="en-US" w:bidi="ar-SA"/>
      </w:rPr>
    </w:lvl>
    <w:lvl w:ilvl="8" w:tplc="9F809E7C">
      <w:numFmt w:val="bullet"/>
      <w:lvlText w:val="•"/>
      <w:lvlJc w:val="left"/>
      <w:pPr>
        <w:ind w:left="8183" w:hanging="447"/>
      </w:pPr>
      <w:rPr>
        <w:rFonts w:hint="default"/>
        <w:lang w:val="ru-RU" w:eastAsia="en-US" w:bidi="ar-SA"/>
      </w:rPr>
    </w:lvl>
  </w:abstractNum>
  <w:num w:numId="1">
    <w:abstractNumId w:val="0"/>
  </w:num>
  <w:num w:numId="2">
    <w:abstractNumId w:val="9"/>
  </w:num>
  <w:num w:numId="3">
    <w:abstractNumId w:val="10"/>
  </w:num>
  <w:num w:numId="4">
    <w:abstractNumId w:val="14"/>
  </w:num>
  <w:num w:numId="5">
    <w:abstractNumId w:val="11"/>
  </w:num>
  <w:num w:numId="6">
    <w:abstractNumId w:val="13"/>
  </w:num>
  <w:num w:numId="7">
    <w:abstractNumId w:val="19"/>
  </w:num>
  <w:num w:numId="8">
    <w:abstractNumId w:val="6"/>
  </w:num>
  <w:num w:numId="9">
    <w:abstractNumId w:val="4"/>
  </w:num>
  <w:num w:numId="10">
    <w:abstractNumId w:val="3"/>
  </w:num>
  <w:num w:numId="11">
    <w:abstractNumId w:val="5"/>
  </w:num>
  <w:num w:numId="12">
    <w:abstractNumId w:val="2"/>
  </w:num>
  <w:num w:numId="13">
    <w:abstractNumId w:val="1"/>
  </w:num>
  <w:num w:numId="14">
    <w:abstractNumId w:val="18"/>
  </w:num>
  <w:num w:numId="15">
    <w:abstractNumId w:val="17"/>
  </w:num>
  <w:num w:numId="16">
    <w:abstractNumId w:val="16"/>
  </w:num>
  <w:num w:numId="17">
    <w:abstractNumId w:val="15"/>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10"/>
  <w:drawingGridVerticalSpacing w:val="299"/>
  <w:displayHorizontalDrawingGridEvery w:val="2"/>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1BA"/>
    <w:rsid w:val="00075079"/>
    <w:rsid w:val="004642C5"/>
    <w:rsid w:val="00D14ADE"/>
    <w:rsid w:val="00DE1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BB33B"/>
  <w15:chartTrackingRefBased/>
  <w15:docId w15:val="{EE32A199-4EE2-42A8-9863-855F599D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DE11B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1"/>
    <w:next w:val="a1"/>
    <w:link w:val="10"/>
    <w:uiPriority w:val="1"/>
    <w:qFormat/>
    <w:rsid w:val="00DE11B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2">
    <w:name w:val="heading 2"/>
    <w:basedOn w:val="a1"/>
    <w:link w:val="23"/>
    <w:uiPriority w:val="1"/>
    <w:qFormat/>
    <w:rsid w:val="00DE11BA"/>
    <w:pPr>
      <w:widowControl/>
      <w:autoSpaceDE/>
      <w:autoSpaceDN/>
      <w:spacing w:before="100" w:beforeAutospacing="1" w:after="100" w:afterAutospacing="1"/>
      <w:outlineLvl w:val="1"/>
    </w:pPr>
    <w:rPr>
      <w:b/>
      <w:bCs/>
      <w:sz w:val="36"/>
      <w:szCs w:val="36"/>
      <w:lang w:eastAsia="ru-RU"/>
    </w:rPr>
  </w:style>
  <w:style w:type="paragraph" w:styleId="31">
    <w:name w:val="heading 3"/>
    <w:basedOn w:val="a1"/>
    <w:link w:val="32"/>
    <w:uiPriority w:val="1"/>
    <w:qFormat/>
    <w:rsid w:val="00DE11BA"/>
    <w:pPr>
      <w:widowControl/>
      <w:autoSpaceDE/>
      <w:autoSpaceDN/>
      <w:spacing w:before="100" w:beforeAutospacing="1" w:after="100" w:afterAutospacing="1"/>
      <w:outlineLvl w:val="2"/>
    </w:pPr>
    <w:rPr>
      <w:b/>
      <w:bCs/>
      <w:sz w:val="27"/>
      <w:szCs w:val="27"/>
      <w:lang w:eastAsia="ru-RU"/>
    </w:rPr>
  </w:style>
  <w:style w:type="paragraph" w:styleId="4">
    <w:name w:val="heading 4"/>
    <w:basedOn w:val="a1"/>
    <w:next w:val="a1"/>
    <w:link w:val="40"/>
    <w:uiPriority w:val="9"/>
    <w:unhideWhenUsed/>
    <w:qFormat/>
    <w:rsid w:val="00DE11BA"/>
    <w:pPr>
      <w:keepNext/>
      <w:keepLines/>
      <w:widowControl/>
      <w:autoSpaceDE/>
      <w:autoSpaceDN/>
      <w:spacing w:before="200" w:line="276" w:lineRule="auto"/>
      <w:outlineLvl w:val="3"/>
    </w:pPr>
    <w:rPr>
      <w:rFonts w:asciiTheme="majorHAnsi" w:eastAsiaTheme="majorEastAsia" w:hAnsiTheme="majorHAnsi" w:cstheme="majorBidi"/>
      <w:b/>
      <w:bCs/>
      <w:i/>
      <w:iCs/>
      <w:color w:val="5B9BD5" w:themeColor="accent1"/>
      <w:lang w:val="en-US"/>
    </w:rPr>
  </w:style>
  <w:style w:type="paragraph" w:styleId="5">
    <w:name w:val="heading 5"/>
    <w:basedOn w:val="a1"/>
    <w:next w:val="a1"/>
    <w:link w:val="50"/>
    <w:uiPriority w:val="9"/>
    <w:semiHidden/>
    <w:unhideWhenUsed/>
    <w:qFormat/>
    <w:rsid w:val="00DE11BA"/>
    <w:pPr>
      <w:keepNext/>
      <w:keepLines/>
      <w:widowControl/>
      <w:autoSpaceDE/>
      <w:autoSpaceDN/>
      <w:spacing w:before="200" w:line="276" w:lineRule="auto"/>
      <w:outlineLvl w:val="4"/>
    </w:pPr>
    <w:rPr>
      <w:rFonts w:asciiTheme="majorHAnsi" w:eastAsiaTheme="majorEastAsia" w:hAnsiTheme="majorHAnsi" w:cstheme="majorBidi"/>
      <w:color w:val="1F4D78" w:themeColor="accent1" w:themeShade="7F"/>
      <w:lang w:val="en-US"/>
    </w:rPr>
  </w:style>
  <w:style w:type="paragraph" w:styleId="6">
    <w:name w:val="heading 6"/>
    <w:basedOn w:val="a1"/>
    <w:next w:val="a1"/>
    <w:link w:val="60"/>
    <w:uiPriority w:val="9"/>
    <w:semiHidden/>
    <w:unhideWhenUsed/>
    <w:qFormat/>
    <w:rsid w:val="00DE11BA"/>
    <w:pPr>
      <w:keepNext/>
      <w:keepLines/>
      <w:widowControl/>
      <w:autoSpaceDE/>
      <w:autoSpaceDN/>
      <w:spacing w:before="200" w:line="276" w:lineRule="auto"/>
      <w:outlineLvl w:val="5"/>
    </w:pPr>
    <w:rPr>
      <w:rFonts w:asciiTheme="majorHAnsi" w:eastAsiaTheme="majorEastAsia" w:hAnsiTheme="majorHAnsi" w:cstheme="majorBidi"/>
      <w:i/>
      <w:iCs/>
      <w:color w:val="1F4D78" w:themeColor="accent1" w:themeShade="7F"/>
      <w:lang w:val="en-US"/>
    </w:rPr>
  </w:style>
  <w:style w:type="paragraph" w:styleId="7">
    <w:name w:val="heading 7"/>
    <w:basedOn w:val="a1"/>
    <w:next w:val="a1"/>
    <w:link w:val="70"/>
    <w:uiPriority w:val="9"/>
    <w:semiHidden/>
    <w:unhideWhenUsed/>
    <w:qFormat/>
    <w:rsid w:val="00DE11BA"/>
    <w:pPr>
      <w:keepNext/>
      <w:keepLines/>
      <w:widowControl/>
      <w:autoSpaceDE/>
      <w:autoSpaceDN/>
      <w:spacing w:before="200" w:line="276" w:lineRule="auto"/>
      <w:outlineLvl w:val="6"/>
    </w:pPr>
    <w:rPr>
      <w:rFonts w:asciiTheme="majorHAnsi" w:eastAsiaTheme="majorEastAsia" w:hAnsiTheme="majorHAnsi" w:cstheme="majorBidi"/>
      <w:i/>
      <w:iCs/>
      <w:color w:val="404040" w:themeColor="text1" w:themeTint="BF"/>
      <w:lang w:val="en-US"/>
    </w:rPr>
  </w:style>
  <w:style w:type="paragraph" w:styleId="8">
    <w:name w:val="heading 8"/>
    <w:basedOn w:val="a1"/>
    <w:next w:val="a1"/>
    <w:link w:val="80"/>
    <w:uiPriority w:val="9"/>
    <w:semiHidden/>
    <w:unhideWhenUsed/>
    <w:qFormat/>
    <w:rsid w:val="00DE11BA"/>
    <w:pPr>
      <w:keepNext/>
      <w:keepLines/>
      <w:widowControl/>
      <w:autoSpaceDE/>
      <w:autoSpaceDN/>
      <w:spacing w:before="200" w:line="276" w:lineRule="auto"/>
      <w:outlineLvl w:val="7"/>
    </w:pPr>
    <w:rPr>
      <w:rFonts w:asciiTheme="majorHAnsi" w:eastAsiaTheme="majorEastAsia" w:hAnsiTheme="majorHAnsi" w:cstheme="majorBidi"/>
      <w:color w:val="5B9BD5" w:themeColor="accent1"/>
      <w:sz w:val="20"/>
      <w:szCs w:val="20"/>
      <w:lang w:val="en-US"/>
    </w:rPr>
  </w:style>
  <w:style w:type="paragraph" w:styleId="9">
    <w:name w:val="heading 9"/>
    <w:basedOn w:val="a1"/>
    <w:next w:val="a1"/>
    <w:link w:val="90"/>
    <w:uiPriority w:val="9"/>
    <w:semiHidden/>
    <w:unhideWhenUsed/>
    <w:qFormat/>
    <w:rsid w:val="00DE11BA"/>
    <w:pPr>
      <w:keepNext/>
      <w:keepLines/>
      <w:widowControl/>
      <w:autoSpaceDE/>
      <w:autoSpaceDN/>
      <w:spacing w:before="200" w:line="276" w:lineRule="auto"/>
      <w:outlineLvl w:val="8"/>
    </w:pPr>
    <w:rPr>
      <w:rFonts w:asciiTheme="majorHAnsi" w:eastAsiaTheme="majorEastAsia" w:hAnsiTheme="majorHAnsi" w:cstheme="majorBidi"/>
      <w:i/>
      <w:iCs/>
      <w:color w:val="404040" w:themeColor="text1" w:themeTint="BF"/>
      <w:sz w:val="20"/>
      <w:szCs w:val="20"/>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1"/>
    <w:rsid w:val="00DE11BA"/>
    <w:rPr>
      <w:rFonts w:asciiTheme="majorHAnsi" w:eastAsiaTheme="majorEastAsia" w:hAnsiTheme="majorHAnsi" w:cstheme="majorBidi"/>
      <w:b/>
      <w:bCs/>
      <w:color w:val="2E74B5" w:themeColor="accent1" w:themeShade="BF"/>
      <w:sz w:val="28"/>
      <w:szCs w:val="28"/>
    </w:rPr>
  </w:style>
  <w:style w:type="character" w:customStyle="1" w:styleId="23">
    <w:name w:val="Заголовок 2 Знак"/>
    <w:basedOn w:val="a2"/>
    <w:link w:val="22"/>
    <w:uiPriority w:val="1"/>
    <w:rsid w:val="00DE11BA"/>
    <w:rPr>
      <w:rFonts w:ascii="Times New Roman" w:eastAsia="Times New Roman" w:hAnsi="Times New Roman" w:cs="Times New Roman"/>
      <w:b/>
      <w:bCs/>
      <w:sz w:val="36"/>
      <w:szCs w:val="36"/>
      <w:lang w:eastAsia="ru-RU"/>
    </w:rPr>
  </w:style>
  <w:style w:type="character" w:customStyle="1" w:styleId="32">
    <w:name w:val="Заголовок 3 Знак"/>
    <w:basedOn w:val="a2"/>
    <w:link w:val="31"/>
    <w:uiPriority w:val="1"/>
    <w:rsid w:val="00DE11BA"/>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9"/>
    <w:rsid w:val="00DE11BA"/>
    <w:rPr>
      <w:rFonts w:asciiTheme="majorHAnsi" w:eastAsiaTheme="majorEastAsia" w:hAnsiTheme="majorHAnsi" w:cstheme="majorBidi"/>
      <w:b/>
      <w:bCs/>
      <w:i/>
      <w:iCs/>
      <w:color w:val="5B9BD5" w:themeColor="accent1"/>
      <w:lang w:val="en-US"/>
    </w:rPr>
  </w:style>
  <w:style w:type="character" w:customStyle="1" w:styleId="50">
    <w:name w:val="Заголовок 5 Знак"/>
    <w:basedOn w:val="a2"/>
    <w:link w:val="5"/>
    <w:uiPriority w:val="9"/>
    <w:semiHidden/>
    <w:rsid w:val="00DE11BA"/>
    <w:rPr>
      <w:rFonts w:asciiTheme="majorHAnsi" w:eastAsiaTheme="majorEastAsia" w:hAnsiTheme="majorHAnsi" w:cstheme="majorBidi"/>
      <w:color w:val="1F4D78" w:themeColor="accent1" w:themeShade="7F"/>
      <w:lang w:val="en-US"/>
    </w:rPr>
  </w:style>
  <w:style w:type="character" w:customStyle="1" w:styleId="60">
    <w:name w:val="Заголовок 6 Знак"/>
    <w:basedOn w:val="a2"/>
    <w:link w:val="6"/>
    <w:uiPriority w:val="9"/>
    <w:semiHidden/>
    <w:rsid w:val="00DE11BA"/>
    <w:rPr>
      <w:rFonts w:asciiTheme="majorHAnsi" w:eastAsiaTheme="majorEastAsia" w:hAnsiTheme="majorHAnsi" w:cstheme="majorBidi"/>
      <w:i/>
      <w:iCs/>
      <w:color w:val="1F4D78" w:themeColor="accent1" w:themeShade="7F"/>
      <w:lang w:val="en-US"/>
    </w:rPr>
  </w:style>
  <w:style w:type="character" w:customStyle="1" w:styleId="70">
    <w:name w:val="Заголовок 7 Знак"/>
    <w:basedOn w:val="a2"/>
    <w:link w:val="7"/>
    <w:uiPriority w:val="9"/>
    <w:semiHidden/>
    <w:rsid w:val="00DE11BA"/>
    <w:rPr>
      <w:rFonts w:asciiTheme="majorHAnsi" w:eastAsiaTheme="majorEastAsia" w:hAnsiTheme="majorHAnsi" w:cstheme="majorBidi"/>
      <w:i/>
      <w:iCs/>
      <w:color w:val="404040" w:themeColor="text1" w:themeTint="BF"/>
      <w:lang w:val="en-US"/>
    </w:rPr>
  </w:style>
  <w:style w:type="character" w:customStyle="1" w:styleId="80">
    <w:name w:val="Заголовок 8 Знак"/>
    <w:basedOn w:val="a2"/>
    <w:link w:val="8"/>
    <w:uiPriority w:val="9"/>
    <w:semiHidden/>
    <w:rsid w:val="00DE11BA"/>
    <w:rPr>
      <w:rFonts w:asciiTheme="majorHAnsi" w:eastAsiaTheme="majorEastAsia" w:hAnsiTheme="majorHAnsi" w:cstheme="majorBidi"/>
      <w:color w:val="5B9BD5" w:themeColor="accent1"/>
      <w:sz w:val="20"/>
      <w:szCs w:val="20"/>
      <w:lang w:val="en-US"/>
    </w:rPr>
  </w:style>
  <w:style w:type="character" w:customStyle="1" w:styleId="90">
    <w:name w:val="Заголовок 9 Знак"/>
    <w:basedOn w:val="a2"/>
    <w:link w:val="9"/>
    <w:uiPriority w:val="9"/>
    <w:semiHidden/>
    <w:rsid w:val="00DE11BA"/>
    <w:rPr>
      <w:rFonts w:asciiTheme="majorHAnsi" w:eastAsiaTheme="majorEastAsia" w:hAnsiTheme="majorHAnsi" w:cstheme="majorBidi"/>
      <w:i/>
      <w:iCs/>
      <w:color w:val="404040" w:themeColor="text1" w:themeTint="BF"/>
      <w:sz w:val="20"/>
      <w:szCs w:val="20"/>
      <w:lang w:val="en-US"/>
    </w:rPr>
  </w:style>
  <w:style w:type="table" w:customStyle="1" w:styleId="TableNormal">
    <w:name w:val="Table Normal"/>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1"/>
    <w:link w:val="a6"/>
    <w:uiPriority w:val="1"/>
    <w:qFormat/>
    <w:rsid w:val="00DE11BA"/>
    <w:rPr>
      <w:sz w:val="18"/>
      <w:szCs w:val="18"/>
    </w:rPr>
  </w:style>
  <w:style w:type="character" w:customStyle="1" w:styleId="a6">
    <w:name w:val="Основной текст Знак"/>
    <w:basedOn w:val="a2"/>
    <w:link w:val="a5"/>
    <w:uiPriority w:val="1"/>
    <w:rsid w:val="00DE11BA"/>
    <w:rPr>
      <w:rFonts w:ascii="Times New Roman" w:eastAsia="Times New Roman" w:hAnsi="Times New Roman" w:cs="Times New Roman"/>
      <w:sz w:val="18"/>
      <w:szCs w:val="18"/>
    </w:rPr>
  </w:style>
  <w:style w:type="paragraph" w:customStyle="1" w:styleId="11">
    <w:name w:val="Заголовок 11"/>
    <w:basedOn w:val="a1"/>
    <w:uiPriority w:val="9"/>
    <w:qFormat/>
    <w:rsid w:val="00DE11BA"/>
    <w:pPr>
      <w:spacing w:before="37"/>
      <w:ind w:left="238"/>
      <w:outlineLvl w:val="1"/>
    </w:pPr>
  </w:style>
  <w:style w:type="paragraph" w:styleId="a7">
    <w:name w:val="Title"/>
    <w:basedOn w:val="a1"/>
    <w:link w:val="a8"/>
    <w:uiPriority w:val="10"/>
    <w:qFormat/>
    <w:rsid w:val="00DE11BA"/>
    <w:pPr>
      <w:spacing w:before="68"/>
      <w:ind w:left="3816" w:right="721" w:hanging="3189"/>
    </w:pPr>
    <w:rPr>
      <w:b/>
      <w:bCs/>
      <w:sz w:val="27"/>
      <w:szCs w:val="27"/>
    </w:rPr>
  </w:style>
  <w:style w:type="character" w:customStyle="1" w:styleId="a8">
    <w:name w:val="Заголовок Знак"/>
    <w:basedOn w:val="a2"/>
    <w:link w:val="a7"/>
    <w:uiPriority w:val="10"/>
    <w:rsid w:val="00DE11BA"/>
    <w:rPr>
      <w:rFonts w:ascii="Times New Roman" w:eastAsia="Times New Roman" w:hAnsi="Times New Roman" w:cs="Times New Roman"/>
      <w:b/>
      <w:bCs/>
      <w:sz w:val="27"/>
      <w:szCs w:val="27"/>
    </w:rPr>
  </w:style>
  <w:style w:type="paragraph" w:styleId="a9">
    <w:name w:val="List Paragraph"/>
    <w:basedOn w:val="a1"/>
    <w:uiPriority w:val="99"/>
    <w:qFormat/>
    <w:rsid w:val="00DE11BA"/>
    <w:pPr>
      <w:ind w:left="239" w:right="297" w:hanging="2"/>
      <w:jc w:val="both"/>
    </w:pPr>
  </w:style>
  <w:style w:type="paragraph" w:customStyle="1" w:styleId="TableParagraph">
    <w:name w:val="Table Paragraph"/>
    <w:basedOn w:val="a1"/>
    <w:uiPriority w:val="1"/>
    <w:qFormat/>
    <w:rsid w:val="00DE11BA"/>
    <w:pPr>
      <w:ind w:left="120"/>
    </w:pPr>
  </w:style>
  <w:style w:type="paragraph" w:styleId="aa">
    <w:name w:val="header"/>
    <w:basedOn w:val="a1"/>
    <w:link w:val="ab"/>
    <w:uiPriority w:val="99"/>
    <w:unhideWhenUsed/>
    <w:rsid w:val="00DE11BA"/>
    <w:pPr>
      <w:tabs>
        <w:tab w:val="center" w:pos="4677"/>
        <w:tab w:val="right" w:pos="9355"/>
      </w:tabs>
    </w:pPr>
  </w:style>
  <w:style w:type="character" w:customStyle="1" w:styleId="ab">
    <w:name w:val="Верхний колонтитул Знак"/>
    <w:basedOn w:val="a2"/>
    <w:link w:val="aa"/>
    <w:uiPriority w:val="99"/>
    <w:rsid w:val="00DE11BA"/>
    <w:rPr>
      <w:rFonts w:ascii="Times New Roman" w:eastAsia="Times New Roman" w:hAnsi="Times New Roman" w:cs="Times New Roman"/>
    </w:rPr>
  </w:style>
  <w:style w:type="paragraph" w:styleId="ac">
    <w:name w:val="footer"/>
    <w:basedOn w:val="a1"/>
    <w:link w:val="ad"/>
    <w:uiPriority w:val="99"/>
    <w:unhideWhenUsed/>
    <w:rsid w:val="00DE11BA"/>
    <w:pPr>
      <w:tabs>
        <w:tab w:val="center" w:pos="4677"/>
        <w:tab w:val="right" w:pos="9355"/>
      </w:tabs>
    </w:pPr>
  </w:style>
  <w:style w:type="character" w:customStyle="1" w:styleId="ad">
    <w:name w:val="Нижний колонтитул Знак"/>
    <w:basedOn w:val="a2"/>
    <w:link w:val="ac"/>
    <w:uiPriority w:val="99"/>
    <w:rsid w:val="00DE11BA"/>
    <w:rPr>
      <w:rFonts w:ascii="Times New Roman" w:eastAsia="Times New Roman" w:hAnsi="Times New Roman" w:cs="Times New Roman"/>
    </w:rPr>
  </w:style>
  <w:style w:type="table" w:styleId="ae">
    <w:name w:val="Table Grid"/>
    <w:basedOn w:val="a3"/>
    <w:uiPriority w:val="59"/>
    <w:rsid w:val="00DE11B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uiPriority w:val="99"/>
    <w:unhideWhenUsed/>
    <w:rsid w:val="00DE11BA"/>
    <w:pPr>
      <w:widowControl/>
      <w:autoSpaceDE/>
      <w:autoSpaceDN/>
      <w:spacing w:before="100" w:beforeAutospacing="1" w:after="100" w:afterAutospacing="1"/>
    </w:pPr>
    <w:rPr>
      <w:sz w:val="24"/>
      <w:szCs w:val="24"/>
      <w:lang w:eastAsia="ru-RU"/>
    </w:rPr>
  </w:style>
  <w:style w:type="character" w:customStyle="1" w:styleId="apple-tab-span">
    <w:name w:val="apple-tab-span"/>
    <w:basedOn w:val="a2"/>
    <w:rsid w:val="00DE11BA"/>
  </w:style>
  <w:style w:type="paragraph" w:customStyle="1" w:styleId="body">
    <w:name w:val="body"/>
    <w:basedOn w:val="a1"/>
    <w:uiPriority w:val="99"/>
    <w:rsid w:val="00DE11BA"/>
    <w:pPr>
      <w:widowControl/>
      <w:adjustRightInd w:val="0"/>
      <w:spacing w:line="240" w:lineRule="atLeast"/>
      <w:ind w:firstLine="227"/>
      <w:jc w:val="both"/>
      <w:textAlignment w:val="center"/>
    </w:pPr>
    <w:rPr>
      <w:rFonts w:eastAsiaTheme="minorEastAsia" w:cs="SchoolBookSanPin"/>
      <w:color w:val="000000"/>
      <w:sz w:val="20"/>
      <w:szCs w:val="20"/>
      <w:lang w:eastAsia="ru-RU"/>
    </w:rPr>
  </w:style>
  <w:style w:type="character" w:customStyle="1" w:styleId="Italic">
    <w:name w:val="Italic"/>
    <w:uiPriority w:val="99"/>
    <w:rsid w:val="00DE11BA"/>
    <w:rPr>
      <w:i/>
      <w:iCs/>
    </w:rPr>
  </w:style>
  <w:style w:type="paragraph" w:customStyle="1" w:styleId="p11">
    <w:name w:val="p11"/>
    <w:basedOn w:val="a1"/>
    <w:uiPriority w:val="99"/>
    <w:rsid w:val="00DE11BA"/>
    <w:pPr>
      <w:widowControl/>
      <w:autoSpaceDE/>
      <w:autoSpaceDN/>
      <w:spacing w:before="100" w:beforeAutospacing="1" w:after="100" w:afterAutospacing="1"/>
    </w:pPr>
    <w:rPr>
      <w:sz w:val="24"/>
      <w:szCs w:val="24"/>
      <w:lang w:eastAsia="ru-RU"/>
    </w:rPr>
  </w:style>
  <w:style w:type="paragraph" w:styleId="af0">
    <w:name w:val="footnote text"/>
    <w:basedOn w:val="a1"/>
    <w:link w:val="af1"/>
    <w:unhideWhenUsed/>
    <w:rsid w:val="00DE11BA"/>
    <w:pPr>
      <w:widowControl/>
      <w:autoSpaceDE/>
      <w:autoSpaceDN/>
    </w:pPr>
    <w:rPr>
      <w:rFonts w:ascii="Calibri" w:eastAsia="Calibri" w:hAnsi="Calibri"/>
      <w:sz w:val="20"/>
      <w:szCs w:val="20"/>
    </w:rPr>
  </w:style>
  <w:style w:type="character" w:customStyle="1" w:styleId="af1">
    <w:name w:val="Текст сноски Знак"/>
    <w:basedOn w:val="a2"/>
    <w:link w:val="af0"/>
    <w:rsid w:val="00DE11BA"/>
    <w:rPr>
      <w:rFonts w:ascii="Calibri" w:eastAsia="Calibri" w:hAnsi="Calibri" w:cs="Times New Roman"/>
      <w:sz w:val="20"/>
      <w:szCs w:val="20"/>
    </w:rPr>
  </w:style>
  <w:style w:type="character" w:styleId="af2">
    <w:name w:val="footnote reference"/>
    <w:basedOn w:val="a2"/>
    <w:uiPriority w:val="99"/>
    <w:unhideWhenUsed/>
    <w:rsid w:val="00DE11BA"/>
    <w:rPr>
      <w:vertAlign w:val="superscript"/>
    </w:rPr>
  </w:style>
  <w:style w:type="paragraph" w:styleId="af3">
    <w:name w:val="Balloon Text"/>
    <w:basedOn w:val="a1"/>
    <w:link w:val="af4"/>
    <w:uiPriority w:val="99"/>
    <w:semiHidden/>
    <w:unhideWhenUsed/>
    <w:rsid w:val="00DE11BA"/>
    <w:rPr>
      <w:rFonts w:ascii="Tahoma" w:hAnsi="Tahoma" w:cs="Tahoma"/>
      <w:sz w:val="16"/>
      <w:szCs w:val="16"/>
    </w:rPr>
  </w:style>
  <w:style w:type="character" w:customStyle="1" w:styleId="af4">
    <w:name w:val="Текст выноски Знак"/>
    <w:basedOn w:val="a2"/>
    <w:link w:val="af3"/>
    <w:uiPriority w:val="99"/>
    <w:semiHidden/>
    <w:rsid w:val="00DE11BA"/>
    <w:rPr>
      <w:rFonts w:ascii="Tahoma" w:eastAsia="Times New Roman" w:hAnsi="Tahoma" w:cs="Tahoma"/>
      <w:sz w:val="16"/>
      <w:szCs w:val="16"/>
    </w:rPr>
  </w:style>
  <w:style w:type="table" w:customStyle="1" w:styleId="TableGrid">
    <w:name w:val="TableGrid"/>
    <w:rsid w:val="00DE11BA"/>
    <w:pPr>
      <w:spacing w:after="0" w:line="240" w:lineRule="auto"/>
    </w:pPr>
    <w:rPr>
      <w:rFonts w:eastAsiaTheme="minorEastAsia"/>
      <w:lang w:eastAsia="ru-RU"/>
    </w:rPr>
    <w:tblPr>
      <w:tblCellMar>
        <w:top w:w="0" w:type="dxa"/>
        <w:left w:w="0" w:type="dxa"/>
        <w:bottom w:w="0" w:type="dxa"/>
        <w:right w:w="0" w:type="dxa"/>
      </w:tblCellMar>
    </w:tblPr>
  </w:style>
  <w:style w:type="paragraph" w:styleId="af5">
    <w:name w:val="No Spacing"/>
    <w:link w:val="af6"/>
    <w:uiPriority w:val="1"/>
    <w:qFormat/>
    <w:rsid w:val="00DE11BA"/>
    <w:pPr>
      <w:spacing w:after="0" w:line="240" w:lineRule="auto"/>
    </w:pPr>
    <w:rPr>
      <w:rFonts w:ascii="Calibri" w:eastAsia="Calibri" w:hAnsi="Calibri" w:cs="Times New Roman"/>
    </w:rPr>
  </w:style>
  <w:style w:type="character" w:customStyle="1" w:styleId="af6">
    <w:name w:val="Без интервала Знак"/>
    <w:basedOn w:val="a2"/>
    <w:link w:val="af5"/>
    <w:uiPriority w:val="1"/>
    <w:rsid w:val="00DE11BA"/>
    <w:rPr>
      <w:rFonts w:ascii="Calibri" w:eastAsia="Calibri" w:hAnsi="Calibri" w:cs="Times New Roman"/>
    </w:rPr>
  </w:style>
  <w:style w:type="paragraph" w:customStyle="1" w:styleId="ConsPlusNormal">
    <w:name w:val="ConsPlusNormal"/>
    <w:rsid w:val="00DE11BA"/>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Bold">
    <w:name w:val="Bold"/>
    <w:uiPriority w:val="99"/>
    <w:rsid w:val="00DE11BA"/>
    <w:rPr>
      <w:rFonts w:ascii="Times New Roman" w:hAnsi="Times New Roman"/>
      <w:b/>
      <w:bCs/>
    </w:rPr>
  </w:style>
  <w:style w:type="character" w:customStyle="1" w:styleId="CharAttribute501">
    <w:name w:val="CharAttribute501"/>
    <w:uiPriority w:val="99"/>
    <w:rsid w:val="00DE11BA"/>
    <w:rPr>
      <w:rFonts w:ascii="Times New Roman" w:eastAsia="Times New Roman"/>
      <w:i/>
      <w:sz w:val="28"/>
      <w:u w:val="single"/>
    </w:rPr>
  </w:style>
  <w:style w:type="paragraph" w:customStyle="1" w:styleId="af7">
    <w:name w:val="Основной"/>
    <w:basedOn w:val="a1"/>
    <w:link w:val="af8"/>
    <w:rsid w:val="00DE11BA"/>
    <w:pPr>
      <w:widowControl/>
      <w:adjustRightInd w:val="0"/>
      <w:spacing w:line="214" w:lineRule="atLeast"/>
      <w:ind w:firstLine="283"/>
      <w:jc w:val="both"/>
      <w:textAlignment w:val="center"/>
    </w:pPr>
    <w:rPr>
      <w:rFonts w:ascii="NewtonCSanPin" w:hAnsi="NewtonCSanPin"/>
      <w:color w:val="000000"/>
      <w:sz w:val="21"/>
      <w:szCs w:val="21"/>
      <w:lang w:eastAsia="ru-RU"/>
    </w:rPr>
  </w:style>
  <w:style w:type="paragraph" w:customStyle="1" w:styleId="21">
    <w:name w:val="Средняя сетка 21"/>
    <w:basedOn w:val="a1"/>
    <w:uiPriority w:val="1"/>
    <w:qFormat/>
    <w:rsid w:val="00DE11BA"/>
    <w:pPr>
      <w:widowControl/>
      <w:numPr>
        <w:numId w:val="1"/>
      </w:numPr>
      <w:autoSpaceDE/>
      <w:autoSpaceDN/>
      <w:spacing w:line="360" w:lineRule="auto"/>
      <w:contextualSpacing/>
      <w:jc w:val="both"/>
      <w:outlineLvl w:val="1"/>
    </w:pPr>
    <w:rPr>
      <w:sz w:val="28"/>
      <w:szCs w:val="24"/>
      <w:lang w:eastAsia="ru-RU"/>
    </w:rPr>
  </w:style>
  <w:style w:type="character" w:customStyle="1" w:styleId="af8">
    <w:name w:val="Основной Знак"/>
    <w:link w:val="af7"/>
    <w:rsid w:val="00DE11BA"/>
    <w:rPr>
      <w:rFonts w:ascii="NewtonCSanPin" w:eastAsia="Times New Roman" w:hAnsi="NewtonCSanPin" w:cs="Times New Roman"/>
      <w:color w:val="000000"/>
      <w:sz w:val="21"/>
      <w:szCs w:val="21"/>
      <w:lang w:eastAsia="ru-RU"/>
    </w:rPr>
  </w:style>
  <w:style w:type="paragraph" w:customStyle="1" w:styleId="Body0">
    <w:name w:val="Body"/>
    <w:basedOn w:val="a1"/>
    <w:next w:val="a1"/>
    <w:uiPriority w:val="99"/>
    <w:rsid w:val="00DE11BA"/>
    <w:pPr>
      <w:widowControl/>
      <w:tabs>
        <w:tab w:val="left" w:pos="567"/>
      </w:tabs>
      <w:adjustRightInd w:val="0"/>
      <w:spacing w:line="240" w:lineRule="atLeast"/>
      <w:ind w:firstLine="227"/>
      <w:jc w:val="both"/>
      <w:textAlignment w:val="center"/>
    </w:pPr>
    <w:rPr>
      <w:rFonts w:eastAsiaTheme="minorEastAsia" w:cs="SchoolBookSanPin"/>
      <w:color w:val="000000"/>
      <w:sz w:val="20"/>
      <w:szCs w:val="20"/>
      <w:lang w:eastAsia="ru-RU"/>
    </w:rPr>
  </w:style>
  <w:style w:type="character" w:styleId="af9">
    <w:name w:val="Hyperlink"/>
    <w:basedOn w:val="a2"/>
    <w:uiPriority w:val="99"/>
    <w:unhideWhenUsed/>
    <w:rsid w:val="00DE11BA"/>
    <w:rPr>
      <w:color w:val="0563C1" w:themeColor="hyperlink"/>
      <w:u w:val="single"/>
    </w:rPr>
  </w:style>
  <w:style w:type="paragraph" w:customStyle="1" w:styleId="afa">
    <w:name w:val="А_основной"/>
    <w:basedOn w:val="a1"/>
    <w:link w:val="afb"/>
    <w:uiPriority w:val="99"/>
    <w:qFormat/>
    <w:rsid w:val="00DE11BA"/>
    <w:pPr>
      <w:widowControl/>
      <w:autoSpaceDE/>
      <w:autoSpaceDN/>
      <w:spacing w:before="120" w:after="120"/>
      <w:ind w:firstLine="454"/>
      <w:jc w:val="both"/>
    </w:pPr>
    <w:rPr>
      <w:rFonts w:eastAsia="Calibri"/>
      <w:sz w:val="28"/>
      <w:szCs w:val="20"/>
    </w:rPr>
  </w:style>
  <w:style w:type="character" w:customStyle="1" w:styleId="afb">
    <w:name w:val="А_основной Знак"/>
    <w:link w:val="afa"/>
    <w:uiPriority w:val="99"/>
    <w:locked/>
    <w:rsid w:val="00DE11BA"/>
    <w:rPr>
      <w:rFonts w:ascii="Times New Roman" w:eastAsia="Calibri" w:hAnsi="Times New Roman" w:cs="Times New Roman"/>
      <w:sz w:val="28"/>
      <w:szCs w:val="20"/>
    </w:rPr>
  </w:style>
  <w:style w:type="paragraph" w:styleId="afc">
    <w:name w:val="TOC Heading"/>
    <w:basedOn w:val="1"/>
    <w:next w:val="a1"/>
    <w:uiPriority w:val="39"/>
    <w:unhideWhenUsed/>
    <w:qFormat/>
    <w:rsid w:val="00DE11BA"/>
    <w:pPr>
      <w:widowControl/>
      <w:autoSpaceDE/>
      <w:autoSpaceDN/>
      <w:spacing w:line="276" w:lineRule="auto"/>
      <w:outlineLvl w:val="9"/>
    </w:pPr>
  </w:style>
  <w:style w:type="paragraph" w:styleId="24">
    <w:name w:val="toc 2"/>
    <w:basedOn w:val="a1"/>
    <w:next w:val="a1"/>
    <w:autoRedefine/>
    <w:uiPriority w:val="1"/>
    <w:unhideWhenUsed/>
    <w:qFormat/>
    <w:rsid w:val="00DE11BA"/>
    <w:pPr>
      <w:spacing w:after="100"/>
      <w:ind w:left="220"/>
    </w:pPr>
  </w:style>
  <w:style w:type="paragraph" w:styleId="33">
    <w:name w:val="toc 3"/>
    <w:basedOn w:val="a1"/>
    <w:next w:val="a1"/>
    <w:autoRedefine/>
    <w:uiPriority w:val="39"/>
    <w:unhideWhenUsed/>
    <w:rsid w:val="00DE11BA"/>
    <w:pPr>
      <w:tabs>
        <w:tab w:val="right" w:leader="dot" w:pos="10042"/>
      </w:tabs>
      <w:spacing w:after="100"/>
      <w:ind w:left="284"/>
      <w:jc w:val="both"/>
    </w:pPr>
  </w:style>
  <w:style w:type="paragraph" w:customStyle="1" w:styleId="no-indent">
    <w:name w:val="no-indent"/>
    <w:basedOn w:val="a1"/>
    <w:rsid w:val="00DE11BA"/>
    <w:pPr>
      <w:widowControl/>
      <w:autoSpaceDE/>
      <w:autoSpaceDN/>
      <w:spacing w:before="100" w:beforeAutospacing="1" w:after="100" w:afterAutospacing="1"/>
    </w:pPr>
    <w:rPr>
      <w:sz w:val="24"/>
      <w:szCs w:val="24"/>
      <w:lang w:eastAsia="ru-RU"/>
    </w:rPr>
  </w:style>
  <w:style w:type="character" w:customStyle="1" w:styleId="dash041e0431044b0447043d044b0439char1">
    <w:name w:val="dash041e_0431_044b_0447_043d_044b_0439__char1"/>
    <w:rsid w:val="00DE11BA"/>
    <w:rPr>
      <w:rFonts w:ascii="Times New Roman" w:hAnsi="Times New Roman"/>
      <w:sz w:val="24"/>
      <w:u w:val="none"/>
      <w:effect w:val="none"/>
    </w:rPr>
  </w:style>
  <w:style w:type="paragraph" w:customStyle="1" w:styleId="NoParagraphStyle">
    <w:name w:val="[No Paragraph Style]"/>
    <w:rsid w:val="00DE11BA"/>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3">
    <w:name w:val="h3"/>
    <w:basedOn w:val="a1"/>
    <w:uiPriority w:val="99"/>
    <w:rsid w:val="00DE11BA"/>
    <w:pPr>
      <w:keepNext/>
      <w:widowControl/>
      <w:suppressAutoHyphens/>
      <w:adjustRightInd w:val="0"/>
      <w:spacing w:before="360" w:after="240" w:line="240" w:lineRule="atLeast"/>
      <w:textAlignment w:val="center"/>
    </w:pPr>
    <w:rPr>
      <w:rFonts w:eastAsiaTheme="minorEastAsia" w:cs="OfficinaSansExtraBoldITC-Reg"/>
      <w:b/>
      <w:bCs/>
      <w:color w:val="000000"/>
      <w:position w:val="6"/>
      <w:lang w:eastAsia="ru-RU"/>
    </w:rPr>
  </w:style>
  <w:style w:type="paragraph" w:customStyle="1" w:styleId="list-bullet">
    <w:name w:val="list-bullet"/>
    <w:basedOn w:val="body"/>
    <w:uiPriority w:val="99"/>
    <w:rsid w:val="00DE11BA"/>
    <w:pPr>
      <w:numPr>
        <w:numId w:val="2"/>
      </w:numPr>
      <w:ind w:left="567" w:hanging="340"/>
    </w:pPr>
  </w:style>
  <w:style w:type="paragraph" w:customStyle="1" w:styleId="table-head">
    <w:name w:val="table-head"/>
    <w:basedOn w:val="a1"/>
    <w:uiPriority w:val="99"/>
    <w:rsid w:val="00DE11BA"/>
    <w:pPr>
      <w:widowControl/>
      <w:tabs>
        <w:tab w:val="left" w:pos="567"/>
      </w:tabs>
      <w:adjustRightInd w:val="0"/>
      <w:spacing w:after="100" w:line="200" w:lineRule="atLeast"/>
      <w:jc w:val="center"/>
      <w:textAlignment w:val="center"/>
    </w:pPr>
    <w:rPr>
      <w:rFonts w:ascii="SchoolBookSanPin-Bold" w:hAnsi="SchoolBookSanPin-Bold" w:cs="SchoolBookSanPin-Bold"/>
      <w:b/>
      <w:bCs/>
      <w:color w:val="000000"/>
      <w:sz w:val="18"/>
      <w:szCs w:val="18"/>
      <w:lang w:eastAsia="ru-RU"/>
    </w:rPr>
  </w:style>
  <w:style w:type="paragraph" w:customStyle="1" w:styleId="table-body0mm">
    <w:name w:val="table-body_0mm"/>
    <w:basedOn w:val="body"/>
    <w:uiPriority w:val="99"/>
    <w:rsid w:val="00DE11BA"/>
    <w:pPr>
      <w:tabs>
        <w:tab w:val="left" w:pos="567"/>
      </w:tabs>
      <w:spacing w:line="200" w:lineRule="atLeast"/>
      <w:ind w:firstLine="0"/>
      <w:jc w:val="left"/>
    </w:pPr>
    <w:rPr>
      <w:rFonts w:eastAsia="Times New Roman"/>
      <w:sz w:val="18"/>
      <w:szCs w:val="18"/>
    </w:rPr>
  </w:style>
  <w:style w:type="paragraph" w:customStyle="1" w:styleId="table-bodycentre">
    <w:name w:val="table-body_centre"/>
    <w:basedOn w:val="NoParagraphStyle"/>
    <w:uiPriority w:val="99"/>
    <w:rsid w:val="00DE11BA"/>
    <w:pPr>
      <w:spacing w:after="100" w:line="200" w:lineRule="atLeast"/>
      <w:jc w:val="center"/>
    </w:pPr>
    <w:rPr>
      <w:rFonts w:ascii="SchoolBookSanPin" w:eastAsia="Times New Roman" w:hAnsi="SchoolBookSanPin" w:cs="SchoolBookSanPin"/>
      <w:sz w:val="18"/>
      <w:szCs w:val="18"/>
      <w:lang w:val="ru-RU"/>
    </w:rPr>
  </w:style>
  <w:style w:type="paragraph" w:customStyle="1" w:styleId="ConsPlusTitle">
    <w:name w:val="ConsPlusTitle"/>
    <w:uiPriority w:val="99"/>
    <w:rsid w:val="00DE11B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12">
    <w:name w:val="toc 1"/>
    <w:basedOn w:val="a1"/>
    <w:next w:val="a1"/>
    <w:autoRedefine/>
    <w:uiPriority w:val="1"/>
    <w:unhideWhenUsed/>
    <w:qFormat/>
    <w:rsid w:val="00DE11BA"/>
    <w:pPr>
      <w:spacing w:after="100"/>
    </w:pPr>
  </w:style>
  <w:style w:type="numbering" w:customStyle="1" w:styleId="13">
    <w:name w:val="Нет списка1"/>
    <w:next w:val="a4"/>
    <w:uiPriority w:val="99"/>
    <w:semiHidden/>
    <w:unhideWhenUsed/>
    <w:rsid w:val="00DE11BA"/>
  </w:style>
  <w:style w:type="paragraph" w:customStyle="1" w:styleId="c4">
    <w:name w:val="c4"/>
    <w:basedOn w:val="a1"/>
    <w:rsid w:val="00DE11BA"/>
    <w:pPr>
      <w:widowControl/>
      <w:autoSpaceDE/>
      <w:autoSpaceDN/>
      <w:spacing w:before="100" w:beforeAutospacing="1" w:after="100" w:afterAutospacing="1"/>
    </w:pPr>
    <w:rPr>
      <w:sz w:val="24"/>
      <w:szCs w:val="24"/>
      <w:lang w:eastAsia="ru-RU"/>
    </w:rPr>
  </w:style>
  <w:style w:type="character" w:customStyle="1" w:styleId="c3">
    <w:name w:val="c3"/>
    <w:rsid w:val="00DE11BA"/>
  </w:style>
  <w:style w:type="paragraph" w:customStyle="1" w:styleId="c1">
    <w:name w:val="c1"/>
    <w:basedOn w:val="a1"/>
    <w:uiPriority w:val="99"/>
    <w:rsid w:val="00DE11BA"/>
    <w:pPr>
      <w:widowControl/>
      <w:autoSpaceDE/>
      <w:autoSpaceDN/>
      <w:spacing w:before="100" w:beforeAutospacing="1" w:after="100" w:afterAutospacing="1"/>
    </w:pPr>
    <w:rPr>
      <w:sz w:val="24"/>
      <w:szCs w:val="24"/>
      <w:lang w:eastAsia="ru-RU"/>
    </w:rPr>
  </w:style>
  <w:style w:type="table" w:customStyle="1" w:styleId="46">
    <w:name w:val="Сетка таблицы46"/>
    <w:basedOn w:val="a3"/>
    <w:next w:val="ae"/>
    <w:uiPriority w:val="99"/>
    <w:rsid w:val="00DE11B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4"/>
    <w:uiPriority w:val="99"/>
    <w:semiHidden/>
    <w:unhideWhenUsed/>
    <w:rsid w:val="00DE11BA"/>
  </w:style>
  <w:style w:type="table" w:customStyle="1" w:styleId="TableNormal1">
    <w:name w:val="Table Normal1"/>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4">
    <w:name w:val="Нет списка3"/>
    <w:next w:val="a4"/>
    <w:uiPriority w:val="99"/>
    <w:semiHidden/>
    <w:unhideWhenUsed/>
    <w:rsid w:val="00DE11BA"/>
  </w:style>
  <w:style w:type="table" w:customStyle="1" w:styleId="TableNormal2">
    <w:name w:val="Table Normal2"/>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d">
    <w:name w:val="Emphasis"/>
    <w:basedOn w:val="a2"/>
    <w:uiPriority w:val="20"/>
    <w:qFormat/>
    <w:rsid w:val="00DE11BA"/>
    <w:rPr>
      <w:i/>
      <w:iCs/>
    </w:rPr>
  </w:style>
  <w:style w:type="character" w:styleId="afe">
    <w:name w:val="Strong"/>
    <w:basedOn w:val="a2"/>
    <w:uiPriority w:val="22"/>
    <w:qFormat/>
    <w:rsid w:val="00DE11BA"/>
    <w:rPr>
      <w:b/>
      <w:bCs/>
    </w:rPr>
  </w:style>
  <w:style w:type="paragraph" w:customStyle="1" w:styleId="msonormal0">
    <w:name w:val="msonormal"/>
    <w:basedOn w:val="a1"/>
    <w:rsid w:val="00DE11BA"/>
    <w:pPr>
      <w:widowControl/>
      <w:autoSpaceDE/>
      <w:autoSpaceDN/>
      <w:spacing w:before="100" w:beforeAutospacing="1" w:after="100" w:afterAutospacing="1"/>
    </w:pPr>
    <w:rPr>
      <w:sz w:val="24"/>
      <w:szCs w:val="24"/>
      <w:lang w:eastAsia="ru-RU"/>
    </w:rPr>
  </w:style>
  <w:style w:type="character" w:customStyle="1" w:styleId="apple-converted-space">
    <w:name w:val="apple-converted-space"/>
    <w:basedOn w:val="a2"/>
    <w:rsid w:val="00DE11BA"/>
  </w:style>
  <w:style w:type="paragraph" w:styleId="aff">
    <w:name w:val="Subtitle"/>
    <w:basedOn w:val="a1"/>
    <w:next w:val="a1"/>
    <w:link w:val="aff0"/>
    <w:uiPriority w:val="11"/>
    <w:qFormat/>
    <w:rsid w:val="00DE11BA"/>
    <w:pPr>
      <w:widowControl/>
      <w:numPr>
        <w:ilvl w:val="1"/>
      </w:numPr>
      <w:autoSpaceDE/>
      <w:autoSpaceDN/>
      <w:spacing w:after="200" w:line="276" w:lineRule="auto"/>
    </w:pPr>
    <w:rPr>
      <w:rFonts w:asciiTheme="majorHAnsi" w:eastAsiaTheme="majorEastAsia" w:hAnsiTheme="majorHAnsi" w:cstheme="majorBidi"/>
      <w:i/>
      <w:iCs/>
      <w:color w:val="5B9BD5" w:themeColor="accent1"/>
      <w:spacing w:val="15"/>
      <w:sz w:val="24"/>
      <w:szCs w:val="24"/>
      <w:lang w:val="en-US"/>
    </w:rPr>
  </w:style>
  <w:style w:type="character" w:customStyle="1" w:styleId="aff0">
    <w:name w:val="Подзаголовок Знак"/>
    <w:basedOn w:val="a2"/>
    <w:link w:val="aff"/>
    <w:uiPriority w:val="11"/>
    <w:rsid w:val="00DE11BA"/>
    <w:rPr>
      <w:rFonts w:asciiTheme="majorHAnsi" w:eastAsiaTheme="majorEastAsia" w:hAnsiTheme="majorHAnsi" w:cstheme="majorBidi"/>
      <w:i/>
      <w:iCs/>
      <w:color w:val="5B9BD5" w:themeColor="accent1"/>
      <w:spacing w:val="15"/>
      <w:sz w:val="24"/>
      <w:szCs w:val="24"/>
      <w:lang w:val="en-US"/>
    </w:rPr>
  </w:style>
  <w:style w:type="paragraph" w:styleId="26">
    <w:name w:val="Body Text 2"/>
    <w:basedOn w:val="a1"/>
    <w:link w:val="27"/>
    <w:uiPriority w:val="99"/>
    <w:unhideWhenUsed/>
    <w:rsid w:val="00DE11BA"/>
    <w:pPr>
      <w:widowControl/>
      <w:autoSpaceDE/>
      <w:autoSpaceDN/>
      <w:spacing w:after="120" w:line="480" w:lineRule="auto"/>
    </w:pPr>
    <w:rPr>
      <w:rFonts w:asciiTheme="minorHAnsi" w:eastAsiaTheme="minorEastAsia" w:hAnsiTheme="minorHAnsi" w:cstheme="minorBidi"/>
      <w:lang w:val="en-US"/>
    </w:rPr>
  </w:style>
  <w:style w:type="character" w:customStyle="1" w:styleId="27">
    <w:name w:val="Основной текст 2 Знак"/>
    <w:basedOn w:val="a2"/>
    <w:link w:val="26"/>
    <w:uiPriority w:val="99"/>
    <w:rsid w:val="00DE11BA"/>
    <w:rPr>
      <w:rFonts w:eastAsiaTheme="minorEastAsia"/>
      <w:lang w:val="en-US"/>
    </w:rPr>
  </w:style>
  <w:style w:type="paragraph" w:styleId="35">
    <w:name w:val="Body Text 3"/>
    <w:basedOn w:val="a1"/>
    <w:link w:val="36"/>
    <w:uiPriority w:val="99"/>
    <w:unhideWhenUsed/>
    <w:rsid w:val="00DE11BA"/>
    <w:pPr>
      <w:widowControl/>
      <w:autoSpaceDE/>
      <w:autoSpaceDN/>
      <w:spacing w:after="120" w:line="276" w:lineRule="auto"/>
    </w:pPr>
    <w:rPr>
      <w:rFonts w:asciiTheme="minorHAnsi" w:eastAsiaTheme="minorEastAsia" w:hAnsiTheme="minorHAnsi" w:cstheme="minorBidi"/>
      <w:sz w:val="16"/>
      <w:szCs w:val="16"/>
      <w:lang w:val="en-US"/>
    </w:rPr>
  </w:style>
  <w:style w:type="character" w:customStyle="1" w:styleId="36">
    <w:name w:val="Основной текст 3 Знак"/>
    <w:basedOn w:val="a2"/>
    <w:link w:val="35"/>
    <w:uiPriority w:val="99"/>
    <w:rsid w:val="00DE11BA"/>
    <w:rPr>
      <w:rFonts w:eastAsiaTheme="minorEastAsia"/>
      <w:sz w:val="16"/>
      <w:szCs w:val="16"/>
      <w:lang w:val="en-US"/>
    </w:rPr>
  </w:style>
  <w:style w:type="paragraph" w:styleId="aff1">
    <w:name w:val="List"/>
    <w:basedOn w:val="a1"/>
    <w:uiPriority w:val="99"/>
    <w:unhideWhenUsed/>
    <w:rsid w:val="00DE11BA"/>
    <w:pPr>
      <w:widowControl/>
      <w:autoSpaceDE/>
      <w:autoSpaceDN/>
      <w:spacing w:after="200" w:line="276" w:lineRule="auto"/>
      <w:ind w:left="360" w:hanging="360"/>
      <w:contextualSpacing/>
    </w:pPr>
    <w:rPr>
      <w:rFonts w:asciiTheme="minorHAnsi" w:eastAsiaTheme="minorEastAsia" w:hAnsiTheme="minorHAnsi" w:cstheme="minorBidi"/>
      <w:lang w:val="en-US"/>
    </w:rPr>
  </w:style>
  <w:style w:type="paragraph" w:styleId="28">
    <w:name w:val="List 2"/>
    <w:basedOn w:val="a1"/>
    <w:uiPriority w:val="99"/>
    <w:unhideWhenUsed/>
    <w:rsid w:val="00DE11BA"/>
    <w:pPr>
      <w:widowControl/>
      <w:autoSpaceDE/>
      <w:autoSpaceDN/>
      <w:spacing w:after="200" w:line="276" w:lineRule="auto"/>
      <w:ind w:left="720" w:hanging="360"/>
      <w:contextualSpacing/>
    </w:pPr>
    <w:rPr>
      <w:rFonts w:asciiTheme="minorHAnsi" w:eastAsiaTheme="minorEastAsia" w:hAnsiTheme="minorHAnsi" w:cstheme="minorBidi"/>
      <w:lang w:val="en-US"/>
    </w:rPr>
  </w:style>
  <w:style w:type="paragraph" w:styleId="37">
    <w:name w:val="List 3"/>
    <w:basedOn w:val="a1"/>
    <w:uiPriority w:val="99"/>
    <w:unhideWhenUsed/>
    <w:rsid w:val="00DE11BA"/>
    <w:pPr>
      <w:widowControl/>
      <w:autoSpaceDE/>
      <w:autoSpaceDN/>
      <w:spacing w:after="200" w:line="276" w:lineRule="auto"/>
      <w:ind w:left="1080" w:hanging="360"/>
      <w:contextualSpacing/>
    </w:pPr>
    <w:rPr>
      <w:rFonts w:asciiTheme="minorHAnsi" w:eastAsiaTheme="minorEastAsia" w:hAnsiTheme="minorHAnsi" w:cstheme="minorBidi"/>
      <w:lang w:val="en-US"/>
    </w:rPr>
  </w:style>
  <w:style w:type="paragraph" w:styleId="a0">
    <w:name w:val="List Bullet"/>
    <w:basedOn w:val="a1"/>
    <w:uiPriority w:val="99"/>
    <w:unhideWhenUsed/>
    <w:rsid w:val="00DE11BA"/>
    <w:pPr>
      <w:widowControl/>
      <w:numPr>
        <w:numId w:val="8"/>
      </w:numPr>
      <w:autoSpaceDE/>
      <w:autoSpaceDN/>
      <w:spacing w:after="200" w:line="276" w:lineRule="auto"/>
      <w:contextualSpacing/>
    </w:pPr>
    <w:rPr>
      <w:rFonts w:asciiTheme="minorHAnsi" w:eastAsiaTheme="minorEastAsia" w:hAnsiTheme="minorHAnsi" w:cstheme="minorBidi"/>
      <w:lang w:val="en-US"/>
    </w:rPr>
  </w:style>
  <w:style w:type="paragraph" w:styleId="20">
    <w:name w:val="List Bullet 2"/>
    <w:basedOn w:val="a1"/>
    <w:uiPriority w:val="99"/>
    <w:unhideWhenUsed/>
    <w:rsid w:val="00DE11BA"/>
    <w:pPr>
      <w:widowControl/>
      <w:numPr>
        <w:numId w:val="9"/>
      </w:numPr>
      <w:autoSpaceDE/>
      <w:autoSpaceDN/>
      <w:spacing w:after="200" w:line="276" w:lineRule="auto"/>
      <w:contextualSpacing/>
    </w:pPr>
    <w:rPr>
      <w:rFonts w:asciiTheme="minorHAnsi" w:eastAsiaTheme="minorEastAsia" w:hAnsiTheme="minorHAnsi" w:cstheme="minorBidi"/>
      <w:lang w:val="en-US"/>
    </w:rPr>
  </w:style>
  <w:style w:type="paragraph" w:styleId="30">
    <w:name w:val="List Bullet 3"/>
    <w:basedOn w:val="a1"/>
    <w:uiPriority w:val="99"/>
    <w:unhideWhenUsed/>
    <w:rsid w:val="00DE11BA"/>
    <w:pPr>
      <w:widowControl/>
      <w:numPr>
        <w:numId w:val="10"/>
      </w:numPr>
      <w:autoSpaceDE/>
      <w:autoSpaceDN/>
      <w:spacing w:after="200" w:line="276" w:lineRule="auto"/>
      <w:contextualSpacing/>
    </w:pPr>
    <w:rPr>
      <w:rFonts w:asciiTheme="minorHAnsi" w:eastAsiaTheme="minorEastAsia" w:hAnsiTheme="minorHAnsi" w:cstheme="minorBidi"/>
      <w:lang w:val="en-US"/>
    </w:rPr>
  </w:style>
  <w:style w:type="paragraph" w:styleId="a">
    <w:name w:val="List Number"/>
    <w:basedOn w:val="a1"/>
    <w:uiPriority w:val="99"/>
    <w:unhideWhenUsed/>
    <w:rsid w:val="00DE11BA"/>
    <w:pPr>
      <w:widowControl/>
      <w:numPr>
        <w:numId w:val="11"/>
      </w:numPr>
      <w:autoSpaceDE/>
      <w:autoSpaceDN/>
      <w:spacing w:after="200" w:line="276" w:lineRule="auto"/>
      <w:contextualSpacing/>
    </w:pPr>
    <w:rPr>
      <w:rFonts w:asciiTheme="minorHAnsi" w:eastAsiaTheme="minorEastAsia" w:hAnsiTheme="minorHAnsi" w:cstheme="minorBidi"/>
      <w:lang w:val="en-US"/>
    </w:rPr>
  </w:style>
  <w:style w:type="paragraph" w:styleId="2">
    <w:name w:val="List Number 2"/>
    <w:basedOn w:val="a1"/>
    <w:uiPriority w:val="99"/>
    <w:unhideWhenUsed/>
    <w:rsid w:val="00DE11BA"/>
    <w:pPr>
      <w:widowControl/>
      <w:numPr>
        <w:numId w:val="12"/>
      </w:numPr>
      <w:autoSpaceDE/>
      <w:autoSpaceDN/>
      <w:spacing w:after="200" w:line="276" w:lineRule="auto"/>
      <w:contextualSpacing/>
    </w:pPr>
    <w:rPr>
      <w:rFonts w:asciiTheme="minorHAnsi" w:eastAsiaTheme="minorEastAsia" w:hAnsiTheme="minorHAnsi" w:cstheme="minorBidi"/>
      <w:lang w:val="en-US"/>
    </w:rPr>
  </w:style>
  <w:style w:type="paragraph" w:styleId="3">
    <w:name w:val="List Number 3"/>
    <w:basedOn w:val="a1"/>
    <w:uiPriority w:val="99"/>
    <w:unhideWhenUsed/>
    <w:rsid w:val="00DE11BA"/>
    <w:pPr>
      <w:widowControl/>
      <w:numPr>
        <w:numId w:val="13"/>
      </w:numPr>
      <w:autoSpaceDE/>
      <w:autoSpaceDN/>
      <w:spacing w:after="200" w:line="276" w:lineRule="auto"/>
      <w:contextualSpacing/>
    </w:pPr>
    <w:rPr>
      <w:rFonts w:asciiTheme="minorHAnsi" w:eastAsiaTheme="minorEastAsia" w:hAnsiTheme="minorHAnsi" w:cstheme="minorBidi"/>
      <w:lang w:val="en-US"/>
    </w:rPr>
  </w:style>
  <w:style w:type="paragraph" w:styleId="aff2">
    <w:name w:val="List Continue"/>
    <w:basedOn w:val="a1"/>
    <w:uiPriority w:val="99"/>
    <w:unhideWhenUsed/>
    <w:rsid w:val="00DE11BA"/>
    <w:pPr>
      <w:widowControl/>
      <w:autoSpaceDE/>
      <w:autoSpaceDN/>
      <w:spacing w:after="120" w:line="276" w:lineRule="auto"/>
      <w:ind w:left="360"/>
      <w:contextualSpacing/>
    </w:pPr>
    <w:rPr>
      <w:rFonts w:asciiTheme="minorHAnsi" w:eastAsiaTheme="minorEastAsia" w:hAnsiTheme="minorHAnsi" w:cstheme="minorBidi"/>
      <w:lang w:val="en-US"/>
    </w:rPr>
  </w:style>
  <w:style w:type="paragraph" w:styleId="29">
    <w:name w:val="List Continue 2"/>
    <w:basedOn w:val="a1"/>
    <w:uiPriority w:val="99"/>
    <w:unhideWhenUsed/>
    <w:rsid w:val="00DE11BA"/>
    <w:pPr>
      <w:widowControl/>
      <w:autoSpaceDE/>
      <w:autoSpaceDN/>
      <w:spacing w:after="120" w:line="276" w:lineRule="auto"/>
      <w:ind w:left="720"/>
      <w:contextualSpacing/>
    </w:pPr>
    <w:rPr>
      <w:rFonts w:asciiTheme="minorHAnsi" w:eastAsiaTheme="minorEastAsia" w:hAnsiTheme="minorHAnsi" w:cstheme="minorBidi"/>
      <w:lang w:val="en-US"/>
    </w:rPr>
  </w:style>
  <w:style w:type="paragraph" w:styleId="38">
    <w:name w:val="List Continue 3"/>
    <w:basedOn w:val="a1"/>
    <w:uiPriority w:val="99"/>
    <w:unhideWhenUsed/>
    <w:rsid w:val="00DE11BA"/>
    <w:pPr>
      <w:widowControl/>
      <w:autoSpaceDE/>
      <w:autoSpaceDN/>
      <w:spacing w:after="120" w:line="276" w:lineRule="auto"/>
      <w:ind w:left="1080"/>
      <w:contextualSpacing/>
    </w:pPr>
    <w:rPr>
      <w:rFonts w:asciiTheme="minorHAnsi" w:eastAsiaTheme="minorEastAsia" w:hAnsiTheme="minorHAnsi" w:cstheme="minorBidi"/>
      <w:lang w:val="en-US"/>
    </w:rPr>
  </w:style>
  <w:style w:type="paragraph" w:styleId="aff3">
    <w:name w:val="macro"/>
    <w:link w:val="aff4"/>
    <w:uiPriority w:val="99"/>
    <w:unhideWhenUsed/>
    <w:rsid w:val="00DE11BA"/>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lang w:val="en-US"/>
    </w:rPr>
  </w:style>
  <w:style w:type="character" w:customStyle="1" w:styleId="aff4">
    <w:name w:val="Текст макроса Знак"/>
    <w:basedOn w:val="a2"/>
    <w:link w:val="aff3"/>
    <w:uiPriority w:val="99"/>
    <w:rsid w:val="00DE11BA"/>
    <w:rPr>
      <w:rFonts w:ascii="Courier" w:eastAsiaTheme="minorEastAsia" w:hAnsi="Courier"/>
      <w:sz w:val="20"/>
      <w:szCs w:val="20"/>
      <w:lang w:val="en-US"/>
    </w:rPr>
  </w:style>
  <w:style w:type="paragraph" w:styleId="2a">
    <w:name w:val="Quote"/>
    <w:basedOn w:val="a1"/>
    <w:next w:val="a1"/>
    <w:link w:val="2b"/>
    <w:uiPriority w:val="29"/>
    <w:qFormat/>
    <w:rsid w:val="00DE11BA"/>
    <w:pPr>
      <w:widowControl/>
      <w:autoSpaceDE/>
      <w:autoSpaceDN/>
      <w:spacing w:after="200" w:line="276" w:lineRule="auto"/>
    </w:pPr>
    <w:rPr>
      <w:rFonts w:asciiTheme="minorHAnsi" w:eastAsiaTheme="minorEastAsia" w:hAnsiTheme="minorHAnsi" w:cstheme="minorBidi"/>
      <w:i/>
      <w:iCs/>
      <w:color w:val="000000" w:themeColor="text1"/>
      <w:lang w:val="en-US"/>
    </w:rPr>
  </w:style>
  <w:style w:type="character" w:customStyle="1" w:styleId="2b">
    <w:name w:val="Цитата 2 Знак"/>
    <w:basedOn w:val="a2"/>
    <w:link w:val="2a"/>
    <w:uiPriority w:val="29"/>
    <w:rsid w:val="00DE11BA"/>
    <w:rPr>
      <w:rFonts w:eastAsiaTheme="minorEastAsia"/>
      <w:i/>
      <w:iCs/>
      <w:color w:val="000000" w:themeColor="text1"/>
      <w:lang w:val="en-US"/>
    </w:rPr>
  </w:style>
  <w:style w:type="paragraph" w:styleId="aff5">
    <w:name w:val="caption"/>
    <w:basedOn w:val="a1"/>
    <w:next w:val="a1"/>
    <w:uiPriority w:val="35"/>
    <w:semiHidden/>
    <w:unhideWhenUsed/>
    <w:qFormat/>
    <w:rsid w:val="00DE11BA"/>
    <w:pPr>
      <w:widowControl/>
      <w:autoSpaceDE/>
      <w:autoSpaceDN/>
      <w:spacing w:after="200"/>
    </w:pPr>
    <w:rPr>
      <w:rFonts w:asciiTheme="minorHAnsi" w:eastAsiaTheme="minorEastAsia" w:hAnsiTheme="minorHAnsi" w:cstheme="minorBidi"/>
      <w:b/>
      <w:bCs/>
      <w:color w:val="5B9BD5" w:themeColor="accent1"/>
      <w:sz w:val="18"/>
      <w:szCs w:val="18"/>
      <w:lang w:val="en-US"/>
    </w:rPr>
  </w:style>
  <w:style w:type="paragraph" w:styleId="aff6">
    <w:name w:val="Intense Quote"/>
    <w:basedOn w:val="a1"/>
    <w:next w:val="a1"/>
    <w:link w:val="aff7"/>
    <w:uiPriority w:val="30"/>
    <w:qFormat/>
    <w:rsid w:val="00DE11BA"/>
    <w:pPr>
      <w:widowControl/>
      <w:pBdr>
        <w:bottom w:val="single" w:sz="4" w:space="4" w:color="5B9BD5" w:themeColor="accent1"/>
      </w:pBdr>
      <w:autoSpaceDE/>
      <w:autoSpaceDN/>
      <w:spacing w:before="200" w:after="280" w:line="276" w:lineRule="auto"/>
      <w:ind w:left="936" w:right="936"/>
    </w:pPr>
    <w:rPr>
      <w:rFonts w:asciiTheme="minorHAnsi" w:eastAsiaTheme="minorEastAsia" w:hAnsiTheme="minorHAnsi" w:cstheme="minorBidi"/>
      <w:b/>
      <w:bCs/>
      <w:i/>
      <w:iCs/>
      <w:color w:val="5B9BD5" w:themeColor="accent1"/>
      <w:lang w:val="en-US"/>
    </w:rPr>
  </w:style>
  <w:style w:type="character" w:customStyle="1" w:styleId="aff7">
    <w:name w:val="Выделенная цитата Знак"/>
    <w:basedOn w:val="a2"/>
    <w:link w:val="aff6"/>
    <w:uiPriority w:val="30"/>
    <w:rsid w:val="00DE11BA"/>
    <w:rPr>
      <w:rFonts w:eastAsiaTheme="minorEastAsia"/>
      <w:b/>
      <w:bCs/>
      <w:i/>
      <w:iCs/>
      <w:color w:val="5B9BD5" w:themeColor="accent1"/>
      <w:lang w:val="en-US"/>
    </w:rPr>
  </w:style>
  <w:style w:type="character" w:styleId="aff8">
    <w:name w:val="Subtle Emphasis"/>
    <w:basedOn w:val="a2"/>
    <w:uiPriority w:val="19"/>
    <w:qFormat/>
    <w:rsid w:val="00DE11BA"/>
    <w:rPr>
      <w:i/>
      <w:iCs/>
      <w:color w:val="808080" w:themeColor="text1" w:themeTint="7F"/>
    </w:rPr>
  </w:style>
  <w:style w:type="character" w:styleId="aff9">
    <w:name w:val="Intense Emphasis"/>
    <w:basedOn w:val="a2"/>
    <w:uiPriority w:val="21"/>
    <w:qFormat/>
    <w:rsid w:val="00DE11BA"/>
    <w:rPr>
      <w:b/>
      <w:bCs/>
      <w:i/>
      <w:iCs/>
      <w:color w:val="5B9BD5" w:themeColor="accent1"/>
    </w:rPr>
  </w:style>
  <w:style w:type="character" w:styleId="affa">
    <w:name w:val="Subtle Reference"/>
    <w:basedOn w:val="a2"/>
    <w:uiPriority w:val="31"/>
    <w:qFormat/>
    <w:rsid w:val="00DE11BA"/>
    <w:rPr>
      <w:smallCaps/>
      <w:color w:val="ED7D31" w:themeColor="accent2"/>
      <w:u w:val="single"/>
    </w:rPr>
  </w:style>
  <w:style w:type="character" w:styleId="affb">
    <w:name w:val="Intense Reference"/>
    <w:basedOn w:val="a2"/>
    <w:uiPriority w:val="32"/>
    <w:qFormat/>
    <w:rsid w:val="00DE11BA"/>
    <w:rPr>
      <w:b/>
      <w:bCs/>
      <w:smallCaps/>
      <w:color w:val="ED7D31" w:themeColor="accent2"/>
      <w:spacing w:val="5"/>
      <w:u w:val="single"/>
    </w:rPr>
  </w:style>
  <w:style w:type="character" w:styleId="affc">
    <w:name w:val="Book Title"/>
    <w:basedOn w:val="a2"/>
    <w:uiPriority w:val="33"/>
    <w:qFormat/>
    <w:rsid w:val="00DE11BA"/>
    <w:rPr>
      <w:b/>
      <w:bCs/>
      <w:smallCaps/>
      <w:spacing w:val="5"/>
    </w:rPr>
  </w:style>
  <w:style w:type="table" w:styleId="affd">
    <w:name w:val="Light Shading"/>
    <w:basedOn w:val="a3"/>
    <w:uiPriority w:val="60"/>
    <w:rsid w:val="00DE11BA"/>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DE11BA"/>
    <w:pPr>
      <w:spacing w:after="0" w:line="240" w:lineRule="auto"/>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rsid w:val="00DE11BA"/>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rsid w:val="00DE11BA"/>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rsid w:val="00DE11BA"/>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rsid w:val="00DE11BA"/>
    <w:pPr>
      <w:spacing w:after="0" w:line="240" w:lineRule="auto"/>
    </w:pPr>
    <w:rPr>
      <w:rFonts w:eastAsiaTheme="minorEastAsia"/>
      <w:color w:val="2F5496" w:themeColor="accent5" w:themeShade="BF"/>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rsid w:val="00DE11BA"/>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e">
    <w:name w:val="Light List"/>
    <w:basedOn w:val="a3"/>
    <w:uiPriority w:val="61"/>
    <w:rsid w:val="00DE11B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DE11BA"/>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rsid w:val="00DE11B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rsid w:val="00DE11B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rsid w:val="00DE11B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rsid w:val="00DE11BA"/>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rsid w:val="00DE11B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
    <w:name w:val="Light Grid"/>
    <w:basedOn w:val="a3"/>
    <w:uiPriority w:val="62"/>
    <w:rsid w:val="00DE11B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DE11BA"/>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1">
    <w:name w:val="Light Grid Accent 2"/>
    <w:basedOn w:val="a3"/>
    <w:uiPriority w:val="62"/>
    <w:rsid w:val="00DE11B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1">
    <w:name w:val="Light Grid Accent 3"/>
    <w:basedOn w:val="a3"/>
    <w:uiPriority w:val="62"/>
    <w:rsid w:val="00DE11B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1">
    <w:name w:val="Light Grid Accent 4"/>
    <w:basedOn w:val="a3"/>
    <w:uiPriority w:val="62"/>
    <w:rsid w:val="00DE11B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1">
    <w:name w:val="Light Grid Accent 5"/>
    <w:basedOn w:val="a3"/>
    <w:uiPriority w:val="62"/>
    <w:rsid w:val="00DE11BA"/>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1">
    <w:name w:val="Light Grid Accent 6"/>
    <w:basedOn w:val="a3"/>
    <w:uiPriority w:val="62"/>
    <w:rsid w:val="00DE11B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4">
    <w:name w:val="Medium Shading 1"/>
    <w:basedOn w:val="a3"/>
    <w:uiPriority w:val="63"/>
    <w:rsid w:val="00DE11B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DE11BA"/>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DE11B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DE11B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DE11B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DE11BA"/>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DE11B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DE11B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
    <w:name w:val="Medium List 1"/>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rsid w:val="00DE11BA"/>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Grid 1"/>
    <w:basedOn w:val="a3"/>
    <w:uiPriority w:val="67"/>
    <w:rsid w:val="00DE11B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DE11BA"/>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rsid w:val="00DE11B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rsid w:val="00DE11B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rsid w:val="00DE11B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rsid w:val="00DE11BA"/>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rsid w:val="00DE11B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DE11B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9">
    <w:name w:val="Medium Grid 3"/>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rsid w:val="00DE11B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f0">
    <w:name w:val="Dark List"/>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rsid w:val="00DE11BA"/>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1">
    <w:name w:val="Colorful Shading"/>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DE11BA"/>
    <w:pPr>
      <w:spacing w:after="0" w:line="240" w:lineRule="auto"/>
    </w:pPr>
    <w:rPr>
      <w:rFonts w:eastAsiaTheme="minorEastAsia"/>
      <w:color w:val="000000" w:themeColor="text1"/>
      <w:lang w:val="en-US"/>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2">
    <w:name w:val="Colorful List"/>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3"/>
    <w:uiPriority w:val="72"/>
    <w:rsid w:val="00DE11BA"/>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3">
    <w:name w:val="Colorful Grid"/>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3"/>
    <w:uiPriority w:val="73"/>
    <w:rsid w:val="00DE11B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4">
    <w:name w:val="annotation reference"/>
    <w:basedOn w:val="a2"/>
    <w:uiPriority w:val="99"/>
    <w:semiHidden/>
    <w:unhideWhenUsed/>
    <w:rsid w:val="00DE11BA"/>
    <w:rPr>
      <w:sz w:val="16"/>
      <w:szCs w:val="16"/>
    </w:rPr>
  </w:style>
  <w:style w:type="paragraph" w:styleId="afff5">
    <w:name w:val="annotation text"/>
    <w:basedOn w:val="a1"/>
    <w:link w:val="afff6"/>
    <w:uiPriority w:val="99"/>
    <w:unhideWhenUsed/>
    <w:rsid w:val="00DE11BA"/>
    <w:pPr>
      <w:widowControl/>
      <w:autoSpaceDE/>
      <w:autoSpaceDN/>
      <w:spacing w:after="200"/>
    </w:pPr>
    <w:rPr>
      <w:rFonts w:asciiTheme="minorHAnsi" w:eastAsiaTheme="minorEastAsia" w:hAnsiTheme="minorHAnsi" w:cstheme="minorBidi"/>
      <w:sz w:val="20"/>
      <w:szCs w:val="20"/>
      <w:lang w:val="en-US"/>
    </w:rPr>
  </w:style>
  <w:style w:type="character" w:customStyle="1" w:styleId="afff6">
    <w:name w:val="Текст примечания Знак"/>
    <w:basedOn w:val="a2"/>
    <w:link w:val="afff5"/>
    <w:uiPriority w:val="99"/>
    <w:rsid w:val="00DE11BA"/>
    <w:rPr>
      <w:rFonts w:eastAsiaTheme="minorEastAsia"/>
      <w:sz w:val="20"/>
      <w:szCs w:val="20"/>
      <w:lang w:val="en-US"/>
    </w:rPr>
  </w:style>
  <w:style w:type="paragraph" w:styleId="afff7">
    <w:name w:val="annotation subject"/>
    <w:basedOn w:val="afff5"/>
    <w:next w:val="afff5"/>
    <w:link w:val="afff8"/>
    <w:uiPriority w:val="99"/>
    <w:semiHidden/>
    <w:unhideWhenUsed/>
    <w:rsid w:val="00DE11BA"/>
    <w:rPr>
      <w:b/>
      <w:bCs/>
    </w:rPr>
  </w:style>
  <w:style w:type="character" w:customStyle="1" w:styleId="afff8">
    <w:name w:val="Тема примечания Знак"/>
    <w:basedOn w:val="afff6"/>
    <w:link w:val="afff7"/>
    <w:uiPriority w:val="99"/>
    <w:semiHidden/>
    <w:rsid w:val="00DE11BA"/>
    <w:rPr>
      <w:rFonts w:eastAsiaTheme="minorEastAsia"/>
      <w:b/>
      <w:bCs/>
      <w:sz w:val="20"/>
      <w:szCs w:val="20"/>
      <w:lang w:val="en-US"/>
    </w:rPr>
  </w:style>
  <w:style w:type="numbering" w:customStyle="1" w:styleId="41">
    <w:name w:val="Нет списка4"/>
    <w:next w:val="a4"/>
    <w:uiPriority w:val="99"/>
    <w:semiHidden/>
    <w:unhideWhenUsed/>
    <w:rsid w:val="00DE11BA"/>
  </w:style>
  <w:style w:type="table" w:customStyle="1" w:styleId="TableNormal3">
    <w:name w:val="Table Normal3"/>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2"/>
    <w:rsid w:val="00DE11BA"/>
  </w:style>
  <w:style w:type="character" w:styleId="afff9">
    <w:name w:val="FollowedHyperlink"/>
    <w:basedOn w:val="a2"/>
    <w:uiPriority w:val="99"/>
    <w:semiHidden/>
    <w:unhideWhenUsed/>
    <w:rsid w:val="00DE11BA"/>
    <w:rPr>
      <w:color w:val="800080"/>
      <w:u w:val="single"/>
    </w:rPr>
  </w:style>
  <w:style w:type="character" w:customStyle="1" w:styleId="afffa">
    <w:name w:val="Нет"/>
    <w:rsid w:val="00DE11BA"/>
  </w:style>
  <w:style w:type="numbering" w:customStyle="1" w:styleId="110">
    <w:name w:val="Нет списка11"/>
    <w:next w:val="a4"/>
    <w:uiPriority w:val="99"/>
    <w:semiHidden/>
    <w:unhideWhenUsed/>
    <w:rsid w:val="00DE11BA"/>
  </w:style>
  <w:style w:type="numbering" w:customStyle="1" w:styleId="111">
    <w:name w:val="Нет списка111"/>
    <w:next w:val="a4"/>
    <w:uiPriority w:val="99"/>
    <w:semiHidden/>
    <w:unhideWhenUsed/>
    <w:rsid w:val="00DE11BA"/>
  </w:style>
  <w:style w:type="character" w:customStyle="1" w:styleId="FontStyle19">
    <w:name w:val="Font Style19"/>
    <w:rsid w:val="00DE11BA"/>
    <w:rPr>
      <w:rFonts w:ascii="Times New Roman" w:hAnsi="Times New Roman" w:cs="Times New Roman"/>
      <w:sz w:val="22"/>
      <w:szCs w:val="22"/>
    </w:rPr>
  </w:style>
  <w:style w:type="character" w:customStyle="1" w:styleId="c12">
    <w:name w:val="c12"/>
    <w:basedOn w:val="a2"/>
    <w:uiPriority w:val="99"/>
    <w:rsid w:val="00DE11BA"/>
  </w:style>
  <w:style w:type="character" w:customStyle="1" w:styleId="FontStyle25">
    <w:name w:val="Font Style25"/>
    <w:uiPriority w:val="99"/>
    <w:rsid w:val="00DE11BA"/>
    <w:rPr>
      <w:rFonts w:ascii="Franklin Gothic Demi" w:hAnsi="Franklin Gothic Demi" w:cs="Franklin Gothic Demi"/>
      <w:b/>
      <w:bCs/>
      <w:sz w:val="30"/>
      <w:szCs w:val="30"/>
    </w:rPr>
  </w:style>
  <w:style w:type="character" w:customStyle="1" w:styleId="FontStyle22">
    <w:name w:val="Font Style22"/>
    <w:uiPriority w:val="99"/>
    <w:rsid w:val="00DE11BA"/>
    <w:rPr>
      <w:rFonts w:ascii="Times New Roman" w:hAnsi="Times New Roman" w:cs="Times New Roman"/>
      <w:b/>
      <w:bCs/>
      <w:sz w:val="22"/>
      <w:szCs w:val="22"/>
    </w:rPr>
  </w:style>
  <w:style w:type="paragraph" w:customStyle="1" w:styleId="17">
    <w:name w:val="Заголовок1"/>
    <w:basedOn w:val="a1"/>
    <w:next w:val="a5"/>
    <w:rsid w:val="00DE11BA"/>
    <w:pPr>
      <w:keepNext/>
      <w:widowControl/>
      <w:autoSpaceDE/>
      <w:autoSpaceDN/>
      <w:spacing w:before="240" w:after="120" w:line="276" w:lineRule="auto"/>
    </w:pPr>
    <w:rPr>
      <w:rFonts w:ascii="Liberation Sans" w:eastAsia="Microsoft YaHei" w:hAnsi="Liberation Sans" w:cs="Liberation Sans"/>
      <w:sz w:val="28"/>
      <w:szCs w:val="28"/>
      <w:lang w:eastAsia="ru-RU"/>
    </w:rPr>
  </w:style>
  <w:style w:type="character" w:customStyle="1" w:styleId="18">
    <w:name w:val="Основной текст Знак1"/>
    <w:basedOn w:val="a2"/>
    <w:uiPriority w:val="99"/>
    <w:rsid w:val="00DE11BA"/>
    <w:rPr>
      <w:rFonts w:ascii="Times New Roman" w:eastAsia="Times New Roman" w:hAnsi="Times New Roman" w:cs="Times New Roman"/>
      <w:sz w:val="24"/>
      <w:szCs w:val="24"/>
    </w:rPr>
  </w:style>
  <w:style w:type="paragraph" w:customStyle="1" w:styleId="Caption1">
    <w:name w:val="Caption1"/>
    <w:basedOn w:val="a1"/>
    <w:uiPriority w:val="99"/>
    <w:rsid w:val="00DE11BA"/>
    <w:pPr>
      <w:widowControl/>
      <w:suppressLineNumbers/>
      <w:autoSpaceDE/>
      <w:autoSpaceDN/>
      <w:spacing w:before="120" w:after="120" w:line="276" w:lineRule="auto"/>
    </w:pPr>
    <w:rPr>
      <w:rFonts w:ascii="Calibri" w:hAnsi="Calibri" w:cs="Calibri"/>
      <w:i/>
      <w:iCs/>
      <w:sz w:val="24"/>
      <w:szCs w:val="24"/>
      <w:lang w:eastAsia="ru-RU"/>
    </w:rPr>
  </w:style>
  <w:style w:type="paragraph" w:styleId="19">
    <w:name w:val="index 1"/>
    <w:basedOn w:val="a1"/>
    <w:next w:val="a1"/>
    <w:autoRedefine/>
    <w:uiPriority w:val="99"/>
    <w:semiHidden/>
    <w:rsid w:val="00DE11BA"/>
    <w:pPr>
      <w:widowControl/>
      <w:autoSpaceDE/>
      <w:autoSpaceDN/>
      <w:spacing w:after="200" w:line="276" w:lineRule="auto"/>
      <w:ind w:left="220" w:hanging="220"/>
    </w:pPr>
    <w:rPr>
      <w:rFonts w:ascii="Calibri" w:hAnsi="Calibri" w:cs="Calibri"/>
      <w:lang w:eastAsia="ru-RU"/>
    </w:rPr>
  </w:style>
  <w:style w:type="paragraph" w:styleId="afffb">
    <w:name w:val="index heading"/>
    <w:basedOn w:val="a1"/>
    <w:uiPriority w:val="99"/>
    <w:semiHidden/>
    <w:rsid w:val="00DE11BA"/>
    <w:pPr>
      <w:widowControl/>
      <w:suppressLineNumbers/>
      <w:autoSpaceDE/>
      <w:autoSpaceDN/>
      <w:spacing w:after="200" w:line="276" w:lineRule="auto"/>
    </w:pPr>
    <w:rPr>
      <w:rFonts w:ascii="Calibri" w:hAnsi="Calibri" w:cs="Calibri"/>
      <w:lang w:eastAsia="ru-RU"/>
    </w:rPr>
  </w:style>
  <w:style w:type="paragraph" w:customStyle="1" w:styleId="c23">
    <w:name w:val="c23"/>
    <w:basedOn w:val="a1"/>
    <w:uiPriority w:val="99"/>
    <w:rsid w:val="00DE11BA"/>
    <w:pPr>
      <w:widowControl/>
      <w:autoSpaceDE/>
      <w:autoSpaceDN/>
      <w:spacing w:beforeAutospacing="1" w:after="200" w:afterAutospacing="1"/>
    </w:pPr>
    <w:rPr>
      <w:rFonts w:ascii="Calibri" w:hAnsi="Calibri"/>
      <w:sz w:val="24"/>
      <w:szCs w:val="24"/>
      <w:lang w:eastAsia="ru-RU"/>
    </w:rPr>
  </w:style>
  <w:style w:type="paragraph" w:customStyle="1" w:styleId="Style1">
    <w:name w:val="Style1"/>
    <w:basedOn w:val="a1"/>
    <w:uiPriority w:val="99"/>
    <w:rsid w:val="00DE11BA"/>
    <w:pPr>
      <w:autoSpaceDE/>
      <w:autoSpaceDN/>
      <w:spacing w:line="302" w:lineRule="exact"/>
      <w:jc w:val="both"/>
    </w:pPr>
    <w:rPr>
      <w:rFonts w:ascii="Franklin Gothic Demi" w:hAnsi="Franklin Gothic Demi" w:cs="Franklin Gothic Demi"/>
      <w:sz w:val="24"/>
      <w:szCs w:val="24"/>
      <w:lang w:eastAsia="ru-RU"/>
    </w:rPr>
  </w:style>
  <w:style w:type="character" w:customStyle="1" w:styleId="afffc">
    <w:name w:val="Основной текст_"/>
    <w:link w:val="2f"/>
    <w:uiPriority w:val="99"/>
    <w:locked/>
    <w:rsid w:val="00DE11BA"/>
    <w:rPr>
      <w:rFonts w:ascii="Times New Roman" w:hAnsi="Times New Roman"/>
      <w:sz w:val="27"/>
      <w:szCs w:val="27"/>
      <w:shd w:val="clear" w:color="auto" w:fill="FFFFFF"/>
    </w:rPr>
  </w:style>
  <w:style w:type="paragraph" w:customStyle="1" w:styleId="2f">
    <w:name w:val="Основной текст2"/>
    <w:basedOn w:val="a1"/>
    <w:link w:val="afffc"/>
    <w:uiPriority w:val="99"/>
    <w:rsid w:val="00DE11BA"/>
    <w:pPr>
      <w:shd w:val="clear" w:color="auto" w:fill="FFFFFF"/>
      <w:autoSpaceDE/>
      <w:autoSpaceDN/>
      <w:spacing w:after="1320" w:line="317" w:lineRule="exact"/>
    </w:pPr>
    <w:rPr>
      <w:rFonts w:eastAsiaTheme="minorHAnsi" w:cstheme="minorBidi"/>
      <w:sz w:val="27"/>
      <w:szCs w:val="27"/>
    </w:rPr>
  </w:style>
  <w:style w:type="character" w:customStyle="1" w:styleId="42">
    <w:name w:val="Основной текст (4)_"/>
    <w:link w:val="43"/>
    <w:uiPriority w:val="99"/>
    <w:locked/>
    <w:rsid w:val="00DE11BA"/>
    <w:rPr>
      <w:rFonts w:ascii="Times New Roman" w:hAnsi="Times New Roman"/>
      <w:i/>
      <w:iCs/>
      <w:sz w:val="27"/>
      <w:szCs w:val="27"/>
      <w:shd w:val="clear" w:color="auto" w:fill="FFFFFF"/>
    </w:rPr>
  </w:style>
  <w:style w:type="character" w:customStyle="1" w:styleId="44">
    <w:name w:val="Основной текст (4) + Не курсив"/>
    <w:uiPriority w:val="99"/>
    <w:rsid w:val="00DE11BA"/>
    <w:rPr>
      <w:rFonts w:ascii="Times New Roman" w:hAnsi="Times New Roman" w:cs="Times New Roman"/>
      <w:i/>
      <w:iCs/>
      <w:color w:val="000000"/>
      <w:spacing w:val="0"/>
      <w:w w:val="100"/>
      <w:position w:val="0"/>
      <w:sz w:val="27"/>
      <w:szCs w:val="27"/>
      <w:shd w:val="clear" w:color="auto" w:fill="FFFFFF"/>
      <w:lang w:val="ru-RU"/>
    </w:rPr>
  </w:style>
  <w:style w:type="paragraph" w:customStyle="1" w:styleId="43">
    <w:name w:val="Основной текст (4)"/>
    <w:basedOn w:val="a1"/>
    <w:link w:val="42"/>
    <w:uiPriority w:val="99"/>
    <w:rsid w:val="00DE11BA"/>
    <w:pPr>
      <w:shd w:val="clear" w:color="auto" w:fill="FFFFFF"/>
      <w:autoSpaceDE/>
      <w:autoSpaceDN/>
      <w:spacing w:line="480" w:lineRule="exact"/>
      <w:ind w:hanging="580"/>
      <w:jc w:val="both"/>
    </w:pPr>
    <w:rPr>
      <w:rFonts w:eastAsiaTheme="minorHAnsi" w:cstheme="minorBidi"/>
      <w:i/>
      <w:iCs/>
      <w:sz w:val="27"/>
      <w:szCs w:val="27"/>
    </w:rPr>
  </w:style>
  <w:style w:type="paragraph" w:customStyle="1" w:styleId="ParagraphStyle">
    <w:name w:val="Paragraph Style"/>
    <w:uiPriority w:val="99"/>
    <w:rsid w:val="00DE11BA"/>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1"/>
    <w:uiPriority w:val="99"/>
    <w:rsid w:val="00DE11BA"/>
    <w:pPr>
      <w:adjustRightInd w:val="0"/>
      <w:spacing w:after="129" w:line="291" w:lineRule="exact"/>
      <w:jc w:val="center"/>
    </w:pPr>
    <w:rPr>
      <w:b/>
      <w:bCs/>
      <w:color w:val="000000"/>
      <w:sz w:val="24"/>
      <w:szCs w:val="24"/>
      <w:lang w:val="en-US" w:eastAsia="ru-RU"/>
    </w:rPr>
  </w:style>
  <w:style w:type="character" w:customStyle="1" w:styleId="Zag11">
    <w:name w:val="Zag_11"/>
    <w:uiPriority w:val="99"/>
    <w:rsid w:val="00DE11BA"/>
  </w:style>
  <w:style w:type="paragraph" w:customStyle="1" w:styleId="u-2-msonormal">
    <w:name w:val="u-2-msonormal"/>
    <w:basedOn w:val="a1"/>
    <w:uiPriority w:val="99"/>
    <w:rsid w:val="00DE11BA"/>
    <w:pPr>
      <w:widowControl/>
      <w:autoSpaceDE/>
      <w:autoSpaceDN/>
      <w:spacing w:before="100" w:beforeAutospacing="1" w:after="100" w:afterAutospacing="1"/>
    </w:pPr>
    <w:rPr>
      <w:sz w:val="24"/>
      <w:szCs w:val="24"/>
      <w:lang w:eastAsia="ru-RU"/>
    </w:rPr>
  </w:style>
  <w:style w:type="paragraph" w:customStyle="1" w:styleId="Style5">
    <w:name w:val="Style5"/>
    <w:basedOn w:val="a1"/>
    <w:uiPriority w:val="99"/>
    <w:rsid w:val="00DE11BA"/>
    <w:pPr>
      <w:adjustRightInd w:val="0"/>
    </w:pPr>
    <w:rPr>
      <w:rFonts w:ascii="Century Schoolbook" w:eastAsia="Calibri" w:hAnsi="Century Schoolbook"/>
      <w:sz w:val="24"/>
      <w:szCs w:val="24"/>
      <w:lang w:eastAsia="ru-RU"/>
    </w:rPr>
  </w:style>
  <w:style w:type="paragraph" w:customStyle="1" w:styleId="msg-header-from">
    <w:name w:val="msg-header-from"/>
    <w:basedOn w:val="a1"/>
    <w:uiPriority w:val="99"/>
    <w:rsid w:val="00DE11BA"/>
    <w:pPr>
      <w:widowControl/>
      <w:autoSpaceDE/>
      <w:autoSpaceDN/>
      <w:spacing w:before="100" w:beforeAutospacing="1" w:after="100" w:afterAutospacing="1"/>
    </w:pPr>
    <w:rPr>
      <w:sz w:val="24"/>
      <w:szCs w:val="24"/>
      <w:lang w:eastAsia="ru-RU"/>
    </w:rPr>
  </w:style>
  <w:style w:type="paragraph" w:customStyle="1" w:styleId="1a">
    <w:name w:val="Абзац списка1"/>
    <w:basedOn w:val="a1"/>
    <w:uiPriority w:val="99"/>
    <w:rsid w:val="00DE11BA"/>
    <w:pPr>
      <w:widowControl/>
      <w:autoSpaceDE/>
      <w:autoSpaceDN/>
      <w:spacing w:after="200" w:line="276" w:lineRule="auto"/>
      <w:ind w:left="720"/>
    </w:pPr>
    <w:rPr>
      <w:rFonts w:ascii="Calibri" w:hAnsi="Calibri"/>
      <w:lang w:eastAsia="ru-RU"/>
    </w:rPr>
  </w:style>
  <w:style w:type="paragraph" w:customStyle="1" w:styleId="1b">
    <w:name w:val="Верхний колонтитул1"/>
    <w:basedOn w:val="a1"/>
    <w:next w:val="aa"/>
    <w:uiPriority w:val="99"/>
    <w:unhideWhenUsed/>
    <w:rsid w:val="00DE11BA"/>
    <w:pPr>
      <w:widowControl/>
      <w:tabs>
        <w:tab w:val="center" w:pos="4677"/>
        <w:tab w:val="right" w:pos="9355"/>
      </w:tabs>
      <w:autoSpaceDE/>
      <w:autoSpaceDN/>
    </w:pPr>
    <w:rPr>
      <w:rFonts w:ascii="Calibri" w:eastAsia="Calibri" w:hAnsi="Calibri"/>
    </w:rPr>
  </w:style>
  <w:style w:type="paragraph" w:customStyle="1" w:styleId="1c">
    <w:name w:val="Нижний колонтитул1"/>
    <w:basedOn w:val="a1"/>
    <w:next w:val="ac"/>
    <w:uiPriority w:val="99"/>
    <w:unhideWhenUsed/>
    <w:rsid w:val="00DE11BA"/>
    <w:pPr>
      <w:widowControl/>
      <w:tabs>
        <w:tab w:val="center" w:pos="4677"/>
        <w:tab w:val="right" w:pos="9355"/>
      </w:tabs>
      <w:autoSpaceDE/>
      <w:autoSpaceDN/>
    </w:pPr>
    <w:rPr>
      <w:rFonts w:ascii="Calibri" w:eastAsia="Calibri" w:hAnsi="Calibri"/>
    </w:rPr>
  </w:style>
  <w:style w:type="paragraph" w:customStyle="1" w:styleId="Style7">
    <w:name w:val="Style7"/>
    <w:basedOn w:val="a1"/>
    <w:uiPriority w:val="99"/>
    <w:rsid w:val="00DE11BA"/>
    <w:pPr>
      <w:adjustRightInd w:val="0"/>
    </w:pPr>
    <w:rPr>
      <w:sz w:val="24"/>
      <w:szCs w:val="24"/>
      <w:lang w:eastAsia="ru-RU"/>
    </w:rPr>
  </w:style>
  <w:style w:type="character" w:customStyle="1" w:styleId="FontStyle44">
    <w:name w:val="Font Style44"/>
    <w:basedOn w:val="a2"/>
    <w:uiPriority w:val="99"/>
    <w:rsid w:val="00DE11BA"/>
    <w:rPr>
      <w:rFonts w:ascii="Times New Roman" w:hAnsi="Times New Roman" w:cs="Times New Roman"/>
      <w:sz w:val="16"/>
      <w:szCs w:val="16"/>
    </w:rPr>
  </w:style>
  <w:style w:type="character" w:customStyle="1" w:styleId="FontStyle52">
    <w:name w:val="Font Style52"/>
    <w:basedOn w:val="a2"/>
    <w:uiPriority w:val="99"/>
    <w:rsid w:val="00DE11BA"/>
    <w:rPr>
      <w:rFonts w:ascii="Times New Roman" w:hAnsi="Times New Roman" w:cs="Times New Roman"/>
      <w:b/>
      <w:bCs/>
      <w:sz w:val="16"/>
      <w:szCs w:val="16"/>
    </w:rPr>
  </w:style>
  <w:style w:type="character" w:customStyle="1" w:styleId="FontStyle43">
    <w:name w:val="Font Style43"/>
    <w:basedOn w:val="a2"/>
    <w:uiPriority w:val="99"/>
    <w:rsid w:val="00DE11BA"/>
    <w:rPr>
      <w:rFonts w:ascii="Times New Roman" w:hAnsi="Times New Roman" w:cs="Times New Roman"/>
      <w:i/>
      <w:iCs/>
      <w:sz w:val="16"/>
      <w:szCs w:val="16"/>
    </w:rPr>
  </w:style>
  <w:style w:type="character" w:customStyle="1" w:styleId="FontStyle56">
    <w:name w:val="Font Style56"/>
    <w:basedOn w:val="a2"/>
    <w:uiPriority w:val="99"/>
    <w:rsid w:val="00DE11BA"/>
    <w:rPr>
      <w:rFonts w:ascii="Times New Roman" w:hAnsi="Times New Roman" w:cs="Times New Roman"/>
      <w:b/>
      <w:bCs/>
      <w:sz w:val="18"/>
      <w:szCs w:val="18"/>
    </w:rPr>
  </w:style>
  <w:style w:type="paragraph" w:customStyle="1" w:styleId="Style9">
    <w:name w:val="Style9"/>
    <w:basedOn w:val="a1"/>
    <w:uiPriority w:val="99"/>
    <w:rsid w:val="00DE11BA"/>
    <w:pPr>
      <w:adjustRightInd w:val="0"/>
      <w:spacing w:line="187" w:lineRule="exact"/>
      <w:jc w:val="both"/>
    </w:pPr>
    <w:rPr>
      <w:sz w:val="24"/>
      <w:szCs w:val="24"/>
      <w:lang w:eastAsia="ru-RU"/>
    </w:rPr>
  </w:style>
  <w:style w:type="paragraph" w:customStyle="1" w:styleId="Style10">
    <w:name w:val="Style10"/>
    <w:basedOn w:val="a1"/>
    <w:uiPriority w:val="99"/>
    <w:rsid w:val="00DE11BA"/>
    <w:pPr>
      <w:adjustRightInd w:val="0"/>
      <w:jc w:val="both"/>
    </w:pPr>
    <w:rPr>
      <w:sz w:val="24"/>
      <w:szCs w:val="24"/>
      <w:lang w:eastAsia="ru-RU"/>
    </w:rPr>
  </w:style>
  <w:style w:type="paragraph" w:customStyle="1" w:styleId="Style13">
    <w:name w:val="Style13"/>
    <w:basedOn w:val="a1"/>
    <w:uiPriority w:val="99"/>
    <w:rsid w:val="00DE11BA"/>
    <w:pPr>
      <w:adjustRightInd w:val="0"/>
      <w:spacing w:line="190" w:lineRule="exact"/>
    </w:pPr>
    <w:rPr>
      <w:sz w:val="24"/>
      <w:szCs w:val="24"/>
      <w:lang w:eastAsia="ru-RU"/>
    </w:rPr>
  </w:style>
  <w:style w:type="paragraph" w:customStyle="1" w:styleId="Style27">
    <w:name w:val="Style27"/>
    <w:basedOn w:val="a1"/>
    <w:uiPriority w:val="99"/>
    <w:rsid w:val="00DE11BA"/>
    <w:pPr>
      <w:adjustRightInd w:val="0"/>
    </w:pPr>
    <w:rPr>
      <w:sz w:val="24"/>
      <w:szCs w:val="24"/>
      <w:lang w:eastAsia="ru-RU"/>
    </w:rPr>
  </w:style>
  <w:style w:type="character" w:customStyle="1" w:styleId="FontStyle45">
    <w:name w:val="Font Style45"/>
    <w:basedOn w:val="a2"/>
    <w:uiPriority w:val="99"/>
    <w:rsid w:val="00DE11BA"/>
    <w:rPr>
      <w:rFonts w:ascii="Times New Roman" w:hAnsi="Times New Roman" w:cs="Times New Roman"/>
      <w:spacing w:val="-10"/>
      <w:sz w:val="20"/>
      <w:szCs w:val="20"/>
    </w:rPr>
  </w:style>
  <w:style w:type="paragraph" w:customStyle="1" w:styleId="Style21">
    <w:name w:val="Style21"/>
    <w:basedOn w:val="a1"/>
    <w:uiPriority w:val="99"/>
    <w:rsid w:val="00DE11BA"/>
    <w:pPr>
      <w:adjustRightInd w:val="0"/>
      <w:spacing w:line="187" w:lineRule="exact"/>
    </w:pPr>
    <w:rPr>
      <w:sz w:val="24"/>
      <w:szCs w:val="24"/>
      <w:lang w:eastAsia="ru-RU"/>
    </w:rPr>
  </w:style>
  <w:style w:type="paragraph" w:customStyle="1" w:styleId="Style4">
    <w:name w:val="Style4"/>
    <w:basedOn w:val="a1"/>
    <w:uiPriority w:val="99"/>
    <w:rsid w:val="00DE11BA"/>
    <w:pPr>
      <w:adjustRightInd w:val="0"/>
      <w:spacing w:line="192" w:lineRule="exact"/>
    </w:pPr>
    <w:rPr>
      <w:sz w:val="24"/>
      <w:szCs w:val="24"/>
      <w:lang w:eastAsia="ru-RU"/>
    </w:rPr>
  </w:style>
  <w:style w:type="paragraph" w:customStyle="1" w:styleId="Style25">
    <w:name w:val="Style25"/>
    <w:basedOn w:val="a1"/>
    <w:uiPriority w:val="99"/>
    <w:rsid w:val="00DE11BA"/>
    <w:pPr>
      <w:adjustRightInd w:val="0"/>
      <w:spacing w:line="209" w:lineRule="exact"/>
    </w:pPr>
    <w:rPr>
      <w:sz w:val="24"/>
      <w:szCs w:val="24"/>
      <w:lang w:eastAsia="ru-RU"/>
    </w:rPr>
  </w:style>
  <w:style w:type="character" w:customStyle="1" w:styleId="FontStyle50">
    <w:name w:val="Font Style50"/>
    <w:basedOn w:val="a2"/>
    <w:uiPriority w:val="99"/>
    <w:rsid w:val="00DE11BA"/>
    <w:rPr>
      <w:rFonts w:ascii="Times New Roman" w:hAnsi="Times New Roman" w:cs="Times New Roman"/>
      <w:b/>
      <w:bCs/>
      <w:i/>
      <w:iCs/>
      <w:sz w:val="18"/>
      <w:szCs w:val="18"/>
    </w:rPr>
  </w:style>
  <w:style w:type="paragraph" w:customStyle="1" w:styleId="Style20">
    <w:name w:val="Style20"/>
    <w:basedOn w:val="a1"/>
    <w:uiPriority w:val="99"/>
    <w:rsid w:val="00DE11BA"/>
    <w:pPr>
      <w:adjustRightInd w:val="0"/>
      <w:spacing w:line="192" w:lineRule="exact"/>
      <w:jc w:val="both"/>
    </w:pPr>
    <w:rPr>
      <w:sz w:val="24"/>
      <w:szCs w:val="24"/>
      <w:lang w:eastAsia="ru-RU"/>
    </w:rPr>
  </w:style>
  <w:style w:type="character" w:customStyle="1" w:styleId="FontStyle40">
    <w:name w:val="Font Style40"/>
    <w:basedOn w:val="a2"/>
    <w:uiPriority w:val="99"/>
    <w:rsid w:val="00DE11BA"/>
    <w:rPr>
      <w:rFonts w:ascii="Microsoft Sans Serif" w:hAnsi="Microsoft Sans Serif" w:cs="Microsoft Sans Serif"/>
      <w:b/>
      <w:bCs/>
      <w:sz w:val="14"/>
      <w:szCs w:val="14"/>
    </w:rPr>
  </w:style>
  <w:style w:type="character" w:customStyle="1" w:styleId="FontStyle58">
    <w:name w:val="Font Style58"/>
    <w:basedOn w:val="a2"/>
    <w:uiPriority w:val="99"/>
    <w:rsid w:val="00DE11BA"/>
    <w:rPr>
      <w:rFonts w:ascii="Constantia" w:hAnsi="Constantia" w:cs="Constantia"/>
      <w:b/>
      <w:bCs/>
      <w:smallCaps/>
      <w:spacing w:val="20"/>
      <w:sz w:val="8"/>
      <w:szCs w:val="8"/>
    </w:rPr>
  </w:style>
  <w:style w:type="paragraph" w:customStyle="1" w:styleId="Style34">
    <w:name w:val="Style34"/>
    <w:basedOn w:val="a1"/>
    <w:uiPriority w:val="99"/>
    <w:rsid w:val="00DE11BA"/>
    <w:pPr>
      <w:adjustRightInd w:val="0"/>
      <w:spacing w:line="331" w:lineRule="exact"/>
    </w:pPr>
    <w:rPr>
      <w:sz w:val="24"/>
      <w:szCs w:val="24"/>
      <w:lang w:eastAsia="ru-RU"/>
    </w:rPr>
  </w:style>
  <w:style w:type="paragraph" w:customStyle="1" w:styleId="Style23">
    <w:name w:val="Style23"/>
    <w:basedOn w:val="a1"/>
    <w:uiPriority w:val="99"/>
    <w:rsid w:val="00DE11BA"/>
    <w:pPr>
      <w:adjustRightInd w:val="0"/>
      <w:jc w:val="both"/>
    </w:pPr>
    <w:rPr>
      <w:sz w:val="24"/>
      <w:szCs w:val="24"/>
      <w:lang w:eastAsia="ru-RU"/>
    </w:rPr>
  </w:style>
  <w:style w:type="paragraph" w:customStyle="1" w:styleId="Style15">
    <w:name w:val="Style15"/>
    <w:basedOn w:val="a1"/>
    <w:uiPriority w:val="99"/>
    <w:rsid w:val="00DE11BA"/>
    <w:pPr>
      <w:adjustRightInd w:val="0"/>
    </w:pPr>
    <w:rPr>
      <w:sz w:val="24"/>
      <w:szCs w:val="24"/>
      <w:lang w:eastAsia="ru-RU"/>
    </w:rPr>
  </w:style>
  <w:style w:type="paragraph" w:customStyle="1" w:styleId="Style31">
    <w:name w:val="Style31"/>
    <w:basedOn w:val="a1"/>
    <w:uiPriority w:val="99"/>
    <w:rsid w:val="00DE11BA"/>
    <w:pPr>
      <w:adjustRightInd w:val="0"/>
      <w:spacing w:line="230" w:lineRule="exact"/>
      <w:jc w:val="both"/>
    </w:pPr>
    <w:rPr>
      <w:sz w:val="24"/>
      <w:szCs w:val="24"/>
      <w:lang w:eastAsia="ru-RU"/>
    </w:rPr>
  </w:style>
  <w:style w:type="character" w:customStyle="1" w:styleId="FontStyle68">
    <w:name w:val="Font Style68"/>
    <w:basedOn w:val="a2"/>
    <w:uiPriority w:val="99"/>
    <w:rsid w:val="00DE11BA"/>
    <w:rPr>
      <w:rFonts w:ascii="Times New Roman" w:hAnsi="Times New Roman" w:cs="Times New Roman"/>
      <w:sz w:val="16"/>
      <w:szCs w:val="16"/>
    </w:rPr>
  </w:style>
  <w:style w:type="character" w:customStyle="1" w:styleId="FontStyle71">
    <w:name w:val="Font Style71"/>
    <w:basedOn w:val="a2"/>
    <w:uiPriority w:val="99"/>
    <w:rsid w:val="00DE11BA"/>
    <w:rPr>
      <w:rFonts w:ascii="Times New Roman" w:hAnsi="Times New Roman" w:cs="Times New Roman"/>
      <w:b/>
      <w:bCs/>
      <w:sz w:val="16"/>
      <w:szCs w:val="16"/>
    </w:rPr>
  </w:style>
  <w:style w:type="character" w:customStyle="1" w:styleId="FontStyle36">
    <w:name w:val="Font Style36"/>
    <w:basedOn w:val="a2"/>
    <w:uiPriority w:val="99"/>
    <w:rsid w:val="00DE11BA"/>
    <w:rPr>
      <w:rFonts w:ascii="Bookman Old Style" w:hAnsi="Bookman Old Style" w:cs="Bookman Old Style"/>
      <w:i/>
      <w:iCs/>
      <w:sz w:val="14"/>
      <w:szCs w:val="14"/>
    </w:rPr>
  </w:style>
  <w:style w:type="character" w:customStyle="1" w:styleId="FontStyle41">
    <w:name w:val="Font Style41"/>
    <w:basedOn w:val="a2"/>
    <w:uiPriority w:val="99"/>
    <w:rsid w:val="00DE11BA"/>
    <w:rPr>
      <w:rFonts w:ascii="Bookman Old Style" w:hAnsi="Bookman Old Style" w:cs="Bookman Old Style"/>
      <w:i/>
      <w:iCs/>
      <w:spacing w:val="-10"/>
      <w:sz w:val="16"/>
      <w:szCs w:val="16"/>
    </w:rPr>
  </w:style>
  <w:style w:type="paragraph" w:customStyle="1" w:styleId="Style8">
    <w:name w:val="Style8"/>
    <w:basedOn w:val="a1"/>
    <w:uiPriority w:val="99"/>
    <w:rsid w:val="00DE11BA"/>
    <w:pPr>
      <w:adjustRightInd w:val="0"/>
      <w:spacing w:line="192" w:lineRule="exact"/>
      <w:jc w:val="both"/>
    </w:pPr>
    <w:rPr>
      <w:rFonts w:ascii="Bookman Old Style" w:hAnsi="Bookman Old Style"/>
      <w:sz w:val="24"/>
      <w:szCs w:val="24"/>
      <w:lang w:eastAsia="ru-RU"/>
    </w:rPr>
  </w:style>
  <w:style w:type="paragraph" w:customStyle="1" w:styleId="Style11">
    <w:name w:val="Style11"/>
    <w:basedOn w:val="a1"/>
    <w:uiPriority w:val="99"/>
    <w:rsid w:val="00DE11BA"/>
    <w:pPr>
      <w:adjustRightInd w:val="0"/>
      <w:jc w:val="both"/>
    </w:pPr>
    <w:rPr>
      <w:rFonts w:ascii="Bookman Old Style" w:hAnsi="Bookman Old Style"/>
      <w:sz w:val="24"/>
      <w:szCs w:val="24"/>
      <w:lang w:eastAsia="ru-RU"/>
    </w:rPr>
  </w:style>
  <w:style w:type="character" w:customStyle="1" w:styleId="FontStyle62">
    <w:name w:val="Font Style62"/>
    <w:basedOn w:val="a2"/>
    <w:uiPriority w:val="99"/>
    <w:rsid w:val="00DE11BA"/>
    <w:rPr>
      <w:rFonts w:ascii="Bookman Old Style" w:hAnsi="Bookman Old Style" w:cs="Bookman Old Style"/>
      <w:sz w:val="16"/>
      <w:szCs w:val="16"/>
    </w:rPr>
  </w:style>
  <w:style w:type="paragraph" w:customStyle="1" w:styleId="Style18">
    <w:name w:val="Style18"/>
    <w:basedOn w:val="a1"/>
    <w:uiPriority w:val="99"/>
    <w:rsid w:val="00DE11BA"/>
    <w:pPr>
      <w:adjustRightInd w:val="0"/>
      <w:spacing w:line="192" w:lineRule="exact"/>
      <w:jc w:val="both"/>
    </w:pPr>
    <w:rPr>
      <w:rFonts w:ascii="Bookman Old Style" w:hAnsi="Bookman Old Style"/>
      <w:sz w:val="24"/>
      <w:szCs w:val="24"/>
      <w:lang w:eastAsia="ru-RU"/>
    </w:rPr>
  </w:style>
  <w:style w:type="paragraph" w:customStyle="1" w:styleId="Style29">
    <w:name w:val="Style29"/>
    <w:basedOn w:val="a1"/>
    <w:uiPriority w:val="99"/>
    <w:rsid w:val="00DE11BA"/>
    <w:pPr>
      <w:adjustRightInd w:val="0"/>
      <w:spacing w:line="317" w:lineRule="exact"/>
    </w:pPr>
    <w:rPr>
      <w:rFonts w:ascii="Bookman Old Style" w:hAnsi="Bookman Old Style"/>
      <w:sz w:val="24"/>
      <w:szCs w:val="24"/>
      <w:lang w:eastAsia="ru-RU"/>
    </w:rPr>
  </w:style>
  <w:style w:type="paragraph" w:customStyle="1" w:styleId="Style30">
    <w:name w:val="Style30"/>
    <w:basedOn w:val="a1"/>
    <w:uiPriority w:val="99"/>
    <w:rsid w:val="00DE11BA"/>
    <w:pPr>
      <w:adjustRightInd w:val="0"/>
      <w:spacing w:line="187" w:lineRule="exact"/>
      <w:jc w:val="both"/>
    </w:pPr>
    <w:rPr>
      <w:rFonts w:ascii="Bookman Old Style" w:hAnsi="Bookman Old Style"/>
      <w:sz w:val="24"/>
      <w:szCs w:val="24"/>
      <w:lang w:eastAsia="ru-RU"/>
    </w:rPr>
  </w:style>
  <w:style w:type="character" w:customStyle="1" w:styleId="FontStyle48">
    <w:name w:val="Font Style48"/>
    <w:basedOn w:val="a2"/>
    <w:uiPriority w:val="99"/>
    <w:rsid w:val="00DE11BA"/>
    <w:rPr>
      <w:rFonts w:ascii="Bookman Old Style" w:hAnsi="Bookman Old Style" w:cs="Bookman Old Style"/>
      <w:b/>
      <w:bCs/>
      <w:sz w:val="14"/>
      <w:szCs w:val="14"/>
    </w:rPr>
  </w:style>
  <w:style w:type="character" w:customStyle="1" w:styleId="FontStyle51">
    <w:name w:val="Font Style51"/>
    <w:basedOn w:val="a2"/>
    <w:rsid w:val="00DE11BA"/>
    <w:rPr>
      <w:rFonts w:ascii="Bookman Old Style" w:hAnsi="Bookman Old Style" w:cs="Bookman Old Style"/>
      <w:i/>
      <w:iCs/>
      <w:sz w:val="14"/>
      <w:szCs w:val="14"/>
    </w:rPr>
  </w:style>
  <w:style w:type="paragraph" w:customStyle="1" w:styleId="Style26">
    <w:name w:val="Style26"/>
    <w:basedOn w:val="a1"/>
    <w:uiPriority w:val="99"/>
    <w:rsid w:val="00DE11BA"/>
    <w:pPr>
      <w:adjustRightInd w:val="0"/>
      <w:spacing w:line="192" w:lineRule="exact"/>
    </w:pPr>
    <w:rPr>
      <w:rFonts w:ascii="Bookman Old Style" w:hAnsi="Bookman Old Style"/>
      <w:sz w:val="24"/>
      <w:szCs w:val="24"/>
      <w:lang w:eastAsia="ru-RU"/>
    </w:rPr>
  </w:style>
  <w:style w:type="character" w:customStyle="1" w:styleId="FontStyle65">
    <w:name w:val="Font Style65"/>
    <w:basedOn w:val="a2"/>
    <w:uiPriority w:val="99"/>
    <w:rsid w:val="00DE11BA"/>
    <w:rPr>
      <w:rFonts w:ascii="Bookman Old Style" w:hAnsi="Bookman Old Style" w:cs="Bookman Old Style"/>
      <w:smallCaps/>
      <w:spacing w:val="20"/>
      <w:sz w:val="10"/>
      <w:szCs w:val="10"/>
    </w:rPr>
  </w:style>
  <w:style w:type="paragraph" w:customStyle="1" w:styleId="Style22">
    <w:name w:val="Style22"/>
    <w:basedOn w:val="a1"/>
    <w:uiPriority w:val="99"/>
    <w:rsid w:val="00DE11BA"/>
    <w:pPr>
      <w:adjustRightInd w:val="0"/>
      <w:spacing w:line="192" w:lineRule="exact"/>
    </w:pPr>
    <w:rPr>
      <w:rFonts w:ascii="Bookman Old Style" w:hAnsi="Bookman Old Style"/>
      <w:sz w:val="24"/>
      <w:szCs w:val="24"/>
      <w:lang w:eastAsia="ru-RU"/>
    </w:rPr>
  </w:style>
  <w:style w:type="character" w:customStyle="1" w:styleId="FontStyle55">
    <w:name w:val="Font Style55"/>
    <w:basedOn w:val="a2"/>
    <w:uiPriority w:val="99"/>
    <w:rsid w:val="00DE11BA"/>
    <w:rPr>
      <w:rFonts w:ascii="Bookman Old Style" w:hAnsi="Bookman Old Style" w:cs="Bookman Old Style"/>
      <w:b/>
      <w:bCs/>
      <w:i/>
      <w:iCs/>
      <w:sz w:val="14"/>
      <w:szCs w:val="14"/>
    </w:rPr>
  </w:style>
  <w:style w:type="paragraph" w:customStyle="1" w:styleId="Style12">
    <w:name w:val="Style12"/>
    <w:basedOn w:val="a1"/>
    <w:uiPriority w:val="99"/>
    <w:rsid w:val="00DE11BA"/>
    <w:pPr>
      <w:adjustRightInd w:val="0"/>
      <w:jc w:val="both"/>
    </w:pPr>
    <w:rPr>
      <w:rFonts w:ascii="Bookman Old Style" w:hAnsi="Bookman Old Style"/>
      <w:sz w:val="24"/>
      <w:szCs w:val="24"/>
      <w:lang w:eastAsia="ru-RU"/>
    </w:rPr>
  </w:style>
  <w:style w:type="character" w:customStyle="1" w:styleId="FontStyle70">
    <w:name w:val="Font Style70"/>
    <w:basedOn w:val="a2"/>
    <w:uiPriority w:val="99"/>
    <w:rsid w:val="00DE11BA"/>
    <w:rPr>
      <w:rFonts w:ascii="Bookman Old Style" w:hAnsi="Bookman Old Style" w:cs="Bookman Old Style"/>
      <w:sz w:val="16"/>
      <w:szCs w:val="16"/>
    </w:rPr>
  </w:style>
  <w:style w:type="character" w:customStyle="1" w:styleId="FontStyle63">
    <w:name w:val="Font Style63"/>
    <w:basedOn w:val="a2"/>
    <w:uiPriority w:val="99"/>
    <w:rsid w:val="00DE11BA"/>
    <w:rPr>
      <w:rFonts w:ascii="Bookman Old Style" w:hAnsi="Bookman Old Style" w:cs="Bookman Old Style"/>
      <w:b/>
      <w:bCs/>
      <w:spacing w:val="-20"/>
      <w:sz w:val="16"/>
      <w:szCs w:val="16"/>
    </w:rPr>
  </w:style>
  <w:style w:type="character" w:customStyle="1" w:styleId="FontStyle64">
    <w:name w:val="Font Style64"/>
    <w:basedOn w:val="a2"/>
    <w:uiPriority w:val="99"/>
    <w:rsid w:val="00DE11BA"/>
    <w:rPr>
      <w:rFonts w:ascii="Arial Black" w:hAnsi="Arial Black" w:cs="Arial Black"/>
      <w:smallCaps/>
      <w:sz w:val="14"/>
      <w:szCs w:val="14"/>
    </w:rPr>
  </w:style>
  <w:style w:type="character" w:customStyle="1" w:styleId="FontStyle38">
    <w:name w:val="Font Style38"/>
    <w:basedOn w:val="a2"/>
    <w:uiPriority w:val="99"/>
    <w:rsid w:val="00DE11BA"/>
    <w:rPr>
      <w:rFonts w:ascii="Arial Black" w:hAnsi="Arial Black" w:cs="Arial Black"/>
      <w:sz w:val="12"/>
      <w:szCs w:val="12"/>
    </w:rPr>
  </w:style>
  <w:style w:type="character" w:customStyle="1" w:styleId="FontStyle49">
    <w:name w:val="Font Style49"/>
    <w:rsid w:val="00DE11BA"/>
    <w:rPr>
      <w:rFonts w:ascii="Arial Black" w:hAnsi="Arial Black" w:cs="Arial Black"/>
      <w:sz w:val="12"/>
      <w:szCs w:val="12"/>
    </w:rPr>
  </w:style>
  <w:style w:type="character" w:customStyle="1" w:styleId="112">
    <w:name w:val="Заголовок 1 Знак1"/>
    <w:basedOn w:val="a2"/>
    <w:uiPriority w:val="9"/>
    <w:rsid w:val="00DE11BA"/>
    <w:rPr>
      <w:rFonts w:ascii="Calibri Light" w:eastAsia="Times New Roman" w:hAnsi="Calibri Light" w:cs="Times New Roman"/>
      <w:color w:val="2E74B5"/>
      <w:sz w:val="32"/>
      <w:szCs w:val="32"/>
    </w:rPr>
  </w:style>
  <w:style w:type="paragraph" w:customStyle="1" w:styleId="2f0">
    <w:name w:val="Верхний колонтитул2"/>
    <w:basedOn w:val="a1"/>
    <w:next w:val="aa"/>
    <w:link w:val="1d"/>
    <w:uiPriority w:val="99"/>
    <w:semiHidden/>
    <w:unhideWhenUsed/>
    <w:rsid w:val="00DE11BA"/>
    <w:pPr>
      <w:widowControl/>
      <w:tabs>
        <w:tab w:val="center" w:pos="4677"/>
        <w:tab w:val="right" w:pos="9355"/>
      </w:tabs>
      <w:autoSpaceDE/>
      <w:autoSpaceDN/>
    </w:pPr>
    <w:rPr>
      <w:rFonts w:ascii="Calibri" w:eastAsia="Calibri" w:hAnsi="Calibri"/>
      <w:sz w:val="20"/>
      <w:szCs w:val="20"/>
      <w:lang w:eastAsia="ru-RU"/>
    </w:rPr>
  </w:style>
  <w:style w:type="character" w:customStyle="1" w:styleId="1d">
    <w:name w:val="Верхний колонтитул Знак1"/>
    <w:basedOn w:val="a2"/>
    <w:link w:val="2f0"/>
    <w:uiPriority w:val="99"/>
    <w:semiHidden/>
    <w:rsid w:val="00DE11BA"/>
    <w:rPr>
      <w:rFonts w:ascii="Calibri" w:eastAsia="Calibri" w:hAnsi="Calibri" w:cs="Times New Roman"/>
      <w:sz w:val="20"/>
      <w:szCs w:val="20"/>
      <w:lang w:eastAsia="ru-RU"/>
    </w:rPr>
  </w:style>
  <w:style w:type="paragraph" w:customStyle="1" w:styleId="2f1">
    <w:name w:val="Нижний колонтитул2"/>
    <w:basedOn w:val="a1"/>
    <w:next w:val="ac"/>
    <w:link w:val="1e"/>
    <w:uiPriority w:val="99"/>
    <w:semiHidden/>
    <w:unhideWhenUsed/>
    <w:rsid w:val="00DE11BA"/>
    <w:pPr>
      <w:widowControl/>
      <w:tabs>
        <w:tab w:val="center" w:pos="4677"/>
        <w:tab w:val="right" w:pos="9355"/>
      </w:tabs>
      <w:autoSpaceDE/>
      <w:autoSpaceDN/>
    </w:pPr>
    <w:rPr>
      <w:rFonts w:ascii="Calibri" w:eastAsia="Calibri" w:hAnsi="Calibri"/>
      <w:sz w:val="20"/>
      <w:szCs w:val="20"/>
      <w:lang w:eastAsia="ru-RU"/>
    </w:rPr>
  </w:style>
  <w:style w:type="character" w:customStyle="1" w:styleId="1e">
    <w:name w:val="Нижний колонтитул Знак1"/>
    <w:basedOn w:val="a2"/>
    <w:link w:val="2f1"/>
    <w:uiPriority w:val="99"/>
    <w:semiHidden/>
    <w:rsid w:val="00DE11BA"/>
    <w:rPr>
      <w:rFonts w:ascii="Calibri" w:eastAsia="Calibri" w:hAnsi="Calibri" w:cs="Times New Roman"/>
      <w:sz w:val="20"/>
      <w:szCs w:val="20"/>
      <w:lang w:eastAsia="ru-RU"/>
    </w:rPr>
  </w:style>
  <w:style w:type="character" w:customStyle="1" w:styleId="2f2">
    <w:name w:val="Верхний колонтитул Знак2"/>
    <w:basedOn w:val="a2"/>
    <w:uiPriority w:val="99"/>
    <w:rsid w:val="00DE11BA"/>
    <w:rPr>
      <w:rFonts w:ascii="Times New Roman" w:eastAsia="Times New Roman" w:hAnsi="Times New Roman" w:cs="Times New Roman"/>
    </w:rPr>
  </w:style>
  <w:style w:type="character" w:customStyle="1" w:styleId="2f3">
    <w:name w:val="Нижний колонтитул Знак2"/>
    <w:basedOn w:val="a2"/>
    <w:uiPriority w:val="99"/>
    <w:rsid w:val="00DE11BA"/>
    <w:rPr>
      <w:rFonts w:ascii="Times New Roman" w:eastAsia="Times New Roman" w:hAnsi="Times New Roman" w:cs="Times New Roman"/>
    </w:rPr>
  </w:style>
  <w:style w:type="character" w:customStyle="1" w:styleId="afffd">
    <w:name w:val="пж"/>
    <w:rsid w:val="00DE11BA"/>
    <w:rPr>
      <w:b/>
      <w:bCs/>
      <w:i w:val="0"/>
      <w:iCs w:val="0"/>
      <w:color w:val="000000"/>
      <w14:textOutline w14:w="0" w14:cap="rnd" w14:cmpd="sng" w14:algn="ctr">
        <w14:noFill/>
        <w14:prstDash w14:val="solid"/>
        <w14:bevel/>
      </w14:textOutline>
    </w:rPr>
  </w:style>
  <w:style w:type="character" w:customStyle="1" w:styleId="afffe">
    <w:name w:val="курсив"/>
    <w:rsid w:val="00DE11BA"/>
    <w:rPr>
      <w:b w:val="0"/>
      <w:bCs w:val="0"/>
      <w:i/>
      <w:iCs/>
    </w:rPr>
  </w:style>
  <w:style w:type="character" w:customStyle="1" w:styleId="affff">
    <w:name w:val="пж курсив"/>
    <w:rsid w:val="00DE11BA"/>
    <w:rPr>
      <w:b/>
      <w:bCs/>
      <w:i/>
      <w:iCs/>
    </w:rPr>
  </w:style>
  <w:style w:type="character" w:customStyle="1" w:styleId="affff0">
    <w:name w:val="Символ сноски"/>
    <w:rsid w:val="00DE11BA"/>
  </w:style>
  <w:style w:type="character" w:customStyle="1" w:styleId="affff1">
    <w:name w:val="трекинг сноски"/>
    <w:rsid w:val="00DE11BA"/>
  </w:style>
  <w:style w:type="character" w:customStyle="1" w:styleId="affff2">
    <w:name w:val="трекинг"/>
    <w:rsid w:val="00DE11BA"/>
  </w:style>
  <w:style w:type="character" w:styleId="affff3">
    <w:name w:val="endnote reference"/>
    <w:rsid w:val="00DE11BA"/>
    <w:rPr>
      <w:vertAlign w:val="superscript"/>
    </w:rPr>
  </w:style>
  <w:style w:type="character" w:customStyle="1" w:styleId="affff4">
    <w:name w:val="Символы концевой сноски"/>
    <w:rsid w:val="00DE11BA"/>
  </w:style>
  <w:style w:type="paragraph" w:customStyle="1" w:styleId="1f">
    <w:name w:val="Название1"/>
    <w:basedOn w:val="a1"/>
    <w:uiPriority w:val="10"/>
    <w:qFormat/>
    <w:rsid w:val="00DE11BA"/>
    <w:pPr>
      <w:suppressLineNumbers/>
      <w:suppressAutoHyphens/>
      <w:autoSpaceDE/>
      <w:autoSpaceDN/>
      <w:spacing w:before="120" w:after="120"/>
    </w:pPr>
    <w:rPr>
      <w:rFonts w:eastAsia="SimSun" w:cs="Mangal"/>
      <w:i/>
      <w:iCs/>
      <w:kern w:val="1"/>
      <w:sz w:val="24"/>
      <w:szCs w:val="24"/>
      <w:lang w:eastAsia="hi-IN" w:bidi="hi-IN"/>
    </w:rPr>
  </w:style>
  <w:style w:type="paragraph" w:customStyle="1" w:styleId="1f0">
    <w:name w:val="Указатель1"/>
    <w:basedOn w:val="a1"/>
    <w:rsid w:val="00DE11BA"/>
    <w:pPr>
      <w:suppressLineNumbers/>
      <w:suppressAutoHyphens/>
      <w:autoSpaceDE/>
      <w:autoSpaceDN/>
    </w:pPr>
    <w:rPr>
      <w:rFonts w:eastAsia="SimSun" w:cs="Mangal"/>
      <w:kern w:val="1"/>
      <w:sz w:val="24"/>
      <w:szCs w:val="24"/>
      <w:lang w:eastAsia="hi-IN" w:bidi="hi-IN"/>
    </w:rPr>
  </w:style>
  <w:style w:type="paragraph" w:customStyle="1" w:styleId="affff5">
    <w:name w:val="[Без стиля]"/>
    <w:link w:val="affff6"/>
    <w:rsid w:val="00DE11BA"/>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7">
    <w:name w:val="осн текст"/>
    <w:basedOn w:val="affff5"/>
    <w:rsid w:val="00DE11BA"/>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1">
    <w:name w:val="заголовок 1"/>
    <w:basedOn w:val="affff5"/>
    <w:link w:val="1f2"/>
    <w:rsid w:val="00DE11BA"/>
    <w:pPr>
      <w:spacing w:after="227" w:line="344" w:lineRule="atLeast"/>
      <w:jc w:val="center"/>
    </w:pPr>
    <w:rPr>
      <w:b/>
      <w:bCs/>
      <w:caps/>
      <w:sz w:val="30"/>
      <w:szCs w:val="30"/>
      <w:lang w:val="ru-RU"/>
    </w:rPr>
  </w:style>
  <w:style w:type="paragraph" w:customStyle="1" w:styleId="affff8">
    <w:name w:val="осн текст отступ"/>
    <w:basedOn w:val="affff7"/>
    <w:uiPriority w:val="99"/>
    <w:rsid w:val="00DE11BA"/>
    <w:pPr>
      <w:ind w:left="340" w:firstLine="0"/>
    </w:pPr>
  </w:style>
  <w:style w:type="paragraph" w:customStyle="1" w:styleId="2f4">
    <w:name w:val="заголовок 2"/>
    <w:basedOn w:val="affff5"/>
    <w:link w:val="2f5"/>
    <w:rsid w:val="00DE11BA"/>
    <w:pPr>
      <w:spacing w:before="340" w:after="227" w:line="344" w:lineRule="atLeast"/>
      <w:jc w:val="center"/>
    </w:pPr>
    <w:rPr>
      <w:b/>
      <w:bCs/>
      <w:sz w:val="30"/>
      <w:szCs w:val="30"/>
      <w:lang w:val="ru-RU"/>
    </w:rPr>
  </w:style>
  <w:style w:type="paragraph" w:customStyle="1" w:styleId="affff9">
    <w:name w:val="мелкий кегель"/>
    <w:basedOn w:val="affff5"/>
    <w:uiPriority w:val="99"/>
    <w:rsid w:val="00DE11BA"/>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a">
    <w:name w:val="мелкий кегель отступ"/>
    <w:basedOn w:val="affff9"/>
    <w:uiPriority w:val="99"/>
    <w:rsid w:val="00DE11BA"/>
    <w:pPr>
      <w:tabs>
        <w:tab w:val="left" w:pos="510"/>
      </w:tabs>
      <w:spacing w:line="194" w:lineRule="atLeast"/>
      <w:ind w:left="340" w:firstLine="0"/>
    </w:pPr>
  </w:style>
  <w:style w:type="paragraph" w:customStyle="1" w:styleId="affffb">
    <w:name w:val="сноски"/>
    <w:basedOn w:val="affff5"/>
    <w:uiPriority w:val="99"/>
    <w:rsid w:val="00DE11BA"/>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a">
    <w:name w:val="заголовок 3"/>
    <w:basedOn w:val="affff5"/>
    <w:uiPriority w:val="99"/>
    <w:rsid w:val="00DE11BA"/>
    <w:pPr>
      <w:spacing w:before="283" w:after="170" w:line="302" w:lineRule="atLeast"/>
      <w:jc w:val="center"/>
    </w:pPr>
    <w:rPr>
      <w:b/>
      <w:bCs/>
      <w:sz w:val="25"/>
      <w:szCs w:val="25"/>
      <w:lang w:val="ru-RU"/>
    </w:rPr>
  </w:style>
  <w:style w:type="paragraph" w:customStyle="1" w:styleId="affffc">
    <w:name w:val="[основной абзац]"/>
    <w:basedOn w:val="affff5"/>
    <w:rsid w:val="00DE11BA"/>
  </w:style>
  <w:style w:type="paragraph" w:customStyle="1" w:styleId="affffd">
    <w:name w:val="доп текст таблица"/>
    <w:basedOn w:val="affff5"/>
    <w:uiPriority w:val="99"/>
    <w:rsid w:val="00DE11BA"/>
    <w:pPr>
      <w:spacing w:line="213" w:lineRule="atLeast"/>
      <w:ind w:left="113" w:right="113"/>
      <w:jc w:val="both"/>
    </w:pPr>
    <w:rPr>
      <w:sz w:val="19"/>
      <w:szCs w:val="19"/>
      <w:lang w:val="ru-RU"/>
    </w:rPr>
  </w:style>
  <w:style w:type="paragraph" w:customStyle="1" w:styleId="affffe">
    <w:name w:val="Содержимое таблицы"/>
    <w:basedOn w:val="a1"/>
    <w:rsid w:val="00DE11BA"/>
    <w:pPr>
      <w:suppressLineNumbers/>
      <w:suppressAutoHyphens/>
      <w:autoSpaceDE/>
      <w:autoSpaceDN/>
    </w:pPr>
    <w:rPr>
      <w:rFonts w:eastAsia="SimSun" w:cs="Mangal"/>
      <w:kern w:val="1"/>
      <w:sz w:val="24"/>
      <w:szCs w:val="24"/>
      <w:lang w:eastAsia="hi-IN" w:bidi="hi-IN"/>
    </w:rPr>
  </w:style>
  <w:style w:type="paragraph" w:customStyle="1" w:styleId="afffff">
    <w:name w:val="Заголовок таблицы"/>
    <w:basedOn w:val="affffe"/>
    <w:rsid w:val="00DE11BA"/>
    <w:pPr>
      <w:jc w:val="center"/>
    </w:pPr>
    <w:rPr>
      <w:b/>
      <w:bCs/>
    </w:rPr>
  </w:style>
  <w:style w:type="paragraph" w:customStyle="1" w:styleId="51">
    <w:name w:val="заголовок 5"/>
    <w:basedOn w:val="affff5"/>
    <w:uiPriority w:val="99"/>
    <w:rsid w:val="00DE11BA"/>
    <w:pPr>
      <w:spacing w:line="213" w:lineRule="atLeast"/>
      <w:jc w:val="center"/>
    </w:pPr>
    <w:rPr>
      <w:rFonts w:ascii="SchoolBookCSanPin" w:eastAsia="SchoolBookCSanPin" w:hAnsi="SchoolBookCSanPin" w:cs="SchoolBookCSanPin"/>
      <w:sz w:val="21"/>
      <w:szCs w:val="21"/>
      <w:lang w:val="ru-RU"/>
    </w:rPr>
  </w:style>
  <w:style w:type="paragraph" w:customStyle="1" w:styleId="45">
    <w:name w:val="заголовок 4"/>
    <w:basedOn w:val="affff5"/>
    <w:uiPriority w:val="99"/>
    <w:rsid w:val="00DE11BA"/>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d"/>
    <w:uiPriority w:val="99"/>
    <w:rsid w:val="00DE11BA"/>
    <w:pPr>
      <w:spacing w:before="283"/>
    </w:pPr>
    <w:rPr>
      <w:spacing w:val="-4"/>
    </w:rPr>
  </w:style>
  <w:style w:type="paragraph" w:customStyle="1" w:styleId="afffff0">
    <w:name w:val="галка мелкий кегель"/>
    <w:basedOn w:val="affffa"/>
    <w:uiPriority w:val="99"/>
    <w:rsid w:val="00DE11BA"/>
    <w:pPr>
      <w:ind w:left="737"/>
    </w:pPr>
  </w:style>
  <w:style w:type="paragraph" w:customStyle="1" w:styleId="PreformattedText">
    <w:name w:val="Preformatted Text"/>
    <w:basedOn w:val="a1"/>
    <w:rsid w:val="00DE11BA"/>
    <w:pPr>
      <w:suppressAutoHyphens/>
      <w:autoSpaceDE/>
      <w:autoSpaceDN/>
    </w:pPr>
    <w:rPr>
      <w:rFonts w:ascii="Liberation Mono" w:eastAsia="Droid Sans Fallback" w:hAnsi="Liberation Mono" w:cs="Liberation Mono"/>
      <w:sz w:val="20"/>
      <w:szCs w:val="20"/>
      <w:lang w:eastAsia="zh-CN" w:bidi="hi-IN"/>
    </w:rPr>
  </w:style>
  <w:style w:type="character" w:customStyle="1" w:styleId="TXT">
    <w:name w:val="TXT"/>
    <w:rsid w:val="00DE11BA"/>
  </w:style>
  <w:style w:type="character" w:customStyle="1" w:styleId="Snoska">
    <w:name w:val="Snoska"/>
    <w:rsid w:val="00DE11BA"/>
    <w:rPr>
      <w:rFonts w:ascii="SchoolBookCSanPin" w:eastAsia="SchoolBookCSanPin" w:hAnsi="SchoolBookCSanPin" w:cs="SchoolBookCSanPin"/>
      <w:sz w:val="17"/>
      <w:szCs w:val="17"/>
      <w:lang w:val="ru-RU"/>
    </w:rPr>
  </w:style>
  <w:style w:type="character" w:customStyle="1" w:styleId="TABLZAG">
    <w:name w:val="TABL_ZAG"/>
    <w:rsid w:val="00DE11BA"/>
  </w:style>
  <w:style w:type="paragraph" w:customStyle="1" w:styleId="03">
    <w:name w:val="Стиль03"/>
    <w:basedOn w:val="a7"/>
    <w:link w:val="030"/>
    <w:qFormat/>
    <w:rsid w:val="00DE11BA"/>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3">
    <w:name w:val="Стиль1"/>
    <w:basedOn w:val="1f1"/>
    <w:link w:val="1f4"/>
    <w:qFormat/>
    <w:rsid w:val="00DE11BA"/>
    <w:pPr>
      <w:spacing w:after="0" w:line="360" w:lineRule="auto"/>
    </w:pPr>
    <w:rPr>
      <w:rFonts w:ascii="Calibri" w:hAnsi="Calibri" w:cs="Calibri"/>
      <w:color w:val="auto"/>
      <w:sz w:val="32"/>
      <w:szCs w:val="32"/>
    </w:rPr>
  </w:style>
  <w:style w:type="character" w:customStyle="1" w:styleId="030">
    <w:name w:val="Стиль03 Знак"/>
    <w:link w:val="03"/>
    <w:rsid w:val="00DE11BA"/>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DE11BA"/>
    <w:pPr>
      <w:spacing w:before="0" w:after="0" w:line="360" w:lineRule="auto"/>
    </w:pPr>
    <w:rPr>
      <w:rFonts w:ascii="Calibri" w:hAnsi="Calibri" w:cs="Calibri"/>
      <w:color w:val="595959"/>
      <w:sz w:val="28"/>
      <w:szCs w:val="28"/>
    </w:rPr>
  </w:style>
  <w:style w:type="character" w:customStyle="1" w:styleId="affff6">
    <w:name w:val="[Без стиля] Знак"/>
    <w:link w:val="affff5"/>
    <w:rsid w:val="00DE11BA"/>
    <w:rPr>
      <w:rFonts w:ascii="FreeSetC" w:eastAsia="FreeSetC" w:hAnsi="FreeSetC" w:cs="FreeSetC"/>
      <w:color w:val="000000"/>
      <w:kern w:val="1"/>
      <w:sz w:val="24"/>
      <w:szCs w:val="24"/>
      <w:lang w:val="en-GB" w:eastAsia="hi-IN" w:bidi="hi-IN"/>
    </w:rPr>
  </w:style>
  <w:style w:type="character" w:customStyle="1" w:styleId="1f2">
    <w:name w:val="заголовок 1 Знак"/>
    <w:link w:val="1f1"/>
    <w:rsid w:val="00DE11BA"/>
    <w:rPr>
      <w:rFonts w:ascii="FreeSetC" w:eastAsia="FreeSetC" w:hAnsi="FreeSetC" w:cs="FreeSetC"/>
      <w:b/>
      <w:bCs/>
      <w:caps/>
      <w:color w:val="000000"/>
      <w:kern w:val="1"/>
      <w:sz w:val="30"/>
      <w:szCs w:val="30"/>
      <w:lang w:eastAsia="hi-IN" w:bidi="hi-IN"/>
    </w:rPr>
  </w:style>
  <w:style w:type="character" w:customStyle="1" w:styleId="1f4">
    <w:name w:val="Стиль1 Знак"/>
    <w:link w:val="1f3"/>
    <w:rsid w:val="00DE11BA"/>
    <w:rPr>
      <w:rFonts w:ascii="Calibri" w:eastAsia="FreeSetC" w:hAnsi="Calibri" w:cs="Calibri"/>
      <w:b/>
      <w:bCs/>
      <w:caps/>
      <w:kern w:val="1"/>
      <w:sz w:val="32"/>
      <w:szCs w:val="32"/>
      <w:lang w:eastAsia="hi-IN" w:bidi="hi-IN"/>
    </w:rPr>
  </w:style>
  <w:style w:type="paragraph" w:customStyle="1" w:styleId="3b">
    <w:name w:val="Стиль3"/>
    <w:basedOn w:val="2f4"/>
    <w:link w:val="3c"/>
    <w:qFormat/>
    <w:rsid w:val="00DE11BA"/>
    <w:pPr>
      <w:spacing w:before="0" w:after="0" w:line="360" w:lineRule="auto"/>
    </w:pPr>
    <w:rPr>
      <w:rFonts w:ascii="Calibri" w:hAnsi="Calibri" w:cs="Calibri"/>
      <w:color w:val="auto"/>
      <w:sz w:val="28"/>
      <w:szCs w:val="28"/>
    </w:rPr>
  </w:style>
  <w:style w:type="character" w:customStyle="1" w:styleId="2f5">
    <w:name w:val="заголовок 2 Знак"/>
    <w:link w:val="2f4"/>
    <w:rsid w:val="00DE11BA"/>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DE11BA"/>
    <w:rPr>
      <w:rFonts w:ascii="Calibri" w:eastAsia="FreeSetC" w:hAnsi="Calibri" w:cs="Calibri"/>
      <w:b/>
      <w:bCs/>
      <w:color w:val="595959"/>
      <w:kern w:val="1"/>
      <w:sz w:val="28"/>
      <w:szCs w:val="28"/>
      <w:lang w:eastAsia="hi-IN" w:bidi="hi-IN"/>
    </w:rPr>
  </w:style>
  <w:style w:type="character" w:customStyle="1" w:styleId="3c">
    <w:name w:val="Стиль3 Знак"/>
    <w:link w:val="3b"/>
    <w:rsid w:val="00DE11BA"/>
    <w:rPr>
      <w:rFonts w:ascii="Calibri" w:eastAsia="FreeSetC" w:hAnsi="Calibri" w:cs="Calibri"/>
      <w:b/>
      <w:bCs/>
      <w:kern w:val="1"/>
      <w:sz w:val="28"/>
      <w:szCs w:val="28"/>
      <w:lang w:eastAsia="hi-IN" w:bidi="hi-IN"/>
    </w:rPr>
  </w:style>
  <w:style w:type="character" w:customStyle="1" w:styleId="1f5">
    <w:name w:val="Гиперссылка1"/>
    <w:basedOn w:val="a2"/>
    <w:uiPriority w:val="99"/>
    <w:unhideWhenUsed/>
    <w:rsid w:val="00DE11BA"/>
    <w:rPr>
      <w:color w:val="0000FF"/>
      <w:u w:val="single"/>
    </w:rPr>
  </w:style>
  <w:style w:type="character" w:customStyle="1" w:styleId="1f6">
    <w:name w:val="Просмотренная гиперссылка1"/>
    <w:basedOn w:val="a2"/>
    <w:uiPriority w:val="99"/>
    <w:semiHidden/>
    <w:unhideWhenUsed/>
    <w:rsid w:val="00DE11BA"/>
    <w:rPr>
      <w:color w:val="800080"/>
      <w:u w:val="single"/>
    </w:rPr>
  </w:style>
  <w:style w:type="paragraph" w:customStyle="1" w:styleId="210">
    <w:name w:val="Заголовок 21"/>
    <w:basedOn w:val="a1"/>
    <w:uiPriority w:val="9"/>
    <w:qFormat/>
    <w:rsid w:val="00DE11BA"/>
    <w:pPr>
      <w:ind w:left="534"/>
      <w:outlineLvl w:val="2"/>
    </w:pPr>
    <w:rPr>
      <w:b/>
      <w:bCs/>
      <w:sz w:val="25"/>
      <w:szCs w:val="25"/>
    </w:rPr>
  </w:style>
  <w:style w:type="paragraph" w:customStyle="1" w:styleId="afffff1">
    <w:name w:val="Инна"/>
    <w:basedOn w:val="a1"/>
    <w:qFormat/>
    <w:rsid w:val="00DE11BA"/>
    <w:pPr>
      <w:widowControl/>
      <w:autoSpaceDE/>
      <w:autoSpaceDN/>
      <w:jc w:val="center"/>
    </w:pPr>
    <w:rPr>
      <w:sz w:val="24"/>
      <w:szCs w:val="24"/>
    </w:rPr>
  </w:style>
  <w:style w:type="character" w:customStyle="1" w:styleId="Osnovnoytext">
    <w:name w:val="Osnovnoy_text Знак"/>
    <w:link w:val="Osnovnoytext0"/>
    <w:locked/>
    <w:rsid w:val="00DE11BA"/>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f5"/>
    <w:link w:val="Osnovnoytext"/>
    <w:rsid w:val="00DE11BA"/>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DE11BA"/>
    <w:rPr>
      <w:rFonts w:ascii="FreeSetC" w:eastAsia="FreeSetC" w:hAnsi="FreeSetC" w:cs="FreeSetC"/>
      <w:b/>
      <w:bCs/>
      <w:caps/>
      <w:color w:val="000000"/>
      <w:kern w:val="2"/>
      <w:sz w:val="30"/>
      <w:szCs w:val="30"/>
      <w:lang w:eastAsia="hi-IN" w:bidi="hi-IN"/>
    </w:rPr>
  </w:style>
  <w:style w:type="paragraph" w:customStyle="1" w:styleId="Zagolovok10">
    <w:name w:val="Zagolovok_1"/>
    <w:basedOn w:val="affff5"/>
    <w:link w:val="Zagolovok1"/>
    <w:rsid w:val="00DE11BA"/>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f5"/>
    <w:rsid w:val="00DE11BA"/>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f5"/>
    <w:rsid w:val="00DE11BA"/>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f5"/>
    <w:rsid w:val="00DE11BA"/>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f5"/>
    <w:rsid w:val="00DE11BA"/>
    <w:pPr>
      <w:spacing w:before="283" w:after="170" w:line="302" w:lineRule="atLeast"/>
      <w:jc w:val="center"/>
      <w:textAlignment w:val="auto"/>
    </w:pPr>
    <w:rPr>
      <w:b/>
      <w:bCs/>
      <w:kern w:val="2"/>
      <w:sz w:val="26"/>
      <w:szCs w:val="26"/>
      <w:lang w:val="ru-RU"/>
    </w:rPr>
  </w:style>
  <w:style w:type="paragraph" w:customStyle="1" w:styleId="Zagolovok4">
    <w:name w:val="Zagolovok_4"/>
    <w:basedOn w:val="affff5"/>
    <w:rsid w:val="00DE11BA"/>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f5"/>
    <w:rsid w:val="00DE11BA"/>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f5"/>
    <w:rsid w:val="00DE11BA"/>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f5"/>
    <w:rsid w:val="00DE11BA"/>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f5"/>
    <w:rsid w:val="00DE11BA"/>
    <w:pPr>
      <w:spacing w:line="213" w:lineRule="atLeast"/>
      <w:ind w:left="113" w:right="113"/>
      <w:jc w:val="both"/>
      <w:textAlignment w:val="auto"/>
    </w:pPr>
    <w:rPr>
      <w:kern w:val="2"/>
      <w:sz w:val="19"/>
      <w:szCs w:val="19"/>
      <w:lang w:val="ru-RU"/>
    </w:rPr>
  </w:style>
  <w:style w:type="character" w:customStyle="1" w:styleId="Hyperlink0">
    <w:name w:val="Hyperlink.0"/>
    <w:basedOn w:val="a2"/>
    <w:rsid w:val="00DE11BA"/>
    <w:rPr>
      <w:color w:val="0070C0"/>
      <w:u w:val="single" w:color="0070C0"/>
      <w:lang w:val="en-US"/>
    </w:rPr>
  </w:style>
  <w:style w:type="character" w:customStyle="1" w:styleId="FontStyle46">
    <w:name w:val="Font Style46"/>
    <w:uiPriority w:val="99"/>
    <w:rsid w:val="00DE11BA"/>
    <w:rPr>
      <w:rFonts w:ascii="Times New Roman" w:hAnsi="Times New Roman" w:cs="Times New Roman" w:hint="default"/>
      <w:color w:val="000000"/>
      <w:sz w:val="22"/>
      <w:szCs w:val="22"/>
    </w:rPr>
  </w:style>
  <w:style w:type="character" w:customStyle="1" w:styleId="snoskazifra">
    <w:name w:val="snoska zifra"/>
    <w:rsid w:val="00DE11BA"/>
    <w:rPr>
      <w:position w:val="1"/>
      <w:sz w:val="22"/>
      <w:szCs w:val="22"/>
    </w:rPr>
  </w:style>
  <w:style w:type="character" w:customStyle="1" w:styleId="afffff2">
    <w:name w:val="ч"/>
    <w:rsid w:val="00DE11BA"/>
    <w:rPr>
      <w:caps w:val="0"/>
      <w:smallCaps w:val="0"/>
    </w:rPr>
  </w:style>
  <w:style w:type="paragraph" w:customStyle="1" w:styleId="310">
    <w:name w:val="Заголовок 31"/>
    <w:basedOn w:val="a1"/>
    <w:next w:val="a1"/>
    <w:uiPriority w:val="9"/>
    <w:qFormat/>
    <w:rsid w:val="00DE11BA"/>
    <w:pPr>
      <w:keepNext/>
      <w:keepLines/>
      <w:widowControl/>
      <w:autoSpaceDE/>
      <w:autoSpaceDN/>
      <w:spacing w:before="200" w:line="276" w:lineRule="auto"/>
      <w:outlineLvl w:val="2"/>
    </w:pPr>
    <w:rPr>
      <w:rFonts w:ascii="Calibri" w:eastAsia="MS Gothic" w:hAnsi="Calibri"/>
      <w:b/>
      <w:bCs/>
      <w:color w:val="4F81BD"/>
      <w:lang w:val="en-US"/>
    </w:rPr>
  </w:style>
  <w:style w:type="paragraph" w:customStyle="1" w:styleId="410">
    <w:name w:val="Заголовок 41"/>
    <w:basedOn w:val="a1"/>
    <w:next w:val="a1"/>
    <w:uiPriority w:val="9"/>
    <w:semiHidden/>
    <w:qFormat/>
    <w:rsid w:val="00DE11BA"/>
    <w:pPr>
      <w:keepNext/>
      <w:keepLines/>
      <w:widowControl/>
      <w:autoSpaceDE/>
      <w:autoSpaceDN/>
      <w:spacing w:before="200" w:line="276" w:lineRule="auto"/>
      <w:outlineLvl w:val="3"/>
    </w:pPr>
    <w:rPr>
      <w:rFonts w:ascii="Calibri" w:eastAsia="MS Gothic" w:hAnsi="Calibri"/>
      <w:b/>
      <w:bCs/>
      <w:i/>
      <w:iCs/>
      <w:color w:val="4F81BD"/>
      <w:lang w:val="en-US"/>
    </w:rPr>
  </w:style>
  <w:style w:type="paragraph" w:customStyle="1" w:styleId="510">
    <w:name w:val="Заголовок 51"/>
    <w:basedOn w:val="a1"/>
    <w:next w:val="a1"/>
    <w:uiPriority w:val="9"/>
    <w:semiHidden/>
    <w:qFormat/>
    <w:rsid w:val="00DE11BA"/>
    <w:pPr>
      <w:keepNext/>
      <w:keepLines/>
      <w:widowControl/>
      <w:autoSpaceDE/>
      <w:autoSpaceDN/>
      <w:spacing w:before="200" w:line="276" w:lineRule="auto"/>
      <w:outlineLvl w:val="4"/>
    </w:pPr>
    <w:rPr>
      <w:rFonts w:ascii="Calibri" w:eastAsia="MS Gothic" w:hAnsi="Calibri"/>
      <w:color w:val="243F60"/>
      <w:lang w:val="en-US"/>
    </w:rPr>
  </w:style>
  <w:style w:type="paragraph" w:customStyle="1" w:styleId="61">
    <w:name w:val="Заголовок 61"/>
    <w:basedOn w:val="a1"/>
    <w:next w:val="a1"/>
    <w:uiPriority w:val="9"/>
    <w:semiHidden/>
    <w:qFormat/>
    <w:rsid w:val="00DE11BA"/>
    <w:pPr>
      <w:keepNext/>
      <w:keepLines/>
      <w:widowControl/>
      <w:autoSpaceDE/>
      <w:autoSpaceDN/>
      <w:spacing w:before="200" w:line="276" w:lineRule="auto"/>
      <w:outlineLvl w:val="5"/>
    </w:pPr>
    <w:rPr>
      <w:rFonts w:ascii="Calibri" w:eastAsia="MS Gothic" w:hAnsi="Calibri"/>
      <w:i/>
      <w:iCs/>
      <w:color w:val="243F60"/>
      <w:lang w:val="en-US"/>
    </w:rPr>
  </w:style>
  <w:style w:type="paragraph" w:customStyle="1" w:styleId="71">
    <w:name w:val="Заголовок 71"/>
    <w:basedOn w:val="a1"/>
    <w:next w:val="a1"/>
    <w:uiPriority w:val="9"/>
    <w:semiHidden/>
    <w:qFormat/>
    <w:rsid w:val="00DE11BA"/>
    <w:pPr>
      <w:keepNext/>
      <w:keepLines/>
      <w:widowControl/>
      <w:autoSpaceDE/>
      <w:autoSpaceDN/>
      <w:spacing w:before="200" w:line="276" w:lineRule="auto"/>
      <w:outlineLvl w:val="6"/>
    </w:pPr>
    <w:rPr>
      <w:rFonts w:ascii="Calibri" w:eastAsia="MS Gothic" w:hAnsi="Calibri"/>
      <w:i/>
      <w:iCs/>
      <w:color w:val="404040"/>
      <w:lang w:val="en-US"/>
    </w:rPr>
  </w:style>
  <w:style w:type="paragraph" w:customStyle="1" w:styleId="81">
    <w:name w:val="Заголовок 81"/>
    <w:basedOn w:val="a1"/>
    <w:next w:val="a1"/>
    <w:uiPriority w:val="9"/>
    <w:semiHidden/>
    <w:qFormat/>
    <w:rsid w:val="00DE11BA"/>
    <w:pPr>
      <w:keepNext/>
      <w:keepLines/>
      <w:widowControl/>
      <w:autoSpaceDE/>
      <w:autoSpaceDN/>
      <w:spacing w:before="200" w:line="276" w:lineRule="auto"/>
      <w:outlineLvl w:val="7"/>
    </w:pPr>
    <w:rPr>
      <w:rFonts w:ascii="Calibri" w:eastAsia="MS Gothic" w:hAnsi="Calibri"/>
      <w:color w:val="4F81BD"/>
      <w:sz w:val="20"/>
      <w:szCs w:val="20"/>
      <w:lang w:val="en-US"/>
    </w:rPr>
  </w:style>
  <w:style w:type="paragraph" w:customStyle="1" w:styleId="91">
    <w:name w:val="Заголовок 91"/>
    <w:basedOn w:val="a1"/>
    <w:next w:val="a1"/>
    <w:uiPriority w:val="9"/>
    <w:semiHidden/>
    <w:qFormat/>
    <w:rsid w:val="00DE11BA"/>
    <w:pPr>
      <w:keepNext/>
      <w:keepLines/>
      <w:widowControl/>
      <w:autoSpaceDE/>
      <w:autoSpaceDN/>
      <w:spacing w:before="200" w:line="276" w:lineRule="auto"/>
      <w:outlineLvl w:val="8"/>
    </w:pPr>
    <w:rPr>
      <w:rFonts w:ascii="Calibri" w:eastAsia="MS Gothic" w:hAnsi="Calibri"/>
      <w:i/>
      <w:iCs/>
      <w:color w:val="404040"/>
      <w:sz w:val="20"/>
      <w:szCs w:val="20"/>
      <w:lang w:val="en-US"/>
    </w:rPr>
  </w:style>
  <w:style w:type="paragraph" w:customStyle="1" w:styleId="1f7">
    <w:name w:val="Подзаголовок1"/>
    <w:basedOn w:val="a1"/>
    <w:next w:val="a1"/>
    <w:uiPriority w:val="11"/>
    <w:qFormat/>
    <w:rsid w:val="00DE11BA"/>
    <w:pPr>
      <w:widowControl/>
      <w:autoSpaceDE/>
      <w:autoSpaceDN/>
      <w:spacing w:after="200" w:line="276" w:lineRule="auto"/>
    </w:pPr>
    <w:rPr>
      <w:rFonts w:ascii="Calibri" w:eastAsia="MS Gothic" w:hAnsi="Calibri"/>
      <w:i/>
      <w:iCs/>
      <w:color w:val="4F81BD"/>
      <w:spacing w:val="15"/>
      <w:sz w:val="24"/>
      <w:szCs w:val="24"/>
      <w:lang w:val="en-US"/>
    </w:rPr>
  </w:style>
  <w:style w:type="paragraph" w:customStyle="1" w:styleId="211">
    <w:name w:val="Цитата 21"/>
    <w:basedOn w:val="a1"/>
    <w:next w:val="a1"/>
    <w:uiPriority w:val="29"/>
    <w:qFormat/>
    <w:rsid w:val="00DE11BA"/>
    <w:pPr>
      <w:widowControl/>
      <w:autoSpaceDE/>
      <w:autoSpaceDN/>
      <w:spacing w:after="200" w:line="276" w:lineRule="auto"/>
    </w:pPr>
    <w:rPr>
      <w:rFonts w:ascii="Calibri" w:eastAsia="MS Mincho" w:hAnsi="Calibri"/>
      <w:i/>
      <w:iCs/>
      <w:color w:val="000000"/>
      <w:lang w:val="en-US"/>
    </w:rPr>
  </w:style>
  <w:style w:type="paragraph" w:customStyle="1" w:styleId="1f8">
    <w:name w:val="Название объекта1"/>
    <w:basedOn w:val="a1"/>
    <w:next w:val="a1"/>
    <w:uiPriority w:val="35"/>
    <w:semiHidden/>
    <w:qFormat/>
    <w:rsid w:val="00DE11BA"/>
    <w:pPr>
      <w:widowControl/>
      <w:autoSpaceDE/>
      <w:autoSpaceDN/>
      <w:spacing w:after="200"/>
    </w:pPr>
    <w:rPr>
      <w:rFonts w:ascii="Calibri" w:eastAsia="MS Mincho" w:hAnsi="Calibri"/>
      <w:b/>
      <w:bCs/>
      <w:color w:val="4F81BD"/>
      <w:sz w:val="18"/>
      <w:szCs w:val="18"/>
      <w:lang w:val="en-US"/>
    </w:rPr>
  </w:style>
  <w:style w:type="paragraph" w:customStyle="1" w:styleId="1f9">
    <w:name w:val="Выделенная цитата1"/>
    <w:basedOn w:val="a1"/>
    <w:next w:val="a1"/>
    <w:uiPriority w:val="30"/>
    <w:qFormat/>
    <w:rsid w:val="00DE11BA"/>
    <w:pPr>
      <w:widowControl/>
      <w:pBdr>
        <w:bottom w:val="single" w:sz="4" w:space="4" w:color="4F81BD"/>
      </w:pBdr>
      <w:autoSpaceDE/>
      <w:autoSpaceDN/>
      <w:spacing w:before="200" w:after="280" w:line="276" w:lineRule="auto"/>
      <w:ind w:left="936" w:right="936"/>
    </w:pPr>
    <w:rPr>
      <w:rFonts w:ascii="Calibri" w:eastAsia="MS Mincho" w:hAnsi="Calibri"/>
      <w:b/>
      <w:bCs/>
      <w:i/>
      <w:iCs/>
      <w:color w:val="4F81BD"/>
      <w:lang w:val="en-US"/>
    </w:rPr>
  </w:style>
  <w:style w:type="character" w:customStyle="1" w:styleId="2f8">
    <w:name w:val="Основной текст (2)_"/>
    <w:link w:val="2f9"/>
    <w:uiPriority w:val="99"/>
    <w:locked/>
    <w:rsid w:val="00DE11BA"/>
    <w:rPr>
      <w:sz w:val="28"/>
      <w:shd w:val="clear" w:color="auto" w:fill="FFFFFF"/>
    </w:rPr>
  </w:style>
  <w:style w:type="paragraph" w:customStyle="1" w:styleId="2f9">
    <w:name w:val="Основной текст (2)"/>
    <w:basedOn w:val="a1"/>
    <w:link w:val="2f8"/>
    <w:uiPriority w:val="99"/>
    <w:rsid w:val="00DE11BA"/>
    <w:pPr>
      <w:shd w:val="clear" w:color="auto" w:fill="FFFFFF"/>
      <w:autoSpaceDE/>
      <w:autoSpaceDN/>
      <w:spacing w:after="240" w:line="322" w:lineRule="exact"/>
    </w:pPr>
    <w:rPr>
      <w:rFonts w:asciiTheme="minorHAnsi" w:eastAsiaTheme="minorHAnsi" w:hAnsiTheme="minorHAnsi" w:cstheme="minorBidi"/>
      <w:sz w:val="28"/>
    </w:rPr>
  </w:style>
  <w:style w:type="character" w:customStyle="1" w:styleId="1fa">
    <w:name w:val="Слабое выделение1"/>
    <w:basedOn w:val="a2"/>
    <w:uiPriority w:val="19"/>
    <w:qFormat/>
    <w:rsid w:val="00DE11BA"/>
    <w:rPr>
      <w:i/>
      <w:iCs/>
      <w:color w:val="808080"/>
    </w:rPr>
  </w:style>
  <w:style w:type="character" w:customStyle="1" w:styleId="1fb">
    <w:name w:val="Сильное выделение1"/>
    <w:basedOn w:val="a2"/>
    <w:uiPriority w:val="21"/>
    <w:qFormat/>
    <w:rsid w:val="00DE11BA"/>
    <w:rPr>
      <w:b/>
      <w:bCs/>
      <w:i/>
      <w:iCs/>
      <w:color w:val="4F81BD"/>
    </w:rPr>
  </w:style>
  <w:style w:type="character" w:customStyle="1" w:styleId="1fc">
    <w:name w:val="Слабая ссылка1"/>
    <w:basedOn w:val="a2"/>
    <w:uiPriority w:val="31"/>
    <w:qFormat/>
    <w:rsid w:val="00DE11BA"/>
    <w:rPr>
      <w:smallCaps/>
      <w:color w:val="C0504D"/>
      <w:u w:val="single"/>
    </w:rPr>
  </w:style>
  <w:style w:type="character" w:customStyle="1" w:styleId="1fd">
    <w:name w:val="Сильная ссылка1"/>
    <w:basedOn w:val="a2"/>
    <w:uiPriority w:val="32"/>
    <w:qFormat/>
    <w:rsid w:val="00DE11BA"/>
    <w:rPr>
      <w:b/>
      <w:bCs/>
      <w:smallCaps/>
      <w:color w:val="C0504D"/>
      <w:spacing w:val="5"/>
      <w:u w:val="single"/>
    </w:rPr>
  </w:style>
  <w:style w:type="character" w:customStyle="1" w:styleId="snippet-info">
    <w:name w:val="snippet-info"/>
    <w:basedOn w:val="a2"/>
    <w:rsid w:val="00DE11BA"/>
  </w:style>
  <w:style w:type="character" w:customStyle="1" w:styleId="fontstyle01">
    <w:name w:val="fontstyle01"/>
    <w:basedOn w:val="a2"/>
    <w:rsid w:val="00DE11BA"/>
    <w:rPr>
      <w:rFonts w:ascii="NewtonCSanPin-Regular" w:hAnsi="NewtonCSanPin-Regular" w:hint="default"/>
      <w:b w:val="0"/>
      <w:bCs w:val="0"/>
      <w:i w:val="0"/>
      <w:iCs w:val="0"/>
      <w:color w:val="242021"/>
      <w:sz w:val="18"/>
      <w:szCs w:val="18"/>
    </w:rPr>
  </w:style>
  <w:style w:type="character" w:customStyle="1" w:styleId="212">
    <w:name w:val="Заголовок 2 Знак1"/>
    <w:basedOn w:val="a2"/>
    <w:uiPriority w:val="9"/>
    <w:semiHidden/>
    <w:rsid w:val="00DE11BA"/>
    <w:rPr>
      <w:rFonts w:ascii="Cambria" w:eastAsia="Times New Roman" w:hAnsi="Cambria" w:cs="Times New Roman" w:hint="default"/>
      <w:b/>
      <w:bCs/>
      <w:color w:val="5B9BD5" w:themeColor="accent1"/>
      <w:sz w:val="26"/>
      <w:szCs w:val="26"/>
    </w:rPr>
  </w:style>
  <w:style w:type="character" w:customStyle="1" w:styleId="311">
    <w:name w:val="Заголовок 3 Знак1"/>
    <w:basedOn w:val="a2"/>
    <w:uiPriority w:val="9"/>
    <w:semiHidden/>
    <w:rsid w:val="00DE11BA"/>
    <w:rPr>
      <w:rFonts w:ascii="Cambria" w:eastAsia="Times New Roman" w:hAnsi="Cambria" w:cs="Times New Roman" w:hint="default"/>
      <w:b/>
      <w:bCs/>
      <w:color w:val="5B9BD5" w:themeColor="accent1"/>
    </w:rPr>
  </w:style>
  <w:style w:type="character" w:customStyle="1" w:styleId="1fe">
    <w:name w:val="Название Знак1"/>
    <w:basedOn w:val="a2"/>
    <w:uiPriority w:val="10"/>
    <w:rsid w:val="00DE11BA"/>
    <w:rPr>
      <w:rFonts w:ascii="Cambria" w:eastAsia="Times New Roman" w:hAnsi="Cambria" w:cs="Times New Roman" w:hint="default"/>
      <w:color w:val="323E4F" w:themeColor="text2" w:themeShade="BF"/>
      <w:spacing w:val="5"/>
      <w:kern w:val="28"/>
      <w:sz w:val="52"/>
      <w:szCs w:val="52"/>
    </w:rPr>
  </w:style>
  <w:style w:type="character" w:customStyle="1" w:styleId="1ff">
    <w:name w:val="Подзаголовок Знак1"/>
    <w:basedOn w:val="a2"/>
    <w:uiPriority w:val="11"/>
    <w:rsid w:val="00DE11BA"/>
    <w:rPr>
      <w:rFonts w:ascii="Cambria" w:eastAsia="Times New Roman" w:hAnsi="Cambria" w:cs="Times New Roman" w:hint="default"/>
      <w:i/>
      <w:iCs/>
      <w:color w:val="5B9BD5" w:themeColor="accent1"/>
      <w:spacing w:val="15"/>
      <w:sz w:val="24"/>
      <w:szCs w:val="24"/>
    </w:rPr>
  </w:style>
  <w:style w:type="character" w:customStyle="1" w:styleId="213">
    <w:name w:val="Цитата 2 Знак1"/>
    <w:basedOn w:val="a2"/>
    <w:uiPriority w:val="29"/>
    <w:rsid w:val="00DE11BA"/>
    <w:rPr>
      <w:i/>
      <w:iCs/>
      <w:color w:val="000000" w:themeColor="text1"/>
    </w:rPr>
  </w:style>
  <w:style w:type="character" w:customStyle="1" w:styleId="411">
    <w:name w:val="Заголовок 4 Знак1"/>
    <w:basedOn w:val="a2"/>
    <w:uiPriority w:val="9"/>
    <w:semiHidden/>
    <w:rsid w:val="00DE11BA"/>
    <w:rPr>
      <w:rFonts w:ascii="Cambria" w:eastAsia="Times New Roman" w:hAnsi="Cambria" w:cs="Times New Roman" w:hint="default"/>
      <w:b/>
      <w:bCs/>
      <w:i/>
      <w:iCs/>
      <w:color w:val="5B9BD5" w:themeColor="accent1"/>
    </w:rPr>
  </w:style>
  <w:style w:type="character" w:customStyle="1" w:styleId="511">
    <w:name w:val="Заголовок 5 Знак1"/>
    <w:basedOn w:val="a2"/>
    <w:uiPriority w:val="9"/>
    <w:semiHidden/>
    <w:rsid w:val="00DE11BA"/>
    <w:rPr>
      <w:rFonts w:ascii="Cambria" w:eastAsia="Times New Roman" w:hAnsi="Cambria" w:cs="Times New Roman" w:hint="default"/>
      <w:color w:val="1F4D78" w:themeColor="accent1" w:themeShade="7F"/>
    </w:rPr>
  </w:style>
  <w:style w:type="character" w:customStyle="1" w:styleId="610">
    <w:name w:val="Заголовок 6 Знак1"/>
    <w:basedOn w:val="a2"/>
    <w:uiPriority w:val="9"/>
    <w:semiHidden/>
    <w:rsid w:val="00DE11BA"/>
    <w:rPr>
      <w:rFonts w:ascii="Cambria" w:eastAsia="Times New Roman" w:hAnsi="Cambria" w:cs="Times New Roman" w:hint="default"/>
      <w:i/>
      <w:iCs/>
      <w:color w:val="1F4D78" w:themeColor="accent1" w:themeShade="7F"/>
    </w:rPr>
  </w:style>
  <w:style w:type="character" w:customStyle="1" w:styleId="710">
    <w:name w:val="Заголовок 7 Знак1"/>
    <w:basedOn w:val="a2"/>
    <w:uiPriority w:val="9"/>
    <w:semiHidden/>
    <w:rsid w:val="00DE11BA"/>
    <w:rPr>
      <w:rFonts w:ascii="Cambria" w:eastAsia="Times New Roman" w:hAnsi="Cambria" w:cs="Times New Roman" w:hint="default"/>
      <w:i/>
      <w:iCs/>
      <w:color w:val="404040" w:themeColor="text1" w:themeTint="BF"/>
    </w:rPr>
  </w:style>
  <w:style w:type="character" w:customStyle="1" w:styleId="810">
    <w:name w:val="Заголовок 8 Знак1"/>
    <w:basedOn w:val="a2"/>
    <w:uiPriority w:val="9"/>
    <w:semiHidden/>
    <w:rsid w:val="00DE11BA"/>
    <w:rPr>
      <w:rFonts w:ascii="Cambria" w:eastAsia="Times New Roman" w:hAnsi="Cambria" w:cs="Times New Roman" w:hint="default"/>
      <w:color w:val="404040" w:themeColor="text1" w:themeTint="BF"/>
      <w:sz w:val="20"/>
      <w:szCs w:val="20"/>
    </w:rPr>
  </w:style>
  <w:style w:type="character" w:customStyle="1" w:styleId="910">
    <w:name w:val="Заголовок 9 Знак1"/>
    <w:basedOn w:val="a2"/>
    <w:uiPriority w:val="9"/>
    <w:semiHidden/>
    <w:rsid w:val="00DE11BA"/>
    <w:rPr>
      <w:rFonts w:ascii="Cambria" w:eastAsia="Times New Roman" w:hAnsi="Cambria" w:cs="Times New Roman" w:hint="default"/>
      <w:i/>
      <w:iCs/>
      <w:color w:val="404040" w:themeColor="text1" w:themeTint="BF"/>
      <w:sz w:val="20"/>
      <w:szCs w:val="20"/>
    </w:rPr>
  </w:style>
  <w:style w:type="character" w:customStyle="1" w:styleId="1ff0">
    <w:name w:val="Выделенная цитата Знак1"/>
    <w:basedOn w:val="a2"/>
    <w:uiPriority w:val="30"/>
    <w:rsid w:val="00DE11BA"/>
    <w:rPr>
      <w:b/>
      <w:bCs/>
      <w:i/>
      <w:iCs/>
      <w:color w:val="5B9BD5" w:themeColor="accent1"/>
    </w:rPr>
  </w:style>
  <w:style w:type="table" w:customStyle="1" w:styleId="1ff1">
    <w:name w:val="Светлая заливка1"/>
    <w:basedOn w:val="a3"/>
    <w:uiPriority w:val="60"/>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3"/>
    <w:uiPriority w:val="60"/>
    <w:rsid w:val="00DE11BA"/>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3"/>
    <w:uiPriority w:val="60"/>
    <w:rsid w:val="00DE11BA"/>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3"/>
    <w:uiPriority w:val="60"/>
    <w:rsid w:val="00DE11BA"/>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3"/>
    <w:uiPriority w:val="60"/>
    <w:rsid w:val="00DE11BA"/>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3"/>
    <w:uiPriority w:val="60"/>
    <w:rsid w:val="00DE11BA"/>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3"/>
    <w:uiPriority w:val="60"/>
    <w:rsid w:val="00DE11BA"/>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f2">
    <w:name w:val="Светлый список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3"/>
    <w:uiPriority w:val="61"/>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3">
    <w:name w:val="Светлая сетка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3"/>
    <w:uiPriority w:val="62"/>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3">
    <w:name w:val="Средняя заливка 1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3"/>
    <w:uiPriority w:val="63"/>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4">
    <w:name w:val="Средняя заливка 2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3"/>
    <w:uiPriority w:val="64"/>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Средний список 1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3"/>
    <w:uiPriority w:val="65"/>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5">
    <w:name w:val="Средний список 2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3"/>
    <w:uiPriority w:val="66"/>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5">
    <w:name w:val="Средняя сетка 1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3"/>
    <w:uiPriority w:val="67"/>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2">
    <w:name w:val="Средняя сетка 2 - Акцент 1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3"/>
    <w:uiPriority w:val="68"/>
    <w:rsid w:val="00DE11BA"/>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2">
    <w:name w:val="Средняя сетка 3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uiPriority w:val="69"/>
    <w:rsid w:val="00DE11BA"/>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f4">
    <w:name w:val="Темный список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3"/>
    <w:uiPriority w:val="70"/>
    <w:rsid w:val="00DE11BA"/>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f5">
    <w:name w:val="Цветная заливка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3"/>
    <w:uiPriority w:val="71"/>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f6">
    <w:name w:val="Цветной список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3"/>
    <w:uiPriority w:val="72"/>
    <w:rsid w:val="00DE11BA"/>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f7">
    <w:name w:val="Цветная сетка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3"/>
    <w:uiPriority w:val="73"/>
    <w:rsid w:val="00DE11BA"/>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2">
    <w:name w:val="Нет списка5"/>
    <w:next w:val="a4"/>
    <w:uiPriority w:val="99"/>
    <w:semiHidden/>
    <w:unhideWhenUsed/>
    <w:rsid w:val="00DE11BA"/>
  </w:style>
  <w:style w:type="table" w:customStyle="1" w:styleId="TableNormal4">
    <w:name w:val="Table Normal4"/>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4"/>
    <w:uiPriority w:val="99"/>
    <w:semiHidden/>
    <w:unhideWhenUsed/>
    <w:rsid w:val="00DE11BA"/>
  </w:style>
  <w:style w:type="table" w:customStyle="1" w:styleId="TableNormal5">
    <w:name w:val="Table Normal5"/>
    <w:uiPriority w:val="2"/>
    <w:semiHidden/>
    <w:unhideWhenUsed/>
    <w:qFormat/>
    <w:rsid w:val="00DE11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4"/>
    <w:uiPriority w:val="99"/>
    <w:semiHidden/>
    <w:unhideWhenUsed/>
    <w:rsid w:val="00DE11BA"/>
  </w:style>
  <w:style w:type="table" w:customStyle="1" w:styleId="1ff8">
    <w:name w:val="Сетка таблицы1"/>
    <w:basedOn w:val="a3"/>
    <w:next w:val="ae"/>
    <w:uiPriority w:val="99"/>
    <w:rsid w:val="00DE11BA"/>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3">
    <w:name w:val="Body Text Indent"/>
    <w:basedOn w:val="a1"/>
    <w:link w:val="afffff4"/>
    <w:uiPriority w:val="99"/>
    <w:semiHidden/>
    <w:rsid w:val="00DE11BA"/>
    <w:pPr>
      <w:widowControl/>
      <w:autoSpaceDE/>
      <w:autoSpaceDN/>
      <w:ind w:firstLine="720"/>
      <w:jc w:val="both"/>
    </w:pPr>
    <w:rPr>
      <w:color w:val="000000"/>
      <w:sz w:val="28"/>
      <w:szCs w:val="28"/>
      <w:lang w:eastAsia="ru-RU"/>
    </w:rPr>
  </w:style>
  <w:style w:type="character" w:customStyle="1" w:styleId="afffff4">
    <w:name w:val="Основной текст с отступом Знак"/>
    <w:basedOn w:val="a2"/>
    <w:link w:val="afffff3"/>
    <w:uiPriority w:val="99"/>
    <w:semiHidden/>
    <w:rsid w:val="00DE11BA"/>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indow.edu.ru/" TargetMode="External"/><Relationship Id="rId117" Type="http://schemas.openxmlformats.org/officeDocument/2006/relationships/theme" Target="theme/theme1.xml"/><Relationship Id="rId21" Type="http://schemas.openxmlformats.org/officeDocument/2006/relationships/hyperlink" Target="http://bomoonlight.ru/azbuka" TargetMode="External"/><Relationship Id="rId42" Type="http://schemas.openxmlformats.org/officeDocument/2006/relationships/hyperlink" Target="http://stranamasterov.ru/" TargetMode="External"/><Relationship Id="rId47" Type="http://schemas.openxmlformats.org/officeDocument/2006/relationships/hyperlink" Target="http://numi.ru/3130" TargetMode="External"/><Relationship Id="rId63" Type="http://schemas.openxmlformats.org/officeDocument/2006/relationships/hyperlink" Target="http://www.openclass.ru/" TargetMode="External"/><Relationship Id="rId68" Type="http://schemas.openxmlformats.org/officeDocument/2006/relationships/hyperlink" Target="http://viki.rdf.ru/" TargetMode="External"/><Relationship Id="rId84" Type="http://schemas.openxmlformats.org/officeDocument/2006/relationships/hyperlink" Target="http://www.umk-garmoniya.ru/electronic_support/russ_electron.php" TargetMode="External"/><Relationship Id="rId89" Type="http://schemas.openxmlformats.org/officeDocument/2006/relationships/hyperlink" Target="http://www.uchportal.ru/" TargetMode="External"/><Relationship Id="rId112" Type="http://schemas.openxmlformats.org/officeDocument/2006/relationships/hyperlink" Target="http://www.umk-garmoniya.ru/electronic_support/russ_electron.php" TargetMode="External"/><Relationship Id="rId16" Type="http://schemas.openxmlformats.org/officeDocument/2006/relationships/hyperlink" Target="http://www.solnet.ee/" TargetMode="External"/><Relationship Id="rId107" Type="http://schemas.openxmlformats.org/officeDocument/2006/relationships/hyperlink" Target="http://pedsovet.su/" TargetMode="External"/><Relationship Id="rId11" Type="http://schemas.openxmlformats.org/officeDocument/2006/relationships/hyperlink" Target="http://school-collection.edu.ru/" TargetMode="External"/><Relationship Id="rId24" Type="http://schemas.openxmlformats.org/officeDocument/2006/relationships/hyperlink" Target="http://interneturok.ru/" TargetMode="External"/><Relationship Id="rId32" Type="http://schemas.openxmlformats.org/officeDocument/2006/relationships/hyperlink" Target="http://trudovik.ucoz.ua/" TargetMode="External"/><Relationship Id="rId37" Type="http://schemas.openxmlformats.org/officeDocument/2006/relationships/hyperlink" Target="http://www.umk-garmoniya.ru/electronic_support/russ_electron.php" TargetMode="External"/><Relationship Id="rId40" Type="http://schemas.openxmlformats.org/officeDocument/2006/relationships/hyperlink" Target="http://bomoonlight.ru/azbuka" TargetMode="External"/><Relationship Id="rId45" Type="http://schemas.openxmlformats.org/officeDocument/2006/relationships/hyperlink" Target="http://eor-np.ru/" TargetMode="External"/><Relationship Id="rId53" Type="http://schemas.openxmlformats.org/officeDocument/2006/relationships/hyperlink" Target="http://www.proshkolu.ru/" TargetMode="External"/><Relationship Id="rId58" Type="http://schemas.openxmlformats.org/officeDocument/2006/relationships/hyperlink" Target="http://clow.ru/" TargetMode="External"/><Relationship Id="rId66" Type="http://schemas.openxmlformats.org/officeDocument/2006/relationships/hyperlink" Target="http://www.solnet.ee/" TargetMode="External"/><Relationship Id="rId74" Type="http://schemas.openxmlformats.org/officeDocument/2006/relationships/hyperlink" Target="http://eor-np.ru/" TargetMode="External"/><Relationship Id="rId79" Type="http://schemas.openxmlformats.org/officeDocument/2006/relationships/hyperlink" Target="http://musabiqe.edu.az/" TargetMode="External"/><Relationship Id="rId87" Type="http://schemas.openxmlformats.org/officeDocument/2006/relationships/hyperlink" Target="http://clow.ru/" TargetMode="External"/><Relationship Id="rId102" Type="http://schemas.openxmlformats.org/officeDocument/2006/relationships/hyperlink" Target="http://interneturok.ru/" TargetMode="External"/><Relationship Id="rId110" Type="http://schemas.openxmlformats.org/officeDocument/2006/relationships/hyperlink" Target="http://trudovik.ucoz.ua/" TargetMode="External"/><Relationship Id="rId115" Type="http://schemas.openxmlformats.org/officeDocument/2006/relationships/footer" Target="footer4.xml"/><Relationship Id="rId5" Type="http://schemas.openxmlformats.org/officeDocument/2006/relationships/footer" Target="footer1.xml"/><Relationship Id="rId61" Type="http://schemas.openxmlformats.org/officeDocument/2006/relationships/hyperlink" Target="http://school-collection.edu.ru/" TargetMode="External"/><Relationship Id="rId82" Type="http://schemas.openxmlformats.org/officeDocument/2006/relationships/hyperlink" Target="http://www.proshkolu.ru/" TargetMode="External"/><Relationship Id="rId90" Type="http://schemas.openxmlformats.org/officeDocument/2006/relationships/hyperlink" Target="http://school-collection.edu.ru/" TargetMode="External"/><Relationship Id="rId95" Type="http://schemas.openxmlformats.org/officeDocument/2006/relationships/hyperlink" Target="http://www.solnet.ee/" TargetMode="External"/><Relationship Id="rId19" Type="http://schemas.openxmlformats.org/officeDocument/2006/relationships/hyperlink" Target="http://www.nachalka.com/photo" TargetMode="External"/><Relationship Id="rId14" Type="http://schemas.openxmlformats.org/officeDocument/2006/relationships/hyperlink" Target="http://www.classmag.ru/" TargetMode="External"/><Relationship Id="rId22" Type="http://schemas.openxmlformats.org/officeDocument/2006/relationships/hyperlink" Target="http://stranamasterov.ru/" TargetMode="External"/><Relationship Id="rId27" Type="http://schemas.openxmlformats.org/officeDocument/2006/relationships/hyperlink" Target="http://numi.ru/3130" TargetMode="External"/><Relationship Id="rId30" Type="http://schemas.openxmlformats.org/officeDocument/2006/relationships/hyperlink" Target="http://musabiqe.edu.az/" TargetMode="External"/><Relationship Id="rId35" Type="http://schemas.openxmlformats.org/officeDocument/2006/relationships/hyperlink" Target="http://www.umk-garmoniya.ru/electronic_support/russ_electron.php" TargetMode="External"/><Relationship Id="rId43" Type="http://schemas.openxmlformats.org/officeDocument/2006/relationships/hyperlink" Target="http://www.it-n.ru/" TargetMode="External"/><Relationship Id="rId48" Type="http://schemas.openxmlformats.org/officeDocument/2006/relationships/hyperlink" Target="http://www.metodkabinet.eu/" TargetMode="External"/><Relationship Id="rId56" Type="http://schemas.openxmlformats.org/officeDocument/2006/relationships/hyperlink" Target="http://www.umk-garmoniya.ru/electronic_support/russ_electron.php" TargetMode="External"/><Relationship Id="rId64" Type="http://schemas.openxmlformats.org/officeDocument/2006/relationships/hyperlink" Target="http://www.classmag.ru/" TargetMode="External"/><Relationship Id="rId69" Type="http://schemas.openxmlformats.org/officeDocument/2006/relationships/hyperlink" Target="http://www.nachalka.com/photo" TargetMode="External"/><Relationship Id="rId77" Type="http://schemas.openxmlformats.org/officeDocument/2006/relationships/hyperlink" Target="http://www.metodkabinet.eu/" TargetMode="External"/><Relationship Id="rId100" Type="http://schemas.openxmlformats.org/officeDocument/2006/relationships/hyperlink" Target="http://stranamasterov.ru/" TargetMode="External"/><Relationship Id="rId105" Type="http://schemas.openxmlformats.org/officeDocument/2006/relationships/hyperlink" Target="http://numi.ru/3130" TargetMode="External"/><Relationship Id="rId113" Type="http://schemas.openxmlformats.org/officeDocument/2006/relationships/hyperlink" Target="http://www.umk-garmoniya.ru/electronic_support/russ_electron.php" TargetMode="External"/><Relationship Id="rId8" Type="http://schemas.openxmlformats.org/officeDocument/2006/relationships/hyperlink" Target="http://clow.ru/" TargetMode="External"/><Relationship Id="rId51" Type="http://schemas.openxmlformats.org/officeDocument/2006/relationships/hyperlink" Target="http://www.4stupeni.ru/" TargetMode="External"/><Relationship Id="rId72" Type="http://schemas.openxmlformats.org/officeDocument/2006/relationships/hyperlink" Target="http://www.it-n.ru/" TargetMode="External"/><Relationship Id="rId80" Type="http://schemas.openxmlformats.org/officeDocument/2006/relationships/hyperlink" Target="http://www.4stupeni.ru/" TargetMode="External"/><Relationship Id="rId85" Type="http://schemas.openxmlformats.org/officeDocument/2006/relationships/hyperlink" Target="http://www.umk-garmoniya.ru/electronic_support/russ_electron.php" TargetMode="External"/><Relationship Id="rId93" Type="http://schemas.openxmlformats.org/officeDocument/2006/relationships/hyperlink" Target="http://www.classmag.ru/" TargetMode="External"/><Relationship Id="rId98" Type="http://schemas.openxmlformats.org/officeDocument/2006/relationships/hyperlink" Target="http://www.nachalka.com/photo" TargetMode="External"/><Relationship Id="rId3" Type="http://schemas.openxmlformats.org/officeDocument/2006/relationships/settings" Target="settings.xml"/><Relationship Id="rId12" Type="http://schemas.openxmlformats.org/officeDocument/2006/relationships/hyperlink" Target="http://nachalka.info/" TargetMode="External"/><Relationship Id="rId17" Type="http://schemas.openxmlformats.org/officeDocument/2006/relationships/hyperlink" Target="http://nsc.1september.ru/" TargetMode="External"/><Relationship Id="rId25" Type="http://schemas.openxmlformats.org/officeDocument/2006/relationships/hyperlink" Target="http://eor-np.ru/" TargetMode="External"/><Relationship Id="rId33" Type="http://schemas.openxmlformats.org/officeDocument/2006/relationships/footer" Target="footer3.xml"/><Relationship Id="rId38" Type="http://schemas.openxmlformats.org/officeDocument/2006/relationships/hyperlink" Target="http://viki.rdf.ru/" TargetMode="External"/><Relationship Id="rId46" Type="http://schemas.openxmlformats.org/officeDocument/2006/relationships/hyperlink" Target="http://window.edu.ru/" TargetMode="External"/><Relationship Id="rId59" Type="http://schemas.openxmlformats.org/officeDocument/2006/relationships/hyperlink" Target="http://school-collection.edu.ru/" TargetMode="External"/><Relationship Id="rId67" Type="http://schemas.openxmlformats.org/officeDocument/2006/relationships/hyperlink" Target="http://nsc.1september.ru/" TargetMode="External"/><Relationship Id="rId103" Type="http://schemas.openxmlformats.org/officeDocument/2006/relationships/hyperlink" Target="http://eor-np.ru/" TargetMode="External"/><Relationship Id="rId108" Type="http://schemas.openxmlformats.org/officeDocument/2006/relationships/hyperlink" Target="http://musabiqe.edu.az/" TargetMode="External"/><Relationship Id="rId116" Type="http://schemas.openxmlformats.org/officeDocument/2006/relationships/fontTable" Target="fontTable.xml"/><Relationship Id="rId20" Type="http://schemas.openxmlformats.org/officeDocument/2006/relationships/hyperlink" Target="http://bomoonlight.ru/azbuka" TargetMode="External"/><Relationship Id="rId41" Type="http://schemas.openxmlformats.org/officeDocument/2006/relationships/hyperlink" Target="http://bomoonlight.ru/azbuka" TargetMode="External"/><Relationship Id="rId54" Type="http://schemas.openxmlformats.org/officeDocument/2006/relationships/hyperlink" Target="http://www.umk-garmoniya.ru/electronic_support/russ_electron.php" TargetMode="External"/><Relationship Id="rId62" Type="http://schemas.openxmlformats.org/officeDocument/2006/relationships/hyperlink" Target="http://nachalka.info/" TargetMode="External"/><Relationship Id="rId70" Type="http://schemas.openxmlformats.org/officeDocument/2006/relationships/hyperlink" Target="http://bomoonlight.ru/azbuka" TargetMode="External"/><Relationship Id="rId75" Type="http://schemas.openxmlformats.org/officeDocument/2006/relationships/hyperlink" Target="http://window.edu.ru/" TargetMode="External"/><Relationship Id="rId83" Type="http://schemas.openxmlformats.org/officeDocument/2006/relationships/hyperlink" Target="http://www.umk-garmoniya.ru/electronic_support/russ_electron.php" TargetMode="External"/><Relationship Id="rId88" Type="http://schemas.openxmlformats.org/officeDocument/2006/relationships/hyperlink" Target="http://school-collection.edu.ru/" TargetMode="External"/><Relationship Id="rId91" Type="http://schemas.openxmlformats.org/officeDocument/2006/relationships/hyperlink" Target="http://nachalka.info/" TargetMode="External"/><Relationship Id="rId96" Type="http://schemas.openxmlformats.org/officeDocument/2006/relationships/hyperlink" Target="http://nsc.1september.ru/" TargetMode="External"/><Relationship Id="rId111" Type="http://schemas.openxmlformats.org/officeDocument/2006/relationships/hyperlink" Target="http://www.proshkolu.ru/" TargetMode="External"/><Relationship Id="rId1" Type="http://schemas.openxmlformats.org/officeDocument/2006/relationships/numbering" Target="numbering.xml"/><Relationship Id="rId6" Type="http://schemas.openxmlformats.org/officeDocument/2006/relationships/footer" Target="footer2.xml"/><Relationship Id="rId15" Type="http://schemas.openxmlformats.org/officeDocument/2006/relationships/hyperlink" Target="http://www.mat-eshka.com/" TargetMode="External"/><Relationship Id="rId23" Type="http://schemas.openxmlformats.org/officeDocument/2006/relationships/hyperlink" Target="http://www.it-n.ru/" TargetMode="External"/><Relationship Id="rId28" Type="http://schemas.openxmlformats.org/officeDocument/2006/relationships/hyperlink" Target="http://www.metodkabinet.eu/" TargetMode="External"/><Relationship Id="rId36" Type="http://schemas.openxmlformats.org/officeDocument/2006/relationships/hyperlink" Target="http://www.umk-garmoniya.ru/electronic_support/russ_electron.php" TargetMode="External"/><Relationship Id="rId49" Type="http://schemas.openxmlformats.org/officeDocument/2006/relationships/hyperlink" Target="http://pedsovet.su/" TargetMode="External"/><Relationship Id="rId57" Type="http://schemas.openxmlformats.org/officeDocument/2006/relationships/hyperlink" Target="http://elementy.ru/email" TargetMode="External"/><Relationship Id="rId106" Type="http://schemas.openxmlformats.org/officeDocument/2006/relationships/hyperlink" Target="http://www.metodkabinet.eu/" TargetMode="External"/><Relationship Id="rId114" Type="http://schemas.openxmlformats.org/officeDocument/2006/relationships/hyperlink" Target="http://www.umk-garmoniya.ru/electronic_support/russ_electron.php" TargetMode="External"/><Relationship Id="rId10" Type="http://schemas.openxmlformats.org/officeDocument/2006/relationships/hyperlink" Target="http://www.uchportal.ru/" TargetMode="External"/><Relationship Id="rId31" Type="http://schemas.openxmlformats.org/officeDocument/2006/relationships/hyperlink" Target="http://www.4stupeni.ru/" TargetMode="External"/><Relationship Id="rId44" Type="http://schemas.openxmlformats.org/officeDocument/2006/relationships/hyperlink" Target="http://interneturok.ru/" TargetMode="External"/><Relationship Id="rId52" Type="http://schemas.openxmlformats.org/officeDocument/2006/relationships/hyperlink" Target="http://trudovik.ucoz.ua/" TargetMode="External"/><Relationship Id="rId60" Type="http://schemas.openxmlformats.org/officeDocument/2006/relationships/hyperlink" Target="http://www.uchportal.ru/" TargetMode="External"/><Relationship Id="rId65" Type="http://schemas.openxmlformats.org/officeDocument/2006/relationships/hyperlink" Target="http://www.mat-eshka.com/" TargetMode="External"/><Relationship Id="rId73" Type="http://schemas.openxmlformats.org/officeDocument/2006/relationships/hyperlink" Target="http://interneturok.ru/" TargetMode="External"/><Relationship Id="rId78" Type="http://schemas.openxmlformats.org/officeDocument/2006/relationships/hyperlink" Target="http://pedsovet.su/" TargetMode="External"/><Relationship Id="rId81" Type="http://schemas.openxmlformats.org/officeDocument/2006/relationships/hyperlink" Target="http://trudovik.ucoz.ua/" TargetMode="External"/><Relationship Id="rId86" Type="http://schemas.openxmlformats.org/officeDocument/2006/relationships/hyperlink" Target="http://elementy.ru/email" TargetMode="External"/><Relationship Id="rId94" Type="http://schemas.openxmlformats.org/officeDocument/2006/relationships/hyperlink" Target="http://www.mat-eshka.com/" TargetMode="External"/><Relationship Id="rId99" Type="http://schemas.openxmlformats.org/officeDocument/2006/relationships/hyperlink" Target="http://bomoonlight.ru/azbuka" TargetMode="External"/><Relationship Id="rId101"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3" Type="http://schemas.openxmlformats.org/officeDocument/2006/relationships/hyperlink" Target="http://www.openclass.ru/" TargetMode="External"/><Relationship Id="rId18" Type="http://schemas.openxmlformats.org/officeDocument/2006/relationships/hyperlink" Target="http://viki.rdf.ru/" TargetMode="External"/><Relationship Id="rId39" Type="http://schemas.openxmlformats.org/officeDocument/2006/relationships/hyperlink" Target="http://www.nachalka.com/photo" TargetMode="External"/><Relationship Id="rId109" Type="http://schemas.openxmlformats.org/officeDocument/2006/relationships/hyperlink" Target="http://www.4stupeni.ru/" TargetMode="External"/><Relationship Id="rId34" Type="http://schemas.openxmlformats.org/officeDocument/2006/relationships/hyperlink" Target="http://www.proshkolu.ru/" TargetMode="External"/><Relationship Id="rId50" Type="http://schemas.openxmlformats.org/officeDocument/2006/relationships/hyperlink" Target="http://musabiqe.edu.az/" TargetMode="External"/><Relationship Id="rId55" Type="http://schemas.openxmlformats.org/officeDocument/2006/relationships/hyperlink" Target="http://www.umk-garmoniya.ru/electronic_support/russ_electron.php" TargetMode="External"/><Relationship Id="rId76" Type="http://schemas.openxmlformats.org/officeDocument/2006/relationships/hyperlink" Target="http://numi.ru/3130" TargetMode="External"/><Relationship Id="rId97" Type="http://schemas.openxmlformats.org/officeDocument/2006/relationships/hyperlink" Target="http://viki.rdf.ru/" TargetMode="External"/><Relationship Id="rId104" Type="http://schemas.openxmlformats.org/officeDocument/2006/relationships/hyperlink" Target="http://window.edu.ru/" TargetMode="External"/><Relationship Id="rId7" Type="http://schemas.openxmlformats.org/officeDocument/2006/relationships/hyperlink" Target="http://elementy.ru/email" TargetMode="External"/><Relationship Id="rId71" Type="http://schemas.openxmlformats.org/officeDocument/2006/relationships/hyperlink" Target="http://stranamasterov.ru/" TargetMode="External"/><Relationship Id="rId92" Type="http://schemas.openxmlformats.org/officeDocument/2006/relationships/hyperlink" Target="http://www.openclass.ru/" TargetMode="External"/><Relationship Id="rId2" Type="http://schemas.openxmlformats.org/officeDocument/2006/relationships/styles" Target="styles.xml"/><Relationship Id="rId29" Type="http://schemas.openxmlformats.org/officeDocument/2006/relationships/hyperlink" Target="http://pedsovet.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87</Pages>
  <Words>24068</Words>
  <Characters>137191</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2023-03-30T21:41:00Z</dcterms:created>
  <dcterms:modified xsi:type="dcterms:W3CDTF">2023-03-30T21:51:00Z</dcterms:modified>
</cp:coreProperties>
</file>